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3BB7C2ED"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164F95">
        <w:rPr>
          <w:noProof w:val="0"/>
        </w:rPr>
        <w:t>1</w:t>
      </w:r>
      <w:r w:rsidR="000252F5">
        <w:rPr>
          <w:noProof w:val="0"/>
        </w:rPr>
        <w:t>2</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164F95">
        <w:rPr>
          <w:noProof w:val="0"/>
          <w:sz w:val="32"/>
        </w:rPr>
        <w:t>2-0</w:t>
      </w:r>
      <w:r w:rsidR="000252F5">
        <w:rPr>
          <w:noProof w:val="0"/>
          <w:sz w:val="32"/>
        </w:rPr>
        <w:t>9</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AE748B2"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164F95">
        <w:rPr>
          <w:sz w:val="18"/>
        </w:rPr>
        <w:t>2</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1CAF709F" w14:textId="451A0ED1" w:rsidR="00A77920" w:rsidRDefault="00EE1E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A77920">
        <w:t>Foreword</w:t>
      </w:r>
      <w:r w:rsidR="00A77920">
        <w:tab/>
      </w:r>
      <w:r w:rsidR="00A77920">
        <w:fldChar w:fldCharType="begin" w:fldLock="1"/>
      </w:r>
      <w:r w:rsidR="00A77920">
        <w:instrText xml:space="preserve"> PAGEREF _Toc113552758 \h </w:instrText>
      </w:r>
      <w:r w:rsidR="00A77920">
        <w:fldChar w:fldCharType="separate"/>
      </w:r>
      <w:r w:rsidR="00A77920">
        <w:t>8</w:t>
      </w:r>
      <w:r w:rsidR="00A77920">
        <w:fldChar w:fldCharType="end"/>
      </w:r>
    </w:p>
    <w:p w14:paraId="11803B23" w14:textId="18D008F6" w:rsidR="00A77920" w:rsidRDefault="00A7792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_Toc113552759 \h </w:instrText>
      </w:r>
      <w:r>
        <w:fldChar w:fldCharType="separate"/>
      </w:r>
      <w:r>
        <w:t>8</w:t>
      </w:r>
      <w:r>
        <w:fldChar w:fldCharType="end"/>
      </w:r>
    </w:p>
    <w:p w14:paraId="7F696A1A" w14:textId="3C832542" w:rsidR="00A77920" w:rsidRDefault="00A7792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_Toc113552760 \h </w:instrText>
      </w:r>
      <w:r>
        <w:fldChar w:fldCharType="separate"/>
      </w:r>
      <w:r>
        <w:t>9</w:t>
      </w:r>
      <w:r>
        <w:fldChar w:fldCharType="end"/>
      </w:r>
    </w:p>
    <w:p w14:paraId="0A187716" w14:textId="33BD28D3" w:rsidR="00A77920" w:rsidRDefault="00A7792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_Toc113552761 \h </w:instrText>
      </w:r>
      <w:r>
        <w:fldChar w:fldCharType="separate"/>
      </w:r>
      <w:r>
        <w:t>9</w:t>
      </w:r>
      <w:r>
        <w:fldChar w:fldCharType="end"/>
      </w:r>
    </w:p>
    <w:p w14:paraId="679D4269" w14:textId="4E3F2932" w:rsidR="00A77920" w:rsidRDefault="00A7792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_Toc113552762 \h </w:instrText>
      </w:r>
      <w:r>
        <w:fldChar w:fldCharType="separate"/>
      </w:r>
      <w:r>
        <w:t>11</w:t>
      </w:r>
      <w:r>
        <w:fldChar w:fldCharType="end"/>
      </w:r>
    </w:p>
    <w:p w14:paraId="1709918F" w14:textId="57EB9286" w:rsidR="00A77920" w:rsidRDefault="00A7792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_Toc113552763 \h </w:instrText>
      </w:r>
      <w:r>
        <w:fldChar w:fldCharType="separate"/>
      </w:r>
      <w:r>
        <w:t>11</w:t>
      </w:r>
      <w:r>
        <w:fldChar w:fldCharType="end"/>
      </w:r>
    </w:p>
    <w:p w14:paraId="6521E580" w14:textId="31E2E78F" w:rsidR="00A77920" w:rsidRDefault="00A7792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_Toc113552764 \h </w:instrText>
      </w:r>
      <w:r>
        <w:fldChar w:fldCharType="separate"/>
      </w:r>
      <w:r>
        <w:t>11</w:t>
      </w:r>
      <w:r>
        <w:fldChar w:fldCharType="end"/>
      </w:r>
    </w:p>
    <w:p w14:paraId="606E556F" w14:textId="372010AD" w:rsidR="00A77920" w:rsidRDefault="00A7792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_Toc113552765 \h </w:instrText>
      </w:r>
      <w:r>
        <w:fldChar w:fldCharType="separate"/>
      </w:r>
      <w:r>
        <w:t>11</w:t>
      </w:r>
      <w:r>
        <w:fldChar w:fldCharType="end"/>
      </w:r>
    </w:p>
    <w:p w14:paraId="03D07FC9" w14:textId="2C6EFE05" w:rsidR="00A77920" w:rsidRDefault="00A7792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_Toc113552766 \h </w:instrText>
      </w:r>
      <w:r>
        <w:fldChar w:fldCharType="separate"/>
      </w:r>
      <w:r>
        <w:t>12</w:t>
      </w:r>
      <w:r>
        <w:fldChar w:fldCharType="end"/>
      </w:r>
    </w:p>
    <w:p w14:paraId="70C2EA2E" w14:textId="5DE85F90" w:rsidR="00A77920" w:rsidRDefault="00A7792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_Toc113552767 \h </w:instrText>
      </w:r>
      <w:r>
        <w:fldChar w:fldCharType="separate"/>
      </w:r>
      <w:r>
        <w:t>12</w:t>
      </w:r>
      <w:r>
        <w:fldChar w:fldCharType="end"/>
      </w:r>
    </w:p>
    <w:p w14:paraId="009ECE57" w14:textId="15C2A173" w:rsidR="00A77920" w:rsidRDefault="00A7792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_Toc113552768 \h </w:instrText>
      </w:r>
      <w:r>
        <w:fldChar w:fldCharType="separate"/>
      </w:r>
      <w:r>
        <w:t>13</w:t>
      </w:r>
      <w:r>
        <w:fldChar w:fldCharType="end"/>
      </w:r>
    </w:p>
    <w:p w14:paraId="675E9B2C" w14:textId="4986CD8D" w:rsidR="00A77920" w:rsidRDefault="00A7792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_Toc113552769 \h </w:instrText>
      </w:r>
      <w:r>
        <w:fldChar w:fldCharType="separate"/>
      </w:r>
      <w:r>
        <w:t>14</w:t>
      </w:r>
      <w:r>
        <w:fldChar w:fldCharType="end"/>
      </w:r>
    </w:p>
    <w:p w14:paraId="3373D056" w14:textId="5658B798" w:rsidR="00A77920" w:rsidRDefault="00A7792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_Toc113552770 \h </w:instrText>
      </w:r>
      <w:r>
        <w:fldChar w:fldCharType="separate"/>
      </w:r>
      <w:r>
        <w:t>15</w:t>
      </w:r>
      <w:r>
        <w:fldChar w:fldCharType="end"/>
      </w:r>
    </w:p>
    <w:p w14:paraId="7D0C4104" w14:textId="4EBEAD65" w:rsidR="00A77920" w:rsidRDefault="00A7792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_Toc113552771 \h </w:instrText>
      </w:r>
      <w:r>
        <w:fldChar w:fldCharType="separate"/>
      </w:r>
      <w:r>
        <w:t>15</w:t>
      </w:r>
      <w:r>
        <w:fldChar w:fldCharType="end"/>
      </w:r>
    </w:p>
    <w:p w14:paraId="5A27251F" w14:textId="73020C4A" w:rsidR="00A77920" w:rsidRDefault="00A77920">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_Toc113552772 \h </w:instrText>
      </w:r>
      <w:r>
        <w:fldChar w:fldCharType="separate"/>
      </w:r>
      <w:r>
        <w:t>15</w:t>
      </w:r>
      <w:r>
        <w:fldChar w:fldCharType="end"/>
      </w:r>
    </w:p>
    <w:p w14:paraId="2AC7FB0B" w14:textId="6494E037" w:rsidR="00A77920" w:rsidRDefault="00A77920">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_Toc113552773 \h </w:instrText>
      </w:r>
      <w:r>
        <w:fldChar w:fldCharType="separate"/>
      </w:r>
      <w:r>
        <w:t>15</w:t>
      </w:r>
      <w:r>
        <w:fldChar w:fldCharType="end"/>
      </w:r>
    </w:p>
    <w:p w14:paraId="54F6943C" w14:textId="5F3B831C" w:rsidR="00A77920" w:rsidRDefault="00A77920">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_Toc113552774 \h </w:instrText>
      </w:r>
      <w:r>
        <w:fldChar w:fldCharType="separate"/>
      </w:r>
      <w:r>
        <w:t>15</w:t>
      </w:r>
      <w:r>
        <w:fldChar w:fldCharType="end"/>
      </w:r>
    </w:p>
    <w:p w14:paraId="12A1A754" w14:textId="4AE04DEB" w:rsidR="00A77920" w:rsidRDefault="00A77920">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_Toc113552775 \h </w:instrText>
      </w:r>
      <w:r>
        <w:fldChar w:fldCharType="separate"/>
      </w:r>
      <w:r>
        <w:t>15</w:t>
      </w:r>
      <w:r>
        <w:fldChar w:fldCharType="end"/>
      </w:r>
    </w:p>
    <w:p w14:paraId="5E9CF9B6" w14:textId="2067F197" w:rsidR="00A77920" w:rsidRDefault="00A77920">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_Toc113552776 \h </w:instrText>
      </w:r>
      <w:r>
        <w:fldChar w:fldCharType="separate"/>
      </w:r>
      <w:r>
        <w:t>16</w:t>
      </w:r>
      <w:r>
        <w:fldChar w:fldCharType="end"/>
      </w:r>
    </w:p>
    <w:p w14:paraId="47249DCC" w14:textId="70B71205" w:rsidR="00A77920" w:rsidRDefault="00A7792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_Toc113552777 \h </w:instrText>
      </w:r>
      <w:r>
        <w:fldChar w:fldCharType="separate"/>
      </w:r>
      <w:r>
        <w:t>16</w:t>
      </w:r>
      <w:r>
        <w:fldChar w:fldCharType="end"/>
      </w:r>
    </w:p>
    <w:p w14:paraId="62C67D6A" w14:textId="23197086" w:rsidR="00A77920" w:rsidRDefault="00A7792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_Toc113552778 \h </w:instrText>
      </w:r>
      <w:r>
        <w:fldChar w:fldCharType="separate"/>
      </w:r>
      <w:r>
        <w:t>16</w:t>
      </w:r>
      <w:r>
        <w:fldChar w:fldCharType="end"/>
      </w:r>
    </w:p>
    <w:p w14:paraId="73C63155" w14:textId="33890831" w:rsidR="00A77920" w:rsidRDefault="00A7792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_Toc113552779 \h </w:instrText>
      </w:r>
      <w:r>
        <w:fldChar w:fldCharType="separate"/>
      </w:r>
      <w:r>
        <w:t>16</w:t>
      </w:r>
      <w:r>
        <w:fldChar w:fldCharType="end"/>
      </w:r>
    </w:p>
    <w:p w14:paraId="155F8451" w14:textId="76EDE91C" w:rsidR="00A77920" w:rsidRDefault="00A7792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_Toc113552780 \h </w:instrText>
      </w:r>
      <w:r>
        <w:fldChar w:fldCharType="separate"/>
      </w:r>
      <w:r>
        <w:t>16</w:t>
      </w:r>
      <w:r>
        <w:fldChar w:fldCharType="end"/>
      </w:r>
    </w:p>
    <w:p w14:paraId="0C63C36A" w14:textId="2D3B627E" w:rsidR="00A77920" w:rsidRDefault="00A7792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_Toc113552781 \h </w:instrText>
      </w:r>
      <w:r>
        <w:fldChar w:fldCharType="separate"/>
      </w:r>
      <w:r>
        <w:t>16</w:t>
      </w:r>
      <w:r>
        <w:fldChar w:fldCharType="end"/>
      </w:r>
    </w:p>
    <w:p w14:paraId="6A4C5E85" w14:textId="3F2781FB" w:rsidR="00A77920" w:rsidRDefault="00A7792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_Toc113552782 \h </w:instrText>
      </w:r>
      <w:r>
        <w:fldChar w:fldCharType="separate"/>
      </w:r>
      <w:r>
        <w:t>17</w:t>
      </w:r>
      <w:r>
        <w:fldChar w:fldCharType="end"/>
      </w:r>
    </w:p>
    <w:p w14:paraId="0ED30A2F" w14:textId="169189C0" w:rsidR="00A77920" w:rsidRDefault="00A77920">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_Toc113552783 \h </w:instrText>
      </w:r>
      <w:r>
        <w:fldChar w:fldCharType="separate"/>
      </w:r>
      <w:r>
        <w:t>17</w:t>
      </w:r>
      <w:r>
        <w:fldChar w:fldCharType="end"/>
      </w:r>
    </w:p>
    <w:p w14:paraId="513A55D6" w14:textId="4EF4643C" w:rsidR="00A77920" w:rsidRDefault="00A77920">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_Toc113552784 \h </w:instrText>
      </w:r>
      <w:r>
        <w:fldChar w:fldCharType="separate"/>
      </w:r>
      <w:r>
        <w:t>17</w:t>
      </w:r>
      <w:r>
        <w:fldChar w:fldCharType="end"/>
      </w:r>
    </w:p>
    <w:p w14:paraId="45FBC563" w14:textId="45FA4AE1" w:rsidR="00A77920" w:rsidRDefault="00A77920">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_Toc113552785 \h </w:instrText>
      </w:r>
      <w:r>
        <w:fldChar w:fldCharType="separate"/>
      </w:r>
      <w:r>
        <w:t>17</w:t>
      </w:r>
      <w:r>
        <w:fldChar w:fldCharType="end"/>
      </w:r>
    </w:p>
    <w:p w14:paraId="66D04E37" w14:textId="0222971B" w:rsidR="00A77920" w:rsidRDefault="00A77920">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_Toc113552786 \h </w:instrText>
      </w:r>
      <w:r>
        <w:fldChar w:fldCharType="separate"/>
      </w:r>
      <w:r>
        <w:t>18</w:t>
      </w:r>
      <w:r>
        <w:fldChar w:fldCharType="end"/>
      </w:r>
    </w:p>
    <w:p w14:paraId="6055795B" w14:textId="2F09424B" w:rsidR="00A77920" w:rsidRDefault="00A7792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_Toc113552787 \h </w:instrText>
      </w:r>
      <w:r>
        <w:fldChar w:fldCharType="separate"/>
      </w:r>
      <w:r>
        <w:t>19</w:t>
      </w:r>
      <w:r>
        <w:fldChar w:fldCharType="end"/>
      </w:r>
    </w:p>
    <w:p w14:paraId="4A1D8F0B" w14:textId="3A5F6032" w:rsidR="00A77920" w:rsidRDefault="00A7792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_Toc113552788 \h </w:instrText>
      </w:r>
      <w:r>
        <w:fldChar w:fldCharType="separate"/>
      </w:r>
      <w:r>
        <w:t>19</w:t>
      </w:r>
      <w:r>
        <w:fldChar w:fldCharType="end"/>
      </w:r>
    </w:p>
    <w:p w14:paraId="6B0583EB" w14:textId="74E1FCFE" w:rsidR="00A77920" w:rsidRDefault="00A7792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_Toc113552789 \h </w:instrText>
      </w:r>
      <w:r>
        <w:fldChar w:fldCharType="separate"/>
      </w:r>
      <w:r>
        <w:t>19</w:t>
      </w:r>
      <w:r>
        <w:fldChar w:fldCharType="end"/>
      </w:r>
    </w:p>
    <w:p w14:paraId="4DA2AFED" w14:textId="6171AFF2" w:rsidR="00A77920" w:rsidRDefault="00A7792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_Toc113552790 \h </w:instrText>
      </w:r>
      <w:r>
        <w:fldChar w:fldCharType="separate"/>
      </w:r>
      <w:r>
        <w:t>19</w:t>
      </w:r>
      <w:r>
        <w:fldChar w:fldCharType="end"/>
      </w:r>
    </w:p>
    <w:p w14:paraId="7544041E" w14:textId="352B1025" w:rsidR="00A77920" w:rsidRDefault="00A7792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_Toc113552791 \h </w:instrText>
      </w:r>
      <w:r>
        <w:fldChar w:fldCharType="separate"/>
      </w:r>
      <w:r>
        <w:t>20</w:t>
      </w:r>
      <w:r>
        <w:fldChar w:fldCharType="end"/>
      </w:r>
    </w:p>
    <w:p w14:paraId="4D5ED7C0" w14:textId="388686F3" w:rsidR="00A77920" w:rsidRDefault="00A7792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_Toc113552792 \h </w:instrText>
      </w:r>
      <w:r>
        <w:fldChar w:fldCharType="separate"/>
      </w:r>
      <w:r>
        <w:t>20</w:t>
      </w:r>
      <w:r>
        <w:fldChar w:fldCharType="end"/>
      </w:r>
    </w:p>
    <w:p w14:paraId="4A87CD78" w14:textId="6FC8661A" w:rsidR="00A77920" w:rsidRDefault="00A7792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_Toc113552793 \h </w:instrText>
      </w:r>
      <w:r>
        <w:fldChar w:fldCharType="separate"/>
      </w:r>
      <w:r>
        <w:t>20</w:t>
      </w:r>
      <w:r>
        <w:fldChar w:fldCharType="end"/>
      </w:r>
    </w:p>
    <w:p w14:paraId="56E263F0" w14:textId="65A5ED6E" w:rsidR="00A77920" w:rsidRDefault="00A7792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_Toc113552794 \h </w:instrText>
      </w:r>
      <w:r>
        <w:fldChar w:fldCharType="separate"/>
      </w:r>
      <w:r>
        <w:t>20</w:t>
      </w:r>
      <w:r>
        <w:fldChar w:fldCharType="end"/>
      </w:r>
    </w:p>
    <w:p w14:paraId="4620C4E1" w14:textId="27BC4A0A" w:rsidR="00A77920" w:rsidRDefault="00A7792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_Toc113552795 \h </w:instrText>
      </w:r>
      <w:r>
        <w:fldChar w:fldCharType="separate"/>
      </w:r>
      <w:r>
        <w:t>20</w:t>
      </w:r>
      <w:r>
        <w:fldChar w:fldCharType="end"/>
      </w:r>
    </w:p>
    <w:p w14:paraId="722DCBA5" w14:textId="32EA7CC7" w:rsidR="00A77920" w:rsidRDefault="00A7792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_Toc113552796 \h </w:instrText>
      </w:r>
      <w:r>
        <w:fldChar w:fldCharType="separate"/>
      </w:r>
      <w:r>
        <w:t>20</w:t>
      </w:r>
      <w:r>
        <w:fldChar w:fldCharType="end"/>
      </w:r>
    </w:p>
    <w:p w14:paraId="61EA65F6" w14:textId="210501CF" w:rsidR="00A77920" w:rsidRDefault="00A7792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_Toc113552797 \h </w:instrText>
      </w:r>
      <w:r>
        <w:fldChar w:fldCharType="separate"/>
      </w:r>
      <w:r>
        <w:t>20</w:t>
      </w:r>
      <w:r>
        <w:fldChar w:fldCharType="end"/>
      </w:r>
    </w:p>
    <w:p w14:paraId="7856734B" w14:textId="520836E9" w:rsidR="00A77920" w:rsidRDefault="00A7792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_Toc113552798 \h </w:instrText>
      </w:r>
      <w:r>
        <w:fldChar w:fldCharType="separate"/>
      </w:r>
      <w:r>
        <w:t>20</w:t>
      </w:r>
      <w:r>
        <w:fldChar w:fldCharType="end"/>
      </w:r>
    </w:p>
    <w:p w14:paraId="2791F7CA" w14:textId="5F83EC34" w:rsidR="00A77920" w:rsidRDefault="00A77920">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_Toc113552799 \h </w:instrText>
      </w:r>
      <w:r>
        <w:fldChar w:fldCharType="separate"/>
      </w:r>
      <w:r>
        <w:t>21</w:t>
      </w:r>
      <w:r>
        <w:fldChar w:fldCharType="end"/>
      </w:r>
    </w:p>
    <w:p w14:paraId="25DBB775" w14:textId="7DC5F182" w:rsidR="00A77920" w:rsidRDefault="00A77920">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_Toc113552800 \h </w:instrText>
      </w:r>
      <w:r>
        <w:fldChar w:fldCharType="separate"/>
      </w:r>
      <w:r>
        <w:t>21</w:t>
      </w:r>
      <w:r>
        <w:fldChar w:fldCharType="end"/>
      </w:r>
    </w:p>
    <w:p w14:paraId="7919CA62" w14:textId="5FF9F20A" w:rsidR="00A77920" w:rsidRDefault="00A7792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_Toc113552801 \h </w:instrText>
      </w:r>
      <w:r>
        <w:fldChar w:fldCharType="separate"/>
      </w:r>
      <w:r>
        <w:t>21</w:t>
      </w:r>
      <w:r>
        <w:fldChar w:fldCharType="end"/>
      </w:r>
    </w:p>
    <w:p w14:paraId="6D760B5C" w14:textId="61159F52" w:rsidR="00A77920" w:rsidRDefault="00A77920">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_Toc113552802 \h </w:instrText>
      </w:r>
      <w:r>
        <w:fldChar w:fldCharType="separate"/>
      </w:r>
      <w:r>
        <w:t>21</w:t>
      </w:r>
      <w:r>
        <w:fldChar w:fldCharType="end"/>
      </w:r>
    </w:p>
    <w:p w14:paraId="649EA8B4" w14:textId="55B96A6F" w:rsidR="00A77920" w:rsidRDefault="00A77920">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_Toc113552803 \h </w:instrText>
      </w:r>
      <w:r>
        <w:fldChar w:fldCharType="separate"/>
      </w:r>
      <w:r>
        <w:t>21</w:t>
      </w:r>
      <w:r>
        <w:fldChar w:fldCharType="end"/>
      </w:r>
    </w:p>
    <w:p w14:paraId="35BAEAF7" w14:textId="620685CF" w:rsidR="00A77920" w:rsidRDefault="00A77920">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_Toc113552804 \h </w:instrText>
      </w:r>
      <w:r>
        <w:fldChar w:fldCharType="separate"/>
      </w:r>
      <w:r>
        <w:t>22</w:t>
      </w:r>
      <w:r>
        <w:fldChar w:fldCharType="end"/>
      </w:r>
    </w:p>
    <w:p w14:paraId="5ED4DCF2" w14:textId="51CCFCC4" w:rsidR="00A77920" w:rsidRDefault="00A77920">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_Toc113552805 \h </w:instrText>
      </w:r>
      <w:r>
        <w:fldChar w:fldCharType="separate"/>
      </w:r>
      <w:r>
        <w:t>22</w:t>
      </w:r>
      <w:r>
        <w:fldChar w:fldCharType="end"/>
      </w:r>
    </w:p>
    <w:p w14:paraId="272D1A3D" w14:textId="5829DAEC" w:rsidR="00A77920" w:rsidRDefault="00A77920">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_Toc113552806 \h </w:instrText>
      </w:r>
      <w:r>
        <w:fldChar w:fldCharType="separate"/>
      </w:r>
      <w:r>
        <w:t>22</w:t>
      </w:r>
      <w:r>
        <w:fldChar w:fldCharType="end"/>
      </w:r>
    </w:p>
    <w:p w14:paraId="08546656" w14:textId="02C3A59B" w:rsidR="00A77920" w:rsidRDefault="00A77920">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_Toc113552807 \h </w:instrText>
      </w:r>
      <w:r>
        <w:fldChar w:fldCharType="separate"/>
      </w:r>
      <w:r>
        <w:t>22</w:t>
      </w:r>
      <w:r>
        <w:fldChar w:fldCharType="end"/>
      </w:r>
    </w:p>
    <w:p w14:paraId="28E6B25B" w14:textId="795FE21F" w:rsidR="00A77920" w:rsidRDefault="00A77920">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_Toc113552808 \h </w:instrText>
      </w:r>
      <w:r>
        <w:fldChar w:fldCharType="separate"/>
      </w:r>
      <w:r>
        <w:t>23</w:t>
      </w:r>
      <w:r>
        <w:fldChar w:fldCharType="end"/>
      </w:r>
    </w:p>
    <w:p w14:paraId="355520FB" w14:textId="03FE51B5" w:rsidR="00A77920" w:rsidRDefault="00A77920">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_Toc113552809 \h </w:instrText>
      </w:r>
      <w:r>
        <w:fldChar w:fldCharType="separate"/>
      </w:r>
      <w:r>
        <w:t>23</w:t>
      </w:r>
      <w:r>
        <w:fldChar w:fldCharType="end"/>
      </w:r>
    </w:p>
    <w:p w14:paraId="1DDF0172" w14:textId="2616AE47" w:rsidR="00A77920" w:rsidRDefault="00A77920">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_Toc113552810 \h </w:instrText>
      </w:r>
      <w:r>
        <w:fldChar w:fldCharType="separate"/>
      </w:r>
      <w:r>
        <w:t>25</w:t>
      </w:r>
      <w:r>
        <w:fldChar w:fldCharType="end"/>
      </w:r>
    </w:p>
    <w:p w14:paraId="0F47381A" w14:textId="0882C868" w:rsidR="00A77920" w:rsidRDefault="00A77920">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_Toc113552811 \h </w:instrText>
      </w:r>
      <w:r>
        <w:fldChar w:fldCharType="separate"/>
      </w:r>
      <w:r>
        <w:t>25</w:t>
      </w:r>
      <w:r>
        <w:fldChar w:fldCharType="end"/>
      </w:r>
    </w:p>
    <w:p w14:paraId="3A3FEE13" w14:textId="1033E360" w:rsidR="00A77920" w:rsidRDefault="00A77920">
      <w:pPr>
        <w:pStyle w:val="TOC3"/>
        <w:rPr>
          <w:rFonts w:asciiTheme="minorHAnsi" w:eastAsiaTheme="minorEastAsia" w:hAnsiTheme="minorHAnsi" w:cstheme="minorBidi"/>
          <w:sz w:val="22"/>
          <w:szCs w:val="22"/>
          <w:lang w:eastAsia="en-GB"/>
        </w:rPr>
      </w:pPr>
      <w:r>
        <w:lastRenderedPageBreak/>
        <w:t>5.8.2</w:t>
      </w:r>
      <w:r>
        <w:rPr>
          <w:rFonts w:asciiTheme="minorHAnsi" w:eastAsiaTheme="minorEastAsia" w:hAnsiTheme="minorHAnsi" w:cstheme="minorBidi"/>
          <w:sz w:val="22"/>
          <w:szCs w:val="22"/>
          <w:lang w:eastAsia="en-GB"/>
        </w:rPr>
        <w:tab/>
      </w:r>
      <w:r>
        <w:t>Identity association requests</w:t>
      </w:r>
      <w:r>
        <w:tab/>
      </w:r>
      <w:r>
        <w:fldChar w:fldCharType="begin" w:fldLock="1"/>
      </w:r>
      <w:r>
        <w:instrText xml:space="preserve"> PAGEREF _Toc113552812 \h </w:instrText>
      </w:r>
      <w:r>
        <w:fldChar w:fldCharType="separate"/>
      </w:r>
      <w:r>
        <w:t>25</w:t>
      </w:r>
      <w:r>
        <w:fldChar w:fldCharType="end"/>
      </w:r>
    </w:p>
    <w:p w14:paraId="419D2452" w14:textId="54CE03D9" w:rsidR="00A77920" w:rsidRDefault="00A77920">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Ongoing identity association requests</w:t>
      </w:r>
      <w:r>
        <w:tab/>
      </w:r>
      <w:r>
        <w:fldChar w:fldCharType="begin" w:fldLock="1"/>
      </w:r>
      <w:r>
        <w:instrText xml:space="preserve"> PAGEREF _Toc113552813 \h </w:instrText>
      </w:r>
      <w:r>
        <w:fldChar w:fldCharType="separate"/>
      </w:r>
      <w:r>
        <w:t>25</w:t>
      </w:r>
      <w:r>
        <w:fldChar w:fldCharType="end"/>
      </w:r>
    </w:p>
    <w:p w14:paraId="44873A53" w14:textId="2CBBC686" w:rsidR="00A77920" w:rsidRDefault="00A77920">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_Toc113552814 \h </w:instrText>
      </w:r>
      <w:r>
        <w:fldChar w:fldCharType="separate"/>
      </w:r>
      <w:r>
        <w:t>26</w:t>
      </w:r>
      <w:r>
        <w:fldChar w:fldCharType="end"/>
      </w:r>
    </w:p>
    <w:p w14:paraId="12D56882" w14:textId="184924A8" w:rsidR="00A77920" w:rsidRDefault="00A77920">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Protocols for LI_ST interface</w:t>
      </w:r>
      <w:r>
        <w:tab/>
      </w:r>
      <w:r>
        <w:fldChar w:fldCharType="begin" w:fldLock="1"/>
      </w:r>
      <w:r>
        <w:instrText xml:space="preserve"> PAGEREF _Toc113552815 \h </w:instrText>
      </w:r>
      <w:r>
        <w:fldChar w:fldCharType="separate"/>
      </w:r>
      <w:r>
        <w:t>26</w:t>
      </w:r>
      <w:r>
        <w:fldChar w:fldCharType="end"/>
      </w:r>
    </w:p>
    <w:p w14:paraId="2016FB5A" w14:textId="657B3FB4" w:rsidR="00A77920" w:rsidRDefault="00A77920">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_Toc113552816 \h </w:instrText>
      </w:r>
      <w:r>
        <w:fldChar w:fldCharType="separate"/>
      </w:r>
      <w:r>
        <w:t>26</w:t>
      </w:r>
      <w:r>
        <w:fldChar w:fldCharType="end"/>
      </w:r>
    </w:p>
    <w:p w14:paraId="2CB5610C" w14:textId="647C3CEA" w:rsidR="00A77920" w:rsidRDefault="00A77920">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Storage</w:t>
      </w:r>
      <w:r>
        <w:tab/>
      </w:r>
      <w:r>
        <w:fldChar w:fldCharType="begin" w:fldLock="1"/>
      </w:r>
      <w:r>
        <w:instrText xml:space="preserve"> PAGEREF _Toc113552817 \h </w:instrText>
      </w:r>
      <w:r>
        <w:fldChar w:fldCharType="separate"/>
      </w:r>
      <w:r>
        <w:t>26</w:t>
      </w:r>
      <w:r>
        <w:fldChar w:fldCharType="end"/>
      </w:r>
    </w:p>
    <w:p w14:paraId="4558C96C" w14:textId="04E41CBA" w:rsidR="00A77920" w:rsidRDefault="00A77920">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Retrieval</w:t>
      </w:r>
      <w:r>
        <w:tab/>
      </w:r>
      <w:r>
        <w:fldChar w:fldCharType="begin" w:fldLock="1"/>
      </w:r>
      <w:r>
        <w:instrText xml:space="preserve"> PAGEREF _Toc113552818 \h </w:instrText>
      </w:r>
      <w:r>
        <w:fldChar w:fldCharType="separate"/>
      </w:r>
      <w:r>
        <w:t>26</w:t>
      </w:r>
      <w:r>
        <w:fldChar w:fldCharType="end"/>
      </w:r>
    </w:p>
    <w:p w14:paraId="7A3419AF" w14:textId="426DAA7B" w:rsidR="00A77920" w:rsidRDefault="00A77920">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Removal</w:t>
      </w:r>
      <w:r>
        <w:tab/>
      </w:r>
      <w:r>
        <w:fldChar w:fldCharType="begin" w:fldLock="1"/>
      </w:r>
      <w:r>
        <w:instrText xml:space="preserve"> PAGEREF _Toc113552819 \h </w:instrText>
      </w:r>
      <w:r>
        <w:fldChar w:fldCharType="separate"/>
      </w:r>
      <w:r>
        <w:t>26</w:t>
      </w:r>
      <w:r>
        <w:fldChar w:fldCharType="end"/>
      </w:r>
    </w:p>
    <w:p w14:paraId="3BCA4C87" w14:textId="6789AEF9" w:rsidR="00A77920" w:rsidRDefault="00A7792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_Toc113552820 \h </w:instrText>
      </w:r>
      <w:r>
        <w:fldChar w:fldCharType="separate"/>
      </w:r>
      <w:r>
        <w:t>27</w:t>
      </w:r>
      <w:r>
        <w:fldChar w:fldCharType="end"/>
      </w:r>
    </w:p>
    <w:p w14:paraId="5AE6BDEB" w14:textId="5B53A3F4" w:rsidR="00A77920" w:rsidRDefault="00A7792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_Toc113552821 \h </w:instrText>
      </w:r>
      <w:r>
        <w:fldChar w:fldCharType="separate"/>
      </w:r>
      <w:r>
        <w:t>27</w:t>
      </w:r>
      <w:r>
        <w:fldChar w:fldCharType="end"/>
      </w:r>
    </w:p>
    <w:p w14:paraId="6110C945" w14:textId="2E1DE570" w:rsidR="00A77920" w:rsidRDefault="00A7792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_Toc113552822 \h </w:instrText>
      </w:r>
      <w:r>
        <w:fldChar w:fldCharType="separate"/>
      </w:r>
      <w:r>
        <w:t>27</w:t>
      </w:r>
      <w:r>
        <w:fldChar w:fldCharType="end"/>
      </w:r>
    </w:p>
    <w:p w14:paraId="5C06414B" w14:textId="0B7B27BC" w:rsidR="00A77920" w:rsidRDefault="00A7792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_Toc113552823 \h </w:instrText>
      </w:r>
      <w:r>
        <w:fldChar w:fldCharType="separate"/>
      </w:r>
      <w:r>
        <w:t>27</w:t>
      </w:r>
      <w:r>
        <w:fldChar w:fldCharType="end"/>
      </w:r>
    </w:p>
    <w:p w14:paraId="7703C34B" w14:textId="4F93E38D" w:rsidR="00A77920" w:rsidRDefault="00A7792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_Toc113552824 \h </w:instrText>
      </w:r>
      <w:r>
        <w:fldChar w:fldCharType="separate"/>
      </w:r>
      <w:r>
        <w:t>27</w:t>
      </w:r>
      <w:r>
        <w:fldChar w:fldCharType="end"/>
      </w:r>
    </w:p>
    <w:p w14:paraId="66680769" w14:textId="2C761690" w:rsidR="00A77920" w:rsidRDefault="00A7792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_Toc113552825 \h </w:instrText>
      </w:r>
      <w:r>
        <w:fldChar w:fldCharType="separate"/>
      </w:r>
      <w:r>
        <w:t>27</w:t>
      </w:r>
      <w:r>
        <w:fldChar w:fldCharType="end"/>
      </w:r>
    </w:p>
    <w:p w14:paraId="3FF12807" w14:textId="2807AC7F" w:rsidR="00A77920" w:rsidRDefault="00A7792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_Toc113552826 \h </w:instrText>
      </w:r>
      <w:r>
        <w:fldChar w:fldCharType="separate"/>
      </w:r>
      <w:r>
        <w:t>28</w:t>
      </w:r>
      <w:r>
        <w:fldChar w:fldCharType="end"/>
      </w:r>
    </w:p>
    <w:p w14:paraId="21996910" w14:textId="1AADFD2F" w:rsidR="00A77920" w:rsidRDefault="00A77920">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_Toc113552827 \h </w:instrText>
      </w:r>
      <w:r>
        <w:fldChar w:fldCharType="separate"/>
      </w:r>
      <w:r>
        <w:t>28</w:t>
      </w:r>
      <w:r>
        <w:fldChar w:fldCharType="end"/>
      </w:r>
    </w:p>
    <w:p w14:paraId="15606075" w14:textId="0D9C9FB5" w:rsidR="00A77920" w:rsidRDefault="00A77920">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_Toc113552828 \h </w:instrText>
      </w:r>
      <w:r>
        <w:fldChar w:fldCharType="separate"/>
      </w:r>
      <w:r>
        <w:t>28</w:t>
      </w:r>
      <w:r>
        <w:fldChar w:fldCharType="end"/>
      </w:r>
    </w:p>
    <w:p w14:paraId="2D613395" w14:textId="79F4B7B4" w:rsidR="00A77920" w:rsidRDefault="00A77920">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_Toc113552829 \h </w:instrText>
      </w:r>
      <w:r>
        <w:fldChar w:fldCharType="separate"/>
      </w:r>
      <w:r>
        <w:t>29</w:t>
      </w:r>
      <w:r>
        <w:fldChar w:fldCharType="end"/>
      </w:r>
    </w:p>
    <w:p w14:paraId="0504B51F" w14:textId="5769E8AB" w:rsidR="00A77920" w:rsidRDefault="00A77920">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_Toc113552830 \h </w:instrText>
      </w:r>
      <w:r>
        <w:fldChar w:fldCharType="separate"/>
      </w:r>
      <w:r>
        <w:t>30</w:t>
      </w:r>
      <w:r>
        <w:fldChar w:fldCharType="end"/>
      </w:r>
    </w:p>
    <w:p w14:paraId="20A51F82" w14:textId="3AFE1A3E" w:rsidR="00A77920" w:rsidRDefault="00A77920">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_Toc113552831 \h </w:instrText>
      </w:r>
      <w:r>
        <w:fldChar w:fldCharType="separate"/>
      </w:r>
      <w:r>
        <w:t>31</w:t>
      </w:r>
      <w:r>
        <w:fldChar w:fldCharType="end"/>
      </w:r>
    </w:p>
    <w:p w14:paraId="79B68F5F" w14:textId="435B61F2" w:rsidR="00A77920" w:rsidRDefault="00A77920">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_Toc113552832 \h </w:instrText>
      </w:r>
      <w:r>
        <w:fldChar w:fldCharType="separate"/>
      </w:r>
      <w:r>
        <w:t>32</w:t>
      </w:r>
      <w:r>
        <w:fldChar w:fldCharType="end"/>
      </w:r>
    </w:p>
    <w:p w14:paraId="6BA724D9" w14:textId="17A0F79A" w:rsidR="00A77920" w:rsidRDefault="00A77920">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_Toc113552833 \h </w:instrText>
      </w:r>
      <w:r>
        <w:fldChar w:fldCharType="separate"/>
      </w:r>
      <w:r>
        <w:t>33</w:t>
      </w:r>
      <w:r>
        <w:fldChar w:fldCharType="end"/>
      </w:r>
    </w:p>
    <w:p w14:paraId="063D840F" w14:textId="07035978" w:rsidR="00A77920" w:rsidRDefault="00A7792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_Toc113552834 \h </w:instrText>
      </w:r>
      <w:r>
        <w:fldChar w:fldCharType="separate"/>
      </w:r>
      <w:r>
        <w:t>33</w:t>
      </w:r>
      <w:r>
        <w:fldChar w:fldCharType="end"/>
      </w:r>
    </w:p>
    <w:p w14:paraId="00FFE43B" w14:textId="3E364EC4" w:rsidR="00A77920" w:rsidRDefault="00A7792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_Toc113552835 \h </w:instrText>
      </w:r>
      <w:r>
        <w:fldChar w:fldCharType="separate"/>
      </w:r>
      <w:r>
        <w:t>34</w:t>
      </w:r>
      <w:r>
        <w:fldChar w:fldCharType="end"/>
      </w:r>
    </w:p>
    <w:p w14:paraId="73E3686C" w14:textId="1613AB38" w:rsidR="00A77920" w:rsidRDefault="00A77920">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_Toc113552836 \h </w:instrText>
      </w:r>
      <w:r>
        <w:fldChar w:fldCharType="separate"/>
      </w:r>
      <w:r>
        <w:t>34</w:t>
      </w:r>
      <w:r>
        <w:fldChar w:fldCharType="end"/>
      </w:r>
    </w:p>
    <w:p w14:paraId="7629F1E4" w14:textId="3EE1F339" w:rsidR="00A77920" w:rsidRDefault="00A77920">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_Toc113552837 \h </w:instrText>
      </w:r>
      <w:r>
        <w:fldChar w:fldCharType="separate"/>
      </w:r>
      <w:r>
        <w:t>34</w:t>
      </w:r>
      <w:r>
        <w:fldChar w:fldCharType="end"/>
      </w:r>
    </w:p>
    <w:p w14:paraId="4231AA8B" w14:textId="49725465" w:rsidR="00A77920" w:rsidRDefault="00A77920">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_Toc113552838 \h </w:instrText>
      </w:r>
      <w:r>
        <w:fldChar w:fldCharType="separate"/>
      </w:r>
      <w:r>
        <w:t>34</w:t>
      </w:r>
      <w:r>
        <w:fldChar w:fldCharType="end"/>
      </w:r>
    </w:p>
    <w:p w14:paraId="066873EF" w14:textId="3749D2E3" w:rsidR="00A77920" w:rsidRDefault="00A77920">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_Toc113552839 \h </w:instrText>
      </w:r>
      <w:r>
        <w:fldChar w:fldCharType="separate"/>
      </w:r>
      <w:r>
        <w:t>35</w:t>
      </w:r>
      <w:r>
        <w:fldChar w:fldCharType="end"/>
      </w:r>
    </w:p>
    <w:p w14:paraId="70345EB4" w14:textId="2C3D333C" w:rsidR="00A77920" w:rsidRDefault="00A77920">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_Toc113552840 \h </w:instrText>
      </w:r>
      <w:r>
        <w:fldChar w:fldCharType="separate"/>
      </w:r>
      <w:r>
        <w:t>36</w:t>
      </w:r>
      <w:r>
        <w:fldChar w:fldCharType="end"/>
      </w:r>
    </w:p>
    <w:p w14:paraId="24221927" w14:textId="31C9BC6B" w:rsidR="00A77920" w:rsidRDefault="00A7792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_Toc113552841 \h </w:instrText>
      </w:r>
      <w:r>
        <w:fldChar w:fldCharType="separate"/>
      </w:r>
      <w:r>
        <w:t>36</w:t>
      </w:r>
      <w:r>
        <w:fldChar w:fldCharType="end"/>
      </w:r>
    </w:p>
    <w:p w14:paraId="4B2BA716" w14:textId="0CF14F9F" w:rsidR="00A77920" w:rsidRDefault="00A7792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_Toc113552842 \h </w:instrText>
      </w:r>
      <w:r>
        <w:fldChar w:fldCharType="separate"/>
      </w:r>
      <w:r>
        <w:t>36</w:t>
      </w:r>
      <w:r>
        <w:fldChar w:fldCharType="end"/>
      </w:r>
    </w:p>
    <w:p w14:paraId="64B5E07D" w14:textId="2BECC9F1" w:rsidR="00A77920" w:rsidRDefault="00A77920">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_Toc113552843 \h </w:instrText>
      </w:r>
      <w:r>
        <w:fldChar w:fldCharType="separate"/>
      </w:r>
      <w:r>
        <w:t>36</w:t>
      </w:r>
      <w:r>
        <w:fldChar w:fldCharType="end"/>
      </w:r>
    </w:p>
    <w:p w14:paraId="30721206" w14:textId="7EAFD133" w:rsidR="00A77920" w:rsidRDefault="00A77920">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_Toc113552844 \h </w:instrText>
      </w:r>
      <w:r>
        <w:fldChar w:fldCharType="separate"/>
      </w:r>
      <w:r>
        <w:t>36</w:t>
      </w:r>
      <w:r>
        <w:fldChar w:fldCharType="end"/>
      </w:r>
    </w:p>
    <w:p w14:paraId="232A3843" w14:textId="4BC347B6" w:rsidR="00A77920" w:rsidRDefault="00A77920">
      <w:pPr>
        <w:pStyle w:val="TOC5"/>
        <w:rPr>
          <w:rFonts w:asciiTheme="minorHAnsi" w:eastAsiaTheme="minorEastAsia" w:hAnsiTheme="minorHAnsi" w:cstheme="minorBidi"/>
          <w:sz w:val="22"/>
          <w:szCs w:val="22"/>
          <w:lang w:eastAsia="en-GB"/>
        </w:rPr>
      </w:pPr>
      <w:r w:rsidRPr="00F35EE6">
        <w:rPr>
          <w:rFonts w:eastAsiaTheme="minorHAnsi"/>
          <w:lang w:val="en-US"/>
        </w:rPr>
        <w:t>6.2.3.1.3</w:t>
      </w:r>
      <w:r>
        <w:rPr>
          <w:rFonts w:asciiTheme="minorHAnsi" w:eastAsiaTheme="minorEastAsia" w:hAnsiTheme="minorHAnsi" w:cstheme="minorBidi"/>
          <w:sz w:val="22"/>
          <w:szCs w:val="22"/>
          <w:lang w:eastAsia="en-GB"/>
        </w:rPr>
        <w:tab/>
      </w:r>
      <w:r w:rsidRPr="00F35EE6">
        <w:rPr>
          <w:rFonts w:eastAsiaTheme="minorHAnsi"/>
          <w:lang w:val="en-US"/>
        </w:rPr>
        <w:t>Provisioning of the MDF2</w:t>
      </w:r>
      <w:r>
        <w:tab/>
      </w:r>
      <w:r>
        <w:fldChar w:fldCharType="begin" w:fldLock="1"/>
      </w:r>
      <w:r>
        <w:instrText xml:space="preserve"> PAGEREF _Toc113552845 \h </w:instrText>
      </w:r>
      <w:r>
        <w:fldChar w:fldCharType="separate"/>
      </w:r>
      <w:r>
        <w:t>37</w:t>
      </w:r>
      <w:r>
        <w:fldChar w:fldCharType="end"/>
      </w:r>
    </w:p>
    <w:p w14:paraId="25BD3224" w14:textId="4A8ED345" w:rsidR="00A77920" w:rsidRDefault="00A77920">
      <w:pPr>
        <w:pStyle w:val="TOC5"/>
        <w:rPr>
          <w:rFonts w:asciiTheme="minorHAnsi" w:eastAsiaTheme="minorEastAsia" w:hAnsiTheme="minorHAnsi" w:cstheme="minorBidi"/>
          <w:sz w:val="22"/>
          <w:szCs w:val="22"/>
          <w:lang w:eastAsia="en-GB"/>
        </w:rPr>
      </w:pPr>
      <w:r w:rsidRPr="00F35EE6">
        <w:rPr>
          <w:rFonts w:eastAsiaTheme="minorHAnsi"/>
          <w:lang w:val="en-US"/>
        </w:rPr>
        <w:t>6.2.3.1.4</w:t>
      </w:r>
      <w:r>
        <w:rPr>
          <w:rFonts w:asciiTheme="minorHAnsi" w:eastAsiaTheme="minorEastAsia" w:hAnsiTheme="minorHAnsi" w:cstheme="minorBidi"/>
          <w:sz w:val="22"/>
          <w:szCs w:val="22"/>
          <w:lang w:eastAsia="en-GB"/>
        </w:rPr>
        <w:tab/>
      </w:r>
      <w:r w:rsidRPr="00F35EE6">
        <w:rPr>
          <w:rFonts w:eastAsiaTheme="minorHAnsi"/>
          <w:lang w:val="en-US"/>
        </w:rPr>
        <w:t>Provisioning of the MDF3</w:t>
      </w:r>
      <w:r>
        <w:tab/>
      </w:r>
      <w:r>
        <w:fldChar w:fldCharType="begin" w:fldLock="1"/>
      </w:r>
      <w:r>
        <w:instrText xml:space="preserve"> PAGEREF _Toc113552846 \h </w:instrText>
      </w:r>
      <w:r>
        <w:fldChar w:fldCharType="separate"/>
      </w:r>
      <w:r>
        <w:t>38</w:t>
      </w:r>
      <w:r>
        <w:fldChar w:fldCharType="end"/>
      </w:r>
    </w:p>
    <w:p w14:paraId="663953B6" w14:textId="0A02D427" w:rsidR="00A77920" w:rsidRDefault="00A7792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_Toc113552847 \h </w:instrText>
      </w:r>
      <w:r>
        <w:fldChar w:fldCharType="separate"/>
      </w:r>
      <w:r>
        <w:t>39</w:t>
      </w:r>
      <w:r>
        <w:fldChar w:fldCharType="end"/>
      </w:r>
    </w:p>
    <w:p w14:paraId="404D55A4" w14:textId="2FADDBEE" w:rsidR="00A77920" w:rsidRDefault="00A77920">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_Toc113552848 \h </w:instrText>
      </w:r>
      <w:r>
        <w:fldChar w:fldCharType="separate"/>
      </w:r>
      <w:r>
        <w:t>39</w:t>
      </w:r>
      <w:r>
        <w:fldChar w:fldCharType="end"/>
      </w:r>
    </w:p>
    <w:p w14:paraId="71DB5D53" w14:textId="6C1A33C6" w:rsidR="00A77920" w:rsidRDefault="00A77920">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_Toc113552849 \h </w:instrText>
      </w:r>
      <w:r>
        <w:fldChar w:fldCharType="separate"/>
      </w:r>
      <w:r>
        <w:t>39</w:t>
      </w:r>
      <w:r>
        <w:fldChar w:fldCharType="end"/>
      </w:r>
    </w:p>
    <w:p w14:paraId="079836D0" w14:textId="71FF5FA7" w:rsidR="00A77920" w:rsidRDefault="00A77920">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_Toc113552850 \h </w:instrText>
      </w:r>
      <w:r>
        <w:fldChar w:fldCharType="separate"/>
      </w:r>
      <w:r>
        <w:t>40</w:t>
      </w:r>
      <w:r>
        <w:fldChar w:fldCharType="end"/>
      </w:r>
    </w:p>
    <w:p w14:paraId="757B6E33" w14:textId="2EA7BAF9" w:rsidR="00A77920" w:rsidRDefault="00A77920">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_Toc113552851 \h </w:instrText>
      </w:r>
      <w:r>
        <w:fldChar w:fldCharType="separate"/>
      </w:r>
      <w:r>
        <w:t>41</w:t>
      </w:r>
      <w:r>
        <w:fldChar w:fldCharType="end"/>
      </w:r>
    </w:p>
    <w:p w14:paraId="1B3F93EA" w14:textId="500C32B8" w:rsidR="00A77920" w:rsidRDefault="00A77920">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_Toc113552852 \h </w:instrText>
      </w:r>
      <w:r>
        <w:fldChar w:fldCharType="separate"/>
      </w:r>
      <w:r>
        <w:t>42</w:t>
      </w:r>
      <w:r>
        <w:fldChar w:fldCharType="end"/>
      </w:r>
    </w:p>
    <w:p w14:paraId="711A355F" w14:textId="39A93CB0" w:rsidR="00A77920" w:rsidRDefault="00A77920">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_Toc113552853 \h </w:instrText>
      </w:r>
      <w:r>
        <w:fldChar w:fldCharType="separate"/>
      </w:r>
      <w:r>
        <w:t>44</w:t>
      </w:r>
      <w:r>
        <w:fldChar w:fldCharType="end"/>
      </w:r>
    </w:p>
    <w:p w14:paraId="157E74A7" w14:textId="2A27AE8A" w:rsidR="00A77920" w:rsidRDefault="00A77920">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_Toc113552854 \h </w:instrText>
      </w:r>
      <w:r>
        <w:fldChar w:fldCharType="separate"/>
      </w:r>
      <w:r>
        <w:t>45</w:t>
      </w:r>
      <w:r>
        <w:fldChar w:fldCharType="end"/>
      </w:r>
    </w:p>
    <w:p w14:paraId="2F4DD6F4" w14:textId="0950986E" w:rsidR="00A77920" w:rsidRDefault="00A77920">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_Toc113552855 \h </w:instrText>
      </w:r>
      <w:r>
        <w:fldChar w:fldCharType="separate"/>
      </w:r>
      <w:r>
        <w:t>54</w:t>
      </w:r>
      <w:r>
        <w:fldChar w:fldCharType="end"/>
      </w:r>
    </w:p>
    <w:p w14:paraId="583C0F87" w14:textId="15BCBD29" w:rsidR="00A77920" w:rsidRDefault="00A7792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_Toc113552856 \h </w:instrText>
      </w:r>
      <w:r>
        <w:fldChar w:fldCharType="separate"/>
      </w:r>
      <w:r>
        <w:t>55</w:t>
      </w:r>
      <w:r>
        <w:fldChar w:fldCharType="end"/>
      </w:r>
    </w:p>
    <w:p w14:paraId="132C936D" w14:textId="39204495" w:rsidR="00A77920" w:rsidRDefault="00A77920">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_Toc113552857 \h </w:instrText>
      </w:r>
      <w:r>
        <w:fldChar w:fldCharType="separate"/>
      </w:r>
      <w:r>
        <w:t>55</w:t>
      </w:r>
      <w:r>
        <w:fldChar w:fldCharType="end"/>
      </w:r>
    </w:p>
    <w:p w14:paraId="302066DC" w14:textId="22906916" w:rsidR="00A77920" w:rsidRDefault="00A77920">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_Toc113552858 \h </w:instrText>
      </w:r>
      <w:r>
        <w:fldChar w:fldCharType="separate"/>
      </w:r>
      <w:r>
        <w:t>56</w:t>
      </w:r>
      <w:r>
        <w:fldChar w:fldCharType="end"/>
      </w:r>
    </w:p>
    <w:p w14:paraId="6616CA7B" w14:textId="4F2BBC8E" w:rsidR="00A77920" w:rsidRDefault="00A77920">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_Toc113552859 \h </w:instrText>
      </w:r>
      <w:r>
        <w:fldChar w:fldCharType="separate"/>
      </w:r>
      <w:r>
        <w:t>57</w:t>
      </w:r>
      <w:r>
        <w:fldChar w:fldCharType="end"/>
      </w:r>
    </w:p>
    <w:p w14:paraId="1362B23E" w14:textId="59040EAE" w:rsidR="00A77920" w:rsidRDefault="00A7792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_Toc113552860 \h </w:instrText>
      </w:r>
      <w:r>
        <w:fldChar w:fldCharType="separate"/>
      </w:r>
      <w:r>
        <w:t>57</w:t>
      </w:r>
      <w:r>
        <w:fldChar w:fldCharType="end"/>
      </w:r>
    </w:p>
    <w:p w14:paraId="4C5CBB08" w14:textId="03F13D21" w:rsidR="00A77920" w:rsidRDefault="00A77920">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_Toc113552861 \h </w:instrText>
      </w:r>
      <w:r>
        <w:fldChar w:fldCharType="separate"/>
      </w:r>
      <w:r>
        <w:t>58</w:t>
      </w:r>
      <w:r>
        <w:fldChar w:fldCharType="end"/>
      </w:r>
    </w:p>
    <w:p w14:paraId="1C7FF8D3" w14:textId="4E4EA880" w:rsidR="00A77920" w:rsidRDefault="00A77920">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_Toc113552862 \h </w:instrText>
      </w:r>
      <w:r>
        <w:fldChar w:fldCharType="separate"/>
      </w:r>
      <w:r>
        <w:t>58</w:t>
      </w:r>
      <w:r>
        <w:fldChar w:fldCharType="end"/>
      </w:r>
    </w:p>
    <w:p w14:paraId="74798519" w14:textId="49EB7115" w:rsidR="00A77920" w:rsidRDefault="00A77920">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_Toc113552863 \h </w:instrText>
      </w:r>
      <w:r>
        <w:fldChar w:fldCharType="separate"/>
      </w:r>
      <w:r>
        <w:t>58</w:t>
      </w:r>
      <w:r>
        <w:fldChar w:fldCharType="end"/>
      </w:r>
    </w:p>
    <w:p w14:paraId="74F4171A" w14:textId="2D8C6A7E" w:rsidR="00A77920" w:rsidRDefault="00A77920">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_Toc113552864 \h </w:instrText>
      </w:r>
      <w:r>
        <w:fldChar w:fldCharType="separate"/>
      </w:r>
      <w:r>
        <w:t>59</w:t>
      </w:r>
      <w:r>
        <w:fldChar w:fldCharType="end"/>
      </w:r>
    </w:p>
    <w:p w14:paraId="53272692" w14:textId="67F01C29" w:rsidR="00A77920" w:rsidRDefault="00A77920">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_Toc113552865 \h </w:instrText>
      </w:r>
      <w:r>
        <w:fldChar w:fldCharType="separate"/>
      </w:r>
      <w:r>
        <w:t>60</w:t>
      </w:r>
      <w:r>
        <w:fldChar w:fldCharType="end"/>
      </w:r>
    </w:p>
    <w:p w14:paraId="1FFF9F0F" w14:textId="3AC4A679" w:rsidR="00A77920" w:rsidRDefault="00A77920">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_Toc113552866 \h </w:instrText>
      </w:r>
      <w:r>
        <w:fldChar w:fldCharType="separate"/>
      </w:r>
      <w:r>
        <w:t>62</w:t>
      </w:r>
      <w:r>
        <w:fldChar w:fldCharType="end"/>
      </w:r>
    </w:p>
    <w:p w14:paraId="2C85CB22" w14:textId="3730E30F" w:rsidR="00A77920" w:rsidRDefault="00A77920">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_Toc113552867 \h </w:instrText>
      </w:r>
      <w:r>
        <w:fldChar w:fldCharType="separate"/>
      </w:r>
      <w:r>
        <w:t>62</w:t>
      </w:r>
      <w:r>
        <w:fldChar w:fldCharType="end"/>
      </w:r>
    </w:p>
    <w:p w14:paraId="23CE922C" w14:textId="7CBC2D5C" w:rsidR="00A77920" w:rsidRDefault="00A77920">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_Toc113552868 \h </w:instrText>
      </w:r>
      <w:r>
        <w:fldChar w:fldCharType="separate"/>
      </w:r>
      <w:r>
        <w:t>63</w:t>
      </w:r>
      <w:r>
        <w:fldChar w:fldCharType="end"/>
      </w:r>
    </w:p>
    <w:p w14:paraId="46CA6C03" w14:textId="0507C10E" w:rsidR="00A77920" w:rsidRDefault="00A77920">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_Toc113552869 \h </w:instrText>
      </w:r>
      <w:r>
        <w:fldChar w:fldCharType="separate"/>
      </w:r>
      <w:r>
        <w:t>63</w:t>
      </w:r>
      <w:r>
        <w:fldChar w:fldCharType="end"/>
      </w:r>
    </w:p>
    <w:p w14:paraId="5E9E9A9C" w14:textId="78350959" w:rsidR="00A77920" w:rsidRDefault="00A77920">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Sharing LI state information over LI_ST</w:t>
      </w:r>
      <w:r>
        <w:tab/>
      </w:r>
      <w:r>
        <w:fldChar w:fldCharType="begin" w:fldLock="1"/>
      </w:r>
      <w:r>
        <w:instrText xml:space="preserve"> PAGEREF _Toc113552870 \h </w:instrText>
      </w:r>
      <w:r>
        <w:fldChar w:fldCharType="separate"/>
      </w:r>
      <w:r>
        <w:t>64</w:t>
      </w:r>
      <w:r>
        <w:fldChar w:fldCharType="end"/>
      </w:r>
    </w:p>
    <w:p w14:paraId="059E459E" w14:textId="1F39D72B" w:rsidR="00A77920" w:rsidRDefault="00A77920">
      <w:pPr>
        <w:pStyle w:val="TOC5"/>
        <w:rPr>
          <w:rFonts w:asciiTheme="minorHAnsi" w:eastAsiaTheme="minorEastAsia" w:hAnsiTheme="minorHAnsi" w:cstheme="minorBidi"/>
          <w:sz w:val="22"/>
          <w:szCs w:val="22"/>
          <w:lang w:eastAsia="en-GB"/>
        </w:rPr>
      </w:pPr>
      <w:r w:rsidRPr="00F35EE6">
        <w:rPr>
          <w:lang w:val="en-US"/>
        </w:rPr>
        <w:t>6.2.3.10.1</w:t>
      </w:r>
      <w:r>
        <w:rPr>
          <w:rFonts w:asciiTheme="minorHAnsi" w:eastAsiaTheme="minorEastAsia" w:hAnsiTheme="minorHAnsi" w:cstheme="minorBidi"/>
          <w:sz w:val="22"/>
          <w:szCs w:val="22"/>
          <w:lang w:eastAsia="en-GB"/>
        </w:rPr>
        <w:tab/>
      </w:r>
      <w:r w:rsidRPr="00F35EE6">
        <w:rPr>
          <w:lang w:val="en-US"/>
        </w:rPr>
        <w:t>Overview</w:t>
      </w:r>
      <w:r>
        <w:tab/>
      </w:r>
      <w:r>
        <w:fldChar w:fldCharType="begin" w:fldLock="1"/>
      </w:r>
      <w:r>
        <w:instrText xml:space="preserve"> PAGEREF _Toc113552871 \h </w:instrText>
      </w:r>
      <w:r>
        <w:fldChar w:fldCharType="separate"/>
      </w:r>
      <w:r>
        <w:t>64</w:t>
      </w:r>
      <w:r>
        <w:fldChar w:fldCharType="end"/>
      </w:r>
    </w:p>
    <w:p w14:paraId="23E163F1" w14:textId="698FE36A" w:rsidR="00A77920" w:rsidRDefault="00A77920">
      <w:pPr>
        <w:pStyle w:val="TOC5"/>
        <w:rPr>
          <w:rFonts w:asciiTheme="minorHAnsi" w:eastAsiaTheme="minorEastAsia" w:hAnsiTheme="minorHAnsi" w:cstheme="minorBidi"/>
          <w:sz w:val="22"/>
          <w:szCs w:val="22"/>
          <w:lang w:eastAsia="en-GB"/>
        </w:rPr>
      </w:pPr>
      <w:r w:rsidRPr="00F35EE6">
        <w:rPr>
          <w:lang w:val="en-US"/>
        </w:rPr>
        <w:t>6.2.3.10.2</w:t>
      </w:r>
      <w:r>
        <w:rPr>
          <w:rFonts w:asciiTheme="minorHAnsi" w:eastAsiaTheme="minorEastAsia" w:hAnsiTheme="minorHAnsi" w:cstheme="minorBidi"/>
          <w:sz w:val="22"/>
          <w:szCs w:val="22"/>
          <w:lang w:eastAsia="en-GB"/>
        </w:rPr>
        <w:tab/>
      </w:r>
      <w:r w:rsidRPr="00F35EE6">
        <w:rPr>
          <w:lang w:val="en-US"/>
        </w:rPr>
        <w:t>Storing LI state</w:t>
      </w:r>
      <w:r>
        <w:tab/>
      </w:r>
      <w:r>
        <w:fldChar w:fldCharType="begin" w:fldLock="1"/>
      </w:r>
      <w:r>
        <w:instrText xml:space="preserve"> PAGEREF _Toc113552872 \h </w:instrText>
      </w:r>
      <w:r>
        <w:fldChar w:fldCharType="separate"/>
      </w:r>
      <w:r>
        <w:t>64</w:t>
      </w:r>
      <w:r>
        <w:fldChar w:fldCharType="end"/>
      </w:r>
    </w:p>
    <w:p w14:paraId="18C3C81B" w14:textId="5A9EDD24" w:rsidR="00A77920" w:rsidRDefault="00A77920">
      <w:pPr>
        <w:pStyle w:val="TOC5"/>
        <w:rPr>
          <w:rFonts w:asciiTheme="minorHAnsi" w:eastAsiaTheme="minorEastAsia" w:hAnsiTheme="minorHAnsi" w:cstheme="minorBidi"/>
          <w:sz w:val="22"/>
          <w:szCs w:val="22"/>
          <w:lang w:eastAsia="en-GB"/>
        </w:rPr>
      </w:pPr>
      <w:r w:rsidRPr="00F35EE6">
        <w:rPr>
          <w:lang w:val="en-US"/>
        </w:rPr>
        <w:lastRenderedPageBreak/>
        <w:t>6.2.3.10.3</w:t>
      </w:r>
      <w:r>
        <w:rPr>
          <w:rFonts w:asciiTheme="minorHAnsi" w:eastAsiaTheme="minorEastAsia" w:hAnsiTheme="minorHAnsi" w:cstheme="minorBidi"/>
          <w:sz w:val="22"/>
          <w:szCs w:val="22"/>
          <w:lang w:eastAsia="en-GB"/>
        </w:rPr>
        <w:tab/>
      </w:r>
      <w:r w:rsidRPr="00F35EE6">
        <w:rPr>
          <w:lang w:val="en-US"/>
        </w:rPr>
        <w:t>Retrieving LI state</w:t>
      </w:r>
      <w:r>
        <w:tab/>
      </w:r>
      <w:r>
        <w:fldChar w:fldCharType="begin" w:fldLock="1"/>
      </w:r>
      <w:r>
        <w:instrText xml:space="preserve"> PAGEREF _Toc113552873 \h </w:instrText>
      </w:r>
      <w:r>
        <w:fldChar w:fldCharType="separate"/>
      </w:r>
      <w:r>
        <w:t>65</w:t>
      </w:r>
      <w:r>
        <w:fldChar w:fldCharType="end"/>
      </w:r>
    </w:p>
    <w:p w14:paraId="29E06616" w14:textId="1EACC238" w:rsidR="00A77920" w:rsidRDefault="00A77920">
      <w:pPr>
        <w:pStyle w:val="TOC5"/>
        <w:rPr>
          <w:rFonts w:asciiTheme="minorHAnsi" w:eastAsiaTheme="minorEastAsia" w:hAnsiTheme="minorHAnsi" w:cstheme="minorBidi"/>
          <w:sz w:val="22"/>
          <w:szCs w:val="22"/>
          <w:lang w:eastAsia="en-GB"/>
        </w:rPr>
      </w:pPr>
      <w:r w:rsidRPr="00F35EE6">
        <w:rPr>
          <w:lang w:val="en-US"/>
        </w:rPr>
        <w:t>6.2.3.10.4</w:t>
      </w:r>
      <w:r>
        <w:rPr>
          <w:rFonts w:asciiTheme="minorHAnsi" w:eastAsiaTheme="minorEastAsia" w:hAnsiTheme="minorHAnsi" w:cstheme="minorBidi"/>
          <w:sz w:val="22"/>
          <w:szCs w:val="22"/>
          <w:lang w:eastAsia="en-GB"/>
        </w:rPr>
        <w:tab/>
      </w:r>
      <w:r w:rsidRPr="00F35EE6">
        <w:rPr>
          <w:lang w:val="en-US"/>
        </w:rPr>
        <w:t>Removing LI state</w:t>
      </w:r>
      <w:r>
        <w:tab/>
      </w:r>
      <w:r>
        <w:fldChar w:fldCharType="begin" w:fldLock="1"/>
      </w:r>
      <w:r>
        <w:instrText xml:space="preserve"> PAGEREF _Toc113552874 \h </w:instrText>
      </w:r>
      <w:r>
        <w:fldChar w:fldCharType="separate"/>
      </w:r>
      <w:r>
        <w:t>65</w:t>
      </w:r>
      <w:r>
        <w:fldChar w:fldCharType="end"/>
      </w:r>
    </w:p>
    <w:p w14:paraId="20B92F43" w14:textId="1064C5A2" w:rsidR="00A77920" w:rsidRDefault="00A7792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_Toc113552875 \h </w:instrText>
      </w:r>
      <w:r>
        <w:fldChar w:fldCharType="separate"/>
      </w:r>
      <w:r>
        <w:t>65</w:t>
      </w:r>
      <w:r>
        <w:fldChar w:fldCharType="end"/>
      </w:r>
    </w:p>
    <w:p w14:paraId="7B56EBF0" w14:textId="41B07F0F" w:rsidR="00A77920" w:rsidRDefault="00A7792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_Toc113552876 \h </w:instrText>
      </w:r>
      <w:r>
        <w:fldChar w:fldCharType="separate"/>
      </w:r>
      <w:r>
        <w:t>65</w:t>
      </w:r>
      <w:r>
        <w:fldChar w:fldCharType="end"/>
      </w:r>
    </w:p>
    <w:p w14:paraId="50A644C8" w14:textId="6173BE04" w:rsidR="00A77920" w:rsidRDefault="00A7792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_Toc113552877 \h </w:instrText>
      </w:r>
      <w:r>
        <w:fldChar w:fldCharType="separate"/>
      </w:r>
      <w:r>
        <w:t>66</w:t>
      </w:r>
      <w:r>
        <w:fldChar w:fldCharType="end"/>
      </w:r>
    </w:p>
    <w:p w14:paraId="15A98A65" w14:textId="3748B7F6" w:rsidR="00A77920" w:rsidRDefault="00A7792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_Toc113552878 \h </w:instrText>
      </w:r>
      <w:r>
        <w:fldChar w:fldCharType="separate"/>
      </w:r>
      <w:r>
        <w:t>66</w:t>
      </w:r>
      <w:r>
        <w:fldChar w:fldCharType="end"/>
      </w:r>
    </w:p>
    <w:p w14:paraId="242F0116" w14:textId="67897575" w:rsidR="00A77920" w:rsidRDefault="00A7792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_Toc113552879 \h </w:instrText>
      </w:r>
      <w:r>
        <w:fldChar w:fldCharType="separate"/>
      </w:r>
      <w:r>
        <w:t>67</w:t>
      </w:r>
      <w:r>
        <w:fldChar w:fldCharType="end"/>
      </w:r>
    </w:p>
    <w:p w14:paraId="3A496BE7" w14:textId="02D7CD19" w:rsidR="00A77920" w:rsidRDefault="00A77920">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_Toc113552880 \h </w:instrText>
      </w:r>
      <w:r>
        <w:fldChar w:fldCharType="separate"/>
      </w:r>
      <w:r>
        <w:t>67</w:t>
      </w:r>
      <w:r>
        <w:fldChar w:fldCharType="end"/>
      </w:r>
    </w:p>
    <w:p w14:paraId="2DBD5EA0" w14:textId="69C4F5BD" w:rsidR="00A77920" w:rsidRDefault="00A77920">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_Toc113552881 \h </w:instrText>
      </w:r>
      <w:r>
        <w:fldChar w:fldCharType="separate"/>
      </w:r>
      <w:r>
        <w:t>70</w:t>
      </w:r>
      <w:r>
        <w:fldChar w:fldCharType="end"/>
      </w:r>
    </w:p>
    <w:p w14:paraId="54E3F491" w14:textId="38F3CE76" w:rsidR="00A77920" w:rsidRDefault="00A7792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_Toc113552882 \h </w:instrText>
      </w:r>
      <w:r>
        <w:fldChar w:fldCharType="separate"/>
      </w:r>
      <w:r>
        <w:t>70</w:t>
      </w:r>
      <w:r>
        <w:fldChar w:fldCharType="end"/>
      </w:r>
    </w:p>
    <w:p w14:paraId="482A53B7" w14:textId="29200555" w:rsidR="00A77920" w:rsidRDefault="00A7792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_Toc113552883 \h </w:instrText>
      </w:r>
      <w:r>
        <w:fldChar w:fldCharType="separate"/>
      </w:r>
      <w:r>
        <w:t>70</w:t>
      </w:r>
      <w:r>
        <w:fldChar w:fldCharType="end"/>
      </w:r>
    </w:p>
    <w:p w14:paraId="1ADA62AF" w14:textId="24A02003" w:rsidR="00A77920" w:rsidRDefault="00A7792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_Toc113552884 \h </w:instrText>
      </w:r>
      <w:r>
        <w:fldChar w:fldCharType="separate"/>
      </w:r>
      <w:r>
        <w:t>70</w:t>
      </w:r>
      <w:r>
        <w:fldChar w:fldCharType="end"/>
      </w:r>
    </w:p>
    <w:p w14:paraId="470886D3" w14:textId="2F0D6F0B" w:rsidR="00A77920" w:rsidRDefault="00A7792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_Toc113552885 \h </w:instrText>
      </w:r>
      <w:r>
        <w:fldChar w:fldCharType="separate"/>
      </w:r>
      <w:r>
        <w:t>71</w:t>
      </w:r>
      <w:r>
        <w:fldChar w:fldCharType="end"/>
      </w:r>
    </w:p>
    <w:p w14:paraId="2D292FC9" w14:textId="67840A6A" w:rsidR="00A77920" w:rsidRDefault="00A7792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_Toc113552886 \h </w:instrText>
      </w:r>
      <w:r>
        <w:fldChar w:fldCharType="separate"/>
      </w:r>
      <w:r>
        <w:t>71</w:t>
      </w:r>
      <w:r>
        <w:fldChar w:fldCharType="end"/>
      </w:r>
    </w:p>
    <w:p w14:paraId="201AF169" w14:textId="0EFE044A" w:rsidR="00A77920" w:rsidRDefault="00A7792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_Toc113552887 \h </w:instrText>
      </w:r>
      <w:r>
        <w:fldChar w:fldCharType="separate"/>
      </w:r>
      <w:r>
        <w:t>71</w:t>
      </w:r>
      <w:r>
        <w:fldChar w:fldCharType="end"/>
      </w:r>
    </w:p>
    <w:p w14:paraId="44AC163F" w14:textId="570A249C" w:rsidR="00A77920" w:rsidRDefault="00A77920">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_Toc113552888 \h </w:instrText>
      </w:r>
      <w:r>
        <w:fldChar w:fldCharType="separate"/>
      </w:r>
      <w:r>
        <w:t>71</w:t>
      </w:r>
      <w:r>
        <w:fldChar w:fldCharType="end"/>
      </w:r>
    </w:p>
    <w:p w14:paraId="18DE4535" w14:textId="65ED5731" w:rsidR="00A77920" w:rsidRDefault="00A77920">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_Toc113552889 \h </w:instrText>
      </w:r>
      <w:r>
        <w:fldChar w:fldCharType="separate"/>
      </w:r>
      <w:r>
        <w:t>71</w:t>
      </w:r>
      <w:r>
        <w:fldChar w:fldCharType="end"/>
      </w:r>
    </w:p>
    <w:p w14:paraId="2211BF53" w14:textId="7BF8C8DF" w:rsidR="00A77920" w:rsidRDefault="00A77920">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_Toc113552890 \h </w:instrText>
      </w:r>
      <w:r>
        <w:fldChar w:fldCharType="separate"/>
      </w:r>
      <w:r>
        <w:t>72</w:t>
      </w:r>
      <w:r>
        <w:fldChar w:fldCharType="end"/>
      </w:r>
    </w:p>
    <w:p w14:paraId="1DE5880E" w14:textId="450628D9" w:rsidR="00A77920" w:rsidRDefault="00A7792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_Toc113552891 \h </w:instrText>
      </w:r>
      <w:r>
        <w:fldChar w:fldCharType="separate"/>
      </w:r>
      <w:r>
        <w:t>72</w:t>
      </w:r>
      <w:r>
        <w:fldChar w:fldCharType="end"/>
      </w:r>
    </w:p>
    <w:p w14:paraId="09A13DB5" w14:textId="4A49E022" w:rsidR="00A77920" w:rsidRDefault="00A7792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_Toc113552892 \h </w:instrText>
      </w:r>
      <w:r>
        <w:fldChar w:fldCharType="separate"/>
      </w:r>
      <w:r>
        <w:t>72</w:t>
      </w:r>
      <w:r>
        <w:fldChar w:fldCharType="end"/>
      </w:r>
    </w:p>
    <w:p w14:paraId="09C8FA36" w14:textId="1EF6D867" w:rsidR="00A77920" w:rsidRDefault="00A7792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_Toc113552893 \h </w:instrText>
      </w:r>
      <w:r>
        <w:fldChar w:fldCharType="separate"/>
      </w:r>
      <w:r>
        <w:t>72</w:t>
      </w:r>
      <w:r>
        <w:fldChar w:fldCharType="end"/>
      </w:r>
    </w:p>
    <w:p w14:paraId="7E339898" w14:textId="3FD54507" w:rsidR="00A77920" w:rsidRDefault="00A7792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_Toc113552894 \h </w:instrText>
      </w:r>
      <w:r>
        <w:fldChar w:fldCharType="separate"/>
      </w:r>
      <w:r>
        <w:t>73</w:t>
      </w:r>
      <w:r>
        <w:fldChar w:fldCharType="end"/>
      </w:r>
    </w:p>
    <w:p w14:paraId="1C71FB27" w14:textId="5BDA0372" w:rsidR="00A77920" w:rsidRDefault="00A77920">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_Toc113552895 \h </w:instrText>
      </w:r>
      <w:r>
        <w:fldChar w:fldCharType="separate"/>
      </w:r>
      <w:r>
        <w:t>73</w:t>
      </w:r>
      <w:r>
        <w:fldChar w:fldCharType="end"/>
      </w:r>
    </w:p>
    <w:p w14:paraId="5BBCCB6D" w14:textId="4058686D" w:rsidR="00A77920" w:rsidRDefault="00A77920">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_Toc113552896 \h </w:instrText>
      </w:r>
      <w:r>
        <w:fldChar w:fldCharType="separate"/>
      </w:r>
      <w:r>
        <w:t>73</w:t>
      </w:r>
      <w:r>
        <w:fldChar w:fldCharType="end"/>
      </w:r>
    </w:p>
    <w:p w14:paraId="74D500A4" w14:textId="550F3258" w:rsidR="00A77920" w:rsidRDefault="00A7792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_Toc113552897 \h </w:instrText>
      </w:r>
      <w:r>
        <w:fldChar w:fldCharType="separate"/>
      </w:r>
      <w:r>
        <w:t>73</w:t>
      </w:r>
      <w:r>
        <w:fldChar w:fldCharType="end"/>
      </w:r>
    </w:p>
    <w:p w14:paraId="2A8690EF" w14:textId="5D725903" w:rsidR="00A77920" w:rsidRDefault="00A7792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_Toc113552898 \h </w:instrText>
      </w:r>
      <w:r>
        <w:fldChar w:fldCharType="separate"/>
      </w:r>
      <w:r>
        <w:t>74</w:t>
      </w:r>
      <w:r>
        <w:fldChar w:fldCharType="end"/>
      </w:r>
    </w:p>
    <w:p w14:paraId="0772F652" w14:textId="4C6BC3C1" w:rsidR="00A77920" w:rsidRDefault="00A7792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_Toc113552899 \h </w:instrText>
      </w:r>
      <w:r>
        <w:fldChar w:fldCharType="separate"/>
      </w:r>
      <w:r>
        <w:t>74</w:t>
      </w:r>
      <w:r>
        <w:fldChar w:fldCharType="end"/>
      </w:r>
    </w:p>
    <w:p w14:paraId="606064EE" w14:textId="2A3D4867" w:rsidR="00A77920" w:rsidRDefault="00A7792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_Toc113552900 \h </w:instrText>
      </w:r>
      <w:r>
        <w:fldChar w:fldCharType="separate"/>
      </w:r>
      <w:r>
        <w:t>74</w:t>
      </w:r>
      <w:r>
        <w:fldChar w:fldCharType="end"/>
      </w:r>
    </w:p>
    <w:p w14:paraId="6D0CE0B1" w14:textId="47DBAA69" w:rsidR="00A77920" w:rsidRDefault="00A7792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_Toc113552901 \h </w:instrText>
      </w:r>
      <w:r>
        <w:fldChar w:fldCharType="separate"/>
      </w:r>
      <w:r>
        <w:t>74</w:t>
      </w:r>
      <w:r>
        <w:fldChar w:fldCharType="end"/>
      </w:r>
    </w:p>
    <w:p w14:paraId="2214C52A" w14:textId="648AAA46" w:rsidR="00A77920" w:rsidRDefault="00A7792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_Toc113552902 \h </w:instrText>
      </w:r>
      <w:r>
        <w:fldChar w:fldCharType="separate"/>
      </w:r>
      <w:r>
        <w:t>74</w:t>
      </w:r>
      <w:r>
        <w:fldChar w:fldCharType="end"/>
      </w:r>
    </w:p>
    <w:p w14:paraId="11DC8E3D" w14:textId="15B2B6BF" w:rsidR="00A77920" w:rsidRDefault="00A77920">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_Toc113552903 \h </w:instrText>
      </w:r>
      <w:r>
        <w:fldChar w:fldCharType="separate"/>
      </w:r>
      <w:r>
        <w:t>74</w:t>
      </w:r>
      <w:r>
        <w:fldChar w:fldCharType="end"/>
      </w:r>
    </w:p>
    <w:p w14:paraId="5549738E" w14:textId="6B1C56CC" w:rsidR="00A77920" w:rsidRDefault="00A77920">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_Toc113552904 \h </w:instrText>
      </w:r>
      <w:r>
        <w:fldChar w:fldCharType="separate"/>
      </w:r>
      <w:r>
        <w:t>74</w:t>
      </w:r>
      <w:r>
        <w:fldChar w:fldCharType="end"/>
      </w:r>
    </w:p>
    <w:p w14:paraId="7DE2EDAB" w14:textId="0006DF73" w:rsidR="00A77920" w:rsidRDefault="00A77920">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_Toc113552905 \h </w:instrText>
      </w:r>
      <w:r>
        <w:fldChar w:fldCharType="separate"/>
      </w:r>
      <w:r>
        <w:t>74</w:t>
      </w:r>
      <w:r>
        <w:fldChar w:fldCharType="end"/>
      </w:r>
    </w:p>
    <w:p w14:paraId="05C4A638" w14:textId="17D3FB0E" w:rsidR="00A77920" w:rsidRDefault="00A77920">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_Toc113552906 \h </w:instrText>
      </w:r>
      <w:r>
        <w:fldChar w:fldCharType="separate"/>
      </w:r>
      <w:r>
        <w:t>74</w:t>
      </w:r>
      <w:r>
        <w:fldChar w:fldCharType="end"/>
      </w:r>
    </w:p>
    <w:p w14:paraId="642977CD" w14:textId="1BFACD1E" w:rsidR="00A77920" w:rsidRDefault="00A77920">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_Toc113552907 \h </w:instrText>
      </w:r>
      <w:r>
        <w:fldChar w:fldCharType="separate"/>
      </w:r>
      <w:r>
        <w:t>74</w:t>
      </w:r>
      <w:r>
        <w:fldChar w:fldCharType="end"/>
      </w:r>
    </w:p>
    <w:p w14:paraId="25E5DBED" w14:textId="71E93337" w:rsidR="00A77920" w:rsidRDefault="00A77920">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_Toc113552908 \h </w:instrText>
      </w:r>
      <w:r>
        <w:fldChar w:fldCharType="separate"/>
      </w:r>
      <w:r>
        <w:t>75</w:t>
      </w:r>
      <w:r>
        <w:fldChar w:fldCharType="end"/>
      </w:r>
    </w:p>
    <w:p w14:paraId="7E32CE83" w14:textId="0F512B2F" w:rsidR="00A77920" w:rsidRDefault="00A77920">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_Toc113552909 \h </w:instrText>
      </w:r>
      <w:r>
        <w:fldChar w:fldCharType="separate"/>
      </w:r>
      <w:r>
        <w:t>76</w:t>
      </w:r>
      <w:r>
        <w:fldChar w:fldCharType="end"/>
      </w:r>
    </w:p>
    <w:p w14:paraId="7E29795D" w14:textId="550A94ED" w:rsidR="00A77920" w:rsidRDefault="00A77920">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_Toc113552910 \h </w:instrText>
      </w:r>
      <w:r>
        <w:fldChar w:fldCharType="separate"/>
      </w:r>
      <w:r>
        <w:t>77</w:t>
      </w:r>
      <w:r>
        <w:fldChar w:fldCharType="end"/>
      </w:r>
    </w:p>
    <w:p w14:paraId="1821D5B4" w14:textId="3AABADFB" w:rsidR="00A77920" w:rsidRDefault="00A77920">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_Toc113552911 \h </w:instrText>
      </w:r>
      <w:r>
        <w:fldChar w:fldCharType="separate"/>
      </w:r>
      <w:r>
        <w:t>77</w:t>
      </w:r>
      <w:r>
        <w:fldChar w:fldCharType="end"/>
      </w:r>
    </w:p>
    <w:p w14:paraId="65102A0A" w14:textId="4798F4E3" w:rsidR="00A77920" w:rsidRDefault="00A7792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_Toc113552912 \h </w:instrText>
      </w:r>
      <w:r>
        <w:fldChar w:fldCharType="separate"/>
      </w:r>
      <w:r>
        <w:t>77</w:t>
      </w:r>
      <w:r>
        <w:fldChar w:fldCharType="end"/>
      </w:r>
    </w:p>
    <w:p w14:paraId="38299EB2" w14:textId="53D667A2" w:rsidR="00A77920" w:rsidRDefault="00A77920">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_Toc113552913 \h </w:instrText>
      </w:r>
      <w:r>
        <w:fldChar w:fldCharType="separate"/>
      </w:r>
      <w:r>
        <w:t>77</w:t>
      </w:r>
      <w:r>
        <w:fldChar w:fldCharType="end"/>
      </w:r>
    </w:p>
    <w:p w14:paraId="2FB9DD12" w14:textId="7A959660" w:rsidR="00A77920" w:rsidRDefault="00A77920">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_Toc113552914 \h </w:instrText>
      </w:r>
      <w:r>
        <w:fldChar w:fldCharType="separate"/>
      </w:r>
      <w:r>
        <w:t>78</w:t>
      </w:r>
      <w:r>
        <w:fldChar w:fldCharType="end"/>
      </w:r>
    </w:p>
    <w:p w14:paraId="0862BD2E" w14:textId="64ED9EF3" w:rsidR="00A77920" w:rsidRDefault="00A77920">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_Toc113552915 \h </w:instrText>
      </w:r>
      <w:r>
        <w:fldChar w:fldCharType="separate"/>
      </w:r>
      <w:r>
        <w:t>78</w:t>
      </w:r>
      <w:r>
        <w:fldChar w:fldCharType="end"/>
      </w:r>
    </w:p>
    <w:p w14:paraId="4F0045AF" w14:textId="1B86F2E9" w:rsidR="00A77920" w:rsidRDefault="00A77920">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_Toc113552916 \h </w:instrText>
      </w:r>
      <w:r>
        <w:fldChar w:fldCharType="separate"/>
      </w:r>
      <w:r>
        <w:t>78</w:t>
      </w:r>
      <w:r>
        <w:fldChar w:fldCharType="end"/>
      </w:r>
    </w:p>
    <w:p w14:paraId="587E1859" w14:textId="7FD10B83" w:rsidR="00A77920" w:rsidRDefault="00A7792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_Toc113552917 \h </w:instrText>
      </w:r>
      <w:r>
        <w:fldChar w:fldCharType="separate"/>
      </w:r>
      <w:r>
        <w:t>78</w:t>
      </w:r>
      <w:r>
        <w:fldChar w:fldCharType="end"/>
      </w:r>
    </w:p>
    <w:p w14:paraId="7878FCFF" w14:textId="43C14E93" w:rsidR="00A77920" w:rsidRDefault="00A7792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_Toc113552918 \h </w:instrText>
      </w:r>
      <w:r>
        <w:fldChar w:fldCharType="separate"/>
      </w:r>
      <w:r>
        <w:t>78</w:t>
      </w:r>
      <w:r>
        <w:fldChar w:fldCharType="end"/>
      </w:r>
    </w:p>
    <w:p w14:paraId="548ECDB4" w14:textId="3170DEB8" w:rsidR="00A77920" w:rsidRDefault="00A77920">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_Toc113552919 \h </w:instrText>
      </w:r>
      <w:r>
        <w:fldChar w:fldCharType="separate"/>
      </w:r>
      <w:r>
        <w:t>78</w:t>
      </w:r>
      <w:r>
        <w:fldChar w:fldCharType="end"/>
      </w:r>
    </w:p>
    <w:p w14:paraId="05765107" w14:textId="4A899B02" w:rsidR="00A77920" w:rsidRDefault="00A77920">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_Toc113552920 \h </w:instrText>
      </w:r>
      <w:r>
        <w:fldChar w:fldCharType="separate"/>
      </w:r>
      <w:r>
        <w:t>79</w:t>
      </w:r>
      <w:r>
        <w:fldChar w:fldCharType="end"/>
      </w:r>
    </w:p>
    <w:p w14:paraId="270F3CD5" w14:textId="32638258" w:rsidR="00A77920" w:rsidRDefault="00A77920">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_Toc113552921 \h </w:instrText>
      </w:r>
      <w:r>
        <w:fldChar w:fldCharType="separate"/>
      </w:r>
      <w:r>
        <w:t>79</w:t>
      </w:r>
      <w:r>
        <w:fldChar w:fldCharType="end"/>
      </w:r>
    </w:p>
    <w:p w14:paraId="0E9D6F34" w14:textId="51A2487A" w:rsidR="00A77920" w:rsidRDefault="00A77920">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_Toc113552922 \h </w:instrText>
      </w:r>
      <w:r>
        <w:fldChar w:fldCharType="separate"/>
      </w:r>
      <w:r>
        <w:t>79</w:t>
      </w:r>
      <w:r>
        <w:fldChar w:fldCharType="end"/>
      </w:r>
    </w:p>
    <w:p w14:paraId="48BFDDBB" w14:textId="238D0E69" w:rsidR="00A77920" w:rsidRDefault="00A77920">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_Toc113552923 \h </w:instrText>
      </w:r>
      <w:r>
        <w:fldChar w:fldCharType="separate"/>
      </w:r>
      <w:r>
        <w:t>80</w:t>
      </w:r>
      <w:r>
        <w:fldChar w:fldCharType="end"/>
      </w:r>
    </w:p>
    <w:p w14:paraId="03AA1F7C" w14:textId="4B509076" w:rsidR="00A77920" w:rsidRDefault="00A77920">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_Toc113552924 \h </w:instrText>
      </w:r>
      <w:r>
        <w:fldChar w:fldCharType="separate"/>
      </w:r>
      <w:r>
        <w:t>81</w:t>
      </w:r>
      <w:r>
        <w:fldChar w:fldCharType="end"/>
      </w:r>
    </w:p>
    <w:p w14:paraId="308695A4" w14:textId="65F04036" w:rsidR="00A77920" w:rsidRDefault="00A77920">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_Toc113552925 \h </w:instrText>
      </w:r>
      <w:r>
        <w:fldChar w:fldCharType="separate"/>
      </w:r>
      <w:r>
        <w:t>82</w:t>
      </w:r>
      <w:r>
        <w:fldChar w:fldCharType="end"/>
      </w:r>
    </w:p>
    <w:p w14:paraId="362773E5" w14:textId="1D432A3C" w:rsidR="00A77920" w:rsidRDefault="00A7792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_Toc113552926 \h </w:instrText>
      </w:r>
      <w:r>
        <w:fldChar w:fldCharType="separate"/>
      </w:r>
      <w:r>
        <w:t>82</w:t>
      </w:r>
      <w:r>
        <w:fldChar w:fldCharType="end"/>
      </w:r>
    </w:p>
    <w:p w14:paraId="2295DE54" w14:textId="73809537" w:rsidR="00A77920" w:rsidRDefault="00A77920">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_Toc113552927 \h </w:instrText>
      </w:r>
      <w:r>
        <w:fldChar w:fldCharType="separate"/>
      </w:r>
      <w:r>
        <w:t>82</w:t>
      </w:r>
      <w:r>
        <w:fldChar w:fldCharType="end"/>
      </w:r>
    </w:p>
    <w:p w14:paraId="6A7EF097" w14:textId="782C0899" w:rsidR="00A77920" w:rsidRDefault="00A77920">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_Toc113552928 \h </w:instrText>
      </w:r>
      <w:r>
        <w:fldChar w:fldCharType="separate"/>
      </w:r>
      <w:r>
        <w:t>82</w:t>
      </w:r>
      <w:r>
        <w:fldChar w:fldCharType="end"/>
      </w:r>
    </w:p>
    <w:p w14:paraId="22E0B3EA" w14:textId="66B897A6" w:rsidR="00A77920" w:rsidRDefault="00A7792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_Toc113552929 \h </w:instrText>
      </w:r>
      <w:r>
        <w:fldChar w:fldCharType="separate"/>
      </w:r>
      <w:r>
        <w:t>82</w:t>
      </w:r>
      <w:r>
        <w:fldChar w:fldCharType="end"/>
      </w:r>
    </w:p>
    <w:p w14:paraId="2162D06E" w14:textId="322A425E" w:rsidR="00A77920" w:rsidRDefault="00A77920">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_Toc113552930 \h </w:instrText>
      </w:r>
      <w:r>
        <w:fldChar w:fldCharType="separate"/>
      </w:r>
      <w:r>
        <w:t>82</w:t>
      </w:r>
      <w:r>
        <w:fldChar w:fldCharType="end"/>
      </w:r>
    </w:p>
    <w:p w14:paraId="66E2DD2E" w14:textId="25619CA9" w:rsidR="00A77920" w:rsidRDefault="00A7792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_Toc113552931 \h </w:instrText>
      </w:r>
      <w:r>
        <w:fldChar w:fldCharType="separate"/>
      </w:r>
      <w:r>
        <w:t>83</w:t>
      </w:r>
      <w:r>
        <w:fldChar w:fldCharType="end"/>
      </w:r>
    </w:p>
    <w:p w14:paraId="284C2A05" w14:textId="537A17A0" w:rsidR="00A77920" w:rsidRDefault="00A7792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_Toc113552932 \h </w:instrText>
      </w:r>
      <w:r>
        <w:fldChar w:fldCharType="separate"/>
      </w:r>
      <w:r>
        <w:t>83</w:t>
      </w:r>
      <w:r>
        <w:fldChar w:fldCharType="end"/>
      </w:r>
    </w:p>
    <w:p w14:paraId="0CF4C268" w14:textId="27789DEF" w:rsidR="00A77920" w:rsidRDefault="00A77920">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_Toc113552933 \h </w:instrText>
      </w:r>
      <w:r>
        <w:fldChar w:fldCharType="separate"/>
      </w:r>
      <w:r>
        <w:t>83</w:t>
      </w:r>
      <w:r>
        <w:fldChar w:fldCharType="end"/>
      </w:r>
    </w:p>
    <w:p w14:paraId="24D2D94A" w14:textId="493D30E9" w:rsidR="00A77920" w:rsidRDefault="00A77920">
      <w:pPr>
        <w:pStyle w:val="TOC4"/>
        <w:rPr>
          <w:rFonts w:asciiTheme="minorHAnsi" w:eastAsiaTheme="minorEastAsia" w:hAnsiTheme="minorHAnsi" w:cstheme="minorBidi"/>
          <w:sz w:val="22"/>
          <w:szCs w:val="22"/>
          <w:lang w:eastAsia="en-GB"/>
        </w:rPr>
      </w:pPr>
      <w:r>
        <w:lastRenderedPageBreak/>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_Toc113552934 \h </w:instrText>
      </w:r>
      <w:r>
        <w:fldChar w:fldCharType="separate"/>
      </w:r>
      <w:r>
        <w:t>83</w:t>
      </w:r>
      <w:r>
        <w:fldChar w:fldCharType="end"/>
      </w:r>
    </w:p>
    <w:p w14:paraId="47E6A6A0" w14:textId="55DE7116" w:rsidR="00A77920" w:rsidRDefault="00A7792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_Toc113552935 \h </w:instrText>
      </w:r>
      <w:r>
        <w:fldChar w:fldCharType="separate"/>
      </w:r>
      <w:r>
        <w:t>83</w:t>
      </w:r>
      <w:r>
        <w:fldChar w:fldCharType="end"/>
      </w:r>
    </w:p>
    <w:p w14:paraId="7693318C" w14:textId="7F01B848" w:rsidR="00A77920" w:rsidRDefault="00A7792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_Toc113552936 \h </w:instrText>
      </w:r>
      <w:r>
        <w:fldChar w:fldCharType="separate"/>
      </w:r>
      <w:r>
        <w:t>83</w:t>
      </w:r>
      <w:r>
        <w:fldChar w:fldCharType="end"/>
      </w:r>
    </w:p>
    <w:p w14:paraId="07E0B782" w14:textId="32D3BBC8" w:rsidR="00A77920" w:rsidRDefault="00A77920">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_Toc113552937 \h </w:instrText>
      </w:r>
      <w:r>
        <w:fldChar w:fldCharType="separate"/>
      </w:r>
      <w:r>
        <w:t>83</w:t>
      </w:r>
      <w:r>
        <w:fldChar w:fldCharType="end"/>
      </w:r>
    </w:p>
    <w:p w14:paraId="52EC9C37" w14:textId="4B0A8BDD" w:rsidR="00A77920" w:rsidRDefault="00A77920">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_Toc113552938 \h </w:instrText>
      </w:r>
      <w:r>
        <w:fldChar w:fldCharType="separate"/>
      </w:r>
      <w:r>
        <w:t>84</w:t>
      </w:r>
      <w:r>
        <w:fldChar w:fldCharType="end"/>
      </w:r>
    </w:p>
    <w:p w14:paraId="5A31C757" w14:textId="37501350" w:rsidR="00A77920" w:rsidRDefault="00A77920">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_Toc113552939 \h </w:instrText>
      </w:r>
      <w:r>
        <w:fldChar w:fldCharType="separate"/>
      </w:r>
      <w:r>
        <w:t>84</w:t>
      </w:r>
      <w:r>
        <w:fldChar w:fldCharType="end"/>
      </w:r>
    </w:p>
    <w:p w14:paraId="42B93AE2" w14:textId="42829C31" w:rsidR="00A77920" w:rsidRDefault="00A77920">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_Toc113552940 \h </w:instrText>
      </w:r>
      <w:r>
        <w:fldChar w:fldCharType="separate"/>
      </w:r>
      <w:r>
        <w:t>86</w:t>
      </w:r>
      <w:r>
        <w:fldChar w:fldCharType="end"/>
      </w:r>
    </w:p>
    <w:p w14:paraId="5714C79E" w14:textId="4EF52B59" w:rsidR="00A77920" w:rsidRDefault="00A77920">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_Toc113552941 \h </w:instrText>
      </w:r>
      <w:r>
        <w:fldChar w:fldCharType="separate"/>
      </w:r>
      <w:r>
        <w:t>88</w:t>
      </w:r>
      <w:r>
        <w:fldChar w:fldCharType="end"/>
      </w:r>
    </w:p>
    <w:p w14:paraId="533AD83B" w14:textId="527AEEDE" w:rsidR="00A77920" w:rsidRDefault="00A77920">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_Toc113552942 \h </w:instrText>
      </w:r>
      <w:r>
        <w:fldChar w:fldCharType="separate"/>
      </w:r>
      <w:r>
        <w:t>88</w:t>
      </w:r>
      <w:r>
        <w:fldChar w:fldCharType="end"/>
      </w:r>
    </w:p>
    <w:p w14:paraId="1386357D" w14:textId="0CB4570E" w:rsidR="00A77920" w:rsidRDefault="00A77920">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_Toc113552943 \h </w:instrText>
      </w:r>
      <w:r>
        <w:fldChar w:fldCharType="separate"/>
      </w:r>
      <w:r>
        <w:t>90</w:t>
      </w:r>
      <w:r>
        <w:fldChar w:fldCharType="end"/>
      </w:r>
    </w:p>
    <w:p w14:paraId="1EBEBF06" w14:textId="218AA722" w:rsidR="00A77920" w:rsidRDefault="00A77920">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_Toc113552944 \h </w:instrText>
      </w:r>
      <w:r>
        <w:fldChar w:fldCharType="separate"/>
      </w:r>
      <w:r>
        <w:t>90</w:t>
      </w:r>
      <w:r>
        <w:fldChar w:fldCharType="end"/>
      </w:r>
    </w:p>
    <w:p w14:paraId="16B30F04" w14:textId="7A9E8AA9" w:rsidR="00A77920" w:rsidRDefault="00A77920">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_Toc113552945 \h </w:instrText>
      </w:r>
      <w:r>
        <w:fldChar w:fldCharType="separate"/>
      </w:r>
      <w:r>
        <w:t>92</w:t>
      </w:r>
      <w:r>
        <w:fldChar w:fldCharType="end"/>
      </w:r>
    </w:p>
    <w:p w14:paraId="6E53CB04" w14:textId="0159EC76" w:rsidR="00A77920" w:rsidRDefault="00A77920">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_Toc113552946 \h </w:instrText>
      </w:r>
      <w:r>
        <w:fldChar w:fldCharType="separate"/>
      </w:r>
      <w:r>
        <w:t>92</w:t>
      </w:r>
      <w:r>
        <w:fldChar w:fldCharType="end"/>
      </w:r>
    </w:p>
    <w:p w14:paraId="1FA04BFF" w14:textId="24FCEA74" w:rsidR="00A77920" w:rsidRDefault="00A77920">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_Toc113552947 \h </w:instrText>
      </w:r>
      <w:r>
        <w:fldChar w:fldCharType="separate"/>
      </w:r>
      <w:r>
        <w:t>94</w:t>
      </w:r>
      <w:r>
        <w:fldChar w:fldCharType="end"/>
      </w:r>
    </w:p>
    <w:p w14:paraId="63902CB5" w14:textId="626E9846" w:rsidR="00A77920" w:rsidRDefault="00A77920">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_Toc113552948 \h </w:instrText>
      </w:r>
      <w:r>
        <w:fldChar w:fldCharType="separate"/>
      </w:r>
      <w:r>
        <w:t>95</w:t>
      </w:r>
      <w:r>
        <w:fldChar w:fldCharType="end"/>
      </w:r>
    </w:p>
    <w:p w14:paraId="2D100900" w14:textId="047A40DE" w:rsidR="00A77920" w:rsidRDefault="00A77920">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_Toc113552949 \h </w:instrText>
      </w:r>
      <w:r>
        <w:fldChar w:fldCharType="separate"/>
      </w:r>
      <w:r>
        <w:t>95</w:t>
      </w:r>
      <w:r>
        <w:fldChar w:fldCharType="end"/>
      </w:r>
    </w:p>
    <w:p w14:paraId="5B361865" w14:textId="043E7E04" w:rsidR="00A77920" w:rsidRDefault="00A77920">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_Toc113552950 \h </w:instrText>
      </w:r>
      <w:r>
        <w:fldChar w:fldCharType="separate"/>
      </w:r>
      <w:r>
        <w:t>96</w:t>
      </w:r>
      <w:r>
        <w:fldChar w:fldCharType="end"/>
      </w:r>
    </w:p>
    <w:p w14:paraId="4552BAE6" w14:textId="04DA0AC8" w:rsidR="00A77920" w:rsidRDefault="00A77920">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_Toc113552951 \h </w:instrText>
      </w:r>
      <w:r>
        <w:fldChar w:fldCharType="separate"/>
      </w:r>
      <w:r>
        <w:t>96</w:t>
      </w:r>
      <w:r>
        <w:fldChar w:fldCharType="end"/>
      </w:r>
    </w:p>
    <w:p w14:paraId="11D8EC17" w14:textId="3C2AB1AB" w:rsidR="00A77920" w:rsidRDefault="00A77920">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_Toc113552952 \h </w:instrText>
      </w:r>
      <w:r>
        <w:fldChar w:fldCharType="separate"/>
      </w:r>
      <w:r>
        <w:t>97</w:t>
      </w:r>
      <w:r>
        <w:fldChar w:fldCharType="end"/>
      </w:r>
    </w:p>
    <w:p w14:paraId="49E5DC5C" w14:textId="20241787" w:rsidR="00A77920" w:rsidRDefault="00A77920">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_Toc113552953 \h </w:instrText>
      </w:r>
      <w:r>
        <w:fldChar w:fldCharType="separate"/>
      </w:r>
      <w:r>
        <w:t>98</w:t>
      </w:r>
      <w:r>
        <w:fldChar w:fldCharType="end"/>
      </w:r>
    </w:p>
    <w:p w14:paraId="1243A37F" w14:textId="4A3BCCEF" w:rsidR="00A77920" w:rsidRDefault="00A77920">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_Toc113552954 \h </w:instrText>
      </w:r>
      <w:r>
        <w:fldChar w:fldCharType="separate"/>
      </w:r>
      <w:r>
        <w:t>99</w:t>
      </w:r>
      <w:r>
        <w:fldChar w:fldCharType="end"/>
      </w:r>
    </w:p>
    <w:p w14:paraId="47E3EC18" w14:textId="59132893" w:rsidR="00A77920" w:rsidRDefault="00A77920">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_Toc113552955 \h </w:instrText>
      </w:r>
      <w:r>
        <w:fldChar w:fldCharType="separate"/>
      </w:r>
      <w:r>
        <w:t>100</w:t>
      </w:r>
      <w:r>
        <w:fldChar w:fldCharType="end"/>
      </w:r>
    </w:p>
    <w:p w14:paraId="0DE52DF6" w14:textId="6436A699" w:rsidR="00A77920" w:rsidRDefault="00A77920">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_Toc113552956 \h </w:instrText>
      </w:r>
      <w:r>
        <w:fldChar w:fldCharType="separate"/>
      </w:r>
      <w:r>
        <w:t>100</w:t>
      </w:r>
      <w:r>
        <w:fldChar w:fldCharType="end"/>
      </w:r>
    </w:p>
    <w:p w14:paraId="2C20F6A8" w14:textId="04CB3FDE" w:rsidR="00A77920" w:rsidRDefault="00A77920">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_Toc113552957 \h </w:instrText>
      </w:r>
      <w:r>
        <w:fldChar w:fldCharType="separate"/>
      </w:r>
      <w:r>
        <w:t>101</w:t>
      </w:r>
      <w:r>
        <w:fldChar w:fldCharType="end"/>
      </w:r>
    </w:p>
    <w:p w14:paraId="07A35F08" w14:textId="4E420DE5" w:rsidR="00A77920" w:rsidRDefault="00A77920">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_Toc113552958 \h </w:instrText>
      </w:r>
      <w:r>
        <w:fldChar w:fldCharType="separate"/>
      </w:r>
      <w:r>
        <w:t>102</w:t>
      </w:r>
      <w:r>
        <w:fldChar w:fldCharType="end"/>
      </w:r>
    </w:p>
    <w:p w14:paraId="21815AC6" w14:textId="7A03C292" w:rsidR="00A77920" w:rsidRDefault="00A77920">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_Toc113552959 \h </w:instrText>
      </w:r>
      <w:r>
        <w:fldChar w:fldCharType="separate"/>
      </w:r>
      <w:r>
        <w:t>104</w:t>
      </w:r>
      <w:r>
        <w:fldChar w:fldCharType="end"/>
      </w:r>
    </w:p>
    <w:p w14:paraId="7A841F7D" w14:textId="4A239259" w:rsidR="00A77920" w:rsidRDefault="00A77920">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_Toc113552960 \h </w:instrText>
      </w:r>
      <w:r>
        <w:fldChar w:fldCharType="separate"/>
      </w:r>
      <w:r>
        <w:t>104</w:t>
      </w:r>
      <w:r>
        <w:fldChar w:fldCharType="end"/>
      </w:r>
    </w:p>
    <w:p w14:paraId="39B8FC24" w14:textId="58BBD60A" w:rsidR="00A77920" w:rsidRDefault="00A77920">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_Toc113552961 \h </w:instrText>
      </w:r>
      <w:r>
        <w:fldChar w:fldCharType="separate"/>
      </w:r>
      <w:r>
        <w:t>104</w:t>
      </w:r>
      <w:r>
        <w:fldChar w:fldCharType="end"/>
      </w:r>
    </w:p>
    <w:p w14:paraId="08ADC321" w14:textId="1B4465F6" w:rsidR="00A77920" w:rsidRDefault="00A77920">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_Toc113552962 \h </w:instrText>
      </w:r>
      <w:r>
        <w:fldChar w:fldCharType="separate"/>
      </w:r>
      <w:r>
        <w:t>104</w:t>
      </w:r>
      <w:r>
        <w:fldChar w:fldCharType="end"/>
      </w:r>
    </w:p>
    <w:p w14:paraId="0D23787F" w14:textId="465A08D3" w:rsidR="00A77920" w:rsidRDefault="00A7792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_Toc113552963 \h </w:instrText>
      </w:r>
      <w:r>
        <w:fldChar w:fldCharType="separate"/>
      </w:r>
      <w:r>
        <w:t>104</w:t>
      </w:r>
      <w:r>
        <w:fldChar w:fldCharType="end"/>
      </w:r>
    </w:p>
    <w:p w14:paraId="24D259C2" w14:textId="3BF5777C" w:rsidR="00A77920" w:rsidRDefault="00A7792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_Toc113552964 \h </w:instrText>
      </w:r>
      <w:r>
        <w:fldChar w:fldCharType="separate"/>
      </w:r>
      <w:r>
        <w:t>104</w:t>
      </w:r>
      <w:r>
        <w:fldChar w:fldCharType="end"/>
      </w:r>
    </w:p>
    <w:p w14:paraId="34CA351A" w14:textId="7E68826B" w:rsidR="00A77920" w:rsidRDefault="00A77920">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_Toc113552965 \h </w:instrText>
      </w:r>
      <w:r>
        <w:fldChar w:fldCharType="separate"/>
      </w:r>
      <w:r>
        <w:t>105</w:t>
      </w:r>
      <w:r>
        <w:fldChar w:fldCharType="end"/>
      </w:r>
    </w:p>
    <w:p w14:paraId="4C64072D" w14:textId="7D2D414D" w:rsidR="00A77920" w:rsidRDefault="00A77920">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_Toc113552966 \h </w:instrText>
      </w:r>
      <w:r>
        <w:fldChar w:fldCharType="separate"/>
      </w:r>
      <w:r>
        <w:t>105</w:t>
      </w:r>
      <w:r>
        <w:fldChar w:fldCharType="end"/>
      </w:r>
    </w:p>
    <w:p w14:paraId="3474364B" w14:textId="78E8249A" w:rsidR="00A77920" w:rsidRDefault="00A77920">
      <w:pPr>
        <w:pStyle w:val="TOC4"/>
        <w:rPr>
          <w:rFonts w:asciiTheme="minorHAnsi" w:eastAsiaTheme="minorEastAsia" w:hAnsiTheme="minorHAnsi" w:cstheme="minorBidi"/>
          <w:sz w:val="22"/>
          <w:szCs w:val="22"/>
          <w:lang w:eastAsia="en-GB"/>
        </w:rPr>
      </w:pPr>
      <w:r>
        <w:t>7.5.1.3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_Toc113552967 \h </w:instrText>
      </w:r>
      <w:r>
        <w:fldChar w:fldCharType="separate"/>
      </w:r>
      <w:r>
        <w:t>105</w:t>
      </w:r>
      <w:r>
        <w:fldChar w:fldCharType="end"/>
      </w:r>
    </w:p>
    <w:p w14:paraId="6953B921" w14:textId="0AD99A48" w:rsidR="00A77920" w:rsidRDefault="00A7792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_Toc113552968 \h </w:instrText>
      </w:r>
      <w:r>
        <w:fldChar w:fldCharType="separate"/>
      </w:r>
      <w:r>
        <w:t>105</w:t>
      </w:r>
      <w:r>
        <w:fldChar w:fldCharType="end"/>
      </w:r>
    </w:p>
    <w:p w14:paraId="4BF217AE" w14:textId="095A99E2" w:rsidR="00A77920" w:rsidRDefault="00A77920">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_Toc113552969 \h </w:instrText>
      </w:r>
      <w:r>
        <w:fldChar w:fldCharType="separate"/>
      </w:r>
      <w:r>
        <w:t>105</w:t>
      </w:r>
      <w:r>
        <w:fldChar w:fldCharType="end"/>
      </w:r>
    </w:p>
    <w:p w14:paraId="21834F3F" w14:textId="276E5155" w:rsidR="00A77920" w:rsidRDefault="00A77920">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_Toc113552970 \h </w:instrText>
      </w:r>
      <w:r>
        <w:fldChar w:fldCharType="separate"/>
      </w:r>
      <w:r>
        <w:t>105</w:t>
      </w:r>
      <w:r>
        <w:fldChar w:fldCharType="end"/>
      </w:r>
    </w:p>
    <w:p w14:paraId="4583DFFB" w14:textId="2CB94842" w:rsidR="00A77920" w:rsidRDefault="00A77920">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_Toc113552971 \h </w:instrText>
      </w:r>
      <w:r>
        <w:fldChar w:fldCharType="separate"/>
      </w:r>
      <w:r>
        <w:t>106</w:t>
      </w:r>
      <w:r>
        <w:fldChar w:fldCharType="end"/>
      </w:r>
    </w:p>
    <w:p w14:paraId="6F346D95" w14:textId="71B59585" w:rsidR="00A77920" w:rsidRDefault="00A77920">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_Toc113552972 \h </w:instrText>
      </w:r>
      <w:r>
        <w:fldChar w:fldCharType="separate"/>
      </w:r>
      <w:r>
        <w:t>107</w:t>
      </w:r>
      <w:r>
        <w:fldChar w:fldCharType="end"/>
      </w:r>
    </w:p>
    <w:p w14:paraId="495CDF52" w14:textId="1A83E6D2" w:rsidR="00A77920" w:rsidRDefault="00A77920">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_Toc113552973 \h </w:instrText>
      </w:r>
      <w:r>
        <w:fldChar w:fldCharType="separate"/>
      </w:r>
      <w:r>
        <w:t>108</w:t>
      </w:r>
      <w:r>
        <w:fldChar w:fldCharType="end"/>
      </w:r>
    </w:p>
    <w:p w14:paraId="0AF01FBD" w14:textId="21BD1708" w:rsidR="00A77920" w:rsidRDefault="00A77920">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_Toc113552974 \h </w:instrText>
      </w:r>
      <w:r>
        <w:fldChar w:fldCharType="separate"/>
      </w:r>
      <w:r>
        <w:t>109</w:t>
      </w:r>
      <w:r>
        <w:fldChar w:fldCharType="end"/>
      </w:r>
    </w:p>
    <w:p w14:paraId="38FE4C0F" w14:textId="3E95B019" w:rsidR="00A77920" w:rsidRDefault="00A77920">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_Toc113552975 \h </w:instrText>
      </w:r>
      <w:r>
        <w:fldChar w:fldCharType="separate"/>
      </w:r>
      <w:r>
        <w:t>110</w:t>
      </w:r>
      <w:r>
        <w:fldChar w:fldCharType="end"/>
      </w:r>
    </w:p>
    <w:p w14:paraId="0EB8B059" w14:textId="5F14E4F6" w:rsidR="00A77920" w:rsidRDefault="00A77920">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_Toc113552976 \h </w:instrText>
      </w:r>
      <w:r>
        <w:fldChar w:fldCharType="separate"/>
      </w:r>
      <w:r>
        <w:t>110</w:t>
      </w:r>
      <w:r>
        <w:fldChar w:fldCharType="end"/>
      </w:r>
    </w:p>
    <w:p w14:paraId="5E51F217" w14:textId="0D507370" w:rsidR="00A77920" w:rsidRDefault="00A77920">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_Toc113552977 \h </w:instrText>
      </w:r>
      <w:r>
        <w:fldChar w:fldCharType="separate"/>
      </w:r>
      <w:r>
        <w:t>110</w:t>
      </w:r>
      <w:r>
        <w:fldChar w:fldCharType="end"/>
      </w:r>
    </w:p>
    <w:p w14:paraId="08C13932" w14:textId="0FAFFA81" w:rsidR="00A77920" w:rsidRDefault="00A77920">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_Toc113552978 \h </w:instrText>
      </w:r>
      <w:r>
        <w:fldChar w:fldCharType="separate"/>
      </w:r>
      <w:r>
        <w:t>111</w:t>
      </w:r>
      <w:r>
        <w:fldChar w:fldCharType="end"/>
      </w:r>
    </w:p>
    <w:p w14:paraId="77BBE8A9" w14:textId="1B7FCB46" w:rsidR="00A77920" w:rsidRDefault="00A77920">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_Toc113552979 \h </w:instrText>
      </w:r>
      <w:r>
        <w:fldChar w:fldCharType="separate"/>
      </w:r>
      <w:r>
        <w:t>112</w:t>
      </w:r>
      <w:r>
        <w:fldChar w:fldCharType="end"/>
      </w:r>
    </w:p>
    <w:p w14:paraId="7ED98FC1" w14:textId="07A3573A" w:rsidR="00A77920" w:rsidRDefault="00A77920">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_Toc113552980 \h </w:instrText>
      </w:r>
      <w:r>
        <w:fldChar w:fldCharType="separate"/>
      </w:r>
      <w:r>
        <w:t>112</w:t>
      </w:r>
      <w:r>
        <w:fldChar w:fldCharType="end"/>
      </w:r>
    </w:p>
    <w:p w14:paraId="7B6CE2C2" w14:textId="3F8E62B2" w:rsidR="00A77920" w:rsidRDefault="00A77920">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_Toc113552981 \h </w:instrText>
      </w:r>
      <w:r>
        <w:fldChar w:fldCharType="separate"/>
      </w:r>
      <w:r>
        <w:t>113</w:t>
      </w:r>
      <w:r>
        <w:fldChar w:fldCharType="end"/>
      </w:r>
    </w:p>
    <w:p w14:paraId="1B44323A" w14:textId="46E4CA8F" w:rsidR="00A77920" w:rsidRDefault="00A77920">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_Toc113552982 \h </w:instrText>
      </w:r>
      <w:r>
        <w:fldChar w:fldCharType="separate"/>
      </w:r>
      <w:r>
        <w:t>113</w:t>
      </w:r>
      <w:r>
        <w:fldChar w:fldCharType="end"/>
      </w:r>
    </w:p>
    <w:p w14:paraId="22479764" w14:textId="6BBA4457" w:rsidR="00A77920" w:rsidRDefault="00A77920">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_Toc113552983 \h </w:instrText>
      </w:r>
      <w:r>
        <w:fldChar w:fldCharType="separate"/>
      </w:r>
      <w:r>
        <w:t>115</w:t>
      </w:r>
      <w:r>
        <w:fldChar w:fldCharType="end"/>
      </w:r>
    </w:p>
    <w:p w14:paraId="2F879346" w14:textId="70B037B9" w:rsidR="00A77920" w:rsidRDefault="00A77920">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_Toc113552984 \h </w:instrText>
      </w:r>
      <w:r>
        <w:fldChar w:fldCharType="separate"/>
      </w:r>
      <w:r>
        <w:t>116</w:t>
      </w:r>
      <w:r>
        <w:fldChar w:fldCharType="end"/>
      </w:r>
    </w:p>
    <w:p w14:paraId="7F29A3E4" w14:textId="717C54C4" w:rsidR="00A77920" w:rsidRDefault="00A77920">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_Toc113552985 \h </w:instrText>
      </w:r>
      <w:r>
        <w:fldChar w:fldCharType="separate"/>
      </w:r>
      <w:r>
        <w:t>116</w:t>
      </w:r>
      <w:r>
        <w:fldChar w:fldCharType="end"/>
      </w:r>
    </w:p>
    <w:p w14:paraId="7B815C42" w14:textId="1915EB56" w:rsidR="00A77920" w:rsidRDefault="00A77920">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_Toc113552986 \h </w:instrText>
      </w:r>
      <w:r>
        <w:fldChar w:fldCharType="separate"/>
      </w:r>
      <w:r>
        <w:t>117</w:t>
      </w:r>
      <w:r>
        <w:fldChar w:fldCharType="end"/>
      </w:r>
    </w:p>
    <w:p w14:paraId="2CBD48B0" w14:textId="44D8D700" w:rsidR="00A77920" w:rsidRDefault="00A7792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_Toc113552987 \h </w:instrText>
      </w:r>
      <w:r>
        <w:fldChar w:fldCharType="separate"/>
      </w:r>
      <w:r>
        <w:t>118</w:t>
      </w:r>
      <w:r>
        <w:fldChar w:fldCharType="end"/>
      </w:r>
    </w:p>
    <w:p w14:paraId="749A5363" w14:textId="7CC068CC" w:rsidR="00A77920" w:rsidRDefault="00A77920">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_Toc113552988 \h </w:instrText>
      </w:r>
      <w:r>
        <w:fldChar w:fldCharType="separate"/>
      </w:r>
      <w:r>
        <w:t>118</w:t>
      </w:r>
      <w:r>
        <w:fldChar w:fldCharType="end"/>
      </w:r>
    </w:p>
    <w:p w14:paraId="5F7DF9CB" w14:textId="10BA6D57" w:rsidR="00A77920" w:rsidRDefault="00A77920">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_Toc113552989 \h </w:instrText>
      </w:r>
      <w:r>
        <w:fldChar w:fldCharType="separate"/>
      </w:r>
      <w:r>
        <w:t>119</w:t>
      </w:r>
      <w:r>
        <w:fldChar w:fldCharType="end"/>
      </w:r>
    </w:p>
    <w:p w14:paraId="7EE4D242" w14:textId="68BC4D0A" w:rsidR="00A77920" w:rsidRDefault="00A7792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_Toc113552990 \h </w:instrText>
      </w:r>
      <w:r>
        <w:fldChar w:fldCharType="separate"/>
      </w:r>
      <w:r>
        <w:t>119</w:t>
      </w:r>
      <w:r>
        <w:fldChar w:fldCharType="end"/>
      </w:r>
    </w:p>
    <w:p w14:paraId="2B63354C" w14:textId="15FB0934" w:rsidR="00A77920" w:rsidRDefault="00A7792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_Toc113552991 \h </w:instrText>
      </w:r>
      <w:r>
        <w:fldChar w:fldCharType="separate"/>
      </w:r>
      <w:r>
        <w:t>119</w:t>
      </w:r>
      <w:r>
        <w:fldChar w:fldCharType="end"/>
      </w:r>
    </w:p>
    <w:p w14:paraId="18008040" w14:textId="5193AA35" w:rsidR="00A77920" w:rsidRDefault="00A7792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_Toc113552992 \h </w:instrText>
      </w:r>
      <w:r>
        <w:fldChar w:fldCharType="separate"/>
      </w:r>
      <w:r>
        <w:t>119</w:t>
      </w:r>
      <w:r>
        <w:fldChar w:fldCharType="end"/>
      </w:r>
    </w:p>
    <w:p w14:paraId="6644D058" w14:textId="200E3441" w:rsidR="00A77920" w:rsidRDefault="00A7792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_Toc113552993 \h </w:instrText>
      </w:r>
      <w:r>
        <w:fldChar w:fldCharType="separate"/>
      </w:r>
      <w:r>
        <w:t>119</w:t>
      </w:r>
      <w:r>
        <w:fldChar w:fldCharType="end"/>
      </w:r>
    </w:p>
    <w:p w14:paraId="78F9A98A" w14:textId="466D6973" w:rsidR="00A77920" w:rsidRDefault="00A77920">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_Toc113552994 \h </w:instrText>
      </w:r>
      <w:r>
        <w:fldChar w:fldCharType="separate"/>
      </w:r>
      <w:r>
        <w:t>119</w:t>
      </w:r>
      <w:r>
        <w:fldChar w:fldCharType="end"/>
      </w:r>
    </w:p>
    <w:p w14:paraId="1CEA10B7" w14:textId="76A15873" w:rsidR="00A77920" w:rsidRDefault="00A77920">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_Toc113552995 \h </w:instrText>
      </w:r>
      <w:r>
        <w:fldChar w:fldCharType="separate"/>
      </w:r>
      <w:r>
        <w:t>119</w:t>
      </w:r>
      <w:r>
        <w:fldChar w:fldCharType="end"/>
      </w:r>
    </w:p>
    <w:p w14:paraId="5A900070" w14:textId="6CA92BBA" w:rsidR="00A77920" w:rsidRDefault="00A77920">
      <w:pPr>
        <w:pStyle w:val="TOC4"/>
        <w:rPr>
          <w:rFonts w:asciiTheme="minorHAnsi" w:eastAsiaTheme="minorEastAsia" w:hAnsiTheme="minorHAnsi" w:cstheme="minorBidi"/>
          <w:sz w:val="22"/>
          <w:szCs w:val="22"/>
          <w:lang w:eastAsia="en-GB"/>
        </w:rPr>
      </w:pPr>
      <w:r>
        <w:lastRenderedPageBreak/>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_Toc113552996 \h </w:instrText>
      </w:r>
      <w:r>
        <w:fldChar w:fldCharType="separate"/>
      </w:r>
      <w:r>
        <w:t>119</w:t>
      </w:r>
      <w:r>
        <w:fldChar w:fldCharType="end"/>
      </w:r>
    </w:p>
    <w:p w14:paraId="616DBF39" w14:textId="749CD76B" w:rsidR="00A77920" w:rsidRDefault="00A7792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_Toc113552997 \h </w:instrText>
      </w:r>
      <w:r>
        <w:fldChar w:fldCharType="separate"/>
      </w:r>
      <w:r>
        <w:t>120</w:t>
      </w:r>
      <w:r>
        <w:fldChar w:fldCharType="end"/>
      </w:r>
    </w:p>
    <w:p w14:paraId="4A4DD52F" w14:textId="27D831BA" w:rsidR="00A77920" w:rsidRDefault="00A77920">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_Toc113552998 \h </w:instrText>
      </w:r>
      <w:r>
        <w:fldChar w:fldCharType="separate"/>
      </w:r>
      <w:r>
        <w:t>120</w:t>
      </w:r>
      <w:r>
        <w:fldChar w:fldCharType="end"/>
      </w:r>
    </w:p>
    <w:p w14:paraId="26F83FFF" w14:textId="6843D495" w:rsidR="00A77920" w:rsidRDefault="00A77920">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_Toc113552999 \h </w:instrText>
      </w:r>
      <w:r>
        <w:fldChar w:fldCharType="separate"/>
      </w:r>
      <w:r>
        <w:t>121</w:t>
      </w:r>
      <w:r>
        <w:fldChar w:fldCharType="end"/>
      </w:r>
    </w:p>
    <w:p w14:paraId="1CBBDDE6" w14:textId="0BFA70DA" w:rsidR="00A77920" w:rsidRDefault="00A77920">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_Toc113553000 \h </w:instrText>
      </w:r>
      <w:r>
        <w:fldChar w:fldCharType="separate"/>
      </w:r>
      <w:r>
        <w:t>121</w:t>
      </w:r>
      <w:r>
        <w:fldChar w:fldCharType="end"/>
      </w:r>
    </w:p>
    <w:p w14:paraId="6E3C863C" w14:textId="31A4FA21" w:rsidR="00A77920" w:rsidRDefault="00A77920">
      <w:pPr>
        <w:pStyle w:val="TOC8"/>
        <w:rPr>
          <w:rFonts w:asciiTheme="minorHAnsi" w:eastAsiaTheme="minorEastAsia" w:hAnsiTheme="minorHAnsi" w:cstheme="minorBidi"/>
          <w:b w:val="0"/>
          <w:szCs w:val="22"/>
          <w:lang w:eastAsia="en-GB"/>
        </w:rPr>
      </w:pPr>
      <w:r>
        <w:t>Annex A (normative): Structure of both the Internal and External Interfaces</w:t>
      </w:r>
      <w:r>
        <w:tab/>
      </w:r>
      <w:r>
        <w:fldChar w:fldCharType="begin" w:fldLock="1"/>
      </w:r>
      <w:r>
        <w:instrText xml:space="preserve"> PAGEREF _Toc113553001 \h </w:instrText>
      </w:r>
      <w:r>
        <w:fldChar w:fldCharType="separate"/>
      </w:r>
      <w:r>
        <w:t>122</w:t>
      </w:r>
      <w:r>
        <w:fldChar w:fldCharType="end"/>
      </w:r>
    </w:p>
    <w:p w14:paraId="22F6A927" w14:textId="306BB448" w:rsidR="00A77920" w:rsidRDefault="00A77920">
      <w:pPr>
        <w:pStyle w:val="TOC8"/>
        <w:rPr>
          <w:rFonts w:asciiTheme="minorHAnsi" w:eastAsiaTheme="minorEastAsia" w:hAnsiTheme="minorHAnsi" w:cstheme="minorBidi"/>
          <w:b w:val="0"/>
          <w:szCs w:val="22"/>
          <w:lang w:eastAsia="en-GB"/>
        </w:rPr>
      </w:pPr>
      <w:r>
        <w:t>Annex B (normative): LI Notification</w:t>
      </w:r>
      <w:r>
        <w:tab/>
      </w:r>
      <w:r>
        <w:fldChar w:fldCharType="begin" w:fldLock="1"/>
      </w:r>
      <w:r>
        <w:instrText xml:space="preserve"> PAGEREF _Toc113553002 \h </w:instrText>
      </w:r>
      <w:r>
        <w:fldChar w:fldCharType="separate"/>
      </w:r>
      <w:r>
        <w:t>161</w:t>
      </w:r>
      <w:r>
        <w:fldChar w:fldCharType="end"/>
      </w:r>
    </w:p>
    <w:p w14:paraId="6BC412A9" w14:textId="7244B1E1" w:rsidR="00A77920" w:rsidRDefault="00A77920">
      <w:pPr>
        <w:pStyle w:val="TOC8"/>
        <w:rPr>
          <w:rFonts w:asciiTheme="minorHAnsi" w:eastAsiaTheme="minorEastAsia" w:hAnsiTheme="minorHAnsi" w:cstheme="minorBidi"/>
          <w:b w:val="0"/>
          <w:szCs w:val="22"/>
          <w:lang w:eastAsia="en-GB"/>
        </w:rPr>
      </w:pPr>
      <w:r>
        <w:t>Annex C (normative): XSD Schema for LI_X1 extensions</w:t>
      </w:r>
      <w:r>
        <w:tab/>
      </w:r>
      <w:r>
        <w:fldChar w:fldCharType="begin" w:fldLock="1"/>
      </w:r>
      <w:r>
        <w:instrText xml:space="preserve"> PAGEREF _Toc113553003 \h </w:instrText>
      </w:r>
      <w:r>
        <w:fldChar w:fldCharType="separate"/>
      </w:r>
      <w:r>
        <w:t>163</w:t>
      </w:r>
      <w:r>
        <w:fldChar w:fldCharType="end"/>
      </w:r>
    </w:p>
    <w:p w14:paraId="5C0CC0E6" w14:textId="2F0AEBE6" w:rsidR="00A77920" w:rsidRDefault="00A77920">
      <w:pPr>
        <w:pStyle w:val="TOC8"/>
        <w:rPr>
          <w:rFonts w:asciiTheme="minorHAnsi" w:eastAsiaTheme="minorEastAsia" w:hAnsiTheme="minorHAnsi" w:cstheme="minorBidi"/>
          <w:b w:val="0"/>
          <w:szCs w:val="22"/>
          <w:lang w:eastAsia="en-GB"/>
        </w:rPr>
      </w:pPr>
      <w:r>
        <w:t>Annex D (informative): Drafting Guidance</w:t>
      </w:r>
      <w:r>
        <w:tab/>
      </w:r>
      <w:r>
        <w:fldChar w:fldCharType="begin" w:fldLock="1"/>
      </w:r>
      <w:r>
        <w:instrText xml:space="preserve"> PAGEREF _Toc113553004 \h </w:instrText>
      </w:r>
      <w:r>
        <w:fldChar w:fldCharType="separate"/>
      </w:r>
      <w:r>
        <w:t>167</w:t>
      </w:r>
      <w:r>
        <w:fldChar w:fldCharType="end"/>
      </w:r>
    </w:p>
    <w:p w14:paraId="705119C8" w14:textId="0691C4D2" w:rsidR="00A77920" w:rsidRDefault="00A7792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_Toc113553005 \h </w:instrText>
      </w:r>
      <w:r>
        <w:fldChar w:fldCharType="separate"/>
      </w:r>
      <w:r>
        <w:t>167</w:t>
      </w:r>
      <w:r>
        <w:fldChar w:fldCharType="end"/>
      </w:r>
    </w:p>
    <w:p w14:paraId="725712E0" w14:textId="1B5E3B03" w:rsidR="00A77920" w:rsidRDefault="00A7792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_Toc113553006 \h </w:instrText>
      </w:r>
      <w:r>
        <w:fldChar w:fldCharType="separate"/>
      </w:r>
      <w:r>
        <w:t>167</w:t>
      </w:r>
      <w:r>
        <w:fldChar w:fldCharType="end"/>
      </w:r>
    </w:p>
    <w:p w14:paraId="117C1A15" w14:textId="412749DA" w:rsidR="00A77920" w:rsidRDefault="00A7792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_Toc113553007 \h </w:instrText>
      </w:r>
      <w:r>
        <w:fldChar w:fldCharType="separate"/>
      </w:r>
      <w:r>
        <w:t>167</w:t>
      </w:r>
      <w:r>
        <w:fldChar w:fldCharType="end"/>
      </w:r>
    </w:p>
    <w:p w14:paraId="61015119" w14:textId="6026DD68" w:rsidR="00A77920" w:rsidRDefault="00A77920">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_Toc113553008 \h </w:instrText>
      </w:r>
      <w:r>
        <w:fldChar w:fldCharType="separate"/>
      </w:r>
      <w:r>
        <w:t>168</w:t>
      </w:r>
      <w:r>
        <w:fldChar w:fldCharType="end"/>
      </w:r>
    </w:p>
    <w:p w14:paraId="0A911223" w14:textId="540E8407" w:rsidR="00A77920" w:rsidRDefault="00A77920">
      <w:pPr>
        <w:pStyle w:val="TOC8"/>
        <w:rPr>
          <w:rFonts w:asciiTheme="minorHAnsi" w:eastAsiaTheme="minorEastAsia" w:hAnsiTheme="minorHAnsi" w:cstheme="minorBidi"/>
          <w:b w:val="0"/>
          <w:szCs w:val="22"/>
          <w:lang w:eastAsia="en-GB"/>
        </w:rPr>
      </w:pPr>
      <w:r>
        <w:t>Annex E (normative): XSD Schema for Identity Association</w:t>
      </w:r>
      <w:r>
        <w:tab/>
      </w:r>
      <w:r>
        <w:fldChar w:fldCharType="begin" w:fldLock="1"/>
      </w:r>
      <w:r>
        <w:instrText xml:space="preserve"> PAGEREF _Toc113553009 \h </w:instrText>
      </w:r>
      <w:r>
        <w:fldChar w:fldCharType="separate"/>
      </w:r>
      <w:r>
        <w:t>169</w:t>
      </w:r>
      <w:r>
        <w:fldChar w:fldCharType="end"/>
      </w:r>
    </w:p>
    <w:p w14:paraId="7A718B53" w14:textId="20A73D42" w:rsidR="00A77920" w:rsidRDefault="00A77920">
      <w:pPr>
        <w:pStyle w:val="TOC8"/>
        <w:rPr>
          <w:rFonts w:asciiTheme="minorHAnsi" w:eastAsiaTheme="minorEastAsia" w:hAnsiTheme="minorHAnsi" w:cstheme="minorBidi"/>
          <w:b w:val="0"/>
          <w:szCs w:val="22"/>
          <w:lang w:eastAsia="en-GB"/>
        </w:rPr>
      </w:pPr>
      <w:r>
        <w:t>Annex F (normative): ASN.1 schema for LI_XER messages</w:t>
      </w:r>
      <w:r>
        <w:tab/>
      </w:r>
      <w:r>
        <w:fldChar w:fldCharType="begin" w:fldLock="1"/>
      </w:r>
      <w:r>
        <w:instrText xml:space="preserve"> PAGEREF _Toc113553010 \h </w:instrText>
      </w:r>
      <w:r>
        <w:fldChar w:fldCharType="separate"/>
      </w:r>
      <w:r>
        <w:t>172</w:t>
      </w:r>
      <w:r>
        <w:fldChar w:fldCharType="end"/>
      </w:r>
    </w:p>
    <w:p w14:paraId="70FADB59" w14:textId="70875417" w:rsidR="00A77920" w:rsidRDefault="00A77920">
      <w:pPr>
        <w:pStyle w:val="TOC8"/>
        <w:rPr>
          <w:rFonts w:asciiTheme="minorHAnsi" w:eastAsiaTheme="minorEastAsia" w:hAnsiTheme="minorHAnsi" w:cstheme="minorBidi"/>
          <w:b w:val="0"/>
          <w:szCs w:val="22"/>
          <w:lang w:eastAsia="en-GB"/>
        </w:rPr>
      </w:pPr>
      <w:r>
        <w:t>Annex G (normative): XSD Schema for State Transfers</w:t>
      </w:r>
      <w:r>
        <w:tab/>
      </w:r>
      <w:r>
        <w:fldChar w:fldCharType="begin" w:fldLock="1"/>
      </w:r>
      <w:r>
        <w:instrText xml:space="preserve"> PAGEREF _Toc113553011 \h </w:instrText>
      </w:r>
      <w:r>
        <w:fldChar w:fldCharType="separate"/>
      </w:r>
      <w:r>
        <w:t>173</w:t>
      </w:r>
      <w:r>
        <w:fldChar w:fldCharType="end"/>
      </w:r>
    </w:p>
    <w:p w14:paraId="62BDCA42" w14:textId="5B967575" w:rsidR="00A77920" w:rsidRDefault="00A77920">
      <w:pPr>
        <w:pStyle w:val="TOC8"/>
        <w:rPr>
          <w:rFonts w:asciiTheme="minorHAnsi" w:eastAsiaTheme="minorEastAsia" w:hAnsiTheme="minorHAnsi" w:cstheme="minorBidi"/>
          <w:b w:val="0"/>
          <w:szCs w:val="22"/>
          <w:lang w:eastAsia="en-GB"/>
        </w:rPr>
      </w:pPr>
      <w:r>
        <w:t>Annex Z (informative): Change history</w:t>
      </w:r>
      <w:r>
        <w:tab/>
      </w:r>
      <w:r>
        <w:fldChar w:fldCharType="begin" w:fldLock="1"/>
      </w:r>
      <w:r>
        <w:instrText xml:space="preserve"> PAGEREF _Toc113553012 \h </w:instrText>
      </w:r>
      <w:r>
        <w:fldChar w:fldCharType="separate"/>
      </w:r>
      <w:r>
        <w:t>175</w:t>
      </w:r>
      <w:r>
        <w:fldChar w:fldCharType="end"/>
      </w:r>
    </w:p>
    <w:p w14:paraId="31C72BFF" w14:textId="26053998"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113552758"/>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113552759"/>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113552760"/>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113552761"/>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113552762"/>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113552763"/>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113552764"/>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113552765"/>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91291">
      <w:pPr>
        <w:keepLines/>
        <w:spacing w:after="0"/>
        <w:ind w:left="1702" w:hanging="1418"/>
        <w:jc w:val="both"/>
      </w:pPr>
      <w:r w:rsidRPr="00760004">
        <w:t>ADMF</w:t>
      </w:r>
      <w:r w:rsidRPr="00760004">
        <w:tab/>
        <w:t>LI Administration Function</w:t>
      </w:r>
    </w:p>
    <w:p w14:paraId="100C4CD4" w14:textId="77777777" w:rsidR="002875A1" w:rsidRPr="00760004" w:rsidRDefault="002875A1" w:rsidP="00791291">
      <w:pPr>
        <w:keepLines/>
        <w:spacing w:after="0"/>
        <w:ind w:left="1702" w:hanging="1418"/>
        <w:jc w:val="both"/>
      </w:pPr>
      <w:r w:rsidRPr="00760004">
        <w:t>CC</w:t>
      </w:r>
      <w:r w:rsidRPr="00760004">
        <w:tab/>
        <w:t>Content of Communication</w:t>
      </w:r>
    </w:p>
    <w:p w14:paraId="74066C86" w14:textId="77777777" w:rsidR="00791291" w:rsidRPr="00760004" w:rsidRDefault="00791291" w:rsidP="00791291">
      <w:pPr>
        <w:keepLines/>
        <w:spacing w:after="0"/>
        <w:ind w:left="1702" w:hanging="1418"/>
        <w:jc w:val="both"/>
      </w:pPr>
      <w:r w:rsidRPr="00760004">
        <w:t>CSP</w:t>
      </w:r>
      <w:r w:rsidRPr="00760004">
        <w:tab/>
        <w:t>Communication Service Provider</w:t>
      </w:r>
    </w:p>
    <w:p w14:paraId="357E3DA0" w14:textId="77777777" w:rsidR="00E170F0" w:rsidRPr="00760004" w:rsidRDefault="00E170F0" w:rsidP="00791291">
      <w:pPr>
        <w:keepLines/>
        <w:tabs>
          <w:tab w:val="left" w:pos="1695"/>
        </w:tabs>
        <w:spacing w:after="0"/>
        <w:ind w:left="1702" w:hanging="1418"/>
        <w:jc w:val="both"/>
      </w:pPr>
      <w:r w:rsidRPr="00760004">
        <w:t>CUPS</w:t>
      </w:r>
      <w:r w:rsidRPr="00760004">
        <w:tab/>
        <w:t>Control and User Plane Separation</w:t>
      </w:r>
    </w:p>
    <w:p w14:paraId="49C45845" w14:textId="1DEAD391" w:rsidR="005E1765" w:rsidRDefault="005E1765" w:rsidP="005E1765">
      <w:pPr>
        <w:keepLines/>
        <w:spacing w:after="0"/>
        <w:ind w:left="1702" w:hanging="1418"/>
        <w:jc w:val="both"/>
      </w:pPr>
      <w:r>
        <w:t>ICF</w:t>
      </w:r>
      <w:r>
        <w:tab/>
        <w:t>Identi</w:t>
      </w:r>
      <w:r w:rsidR="007A79A0">
        <w:t>ty</w:t>
      </w:r>
      <w:r>
        <w:t xml:space="preserve"> Caching Function</w:t>
      </w:r>
    </w:p>
    <w:p w14:paraId="0C7B22EA" w14:textId="720BEC3A" w:rsidR="005E1765" w:rsidRDefault="005E1765" w:rsidP="005E1765">
      <w:pPr>
        <w:keepLines/>
        <w:spacing w:after="0"/>
        <w:ind w:left="1702" w:hanging="1418"/>
        <w:jc w:val="both"/>
      </w:pPr>
      <w:r>
        <w:t>IEF</w:t>
      </w:r>
      <w:r>
        <w:tab/>
      </w:r>
      <w:r w:rsidR="007A79A0">
        <w:t xml:space="preserve">Identity </w:t>
      </w:r>
      <w:r>
        <w:t>Event Function</w:t>
      </w:r>
    </w:p>
    <w:p w14:paraId="6AF7284C" w14:textId="5E79C625" w:rsidR="005E1765" w:rsidRDefault="005E1765" w:rsidP="005E1765">
      <w:pPr>
        <w:keepLines/>
        <w:spacing w:after="0"/>
        <w:ind w:left="1702" w:hanging="1418"/>
        <w:jc w:val="both"/>
      </w:pPr>
      <w:r>
        <w:t>IQF</w:t>
      </w:r>
      <w:r>
        <w:tab/>
      </w:r>
      <w:r w:rsidR="007A79A0">
        <w:t xml:space="preserve">Identity </w:t>
      </w:r>
      <w:r>
        <w:t>Query Function</w:t>
      </w:r>
    </w:p>
    <w:p w14:paraId="12CAF9A4" w14:textId="77777777" w:rsidR="00791291" w:rsidRPr="00760004" w:rsidRDefault="00791291" w:rsidP="00791291">
      <w:pPr>
        <w:keepLines/>
        <w:spacing w:after="0"/>
        <w:ind w:left="1702" w:hanging="1418"/>
        <w:jc w:val="both"/>
      </w:pPr>
      <w:r w:rsidRPr="00760004">
        <w:t>IRI</w:t>
      </w:r>
      <w:r w:rsidRPr="00760004">
        <w:tab/>
        <w:t>Intercept Related Information</w:t>
      </w:r>
    </w:p>
    <w:p w14:paraId="4170407D" w14:textId="113CF22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A66C212" w14:textId="77777777" w:rsidR="000A578B" w:rsidRPr="00760004" w:rsidRDefault="000A578B" w:rsidP="00791291">
      <w:pPr>
        <w:keepLines/>
        <w:spacing w:after="0"/>
        <w:ind w:left="1702" w:hanging="1418"/>
        <w:jc w:val="both"/>
      </w:pPr>
      <w:r w:rsidRPr="00760004">
        <w:t>LEA</w:t>
      </w:r>
      <w:r w:rsidRPr="00760004">
        <w:tab/>
        <w:t>Law Enforcement Agency</w:t>
      </w:r>
    </w:p>
    <w:p w14:paraId="232FEB08" w14:textId="6CF0C640"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0058581E" w14:textId="77777777" w:rsidR="00791291" w:rsidRPr="00760004" w:rsidRDefault="00791291" w:rsidP="00791291">
      <w:pPr>
        <w:keepLines/>
        <w:spacing w:after="0"/>
        <w:ind w:left="1702" w:hanging="1418"/>
        <w:jc w:val="both"/>
      </w:pPr>
      <w:r w:rsidRPr="00760004">
        <w:t>LI</w:t>
      </w:r>
      <w:r w:rsidRPr="00760004">
        <w:tab/>
        <w:t>Lawful Interception</w:t>
      </w:r>
    </w:p>
    <w:p w14:paraId="583931F1"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4E678797" w14:textId="77777777" w:rsidR="006D731B" w:rsidRPr="00760004" w:rsidRDefault="006D731B" w:rsidP="006D731B">
      <w:pPr>
        <w:keepLines/>
        <w:spacing w:after="0"/>
        <w:ind w:left="1702" w:hanging="1418"/>
        <w:jc w:val="both"/>
      </w:pPr>
      <w:r w:rsidRPr="00760004">
        <w:t>LI_HI1</w:t>
      </w:r>
      <w:r w:rsidRPr="00760004">
        <w:tab/>
        <w:t>LI_Handover Interface 1</w:t>
      </w:r>
    </w:p>
    <w:p w14:paraId="74C99B1F" w14:textId="77777777" w:rsidR="006D731B" w:rsidRPr="00760004" w:rsidRDefault="006D731B" w:rsidP="006D731B">
      <w:pPr>
        <w:keepLines/>
        <w:spacing w:after="0"/>
        <w:ind w:left="1702" w:hanging="1418"/>
        <w:jc w:val="both"/>
      </w:pPr>
      <w:r w:rsidRPr="00760004">
        <w:t>LI_HI2</w:t>
      </w:r>
      <w:r w:rsidRPr="00760004">
        <w:tab/>
        <w:t>LI_Handover Interface 2</w:t>
      </w:r>
    </w:p>
    <w:p w14:paraId="7550EA59" w14:textId="5D52852E" w:rsidR="006D731B" w:rsidRPr="00760004" w:rsidRDefault="006D731B" w:rsidP="006D731B">
      <w:pPr>
        <w:keepLines/>
        <w:spacing w:after="0"/>
        <w:ind w:left="1702" w:hanging="1418"/>
        <w:jc w:val="both"/>
      </w:pPr>
      <w:r w:rsidRPr="00760004">
        <w:t>LI_HI3</w:t>
      </w:r>
      <w:r w:rsidRPr="00760004">
        <w:tab/>
        <w:t>LI_Handover Interface 3</w:t>
      </w:r>
    </w:p>
    <w:p w14:paraId="41CC2C19" w14:textId="48EBBA90" w:rsidR="003275DA" w:rsidRPr="00760004" w:rsidRDefault="003275DA" w:rsidP="006D731B">
      <w:pPr>
        <w:keepLines/>
        <w:spacing w:after="0"/>
        <w:ind w:left="1702" w:hanging="1418"/>
        <w:jc w:val="both"/>
      </w:pPr>
      <w:r w:rsidRPr="00760004">
        <w:t>LI_HI4</w:t>
      </w:r>
      <w:r w:rsidRPr="00760004">
        <w:tab/>
        <w:t>LI_Handover Interface 4</w:t>
      </w:r>
    </w:p>
    <w:p w14:paraId="5DA6F122" w14:textId="77777777" w:rsidR="00BB647F" w:rsidRDefault="00BB647F" w:rsidP="00BB647F">
      <w:pPr>
        <w:keepLines/>
        <w:spacing w:after="0"/>
        <w:ind w:left="1702" w:hanging="1418"/>
        <w:jc w:val="both"/>
      </w:pPr>
      <w:r>
        <w:t>LI_HIQR</w:t>
      </w:r>
      <w:r>
        <w:tab/>
        <w:t>Lawful Interception Handover Interface Query Response</w:t>
      </w:r>
    </w:p>
    <w:p w14:paraId="3C3B3C5D" w14:textId="77777777" w:rsidR="006D731B" w:rsidRPr="00760004" w:rsidRDefault="006D731B" w:rsidP="00791291">
      <w:pPr>
        <w:keepLines/>
        <w:spacing w:after="0"/>
        <w:ind w:left="1702" w:hanging="1418"/>
        <w:jc w:val="both"/>
      </w:pPr>
      <w:r w:rsidRPr="00760004">
        <w:t>LIPF</w:t>
      </w:r>
      <w:r w:rsidRPr="00760004">
        <w:tab/>
        <w:t>Lawful Interception Provisioning Function</w:t>
      </w:r>
    </w:p>
    <w:p w14:paraId="47878225" w14:textId="77777777" w:rsidR="00791291" w:rsidRPr="00760004" w:rsidRDefault="00791291" w:rsidP="00791291">
      <w:pPr>
        <w:keepLines/>
        <w:spacing w:after="0"/>
        <w:ind w:left="1702" w:hanging="1418"/>
        <w:jc w:val="both"/>
      </w:pPr>
      <w:r w:rsidRPr="00760004">
        <w:t>LIR</w:t>
      </w:r>
      <w:r w:rsidRPr="00760004">
        <w:tab/>
        <w:t>Location Immediate Request</w:t>
      </w:r>
    </w:p>
    <w:p w14:paraId="34988E6C" w14:textId="77777777" w:rsidR="000A578B" w:rsidRPr="00760004" w:rsidRDefault="000A578B" w:rsidP="00791291">
      <w:pPr>
        <w:keepLines/>
        <w:spacing w:after="0"/>
        <w:ind w:left="1702" w:hanging="1418"/>
        <w:jc w:val="both"/>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B833C1">
      <w:pPr>
        <w:keepLines/>
        <w:spacing w:after="0"/>
        <w:ind w:left="1702" w:hanging="1418"/>
        <w:jc w:val="both"/>
      </w:pPr>
      <w:r>
        <w:t>LISSF</w:t>
      </w:r>
      <w:r>
        <w:tab/>
        <w:t>Lawful Interception State Storage Function</w:t>
      </w:r>
    </w:p>
    <w:p w14:paraId="08BEE743" w14:textId="77777777" w:rsidR="00B833C1" w:rsidRDefault="00B833C1" w:rsidP="00B833C1">
      <w:pPr>
        <w:keepLines/>
        <w:spacing w:after="0"/>
        <w:ind w:left="1702" w:hanging="1418"/>
        <w:jc w:val="both"/>
      </w:pPr>
      <w:r>
        <w:t>LI_ST</w:t>
      </w:r>
      <w:r>
        <w:tab/>
        <w:t>Lawful Interception State Transfer Interface</w:t>
      </w:r>
    </w:p>
    <w:p w14:paraId="2216B302"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5BDE1A62"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72A70674"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3A1C43A2" w14:textId="77777777" w:rsidR="00EB3B93" w:rsidRDefault="00EB3B93" w:rsidP="00EB3B93">
      <w:pPr>
        <w:keepLines/>
        <w:spacing w:after="0"/>
        <w:ind w:left="1702" w:hanging="1418"/>
        <w:jc w:val="both"/>
      </w:pPr>
      <w:r>
        <w:t>LI_XEM1</w:t>
      </w:r>
      <w:r>
        <w:tab/>
        <w:t>Lawful Interception Internal Interface Event Management Interface 1</w:t>
      </w:r>
    </w:p>
    <w:p w14:paraId="695B749E" w14:textId="77FED394" w:rsidR="00EB3B93" w:rsidRDefault="00EB3B93" w:rsidP="00EB3B93">
      <w:pPr>
        <w:keepLines/>
        <w:spacing w:after="0"/>
        <w:ind w:left="1702" w:hanging="1418"/>
        <w:jc w:val="both"/>
      </w:pPr>
      <w:r>
        <w:t>LI_XER</w:t>
      </w:r>
      <w:r>
        <w:tab/>
        <w:t>Lawful Interception Internal Interface Event Record</w:t>
      </w:r>
    </w:p>
    <w:p w14:paraId="7495B846" w14:textId="77777777" w:rsidR="00EB3B93" w:rsidRDefault="00EB3B93" w:rsidP="00EB3B93">
      <w:pPr>
        <w:keepLines/>
        <w:spacing w:after="0"/>
        <w:ind w:left="1702" w:hanging="1418"/>
        <w:jc w:val="both"/>
      </w:pPr>
      <w:r>
        <w:lastRenderedPageBreak/>
        <w:t>LI_XQR</w:t>
      </w:r>
      <w:r>
        <w:tab/>
        <w:t>Lawful Interception Internal Interface Query Response</w:t>
      </w:r>
    </w:p>
    <w:p w14:paraId="43503399" w14:textId="77777777" w:rsidR="00791291" w:rsidRPr="00760004" w:rsidRDefault="00791291" w:rsidP="00791291">
      <w:pPr>
        <w:keepLines/>
        <w:spacing w:after="0"/>
        <w:ind w:left="1702" w:hanging="1418"/>
        <w:jc w:val="both"/>
      </w:pPr>
      <w:r w:rsidRPr="00760004">
        <w:t>LTF</w:t>
      </w:r>
      <w:r w:rsidRPr="00760004">
        <w:tab/>
        <w:t>Location Triggering Function</w:t>
      </w:r>
    </w:p>
    <w:p w14:paraId="76D85A7B" w14:textId="6BF28719"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91291">
      <w:pPr>
        <w:keepLines/>
        <w:spacing w:after="0"/>
        <w:ind w:left="1702" w:hanging="1418"/>
        <w:jc w:val="both"/>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267355C8" w14:textId="55D4BE29"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437700FA" w14:textId="580DDA0F" w:rsidR="00791291" w:rsidRPr="00760004" w:rsidRDefault="00791291" w:rsidP="00791291">
      <w:pPr>
        <w:keepLines/>
        <w:spacing w:after="0"/>
        <w:ind w:left="1702" w:hanging="1418"/>
        <w:jc w:val="both"/>
      </w:pPr>
      <w:r w:rsidRPr="00760004">
        <w:t>NPLI</w:t>
      </w:r>
      <w:r w:rsidRPr="00760004">
        <w:tab/>
        <w:t>Network Provided Location Information</w:t>
      </w:r>
    </w:p>
    <w:p w14:paraId="204647DA" w14:textId="7894BA75" w:rsidR="008E39BE" w:rsidRPr="00760004" w:rsidRDefault="008E39BE" w:rsidP="00791291">
      <w:pPr>
        <w:keepLines/>
        <w:spacing w:after="0"/>
        <w:ind w:left="1702" w:hanging="1418"/>
        <w:jc w:val="both"/>
      </w:pPr>
      <w:r w:rsidRPr="00760004">
        <w:t>O&amp;M</w:t>
      </w:r>
      <w:r w:rsidRPr="00760004">
        <w:tab/>
        <w:t>Operations and Management</w:t>
      </w:r>
    </w:p>
    <w:p w14:paraId="55AF5EAD" w14:textId="77777777" w:rsidR="00791291" w:rsidRPr="00760004" w:rsidRDefault="00791291" w:rsidP="00791291">
      <w:pPr>
        <w:keepLines/>
        <w:spacing w:after="0"/>
        <w:ind w:left="1702" w:hanging="1418"/>
        <w:jc w:val="both"/>
      </w:pPr>
      <w:r w:rsidRPr="00760004">
        <w:t>POI</w:t>
      </w:r>
      <w:r w:rsidRPr="00760004">
        <w:tab/>
        <w:t>Point Of Interception</w:t>
      </w:r>
    </w:p>
    <w:p w14:paraId="66B116AB" w14:textId="77777777" w:rsidR="00CD1B55" w:rsidRDefault="00CD1B55" w:rsidP="00791291">
      <w:pPr>
        <w:keepLines/>
        <w:spacing w:after="0"/>
        <w:ind w:left="1702" w:hanging="1418"/>
        <w:jc w:val="both"/>
      </w:pPr>
      <w:r>
        <w:t>SDP</w:t>
      </w:r>
      <w:r>
        <w:tab/>
        <w:t>Session Description Protocol</w:t>
      </w:r>
    </w:p>
    <w:p w14:paraId="5C389B71" w14:textId="62D02890"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9C05D9">
      <w:pPr>
        <w:keepLines/>
        <w:spacing w:after="0"/>
        <w:ind w:left="1702" w:hanging="1418"/>
        <w:jc w:val="both"/>
      </w:pPr>
      <w:r w:rsidRPr="00760004">
        <w:t>SOI</w:t>
      </w:r>
      <w:r w:rsidRPr="00760004">
        <w:tab/>
        <w:t>Start Of Interception</w:t>
      </w:r>
    </w:p>
    <w:p w14:paraId="2CA1A824" w14:textId="13A63A22"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113552766"/>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113552767"/>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6pt" o:ole="">
            <v:imagedata r:id="rId15" o:title=""/>
          </v:shape>
          <o:OLEObject Type="Embed" ProgID="Visio.Drawing.15" ShapeID="_x0000_i1025" DrawAspect="Content" ObjectID="_1724865548"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113552768"/>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113552769"/>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113552770"/>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113552771"/>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113552772"/>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113552773"/>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113552774"/>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113552775"/>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lastRenderedPageBreak/>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113552776"/>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113552777"/>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113552778"/>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113552779"/>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113552780"/>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(i</w:t>
      </w:r>
      <w:r w:rsidR="006E6BC0">
        <w:t xml:space="preserve">.e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113552781"/>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lastRenderedPageBreak/>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When it is required to cease interception, the ADMF shall send a DeactivateTask message to each relevant function, unless the Task has already been removed by other means (e.g. by the use of the ImplicitDeactivationAllowed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113552782"/>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113552783"/>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113552784"/>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61094FB9" w14:textId="77777777" w:rsidR="006C4E18" w:rsidRDefault="006C4E18" w:rsidP="006C4E18">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3470022C" w14:textId="43CB159F" w:rsidR="00561C9F" w:rsidRDefault="00561C9F" w:rsidP="00561C9F">
      <w:r>
        <w:t>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113552785"/>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lastRenderedPageBreak/>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137054A" w14:textId="77777777" w:rsidR="005C6B5F" w:rsidRDefault="005C6B5F" w:rsidP="005C6B5F">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62E0564C" w14:textId="77777777" w:rsidR="00E83120" w:rsidRDefault="00E83120" w:rsidP="00E83120">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113552786"/>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The IEF shall be enabled by sending the following ActivateTask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r w:rsidRPr="00760004">
              <w:t>TargetIdentifier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r w:rsidRPr="001C088F">
              <w:t>IdentityAssociationTargetIdentifier</w:t>
            </w:r>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r>
              <w:t xml:space="preserve">TargetIdentifierExtension / </w:t>
            </w:r>
            <w:r w:rsidRPr="001C088F">
              <w:t>IdentityAssociationTargetIdentifier</w:t>
            </w:r>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lastRenderedPageBreak/>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113552787"/>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113552788"/>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113552789"/>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pecified, the IPID (see ETSI TS 103 221-2 [8] clause 5.3.8) should be set to indicate the POI (within the NF) that generated the xIRI for the conditional attribute field.</w:t>
      </w:r>
    </w:p>
    <w:p w14:paraId="7966EC74" w14:textId="5ADC2CD8" w:rsidR="00716BA7" w:rsidRPr="00760004" w:rsidRDefault="00716BA7" w:rsidP="00BE2C0E">
      <w:pPr>
        <w:pStyle w:val="Heading3"/>
      </w:pPr>
      <w:bookmarkStart w:id="44" w:name="_Toc113552790"/>
      <w:bookmarkEnd w:id="43"/>
      <w:r w:rsidRPr="00760004">
        <w:t>5.3.3</w:t>
      </w:r>
      <w:r w:rsidRPr="00760004">
        <w:tab/>
        <w:t>Usage for realising LI_X3</w:t>
      </w:r>
      <w:bookmarkEnd w:id="44"/>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pecified, the IPID (see ETSI TS 103 221-2 [8] clause 5.3.8) should be set to indicate the POI (within the NF) that generated the xIRI for the conditional attribute field.</w:t>
      </w:r>
    </w:p>
    <w:p w14:paraId="6CE363DF" w14:textId="3E711FC9" w:rsidR="006370BC" w:rsidRPr="00760004" w:rsidRDefault="006370BC" w:rsidP="006370BC">
      <w:pPr>
        <w:pStyle w:val="NO"/>
      </w:pPr>
      <w:r w:rsidRPr="00760004">
        <w:lastRenderedPageBreak/>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5" w:name="_Toc113552791"/>
      <w:r w:rsidRPr="00760004">
        <w:t>5.3.4</w:t>
      </w:r>
      <w:r w:rsidRPr="00760004">
        <w:tab/>
        <w:t>Service scoping</w:t>
      </w:r>
      <w:bookmarkEnd w:id="45"/>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6" w:name="_Toc113552792"/>
      <w:r w:rsidRPr="00760004">
        <w:t>5.4</w:t>
      </w:r>
      <w:r w:rsidRPr="00760004">
        <w:tab/>
        <w:t>Protocols for LI_HI1</w:t>
      </w:r>
      <w:bookmarkEnd w:id="46"/>
    </w:p>
    <w:p w14:paraId="6E0B9BEA" w14:textId="2BCD212C" w:rsidR="00716BA7" w:rsidRPr="00760004" w:rsidRDefault="00716BA7" w:rsidP="00716BA7">
      <w:pPr>
        <w:pStyle w:val="Heading3"/>
      </w:pPr>
      <w:bookmarkStart w:id="47" w:name="_Toc113552793"/>
      <w:r w:rsidRPr="00760004">
        <w:t>5.</w:t>
      </w:r>
      <w:r w:rsidR="0022431F" w:rsidRPr="00760004">
        <w:t>4</w:t>
      </w:r>
      <w:r w:rsidRPr="00760004">
        <w:t>.1</w:t>
      </w:r>
      <w:r w:rsidRPr="00760004">
        <w:tab/>
        <w:t>General</w:t>
      </w:r>
      <w:bookmarkEnd w:id="47"/>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8" w:name="_Toc113552794"/>
      <w:r w:rsidRPr="00760004">
        <w:t>5.4.2</w:t>
      </w:r>
      <w:r w:rsidRPr="00760004">
        <w:tab/>
        <w:t>Service scoping</w:t>
      </w:r>
      <w:bookmarkEnd w:id="48"/>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9" w:name="_Toc113552795"/>
      <w:r w:rsidRPr="00760004">
        <w:t>5.5</w:t>
      </w:r>
      <w:r w:rsidRPr="00760004">
        <w:tab/>
        <w:t>Protocols for LI_HI2 and LI_HI3</w:t>
      </w:r>
      <w:bookmarkEnd w:id="49"/>
    </w:p>
    <w:p w14:paraId="514D2192" w14:textId="2548EEBC" w:rsidR="00716BA7" w:rsidRPr="00760004" w:rsidRDefault="00716BA7" w:rsidP="00716BA7">
      <w:pPr>
        <w:pStyle w:val="Heading3"/>
      </w:pPr>
      <w:bookmarkStart w:id="50" w:name="_Toc113552796"/>
      <w:r w:rsidRPr="00760004">
        <w:t>5.</w:t>
      </w:r>
      <w:r w:rsidR="0022431F" w:rsidRPr="00760004">
        <w:t>5</w:t>
      </w:r>
      <w:r w:rsidRPr="00760004">
        <w:t>.1</w:t>
      </w:r>
      <w:r w:rsidRPr="00760004">
        <w:tab/>
        <w:t>General</w:t>
      </w:r>
      <w:bookmarkEnd w:id="50"/>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1" w:name="_Toc113552797"/>
      <w:r w:rsidRPr="00760004">
        <w:t>5.5.2</w:t>
      </w:r>
      <w:r w:rsidRPr="00760004">
        <w:tab/>
        <w:t>Usage for realising LI_HI2</w:t>
      </w:r>
      <w:bookmarkEnd w:id="51"/>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2" w:name="_Hlk86914029"/>
      <w:r>
        <w:t>If the LI_X2 contains the NFID conditional attribute (see ETSI TS 103 221-2 [8] clause 5.3.7), this shall be mapped into the PSHeader networkFunctionIdentifier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74B9EE55" w14:textId="2D3163DF" w:rsidR="0022431F" w:rsidRPr="00760004" w:rsidRDefault="0022431F" w:rsidP="0022431F">
      <w:pPr>
        <w:pStyle w:val="Heading3"/>
      </w:pPr>
      <w:bookmarkStart w:id="53" w:name="_Toc113552798"/>
      <w:bookmarkEnd w:id="52"/>
      <w:r w:rsidRPr="00760004">
        <w:t>5.5.3</w:t>
      </w:r>
      <w:r w:rsidRPr="00760004">
        <w:tab/>
        <w:t>Usage for realising LI_HI3</w:t>
      </w:r>
      <w:bookmarkEnd w:id="53"/>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w:t>
      </w:r>
      <w:r w:rsidRPr="00760004">
        <w:lastRenderedPageBreak/>
        <w:t xml:space="preserve">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4" w:name="_Hlk86914116"/>
      <w:r>
        <w:t>If the LI_X3 contains the NFID conditional attribute (see ETSI TS 103 221-2 [8] clause 5.3.7), this shall be mapped into the PSHeader networkFunctionIdentifier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bookmarkEnd w:id="54"/>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5" w:name="_Toc113552799"/>
      <w:r w:rsidRPr="00760004">
        <w:t>5.5.4</w:t>
      </w:r>
      <w:r w:rsidRPr="00760004">
        <w:tab/>
        <w:t>Service scoping</w:t>
      </w:r>
      <w:bookmarkEnd w:id="55"/>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6" w:name="_Toc113552800"/>
      <w:r>
        <w:t>5.5.5</w:t>
      </w:r>
      <w:r>
        <w:tab/>
        <w:t>IRI Target Identifiers</w:t>
      </w:r>
      <w:bookmarkEnd w:id="56"/>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57" w:name="_Hlk52956882"/>
      <w:r>
        <w:t xml:space="preserve">" </w:t>
      </w:r>
      <w:bookmarkEnd w:id="57"/>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8" w:name="_Toc113552801"/>
      <w:r w:rsidRPr="00760004">
        <w:t>5.6</w:t>
      </w:r>
      <w:r w:rsidRPr="00760004">
        <w:tab/>
        <w:t>Protocols for LI_HI4</w:t>
      </w:r>
      <w:bookmarkEnd w:id="58"/>
    </w:p>
    <w:p w14:paraId="6C58328F" w14:textId="0D9C89CF" w:rsidR="004F49AC" w:rsidRPr="00760004" w:rsidRDefault="004F49AC" w:rsidP="004F49AC">
      <w:pPr>
        <w:pStyle w:val="Heading3"/>
      </w:pPr>
      <w:bookmarkStart w:id="59" w:name="_Toc113552802"/>
      <w:r w:rsidRPr="00760004">
        <w:t>5.</w:t>
      </w:r>
      <w:r w:rsidR="0022431F" w:rsidRPr="00760004">
        <w:t>6</w:t>
      </w:r>
      <w:r w:rsidRPr="00760004">
        <w:t>.1</w:t>
      </w:r>
      <w:r w:rsidRPr="00760004">
        <w:tab/>
        <w:t>General</w:t>
      </w:r>
      <w:bookmarkEnd w:id="59"/>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0" w:name="_Toc113552803"/>
      <w:r w:rsidRPr="00760004">
        <w:t>5.6.2</w:t>
      </w:r>
      <w:r w:rsidRPr="00760004">
        <w:tab/>
        <w:t>Usage for realising LI_HI4</w:t>
      </w:r>
      <w:bookmarkEnd w:id="6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1" w:name="_Toc113552804"/>
      <w:r>
        <w:lastRenderedPageBreak/>
        <w:t>5.7</w:t>
      </w:r>
      <w:r>
        <w:tab/>
        <w:t>Protocols for LI_HIQR</w:t>
      </w:r>
      <w:bookmarkEnd w:id="61"/>
    </w:p>
    <w:p w14:paraId="2376258A" w14:textId="77777777" w:rsidR="00180AD2" w:rsidRDefault="00180AD2" w:rsidP="00180AD2">
      <w:pPr>
        <w:pStyle w:val="Heading3"/>
      </w:pPr>
      <w:bookmarkStart w:id="62" w:name="_Toc113552805"/>
      <w:r>
        <w:t>5.7.1</w:t>
      </w:r>
      <w:r>
        <w:tab/>
        <w:t>General</w:t>
      </w:r>
      <w:bookmarkEnd w:id="62"/>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3" w:name="_Toc113552806"/>
      <w:r>
        <w:t>5.7.2</w:t>
      </w:r>
      <w:r>
        <w:tab/>
        <w:t>Usage for realising LI_HIQR</w:t>
      </w:r>
      <w:bookmarkEnd w:id="63"/>
    </w:p>
    <w:p w14:paraId="3E50D4AF" w14:textId="77777777" w:rsidR="00180AD2" w:rsidRPr="007356F8" w:rsidRDefault="00180AD2" w:rsidP="00180AD2">
      <w:pPr>
        <w:pStyle w:val="Heading4"/>
      </w:pPr>
      <w:bookmarkStart w:id="64" w:name="_Toc113552807"/>
      <w:r>
        <w:t>5.7.2.1</w:t>
      </w:r>
      <w:r>
        <w:tab/>
        <w:t>Request structure</w:t>
      </w:r>
      <w:bookmarkEnd w:id="64"/>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r w:rsidR="00A4295F">
              <w:rPr>
                <w:lang w:val="en-US"/>
              </w:rPr>
              <w:t xml:space="preserve">RequestType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r w:rsidR="00A4295F">
              <w:rPr>
                <w:lang w:val="en-US"/>
              </w:rPr>
              <w:t>R</w:t>
            </w:r>
            <w:r>
              <w:rPr>
                <w:lang w:val="en-US"/>
              </w:rPr>
              <w:t>equestValues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r w:rsidR="00816A16">
              <w:rPr>
                <w:lang w:val="en-US"/>
              </w:rPr>
              <w:t>R</w:t>
            </w:r>
            <w:r>
              <w:rPr>
                <w:lang w:val="en-US"/>
              </w:rPr>
              <w:t>equestValues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A request for a single Identity</w:t>
            </w:r>
            <w:r w:rsidR="00AE2E78">
              <w:rPr>
                <w:lang w:val="en-US"/>
              </w:rPr>
              <w:t>ResponseDetails</w:t>
            </w:r>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A request for an ongoing series of Identity</w:t>
            </w:r>
            <w:r w:rsidR="00332F38">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5" w:name="_Toc113552808"/>
      <w:r>
        <w:lastRenderedPageBreak/>
        <w:t>5.7.2.2</w:t>
      </w:r>
      <w:r>
        <w:tab/>
        <w:t>Request parameters</w:t>
      </w:r>
      <w:bookmarkEnd w:id="65"/>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TS 103 120 [6] clause 8.3.3).</w:t>
      </w:r>
    </w:p>
    <w:p w14:paraId="38C2294A" w14:textId="77777777" w:rsidR="00180AD2" w:rsidRDefault="00180AD2" w:rsidP="00180AD2">
      <w:r>
        <w:t>If a temporary identity is provided, the following shall also be present as RequestValues:</w:t>
      </w:r>
    </w:p>
    <w:p w14:paraId="0BB6E04A" w14:textId="0D90493C" w:rsidR="00180AD2" w:rsidRDefault="00180AD2" w:rsidP="00180AD2">
      <w:pPr>
        <w:pStyle w:val="B1"/>
      </w:pPr>
      <w:r>
        <w:t>-</w:t>
      </w:r>
      <w:r>
        <w:tab/>
      </w:r>
      <w:r w:rsidR="00392803">
        <w:t>NR</w:t>
      </w:r>
      <w:r>
        <w:t>CellIdentity, given as defined in Table 5.7.2-4 below.</w:t>
      </w:r>
    </w:p>
    <w:p w14:paraId="01C739A6" w14:textId="248F1579" w:rsidR="00180AD2" w:rsidRDefault="00180AD2" w:rsidP="00180AD2">
      <w:pPr>
        <w:pStyle w:val="B1"/>
      </w:pPr>
      <w:r>
        <w:t>-</w:t>
      </w:r>
      <w:r>
        <w:tab/>
        <w:t>TrackingArea</w:t>
      </w:r>
      <w:r w:rsidR="00942D2F">
        <w:t>Code</w:t>
      </w:r>
      <w:r>
        <w:t>,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6" w:name="_Toc113552809"/>
      <w:r>
        <w:t>5.7.2.3</w:t>
      </w:r>
      <w:r>
        <w:tab/>
        <w:t>Response structure</w:t>
      </w:r>
      <w:bookmarkEnd w:id="66"/>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lastRenderedPageBreak/>
        <w:t>LI_HIQR responses and updates are represented as XML following the IdentityResponseDetails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r>
        <w:t>IdentityResponseDetails contain IdentityAssociation records. 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r>
              <w:rPr>
                <w:lang w:val="en-US"/>
              </w:rPr>
              <w:t>FiveGSTAIList</w:t>
            </w:r>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The AssociationStartTime and AssociationEndTime represent the lifespan of the SUPI to 5G-GUTI association. When a SUCI is present, the AssociationStartTime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If no association is found which matches the criteria provided in the LI_XQR request, then the LI_XQR response contains zero IdentityAssocationRecords. Similarly, the LI_HIQR response contains zero IdentityAssociationRecords.</w:t>
      </w:r>
    </w:p>
    <w:p w14:paraId="7E36C5BF" w14:textId="77777777" w:rsidR="00056879" w:rsidRDefault="00056879" w:rsidP="00056879">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In the case of ongoing updates, the presence of the AssociationEndTime indicates the SUPI to 5G-GUTI identity disassociation. Such updates shall only happen when no new association is replacing the outgoing one.</w:t>
      </w:r>
    </w:p>
    <w:p w14:paraId="46C32562" w14:textId="2883BAC7" w:rsidR="00180AD2" w:rsidRDefault="00180AD2" w:rsidP="00180AD2">
      <w:r>
        <w:t>The DeliveryObject Reference field (see ETSI TS 103 120 [6] clause 10.2.1) shall be set to the Reference of the LDTaskObject used in the request, to provide correlation between request and response.</w:t>
      </w:r>
      <w:r w:rsidR="00E76B6B" w:rsidRPr="00E76B6B">
        <w:t xml:space="preserve"> </w:t>
      </w:r>
      <w:r w:rsidR="00E76B6B">
        <w:t>The DeliveryID, SequenceNumber and LastSequence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The delivery contains IdentityResponseDetails</w:t>
            </w:r>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67" w:name="_Toc113552810"/>
      <w:bookmarkStart w:id="68" w:name="_Hlk54857791"/>
      <w:r>
        <w:lastRenderedPageBreak/>
        <w:t>5.8</w:t>
      </w:r>
      <w:r>
        <w:tab/>
        <w:t>Protocols for LI_XQR</w:t>
      </w:r>
      <w:bookmarkEnd w:id="67"/>
    </w:p>
    <w:p w14:paraId="4F7037A9" w14:textId="37D6E713" w:rsidR="00572D03" w:rsidRPr="009A53F9" w:rsidRDefault="00572D03" w:rsidP="00572D03">
      <w:pPr>
        <w:pStyle w:val="Heading3"/>
      </w:pPr>
      <w:bookmarkStart w:id="69" w:name="_Toc113552811"/>
      <w:bookmarkEnd w:id="68"/>
      <w:r>
        <w:t>5.8.1</w:t>
      </w:r>
      <w:r w:rsidR="00546820">
        <w:tab/>
      </w:r>
      <w:r>
        <w:t>General</w:t>
      </w:r>
      <w:bookmarkEnd w:id="69"/>
    </w:p>
    <w:p w14:paraId="0653A50C" w14:textId="77777777" w:rsidR="006D5B7A"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0" w:name="_Toc113552812"/>
      <w:r>
        <w:t>5.8.2</w:t>
      </w:r>
      <w:r w:rsidR="00546820">
        <w:tab/>
      </w:r>
      <w:r>
        <w:t>Identity</w:t>
      </w:r>
      <w:r w:rsidR="0048686D">
        <w:t xml:space="preserve"> a</w:t>
      </w:r>
      <w:r>
        <w:t>ssociation requests</w:t>
      </w:r>
      <w:bookmarkEnd w:id="70"/>
    </w:p>
    <w:p w14:paraId="546E193B" w14:textId="3BEACE0C" w:rsidR="00180AD2" w:rsidRDefault="00930918" w:rsidP="00930918">
      <w:r>
        <w:t>For requests with RequestType "IdentityAssociation" (see Table 5.7.2-3), the IQF issues an</w:t>
      </w:r>
      <w:r w:rsidDel="009A53F9">
        <w:t xml:space="preserve"> </w:t>
      </w:r>
      <w:r>
        <w:t>IdentityAssociationRequest message populated with a RequestDetails structure as follows.</w:t>
      </w:r>
    </w:p>
    <w:p w14:paraId="1ECABEC8" w14:textId="008C0FB1" w:rsidR="00180AD2" w:rsidRPr="00CE0181" w:rsidRDefault="00180AD2" w:rsidP="00180AD2">
      <w:pPr>
        <w:pStyle w:val="TH"/>
      </w:pPr>
      <w:r w:rsidRPr="008C30E0">
        <w:t xml:space="preserve">Table </w:t>
      </w:r>
      <w:r>
        <w:t>5.8</w:t>
      </w:r>
      <w:r w:rsidRPr="008C30E0">
        <w:t xml:space="preserve">-1: </w:t>
      </w:r>
      <w:r w:rsidR="00546820">
        <w:t xml:space="preserve">RequestDetails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Shall be set to the RequestType value "IdentityAssociation"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7721033A" w14:textId="7EF23157" w:rsidR="00CF7B9C" w:rsidRDefault="00CF7B9C" w:rsidP="00CF7B9C">
      <w:pPr>
        <w:pStyle w:val="Heading3"/>
      </w:pPr>
      <w:bookmarkStart w:id="71" w:name="_Toc113552813"/>
      <w:r>
        <w:t>5.8.3</w:t>
      </w:r>
      <w:r>
        <w:tab/>
        <w:t>Ongoing</w:t>
      </w:r>
      <w:r w:rsidR="0048686D">
        <w:t xml:space="preserve"> i</w:t>
      </w:r>
      <w:r>
        <w:t>dentity</w:t>
      </w:r>
      <w:r w:rsidR="00710901">
        <w:t xml:space="preserve"> a</w:t>
      </w:r>
      <w:r>
        <w:t>ssociation requests</w:t>
      </w:r>
      <w:bookmarkEnd w:id="71"/>
    </w:p>
    <w:p w14:paraId="4885AE59" w14:textId="77777777" w:rsidR="00CF7B9C" w:rsidRDefault="00CF7B9C" w:rsidP="00CF7B9C">
      <w:r>
        <w:t xml:space="preserve">For requests with RequestType "OngoingIdentityAssociation", the IQF shall activate a request for ongoing updates at the ICF by sending it an </w:t>
      </w:r>
      <w:r w:rsidRPr="000258F6">
        <w:t>ActivateAssociationUpdates</w:t>
      </w:r>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r>
              <w:rPr>
                <w:lang w:val="en-US"/>
              </w:rPr>
              <w:t>OngoingAssociationTaskID</w:t>
            </w:r>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receipt of the ActivateAssociationUpdates message by responding with a</w:t>
      </w:r>
      <w:r w:rsidR="00710901">
        <w:t>n</w:t>
      </w:r>
      <w:r>
        <w:t xml:space="preserve"> </w:t>
      </w:r>
      <w:r w:rsidRPr="000258F6">
        <w:t>ActivateAssociationUpdatesAcknowledgement</w:t>
      </w:r>
      <w:r>
        <w:t xml:space="preserve"> response (see Annex E) containing an IdentityAssociationRecord representing the association active at the time </w:t>
      </w:r>
      <w:r w:rsidR="00710901">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63624B5B" w14:textId="452545F0" w:rsidR="00CF7B9C" w:rsidRDefault="00CF7B9C" w:rsidP="00CF7B9C">
      <w:r>
        <w:t>When a request with RequestType "OngoingIdentityAssociation" is terminated over LI_HIQR (see Table 5.7.2-3), the IQF shall issue a DeactivateAssociationUpdates message (see Annex E) with the appropriate OngoingAssociationTaskID populated. On termination of the request, the ICF shall respond with a DeactivateAssociationUpdatesAcknowledgement message.</w:t>
      </w:r>
    </w:p>
    <w:p w14:paraId="4CF1BFCB" w14:textId="77777777" w:rsidR="00CF7B9C" w:rsidRDefault="00CF7B9C" w:rsidP="00CF7B9C">
      <w:r>
        <w:t>While a request with RequestType "OngoingIdentityAssociation" is active, the ICF shall generate an IdentityAssociationUpdate message every time the ICF receives an IEFAssociationRecord or IEFDeassociationRecord over LI_IEF for the relevant identifier. The message shall contain an IdentityAssociationRecord as described in 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72" w:name="_Toc113552814"/>
      <w:r>
        <w:t>5.9</w:t>
      </w:r>
      <w:r>
        <w:tab/>
        <w:t>Protocols for LI_XER</w:t>
      </w:r>
      <w:bookmarkEnd w:id="72"/>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3" w:name="_Toc113552815"/>
      <w:r>
        <w:t>5.10</w:t>
      </w:r>
      <w:r>
        <w:tab/>
        <w:t>Protocols for LI_ST interface</w:t>
      </w:r>
      <w:bookmarkEnd w:id="73"/>
    </w:p>
    <w:p w14:paraId="4804EF45" w14:textId="75B3E434" w:rsidR="001F35DC" w:rsidRDefault="001F35DC" w:rsidP="001F35DC">
      <w:pPr>
        <w:pStyle w:val="Heading3"/>
      </w:pPr>
      <w:bookmarkStart w:id="74" w:name="_Toc113552816"/>
      <w:r>
        <w:t>5.10.1</w:t>
      </w:r>
      <w:r>
        <w:tab/>
        <w:t>Overview</w:t>
      </w:r>
      <w:bookmarkEnd w:id="74"/>
    </w:p>
    <w:p w14:paraId="005C173E" w14:textId="77777777" w:rsidR="001F35DC" w:rsidRDefault="001F35DC" w:rsidP="001F35DC">
      <w:r w:rsidRPr="005155CE">
        <w:t xml:space="preserve">LI_ST shall be realised using </w:t>
      </w:r>
      <w:r>
        <w:t xml:space="preserve">a dedicated separate instance of </w:t>
      </w:r>
      <w:r w:rsidRPr="005155CE">
        <w:t>the Nudsf_DataRepository</w:t>
      </w:r>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An LI function may only store state over LI_ST using an LISSF identified by the LIPF via LI_X0. The LIPF shall provide the necessary details for connection, including the relevant apiRoot, apiVersion, realmId and storageId values (see TS 29.598 [50] clause 6.1.3.1) and any necessary keys for authentication.</w:t>
      </w:r>
    </w:p>
    <w:p w14:paraId="262771D5" w14:textId="02CC1F71" w:rsidR="001F35DC" w:rsidRDefault="001F35DC" w:rsidP="001F35DC">
      <w:pPr>
        <w:pStyle w:val="Heading3"/>
      </w:pPr>
      <w:bookmarkStart w:id="75" w:name="_Toc113552817"/>
      <w:r>
        <w:t>5.10.2</w:t>
      </w:r>
      <w:r>
        <w:tab/>
        <w:t>Storage</w:t>
      </w:r>
      <w:bookmarkEnd w:id="75"/>
    </w:p>
    <w:p w14:paraId="5246CB79" w14:textId="77777777" w:rsidR="001F35DC" w:rsidRDefault="001F35DC" w:rsidP="001F35DC">
      <w:r>
        <w:t>When an LI function wishes to store LI state in the LISSF, it shall perform the Record Create service operation as described in TS 29.598 [50] clause 5.2.2.3.1. Unless otherwise specified, the recordId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r>
              <w:t>NFInstanceID</w:t>
            </w:r>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76" w:name="_Toc113552818"/>
      <w:r>
        <w:t>5.10.3</w:t>
      </w:r>
      <w:r w:rsidR="002E52C2">
        <w:tab/>
      </w:r>
      <w:r>
        <w:t>Retrieval</w:t>
      </w:r>
      <w:bookmarkEnd w:id="76"/>
    </w:p>
    <w:p w14:paraId="0AE8511D" w14:textId="77777777" w:rsidR="001F35DC" w:rsidRDefault="001F35DC" w:rsidP="001F35DC">
      <w:r>
        <w:t>When an LI function wishes to retrieve records from the LISSF and knows the RecordID of the relevant state information, it shall perform a Record Retrieval operation as described in TS 29.598 [50] clause 5.2.2.2.2. If the LI function does not know the RecordID,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77" w:name="_Toc113552819"/>
      <w:r>
        <w:t>5.10.4</w:t>
      </w:r>
      <w:r w:rsidR="002E52C2">
        <w:tab/>
      </w:r>
      <w:r>
        <w:t>Removal</w:t>
      </w:r>
      <w:bookmarkEnd w:id="77"/>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78" w:name="_Toc113552820"/>
      <w:r w:rsidRPr="00760004">
        <w:t>6</w:t>
      </w:r>
      <w:r w:rsidR="002E303B" w:rsidRPr="00760004">
        <w:tab/>
        <w:t>Network Layer Based Interception</w:t>
      </w:r>
      <w:bookmarkEnd w:id="78"/>
    </w:p>
    <w:p w14:paraId="2F2AE169" w14:textId="57AB71B3" w:rsidR="00716BA7" w:rsidRPr="00760004" w:rsidRDefault="00716BA7" w:rsidP="00716BA7">
      <w:pPr>
        <w:pStyle w:val="Heading2"/>
      </w:pPr>
      <w:bookmarkStart w:id="79" w:name="_Toc113552821"/>
      <w:r w:rsidRPr="00760004">
        <w:t>6.1</w:t>
      </w:r>
      <w:r w:rsidRPr="00760004">
        <w:tab/>
        <w:t>Introduction</w:t>
      </w:r>
      <w:bookmarkEnd w:id="79"/>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0" w:name="_Toc113552822"/>
      <w:r w:rsidRPr="00760004">
        <w:t>6.2</w:t>
      </w:r>
      <w:r w:rsidRPr="00760004">
        <w:tab/>
        <w:t>5G</w:t>
      </w:r>
      <w:bookmarkEnd w:id="80"/>
    </w:p>
    <w:p w14:paraId="41946991" w14:textId="115DA9A5" w:rsidR="00716BA7" w:rsidRPr="00760004" w:rsidRDefault="00716BA7" w:rsidP="00716BA7">
      <w:pPr>
        <w:pStyle w:val="Heading3"/>
      </w:pPr>
      <w:bookmarkStart w:id="81" w:name="_Toc113552823"/>
      <w:r w:rsidRPr="00760004">
        <w:t>6.2.1</w:t>
      </w:r>
      <w:r w:rsidRPr="00760004">
        <w:tab/>
        <w:t>General</w:t>
      </w:r>
      <w:bookmarkEnd w:id="8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2" w:name="_Toc113552824"/>
      <w:r w:rsidRPr="00760004">
        <w:t>6.2.2</w:t>
      </w:r>
      <w:r w:rsidRPr="00760004">
        <w:tab/>
        <w:t>LI at AMF</w:t>
      </w:r>
      <w:bookmarkEnd w:id="82"/>
    </w:p>
    <w:p w14:paraId="194AEFDD" w14:textId="290091E8" w:rsidR="00716BA7" w:rsidRPr="00760004" w:rsidRDefault="00716BA7" w:rsidP="00716BA7">
      <w:pPr>
        <w:pStyle w:val="Heading4"/>
      </w:pPr>
      <w:bookmarkStart w:id="83" w:name="_Toc113552825"/>
      <w:r w:rsidRPr="00760004">
        <w:t>6.2.2.1</w:t>
      </w:r>
      <w:r w:rsidRPr="00760004">
        <w:tab/>
        <w:t>Provis</w:t>
      </w:r>
      <w:r w:rsidR="008957FD" w:rsidRPr="00760004">
        <w:t>i</w:t>
      </w:r>
      <w:r w:rsidRPr="00760004">
        <w:t>oning over LI_X1</w:t>
      </w:r>
      <w:bookmarkEnd w:id="83"/>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4"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4"/>
    </w:tbl>
    <w:p w14:paraId="4F239890" w14:textId="77777777" w:rsidR="00021DF2" w:rsidRDefault="00021DF2" w:rsidP="00021DF2"/>
    <w:p w14:paraId="49C1201F" w14:textId="77777777" w:rsidR="00716BA7" w:rsidRPr="00760004" w:rsidRDefault="00716BA7" w:rsidP="00716BA7">
      <w:pPr>
        <w:pStyle w:val="Heading4"/>
      </w:pPr>
      <w:bookmarkStart w:id="85" w:name="_Toc113552826"/>
      <w:r w:rsidRPr="00760004">
        <w:t>6.2.2.2</w:t>
      </w:r>
      <w:r w:rsidRPr="00760004">
        <w:tab/>
        <w:t>Generation of xIRI over LI_X2</w:t>
      </w:r>
      <w:bookmarkEnd w:id="85"/>
    </w:p>
    <w:p w14:paraId="58F370E3" w14:textId="1D237726" w:rsidR="005E25E0" w:rsidRPr="00760004" w:rsidRDefault="005E25E0" w:rsidP="009903CB">
      <w:pPr>
        <w:pStyle w:val="Heading5"/>
      </w:pPr>
      <w:bookmarkStart w:id="86" w:name="_Toc113552827"/>
      <w:r w:rsidRPr="00760004">
        <w:t>6.2.2.2.1</w:t>
      </w:r>
      <w:r w:rsidRPr="00760004">
        <w:tab/>
        <w:t>General</w:t>
      </w:r>
      <w:bookmarkEnd w:id="86"/>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87" w:name="_Toc113552828"/>
      <w:r w:rsidRPr="00760004">
        <w:t>6.2.2.</w:t>
      </w:r>
      <w:r w:rsidR="00B9163B" w:rsidRPr="00760004">
        <w:t>2.</w:t>
      </w:r>
      <w:r w:rsidR="005E25E0" w:rsidRPr="00760004">
        <w:t>2</w:t>
      </w:r>
      <w:r w:rsidRPr="00760004">
        <w:tab/>
        <w:t>Registration</w:t>
      </w:r>
      <w:bookmarkEnd w:id="87"/>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88" w:name="_Toc113552829"/>
      <w:r w:rsidRPr="00760004">
        <w:t>6.2.2.2.</w:t>
      </w:r>
      <w:r w:rsidR="00617534" w:rsidRPr="00760004">
        <w:t>3</w:t>
      </w:r>
      <w:r w:rsidRPr="00760004">
        <w:tab/>
        <w:t>Deregistration</w:t>
      </w:r>
      <w:bookmarkEnd w:id="88"/>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89" w:name="_Toc113552830"/>
      <w:r w:rsidRPr="00760004">
        <w:t>6.2.2.2.</w:t>
      </w:r>
      <w:r w:rsidR="004455E4" w:rsidRPr="00760004">
        <w:t>4</w:t>
      </w:r>
      <w:r w:rsidRPr="00760004">
        <w:tab/>
        <w:t xml:space="preserve">Location </w:t>
      </w:r>
      <w:r w:rsidR="00F56869" w:rsidRPr="00760004">
        <w:t>u</w:t>
      </w:r>
      <w:r w:rsidRPr="00760004">
        <w:t>pdate</w:t>
      </w:r>
      <w:bookmarkEnd w:id="89"/>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0" w:name="_Toc113552831"/>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0"/>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1" w:name="_Toc113552832"/>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2" w:name="_Toc113552833"/>
      <w:r>
        <w:t>6.2.2.2.7</w:t>
      </w:r>
      <w:r>
        <w:tab/>
        <w:t>AMF identifier association</w:t>
      </w:r>
      <w:bookmarkEnd w:id="92"/>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3" w:name="_Toc113552834"/>
      <w:r w:rsidRPr="00760004">
        <w:t>6.2.2.3</w:t>
      </w:r>
      <w:r w:rsidRPr="00760004">
        <w:tab/>
        <w:t>Generation of IRI over LI_HI2</w:t>
      </w:r>
      <w:bookmarkEnd w:id="93"/>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4FAEA3CE" w14:textId="77777777" w:rsidR="007A3DE6" w:rsidRDefault="007A3DE6" w:rsidP="007A3DE6">
      <w:bookmarkStart w:id="94"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94"/>
    </w:p>
    <w:p w14:paraId="63B9E885" w14:textId="3D2EE8FE" w:rsidR="00573177" w:rsidRPr="00760004" w:rsidRDefault="00573177" w:rsidP="00573177">
      <w:pPr>
        <w:pStyle w:val="Heading4"/>
      </w:pPr>
      <w:bookmarkStart w:id="95" w:name="_Toc113552835"/>
      <w:r w:rsidRPr="00760004">
        <w:t>6.2.2.4</w:t>
      </w:r>
      <w:r w:rsidRPr="00760004">
        <w:tab/>
        <w:t xml:space="preserve">Identity </w:t>
      </w:r>
      <w:r w:rsidR="006D247A" w:rsidRPr="00760004">
        <w:t>p</w:t>
      </w:r>
      <w:r w:rsidRPr="00760004">
        <w:t>rivacy</w:t>
      </w:r>
      <w:bookmarkEnd w:id="9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96" w:name="_Toc113552836"/>
      <w:r>
        <w:t>6.2.2A</w:t>
      </w:r>
      <w:r>
        <w:tab/>
        <w:t>Identifier Reporting for AMF</w:t>
      </w:r>
      <w:bookmarkEnd w:id="96"/>
    </w:p>
    <w:p w14:paraId="7FA30025" w14:textId="77777777" w:rsidR="00FE4475" w:rsidRDefault="00FE4475" w:rsidP="00FE4475">
      <w:pPr>
        <w:pStyle w:val="Heading4"/>
      </w:pPr>
      <w:bookmarkStart w:id="97" w:name="_Toc113552837"/>
      <w:r>
        <w:t>6.2.2A.1</w:t>
      </w:r>
      <w:r>
        <w:tab/>
        <w:t>Activation of reporting over LI_XEM1</w:t>
      </w:r>
      <w:bookmarkEnd w:id="97"/>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98" w:name="_Toc113552838"/>
      <w:r>
        <w:t>6.2.2A.2</w:t>
      </w:r>
      <w:r>
        <w:tab/>
        <w:t>Generation of records over LI_XER</w:t>
      </w:r>
      <w:bookmarkEnd w:id="98"/>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99" w:name="_Toc113552839"/>
      <w:r w:rsidRPr="00484981">
        <w:t>6.2.2</w:t>
      </w:r>
      <w:r>
        <w:t>A</w:t>
      </w:r>
      <w:r w:rsidRPr="00484981">
        <w:t>.</w:t>
      </w:r>
      <w:r>
        <w:t>2</w:t>
      </w:r>
      <w:r w:rsidRPr="00484981">
        <w:t>.</w:t>
      </w:r>
      <w:r>
        <w:t>2</w:t>
      </w:r>
      <w:r w:rsidRPr="00484981">
        <w:tab/>
      </w:r>
      <w:r>
        <w:t>Association Events</w:t>
      </w:r>
      <w:bookmarkEnd w:id="99"/>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r>
              <w:t xml:space="preserve">ueLocationTimestamp(s) of nCGIs if available in AMF as per TS 29.571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0" w:name="_Hlk55229191"/>
            <w:r>
              <w:t>NOTE 1:</w:t>
            </w:r>
            <w:r>
              <w:tab/>
              <w:t>Shall be provided in first association record to ICF after PEI is available and following any change of PEI.</w:t>
            </w:r>
            <w:bookmarkEnd w:id="100"/>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1" w:name="_Toc113552840"/>
      <w:r w:rsidRPr="00484981">
        <w:t>6.2.2</w:t>
      </w:r>
      <w:r>
        <w:t>A</w:t>
      </w:r>
      <w:r w:rsidRPr="00484981">
        <w:t>.</w:t>
      </w:r>
      <w:r>
        <w:t>2</w:t>
      </w:r>
      <w:r w:rsidRPr="00484981">
        <w:t>.</w:t>
      </w:r>
      <w:r>
        <w:t>3</w:t>
      </w:r>
      <w:r w:rsidRPr="00484981">
        <w:tab/>
      </w:r>
      <w:r>
        <w:t>Transmission to the ICF</w:t>
      </w:r>
      <w:bookmarkEnd w:id="101"/>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2" w:name="_Toc113552841"/>
      <w:r w:rsidRPr="00760004">
        <w:t>6.2.3</w:t>
      </w:r>
      <w:r w:rsidRPr="00760004">
        <w:tab/>
        <w:t>LI for SMF/UPF</w:t>
      </w:r>
      <w:bookmarkEnd w:id="102"/>
    </w:p>
    <w:p w14:paraId="3A64619E" w14:textId="77777777" w:rsidR="00905A61" w:rsidRPr="00027916" w:rsidRDefault="00905A61" w:rsidP="00905A61">
      <w:pPr>
        <w:pStyle w:val="Heading4"/>
      </w:pPr>
      <w:bookmarkStart w:id="103" w:name="_Toc113552842"/>
      <w:r>
        <w:t>6.2.3.1</w:t>
      </w:r>
      <w:r>
        <w:tab/>
        <w:t>Provisioning over LI_X1</w:t>
      </w:r>
      <w:bookmarkEnd w:id="103"/>
    </w:p>
    <w:p w14:paraId="35DDD4D3" w14:textId="31D51B3F" w:rsidR="00905A61" w:rsidRDefault="00905A61" w:rsidP="00905A61">
      <w:pPr>
        <w:pStyle w:val="Heading5"/>
      </w:pPr>
      <w:bookmarkStart w:id="104" w:name="_Toc113552843"/>
      <w:r>
        <w:t>6.2.3.1.1</w:t>
      </w:r>
      <w:r>
        <w:tab/>
        <w:t>General</w:t>
      </w:r>
      <w:bookmarkEnd w:id="104"/>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5" w:name="_Toc113552844"/>
      <w:r>
        <w:t>6.2.3.1.2</w:t>
      </w:r>
      <w:r>
        <w:tab/>
        <w:t>Provisioning of the IRI-POI, IRI-TF and CC-TF in the SMF</w:t>
      </w:r>
      <w:bookmarkEnd w:id="105"/>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106" w:name="_Toc113552845"/>
      <w:r>
        <w:rPr>
          <w:rFonts w:eastAsiaTheme="minorHAnsi"/>
          <w:lang w:val="en-US"/>
        </w:rPr>
        <w:t>6.2.3.1.3</w:t>
      </w:r>
      <w:r>
        <w:rPr>
          <w:rFonts w:eastAsiaTheme="minorHAnsi"/>
          <w:lang w:val="en-US"/>
        </w:rPr>
        <w:tab/>
        <w:t>Provisioning of the MDF2</w:t>
      </w:r>
      <w:bookmarkEnd w:id="106"/>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07" w:name="_Toc113552846"/>
      <w:r>
        <w:rPr>
          <w:rFonts w:eastAsiaTheme="minorHAnsi"/>
          <w:lang w:val="en-US"/>
        </w:rPr>
        <w:t>6.2.3.1.</w:t>
      </w:r>
      <w:r w:rsidR="00113338">
        <w:rPr>
          <w:rFonts w:eastAsiaTheme="minorHAnsi"/>
          <w:lang w:val="en-US"/>
        </w:rPr>
        <w:t>4</w:t>
      </w:r>
      <w:r>
        <w:rPr>
          <w:rFonts w:eastAsiaTheme="minorHAnsi"/>
          <w:lang w:val="en-US"/>
        </w:rPr>
        <w:tab/>
        <w:t>Provisioning of the MDF3</w:t>
      </w:r>
      <w:bookmarkEnd w:id="107"/>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08" w:name="_Toc113552847"/>
      <w:r w:rsidRPr="00760004">
        <w:t>6.2.3.</w:t>
      </w:r>
      <w:r w:rsidR="000D4C6D" w:rsidRPr="00760004">
        <w:t>2</w:t>
      </w:r>
      <w:r w:rsidRPr="00760004">
        <w:tab/>
        <w:t xml:space="preserve">Generation of xIRI at </w:t>
      </w:r>
      <w:r w:rsidR="005C6EC0" w:rsidRPr="00760004">
        <w:t xml:space="preserve">IRI-POI in </w:t>
      </w:r>
      <w:r w:rsidRPr="00760004">
        <w:t>SMF over LI_X2</w:t>
      </w:r>
      <w:bookmarkEnd w:id="108"/>
    </w:p>
    <w:p w14:paraId="1072A605" w14:textId="63C0E948" w:rsidR="000D4C6D" w:rsidRPr="00760004" w:rsidRDefault="000D4C6D" w:rsidP="00FC1C6A">
      <w:pPr>
        <w:pStyle w:val="Heading5"/>
      </w:pPr>
      <w:bookmarkStart w:id="109" w:name="_Toc113552848"/>
      <w:r w:rsidRPr="00760004">
        <w:t>6.2.3.2.1</w:t>
      </w:r>
      <w:r w:rsidRPr="00760004">
        <w:tab/>
        <w:t>General</w:t>
      </w:r>
      <w:bookmarkEnd w:id="109"/>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0" w:name="_Toc113552849"/>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0"/>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provided within the Nsmf_PDU_Session_CreateSMContext Request (TS 29.502 [16]) message shall be reported.</w:t>
            </w:r>
          </w:p>
          <w:p w14:paraId="769922BC" w14:textId="77777777" w:rsidR="00A045E7" w:rsidRDefault="00A045E7" w:rsidP="00A045E7">
            <w:pPr>
              <w:pStyle w:val="TAL"/>
            </w:pPr>
            <w:r w:rsidRPr="00760004">
              <w:t>In the case where the network does not support Multi Access (MA) PDU sessions, but receives a MA PDU session request, a request type of “Initial request” shall be reported.</w:t>
            </w:r>
          </w:p>
          <w:p w14:paraId="16AEA544" w14:textId="6BD6708B" w:rsidR="00C47D31" w:rsidRPr="00760004" w:rsidRDefault="00A045E7" w:rsidP="00A045E7">
            <w:pPr>
              <w:pStyle w:val="TAL"/>
            </w:pPr>
            <w:r w:rsidRPr="00183820">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1" w:name="_Toc113552850"/>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1"/>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2D7843A"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2" w:name="_Toc113552851"/>
      <w:r w:rsidRPr="00760004">
        <w:t>6.2.3.2.4</w:t>
      </w:r>
      <w:r w:rsidRPr="00760004">
        <w:tab/>
        <w:t xml:space="preserve">PDU </w:t>
      </w:r>
      <w:r w:rsidR="00684377" w:rsidRPr="00760004">
        <w:t>s</w:t>
      </w:r>
      <w:r w:rsidRPr="00760004">
        <w:t xml:space="preserve">ession </w:t>
      </w:r>
      <w:r w:rsidR="00684377" w:rsidRPr="00760004">
        <w:t>r</w:t>
      </w:r>
      <w:r w:rsidRPr="00760004">
        <w:t>elease</w:t>
      </w:r>
      <w:bookmarkEnd w:id="112"/>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3" w:name="_Toc113552852"/>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3"/>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1EC681E5"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If the initial value is no longer available the request type shall be set to “existing PDU session”</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4" w:name="_Toc113552853"/>
      <w:r w:rsidRPr="00760004">
        <w:t>6.2.3.2.6</w:t>
      </w:r>
      <w:r w:rsidRPr="00760004">
        <w:tab/>
        <w:t>SMF unsuccessful procedure</w:t>
      </w:r>
      <w:bookmarkEnd w:id="114"/>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7B27B7A6"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"initial request".</w:t>
            </w:r>
            <w:r w:rsidRPr="00A77920">
              <w:rPr>
                <w:rFonts w:cs="Arial"/>
                <w:color w:val="000000"/>
              </w:rPr>
              <w:br/>
              <w:t>PDU SESSION MODIFICATION REJECT: "modification reques</w:t>
            </w:r>
            <w:r>
              <w:rPr>
                <w:rFonts w:cs="Arial"/>
                <w:color w:val="000000"/>
              </w:rPr>
              <w:t>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"modification request”</w:t>
            </w:r>
            <w:r>
              <w:rPr>
                <w:rFonts w:cs="Arial"/>
                <w:color w:val="000000"/>
              </w:rPr>
              <w:t>.</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5" w:name="_Toc113552854"/>
      <w:r>
        <w:t>6.2.3.2.7</w:t>
      </w:r>
      <w:r>
        <w:tab/>
        <w:t>MA PDU sessions</w:t>
      </w:r>
      <w:bookmarkEnd w:id="115"/>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30B1E1DB" w14:textId="77777777" w:rsidR="00A51691" w:rsidRDefault="00A51691" w:rsidP="00A51691">
            <w:pPr>
              <w:pStyle w:val="TAL"/>
            </w:pPr>
            <w:r>
              <w:t>Type of request as described in TS 24.501 [13] clause 9.11.3.47 provided within the Nsmf_PDU_Session_CreateSMContext Request (TS 29.502 [16]) message shall be reported.</w:t>
            </w:r>
          </w:p>
          <w:p w14:paraId="4D6C6D67" w14:textId="33324C27" w:rsidR="00F97886" w:rsidRDefault="00A51691" w:rsidP="00A51691">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084552AE"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04402997" w:rsidR="00F97886" w:rsidRDefault="00FB4355" w:rsidP="00FB4355">
            <w:pPr>
              <w:pStyle w:val="TAL"/>
            </w:pPr>
            <w:r>
              <w:t>If the initial value is no longer available the request type shall be set to “existing PDU session”.</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380910FB"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77777777" w:rsidR="007B1591" w:rsidRDefault="007B1591" w:rsidP="007B1591">
            <w:pPr>
              <w:pStyle w:val="TAL"/>
            </w:pPr>
            <w:r>
              <w:t xml:space="preserve">Otherwise depending on the REJECT event the following request type shall be reported: </w:t>
            </w:r>
          </w:p>
          <w:p w14:paraId="22466A1E" w14:textId="77777777" w:rsidR="007B1591" w:rsidRDefault="007B1591" w:rsidP="007B1591">
            <w:pPr>
              <w:pStyle w:val="TAL"/>
            </w:pPr>
            <w:r>
              <w:t>PDU SESSION ESTABLISHMENT REJECT: The request type shall be set to the one reported within the PDU SESSION ESTABLISHMENT or if there hasn't been one reported it should be set to "MA PDU request".</w:t>
            </w:r>
          </w:p>
          <w:p w14:paraId="0261B61A" w14:textId="77777777" w:rsidR="007B1591" w:rsidRDefault="007B1591" w:rsidP="007B1591">
            <w:pPr>
              <w:pStyle w:val="TAL"/>
            </w:pPr>
            <w:r>
              <w:t>PDU SESSION MODIFICATION REJECT: "modification request”.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2A98FBD" w:rsidR="00F97886" w:rsidRDefault="007B1591" w:rsidP="007B1591">
            <w:pPr>
              <w:pStyle w:val="TAL"/>
            </w:pPr>
            <w:r>
              <w:t>PDU SESSION MODIFICATION COMMAND REJECT: "modification request”.</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16" w:name="_Toc113552855"/>
      <w:r w:rsidRPr="00760004">
        <w:t>6.2.3.2.</w:t>
      </w:r>
      <w:r w:rsidR="00216886">
        <w:t>8</w:t>
      </w:r>
      <w:r w:rsidRPr="00760004">
        <w:tab/>
      </w:r>
      <w:r>
        <w:t>PDU to MA PDU session modification</w:t>
      </w:r>
      <w:bookmarkEnd w:id="116"/>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20AF3AEC" w:rsidR="00B52960" w:rsidRPr="00760004" w:rsidRDefault="00E14F35" w:rsidP="00146478">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17" w:name="_Toc113552856"/>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17"/>
    </w:p>
    <w:p w14:paraId="3FEA2F50" w14:textId="5064345F" w:rsidR="00270C31" w:rsidRPr="00760004" w:rsidRDefault="00270C31" w:rsidP="009C05D9">
      <w:pPr>
        <w:pStyle w:val="Heading5"/>
      </w:pPr>
      <w:bookmarkStart w:id="118" w:name="_Toc113552857"/>
      <w:r w:rsidRPr="00760004">
        <w:t>6.2.3.3.1</w:t>
      </w:r>
      <w:r w:rsidRPr="00760004">
        <w:tab/>
        <w:t>LI_T3 interface specifics</w:t>
      </w:r>
      <w:bookmarkEnd w:id="118"/>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40D072E" w:rsidR="00504E53" w:rsidRPr="00760004" w:rsidRDefault="00504E53" w:rsidP="00504E53">
      <w:r w:rsidRPr="00760004">
        <w:t>When the CC-TF in the SMF detects that a targeted PDU session is changing (</w:t>
      </w:r>
      <w:r w:rsidR="00A13DEE">
        <w:t>i.e.</w:t>
      </w:r>
      <w:r w:rsidRPr="00760004">
        <w:t xml:space="preserv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Pr="00760004" w:rsidRDefault="000D4C6D" w:rsidP="00720AF2">
      <w:r w:rsidRPr="00760004">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19" w:name="_Toc113552858"/>
      <w:r w:rsidRPr="00760004">
        <w:t>6.2.3.3.2</w:t>
      </w:r>
      <w:r w:rsidRPr="00760004">
        <w:tab/>
        <w:t>CC interception with multi-homed PDU session</w:t>
      </w:r>
      <w:bookmarkEnd w:id="119"/>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20" w:name="_Toc113552859"/>
      <w:r w:rsidRPr="00760004">
        <w:t>6.2.3.3.3</w:t>
      </w:r>
      <w:r w:rsidRPr="00760004">
        <w:tab/>
        <w:t>CC Interception only at PDU Session Anchor UPFs</w:t>
      </w:r>
      <w:bookmarkEnd w:id="120"/>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1" w:name="_Toc113552860"/>
      <w:r w:rsidRPr="00760004">
        <w:t>6.2.3.4</w:t>
      </w:r>
      <w:r w:rsidR="00AE635B" w:rsidRPr="00760004">
        <w:tab/>
      </w:r>
      <w:r w:rsidRPr="00760004">
        <w:t>IRI-POI</w:t>
      </w:r>
      <w:r w:rsidR="00C02FA8" w:rsidRPr="00760004">
        <w:t xml:space="preserve"> in UPF</w:t>
      </w:r>
      <w:r w:rsidRPr="00760004">
        <w:t xml:space="preserve"> triggering over LI_T2</w:t>
      </w:r>
      <w:bookmarkEnd w:id="121"/>
    </w:p>
    <w:p w14:paraId="3246956D" w14:textId="77777777"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22" w:name="_Toc113552861"/>
      <w:r w:rsidRPr="00760004">
        <w:t>6.2.3.</w:t>
      </w:r>
      <w:r w:rsidR="00F80CC4" w:rsidRPr="00760004">
        <w:t>5</w:t>
      </w:r>
      <w:r w:rsidRPr="00760004">
        <w:tab/>
        <w:t>Generation of xIRI at UPF over LI_X2</w:t>
      </w:r>
      <w:bookmarkEnd w:id="122"/>
    </w:p>
    <w:p w14:paraId="172E527E" w14:textId="0E7CE588" w:rsidR="00F80CC4" w:rsidRPr="00760004" w:rsidRDefault="00F80CC4" w:rsidP="00F80CC4">
      <w:pPr>
        <w:pStyle w:val="Heading5"/>
      </w:pPr>
      <w:bookmarkStart w:id="123" w:name="_Toc113552862"/>
      <w:r w:rsidRPr="00760004">
        <w:t>6.2.3.</w:t>
      </w:r>
      <w:r w:rsidR="00FB0DE5" w:rsidRPr="00760004">
        <w:t>5</w:t>
      </w:r>
      <w:r w:rsidRPr="00760004">
        <w:t>.1</w:t>
      </w:r>
      <w:r w:rsidR="00AE635B" w:rsidRPr="00760004">
        <w:tab/>
      </w:r>
      <w:r w:rsidRPr="00760004">
        <w:t>Packet data header reporting</w:t>
      </w:r>
      <w:bookmarkEnd w:id="123"/>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4" w:name="_Toc113552863"/>
      <w:r w:rsidRPr="00760004">
        <w:t>6.2.3.</w:t>
      </w:r>
      <w:r w:rsidR="00FB0DE5" w:rsidRPr="00760004">
        <w:t>5</w:t>
      </w:r>
      <w:r w:rsidRPr="00760004">
        <w:t>.2</w:t>
      </w:r>
      <w:r w:rsidR="00AE635B" w:rsidRPr="00760004">
        <w:tab/>
      </w:r>
      <w:r w:rsidRPr="00760004">
        <w:t>Fragmentation</w:t>
      </w:r>
      <w:bookmarkEnd w:id="124"/>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5" w:name="_Toc113552864"/>
      <w:r w:rsidRPr="00760004">
        <w:t>6.2.3.</w:t>
      </w:r>
      <w:r w:rsidR="00FB0DE5" w:rsidRPr="00760004">
        <w:t>5</w:t>
      </w:r>
      <w:r w:rsidRPr="00760004">
        <w:t>.3</w:t>
      </w:r>
      <w:r w:rsidR="00AE635B" w:rsidRPr="00760004">
        <w:tab/>
      </w:r>
      <w:r w:rsidRPr="00760004">
        <w:t>Packet Data Header Reporting (PDHR)</w:t>
      </w:r>
      <w:bookmarkEnd w:id="125"/>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26" w:name="_Toc113552865"/>
      <w:r w:rsidRPr="00760004">
        <w:t>6.2.3.</w:t>
      </w:r>
      <w:r w:rsidR="004D38BD" w:rsidRPr="00760004">
        <w:t>5</w:t>
      </w:r>
      <w:r w:rsidRPr="00760004">
        <w:t>.4</w:t>
      </w:r>
      <w:r w:rsidR="00AE635B" w:rsidRPr="00760004">
        <w:tab/>
      </w:r>
      <w:r w:rsidRPr="00760004">
        <w:t>Packet Data Summary Reporting (PDSR)</w:t>
      </w:r>
      <w:bookmarkEnd w:id="126"/>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27" w:name="_Toc113552866"/>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27"/>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28" w:name="_Hlk64560746"/>
      <w:r>
        <w:rPr>
          <w:lang w:val="en-US"/>
        </w:rPr>
        <w:t>in the UPF may use the Additional XID Related Information attributes to facilitate efficient delivery of xCC, as specified in ETSI TS 103 221-2 [8] clause 5.3.22.</w:t>
      </w:r>
      <w:bookmarkEnd w:id="128"/>
    </w:p>
    <w:p w14:paraId="48CE1FEF" w14:textId="1F32FD6D" w:rsidR="00573177" w:rsidRPr="00760004" w:rsidRDefault="00573177" w:rsidP="00573177">
      <w:pPr>
        <w:pStyle w:val="Heading4"/>
      </w:pPr>
      <w:bookmarkStart w:id="129" w:name="_Toc113552867"/>
      <w:r w:rsidRPr="00760004">
        <w:t>6.2.3.</w:t>
      </w:r>
      <w:r w:rsidR="00F80CC4" w:rsidRPr="00760004">
        <w:t>7</w:t>
      </w:r>
      <w:r w:rsidRPr="00760004">
        <w:tab/>
        <w:t>Generation of IRI over LI_HI2</w:t>
      </w:r>
      <w:bookmarkEnd w:id="129"/>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09F1F5E7" w14:textId="77777777" w:rsidR="00614501" w:rsidRDefault="00614501" w:rsidP="00614501">
      <w:bookmarkStart w:id="130" w:name="_Hlk96526165"/>
      <w:bookmarkStart w:id="131" w:name="_Hlk96532459"/>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130"/>
    </w:p>
    <w:bookmarkEnd w:id="131"/>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2" w:name="_Toc113552868"/>
      <w:r w:rsidRPr="00760004">
        <w:t>6.2.3.</w:t>
      </w:r>
      <w:r w:rsidR="00F80CC4" w:rsidRPr="00760004">
        <w:t>8</w:t>
      </w:r>
      <w:r w:rsidRPr="00760004">
        <w:tab/>
        <w:t>Generation of CC over LI_HI3</w:t>
      </w:r>
      <w:bookmarkEnd w:id="132"/>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3" w:name="_Toc113552869"/>
      <w:r w:rsidRPr="00760004">
        <w:t>6.2.3.9</w:t>
      </w:r>
      <w:r w:rsidRPr="00760004">
        <w:tab/>
        <w:t>Packet Data Information Reporting</w:t>
      </w:r>
      <w:bookmarkEnd w:id="133"/>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4" w:name="_Toc113552870"/>
      <w:r>
        <w:t>6.2.3.10</w:t>
      </w:r>
      <w:r>
        <w:tab/>
        <w:t>Sharing LI state information over LI_ST</w:t>
      </w:r>
      <w:bookmarkEnd w:id="134"/>
    </w:p>
    <w:p w14:paraId="0655F1BA" w14:textId="5CFE8A71" w:rsidR="00B55007" w:rsidRDefault="00B55007" w:rsidP="00B55007">
      <w:pPr>
        <w:pStyle w:val="Heading5"/>
        <w:rPr>
          <w:lang w:val="en-US"/>
        </w:rPr>
      </w:pPr>
      <w:bookmarkStart w:id="135" w:name="_Toc113552871"/>
      <w:r>
        <w:rPr>
          <w:lang w:val="en-US"/>
        </w:rPr>
        <w:t>6.2.3.10.1</w:t>
      </w:r>
      <w:r w:rsidR="0020659E">
        <w:rPr>
          <w:lang w:val="en-US"/>
        </w:rPr>
        <w:tab/>
      </w:r>
      <w:r>
        <w:rPr>
          <w:lang w:val="en-US"/>
        </w:rPr>
        <w:t>Overview</w:t>
      </w:r>
      <w:bookmarkEnd w:id="135"/>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POIs in SMFs in SMF sets need to share LI state information to avoid losing track of the CorrelationIDs and sequence numbers used in the generation of xIRI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36" w:name="_Toc113552872"/>
      <w:r>
        <w:rPr>
          <w:lang w:val="en-US"/>
        </w:rPr>
        <w:t>6.2.3.10.2</w:t>
      </w:r>
      <w:r w:rsidR="0020659E">
        <w:rPr>
          <w:lang w:val="en-US"/>
        </w:rPr>
        <w:tab/>
      </w:r>
      <w:r>
        <w:rPr>
          <w:lang w:val="en-US"/>
        </w:rPr>
        <w:t>Storing LI state</w:t>
      </w:r>
      <w:bookmarkEnd w:id="136"/>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When storing state, the LI function in the SMF shall use the state storage procedure specified in clause 5.10.2. During this procedure, the LI function shall add the following metadata to the RecordMeta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r>
              <w:t>PDUSessionID</w:t>
            </w:r>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r>
              <w:t>UDSFRecordID</w:t>
            </w:r>
          </w:p>
        </w:tc>
        <w:tc>
          <w:tcPr>
            <w:tcW w:w="6809" w:type="dxa"/>
          </w:tcPr>
          <w:p w14:paraId="5FEA1D27" w14:textId="77777777" w:rsidR="00B55007" w:rsidRDefault="00B55007" w:rsidP="00F1165C">
            <w:pPr>
              <w:pStyle w:val="TAL"/>
            </w:pPr>
            <w:r>
              <w:t>The recordID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r>
              <w:t>LIStateRecordType</w:t>
            </w:r>
          </w:p>
        </w:tc>
        <w:tc>
          <w:tcPr>
            <w:tcW w:w="6809" w:type="dxa"/>
          </w:tcPr>
          <w:p w14:paraId="4B4A1F4E" w14:textId="77777777" w:rsidR="00B55007" w:rsidRDefault="00B55007" w:rsidP="00F1165C">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r>
              <w:t>PDUSessionID</w:t>
            </w:r>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r>
              <w:t>CorrelationID</w:t>
            </w:r>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r>
              <w:t>TriggeredTasks</w:t>
            </w:r>
          </w:p>
        </w:tc>
        <w:tc>
          <w:tcPr>
            <w:tcW w:w="6809" w:type="dxa"/>
          </w:tcPr>
          <w:p w14:paraId="2ADEBC31" w14:textId="77777777" w:rsidR="00B55007" w:rsidRDefault="00B55007" w:rsidP="00F1165C">
            <w:pPr>
              <w:pStyle w:val="TAL"/>
            </w:pPr>
            <w:r>
              <w:t>Collection of information about tasks that the TF in SMF has activated in triggered POIs in UPF due to interception for this PDU session. As a list of TriggeredTask,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The TF needs to specify the XID in order to avoid removing the LI state related to the same ProductID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r>
              <w:t>PDUSessionID</w:t>
            </w:r>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r>
              <w:t>SequenceNumber</w:t>
            </w:r>
          </w:p>
        </w:tc>
        <w:tc>
          <w:tcPr>
            <w:tcW w:w="6809" w:type="dxa"/>
          </w:tcPr>
          <w:p w14:paraId="096E05E0" w14:textId="77777777" w:rsidR="00B55007" w:rsidRDefault="00B55007" w:rsidP="00F1165C">
            <w:pPr>
              <w:pStyle w:val="TAL"/>
            </w:pPr>
            <w:r>
              <w:t>Last sequence number used in the generation of xIRI.</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r>
              <w:t>CorrelationID</w:t>
            </w:r>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37" w:name="_Toc113552873"/>
      <w:r>
        <w:rPr>
          <w:lang w:val="en-US"/>
        </w:rPr>
        <w:t>6.2.3.10.3</w:t>
      </w:r>
      <w:r w:rsidR="0032525E">
        <w:rPr>
          <w:lang w:val="en-US"/>
        </w:rPr>
        <w:tab/>
      </w:r>
      <w:r>
        <w:rPr>
          <w:lang w:val="en-US"/>
        </w:rPr>
        <w:t>Retrieving LI state</w:t>
      </w:r>
      <w:bookmarkEnd w:id="137"/>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8" w:name="_Hlk72478687"/>
    </w:p>
    <w:bookmarkEnd w:id="138"/>
    <w:p w14:paraId="56DCBD81" w14:textId="77777777" w:rsidR="00B55007" w:rsidRDefault="00B55007" w:rsidP="00B55007">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39" w:name="_Toc113552874"/>
      <w:r>
        <w:rPr>
          <w:lang w:val="en-US"/>
        </w:rPr>
        <w:t>6.2.3.10.4</w:t>
      </w:r>
      <w:r w:rsidR="00A50B15">
        <w:rPr>
          <w:lang w:val="en-US"/>
        </w:rPr>
        <w:tab/>
      </w:r>
      <w:r>
        <w:rPr>
          <w:lang w:val="en-US"/>
        </w:rPr>
        <w:t>Removing LI state</w:t>
      </w:r>
      <w:bookmarkEnd w:id="139"/>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0" w:name="_Toc113552875"/>
      <w:r w:rsidRPr="00760004">
        <w:t>6.2.4</w:t>
      </w:r>
      <w:r w:rsidRPr="00760004">
        <w:tab/>
        <w:t>LI at UDM for 5G</w:t>
      </w:r>
      <w:bookmarkEnd w:id="140"/>
    </w:p>
    <w:p w14:paraId="267C87E3" w14:textId="77777777" w:rsidR="00573177" w:rsidRPr="00760004" w:rsidRDefault="00573177" w:rsidP="00573177">
      <w:pPr>
        <w:pStyle w:val="Heading4"/>
      </w:pPr>
      <w:bookmarkStart w:id="141" w:name="_Toc113552876"/>
      <w:r w:rsidRPr="00760004">
        <w:t>6.2.4.1</w:t>
      </w:r>
      <w:r w:rsidRPr="00760004">
        <w:tab/>
        <w:t>General description</w:t>
      </w:r>
      <w:bookmarkEnd w:id="141"/>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42" w:name="_Toc113552877"/>
      <w:r w:rsidRPr="00760004">
        <w:rPr>
          <w:szCs w:val="22"/>
        </w:rPr>
        <w:t>6.2.5</w:t>
      </w:r>
      <w:r w:rsidRPr="00760004">
        <w:rPr>
          <w:szCs w:val="22"/>
        </w:rPr>
        <w:tab/>
        <w:t>LI at SMSF</w:t>
      </w:r>
      <w:bookmarkEnd w:id="142"/>
    </w:p>
    <w:p w14:paraId="6D767928" w14:textId="208BCEB7" w:rsidR="00573177" w:rsidRPr="00760004" w:rsidRDefault="00573177" w:rsidP="00573177">
      <w:pPr>
        <w:pStyle w:val="Heading4"/>
        <w:rPr>
          <w:szCs w:val="22"/>
        </w:rPr>
      </w:pPr>
      <w:bookmarkStart w:id="143" w:name="_Toc113552878"/>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3"/>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4" w:name="_Toc113552879"/>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44"/>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45" w:name="_Toc113552880"/>
      <w:r>
        <w:t>6.2.5.3</w:t>
      </w:r>
      <w:r>
        <w:tab/>
        <w:t>SMS Message</w:t>
      </w:r>
      <w:bookmarkEnd w:id="145"/>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46" w:name="_Hlk52815998"/>
            <w:r>
              <w:t>SM-TL PDU encoded per the PDUs defined in TS 23.040 [18] clause 9.2.2 but truncated to remove TP-User-Data (TS 23.040 [18] clause 9.2.3.24). Shall be chosen if the TruncateTPUserData Parameter is set.</w:t>
            </w:r>
            <w:bookmarkEnd w:id="146"/>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47" w:name="_Toc113552881"/>
      <w:r>
        <w:t>6.2.5.4</w:t>
      </w:r>
      <w:r>
        <w:tab/>
        <w:t>Generation of IRI over LI_HI2</w:t>
      </w:r>
      <w:bookmarkEnd w:id="147"/>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48" w:name="_Toc113552882"/>
      <w:r w:rsidRPr="00760004">
        <w:rPr>
          <w:szCs w:val="22"/>
        </w:rPr>
        <w:t>6.2.6</w:t>
      </w:r>
      <w:r w:rsidRPr="00760004">
        <w:rPr>
          <w:szCs w:val="22"/>
        </w:rPr>
        <w:tab/>
        <w:t>LI support at NRF</w:t>
      </w:r>
      <w:bookmarkEnd w:id="148"/>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49" w:name="_Toc113552883"/>
      <w:r w:rsidRPr="00760004">
        <w:rPr>
          <w:szCs w:val="22"/>
        </w:rPr>
        <w:t>6.3</w:t>
      </w:r>
      <w:r w:rsidRPr="00760004">
        <w:rPr>
          <w:szCs w:val="22"/>
        </w:rPr>
        <w:tab/>
        <w:t>4G</w:t>
      </w:r>
      <w:bookmarkEnd w:id="149"/>
    </w:p>
    <w:p w14:paraId="2E106B63" w14:textId="77777777" w:rsidR="00DB62FE" w:rsidRPr="00760004" w:rsidRDefault="00DB62FE" w:rsidP="00DB62FE">
      <w:pPr>
        <w:pStyle w:val="Heading3"/>
      </w:pPr>
      <w:bookmarkStart w:id="150" w:name="_Toc113552884"/>
      <w:r w:rsidRPr="00760004">
        <w:t>6.3.1</w:t>
      </w:r>
      <w:r w:rsidRPr="00760004">
        <w:tab/>
        <w:t>General</w:t>
      </w:r>
      <w:bookmarkEnd w:id="150"/>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1" w:name="_Toc113552885"/>
      <w:r w:rsidRPr="00760004">
        <w:t>6.3.2</w:t>
      </w:r>
      <w:r w:rsidRPr="00760004">
        <w:tab/>
        <w:t>LI at MME</w:t>
      </w:r>
      <w:bookmarkEnd w:id="151"/>
    </w:p>
    <w:p w14:paraId="5B5CE071" w14:textId="69945228" w:rsidR="00DB62FE" w:rsidRPr="00760004" w:rsidRDefault="00DB62FE" w:rsidP="00DB62FE">
      <w:pPr>
        <w:pStyle w:val="Heading4"/>
      </w:pPr>
      <w:bookmarkStart w:id="152" w:name="_Toc113552886"/>
      <w:r w:rsidRPr="00760004">
        <w:t>6.3.2.1</w:t>
      </w:r>
      <w:r w:rsidRPr="00760004">
        <w:tab/>
        <w:t>Provisioning over LI_X1</w:t>
      </w:r>
      <w:bookmarkEnd w:id="152"/>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3" w:name="_Toc113552887"/>
      <w:r w:rsidRPr="00760004">
        <w:t>6.3.2.2</w:t>
      </w:r>
      <w:r w:rsidRPr="00760004">
        <w:tab/>
        <w:t>Generation of xIRI over LI_X2</w:t>
      </w:r>
      <w:bookmarkEnd w:id="153"/>
    </w:p>
    <w:p w14:paraId="726600A6" w14:textId="77777777" w:rsidR="00CF1C5E" w:rsidRPr="002B2D56" w:rsidRDefault="00CF1C5E" w:rsidP="00CF1C5E">
      <w:pPr>
        <w:pStyle w:val="Heading5"/>
      </w:pPr>
      <w:bookmarkStart w:id="154" w:name="_Toc113552888"/>
      <w:r>
        <w:t>6.3.2.2.1</w:t>
      </w:r>
      <w:r>
        <w:tab/>
        <w:t>General</w:t>
      </w:r>
      <w:bookmarkEnd w:id="154"/>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5" w:name="_Toc113552889"/>
      <w:r>
        <w:t>6.3.2.2.2</w:t>
      </w:r>
      <w:r>
        <w:tab/>
        <w:t>MME identifier association</w:t>
      </w:r>
      <w:bookmarkEnd w:id="155"/>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56" w:name="_Toc113552890"/>
      <w:r w:rsidRPr="00760004">
        <w:t>6.3.2.3</w:t>
      </w:r>
      <w:r w:rsidRPr="00760004">
        <w:tab/>
        <w:t>Generation of IRI over LI_HI2</w:t>
      </w:r>
      <w:bookmarkEnd w:id="156"/>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57" w:name="_Toc113552891"/>
      <w:r w:rsidRPr="00760004">
        <w:t>6.3.3</w:t>
      </w:r>
      <w:r w:rsidRPr="00760004">
        <w:tab/>
        <w:t>LI at SGW/PGW and ePDG</w:t>
      </w:r>
      <w:bookmarkEnd w:id="157"/>
    </w:p>
    <w:p w14:paraId="416AEFCB" w14:textId="54CDFB23" w:rsidR="00DB62FE" w:rsidRPr="00760004" w:rsidRDefault="00DB62FE" w:rsidP="00DB62FE">
      <w:pPr>
        <w:pStyle w:val="Heading4"/>
      </w:pPr>
      <w:bookmarkStart w:id="158" w:name="_Toc113552892"/>
      <w:r w:rsidRPr="00760004">
        <w:t>6.3.3.1</w:t>
      </w:r>
      <w:r w:rsidRPr="00760004">
        <w:tab/>
        <w:t>Provisioning over LI_X1</w:t>
      </w:r>
      <w:bookmarkEnd w:id="158"/>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59" w:name="_Toc113552893"/>
      <w:r w:rsidRPr="00760004">
        <w:t>6.3.3.2</w:t>
      </w:r>
      <w:r w:rsidRPr="00760004">
        <w:tab/>
        <w:t>Generation of xIRI over LI_X2</w:t>
      </w:r>
      <w:bookmarkEnd w:id="159"/>
    </w:p>
    <w:p w14:paraId="11516768" w14:textId="4DED555C" w:rsidR="00DB62FE" w:rsidRPr="00760004" w:rsidRDefault="00DB62FE" w:rsidP="00DB62FE">
      <w:r w:rsidRPr="00760004">
        <w:t>The IRI-POI present in the SGW/PGW and ePDG shall send the xIRIs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60" w:name="_Toc113552894"/>
      <w:r w:rsidRPr="00760004">
        <w:t>6.3.3.3</w:t>
      </w:r>
      <w:r w:rsidRPr="00760004">
        <w:tab/>
        <w:t>Generation of xCC at CC-POI in the SGW/PGW and ePDG over LI_X3</w:t>
      </w:r>
      <w:bookmarkEnd w:id="160"/>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DB339A" w14:textId="77777777" w:rsidR="002A781D" w:rsidRDefault="002A781D" w:rsidP="002A781D">
      <w:pPr>
        <w:rPr>
          <w:lang w:val="en-US"/>
        </w:rPr>
      </w:pPr>
      <w:r>
        <w:t>T</w:t>
      </w:r>
      <w:r>
        <w:rPr>
          <w:lang w:val="en-US"/>
        </w:rPr>
        <w:t>he CC-POI present in the SGW/PGW and ePDG may use the Additional XID Related Information attributes to facilitate efficient delivery of xCC, as specified in ETSI TS 103 221-2 [8] clause 5.3.22.</w:t>
      </w:r>
    </w:p>
    <w:p w14:paraId="341E0C34" w14:textId="77777777" w:rsidR="00DB62FE" w:rsidRPr="00760004" w:rsidRDefault="00DB62FE" w:rsidP="00DB62FE">
      <w:pPr>
        <w:pStyle w:val="Heading4"/>
      </w:pPr>
      <w:bookmarkStart w:id="161" w:name="_Toc113552895"/>
      <w:r w:rsidRPr="00760004">
        <w:t>6.3.3.4</w:t>
      </w:r>
      <w:r w:rsidRPr="00760004">
        <w:tab/>
        <w:t>Generation of IRI over LI_HI2</w:t>
      </w:r>
      <w:bookmarkEnd w:id="161"/>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2" w:name="_Toc113552896"/>
      <w:r w:rsidRPr="00760004">
        <w:t>6.3.3.5</w:t>
      </w:r>
      <w:r w:rsidRPr="00760004">
        <w:tab/>
        <w:t>Generation of CC over LI_HI3</w:t>
      </w:r>
      <w:bookmarkEnd w:id="162"/>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3" w:name="_Toc113552897"/>
      <w:r w:rsidRPr="00760004">
        <w:rPr>
          <w:szCs w:val="22"/>
        </w:rPr>
        <w:t>6.4</w:t>
      </w:r>
      <w:r w:rsidRPr="00760004">
        <w:rPr>
          <w:szCs w:val="22"/>
        </w:rPr>
        <w:tab/>
        <w:t>3G</w:t>
      </w:r>
      <w:bookmarkEnd w:id="163"/>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4" w:name="_Toc113552898"/>
      <w:r w:rsidRPr="00760004">
        <w:t>7</w:t>
      </w:r>
      <w:r w:rsidR="002E303B" w:rsidRPr="00760004">
        <w:tab/>
        <w:t>Service Layer Based Interception</w:t>
      </w:r>
      <w:bookmarkEnd w:id="164"/>
    </w:p>
    <w:p w14:paraId="373D3027" w14:textId="77777777" w:rsidR="00716BA7" w:rsidRPr="00760004" w:rsidRDefault="00716BA7" w:rsidP="00716BA7">
      <w:pPr>
        <w:pStyle w:val="Heading2"/>
      </w:pPr>
      <w:bookmarkStart w:id="165" w:name="_Toc113552899"/>
      <w:r w:rsidRPr="00760004">
        <w:t>7.1</w:t>
      </w:r>
      <w:r w:rsidRPr="00760004">
        <w:tab/>
        <w:t>Introduction</w:t>
      </w:r>
      <w:bookmarkEnd w:id="165"/>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66" w:name="_Toc113552900"/>
      <w:r w:rsidRPr="00760004">
        <w:t>7.2</w:t>
      </w:r>
      <w:r w:rsidRPr="00760004">
        <w:tab/>
        <w:t>Central Subscriber Management</w:t>
      </w:r>
      <w:bookmarkEnd w:id="166"/>
    </w:p>
    <w:p w14:paraId="66ACB3BA" w14:textId="309E1230" w:rsidR="00154002" w:rsidRPr="00760004" w:rsidRDefault="00154002" w:rsidP="00154002">
      <w:pPr>
        <w:pStyle w:val="Heading3"/>
      </w:pPr>
      <w:bookmarkStart w:id="167" w:name="_Toc113552901"/>
      <w:r w:rsidRPr="00760004">
        <w:t>7.2.1</w:t>
      </w:r>
      <w:r w:rsidRPr="00760004">
        <w:tab/>
        <w:t>General description</w:t>
      </w:r>
      <w:bookmarkEnd w:id="167"/>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68" w:name="_Toc113552902"/>
      <w:r w:rsidRPr="00760004">
        <w:t>7.2.2</w:t>
      </w:r>
      <w:r w:rsidRPr="00760004">
        <w:tab/>
        <w:t>LI at UDM</w:t>
      </w:r>
      <w:bookmarkEnd w:id="168"/>
    </w:p>
    <w:p w14:paraId="34E88B16" w14:textId="77777777" w:rsidR="00154002" w:rsidRPr="00760004" w:rsidRDefault="00154002" w:rsidP="00154002">
      <w:pPr>
        <w:pStyle w:val="Heading4"/>
      </w:pPr>
      <w:bookmarkStart w:id="169" w:name="_Toc113552903"/>
      <w:r w:rsidRPr="00760004">
        <w:t>7.2.2.1</w:t>
      </w:r>
      <w:r w:rsidRPr="00760004">
        <w:tab/>
        <w:t>General description</w:t>
      </w:r>
      <w:bookmarkEnd w:id="169"/>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70" w:name="_Toc113552904"/>
      <w:r w:rsidRPr="00760004">
        <w:t>7.2.2.2</w:t>
      </w:r>
      <w:r w:rsidRPr="00760004">
        <w:tab/>
        <w:t>Provisioning over LI_X1</w:t>
      </w:r>
      <w:bookmarkEnd w:id="170"/>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1" w:name="_Toc113552905"/>
      <w:r w:rsidRPr="00760004">
        <w:t>7</w:t>
      </w:r>
      <w:r w:rsidR="00154002" w:rsidRPr="00760004">
        <w:t>.2.2.3</w:t>
      </w:r>
      <w:r w:rsidR="00154002" w:rsidRPr="00760004">
        <w:tab/>
        <w:t>Generation of xIRI over LI_X2</w:t>
      </w:r>
      <w:bookmarkEnd w:id="171"/>
    </w:p>
    <w:p w14:paraId="0AF74925" w14:textId="5D22AD48" w:rsidR="00B704F8" w:rsidRPr="00760004" w:rsidRDefault="00B704F8" w:rsidP="00160265">
      <w:pPr>
        <w:pStyle w:val="Heading5"/>
      </w:pPr>
      <w:bookmarkStart w:id="172" w:name="_Toc113552906"/>
      <w:r w:rsidRPr="00760004">
        <w:t>7.2.2.3</w:t>
      </w:r>
      <w:r w:rsidR="00EC66BD" w:rsidRPr="00760004">
        <w:t>.</w:t>
      </w:r>
      <w:r w:rsidRPr="00760004">
        <w:t>1</w:t>
      </w:r>
      <w:r w:rsidRPr="00760004">
        <w:tab/>
        <w:t>General description</w:t>
      </w:r>
      <w:bookmarkEnd w:id="172"/>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3" w:name="_Toc113552907"/>
      <w:r w:rsidRPr="00760004">
        <w:t>7.2.2.3.</w:t>
      </w:r>
      <w:r w:rsidR="00B704F8" w:rsidRPr="00760004">
        <w:t>2</w:t>
      </w:r>
      <w:r w:rsidRPr="00760004">
        <w:tab/>
        <w:t xml:space="preserve">Serving </w:t>
      </w:r>
      <w:r w:rsidR="006D5623" w:rsidRPr="00760004">
        <w:t>s</w:t>
      </w:r>
      <w:r w:rsidRPr="00760004">
        <w:t>ystem</w:t>
      </w:r>
      <w:bookmarkEnd w:id="173"/>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4" w:name="_Toc113552908"/>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4"/>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75" w:name="_Hlk49966267"/>
            <w:r>
              <w:t>Old PEI associated with the target UE, when known.</w:t>
            </w:r>
            <w:bookmarkEnd w:id="175"/>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76" w:name="_Toc113552909"/>
      <w:r w:rsidRPr="00760004">
        <w:t>7.2.2.3.</w:t>
      </w:r>
      <w:r w:rsidR="00B704F8" w:rsidRPr="00760004">
        <w:t>4</w:t>
      </w:r>
      <w:r w:rsidRPr="00760004">
        <w:tab/>
        <w:t xml:space="preserve">Cancel </w:t>
      </w:r>
      <w:r w:rsidR="006D5623" w:rsidRPr="00760004">
        <w:t>l</w:t>
      </w:r>
      <w:r w:rsidRPr="00760004">
        <w:t>ocation</w:t>
      </w:r>
      <w:bookmarkEnd w:id="176"/>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77" w:name="_Toc113552910"/>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77"/>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78" w:name="_Toc113552911"/>
      <w:r w:rsidRPr="00760004">
        <w:t>7.2.2.4</w:t>
      </w:r>
      <w:r w:rsidRPr="00760004">
        <w:tab/>
        <w:t>Generation of IRI over LI_HI2</w:t>
      </w:r>
      <w:bookmarkEnd w:id="178"/>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79" w:name="_Toc113552912"/>
      <w:r w:rsidRPr="00760004">
        <w:t>7.2.3</w:t>
      </w:r>
      <w:r w:rsidRPr="00760004">
        <w:tab/>
        <w:t>LI at HSS</w:t>
      </w:r>
      <w:bookmarkEnd w:id="179"/>
    </w:p>
    <w:p w14:paraId="715A2AA9" w14:textId="7212EC74" w:rsidR="00D661E9" w:rsidRPr="00760004" w:rsidRDefault="00D661E9" w:rsidP="00D661E9">
      <w:pPr>
        <w:pStyle w:val="Heading4"/>
      </w:pPr>
      <w:bookmarkStart w:id="180" w:name="_Toc113552913"/>
      <w:r w:rsidRPr="00760004">
        <w:t>7.2.3.1</w:t>
      </w:r>
      <w:r w:rsidRPr="00760004">
        <w:tab/>
        <w:t>General</w:t>
      </w:r>
      <w:bookmarkEnd w:id="180"/>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1" w:name="_Toc113552914"/>
      <w:r w:rsidRPr="00760004">
        <w:t>7.2.3.2</w:t>
      </w:r>
      <w:r w:rsidRPr="00760004">
        <w:tab/>
      </w:r>
      <w:r w:rsidRPr="00760004">
        <w:tab/>
        <w:t>Provisioning over LI_X1</w:t>
      </w:r>
      <w:bookmarkEnd w:id="18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2" w:name="_Toc113552915"/>
      <w:r w:rsidRPr="00760004">
        <w:t>7.2.3.3</w:t>
      </w:r>
      <w:r w:rsidRPr="00760004">
        <w:tab/>
      </w:r>
      <w:r w:rsidRPr="00760004">
        <w:tab/>
        <w:t>Generation of xIRI over LI_X2</w:t>
      </w:r>
      <w:bookmarkEnd w:id="182"/>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83" w:name="_Toc113552916"/>
      <w:r w:rsidRPr="00760004">
        <w:t>7.2.3.4</w:t>
      </w:r>
      <w:r w:rsidRPr="00760004">
        <w:tab/>
        <w:t>Generation of IRI over LI_HI2</w:t>
      </w:r>
      <w:bookmarkEnd w:id="183"/>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4" w:name="_Toc113552917"/>
      <w:r w:rsidRPr="00760004">
        <w:t>7.3</w:t>
      </w:r>
      <w:r w:rsidRPr="00760004">
        <w:tab/>
        <w:t>Location</w:t>
      </w:r>
      <w:bookmarkEnd w:id="184"/>
    </w:p>
    <w:p w14:paraId="500C11DF" w14:textId="107E33C7" w:rsidR="00154002" w:rsidRPr="00760004" w:rsidRDefault="00154002" w:rsidP="00154002">
      <w:pPr>
        <w:pStyle w:val="Heading3"/>
      </w:pPr>
      <w:bookmarkStart w:id="185" w:name="_Toc113552918"/>
      <w:r w:rsidRPr="00760004">
        <w:t>7.3.</w:t>
      </w:r>
      <w:r w:rsidR="00451507" w:rsidRPr="00760004">
        <w:t>1</w:t>
      </w:r>
      <w:r w:rsidRPr="00760004">
        <w:tab/>
        <w:t>Lawful Access Location Services (LALS)</w:t>
      </w:r>
      <w:bookmarkEnd w:id="185"/>
    </w:p>
    <w:p w14:paraId="7A166D34" w14:textId="43CCF2F0" w:rsidR="00154002" w:rsidRPr="00760004" w:rsidRDefault="00154002" w:rsidP="00154002">
      <w:pPr>
        <w:pStyle w:val="Heading4"/>
      </w:pPr>
      <w:bookmarkStart w:id="186" w:name="_Toc113552919"/>
      <w:r w:rsidRPr="00760004">
        <w:t>7.3.</w:t>
      </w:r>
      <w:r w:rsidR="00451507" w:rsidRPr="00760004">
        <w:t>1</w:t>
      </w:r>
      <w:r w:rsidRPr="00760004">
        <w:t>.1</w:t>
      </w:r>
      <w:r w:rsidRPr="00760004">
        <w:tab/>
        <w:t xml:space="preserve">General </w:t>
      </w:r>
      <w:r w:rsidR="00506838" w:rsidRPr="00760004">
        <w:t>d</w:t>
      </w:r>
      <w:r w:rsidRPr="00760004">
        <w:t>escription</w:t>
      </w:r>
      <w:bookmarkEnd w:id="186"/>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87" w:name="_Toc113552920"/>
      <w:r w:rsidRPr="00760004">
        <w:t>7.3.</w:t>
      </w:r>
      <w:r w:rsidR="00451507" w:rsidRPr="00760004">
        <w:t>1</w:t>
      </w:r>
      <w:r w:rsidRPr="00760004">
        <w:t>.2</w:t>
      </w:r>
      <w:r w:rsidRPr="00760004">
        <w:tab/>
        <w:t>Provisioning over LI_X1</w:t>
      </w:r>
      <w:bookmarkEnd w:id="187"/>
    </w:p>
    <w:p w14:paraId="6E5ABAA7" w14:textId="103D5E99" w:rsidR="00615FE8" w:rsidRPr="00760004" w:rsidRDefault="00615FE8" w:rsidP="00615FE8">
      <w:pPr>
        <w:pStyle w:val="Heading4"/>
      </w:pPr>
      <w:bookmarkStart w:id="188" w:name="_Toc113552921"/>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88"/>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89" w:name="_Toc113552922"/>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89"/>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0" w:name="_Toc113552923"/>
      <w:r w:rsidRPr="00760004">
        <w:t>7.3.</w:t>
      </w:r>
      <w:r w:rsidR="00190299" w:rsidRPr="00760004">
        <w:t>1</w:t>
      </w:r>
      <w:r w:rsidRPr="00760004">
        <w:t>.3</w:t>
      </w:r>
      <w:r w:rsidRPr="00760004">
        <w:tab/>
        <w:t>Triggering over LI_</w:t>
      </w:r>
      <w:r w:rsidR="00F376E4" w:rsidRPr="00760004">
        <w:t>T2</w:t>
      </w:r>
      <w:bookmarkEnd w:id="190"/>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“TaskDetailsExtensions” in the LI_T2 “ActivateTask” message carries the positioning parameters mapped from </w:t>
      </w:r>
      <w:r>
        <w:t xml:space="preserve">information </w:t>
      </w:r>
      <w:r w:rsidRPr="00760004">
        <w:t xml:space="preserve">the LTF </w:t>
      </w:r>
      <w:r>
        <w:t xml:space="preserve">receives from the ADMF </w:t>
      </w:r>
      <w:r w:rsidRPr="00760004">
        <w:t xml:space="preserve"> over the LI_X1. The LI_T2 “ActivateTask” message header may include a correlation ID from the triggering xIRI,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xIRI observed by the LTF</w:t>
            </w:r>
            <w:r w:rsidR="00461574">
              <w:rPr>
                <w:rFonts w:ascii="Arial" w:hAnsi="Arial"/>
                <w:sz w:val="18"/>
              </w:rPr>
              <w:t>, and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r w:rsidRPr="00760004">
              <w:t>ListOfDIDs</w:t>
            </w:r>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r w:rsidRPr="00760004">
              <w:t>CorrelationID</w:t>
            </w:r>
          </w:p>
        </w:tc>
        <w:tc>
          <w:tcPr>
            <w:tcW w:w="6521" w:type="dxa"/>
          </w:tcPr>
          <w:p w14:paraId="3DEF8483" w14:textId="77777777" w:rsidR="00201CAA" w:rsidRPr="00760004" w:rsidRDefault="00201CAA" w:rsidP="00201CAA">
            <w:pPr>
              <w:pStyle w:val="TAL"/>
            </w:pPr>
            <w:r w:rsidRPr="00760004">
              <w:t>Correlates the requested location to the triggering xIRI,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r w:rsidRPr="00760004">
              <w:t>TaskDetailsExtensions/</w:t>
            </w:r>
          </w:p>
          <w:p w14:paraId="7837B783" w14:textId="77777777" w:rsidR="00201CAA" w:rsidRPr="00760004" w:rsidRDefault="00201CAA" w:rsidP="00201CAA">
            <w:pPr>
              <w:pStyle w:val="TAL"/>
            </w:pPr>
            <w:r w:rsidRPr="00760004">
              <w:t>PositioningParameters</w:t>
            </w:r>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1" w:name="_Toc113552924"/>
      <w:r w:rsidRPr="00760004">
        <w:t>7.3.</w:t>
      </w:r>
      <w:r w:rsidR="00190299" w:rsidRPr="00760004">
        <w:t>1</w:t>
      </w:r>
      <w:r w:rsidRPr="00760004">
        <w:t>.</w:t>
      </w:r>
      <w:r w:rsidR="00C55B5A" w:rsidRPr="00760004">
        <w:t>4</w:t>
      </w:r>
      <w:r w:rsidRPr="00760004">
        <w:tab/>
        <w:t>Generation of xIRI over LI_X2</w:t>
      </w:r>
      <w:bookmarkEnd w:id="191"/>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r>
              <w:t>iMSI</w:t>
            </w:r>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r>
              <w:t>mSISDN</w:t>
            </w:r>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r w:rsidRPr="006334D8">
              <w:t>iMPU</w:t>
            </w:r>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92" w:name="_Toc113552925"/>
      <w:r w:rsidRPr="00760004">
        <w:t>7.3.</w:t>
      </w:r>
      <w:r w:rsidR="00190299" w:rsidRPr="00760004">
        <w:t>1</w:t>
      </w:r>
      <w:r w:rsidRPr="00760004">
        <w:t>.</w:t>
      </w:r>
      <w:r w:rsidR="00C55B5A" w:rsidRPr="00760004">
        <w:t>5</w:t>
      </w:r>
      <w:r w:rsidRPr="00760004">
        <w:tab/>
        <w:t>Generation of IRI over LI_HI2</w:t>
      </w:r>
      <w:bookmarkEnd w:id="192"/>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3" w:name="_Toc113552926"/>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3"/>
    </w:p>
    <w:p w14:paraId="414FD6B9" w14:textId="32CEDDBF" w:rsidR="00154002" w:rsidRPr="00760004" w:rsidRDefault="00154002" w:rsidP="00154002">
      <w:pPr>
        <w:pStyle w:val="Heading4"/>
      </w:pPr>
      <w:bookmarkStart w:id="194" w:name="_Toc113552927"/>
      <w:r w:rsidRPr="00760004">
        <w:t>7.3.</w:t>
      </w:r>
      <w:r w:rsidR="00373663" w:rsidRPr="00760004">
        <w:t>2</w:t>
      </w:r>
      <w:r w:rsidRPr="00760004">
        <w:t>.1</w:t>
      </w:r>
      <w:r w:rsidRPr="00760004">
        <w:tab/>
        <w:t xml:space="preserve">General </w:t>
      </w:r>
      <w:r w:rsidR="00515F34" w:rsidRPr="00760004">
        <w:t>d</w:t>
      </w:r>
      <w:r w:rsidRPr="00760004">
        <w:t>escription</w:t>
      </w:r>
      <w:bookmarkEnd w:id="194"/>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5" w:name="_Toc113552928"/>
      <w:r w:rsidRPr="00760004">
        <w:t>7.3.2.2</w:t>
      </w:r>
      <w:r w:rsidRPr="00760004">
        <w:tab/>
        <w:t>Delivery of cell site information over LI_HI2</w:t>
      </w:r>
      <w:bookmarkEnd w:id="195"/>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196" w:name="_Toc113552929"/>
      <w:r w:rsidRPr="00760004">
        <w:t>7.3.3</w:t>
      </w:r>
      <w:r w:rsidRPr="00760004">
        <w:tab/>
        <w:t>Use of the Location structure</w:t>
      </w:r>
      <w:bookmarkEnd w:id="196"/>
    </w:p>
    <w:p w14:paraId="3B863687" w14:textId="77777777" w:rsidR="00907D44" w:rsidRPr="00760004" w:rsidRDefault="00907D44" w:rsidP="00907D44">
      <w:pPr>
        <w:pStyle w:val="Heading4"/>
      </w:pPr>
      <w:bookmarkStart w:id="197" w:name="_Toc113552930"/>
      <w:r w:rsidRPr="00760004">
        <w:t>7.3.3.1</w:t>
      </w:r>
      <w:r w:rsidRPr="00760004">
        <w:tab/>
        <w:t>General description</w:t>
      </w:r>
      <w:bookmarkEnd w:id="197"/>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98" w:name="_Toc113552931"/>
      <w:r w:rsidRPr="00760004">
        <w:t>7.4</w:t>
      </w:r>
      <w:r w:rsidRPr="00760004">
        <w:tab/>
        <w:t>Messaging</w:t>
      </w:r>
      <w:bookmarkEnd w:id="198"/>
    </w:p>
    <w:p w14:paraId="04E36404" w14:textId="29BC175C" w:rsidR="00610327" w:rsidRPr="00760004" w:rsidRDefault="00241659" w:rsidP="00610327">
      <w:pPr>
        <w:pStyle w:val="Heading3"/>
      </w:pPr>
      <w:bookmarkStart w:id="199" w:name="_Toc113552932"/>
      <w:r w:rsidRPr="00760004">
        <w:t>7.4.</w:t>
      </w:r>
      <w:r w:rsidR="00610327" w:rsidRPr="00760004">
        <w:t>1</w:t>
      </w:r>
      <w:r w:rsidR="00610327" w:rsidRPr="00760004">
        <w:tab/>
        <w:t>Introduction</w:t>
      </w:r>
      <w:bookmarkEnd w:id="199"/>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0" w:name="_Toc113552933"/>
      <w:r w:rsidRPr="00760004">
        <w:t>7.4.</w:t>
      </w:r>
      <w:r w:rsidR="00610327" w:rsidRPr="00760004">
        <w:t>2</w:t>
      </w:r>
      <w:r w:rsidR="00610327" w:rsidRPr="00760004">
        <w:tab/>
        <w:t>LI at the MMS Proxy-Relay</w:t>
      </w:r>
      <w:bookmarkEnd w:id="200"/>
    </w:p>
    <w:p w14:paraId="7C2ACB2E" w14:textId="3DEE2E1C" w:rsidR="00610327" w:rsidRPr="00760004" w:rsidRDefault="00241659" w:rsidP="00610327">
      <w:pPr>
        <w:pStyle w:val="Heading4"/>
      </w:pPr>
      <w:bookmarkStart w:id="201" w:name="_Toc113552934"/>
      <w:r w:rsidRPr="00760004">
        <w:t>7.4.</w:t>
      </w:r>
      <w:r w:rsidR="00610327" w:rsidRPr="00760004">
        <w:t>2.1</w:t>
      </w:r>
      <w:r w:rsidR="00610327" w:rsidRPr="00760004">
        <w:tab/>
        <w:t>Provisioning over LI_X1</w:t>
      </w:r>
      <w:bookmarkEnd w:id="201"/>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2" w:name="_Toc113552935"/>
      <w:r w:rsidRPr="00760004">
        <w:t>7.4.</w:t>
      </w:r>
      <w:r w:rsidR="00610327" w:rsidRPr="00760004">
        <w:t>2.2</w:t>
      </w:r>
      <w:r w:rsidR="00610327" w:rsidRPr="00760004">
        <w:tab/>
        <w:t>Generation of xIRI over LI_X2</w:t>
      </w:r>
      <w:bookmarkEnd w:id="202"/>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3" w:name="_Toc113552936"/>
      <w:r w:rsidRPr="00760004">
        <w:t>7.4.</w:t>
      </w:r>
      <w:r w:rsidR="00610327" w:rsidRPr="00760004">
        <w:t>2.3</w:t>
      </w:r>
      <w:r w:rsidR="00610327" w:rsidRPr="00760004">
        <w:tab/>
        <w:t>Generation of xCC over LI_X3</w:t>
      </w:r>
      <w:bookmarkEnd w:id="203"/>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4" w:name="_Toc113552937"/>
      <w:r w:rsidRPr="00760004">
        <w:t>7.4.</w:t>
      </w:r>
      <w:r w:rsidR="00610327" w:rsidRPr="00760004">
        <w:t>2.4</w:t>
      </w:r>
      <w:r w:rsidR="00610327" w:rsidRPr="00760004">
        <w:tab/>
        <w:t>MMS Record Generation Cases</w:t>
      </w:r>
      <w:bookmarkEnd w:id="204"/>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5" w:name="_Toc113552938"/>
      <w:r w:rsidRPr="00760004">
        <w:t>7.</w:t>
      </w:r>
      <w:r w:rsidR="00FB4B85" w:rsidRPr="00760004">
        <w:t>4</w:t>
      </w:r>
      <w:r w:rsidRPr="00760004">
        <w:t>.3</w:t>
      </w:r>
      <w:r w:rsidR="00CA650D" w:rsidRPr="00760004">
        <w:tab/>
      </w:r>
      <w:r w:rsidRPr="00760004">
        <w:t>MMS Records</w:t>
      </w:r>
      <w:bookmarkEnd w:id="205"/>
    </w:p>
    <w:p w14:paraId="3378B7EE" w14:textId="197B2510" w:rsidR="00610327" w:rsidRPr="00760004" w:rsidRDefault="00241659" w:rsidP="002530D6">
      <w:pPr>
        <w:pStyle w:val="Heading4"/>
      </w:pPr>
      <w:bookmarkStart w:id="206" w:name="_Toc113552939"/>
      <w:r w:rsidRPr="00760004">
        <w:t>7.4.</w:t>
      </w:r>
      <w:r w:rsidR="00610327" w:rsidRPr="00760004">
        <w:t>3.1</w:t>
      </w:r>
      <w:r w:rsidR="00610327" w:rsidRPr="00760004">
        <w:tab/>
        <w:t>MMSSend</w:t>
      </w:r>
      <w:bookmarkEnd w:id="206"/>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07" w:name="_Toc113552940"/>
      <w:r w:rsidRPr="00760004">
        <w:t>7.4.</w:t>
      </w:r>
      <w:r w:rsidR="00610327" w:rsidRPr="00760004">
        <w:t>3.2</w:t>
      </w:r>
      <w:r w:rsidR="00610327" w:rsidRPr="00760004">
        <w:tab/>
        <w:t>MMSSendByNonLocalTarget</w:t>
      </w:r>
      <w:bookmarkEnd w:id="207"/>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08" w:name="_Toc113552941"/>
      <w:r w:rsidRPr="00760004">
        <w:t>7.4.</w:t>
      </w:r>
      <w:r w:rsidR="00610327" w:rsidRPr="00760004">
        <w:t>3.3</w:t>
      </w:r>
      <w:r w:rsidR="00610327" w:rsidRPr="00760004">
        <w:tab/>
        <w:t>MMSNotification</w:t>
      </w:r>
      <w:bookmarkEnd w:id="208"/>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09" w:name="_Toc113552942"/>
      <w:r w:rsidRPr="00760004">
        <w:t>7.4.</w:t>
      </w:r>
      <w:r w:rsidR="00610327" w:rsidRPr="00760004">
        <w:t>3.4</w:t>
      </w:r>
      <w:r w:rsidR="00610327" w:rsidRPr="00760004">
        <w:tab/>
        <w:t>MMSSendToNonLocalTarget</w:t>
      </w:r>
      <w:bookmarkEnd w:id="209"/>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10" w:name="_Toc113552943"/>
      <w:r w:rsidRPr="00760004">
        <w:t>7.4.</w:t>
      </w:r>
      <w:r w:rsidR="00610327" w:rsidRPr="00760004">
        <w:t>3.5</w:t>
      </w:r>
      <w:r w:rsidR="00610327" w:rsidRPr="00760004">
        <w:tab/>
        <w:t>MMSNotificationResponse</w:t>
      </w:r>
      <w:bookmarkEnd w:id="210"/>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1" w:name="_Toc113552944"/>
      <w:r w:rsidRPr="00760004">
        <w:t>7.4.</w:t>
      </w:r>
      <w:r w:rsidR="00610327" w:rsidRPr="00760004">
        <w:t>3.6</w:t>
      </w:r>
      <w:r w:rsidR="00610327" w:rsidRPr="00760004">
        <w:tab/>
        <w:t>MMSRetrieval</w:t>
      </w:r>
      <w:bookmarkEnd w:id="211"/>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2" w:name="_Toc113552945"/>
      <w:r w:rsidRPr="00760004">
        <w:t>7.4.</w:t>
      </w:r>
      <w:r w:rsidR="00610327" w:rsidRPr="00760004">
        <w:t>3.7</w:t>
      </w:r>
      <w:r w:rsidR="00610327" w:rsidRPr="00760004">
        <w:tab/>
        <w:t>MMSDeliveryAck</w:t>
      </w:r>
      <w:bookmarkEnd w:id="212"/>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3" w:name="_Toc113552946"/>
      <w:r w:rsidRPr="00760004">
        <w:t>7.4.</w:t>
      </w:r>
      <w:r w:rsidR="00610327" w:rsidRPr="00760004">
        <w:t>3.8</w:t>
      </w:r>
      <w:r w:rsidR="00610327" w:rsidRPr="00760004">
        <w:tab/>
        <w:t>MMSForward</w:t>
      </w:r>
      <w:bookmarkEnd w:id="213"/>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14" w:name="_Toc113552947"/>
      <w:r w:rsidRPr="00760004">
        <w:t>7.4.</w:t>
      </w:r>
      <w:r w:rsidR="00610327" w:rsidRPr="00760004">
        <w:t>3.9</w:t>
      </w:r>
      <w:r w:rsidR="00610327" w:rsidRPr="00760004">
        <w:tab/>
        <w:t>MMSDeleteFromRelay</w:t>
      </w:r>
      <w:bookmarkEnd w:id="214"/>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15" w:name="_Toc113552948"/>
      <w:r w:rsidRPr="00760004">
        <w:t>7.4.</w:t>
      </w:r>
      <w:r w:rsidR="00610327" w:rsidRPr="00760004">
        <w:t>3.10</w:t>
      </w:r>
      <w:r w:rsidR="00610327" w:rsidRPr="00760004">
        <w:tab/>
        <w:t>MMSMBoxStore</w:t>
      </w:r>
      <w:bookmarkEnd w:id="215"/>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16" w:name="_Toc113552949"/>
      <w:r w:rsidRPr="00760004">
        <w:t>7.4.</w:t>
      </w:r>
      <w:r w:rsidR="00610327" w:rsidRPr="00760004">
        <w:t>3.11</w:t>
      </w:r>
      <w:r w:rsidR="00CA650D" w:rsidRPr="00760004">
        <w:tab/>
      </w:r>
      <w:r w:rsidR="00610327" w:rsidRPr="00760004">
        <w:t>MMSMBoxUpload</w:t>
      </w:r>
      <w:bookmarkEnd w:id="216"/>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17" w:name="_Toc113552950"/>
      <w:r w:rsidRPr="00760004">
        <w:t>7.4.</w:t>
      </w:r>
      <w:r w:rsidR="00610327" w:rsidRPr="00760004">
        <w:t>3.12</w:t>
      </w:r>
      <w:r w:rsidR="00610327" w:rsidRPr="00760004">
        <w:tab/>
        <w:t>MMSMBoxDelete</w:t>
      </w:r>
      <w:bookmarkEnd w:id="217"/>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18" w:name="_Toc113552951"/>
      <w:r w:rsidRPr="00760004">
        <w:t>7.4.</w:t>
      </w:r>
      <w:r w:rsidR="00610327" w:rsidRPr="00760004">
        <w:t>3.13</w:t>
      </w:r>
      <w:r w:rsidR="00610327" w:rsidRPr="00760004">
        <w:tab/>
        <w:t>MMSDeliveryReport</w:t>
      </w:r>
      <w:bookmarkEnd w:id="218"/>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19" w:name="_Toc113552952"/>
      <w:r w:rsidRPr="00760004">
        <w:t>7.4.</w:t>
      </w:r>
      <w:r w:rsidR="00610327" w:rsidRPr="00760004">
        <w:t>3.14</w:t>
      </w:r>
      <w:r w:rsidR="00610327" w:rsidRPr="00760004">
        <w:tab/>
        <w:t>MMSDeliveryReportNonLocalTarget</w:t>
      </w:r>
      <w:bookmarkEnd w:id="219"/>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0" w:name="_Toc113552953"/>
      <w:r w:rsidRPr="00760004">
        <w:t>7.4.</w:t>
      </w:r>
      <w:r w:rsidR="00610327" w:rsidRPr="00760004">
        <w:t>3.15</w:t>
      </w:r>
      <w:r w:rsidR="00610327" w:rsidRPr="00760004">
        <w:tab/>
        <w:t>MMSReadReport</w:t>
      </w:r>
      <w:bookmarkEnd w:id="220"/>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1" w:name="_Toc113552954"/>
      <w:r w:rsidRPr="00760004">
        <w:t>7.4.</w:t>
      </w:r>
      <w:r w:rsidR="00610327" w:rsidRPr="00760004">
        <w:t>3.16</w:t>
      </w:r>
      <w:r w:rsidR="00610327" w:rsidRPr="00760004">
        <w:tab/>
        <w:t>MMSReadReportNonLocalTarget</w:t>
      </w:r>
      <w:bookmarkEnd w:id="221"/>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2" w:name="_Toc113552955"/>
      <w:r w:rsidRPr="00760004">
        <w:t>7.4.</w:t>
      </w:r>
      <w:r w:rsidR="00610327" w:rsidRPr="00760004">
        <w:t>3.17</w:t>
      </w:r>
      <w:r w:rsidR="00610327" w:rsidRPr="00760004">
        <w:tab/>
        <w:t>MMSCancel</w:t>
      </w:r>
      <w:bookmarkEnd w:id="222"/>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3" w:name="_Toc113552956"/>
      <w:r w:rsidRPr="00760004">
        <w:t>7.4.</w:t>
      </w:r>
      <w:r w:rsidR="00610327" w:rsidRPr="00760004">
        <w:t>3.18</w:t>
      </w:r>
      <w:r w:rsidR="00610327" w:rsidRPr="00760004">
        <w:tab/>
        <w:t>MMSMBoxViewRequest</w:t>
      </w:r>
      <w:bookmarkEnd w:id="223"/>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24" w:name="_Toc113552957"/>
      <w:r w:rsidRPr="00760004">
        <w:t>7.4.</w:t>
      </w:r>
      <w:r w:rsidR="00610327" w:rsidRPr="00760004">
        <w:t>3.19</w:t>
      </w:r>
      <w:r w:rsidR="00610327" w:rsidRPr="00760004">
        <w:tab/>
        <w:t>MMSMBoxViewResponse</w:t>
      </w:r>
      <w:bookmarkEnd w:id="224"/>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25" w:name="_Toc113552958"/>
      <w:r w:rsidRPr="00760004">
        <w:t>7.4.</w:t>
      </w:r>
      <w:r w:rsidR="00610327" w:rsidRPr="00760004">
        <w:t>3.20</w:t>
      </w:r>
      <w:r w:rsidR="00610327" w:rsidRPr="00760004">
        <w:tab/>
        <w:t>MMBoxDescription</w:t>
      </w:r>
      <w:bookmarkEnd w:id="225"/>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26" w:name="_Toc113552959"/>
      <w:r w:rsidRPr="00760004">
        <w:t>7.4.</w:t>
      </w:r>
      <w:r w:rsidR="00610327" w:rsidRPr="00760004">
        <w:t>3.21</w:t>
      </w:r>
      <w:r w:rsidR="00610327" w:rsidRPr="00760004">
        <w:tab/>
        <w:t>MMS Content</w:t>
      </w:r>
      <w:bookmarkEnd w:id="226"/>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27" w:name="_Toc113552960"/>
      <w:r w:rsidRPr="00760004">
        <w:t>7.4.</w:t>
      </w:r>
      <w:r w:rsidR="00610327" w:rsidRPr="00760004">
        <w:t>4</w:t>
      </w:r>
      <w:r w:rsidR="00B03344" w:rsidRPr="00760004">
        <w:tab/>
      </w:r>
      <w:r w:rsidR="00610327" w:rsidRPr="00760004">
        <w:t>IRI and CC Generation</w:t>
      </w:r>
      <w:bookmarkEnd w:id="227"/>
    </w:p>
    <w:p w14:paraId="3ED44D97" w14:textId="0B48B33E" w:rsidR="00610327" w:rsidRPr="00760004" w:rsidRDefault="00241659" w:rsidP="00610327">
      <w:pPr>
        <w:pStyle w:val="Heading4"/>
      </w:pPr>
      <w:bookmarkStart w:id="228" w:name="_Toc113552961"/>
      <w:r w:rsidRPr="00760004">
        <w:t>7.4.</w:t>
      </w:r>
      <w:r w:rsidR="00610327" w:rsidRPr="00760004">
        <w:t>4.1</w:t>
      </w:r>
      <w:r w:rsidR="00610327" w:rsidRPr="00760004">
        <w:tab/>
        <w:t>Generation of IRI over LI_HI2</w:t>
      </w:r>
      <w:bookmarkEnd w:id="228"/>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29" w:name="_Toc113552962"/>
      <w:r w:rsidRPr="00760004">
        <w:t>7.4.</w:t>
      </w:r>
      <w:r w:rsidR="00610327" w:rsidRPr="00760004">
        <w:t>4.2</w:t>
      </w:r>
      <w:r w:rsidR="00610327" w:rsidRPr="00760004">
        <w:tab/>
        <w:t>Generation of CC over LI_HI3</w:t>
      </w:r>
      <w:bookmarkEnd w:id="229"/>
    </w:p>
    <w:p w14:paraId="6B208BD0" w14:textId="38912A57" w:rsidR="00174C15" w:rsidRPr="00760004" w:rsidRDefault="00610327" w:rsidP="00174C15">
      <w:r w:rsidRPr="00760004">
        <w:t>When a CC-POI in the MMS Proxy-Relay generated xCC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0" w:name="_Toc113552963"/>
      <w:r w:rsidRPr="00760004">
        <w:t>7.5</w:t>
      </w:r>
      <w:r w:rsidRPr="00760004">
        <w:tab/>
        <w:t>PTC service</w:t>
      </w:r>
      <w:bookmarkEnd w:id="230"/>
    </w:p>
    <w:p w14:paraId="4689D74E" w14:textId="77777777" w:rsidR="003A7C91" w:rsidRPr="00760004" w:rsidRDefault="003A7C91" w:rsidP="003A7C91">
      <w:pPr>
        <w:pStyle w:val="Heading3"/>
      </w:pPr>
      <w:bookmarkStart w:id="231" w:name="_Toc113552964"/>
      <w:r w:rsidRPr="00760004">
        <w:t>7.5.1</w:t>
      </w:r>
      <w:r w:rsidRPr="00760004">
        <w:tab/>
        <w:t>Introduction</w:t>
      </w:r>
      <w:bookmarkEnd w:id="231"/>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2" w:name="_Toc113552965"/>
      <w:r w:rsidRPr="00760004">
        <w:t>7.5.1.1</w:t>
      </w:r>
      <w:r w:rsidRPr="00760004">
        <w:tab/>
        <w:t>Provisioning over LI_X1</w:t>
      </w:r>
      <w:bookmarkEnd w:id="232"/>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3" w:name="_Toc113552966"/>
      <w:r w:rsidRPr="00760004">
        <w:t>7.5.1.2</w:t>
      </w:r>
      <w:r w:rsidRPr="00760004">
        <w:tab/>
        <w:t>Generating xIRI over LI_X2</w:t>
      </w:r>
      <w:bookmarkEnd w:id="233"/>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34" w:name="_Toc113552967"/>
      <w:r>
        <w:t>7.5</w:t>
      </w:r>
      <w:r w:rsidRPr="00760004">
        <w:t>.</w:t>
      </w:r>
      <w:r>
        <w:t>1.3</w:t>
      </w:r>
      <w:r w:rsidRPr="00760004">
        <w:tab/>
        <w:t>Generation of xCC over LI_X3</w:t>
      </w:r>
      <w:bookmarkEnd w:id="234"/>
    </w:p>
    <w:p w14:paraId="2C0363F6" w14:textId="77777777" w:rsidR="004D2316" w:rsidRPr="00D96371" w:rsidRDefault="004D2316" w:rsidP="004D2316">
      <w:r w:rsidRPr="00D96371">
        <w:t>The CC-POI present in the PTC server shall send xCC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35" w:name="_Toc113552968"/>
      <w:r w:rsidRPr="00760004">
        <w:t>7.5.2</w:t>
      </w:r>
      <w:r w:rsidRPr="00760004">
        <w:tab/>
        <w:t>IRI events</w:t>
      </w:r>
      <w:bookmarkEnd w:id="235"/>
    </w:p>
    <w:p w14:paraId="6B42582F" w14:textId="77777777" w:rsidR="003A7C91" w:rsidRPr="00760004" w:rsidRDefault="003A7C91" w:rsidP="00722734">
      <w:pPr>
        <w:pStyle w:val="Heading4"/>
      </w:pPr>
      <w:bookmarkStart w:id="236" w:name="_Toc113552969"/>
      <w:r w:rsidRPr="00760004">
        <w:t>7.5.2.1</w:t>
      </w:r>
      <w:r w:rsidRPr="00760004">
        <w:tab/>
        <w:t>PTC registration</w:t>
      </w:r>
      <w:bookmarkEnd w:id="236"/>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37" w:name="_Toc113552970"/>
      <w:r w:rsidRPr="00760004">
        <w:t>7.5.2.2</w:t>
      </w:r>
      <w:r w:rsidRPr="00760004">
        <w:tab/>
        <w:t>PTC session initiation</w:t>
      </w:r>
      <w:bookmarkEnd w:id="237"/>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38" w:name="_Toc113552971"/>
      <w:r w:rsidRPr="00760004">
        <w:t>7.5.2.3</w:t>
      </w:r>
      <w:r w:rsidRPr="00760004">
        <w:tab/>
        <w:t>PTC session abandon attempt</w:t>
      </w:r>
      <w:bookmarkEnd w:id="238"/>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39" w:name="_Toc113552972"/>
      <w:r w:rsidRPr="00760004">
        <w:t>7.5.2.4</w:t>
      </w:r>
      <w:r w:rsidRPr="00760004">
        <w:tab/>
        <w:t>PTC session start</w:t>
      </w:r>
      <w:bookmarkEnd w:id="239"/>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0" w:name="_Toc113552973"/>
      <w:r w:rsidRPr="00760004">
        <w:t>7.5.2.5</w:t>
      </w:r>
      <w:r w:rsidRPr="00760004">
        <w:tab/>
        <w:t>PTC session end</w:t>
      </w:r>
      <w:bookmarkEnd w:id="240"/>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1" w:name="_Toc113552974"/>
      <w:r w:rsidRPr="00760004">
        <w:t>7.5.2.6</w:t>
      </w:r>
      <w:r w:rsidRPr="00760004">
        <w:tab/>
        <w:t>PTC start of interception</w:t>
      </w:r>
      <w:bookmarkEnd w:id="241"/>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2" w:name="_Toc113552975"/>
      <w:r w:rsidRPr="00760004">
        <w:t>7.5.2.7</w:t>
      </w:r>
      <w:r w:rsidRPr="00760004">
        <w:tab/>
        <w:t>PTC pre-established session</w:t>
      </w:r>
      <w:bookmarkEnd w:id="242"/>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3" w:name="_Toc113552976"/>
      <w:r w:rsidRPr="00760004">
        <w:t>7.5.2.8</w:t>
      </w:r>
      <w:r w:rsidRPr="00760004">
        <w:tab/>
        <w:t>PTC instant personal alert</w:t>
      </w:r>
      <w:bookmarkEnd w:id="243"/>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44" w:name="_Toc113552977"/>
      <w:r w:rsidRPr="00760004">
        <w:t>7.5.2.9</w:t>
      </w:r>
      <w:r w:rsidRPr="00760004">
        <w:tab/>
        <w:t>PTC party join</w:t>
      </w:r>
      <w:bookmarkEnd w:id="244"/>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45" w:name="_Toc113552978"/>
      <w:r w:rsidRPr="00760004">
        <w:t>7.5.2.10</w:t>
      </w:r>
      <w:r w:rsidRPr="00760004">
        <w:tab/>
        <w:t>PTC party drop</w:t>
      </w:r>
      <w:bookmarkEnd w:id="245"/>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46" w:name="_Toc113552979"/>
      <w:r w:rsidRPr="00760004">
        <w:t>7.5.2.11</w:t>
      </w:r>
      <w:r w:rsidRPr="00760004">
        <w:tab/>
        <w:t>PTC party hold</w:t>
      </w:r>
      <w:bookmarkEnd w:id="246"/>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47" w:name="_Toc113552980"/>
      <w:r w:rsidRPr="00760004">
        <w:t>7.5.2.12</w:t>
      </w:r>
      <w:r w:rsidRPr="00760004">
        <w:tab/>
        <w:t>PTC media modification</w:t>
      </w:r>
      <w:bookmarkEnd w:id="247"/>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48" w:name="_Toc113552981"/>
      <w:r w:rsidRPr="00760004">
        <w:t>7.5.2.13</w:t>
      </w:r>
      <w:r w:rsidRPr="00760004">
        <w:tab/>
        <w:t>PTC group advertisement</w:t>
      </w:r>
      <w:bookmarkEnd w:id="248"/>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49" w:name="_Toc113552982"/>
      <w:r w:rsidRPr="00760004">
        <w:t>7.5.2.14</w:t>
      </w:r>
      <w:r w:rsidRPr="00760004">
        <w:tab/>
        <w:t>PTC floor control</w:t>
      </w:r>
      <w:bookmarkEnd w:id="249"/>
    </w:p>
    <w:p w14:paraId="68959C53" w14:textId="5F94F93D"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0" w:name="_Toc113552983"/>
      <w:r w:rsidRPr="00760004">
        <w:t>7.5.2.15</w:t>
      </w:r>
      <w:r w:rsidRPr="00760004">
        <w:tab/>
        <w:t>PTC target presence</w:t>
      </w:r>
      <w:bookmarkEnd w:id="250"/>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1" w:name="_Toc113552984"/>
      <w:r w:rsidRPr="00760004">
        <w:t>7.5.2.16</w:t>
      </w:r>
      <w:r w:rsidRPr="00760004">
        <w:tab/>
        <w:t>PTC participant presence</w:t>
      </w:r>
      <w:bookmarkEnd w:id="251"/>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2" w:name="_Toc113552985"/>
      <w:r w:rsidRPr="00760004">
        <w:t>7.5.2.17</w:t>
      </w:r>
      <w:r w:rsidRPr="00760004">
        <w:tab/>
        <w:t>PTC list management</w:t>
      </w:r>
      <w:bookmarkEnd w:id="252"/>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3" w:name="_Toc113552986"/>
      <w:r w:rsidRPr="00760004">
        <w:t>7.5.2.18</w:t>
      </w:r>
      <w:r w:rsidRPr="00760004">
        <w:tab/>
        <w:t>PTC access policy</w:t>
      </w:r>
      <w:bookmarkEnd w:id="253"/>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54" w:name="_Toc113552987"/>
      <w:r>
        <w:t>7.5</w:t>
      </w:r>
      <w:r w:rsidRPr="00CB1C3E">
        <w:t>.</w:t>
      </w:r>
      <w:r w:rsidR="00394402">
        <w:t>3</w:t>
      </w:r>
      <w:r w:rsidRPr="00CB1C3E">
        <w:tab/>
        <w:t>IRI and CC Generation</w:t>
      </w:r>
      <w:bookmarkEnd w:id="254"/>
    </w:p>
    <w:p w14:paraId="63D67706" w14:textId="227E3408" w:rsidR="0040003E" w:rsidRPr="00CB1C3E" w:rsidRDefault="0040003E" w:rsidP="00394402">
      <w:pPr>
        <w:pStyle w:val="Heading4"/>
      </w:pPr>
      <w:bookmarkStart w:id="255" w:name="_Toc113552988"/>
      <w:r>
        <w:t>7.5</w:t>
      </w:r>
      <w:r w:rsidRPr="00CB1C3E">
        <w:t>.</w:t>
      </w:r>
      <w:r w:rsidR="00394402">
        <w:t>3</w:t>
      </w:r>
      <w:r w:rsidRPr="00CB1C3E">
        <w:t>.1</w:t>
      </w:r>
      <w:r w:rsidRPr="00CB1C3E">
        <w:tab/>
        <w:t>Generation of IRI over LI_HI2</w:t>
      </w:r>
      <w:bookmarkEnd w:id="255"/>
    </w:p>
    <w:p w14:paraId="35A0FD1E" w14:textId="25A2E0E1" w:rsidR="0040003E" w:rsidRDefault="0040003E" w:rsidP="0040003E">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56" w:name="_Toc113552989"/>
      <w:r>
        <w:t>7.5</w:t>
      </w:r>
      <w:r w:rsidRPr="00CB1C3E">
        <w:t>.</w:t>
      </w:r>
      <w:r w:rsidR="00394402">
        <w:t>3</w:t>
      </w:r>
      <w:r>
        <w:t>.2</w:t>
      </w:r>
      <w:r>
        <w:tab/>
        <w:t>Generation of CC</w:t>
      </w:r>
      <w:r w:rsidRPr="00CB1C3E">
        <w:t xml:space="preserve"> over LI_</w:t>
      </w:r>
      <w:r>
        <w:t>HI3</w:t>
      </w:r>
      <w:bookmarkEnd w:id="256"/>
    </w:p>
    <w:p w14:paraId="3BFAE9BD" w14:textId="77777777" w:rsidR="0040003E" w:rsidRDefault="0040003E" w:rsidP="0040003E">
      <w:r>
        <w:t>When xCC is received over LI_X3 from the CC-POI in the PTC server, the MDF3 shall populate the threeGPP33128DefinedCC field with a CCPayload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57" w:name="_Toc113552990"/>
      <w:r>
        <w:t>7.6</w:t>
      </w:r>
      <w:r>
        <w:tab/>
        <w:t>Identifier Association Reporting</w:t>
      </w:r>
      <w:bookmarkEnd w:id="257"/>
    </w:p>
    <w:p w14:paraId="36FB4130" w14:textId="77777777" w:rsidR="00704F79" w:rsidRDefault="00704F79" w:rsidP="00704F79">
      <w:pPr>
        <w:pStyle w:val="Heading3"/>
      </w:pPr>
      <w:bookmarkStart w:id="258" w:name="_Toc113552991"/>
      <w:r>
        <w:t>7.6.1</w:t>
      </w:r>
      <w:r>
        <w:tab/>
        <w:t>General</w:t>
      </w:r>
      <w:bookmarkEnd w:id="258"/>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59" w:name="_Toc113552992"/>
      <w:r>
        <w:t>7.6.2</w:t>
      </w:r>
      <w:r>
        <w:tab/>
        <w:t>ICF</w:t>
      </w:r>
      <w:bookmarkEnd w:id="259"/>
    </w:p>
    <w:p w14:paraId="445899FD" w14:textId="77777777" w:rsidR="00704F79" w:rsidRDefault="00704F79" w:rsidP="00704F79">
      <w:pPr>
        <w:pStyle w:val="Heading4"/>
      </w:pPr>
      <w:bookmarkStart w:id="260" w:name="_Toc113552993"/>
      <w:r w:rsidRPr="00486BBE">
        <w:t>7.6.2.1</w:t>
      </w:r>
      <w:r>
        <w:tab/>
        <w:t>General</w:t>
      </w:r>
      <w:bookmarkEnd w:id="260"/>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1" w:name="_Toc113552994"/>
      <w:r>
        <w:t>7.6.2.2</w:t>
      </w:r>
      <w:r>
        <w:tab/>
        <w:t>ICF receipt of records over LI_XER</w:t>
      </w:r>
      <w:bookmarkEnd w:id="261"/>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2" w:name="_Toc113552995"/>
      <w:r>
        <w:t>7.6.2.3</w:t>
      </w:r>
      <w:r>
        <w:tab/>
        <w:t>ICF Query and Response over LI_XQR</w:t>
      </w:r>
      <w:bookmarkEnd w:id="262"/>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3" w:name="_Toc113552996"/>
      <w:r>
        <w:t>7.6.2.4</w:t>
      </w:r>
      <w:r>
        <w:tab/>
        <w:t>ICF Identifier Association Event Handling</w:t>
      </w:r>
      <w:bookmarkEnd w:id="263"/>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Where an IEFAssociationRecord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A subsequent IEFAssociationRecord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64" w:name="_Toc113552997"/>
      <w:r>
        <w:t>7.6.3</w:t>
      </w:r>
      <w:r>
        <w:tab/>
        <w:t>IQF</w:t>
      </w:r>
      <w:bookmarkEnd w:id="264"/>
    </w:p>
    <w:p w14:paraId="1729AAB9" w14:textId="77777777" w:rsidR="00704F79" w:rsidRDefault="00704F79" w:rsidP="00704F79">
      <w:pPr>
        <w:pStyle w:val="Heading4"/>
      </w:pPr>
      <w:bookmarkStart w:id="265" w:name="_Toc113552998"/>
      <w:r w:rsidRPr="00486BBE">
        <w:t>7.6.</w:t>
      </w:r>
      <w:r>
        <w:t>3</w:t>
      </w:r>
      <w:r w:rsidRPr="00486BBE">
        <w:t>.1</w:t>
      </w:r>
      <w:r>
        <w:tab/>
        <w:t>General</w:t>
      </w:r>
      <w:bookmarkEnd w:id="265"/>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66" w:name="_Toc113552999"/>
      <w:r>
        <w:t>7.6.3.2</w:t>
      </w:r>
      <w:r>
        <w:tab/>
        <w:t>IQF Query and Response over LI_HIQR</w:t>
      </w:r>
      <w:bookmarkEnd w:id="266"/>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67" w:name="_Toc113553000"/>
      <w:r>
        <w:t>7.6.3.3</w:t>
      </w:r>
      <w:r>
        <w:tab/>
        <w:t>IQF Query and Response over LI_XQR</w:t>
      </w:r>
      <w:bookmarkEnd w:id="267"/>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68" w:name="_Toc113553001"/>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68"/>
    </w:p>
    <w:p w14:paraId="1F8B284C" w14:textId="77777777" w:rsidR="00234BF2" w:rsidRDefault="00234BF2" w:rsidP="00AB0373"/>
    <w:p w14:paraId="42FBEB55" w14:textId="77777777" w:rsidR="00AB0373" w:rsidRDefault="00AB0373" w:rsidP="00AB0373">
      <w:pPr>
        <w:pStyle w:val="Code"/>
      </w:pPr>
      <w:r>
        <w:t>TS33128Payloads</w:t>
      </w:r>
    </w:p>
    <w:p w14:paraId="558004ED" w14:textId="77777777" w:rsidR="00AB0373" w:rsidRDefault="00AB0373" w:rsidP="00AB0373">
      <w:pPr>
        <w:pStyle w:val="Code"/>
      </w:pPr>
      <w:r>
        <w:t>{itu-t(0) identified-organization(4) etsi(0) securityDomain(2) lawfulIntercept(2) threeGPP(4) ts33128(19) r16(16) version11(11)}</w:t>
      </w:r>
    </w:p>
    <w:p w14:paraId="2B49EB44" w14:textId="77777777" w:rsidR="00AB0373" w:rsidRDefault="00AB0373" w:rsidP="00AB0373">
      <w:pPr>
        <w:pStyle w:val="Code"/>
      </w:pPr>
    </w:p>
    <w:p w14:paraId="4DD34A26" w14:textId="77777777" w:rsidR="00AB0373" w:rsidRDefault="00AB0373" w:rsidP="00AB0373">
      <w:pPr>
        <w:pStyle w:val="Code"/>
      </w:pPr>
      <w:r>
        <w:t>DEFINITIONS IMPLICIT TAGS EXTENSIBILITY IMPLIED ::=</w:t>
      </w:r>
    </w:p>
    <w:p w14:paraId="3DD0615B" w14:textId="77777777" w:rsidR="00AB0373" w:rsidRDefault="00AB0373" w:rsidP="00AB0373">
      <w:pPr>
        <w:pStyle w:val="Code"/>
      </w:pPr>
    </w:p>
    <w:p w14:paraId="7E33B9D2" w14:textId="77777777" w:rsidR="00AB0373" w:rsidRDefault="00AB0373" w:rsidP="00AB0373">
      <w:pPr>
        <w:pStyle w:val="Code"/>
      </w:pPr>
      <w:r>
        <w:t>BEGIN</w:t>
      </w:r>
    </w:p>
    <w:p w14:paraId="216C9E5C" w14:textId="77777777" w:rsidR="00AB0373" w:rsidRDefault="00AB0373" w:rsidP="00AB0373">
      <w:pPr>
        <w:pStyle w:val="Code"/>
      </w:pPr>
    </w:p>
    <w:p w14:paraId="5F03E6A4" w14:textId="77777777" w:rsidR="00AB0373" w:rsidRDefault="00AB0373" w:rsidP="00AB0373">
      <w:pPr>
        <w:pStyle w:val="CodeHeader"/>
      </w:pPr>
      <w:r>
        <w:t>-- =============</w:t>
      </w:r>
    </w:p>
    <w:p w14:paraId="33B41CC3" w14:textId="77777777" w:rsidR="00AB0373" w:rsidRDefault="00AB0373" w:rsidP="00AB0373">
      <w:pPr>
        <w:pStyle w:val="CodeHeader"/>
      </w:pPr>
      <w:r>
        <w:t>-- Relative OIDs</w:t>
      </w:r>
    </w:p>
    <w:p w14:paraId="1FC02FFF" w14:textId="77777777" w:rsidR="00AB0373" w:rsidRDefault="00AB0373" w:rsidP="00AB0373">
      <w:pPr>
        <w:pStyle w:val="Code"/>
      </w:pPr>
      <w:r>
        <w:t>-- =============</w:t>
      </w:r>
    </w:p>
    <w:p w14:paraId="2AFE043B" w14:textId="77777777" w:rsidR="00AB0373" w:rsidRDefault="00AB0373" w:rsidP="00AB0373">
      <w:pPr>
        <w:pStyle w:val="Code"/>
      </w:pPr>
    </w:p>
    <w:p w14:paraId="6DF526EB" w14:textId="77777777" w:rsidR="00AB0373" w:rsidRDefault="00AB0373" w:rsidP="00AB0373">
      <w:pPr>
        <w:pStyle w:val="Code"/>
      </w:pPr>
      <w:r>
        <w:t>tS33128PayloadsOID          RELATIVE-OID ::= {threeGPP(4) ts33128(19) r16(16) version11(11)}</w:t>
      </w:r>
    </w:p>
    <w:p w14:paraId="70E2FD41" w14:textId="77777777" w:rsidR="00AB0373" w:rsidRDefault="00AB0373" w:rsidP="00AB0373">
      <w:pPr>
        <w:pStyle w:val="Code"/>
      </w:pPr>
    </w:p>
    <w:p w14:paraId="4F1A986E" w14:textId="77777777" w:rsidR="00AB0373" w:rsidRDefault="00AB0373" w:rsidP="00AB0373">
      <w:pPr>
        <w:pStyle w:val="Code"/>
      </w:pPr>
      <w:r>
        <w:t>xIRIPayloadOID              RELATIVE-OID ::= {tS33128PayloadsOID xIRI(1)}</w:t>
      </w:r>
    </w:p>
    <w:p w14:paraId="4A568A81" w14:textId="77777777" w:rsidR="00AB0373" w:rsidRDefault="00AB0373" w:rsidP="00AB0373">
      <w:pPr>
        <w:pStyle w:val="Code"/>
      </w:pPr>
      <w:r>
        <w:t>xCCPayloadOID               RELATIVE-OID ::= {tS33128PayloadsOID xCC(2)}</w:t>
      </w:r>
    </w:p>
    <w:p w14:paraId="750C48D5" w14:textId="77777777" w:rsidR="00AB0373" w:rsidRDefault="00AB0373" w:rsidP="00AB0373">
      <w:pPr>
        <w:pStyle w:val="Code"/>
      </w:pPr>
      <w:r>
        <w:t>iRIPayloadOID               RELATIVE-OID ::= {tS33128PayloadsOID iRI(3)}</w:t>
      </w:r>
    </w:p>
    <w:p w14:paraId="735308A4" w14:textId="77777777" w:rsidR="00AB0373" w:rsidRDefault="00AB0373" w:rsidP="00AB0373">
      <w:pPr>
        <w:pStyle w:val="Code"/>
      </w:pPr>
      <w:r>
        <w:t>cCPayloadOID                RELATIVE-OID ::= {tS33128PayloadsOID cC(4)}</w:t>
      </w:r>
    </w:p>
    <w:p w14:paraId="537F5FC2" w14:textId="77777777" w:rsidR="00AB0373" w:rsidRDefault="00AB0373" w:rsidP="00AB0373">
      <w:pPr>
        <w:pStyle w:val="Code"/>
      </w:pPr>
      <w:r>
        <w:t>lINotificationPayloadOID    RELATIVE-OID ::= {tS33128PayloadsOID lINotification(5)}</w:t>
      </w:r>
    </w:p>
    <w:p w14:paraId="588969C5" w14:textId="77777777" w:rsidR="00AB0373" w:rsidRDefault="00AB0373" w:rsidP="00AB0373">
      <w:pPr>
        <w:pStyle w:val="Code"/>
      </w:pPr>
    </w:p>
    <w:p w14:paraId="2AAB91AB" w14:textId="77777777" w:rsidR="00AB0373" w:rsidRDefault="00AB0373" w:rsidP="00AB0373">
      <w:pPr>
        <w:pStyle w:val="CodeHeader"/>
      </w:pPr>
      <w:r>
        <w:t>-- ===============</w:t>
      </w:r>
    </w:p>
    <w:p w14:paraId="13002491" w14:textId="77777777" w:rsidR="00AB0373" w:rsidRDefault="00AB0373" w:rsidP="00AB0373">
      <w:pPr>
        <w:pStyle w:val="CodeHeader"/>
      </w:pPr>
      <w:r>
        <w:t>-- X2 xIRI payload</w:t>
      </w:r>
    </w:p>
    <w:p w14:paraId="0787812E" w14:textId="77777777" w:rsidR="00AB0373" w:rsidRDefault="00AB0373" w:rsidP="00AB0373">
      <w:pPr>
        <w:pStyle w:val="Code"/>
      </w:pPr>
      <w:r>
        <w:t>-- ===============</w:t>
      </w:r>
    </w:p>
    <w:p w14:paraId="74738585" w14:textId="77777777" w:rsidR="00AB0373" w:rsidRDefault="00AB0373" w:rsidP="00AB0373">
      <w:pPr>
        <w:pStyle w:val="Code"/>
      </w:pPr>
    </w:p>
    <w:p w14:paraId="0ED627EB" w14:textId="77777777" w:rsidR="00AB0373" w:rsidRDefault="00AB0373" w:rsidP="00AB0373">
      <w:pPr>
        <w:pStyle w:val="Code"/>
      </w:pPr>
      <w:r>
        <w:t>XIRIPayload ::= SEQUENCE</w:t>
      </w:r>
    </w:p>
    <w:p w14:paraId="48C62BBA" w14:textId="77777777" w:rsidR="00AB0373" w:rsidRDefault="00AB0373" w:rsidP="00AB0373">
      <w:pPr>
        <w:pStyle w:val="Code"/>
      </w:pPr>
      <w:r>
        <w:t>{</w:t>
      </w:r>
    </w:p>
    <w:p w14:paraId="758851BD" w14:textId="77777777" w:rsidR="00AB0373" w:rsidRDefault="00AB0373" w:rsidP="00AB0373">
      <w:pPr>
        <w:pStyle w:val="Code"/>
      </w:pPr>
      <w:r>
        <w:t xml:space="preserve">    xIRIPayloadOID      [1] RELATIVE-OID,</w:t>
      </w:r>
    </w:p>
    <w:p w14:paraId="09B4B154" w14:textId="77777777" w:rsidR="00AB0373" w:rsidRDefault="00AB0373" w:rsidP="00AB0373">
      <w:pPr>
        <w:pStyle w:val="Code"/>
      </w:pPr>
      <w:r>
        <w:t xml:space="preserve">    event               [2] XIRIEvent</w:t>
      </w:r>
    </w:p>
    <w:p w14:paraId="7403AC1E" w14:textId="77777777" w:rsidR="00AB0373" w:rsidRDefault="00AB0373" w:rsidP="00AB0373">
      <w:pPr>
        <w:pStyle w:val="Code"/>
      </w:pPr>
      <w:r>
        <w:t>}</w:t>
      </w:r>
    </w:p>
    <w:p w14:paraId="4BEEFB7A" w14:textId="77777777" w:rsidR="00AB0373" w:rsidRDefault="00AB0373" w:rsidP="00AB0373">
      <w:pPr>
        <w:pStyle w:val="Code"/>
      </w:pPr>
    </w:p>
    <w:p w14:paraId="2A324579" w14:textId="77777777" w:rsidR="00AB0373" w:rsidRDefault="00AB0373" w:rsidP="00AB0373">
      <w:pPr>
        <w:pStyle w:val="Code"/>
      </w:pPr>
      <w:r>
        <w:t>XIRIEvent ::= CHOICE</w:t>
      </w:r>
    </w:p>
    <w:p w14:paraId="659FF7BD" w14:textId="77777777" w:rsidR="00AB0373" w:rsidRDefault="00AB0373" w:rsidP="00AB0373">
      <w:pPr>
        <w:pStyle w:val="Code"/>
      </w:pPr>
      <w:r>
        <w:t>{</w:t>
      </w:r>
    </w:p>
    <w:p w14:paraId="44F0041F" w14:textId="77777777" w:rsidR="00AB0373" w:rsidRDefault="00AB0373" w:rsidP="00AB0373">
      <w:pPr>
        <w:pStyle w:val="Code"/>
      </w:pPr>
      <w:r>
        <w:t xml:space="preserve">    -- Access and mobility related events, see clause 6.2.2</w:t>
      </w:r>
    </w:p>
    <w:p w14:paraId="46DAF9C5" w14:textId="77777777" w:rsidR="00AB0373" w:rsidRDefault="00AB0373" w:rsidP="00AB0373">
      <w:pPr>
        <w:pStyle w:val="Code"/>
      </w:pPr>
      <w:r>
        <w:t xml:space="preserve">    registration                                        [1] AMFRegistration,</w:t>
      </w:r>
    </w:p>
    <w:p w14:paraId="59ACD29B" w14:textId="77777777" w:rsidR="00AB0373" w:rsidRDefault="00AB0373" w:rsidP="00AB0373">
      <w:pPr>
        <w:pStyle w:val="Code"/>
      </w:pPr>
      <w:r>
        <w:t xml:space="preserve">    deregistration                                      [2] AMFDeregistration,</w:t>
      </w:r>
    </w:p>
    <w:p w14:paraId="56186E8E" w14:textId="77777777" w:rsidR="00AB0373" w:rsidRDefault="00AB0373" w:rsidP="00AB0373">
      <w:pPr>
        <w:pStyle w:val="Code"/>
      </w:pPr>
      <w:r>
        <w:t xml:space="preserve">    locationUpdate                                      [3] AMFLocationUpdate,</w:t>
      </w:r>
    </w:p>
    <w:p w14:paraId="02562D29" w14:textId="77777777" w:rsidR="00AB0373" w:rsidRDefault="00AB0373" w:rsidP="00AB0373">
      <w:pPr>
        <w:pStyle w:val="Code"/>
      </w:pPr>
      <w:r>
        <w:t xml:space="preserve">    startOfInterceptionWithRegisteredUE                 [4] AMFStartOfInterceptionWithRegisteredUE,</w:t>
      </w:r>
    </w:p>
    <w:p w14:paraId="3F0F1CC4" w14:textId="77777777" w:rsidR="00AB0373" w:rsidRDefault="00AB0373" w:rsidP="00AB0373">
      <w:pPr>
        <w:pStyle w:val="Code"/>
      </w:pPr>
      <w:r>
        <w:t xml:space="preserve">    unsuccessfulAMProcedure                             [5] AMFUnsuccessfulProcedure,</w:t>
      </w:r>
    </w:p>
    <w:p w14:paraId="41CF5EC0" w14:textId="77777777" w:rsidR="00AB0373" w:rsidRDefault="00AB0373" w:rsidP="00AB0373">
      <w:pPr>
        <w:pStyle w:val="Code"/>
      </w:pPr>
    </w:p>
    <w:p w14:paraId="4B72CA89" w14:textId="77777777" w:rsidR="00AB0373" w:rsidRDefault="00AB0373" w:rsidP="00AB0373">
      <w:pPr>
        <w:pStyle w:val="Code"/>
      </w:pPr>
      <w:r>
        <w:t xml:space="preserve">    -- PDU session-related events, see clause 6.2.3</w:t>
      </w:r>
    </w:p>
    <w:p w14:paraId="0DD0BAFF" w14:textId="77777777" w:rsidR="00AB0373" w:rsidRDefault="00AB0373" w:rsidP="00AB0373">
      <w:pPr>
        <w:pStyle w:val="Code"/>
      </w:pPr>
      <w:r>
        <w:t xml:space="preserve">    pDUSessionEstablishment                             [6] SMFPDUSessionEstablishment,</w:t>
      </w:r>
    </w:p>
    <w:p w14:paraId="1BA27838" w14:textId="77777777" w:rsidR="00AB0373" w:rsidRDefault="00AB0373" w:rsidP="00AB0373">
      <w:pPr>
        <w:pStyle w:val="Code"/>
      </w:pPr>
      <w:r>
        <w:t xml:space="preserve">    pDUSessionModification                              [7] SMFPDUSessionModification,</w:t>
      </w:r>
    </w:p>
    <w:p w14:paraId="42EABCEF" w14:textId="77777777" w:rsidR="00AB0373" w:rsidRDefault="00AB0373" w:rsidP="00AB0373">
      <w:pPr>
        <w:pStyle w:val="Code"/>
      </w:pPr>
      <w:r>
        <w:t xml:space="preserve">    pDUSessionRelease                                   [8] SMFPDUSessionRelease,</w:t>
      </w:r>
    </w:p>
    <w:p w14:paraId="425EE654" w14:textId="77777777" w:rsidR="00AB0373" w:rsidRDefault="00AB0373" w:rsidP="00AB0373">
      <w:pPr>
        <w:pStyle w:val="Code"/>
      </w:pPr>
      <w:r>
        <w:t xml:space="preserve">    startOfInterceptionWithEstablishedPDUSession        [9] SMFStartOfInterceptionWithEstablishedPDUSession,</w:t>
      </w:r>
    </w:p>
    <w:p w14:paraId="4DB7059F" w14:textId="77777777" w:rsidR="00AB0373" w:rsidRDefault="00AB0373" w:rsidP="00AB0373">
      <w:pPr>
        <w:pStyle w:val="Code"/>
      </w:pPr>
      <w:r>
        <w:t xml:space="preserve">    unsuccessfulSMProcedure                             [10] SMFUnsuccessfulProcedure,</w:t>
      </w:r>
    </w:p>
    <w:p w14:paraId="015F8E31" w14:textId="77777777" w:rsidR="00AB0373" w:rsidRDefault="00AB0373" w:rsidP="00AB0373">
      <w:pPr>
        <w:pStyle w:val="Code"/>
      </w:pPr>
    </w:p>
    <w:p w14:paraId="49DE90B8" w14:textId="77777777" w:rsidR="00AB0373" w:rsidRDefault="00AB0373" w:rsidP="00AB0373">
      <w:pPr>
        <w:pStyle w:val="Code"/>
      </w:pPr>
      <w:r>
        <w:t xml:space="preserve">    -- Subscriber-management related events, see clause 7.2.2</w:t>
      </w:r>
    </w:p>
    <w:p w14:paraId="7A62AF0B" w14:textId="77777777" w:rsidR="00AB0373" w:rsidRDefault="00AB0373" w:rsidP="00AB0373">
      <w:pPr>
        <w:pStyle w:val="Code"/>
      </w:pPr>
      <w:r>
        <w:t xml:space="preserve">    servingSystemMessage                                [11] UDMServingSystemMessage,</w:t>
      </w:r>
    </w:p>
    <w:p w14:paraId="36E23A40" w14:textId="77777777" w:rsidR="00AB0373" w:rsidRDefault="00AB0373" w:rsidP="00AB0373">
      <w:pPr>
        <w:pStyle w:val="Code"/>
      </w:pPr>
    </w:p>
    <w:p w14:paraId="1FE16977" w14:textId="77777777" w:rsidR="00AB0373" w:rsidRDefault="00AB0373" w:rsidP="00AB0373">
      <w:pPr>
        <w:pStyle w:val="Code"/>
      </w:pPr>
      <w:r>
        <w:t xml:space="preserve">    -- SMS-related events, see clause 6.2.5, see also sMSReport ([56] below)</w:t>
      </w:r>
    </w:p>
    <w:p w14:paraId="2597C742" w14:textId="77777777" w:rsidR="00AB0373" w:rsidRDefault="00AB0373" w:rsidP="00AB0373">
      <w:pPr>
        <w:pStyle w:val="Code"/>
      </w:pPr>
      <w:r>
        <w:t xml:space="preserve">    sMSMessage                                          [12] SMSMessage,</w:t>
      </w:r>
    </w:p>
    <w:p w14:paraId="4AC3FE53" w14:textId="77777777" w:rsidR="00AB0373" w:rsidRDefault="00AB0373" w:rsidP="00AB0373">
      <w:pPr>
        <w:pStyle w:val="Code"/>
      </w:pPr>
    </w:p>
    <w:p w14:paraId="5C009DB4" w14:textId="77777777" w:rsidR="00AB0373" w:rsidRDefault="00AB0373" w:rsidP="00AB0373">
      <w:pPr>
        <w:pStyle w:val="Code"/>
      </w:pPr>
      <w:r>
        <w:t xml:space="preserve">    -- LALS-related events, see clause 7.3.1</w:t>
      </w:r>
    </w:p>
    <w:p w14:paraId="1EAEDD48" w14:textId="77777777" w:rsidR="00AB0373" w:rsidRDefault="00AB0373" w:rsidP="00AB0373">
      <w:pPr>
        <w:pStyle w:val="Code"/>
      </w:pPr>
      <w:r>
        <w:t xml:space="preserve">    lALSReport                                          [13] LALSReport,</w:t>
      </w:r>
    </w:p>
    <w:p w14:paraId="356BD34C" w14:textId="77777777" w:rsidR="00AB0373" w:rsidRDefault="00AB0373" w:rsidP="00AB0373">
      <w:pPr>
        <w:pStyle w:val="Code"/>
      </w:pPr>
    </w:p>
    <w:p w14:paraId="0495D0AC" w14:textId="77777777" w:rsidR="00AB0373" w:rsidRDefault="00AB0373" w:rsidP="00AB0373">
      <w:pPr>
        <w:pStyle w:val="Code"/>
      </w:pPr>
      <w:r>
        <w:t xml:space="preserve">    -- PDHR/PDSR-related events, see clause 6.2.3.4.1</w:t>
      </w:r>
    </w:p>
    <w:p w14:paraId="02730398" w14:textId="77777777" w:rsidR="00AB0373" w:rsidRDefault="00AB0373" w:rsidP="00AB0373">
      <w:pPr>
        <w:pStyle w:val="Code"/>
      </w:pPr>
      <w:r>
        <w:t xml:space="preserve">    pDHeaderReport                                      [14] PDHeaderReport,</w:t>
      </w:r>
    </w:p>
    <w:p w14:paraId="115D9F09" w14:textId="77777777" w:rsidR="00AB0373" w:rsidRDefault="00AB0373" w:rsidP="00AB0373">
      <w:pPr>
        <w:pStyle w:val="Code"/>
      </w:pPr>
      <w:r>
        <w:t xml:space="preserve">    pDSummaryReport                                     [15] PDSummaryReport,</w:t>
      </w:r>
    </w:p>
    <w:p w14:paraId="4FAAD451" w14:textId="77777777" w:rsidR="00AB0373" w:rsidRDefault="00AB0373" w:rsidP="00AB0373">
      <w:pPr>
        <w:pStyle w:val="Code"/>
      </w:pPr>
    </w:p>
    <w:p w14:paraId="67A0132C" w14:textId="77777777" w:rsidR="00AB0373" w:rsidRDefault="00AB0373" w:rsidP="00AB0373">
      <w:pPr>
        <w:pStyle w:val="Code"/>
      </w:pPr>
      <w:r>
        <w:t xml:space="preserve">    -- tag 16 is reserved because there is no equivalent mDFCellSiteReport in XIRIEvent</w:t>
      </w:r>
    </w:p>
    <w:p w14:paraId="030C6078" w14:textId="77777777" w:rsidR="00AB0373" w:rsidRDefault="00AB0373" w:rsidP="00AB0373">
      <w:pPr>
        <w:pStyle w:val="Code"/>
      </w:pPr>
    </w:p>
    <w:p w14:paraId="0CDD9B23" w14:textId="77777777" w:rsidR="00AB0373" w:rsidRDefault="00AB0373" w:rsidP="00AB0373">
      <w:pPr>
        <w:pStyle w:val="Code"/>
      </w:pPr>
      <w:r>
        <w:t xml:space="preserve">    -- MMS-related events, see clause 7.4.2</w:t>
      </w:r>
    </w:p>
    <w:p w14:paraId="2C954265" w14:textId="77777777" w:rsidR="00AB0373" w:rsidRDefault="00AB0373" w:rsidP="00AB0373">
      <w:pPr>
        <w:pStyle w:val="Code"/>
      </w:pPr>
      <w:r>
        <w:t xml:space="preserve">    mMSSend                                             [17] MMSSend,</w:t>
      </w:r>
    </w:p>
    <w:p w14:paraId="7520DB65" w14:textId="77777777" w:rsidR="00AB0373" w:rsidRDefault="00AB0373" w:rsidP="00AB0373">
      <w:pPr>
        <w:pStyle w:val="Code"/>
      </w:pPr>
      <w:r>
        <w:t xml:space="preserve">    mMSSendByNonLocalTarget                             [18] MMSSendByNonLocalTarget,</w:t>
      </w:r>
    </w:p>
    <w:p w14:paraId="088DA3EC" w14:textId="77777777" w:rsidR="00AB0373" w:rsidRDefault="00AB0373" w:rsidP="00AB0373">
      <w:pPr>
        <w:pStyle w:val="Code"/>
      </w:pPr>
      <w:r>
        <w:t xml:space="preserve">    mMSNotification                                     [19] MMSNotification,</w:t>
      </w:r>
    </w:p>
    <w:p w14:paraId="3CD65818" w14:textId="77777777" w:rsidR="00AB0373" w:rsidRDefault="00AB0373" w:rsidP="00AB0373">
      <w:pPr>
        <w:pStyle w:val="Code"/>
      </w:pPr>
      <w:r>
        <w:t xml:space="preserve">    mMSSendToNonLocalTarget                             [20] MMSSendToNonLocalTarget,</w:t>
      </w:r>
    </w:p>
    <w:p w14:paraId="05FE75E0" w14:textId="77777777" w:rsidR="00AB0373" w:rsidRDefault="00AB0373" w:rsidP="00AB0373">
      <w:pPr>
        <w:pStyle w:val="Code"/>
      </w:pPr>
      <w:r>
        <w:t xml:space="preserve">    mMSNotificationResponse                             [21] MMSNotificationResponse,</w:t>
      </w:r>
    </w:p>
    <w:p w14:paraId="0DFCCE19" w14:textId="77777777" w:rsidR="00AB0373" w:rsidRDefault="00AB0373" w:rsidP="00AB0373">
      <w:pPr>
        <w:pStyle w:val="Code"/>
      </w:pPr>
      <w:r>
        <w:t xml:space="preserve">    mMSRetrieval                                        [22] MMSRetrieval,</w:t>
      </w:r>
    </w:p>
    <w:p w14:paraId="367B3FA4" w14:textId="77777777" w:rsidR="00AB0373" w:rsidRDefault="00AB0373" w:rsidP="00AB0373">
      <w:pPr>
        <w:pStyle w:val="Code"/>
      </w:pPr>
      <w:r>
        <w:t xml:space="preserve">    mMSDeliveryAck                                      [23] MMSDeliveryAck,</w:t>
      </w:r>
    </w:p>
    <w:p w14:paraId="31455703" w14:textId="77777777" w:rsidR="00AB0373" w:rsidRDefault="00AB0373" w:rsidP="00AB0373">
      <w:pPr>
        <w:pStyle w:val="Code"/>
      </w:pPr>
      <w:r>
        <w:t xml:space="preserve">    mMSForward                                          [24] MMSForward,</w:t>
      </w:r>
    </w:p>
    <w:p w14:paraId="4C27DF29" w14:textId="77777777" w:rsidR="00AB0373" w:rsidRDefault="00AB0373" w:rsidP="00AB0373">
      <w:pPr>
        <w:pStyle w:val="Code"/>
      </w:pPr>
      <w:r>
        <w:t xml:space="preserve">    mMSDeleteFromRelay                                  [25] MMSDeleteFromRelay,</w:t>
      </w:r>
    </w:p>
    <w:p w14:paraId="30A91644" w14:textId="77777777" w:rsidR="00AB0373" w:rsidRDefault="00AB0373" w:rsidP="00AB0373">
      <w:pPr>
        <w:pStyle w:val="Code"/>
      </w:pPr>
      <w:r>
        <w:t xml:space="preserve">    mMSDeliveryReport                                   [26] MMSDeliveryReport,</w:t>
      </w:r>
    </w:p>
    <w:p w14:paraId="61C7F788" w14:textId="77777777" w:rsidR="00AB0373" w:rsidRDefault="00AB0373" w:rsidP="00AB0373">
      <w:pPr>
        <w:pStyle w:val="Code"/>
      </w:pPr>
      <w:r>
        <w:t xml:space="preserve">    mMSDeliveryReportNonLocalTarget                     [27] MMSDeliveryReportNonLocalTarget,</w:t>
      </w:r>
    </w:p>
    <w:p w14:paraId="4F700B86" w14:textId="77777777" w:rsidR="00AB0373" w:rsidRDefault="00AB0373" w:rsidP="00AB0373">
      <w:pPr>
        <w:pStyle w:val="Code"/>
      </w:pPr>
      <w:r>
        <w:t xml:space="preserve">    mMSReadReport                                       [28] MMSReadReport,</w:t>
      </w:r>
    </w:p>
    <w:p w14:paraId="1876FBD5" w14:textId="77777777" w:rsidR="00AB0373" w:rsidRDefault="00AB0373" w:rsidP="00AB0373">
      <w:pPr>
        <w:pStyle w:val="Code"/>
      </w:pPr>
      <w:r>
        <w:t xml:space="preserve">    mMSReadReportNonLocalTarget                         [29] MMSReadReportNonLocalTarget,</w:t>
      </w:r>
    </w:p>
    <w:p w14:paraId="27A7E04A" w14:textId="77777777" w:rsidR="00AB0373" w:rsidRDefault="00AB0373" w:rsidP="00AB0373">
      <w:pPr>
        <w:pStyle w:val="Code"/>
      </w:pPr>
      <w:r>
        <w:t xml:space="preserve">    mMSCancel                                           [30] MMSCancel,</w:t>
      </w:r>
    </w:p>
    <w:p w14:paraId="6E543C6A" w14:textId="77777777" w:rsidR="00AB0373" w:rsidRDefault="00AB0373" w:rsidP="00AB0373">
      <w:pPr>
        <w:pStyle w:val="Code"/>
      </w:pPr>
      <w:r>
        <w:t xml:space="preserve">    mMSMBoxStore                                        [31] MMSMBoxStore,</w:t>
      </w:r>
    </w:p>
    <w:p w14:paraId="309E9DED" w14:textId="77777777" w:rsidR="00AB0373" w:rsidRDefault="00AB0373" w:rsidP="00AB0373">
      <w:pPr>
        <w:pStyle w:val="Code"/>
      </w:pPr>
      <w:r>
        <w:t xml:space="preserve">    mMSMBoxUpload                                       [32] MMSMBoxUpload,</w:t>
      </w:r>
    </w:p>
    <w:p w14:paraId="501D6AD5" w14:textId="77777777" w:rsidR="00AB0373" w:rsidRDefault="00AB0373" w:rsidP="00AB0373">
      <w:pPr>
        <w:pStyle w:val="Code"/>
      </w:pPr>
      <w:r>
        <w:t xml:space="preserve">    mMSMBoxDelete                                       [33] MMSMBoxDelete,</w:t>
      </w:r>
    </w:p>
    <w:p w14:paraId="13985023" w14:textId="77777777" w:rsidR="00AB0373" w:rsidRDefault="00AB0373" w:rsidP="00AB0373">
      <w:pPr>
        <w:pStyle w:val="Code"/>
      </w:pPr>
      <w:r>
        <w:t xml:space="preserve">    mMSMBoxViewRequest                                  [34] MMSMBoxViewRequest,</w:t>
      </w:r>
    </w:p>
    <w:p w14:paraId="554711A0" w14:textId="77777777" w:rsidR="00AB0373" w:rsidRDefault="00AB0373" w:rsidP="00AB0373">
      <w:pPr>
        <w:pStyle w:val="Code"/>
      </w:pPr>
      <w:r>
        <w:t xml:space="preserve">    mMSMBoxViewResponse                                 [35] MMSMBoxViewResponse,</w:t>
      </w:r>
    </w:p>
    <w:p w14:paraId="227C08D5" w14:textId="77777777" w:rsidR="00AB0373" w:rsidRDefault="00AB0373" w:rsidP="00AB0373">
      <w:pPr>
        <w:pStyle w:val="Code"/>
      </w:pPr>
    </w:p>
    <w:p w14:paraId="0B6BA7D4" w14:textId="77777777" w:rsidR="00AB0373" w:rsidRDefault="00AB0373" w:rsidP="00AB0373">
      <w:pPr>
        <w:pStyle w:val="Code"/>
      </w:pPr>
      <w:r>
        <w:t xml:space="preserve">    -- PTC-related events, see clause 7.5.2</w:t>
      </w:r>
    </w:p>
    <w:p w14:paraId="3C121854" w14:textId="77777777" w:rsidR="00AB0373" w:rsidRDefault="00AB0373" w:rsidP="00AB0373">
      <w:pPr>
        <w:pStyle w:val="Code"/>
      </w:pPr>
      <w:r>
        <w:t xml:space="preserve">    pTCRegistration                                     [36] PTCRegistration,</w:t>
      </w:r>
    </w:p>
    <w:p w14:paraId="1D3C1DB8" w14:textId="77777777" w:rsidR="00AB0373" w:rsidRDefault="00AB0373" w:rsidP="00AB0373">
      <w:pPr>
        <w:pStyle w:val="Code"/>
      </w:pPr>
      <w:r>
        <w:t xml:space="preserve">    pTCSessionInitiation                                [37] PTCSessionInitiation,</w:t>
      </w:r>
    </w:p>
    <w:p w14:paraId="264CCF19" w14:textId="77777777" w:rsidR="00AB0373" w:rsidRDefault="00AB0373" w:rsidP="00AB0373">
      <w:pPr>
        <w:pStyle w:val="Code"/>
      </w:pPr>
      <w:r>
        <w:t xml:space="preserve">    pTCSessionAbandon                                   [38] PTCSessionAbandon,</w:t>
      </w:r>
    </w:p>
    <w:p w14:paraId="6BB1AED9" w14:textId="77777777" w:rsidR="00AB0373" w:rsidRDefault="00AB0373" w:rsidP="00AB0373">
      <w:pPr>
        <w:pStyle w:val="Code"/>
      </w:pPr>
      <w:r>
        <w:t xml:space="preserve">    pTCSessionStart                                     [39] PTCSessionStart,</w:t>
      </w:r>
    </w:p>
    <w:p w14:paraId="1A8DA096" w14:textId="77777777" w:rsidR="00AB0373" w:rsidRDefault="00AB0373" w:rsidP="00AB0373">
      <w:pPr>
        <w:pStyle w:val="Code"/>
      </w:pPr>
      <w:r>
        <w:t xml:space="preserve">    pTCSessionEnd                                       [40] PTCSessionEnd,</w:t>
      </w:r>
    </w:p>
    <w:p w14:paraId="465667BE" w14:textId="77777777" w:rsidR="00AB0373" w:rsidRDefault="00AB0373" w:rsidP="00AB0373">
      <w:pPr>
        <w:pStyle w:val="Code"/>
      </w:pPr>
      <w:r>
        <w:t xml:space="preserve">    pTCStartOfInterception                              [41] PTCStartOfInterception,</w:t>
      </w:r>
    </w:p>
    <w:p w14:paraId="7BD6C846" w14:textId="77777777" w:rsidR="00AB0373" w:rsidRDefault="00AB0373" w:rsidP="00AB0373">
      <w:pPr>
        <w:pStyle w:val="Code"/>
      </w:pPr>
      <w:r>
        <w:t xml:space="preserve">    pTCPreEstablishedSession                            [42] PTCPreEstablishedSession,</w:t>
      </w:r>
    </w:p>
    <w:p w14:paraId="79CE26FA" w14:textId="77777777" w:rsidR="00AB0373" w:rsidRDefault="00AB0373" w:rsidP="00AB0373">
      <w:pPr>
        <w:pStyle w:val="Code"/>
      </w:pPr>
      <w:r>
        <w:t xml:space="preserve">    pTCInstantPersonalAlert                             [43] PTCInstantPersonalAlert,</w:t>
      </w:r>
    </w:p>
    <w:p w14:paraId="74BA4745" w14:textId="77777777" w:rsidR="00AB0373" w:rsidRDefault="00AB0373" w:rsidP="00AB0373">
      <w:pPr>
        <w:pStyle w:val="Code"/>
      </w:pPr>
      <w:r>
        <w:t xml:space="preserve">    pTCPartyJoin                                        [44] PTCPartyJoin,</w:t>
      </w:r>
    </w:p>
    <w:p w14:paraId="294D050C" w14:textId="77777777" w:rsidR="00AB0373" w:rsidRDefault="00AB0373" w:rsidP="00AB0373">
      <w:pPr>
        <w:pStyle w:val="Code"/>
      </w:pPr>
      <w:r>
        <w:t xml:space="preserve">    pTCPartyDrop                                        [45] PTCPartyDrop,</w:t>
      </w:r>
    </w:p>
    <w:p w14:paraId="0AC77541" w14:textId="77777777" w:rsidR="00AB0373" w:rsidRDefault="00AB0373" w:rsidP="00AB0373">
      <w:pPr>
        <w:pStyle w:val="Code"/>
      </w:pPr>
      <w:r>
        <w:t xml:space="preserve">    pTCPartyHold                                        [46] PTCPartyHold,</w:t>
      </w:r>
    </w:p>
    <w:p w14:paraId="20E9F490" w14:textId="77777777" w:rsidR="00AB0373" w:rsidRDefault="00AB0373" w:rsidP="00AB0373">
      <w:pPr>
        <w:pStyle w:val="Code"/>
      </w:pPr>
      <w:r>
        <w:t xml:space="preserve">    pTCMediaModification                                [47] PTCMediaModification,</w:t>
      </w:r>
    </w:p>
    <w:p w14:paraId="4A5809C2" w14:textId="77777777" w:rsidR="00AB0373" w:rsidRDefault="00AB0373" w:rsidP="00AB0373">
      <w:pPr>
        <w:pStyle w:val="Code"/>
      </w:pPr>
      <w:r>
        <w:t xml:space="preserve">    pTCGroupAdvertisement                               [48] PTCGroupAdvertisement,</w:t>
      </w:r>
    </w:p>
    <w:p w14:paraId="2E7B4253" w14:textId="77777777" w:rsidR="00AB0373" w:rsidRDefault="00AB0373" w:rsidP="00AB0373">
      <w:pPr>
        <w:pStyle w:val="Code"/>
      </w:pPr>
      <w:r>
        <w:t xml:space="preserve">    pTCFloorControl                                     [49] PTCFloorControl,</w:t>
      </w:r>
    </w:p>
    <w:p w14:paraId="49AC44BE" w14:textId="77777777" w:rsidR="00AB0373" w:rsidRDefault="00AB0373" w:rsidP="00AB0373">
      <w:pPr>
        <w:pStyle w:val="Code"/>
      </w:pPr>
      <w:r>
        <w:t xml:space="preserve">    pTCTargetPresence                                   [50] PTCTargetPresence,</w:t>
      </w:r>
    </w:p>
    <w:p w14:paraId="70D5F7A6" w14:textId="77777777" w:rsidR="00AB0373" w:rsidRDefault="00AB0373" w:rsidP="00AB0373">
      <w:pPr>
        <w:pStyle w:val="Code"/>
      </w:pPr>
      <w:r>
        <w:t xml:space="preserve">    pTCParticipantPresence                              [51] PTCParticipantPresence,</w:t>
      </w:r>
    </w:p>
    <w:p w14:paraId="5B8A9835" w14:textId="77777777" w:rsidR="00AB0373" w:rsidRDefault="00AB0373" w:rsidP="00AB0373">
      <w:pPr>
        <w:pStyle w:val="Code"/>
      </w:pPr>
      <w:r>
        <w:t xml:space="preserve">    pTCListManagement                                   [52] PTCListManagement,</w:t>
      </w:r>
    </w:p>
    <w:p w14:paraId="6EFE21A9" w14:textId="77777777" w:rsidR="00AB0373" w:rsidRDefault="00AB0373" w:rsidP="00AB0373">
      <w:pPr>
        <w:pStyle w:val="Code"/>
      </w:pPr>
      <w:r>
        <w:t xml:space="preserve">    pTCAccessPolicy                                     [53] PTCAccessPolicy,</w:t>
      </w:r>
    </w:p>
    <w:p w14:paraId="265E4CA1" w14:textId="77777777" w:rsidR="00AB0373" w:rsidRDefault="00AB0373" w:rsidP="00AB0373">
      <w:pPr>
        <w:pStyle w:val="Code"/>
      </w:pPr>
    </w:p>
    <w:p w14:paraId="0AAE7643" w14:textId="77777777" w:rsidR="00AB0373" w:rsidRDefault="00AB0373" w:rsidP="00AB0373">
      <w:pPr>
        <w:pStyle w:val="Code"/>
      </w:pPr>
      <w:r>
        <w:t xml:space="preserve">    -- More Subscriber-management related events, see clause 7.2.2</w:t>
      </w:r>
    </w:p>
    <w:p w14:paraId="61FB9D8A" w14:textId="77777777" w:rsidR="00AB0373" w:rsidRDefault="00AB0373" w:rsidP="00AB0373">
      <w:pPr>
        <w:pStyle w:val="Code"/>
      </w:pPr>
      <w:r>
        <w:t xml:space="preserve">    subscriberRecordChangeMessage                       [54] UDMSubscriberRecordChangeMessage,</w:t>
      </w:r>
    </w:p>
    <w:p w14:paraId="0CD78FA0" w14:textId="77777777" w:rsidR="00AB0373" w:rsidRDefault="00AB0373" w:rsidP="00AB0373">
      <w:pPr>
        <w:pStyle w:val="Code"/>
      </w:pPr>
      <w:r>
        <w:t xml:space="preserve">    cancelLocationMessage                               [55] UDMCancelLocationMessage,</w:t>
      </w:r>
    </w:p>
    <w:p w14:paraId="44ADB475" w14:textId="77777777" w:rsidR="00AB0373" w:rsidRDefault="00AB0373" w:rsidP="00AB0373">
      <w:pPr>
        <w:pStyle w:val="Code"/>
      </w:pPr>
    </w:p>
    <w:p w14:paraId="56F0C358" w14:textId="77777777" w:rsidR="00AB0373" w:rsidRDefault="00AB0373" w:rsidP="00AB0373">
      <w:pPr>
        <w:pStyle w:val="Code"/>
      </w:pPr>
      <w:r>
        <w:t xml:space="preserve">    -- SMS-related events continued from choice 12</w:t>
      </w:r>
    </w:p>
    <w:p w14:paraId="6D82F4D0" w14:textId="77777777" w:rsidR="00AB0373" w:rsidRDefault="00AB0373" w:rsidP="00AB0373">
      <w:pPr>
        <w:pStyle w:val="Code"/>
      </w:pPr>
      <w:r>
        <w:t xml:space="preserve">    sMSReport                                           [56] SMSReport,</w:t>
      </w:r>
    </w:p>
    <w:p w14:paraId="53F6B457" w14:textId="77777777" w:rsidR="00AB0373" w:rsidRDefault="00AB0373" w:rsidP="00AB0373">
      <w:pPr>
        <w:pStyle w:val="Code"/>
      </w:pPr>
    </w:p>
    <w:p w14:paraId="3A715349" w14:textId="77777777" w:rsidR="00AB0373" w:rsidRDefault="00AB0373" w:rsidP="00AB0373">
      <w:pPr>
        <w:pStyle w:val="Code"/>
      </w:pPr>
      <w:r>
        <w:t xml:space="preserve">    -- MA PDU session-related events, see clause 6.2.3.2.7</w:t>
      </w:r>
    </w:p>
    <w:p w14:paraId="2894DDA7" w14:textId="77777777" w:rsidR="00AB0373" w:rsidRDefault="00AB0373" w:rsidP="00AB0373">
      <w:pPr>
        <w:pStyle w:val="Code"/>
      </w:pPr>
      <w:r>
        <w:t xml:space="preserve">    sMFMAPDUSessionEstablishment                        [57] SMFMAPDUSessionEstablishment,</w:t>
      </w:r>
    </w:p>
    <w:p w14:paraId="72082A1B" w14:textId="77777777" w:rsidR="00AB0373" w:rsidRDefault="00AB0373" w:rsidP="00AB0373">
      <w:pPr>
        <w:pStyle w:val="Code"/>
      </w:pPr>
      <w:r>
        <w:t xml:space="preserve">    sMFMAPDUSessionModification                         [58] SMFMAPDUSessionModification,</w:t>
      </w:r>
    </w:p>
    <w:p w14:paraId="3E4430DD" w14:textId="77777777" w:rsidR="00AB0373" w:rsidRDefault="00AB0373" w:rsidP="00AB0373">
      <w:pPr>
        <w:pStyle w:val="Code"/>
      </w:pPr>
      <w:r>
        <w:t xml:space="preserve">    sMFMAPDUSessionRelease                              [59] SMFMAPDUSessionRelease,</w:t>
      </w:r>
    </w:p>
    <w:p w14:paraId="59136D38" w14:textId="77777777" w:rsidR="00AB0373" w:rsidRDefault="00AB0373" w:rsidP="00AB0373">
      <w:pPr>
        <w:pStyle w:val="Code"/>
      </w:pPr>
      <w:r>
        <w:t xml:space="preserve">    startOfInterceptionWithEstablishedMAPDUSession      [60] SMFStartOfInterceptionWithEstablishedMAPDUSession,</w:t>
      </w:r>
    </w:p>
    <w:p w14:paraId="5951DC80" w14:textId="77777777" w:rsidR="00AB0373" w:rsidRDefault="00AB0373" w:rsidP="00AB0373">
      <w:pPr>
        <w:pStyle w:val="Code"/>
      </w:pPr>
      <w:r>
        <w:t xml:space="preserve">    unsuccessfulMASMProcedure                           [61] SMFMAUnsuccessfulProcedure,</w:t>
      </w:r>
    </w:p>
    <w:p w14:paraId="34850E91" w14:textId="77777777" w:rsidR="00AB0373" w:rsidRDefault="00AB0373" w:rsidP="00AB0373">
      <w:pPr>
        <w:pStyle w:val="Code"/>
      </w:pPr>
    </w:p>
    <w:p w14:paraId="6F8C9203" w14:textId="77777777" w:rsidR="00AB0373" w:rsidRDefault="00AB0373" w:rsidP="00AB0373">
      <w:pPr>
        <w:pStyle w:val="Code"/>
      </w:pPr>
      <w:r>
        <w:t xml:space="preserve">    -- Identifier Association events, see clauses 6.2.2.2.7 and 6.3.2.2.2</w:t>
      </w:r>
    </w:p>
    <w:p w14:paraId="7ECA65E9" w14:textId="77777777" w:rsidR="00AB0373" w:rsidRDefault="00AB0373" w:rsidP="00AB0373">
      <w:pPr>
        <w:pStyle w:val="Code"/>
      </w:pPr>
      <w:r>
        <w:t xml:space="preserve">    aMFIdentifierAssocation                             [62] AMFIdentifierAssocation,</w:t>
      </w:r>
    </w:p>
    <w:p w14:paraId="35B4A058" w14:textId="77777777" w:rsidR="00AB0373" w:rsidRDefault="00AB0373" w:rsidP="00AB0373">
      <w:pPr>
        <w:pStyle w:val="Code"/>
      </w:pPr>
      <w:r>
        <w:t xml:space="preserve">    mMEIdentifierAssocation                             [63] MMEIdentifierAssocation,</w:t>
      </w:r>
    </w:p>
    <w:p w14:paraId="6D781DD1" w14:textId="77777777" w:rsidR="00AB0373" w:rsidRDefault="00AB0373" w:rsidP="00AB0373">
      <w:pPr>
        <w:pStyle w:val="Code"/>
      </w:pPr>
    </w:p>
    <w:p w14:paraId="341CD090" w14:textId="77777777" w:rsidR="00AB0373" w:rsidRDefault="00AB0373" w:rsidP="00AB0373">
      <w:pPr>
        <w:pStyle w:val="Code"/>
      </w:pPr>
      <w:r>
        <w:t xml:space="preserve"> -- PDU to MA PDU session-related events, see clause 6.2.3.2.8</w:t>
      </w:r>
    </w:p>
    <w:p w14:paraId="507A050B" w14:textId="77777777" w:rsidR="00AB0373" w:rsidRDefault="00AB0373" w:rsidP="00AB0373">
      <w:pPr>
        <w:pStyle w:val="Code"/>
      </w:pPr>
      <w:r>
        <w:t xml:space="preserve">    sMFPDUtoMAPDUSessionModification                    [64] SMFPDUtoMAPDUSessionModification</w:t>
      </w:r>
    </w:p>
    <w:p w14:paraId="742063F0" w14:textId="77777777" w:rsidR="00AB0373" w:rsidRDefault="00AB0373" w:rsidP="00AB0373">
      <w:pPr>
        <w:pStyle w:val="Code"/>
      </w:pPr>
      <w:r>
        <w:t>}</w:t>
      </w:r>
    </w:p>
    <w:p w14:paraId="19A6F270" w14:textId="77777777" w:rsidR="00AB0373" w:rsidRDefault="00AB0373" w:rsidP="00AB0373">
      <w:pPr>
        <w:pStyle w:val="Code"/>
      </w:pPr>
    </w:p>
    <w:p w14:paraId="34AF7D18" w14:textId="77777777" w:rsidR="00AB0373" w:rsidRDefault="00AB0373" w:rsidP="00AB0373">
      <w:pPr>
        <w:pStyle w:val="CodeHeader"/>
      </w:pPr>
      <w:r>
        <w:t>-- ==============</w:t>
      </w:r>
    </w:p>
    <w:p w14:paraId="4B5EC35B" w14:textId="77777777" w:rsidR="00AB0373" w:rsidRDefault="00AB0373" w:rsidP="00AB0373">
      <w:pPr>
        <w:pStyle w:val="CodeHeader"/>
      </w:pPr>
      <w:r>
        <w:t>-- X3 xCC payload</w:t>
      </w:r>
    </w:p>
    <w:p w14:paraId="0D795866" w14:textId="77777777" w:rsidR="00AB0373" w:rsidRDefault="00AB0373" w:rsidP="00AB0373">
      <w:pPr>
        <w:pStyle w:val="Code"/>
      </w:pPr>
      <w:r>
        <w:t>-- ==============</w:t>
      </w:r>
    </w:p>
    <w:p w14:paraId="0340E879" w14:textId="77777777" w:rsidR="00AB0373" w:rsidRDefault="00AB0373" w:rsidP="00AB0373">
      <w:pPr>
        <w:pStyle w:val="Code"/>
      </w:pPr>
    </w:p>
    <w:p w14:paraId="6C230BE6" w14:textId="77777777" w:rsidR="00AB0373" w:rsidRDefault="00AB0373" w:rsidP="00AB0373">
      <w:pPr>
        <w:pStyle w:val="Code"/>
      </w:pPr>
      <w:r>
        <w:t>-- No additional xCC payload definitions required in the present document.</w:t>
      </w:r>
    </w:p>
    <w:p w14:paraId="178C5B43" w14:textId="77777777" w:rsidR="00AB0373" w:rsidRDefault="00AB0373" w:rsidP="00AB0373">
      <w:pPr>
        <w:pStyle w:val="Code"/>
      </w:pPr>
    </w:p>
    <w:p w14:paraId="7E95E8AF" w14:textId="77777777" w:rsidR="00AB0373" w:rsidRDefault="00AB0373" w:rsidP="00AB0373">
      <w:pPr>
        <w:pStyle w:val="CodeHeader"/>
      </w:pPr>
      <w:r>
        <w:t>-- ===============</w:t>
      </w:r>
    </w:p>
    <w:p w14:paraId="580C8F7D" w14:textId="77777777" w:rsidR="00AB0373" w:rsidRDefault="00AB0373" w:rsidP="00AB0373">
      <w:pPr>
        <w:pStyle w:val="CodeHeader"/>
      </w:pPr>
      <w:r>
        <w:t>-- HI2 IRI payload</w:t>
      </w:r>
    </w:p>
    <w:p w14:paraId="74E98972" w14:textId="77777777" w:rsidR="00AB0373" w:rsidRDefault="00AB0373" w:rsidP="00AB0373">
      <w:pPr>
        <w:pStyle w:val="Code"/>
      </w:pPr>
      <w:r>
        <w:t>-- ===============</w:t>
      </w:r>
    </w:p>
    <w:p w14:paraId="3E4ACEDA" w14:textId="77777777" w:rsidR="00AB0373" w:rsidRDefault="00AB0373" w:rsidP="00AB0373">
      <w:pPr>
        <w:pStyle w:val="Code"/>
      </w:pPr>
    </w:p>
    <w:p w14:paraId="56EE6586" w14:textId="77777777" w:rsidR="00AB0373" w:rsidRDefault="00AB0373" w:rsidP="00AB0373">
      <w:pPr>
        <w:pStyle w:val="Code"/>
      </w:pPr>
      <w:r>
        <w:t>IRIPayload ::= SEQUENCE</w:t>
      </w:r>
    </w:p>
    <w:p w14:paraId="12B9A7D7" w14:textId="77777777" w:rsidR="00AB0373" w:rsidRDefault="00AB0373" w:rsidP="00AB0373">
      <w:pPr>
        <w:pStyle w:val="Code"/>
      </w:pPr>
      <w:r>
        <w:t>{</w:t>
      </w:r>
    </w:p>
    <w:p w14:paraId="776894A1" w14:textId="77777777" w:rsidR="00AB0373" w:rsidRDefault="00AB0373" w:rsidP="00AB0373">
      <w:pPr>
        <w:pStyle w:val="Code"/>
      </w:pPr>
      <w:r>
        <w:t xml:space="preserve">    iRIPayloadOID       [1] RELATIVE-OID,</w:t>
      </w:r>
    </w:p>
    <w:p w14:paraId="021AE72B" w14:textId="77777777" w:rsidR="00AB0373" w:rsidRDefault="00AB0373" w:rsidP="00AB0373">
      <w:pPr>
        <w:pStyle w:val="Code"/>
      </w:pPr>
      <w:r>
        <w:t xml:space="preserve">    event               [2] IRIEvent,</w:t>
      </w:r>
    </w:p>
    <w:p w14:paraId="5D2307B4" w14:textId="77777777" w:rsidR="00AB0373" w:rsidRDefault="00AB0373" w:rsidP="00AB0373">
      <w:pPr>
        <w:pStyle w:val="Code"/>
      </w:pPr>
      <w:r>
        <w:t xml:space="preserve">    targetIdentifiers   [3] SEQUENCE OF IRITargetIdentifier OPTIONAL</w:t>
      </w:r>
    </w:p>
    <w:p w14:paraId="23EB6F3E" w14:textId="77777777" w:rsidR="00AB0373" w:rsidRDefault="00AB0373" w:rsidP="00AB0373">
      <w:pPr>
        <w:pStyle w:val="Code"/>
      </w:pPr>
      <w:r>
        <w:t>}</w:t>
      </w:r>
    </w:p>
    <w:p w14:paraId="1A1768C1" w14:textId="77777777" w:rsidR="00AB0373" w:rsidRDefault="00AB0373" w:rsidP="00AB0373">
      <w:pPr>
        <w:pStyle w:val="Code"/>
      </w:pPr>
    </w:p>
    <w:p w14:paraId="0F1A75AE" w14:textId="77777777" w:rsidR="00AB0373" w:rsidRDefault="00AB0373" w:rsidP="00AB0373">
      <w:pPr>
        <w:pStyle w:val="Code"/>
      </w:pPr>
      <w:r>
        <w:t>IRIEvent ::= CHOICE</w:t>
      </w:r>
    </w:p>
    <w:p w14:paraId="05214538" w14:textId="77777777" w:rsidR="00AB0373" w:rsidRDefault="00AB0373" w:rsidP="00AB0373">
      <w:pPr>
        <w:pStyle w:val="Code"/>
      </w:pPr>
      <w:r>
        <w:t>{</w:t>
      </w:r>
    </w:p>
    <w:p w14:paraId="686920E0" w14:textId="77777777" w:rsidR="00AB0373" w:rsidRDefault="00AB0373" w:rsidP="00AB0373">
      <w:pPr>
        <w:pStyle w:val="Code"/>
      </w:pPr>
      <w:r>
        <w:t xml:space="preserve">    -- Registration-related events, see clause 6.2.2</w:t>
      </w:r>
    </w:p>
    <w:p w14:paraId="241F1FAC" w14:textId="77777777" w:rsidR="00AB0373" w:rsidRDefault="00AB0373" w:rsidP="00AB0373">
      <w:pPr>
        <w:pStyle w:val="Code"/>
      </w:pPr>
      <w:r>
        <w:t xml:space="preserve">    registration                                        [1] AMFRegistration,</w:t>
      </w:r>
    </w:p>
    <w:p w14:paraId="590ECB58" w14:textId="77777777" w:rsidR="00AB0373" w:rsidRDefault="00AB0373" w:rsidP="00AB0373">
      <w:pPr>
        <w:pStyle w:val="Code"/>
      </w:pPr>
      <w:r>
        <w:t xml:space="preserve">    deregistration                                      [2] AMFDeregistration,</w:t>
      </w:r>
    </w:p>
    <w:p w14:paraId="279BE236" w14:textId="77777777" w:rsidR="00AB0373" w:rsidRDefault="00AB0373" w:rsidP="00AB0373">
      <w:pPr>
        <w:pStyle w:val="Code"/>
      </w:pPr>
      <w:r>
        <w:t xml:space="preserve">    locationUpdate                                      [3] AMFLocationUpdate,</w:t>
      </w:r>
    </w:p>
    <w:p w14:paraId="2241F308" w14:textId="77777777" w:rsidR="00AB0373" w:rsidRDefault="00AB0373" w:rsidP="00AB0373">
      <w:pPr>
        <w:pStyle w:val="Code"/>
      </w:pPr>
      <w:r>
        <w:t xml:space="preserve">    startOfInterceptionWithRegisteredUE                 [4] AMFStartOfInterceptionWithRegisteredUE,</w:t>
      </w:r>
    </w:p>
    <w:p w14:paraId="57154356" w14:textId="77777777" w:rsidR="00AB0373" w:rsidRDefault="00AB0373" w:rsidP="00AB0373">
      <w:pPr>
        <w:pStyle w:val="Code"/>
      </w:pPr>
      <w:r>
        <w:t xml:space="preserve">    unsuccessfulRegistrationProcedure                   [5] AMFUnsuccessfulProcedure,</w:t>
      </w:r>
    </w:p>
    <w:p w14:paraId="65C51461" w14:textId="77777777" w:rsidR="00AB0373" w:rsidRDefault="00AB0373" w:rsidP="00AB0373">
      <w:pPr>
        <w:pStyle w:val="Code"/>
      </w:pPr>
    </w:p>
    <w:p w14:paraId="54ABBAC8" w14:textId="77777777" w:rsidR="00AB0373" w:rsidRDefault="00AB0373" w:rsidP="00AB0373">
      <w:pPr>
        <w:pStyle w:val="Code"/>
      </w:pPr>
      <w:r>
        <w:t xml:space="preserve">    -- PDU session-related events, see clause 6.2.3</w:t>
      </w:r>
    </w:p>
    <w:p w14:paraId="5B2979EC" w14:textId="77777777" w:rsidR="00AB0373" w:rsidRDefault="00AB0373" w:rsidP="00AB0373">
      <w:pPr>
        <w:pStyle w:val="Code"/>
      </w:pPr>
      <w:r>
        <w:t xml:space="preserve">    pDUSessionEstablishment                             [6] SMFPDUSessionEstablishment,</w:t>
      </w:r>
    </w:p>
    <w:p w14:paraId="613748D2" w14:textId="77777777" w:rsidR="00AB0373" w:rsidRDefault="00AB0373" w:rsidP="00AB0373">
      <w:pPr>
        <w:pStyle w:val="Code"/>
      </w:pPr>
      <w:r>
        <w:t xml:space="preserve">    pDUSessionModification                              [7] SMFPDUSessionModification,</w:t>
      </w:r>
    </w:p>
    <w:p w14:paraId="20F18452" w14:textId="77777777" w:rsidR="00AB0373" w:rsidRDefault="00AB0373" w:rsidP="00AB0373">
      <w:pPr>
        <w:pStyle w:val="Code"/>
      </w:pPr>
      <w:r>
        <w:t xml:space="preserve">    pDUSessionRelease                                   [8] SMFPDUSessionRelease,</w:t>
      </w:r>
    </w:p>
    <w:p w14:paraId="6C6E0412" w14:textId="77777777" w:rsidR="00AB0373" w:rsidRDefault="00AB0373" w:rsidP="00AB0373">
      <w:pPr>
        <w:pStyle w:val="Code"/>
      </w:pPr>
      <w:r>
        <w:t xml:space="preserve">    startOfInterceptionWithEstablishedPDUSession        [9] SMFStartOfInterceptionWithEstablishedPDUSession,</w:t>
      </w:r>
    </w:p>
    <w:p w14:paraId="539F0EEA" w14:textId="77777777" w:rsidR="00AB0373" w:rsidRDefault="00AB0373" w:rsidP="00AB0373">
      <w:pPr>
        <w:pStyle w:val="Code"/>
      </w:pPr>
      <w:r>
        <w:t xml:space="preserve">    unsuccessfulSessionProcedure                        [10] SMFUnsuccessfulProcedure,</w:t>
      </w:r>
    </w:p>
    <w:p w14:paraId="180C01E6" w14:textId="77777777" w:rsidR="00AB0373" w:rsidRDefault="00AB0373" w:rsidP="00AB0373">
      <w:pPr>
        <w:pStyle w:val="Code"/>
      </w:pPr>
    </w:p>
    <w:p w14:paraId="1FB194B2" w14:textId="77777777" w:rsidR="00AB0373" w:rsidRDefault="00AB0373" w:rsidP="00AB0373">
      <w:pPr>
        <w:pStyle w:val="Code"/>
      </w:pPr>
      <w:r>
        <w:t xml:space="preserve">    -- Subscriber-management related events, see clause 7.2.2</w:t>
      </w:r>
    </w:p>
    <w:p w14:paraId="7AA236B8" w14:textId="77777777" w:rsidR="00AB0373" w:rsidRDefault="00AB0373" w:rsidP="00AB0373">
      <w:pPr>
        <w:pStyle w:val="Code"/>
      </w:pPr>
      <w:r>
        <w:t xml:space="preserve">    servingSystemMessage                                [11] UDMServingSystemMessage,</w:t>
      </w:r>
    </w:p>
    <w:p w14:paraId="3C1A2AAD" w14:textId="77777777" w:rsidR="00AB0373" w:rsidRDefault="00AB0373" w:rsidP="00AB0373">
      <w:pPr>
        <w:pStyle w:val="Code"/>
      </w:pPr>
    </w:p>
    <w:p w14:paraId="52E4162C" w14:textId="77777777" w:rsidR="00AB0373" w:rsidRDefault="00AB0373" w:rsidP="00AB0373">
      <w:pPr>
        <w:pStyle w:val="Code"/>
      </w:pPr>
      <w:r>
        <w:t xml:space="preserve">    -- SMS-related events, see clause 6.2.5, see also sMSReport ([56] below)</w:t>
      </w:r>
    </w:p>
    <w:p w14:paraId="13338255" w14:textId="77777777" w:rsidR="00AB0373" w:rsidRDefault="00AB0373" w:rsidP="00AB0373">
      <w:pPr>
        <w:pStyle w:val="Code"/>
      </w:pPr>
      <w:r>
        <w:t xml:space="preserve">    sMSMessage                                          [12] SMSMessage,</w:t>
      </w:r>
    </w:p>
    <w:p w14:paraId="3A1BC362" w14:textId="77777777" w:rsidR="00AB0373" w:rsidRDefault="00AB0373" w:rsidP="00AB0373">
      <w:pPr>
        <w:pStyle w:val="Code"/>
      </w:pPr>
    </w:p>
    <w:p w14:paraId="56234B89" w14:textId="77777777" w:rsidR="00AB0373" w:rsidRDefault="00AB0373" w:rsidP="00AB0373">
      <w:pPr>
        <w:pStyle w:val="Code"/>
      </w:pPr>
      <w:r>
        <w:t xml:space="preserve">    -- LALS-related events, see clause 7.3.1</w:t>
      </w:r>
    </w:p>
    <w:p w14:paraId="2315A4CE" w14:textId="77777777" w:rsidR="00AB0373" w:rsidRDefault="00AB0373" w:rsidP="00AB0373">
      <w:pPr>
        <w:pStyle w:val="Code"/>
      </w:pPr>
      <w:r>
        <w:t xml:space="preserve">    lALSReport                                          [13] LALSReport,</w:t>
      </w:r>
    </w:p>
    <w:p w14:paraId="10604B1B" w14:textId="77777777" w:rsidR="00AB0373" w:rsidRDefault="00AB0373" w:rsidP="00AB0373">
      <w:pPr>
        <w:pStyle w:val="Code"/>
      </w:pPr>
    </w:p>
    <w:p w14:paraId="592DFD3C" w14:textId="77777777" w:rsidR="00AB0373" w:rsidRDefault="00AB0373" w:rsidP="00AB0373">
      <w:pPr>
        <w:pStyle w:val="Code"/>
      </w:pPr>
      <w:r>
        <w:t xml:space="preserve">    -- PDHR/PDSR-related events, see clause 6.2.3.4.1</w:t>
      </w:r>
    </w:p>
    <w:p w14:paraId="5458CA00" w14:textId="77777777" w:rsidR="00AB0373" w:rsidRDefault="00AB0373" w:rsidP="00AB0373">
      <w:pPr>
        <w:pStyle w:val="Code"/>
      </w:pPr>
      <w:r>
        <w:t xml:space="preserve">    pDHeaderReport                                      [14] PDHeaderReport,</w:t>
      </w:r>
    </w:p>
    <w:p w14:paraId="6D4A4EB8" w14:textId="77777777" w:rsidR="00AB0373" w:rsidRDefault="00AB0373" w:rsidP="00AB0373">
      <w:pPr>
        <w:pStyle w:val="Code"/>
      </w:pPr>
      <w:r>
        <w:t xml:space="preserve">    pDSummaryReport                                     [15] PDSummaryReport,</w:t>
      </w:r>
    </w:p>
    <w:p w14:paraId="56BAD830" w14:textId="77777777" w:rsidR="00AB0373" w:rsidRDefault="00AB0373" w:rsidP="00AB0373">
      <w:pPr>
        <w:pStyle w:val="Code"/>
      </w:pPr>
    </w:p>
    <w:p w14:paraId="59048047" w14:textId="77777777" w:rsidR="00AB0373" w:rsidRDefault="00AB0373" w:rsidP="00AB0373">
      <w:pPr>
        <w:pStyle w:val="Code"/>
      </w:pPr>
      <w:r>
        <w:t xml:space="preserve">    -- MDF-related events, see clause 7.3.2</w:t>
      </w:r>
    </w:p>
    <w:p w14:paraId="1CBA11A4" w14:textId="77777777" w:rsidR="00AB0373" w:rsidRDefault="00AB0373" w:rsidP="00AB0373">
      <w:pPr>
        <w:pStyle w:val="Code"/>
      </w:pPr>
      <w:r>
        <w:t xml:space="preserve">    mDFCellSiteReport                                   [16] MDFCellSiteReport,</w:t>
      </w:r>
    </w:p>
    <w:p w14:paraId="29437EFF" w14:textId="77777777" w:rsidR="00AB0373" w:rsidRDefault="00AB0373" w:rsidP="00AB0373">
      <w:pPr>
        <w:pStyle w:val="Code"/>
      </w:pPr>
    </w:p>
    <w:p w14:paraId="1D6BBBE1" w14:textId="77777777" w:rsidR="00AB0373" w:rsidRDefault="00AB0373" w:rsidP="00AB0373">
      <w:pPr>
        <w:pStyle w:val="Code"/>
      </w:pPr>
      <w:r>
        <w:t xml:space="preserve">    -- MMS-related events, see clause 7.4.2</w:t>
      </w:r>
    </w:p>
    <w:p w14:paraId="491365E7" w14:textId="77777777" w:rsidR="00AB0373" w:rsidRDefault="00AB0373" w:rsidP="00AB0373">
      <w:pPr>
        <w:pStyle w:val="Code"/>
      </w:pPr>
      <w:r>
        <w:t xml:space="preserve">    mMSSend                                             [17] MMSSend,</w:t>
      </w:r>
    </w:p>
    <w:p w14:paraId="08392D7B" w14:textId="77777777" w:rsidR="00AB0373" w:rsidRDefault="00AB0373" w:rsidP="00AB0373">
      <w:pPr>
        <w:pStyle w:val="Code"/>
      </w:pPr>
      <w:r>
        <w:t xml:space="preserve">    mMSSendByNonLocalTarget                             [18] MMSSendByNonLocalTarget,</w:t>
      </w:r>
    </w:p>
    <w:p w14:paraId="14928401" w14:textId="77777777" w:rsidR="00AB0373" w:rsidRDefault="00AB0373" w:rsidP="00AB0373">
      <w:pPr>
        <w:pStyle w:val="Code"/>
      </w:pPr>
      <w:r>
        <w:t xml:space="preserve">    mMSNotification                                     [19] MMSNotification,</w:t>
      </w:r>
    </w:p>
    <w:p w14:paraId="53DED64E" w14:textId="77777777" w:rsidR="00AB0373" w:rsidRDefault="00AB0373" w:rsidP="00AB0373">
      <w:pPr>
        <w:pStyle w:val="Code"/>
      </w:pPr>
      <w:r>
        <w:t xml:space="preserve">    mMSSendToNonLocalTarget                             [20] MMSSendToNonLocalTarget,</w:t>
      </w:r>
    </w:p>
    <w:p w14:paraId="26D0542A" w14:textId="77777777" w:rsidR="00AB0373" w:rsidRDefault="00AB0373" w:rsidP="00AB0373">
      <w:pPr>
        <w:pStyle w:val="Code"/>
      </w:pPr>
      <w:r>
        <w:t xml:space="preserve">    mMSNotificationResponse                             [21] MMSNotificationResponse,</w:t>
      </w:r>
    </w:p>
    <w:p w14:paraId="2139A354" w14:textId="77777777" w:rsidR="00AB0373" w:rsidRDefault="00AB0373" w:rsidP="00AB0373">
      <w:pPr>
        <w:pStyle w:val="Code"/>
      </w:pPr>
      <w:r>
        <w:t xml:space="preserve">    mMSRetrieval                                        [22] MMSRetrieval,</w:t>
      </w:r>
    </w:p>
    <w:p w14:paraId="3B3B9FB6" w14:textId="77777777" w:rsidR="00AB0373" w:rsidRDefault="00AB0373" w:rsidP="00AB0373">
      <w:pPr>
        <w:pStyle w:val="Code"/>
      </w:pPr>
      <w:r>
        <w:t xml:space="preserve">    mMSDeliveryAck                                      [23] MMSDeliveryAck,</w:t>
      </w:r>
    </w:p>
    <w:p w14:paraId="796AECEB" w14:textId="77777777" w:rsidR="00AB0373" w:rsidRDefault="00AB0373" w:rsidP="00AB0373">
      <w:pPr>
        <w:pStyle w:val="Code"/>
      </w:pPr>
      <w:r>
        <w:t xml:space="preserve">    mMSForward                                          [24] MMSForward,</w:t>
      </w:r>
    </w:p>
    <w:p w14:paraId="160FF17A" w14:textId="77777777" w:rsidR="00AB0373" w:rsidRDefault="00AB0373" w:rsidP="00AB0373">
      <w:pPr>
        <w:pStyle w:val="Code"/>
      </w:pPr>
      <w:r>
        <w:t xml:space="preserve">    mMSDeleteFromRelay                                  [25] MMSDeleteFromRelay,</w:t>
      </w:r>
    </w:p>
    <w:p w14:paraId="7CAFA3C4" w14:textId="77777777" w:rsidR="00AB0373" w:rsidRDefault="00AB0373" w:rsidP="00AB0373">
      <w:pPr>
        <w:pStyle w:val="Code"/>
      </w:pPr>
      <w:r>
        <w:t xml:space="preserve">    mMSDeliveryReport                                   [26] MMSDeliveryReport,</w:t>
      </w:r>
    </w:p>
    <w:p w14:paraId="792A9D39" w14:textId="77777777" w:rsidR="00AB0373" w:rsidRDefault="00AB0373" w:rsidP="00AB0373">
      <w:pPr>
        <w:pStyle w:val="Code"/>
      </w:pPr>
      <w:r>
        <w:t xml:space="preserve">    mMSDeliveryReportNonLocalTarget                     [27] MMSDeliveryReportNonLocalTarget,</w:t>
      </w:r>
    </w:p>
    <w:p w14:paraId="72DE79D5" w14:textId="77777777" w:rsidR="00AB0373" w:rsidRDefault="00AB0373" w:rsidP="00AB0373">
      <w:pPr>
        <w:pStyle w:val="Code"/>
      </w:pPr>
      <w:r>
        <w:t xml:space="preserve">    mMSReadReport                                       [28] MMSReadReport,</w:t>
      </w:r>
    </w:p>
    <w:p w14:paraId="5BF4D065" w14:textId="77777777" w:rsidR="00AB0373" w:rsidRDefault="00AB0373" w:rsidP="00AB0373">
      <w:pPr>
        <w:pStyle w:val="Code"/>
      </w:pPr>
      <w:r>
        <w:t xml:space="preserve">    mMSReadReportNonLocalTarget                         [29] MMSReadReportNonLocalTarget,</w:t>
      </w:r>
    </w:p>
    <w:p w14:paraId="59EBA1CF" w14:textId="77777777" w:rsidR="00AB0373" w:rsidRDefault="00AB0373" w:rsidP="00AB0373">
      <w:pPr>
        <w:pStyle w:val="Code"/>
      </w:pPr>
      <w:r>
        <w:t xml:space="preserve">    mMSCancel                                           [30] MMSCancel,</w:t>
      </w:r>
    </w:p>
    <w:p w14:paraId="3FAB6A5A" w14:textId="77777777" w:rsidR="00AB0373" w:rsidRDefault="00AB0373" w:rsidP="00AB0373">
      <w:pPr>
        <w:pStyle w:val="Code"/>
      </w:pPr>
      <w:r>
        <w:t xml:space="preserve">    mMSMBoxStore                                        [31] MMSMBoxStore,</w:t>
      </w:r>
    </w:p>
    <w:p w14:paraId="2E1BC49B" w14:textId="77777777" w:rsidR="00AB0373" w:rsidRDefault="00AB0373" w:rsidP="00AB0373">
      <w:pPr>
        <w:pStyle w:val="Code"/>
      </w:pPr>
      <w:r>
        <w:t xml:space="preserve">    mMSMBoxUpload                                       [32] MMSMBoxUpload,</w:t>
      </w:r>
    </w:p>
    <w:p w14:paraId="7A5233D7" w14:textId="77777777" w:rsidR="00AB0373" w:rsidRDefault="00AB0373" w:rsidP="00AB0373">
      <w:pPr>
        <w:pStyle w:val="Code"/>
      </w:pPr>
      <w:r>
        <w:t xml:space="preserve">    mMSMBoxDelete                                       [33] MMSMBoxDelete,</w:t>
      </w:r>
    </w:p>
    <w:p w14:paraId="3E9BAE86" w14:textId="77777777" w:rsidR="00AB0373" w:rsidRDefault="00AB0373" w:rsidP="00AB0373">
      <w:pPr>
        <w:pStyle w:val="Code"/>
      </w:pPr>
      <w:r>
        <w:t xml:space="preserve">    mMSMBoxViewRequest                                  [34] MMSMBoxViewRequest,</w:t>
      </w:r>
    </w:p>
    <w:p w14:paraId="75832869" w14:textId="77777777" w:rsidR="00AB0373" w:rsidRDefault="00AB0373" w:rsidP="00AB0373">
      <w:pPr>
        <w:pStyle w:val="Code"/>
      </w:pPr>
      <w:r>
        <w:t xml:space="preserve">    mMSMBoxViewResponse                                 [35] MMSMBoxViewResponse,</w:t>
      </w:r>
    </w:p>
    <w:p w14:paraId="43B24D43" w14:textId="77777777" w:rsidR="00AB0373" w:rsidRDefault="00AB0373" w:rsidP="00AB0373">
      <w:pPr>
        <w:pStyle w:val="Code"/>
      </w:pPr>
    </w:p>
    <w:p w14:paraId="2A4AECC4" w14:textId="77777777" w:rsidR="00AB0373" w:rsidRDefault="00AB0373" w:rsidP="00AB0373">
      <w:pPr>
        <w:pStyle w:val="Code"/>
      </w:pPr>
      <w:r>
        <w:t xml:space="preserve">    -- PTC-related events, see clause 7.5.2</w:t>
      </w:r>
    </w:p>
    <w:p w14:paraId="1769E47C" w14:textId="77777777" w:rsidR="00AB0373" w:rsidRDefault="00AB0373" w:rsidP="00AB0373">
      <w:pPr>
        <w:pStyle w:val="Code"/>
      </w:pPr>
      <w:r>
        <w:t xml:space="preserve">    pTCRegistration                                     [36] PTCRegistration,</w:t>
      </w:r>
    </w:p>
    <w:p w14:paraId="546F353F" w14:textId="77777777" w:rsidR="00AB0373" w:rsidRDefault="00AB0373" w:rsidP="00AB0373">
      <w:pPr>
        <w:pStyle w:val="Code"/>
      </w:pPr>
      <w:r>
        <w:t xml:space="preserve">    pTCSessionInitiation                                [37] PTCSessionInitiation,</w:t>
      </w:r>
    </w:p>
    <w:p w14:paraId="495AA7AC" w14:textId="77777777" w:rsidR="00AB0373" w:rsidRDefault="00AB0373" w:rsidP="00AB0373">
      <w:pPr>
        <w:pStyle w:val="Code"/>
      </w:pPr>
      <w:r>
        <w:t xml:space="preserve">    pTCSessionAbandon                                   [38] PTCSessionAbandon,</w:t>
      </w:r>
    </w:p>
    <w:p w14:paraId="35DF6001" w14:textId="77777777" w:rsidR="00AB0373" w:rsidRDefault="00AB0373" w:rsidP="00AB0373">
      <w:pPr>
        <w:pStyle w:val="Code"/>
      </w:pPr>
      <w:r>
        <w:t xml:space="preserve">    pTCSessionStart                                     [39] PTCSessionStart,</w:t>
      </w:r>
    </w:p>
    <w:p w14:paraId="5572DD21" w14:textId="77777777" w:rsidR="00AB0373" w:rsidRDefault="00AB0373" w:rsidP="00AB0373">
      <w:pPr>
        <w:pStyle w:val="Code"/>
      </w:pPr>
      <w:r>
        <w:t xml:space="preserve">    pTCSessionEnd                                       [40] PTCSessionEnd,</w:t>
      </w:r>
    </w:p>
    <w:p w14:paraId="329A21DE" w14:textId="77777777" w:rsidR="00AB0373" w:rsidRDefault="00AB0373" w:rsidP="00AB0373">
      <w:pPr>
        <w:pStyle w:val="Code"/>
      </w:pPr>
      <w:r>
        <w:t xml:space="preserve">    pTCStartOfInterception                              [41] PTCStartOfInterception,</w:t>
      </w:r>
    </w:p>
    <w:p w14:paraId="5E12042F" w14:textId="77777777" w:rsidR="00AB0373" w:rsidRDefault="00AB0373" w:rsidP="00AB0373">
      <w:pPr>
        <w:pStyle w:val="Code"/>
      </w:pPr>
      <w:r>
        <w:t xml:space="preserve">    pTCPreEstablishedSession                            [42] PTCPreEstablishedSession,</w:t>
      </w:r>
    </w:p>
    <w:p w14:paraId="7437644D" w14:textId="77777777" w:rsidR="00AB0373" w:rsidRDefault="00AB0373" w:rsidP="00AB0373">
      <w:pPr>
        <w:pStyle w:val="Code"/>
      </w:pPr>
      <w:r>
        <w:t xml:space="preserve">    pTCInstantPersonalAlert                             [43] PTCInstantPersonalAlert,</w:t>
      </w:r>
    </w:p>
    <w:p w14:paraId="0C0FC707" w14:textId="77777777" w:rsidR="00AB0373" w:rsidRDefault="00AB0373" w:rsidP="00AB0373">
      <w:pPr>
        <w:pStyle w:val="Code"/>
      </w:pPr>
      <w:r>
        <w:t xml:space="preserve">    pTCPartyJoin                                        [44] PTCPartyJoin,</w:t>
      </w:r>
    </w:p>
    <w:p w14:paraId="5452FE21" w14:textId="77777777" w:rsidR="00AB0373" w:rsidRDefault="00AB0373" w:rsidP="00AB0373">
      <w:pPr>
        <w:pStyle w:val="Code"/>
      </w:pPr>
      <w:r>
        <w:t xml:space="preserve">    pTCPartyDrop                                        [45] PTCPartyDrop,</w:t>
      </w:r>
    </w:p>
    <w:p w14:paraId="0EEC26BC" w14:textId="77777777" w:rsidR="00AB0373" w:rsidRDefault="00AB0373" w:rsidP="00AB0373">
      <w:pPr>
        <w:pStyle w:val="Code"/>
      </w:pPr>
      <w:r>
        <w:t xml:space="preserve">    pTCPartyHold                                        [46] PTCPartyHold,</w:t>
      </w:r>
    </w:p>
    <w:p w14:paraId="1496BF9C" w14:textId="77777777" w:rsidR="00AB0373" w:rsidRDefault="00AB0373" w:rsidP="00AB0373">
      <w:pPr>
        <w:pStyle w:val="Code"/>
      </w:pPr>
      <w:r>
        <w:t xml:space="preserve">    pTCMediaModification                                [47] PTCMediaModification,</w:t>
      </w:r>
    </w:p>
    <w:p w14:paraId="764177D2" w14:textId="77777777" w:rsidR="00AB0373" w:rsidRDefault="00AB0373" w:rsidP="00AB0373">
      <w:pPr>
        <w:pStyle w:val="Code"/>
      </w:pPr>
      <w:r>
        <w:t xml:space="preserve">    pTCGroupAdvertisement                               [48] PTCGroupAdvertisement,</w:t>
      </w:r>
    </w:p>
    <w:p w14:paraId="489E9D50" w14:textId="77777777" w:rsidR="00AB0373" w:rsidRDefault="00AB0373" w:rsidP="00AB0373">
      <w:pPr>
        <w:pStyle w:val="Code"/>
      </w:pPr>
      <w:r>
        <w:t xml:space="preserve">    pTCFloorControl                                     [49] PTCFloorControl,</w:t>
      </w:r>
    </w:p>
    <w:p w14:paraId="0805E0CE" w14:textId="77777777" w:rsidR="00AB0373" w:rsidRDefault="00AB0373" w:rsidP="00AB0373">
      <w:pPr>
        <w:pStyle w:val="Code"/>
      </w:pPr>
      <w:r>
        <w:t xml:space="preserve">    pTCTargetPresence                                   [50] PTCTargetPresence,</w:t>
      </w:r>
    </w:p>
    <w:p w14:paraId="648DF109" w14:textId="77777777" w:rsidR="00AB0373" w:rsidRDefault="00AB0373" w:rsidP="00AB0373">
      <w:pPr>
        <w:pStyle w:val="Code"/>
      </w:pPr>
      <w:r>
        <w:t xml:space="preserve">    pTCParticipantPresence                              [51] PTCParticipantPresence,</w:t>
      </w:r>
    </w:p>
    <w:p w14:paraId="3464DAEF" w14:textId="77777777" w:rsidR="00AB0373" w:rsidRDefault="00AB0373" w:rsidP="00AB0373">
      <w:pPr>
        <w:pStyle w:val="Code"/>
      </w:pPr>
      <w:r>
        <w:t xml:space="preserve">    pTCListManagement                                   [52] PTCListManagement,</w:t>
      </w:r>
    </w:p>
    <w:p w14:paraId="1C2FD58C" w14:textId="77777777" w:rsidR="00AB0373" w:rsidRDefault="00AB0373" w:rsidP="00AB0373">
      <w:pPr>
        <w:pStyle w:val="Code"/>
      </w:pPr>
      <w:r>
        <w:t xml:space="preserve">    pTCAccessPolicy                                     [53] PTCAccessPolicy,</w:t>
      </w:r>
    </w:p>
    <w:p w14:paraId="722023B6" w14:textId="77777777" w:rsidR="00AB0373" w:rsidRDefault="00AB0373" w:rsidP="00AB0373">
      <w:pPr>
        <w:pStyle w:val="Code"/>
      </w:pPr>
    </w:p>
    <w:p w14:paraId="560704BD" w14:textId="77777777" w:rsidR="00AB0373" w:rsidRDefault="00AB0373" w:rsidP="00AB0373">
      <w:pPr>
        <w:pStyle w:val="Code"/>
      </w:pPr>
      <w:r>
        <w:t xml:space="preserve">    -- More Subscriber-management related events, see clause 7.2.2</w:t>
      </w:r>
    </w:p>
    <w:p w14:paraId="664D97CE" w14:textId="77777777" w:rsidR="00AB0373" w:rsidRDefault="00AB0373" w:rsidP="00AB0373">
      <w:pPr>
        <w:pStyle w:val="Code"/>
      </w:pPr>
      <w:r>
        <w:t xml:space="preserve">     subscriberRecordChangeMessage                      [54] UDMSubscriberRecordChangeMessage,</w:t>
      </w:r>
    </w:p>
    <w:p w14:paraId="49C5AF2C" w14:textId="77777777" w:rsidR="00AB0373" w:rsidRDefault="00AB0373" w:rsidP="00AB0373">
      <w:pPr>
        <w:pStyle w:val="Code"/>
      </w:pPr>
      <w:r>
        <w:t xml:space="preserve">     cancelLocationMessage                              [55] UDMCancelLocationMessage,</w:t>
      </w:r>
    </w:p>
    <w:p w14:paraId="3FDE160F" w14:textId="77777777" w:rsidR="00AB0373" w:rsidRDefault="00AB0373" w:rsidP="00AB0373">
      <w:pPr>
        <w:pStyle w:val="Code"/>
      </w:pPr>
    </w:p>
    <w:p w14:paraId="46010694" w14:textId="77777777" w:rsidR="00AB0373" w:rsidRDefault="00AB0373" w:rsidP="00AB0373">
      <w:pPr>
        <w:pStyle w:val="Code"/>
      </w:pPr>
      <w:r>
        <w:t xml:space="preserve">    -- SMS-related events, continued from choice 12</w:t>
      </w:r>
    </w:p>
    <w:p w14:paraId="30664065" w14:textId="77777777" w:rsidR="00AB0373" w:rsidRDefault="00AB0373" w:rsidP="00AB0373">
      <w:pPr>
        <w:pStyle w:val="Code"/>
      </w:pPr>
      <w:r>
        <w:t xml:space="preserve">    sMSReport                                           [56] SMSReport,</w:t>
      </w:r>
    </w:p>
    <w:p w14:paraId="5DC13A5B" w14:textId="77777777" w:rsidR="00AB0373" w:rsidRDefault="00AB0373" w:rsidP="00AB0373">
      <w:pPr>
        <w:pStyle w:val="Code"/>
      </w:pPr>
    </w:p>
    <w:p w14:paraId="58E8A2D4" w14:textId="77777777" w:rsidR="00AB0373" w:rsidRDefault="00AB0373" w:rsidP="00AB0373">
      <w:pPr>
        <w:pStyle w:val="Code"/>
      </w:pPr>
      <w:r>
        <w:t xml:space="preserve">    -- MA PDU session-related events, see clause 6.2.3.2.7</w:t>
      </w:r>
    </w:p>
    <w:p w14:paraId="6FBB7CD3" w14:textId="77777777" w:rsidR="00AB0373" w:rsidRDefault="00AB0373" w:rsidP="00AB0373">
      <w:pPr>
        <w:pStyle w:val="Code"/>
      </w:pPr>
      <w:r>
        <w:t xml:space="preserve">    sMFMAPDUSessionEstablishment                        [57] SMFMAPDUSessionEstablishment,</w:t>
      </w:r>
    </w:p>
    <w:p w14:paraId="06B09461" w14:textId="77777777" w:rsidR="00AB0373" w:rsidRDefault="00AB0373" w:rsidP="00AB0373">
      <w:pPr>
        <w:pStyle w:val="Code"/>
      </w:pPr>
      <w:r>
        <w:t xml:space="preserve">    sMFMAPDUSessionModification                         [58] SMFMAPDUSessionModification,</w:t>
      </w:r>
    </w:p>
    <w:p w14:paraId="3F390C1A" w14:textId="77777777" w:rsidR="00AB0373" w:rsidRDefault="00AB0373" w:rsidP="00AB0373">
      <w:pPr>
        <w:pStyle w:val="Code"/>
      </w:pPr>
      <w:r>
        <w:t xml:space="preserve">    sMFMAPDUSessionRelease                              [59] SMFMAPDUSessionRelease,</w:t>
      </w:r>
    </w:p>
    <w:p w14:paraId="0A922A80" w14:textId="77777777" w:rsidR="00AB0373" w:rsidRDefault="00AB0373" w:rsidP="00AB0373">
      <w:pPr>
        <w:pStyle w:val="Code"/>
      </w:pPr>
      <w:r>
        <w:t xml:space="preserve">    startOfInterceptionWithEstablishedMAPDUSession      [60] SMFStartOfInterceptionWithEstablishedMAPDUSession,</w:t>
      </w:r>
    </w:p>
    <w:p w14:paraId="247516F1" w14:textId="77777777" w:rsidR="00AB0373" w:rsidRDefault="00AB0373" w:rsidP="00AB0373">
      <w:pPr>
        <w:pStyle w:val="Code"/>
      </w:pPr>
      <w:r>
        <w:t xml:space="preserve">    unsuccessfulMASMProcedure                           [61] SMFMAUnsuccessfulProcedure,</w:t>
      </w:r>
    </w:p>
    <w:p w14:paraId="3AFDD5FF" w14:textId="77777777" w:rsidR="00AB0373" w:rsidRDefault="00AB0373" w:rsidP="00AB0373">
      <w:pPr>
        <w:pStyle w:val="Code"/>
      </w:pPr>
    </w:p>
    <w:p w14:paraId="37076530" w14:textId="77777777" w:rsidR="00AB0373" w:rsidRDefault="00AB0373" w:rsidP="00AB0373">
      <w:pPr>
        <w:pStyle w:val="Code"/>
      </w:pPr>
      <w:r>
        <w:t xml:space="preserve">    -- Identifier Association events, see clauses 6.2.2.2.7 and 6.3.2.2.2</w:t>
      </w:r>
    </w:p>
    <w:p w14:paraId="31C1BC34" w14:textId="77777777" w:rsidR="00AB0373" w:rsidRDefault="00AB0373" w:rsidP="00AB0373">
      <w:pPr>
        <w:pStyle w:val="Code"/>
      </w:pPr>
      <w:r>
        <w:t xml:space="preserve">     aMFIdentifierAssocation                            [62] AMFIdentifierAssocation,</w:t>
      </w:r>
    </w:p>
    <w:p w14:paraId="705DE197" w14:textId="77777777" w:rsidR="00AB0373" w:rsidRDefault="00AB0373" w:rsidP="00AB0373">
      <w:pPr>
        <w:pStyle w:val="Code"/>
      </w:pPr>
      <w:r>
        <w:t xml:space="preserve">     mMEIdentifierAssocation                            [63] MMEIdentifierAssocation,</w:t>
      </w:r>
    </w:p>
    <w:p w14:paraId="5CA461BA" w14:textId="77777777" w:rsidR="00AB0373" w:rsidRDefault="00AB0373" w:rsidP="00AB0373">
      <w:pPr>
        <w:pStyle w:val="Code"/>
      </w:pPr>
    </w:p>
    <w:p w14:paraId="294610C9" w14:textId="77777777" w:rsidR="00AB0373" w:rsidRDefault="00AB0373" w:rsidP="00AB0373">
      <w:pPr>
        <w:pStyle w:val="Code"/>
      </w:pPr>
      <w:r>
        <w:t xml:space="preserve">    -- PDU to MA PDU session-related events, see clause 6.2.3.2.8</w:t>
      </w:r>
    </w:p>
    <w:p w14:paraId="7FFEBE4A" w14:textId="77777777" w:rsidR="00AB0373" w:rsidRDefault="00AB0373" w:rsidP="00AB0373">
      <w:pPr>
        <w:pStyle w:val="Code"/>
      </w:pPr>
      <w:r>
        <w:t xml:space="preserve">    sMFPDUtoMAPDUSessionModification                    [64] SMFPDUtoMAPDUSessionModification</w:t>
      </w:r>
    </w:p>
    <w:p w14:paraId="6AD723D4" w14:textId="77777777" w:rsidR="00AB0373" w:rsidRDefault="00AB0373" w:rsidP="00AB0373">
      <w:pPr>
        <w:pStyle w:val="Code"/>
      </w:pPr>
      <w:r>
        <w:t>}</w:t>
      </w:r>
    </w:p>
    <w:p w14:paraId="5A865B19" w14:textId="77777777" w:rsidR="00AB0373" w:rsidRDefault="00AB0373" w:rsidP="00AB0373">
      <w:pPr>
        <w:pStyle w:val="Code"/>
      </w:pPr>
    </w:p>
    <w:p w14:paraId="6F61BB40" w14:textId="77777777" w:rsidR="00AB0373" w:rsidRDefault="00AB0373" w:rsidP="00AB0373">
      <w:pPr>
        <w:pStyle w:val="Code"/>
      </w:pPr>
      <w:r>
        <w:t>IRITargetIdentifier ::= SEQUENCE</w:t>
      </w:r>
    </w:p>
    <w:p w14:paraId="1359790B" w14:textId="77777777" w:rsidR="00AB0373" w:rsidRDefault="00AB0373" w:rsidP="00AB0373">
      <w:pPr>
        <w:pStyle w:val="Code"/>
      </w:pPr>
      <w:r>
        <w:t>{</w:t>
      </w:r>
    </w:p>
    <w:p w14:paraId="6A8558F6" w14:textId="77777777" w:rsidR="00AB0373" w:rsidRDefault="00AB0373" w:rsidP="00AB0373">
      <w:pPr>
        <w:pStyle w:val="Code"/>
      </w:pPr>
      <w:r>
        <w:t xml:space="preserve">    identifier                                          [1] TargetIdentifier,</w:t>
      </w:r>
    </w:p>
    <w:p w14:paraId="18B2B787" w14:textId="77777777" w:rsidR="00AB0373" w:rsidRDefault="00AB0373" w:rsidP="00AB0373">
      <w:pPr>
        <w:pStyle w:val="Code"/>
      </w:pPr>
      <w:r>
        <w:t xml:space="preserve">    provenance                                          [2] TargetIdentifierProvenance OPTIONAL</w:t>
      </w:r>
    </w:p>
    <w:p w14:paraId="1B376793" w14:textId="77777777" w:rsidR="00AB0373" w:rsidRDefault="00AB0373" w:rsidP="00AB0373">
      <w:pPr>
        <w:pStyle w:val="Code"/>
      </w:pPr>
      <w:r>
        <w:t>}</w:t>
      </w:r>
    </w:p>
    <w:p w14:paraId="378D285A" w14:textId="77777777" w:rsidR="00AB0373" w:rsidRDefault="00AB0373" w:rsidP="00AB0373">
      <w:pPr>
        <w:pStyle w:val="Code"/>
      </w:pPr>
    </w:p>
    <w:p w14:paraId="3D51D625" w14:textId="77777777" w:rsidR="00AB0373" w:rsidRDefault="00AB0373" w:rsidP="00AB0373">
      <w:pPr>
        <w:pStyle w:val="CodeHeader"/>
      </w:pPr>
      <w:r>
        <w:t>-- ==============</w:t>
      </w:r>
    </w:p>
    <w:p w14:paraId="07910DEE" w14:textId="77777777" w:rsidR="00AB0373" w:rsidRDefault="00AB0373" w:rsidP="00AB0373">
      <w:pPr>
        <w:pStyle w:val="CodeHeader"/>
      </w:pPr>
      <w:r>
        <w:t>-- HI3 CC payload</w:t>
      </w:r>
    </w:p>
    <w:p w14:paraId="62D017AF" w14:textId="77777777" w:rsidR="00AB0373" w:rsidRDefault="00AB0373" w:rsidP="00AB0373">
      <w:pPr>
        <w:pStyle w:val="Code"/>
      </w:pPr>
      <w:r>
        <w:t>-- ==============</w:t>
      </w:r>
    </w:p>
    <w:p w14:paraId="64298590" w14:textId="77777777" w:rsidR="00AB0373" w:rsidRDefault="00AB0373" w:rsidP="00AB0373">
      <w:pPr>
        <w:pStyle w:val="Code"/>
      </w:pPr>
    </w:p>
    <w:p w14:paraId="27F5E238" w14:textId="77777777" w:rsidR="00AB0373" w:rsidRDefault="00AB0373" w:rsidP="00AB0373">
      <w:pPr>
        <w:pStyle w:val="Code"/>
      </w:pPr>
      <w:r>
        <w:t>CCPayload ::= SEQUENCE</w:t>
      </w:r>
    </w:p>
    <w:p w14:paraId="1EF45051" w14:textId="77777777" w:rsidR="00AB0373" w:rsidRDefault="00AB0373" w:rsidP="00AB0373">
      <w:pPr>
        <w:pStyle w:val="Code"/>
      </w:pPr>
      <w:r>
        <w:t>{</w:t>
      </w:r>
    </w:p>
    <w:p w14:paraId="1DBA0254" w14:textId="77777777" w:rsidR="00AB0373" w:rsidRDefault="00AB0373" w:rsidP="00AB0373">
      <w:pPr>
        <w:pStyle w:val="Code"/>
      </w:pPr>
      <w:r>
        <w:t xml:space="preserve">    cCPayloadOID        [1] RELATIVE-OID,</w:t>
      </w:r>
    </w:p>
    <w:p w14:paraId="03F80E43" w14:textId="77777777" w:rsidR="00AB0373" w:rsidRDefault="00AB0373" w:rsidP="00AB0373">
      <w:pPr>
        <w:pStyle w:val="Code"/>
      </w:pPr>
      <w:r>
        <w:t xml:space="preserve">    pDU                 [2] CCPDU</w:t>
      </w:r>
    </w:p>
    <w:p w14:paraId="5E47C73A" w14:textId="77777777" w:rsidR="00AB0373" w:rsidRDefault="00AB0373" w:rsidP="00AB0373">
      <w:pPr>
        <w:pStyle w:val="Code"/>
      </w:pPr>
      <w:r>
        <w:t>}</w:t>
      </w:r>
    </w:p>
    <w:p w14:paraId="02B2E054" w14:textId="77777777" w:rsidR="00AB0373" w:rsidRDefault="00AB0373" w:rsidP="00AB0373">
      <w:pPr>
        <w:pStyle w:val="Code"/>
      </w:pPr>
    </w:p>
    <w:p w14:paraId="2354AB58" w14:textId="77777777" w:rsidR="00AB0373" w:rsidRDefault="00AB0373" w:rsidP="00AB0373">
      <w:pPr>
        <w:pStyle w:val="Code"/>
      </w:pPr>
      <w:r>
        <w:t>CCPDU ::= CHOICE</w:t>
      </w:r>
    </w:p>
    <w:p w14:paraId="023E04A0" w14:textId="77777777" w:rsidR="00AB0373" w:rsidRDefault="00AB0373" w:rsidP="00AB0373">
      <w:pPr>
        <w:pStyle w:val="Code"/>
      </w:pPr>
      <w:r>
        <w:t>{</w:t>
      </w:r>
    </w:p>
    <w:p w14:paraId="20441457" w14:textId="77777777" w:rsidR="00AB0373" w:rsidRDefault="00AB0373" w:rsidP="00AB0373">
      <w:pPr>
        <w:pStyle w:val="Code"/>
      </w:pPr>
      <w:r>
        <w:t xml:space="preserve">    uPFCCPDU            [1] UPFCCPDU,</w:t>
      </w:r>
    </w:p>
    <w:p w14:paraId="6ECD1982" w14:textId="77777777" w:rsidR="00AB0373" w:rsidRDefault="00AB0373" w:rsidP="00AB0373">
      <w:pPr>
        <w:pStyle w:val="Code"/>
      </w:pPr>
      <w:r>
        <w:t xml:space="preserve">    extendedUPFCCPDU    [2] ExtendedUPFCCPDU,</w:t>
      </w:r>
    </w:p>
    <w:p w14:paraId="4D588125" w14:textId="77777777" w:rsidR="00AB0373" w:rsidRDefault="00AB0373" w:rsidP="00AB0373">
      <w:pPr>
        <w:pStyle w:val="Code"/>
      </w:pPr>
      <w:r>
        <w:t xml:space="preserve">    mMSCCPDU            [3] MMSCCPDU,</w:t>
      </w:r>
    </w:p>
    <w:p w14:paraId="575F3817" w14:textId="77777777" w:rsidR="00AB0373" w:rsidRDefault="00AB0373" w:rsidP="00AB0373">
      <w:pPr>
        <w:pStyle w:val="Code"/>
      </w:pPr>
      <w:r>
        <w:t xml:space="preserve">    pTCCCPDU            [4] PTCCCPDU</w:t>
      </w:r>
    </w:p>
    <w:p w14:paraId="7AF7A76A" w14:textId="77777777" w:rsidR="00AB0373" w:rsidRDefault="00AB0373" w:rsidP="00AB0373">
      <w:pPr>
        <w:pStyle w:val="Code"/>
      </w:pPr>
      <w:r>
        <w:t>}</w:t>
      </w:r>
    </w:p>
    <w:p w14:paraId="09DE7E47" w14:textId="77777777" w:rsidR="00AB0373" w:rsidRDefault="00AB0373" w:rsidP="00AB0373">
      <w:pPr>
        <w:pStyle w:val="Code"/>
      </w:pPr>
    </w:p>
    <w:p w14:paraId="379F2B82" w14:textId="77777777" w:rsidR="00AB0373" w:rsidRDefault="00AB0373" w:rsidP="00AB0373">
      <w:pPr>
        <w:pStyle w:val="CodeHeader"/>
      </w:pPr>
      <w:r>
        <w:t>-- ===========================</w:t>
      </w:r>
    </w:p>
    <w:p w14:paraId="7054D92A" w14:textId="77777777" w:rsidR="00AB0373" w:rsidRDefault="00AB0373" w:rsidP="00AB0373">
      <w:pPr>
        <w:pStyle w:val="CodeHeader"/>
      </w:pPr>
      <w:r>
        <w:t>-- HI4 LI notification payload</w:t>
      </w:r>
    </w:p>
    <w:p w14:paraId="021C1048" w14:textId="77777777" w:rsidR="00AB0373" w:rsidRDefault="00AB0373" w:rsidP="00AB0373">
      <w:pPr>
        <w:pStyle w:val="Code"/>
      </w:pPr>
      <w:r>
        <w:t>-- ===========================</w:t>
      </w:r>
    </w:p>
    <w:p w14:paraId="09A93C8D" w14:textId="77777777" w:rsidR="00AB0373" w:rsidRDefault="00AB0373" w:rsidP="00AB0373">
      <w:pPr>
        <w:pStyle w:val="Code"/>
      </w:pPr>
    </w:p>
    <w:p w14:paraId="3C84AF03" w14:textId="77777777" w:rsidR="00AB0373" w:rsidRDefault="00AB0373" w:rsidP="00AB0373">
      <w:pPr>
        <w:pStyle w:val="Code"/>
      </w:pPr>
      <w:r>
        <w:t>LINotificationPayload ::= SEQUENCE</w:t>
      </w:r>
    </w:p>
    <w:p w14:paraId="493AE2FE" w14:textId="77777777" w:rsidR="00AB0373" w:rsidRDefault="00AB0373" w:rsidP="00AB0373">
      <w:pPr>
        <w:pStyle w:val="Code"/>
      </w:pPr>
      <w:r>
        <w:t>{</w:t>
      </w:r>
    </w:p>
    <w:p w14:paraId="7322FDD1" w14:textId="77777777" w:rsidR="00AB0373" w:rsidRDefault="00AB0373" w:rsidP="00AB0373">
      <w:pPr>
        <w:pStyle w:val="Code"/>
      </w:pPr>
      <w:r>
        <w:t xml:space="preserve">    lINotificationPayloadOID         [1] RELATIVE-OID,</w:t>
      </w:r>
    </w:p>
    <w:p w14:paraId="20702913" w14:textId="77777777" w:rsidR="00AB0373" w:rsidRDefault="00AB0373" w:rsidP="00AB0373">
      <w:pPr>
        <w:pStyle w:val="Code"/>
      </w:pPr>
      <w:r>
        <w:t xml:space="preserve">    notification                     [2] LINotificationMessage</w:t>
      </w:r>
    </w:p>
    <w:p w14:paraId="09E471FB" w14:textId="77777777" w:rsidR="00AB0373" w:rsidRDefault="00AB0373" w:rsidP="00AB0373">
      <w:pPr>
        <w:pStyle w:val="Code"/>
      </w:pPr>
      <w:r>
        <w:t>}</w:t>
      </w:r>
    </w:p>
    <w:p w14:paraId="1BF566E1" w14:textId="77777777" w:rsidR="00AB0373" w:rsidRDefault="00AB0373" w:rsidP="00AB0373">
      <w:pPr>
        <w:pStyle w:val="Code"/>
      </w:pPr>
    </w:p>
    <w:p w14:paraId="30787E29" w14:textId="77777777" w:rsidR="00AB0373" w:rsidRDefault="00AB0373" w:rsidP="00AB0373">
      <w:pPr>
        <w:pStyle w:val="Code"/>
      </w:pPr>
      <w:r>
        <w:t>LINotificationMessage ::= CHOICE</w:t>
      </w:r>
    </w:p>
    <w:p w14:paraId="198CBC1F" w14:textId="77777777" w:rsidR="00AB0373" w:rsidRDefault="00AB0373" w:rsidP="00AB0373">
      <w:pPr>
        <w:pStyle w:val="Code"/>
      </w:pPr>
      <w:r>
        <w:t>{</w:t>
      </w:r>
    </w:p>
    <w:p w14:paraId="4719A0D7" w14:textId="77777777" w:rsidR="00AB0373" w:rsidRDefault="00AB0373" w:rsidP="00AB0373">
      <w:pPr>
        <w:pStyle w:val="Code"/>
      </w:pPr>
      <w:r>
        <w:t xml:space="preserve">    lINotification      [1] LINotification</w:t>
      </w:r>
    </w:p>
    <w:p w14:paraId="3D3C3F0F" w14:textId="77777777" w:rsidR="00AB0373" w:rsidRDefault="00AB0373" w:rsidP="00AB0373">
      <w:pPr>
        <w:pStyle w:val="Code"/>
      </w:pPr>
      <w:r>
        <w:t>}</w:t>
      </w:r>
    </w:p>
    <w:p w14:paraId="4B4BEBF4" w14:textId="77777777" w:rsidR="00AB0373" w:rsidRDefault="00AB0373" w:rsidP="00AB0373">
      <w:pPr>
        <w:pStyle w:val="Code"/>
      </w:pPr>
    </w:p>
    <w:p w14:paraId="3AA7D0C0" w14:textId="77777777" w:rsidR="00AB0373" w:rsidRDefault="00AB0373" w:rsidP="00AB0373">
      <w:pPr>
        <w:pStyle w:val="CodeHeader"/>
      </w:pPr>
      <w:r>
        <w:t>-- ==================</w:t>
      </w:r>
    </w:p>
    <w:p w14:paraId="530018CF" w14:textId="77777777" w:rsidR="00AB0373" w:rsidRDefault="00AB0373" w:rsidP="00AB0373">
      <w:pPr>
        <w:pStyle w:val="CodeHeader"/>
      </w:pPr>
      <w:r>
        <w:t>-- 5G AMF definitions</w:t>
      </w:r>
    </w:p>
    <w:p w14:paraId="45C4ACD8" w14:textId="77777777" w:rsidR="00AB0373" w:rsidRDefault="00AB0373" w:rsidP="00AB0373">
      <w:pPr>
        <w:pStyle w:val="Code"/>
      </w:pPr>
      <w:r>
        <w:t>-- ==================</w:t>
      </w:r>
    </w:p>
    <w:p w14:paraId="2527A6AC" w14:textId="77777777" w:rsidR="00AB0373" w:rsidRDefault="00AB0373" w:rsidP="00AB0373">
      <w:pPr>
        <w:pStyle w:val="Code"/>
      </w:pPr>
    </w:p>
    <w:p w14:paraId="7D31E3E8" w14:textId="77777777" w:rsidR="00AB0373" w:rsidRDefault="00AB0373" w:rsidP="00AB0373">
      <w:pPr>
        <w:pStyle w:val="Code"/>
      </w:pPr>
      <w:r>
        <w:t>-- See clause 6.2.2.2.2 for details of this structure</w:t>
      </w:r>
    </w:p>
    <w:p w14:paraId="7E0129CC" w14:textId="77777777" w:rsidR="00AB0373" w:rsidRDefault="00AB0373" w:rsidP="00AB0373">
      <w:pPr>
        <w:pStyle w:val="Code"/>
      </w:pPr>
      <w:r>
        <w:t>AMFRegistration ::= SEQUENCE</w:t>
      </w:r>
    </w:p>
    <w:p w14:paraId="0DAD7451" w14:textId="77777777" w:rsidR="00AB0373" w:rsidRDefault="00AB0373" w:rsidP="00AB0373">
      <w:pPr>
        <w:pStyle w:val="Code"/>
      </w:pPr>
      <w:r>
        <w:t>{</w:t>
      </w:r>
    </w:p>
    <w:p w14:paraId="52540EFB" w14:textId="77777777" w:rsidR="00AB0373" w:rsidRDefault="00AB0373" w:rsidP="00AB0373">
      <w:pPr>
        <w:pStyle w:val="Code"/>
      </w:pPr>
      <w:r>
        <w:t xml:space="preserve">    registrationType            [1] AMFRegistrationType,</w:t>
      </w:r>
    </w:p>
    <w:p w14:paraId="7DCF9EED" w14:textId="77777777" w:rsidR="00AB0373" w:rsidRDefault="00AB0373" w:rsidP="00AB0373">
      <w:pPr>
        <w:pStyle w:val="Code"/>
      </w:pPr>
      <w:r>
        <w:t xml:space="preserve">    registrationResult          [2] AMFRegistrationResult,</w:t>
      </w:r>
    </w:p>
    <w:p w14:paraId="2110F1F2" w14:textId="77777777" w:rsidR="00AB0373" w:rsidRDefault="00AB0373" w:rsidP="00AB0373">
      <w:pPr>
        <w:pStyle w:val="Code"/>
      </w:pPr>
      <w:r>
        <w:t xml:space="preserve">    slice                       [3] Slice OPTIONAL,</w:t>
      </w:r>
    </w:p>
    <w:p w14:paraId="221E9088" w14:textId="77777777" w:rsidR="00AB0373" w:rsidRDefault="00AB0373" w:rsidP="00AB0373">
      <w:pPr>
        <w:pStyle w:val="Code"/>
      </w:pPr>
      <w:r>
        <w:t xml:space="preserve">    sUPI                        [4] SUPI,</w:t>
      </w:r>
    </w:p>
    <w:p w14:paraId="099B6D0E" w14:textId="77777777" w:rsidR="00AB0373" w:rsidRDefault="00AB0373" w:rsidP="00AB0373">
      <w:pPr>
        <w:pStyle w:val="Code"/>
      </w:pPr>
      <w:r>
        <w:t xml:space="preserve">    sUCI                        [5] SUCI OPTIONAL,</w:t>
      </w:r>
    </w:p>
    <w:p w14:paraId="2AB355AE" w14:textId="77777777" w:rsidR="00AB0373" w:rsidRDefault="00AB0373" w:rsidP="00AB0373">
      <w:pPr>
        <w:pStyle w:val="Code"/>
      </w:pPr>
      <w:r>
        <w:t xml:space="preserve">    pEI                         [6] PEI OPTIONAL,</w:t>
      </w:r>
    </w:p>
    <w:p w14:paraId="3CEAB267" w14:textId="77777777" w:rsidR="00AB0373" w:rsidRDefault="00AB0373" w:rsidP="00AB0373">
      <w:pPr>
        <w:pStyle w:val="Code"/>
      </w:pPr>
      <w:r>
        <w:t xml:space="preserve">    gPSI                        [7] GPSI OPTIONAL,</w:t>
      </w:r>
    </w:p>
    <w:p w14:paraId="12CAEA1E" w14:textId="77777777" w:rsidR="00AB0373" w:rsidRDefault="00AB0373" w:rsidP="00AB0373">
      <w:pPr>
        <w:pStyle w:val="Code"/>
      </w:pPr>
      <w:r>
        <w:t xml:space="preserve">    gUTI                        [8] FiveGGUTI,</w:t>
      </w:r>
    </w:p>
    <w:p w14:paraId="0D844C6E" w14:textId="77777777" w:rsidR="00AB0373" w:rsidRDefault="00AB0373" w:rsidP="00AB0373">
      <w:pPr>
        <w:pStyle w:val="Code"/>
      </w:pPr>
      <w:r>
        <w:t xml:space="preserve">    location                    [9] Location OPTIONAL,</w:t>
      </w:r>
    </w:p>
    <w:p w14:paraId="2774CF09" w14:textId="77777777" w:rsidR="00AB0373" w:rsidRDefault="00AB0373" w:rsidP="00AB0373">
      <w:pPr>
        <w:pStyle w:val="Code"/>
      </w:pPr>
      <w:r>
        <w:t xml:space="preserve">    non3GPPAccessEndpoint       [10] UEEndpointAddress OPTIONAL,</w:t>
      </w:r>
    </w:p>
    <w:p w14:paraId="47375327" w14:textId="77777777" w:rsidR="00AB0373" w:rsidRDefault="00AB0373" w:rsidP="00AB0373">
      <w:pPr>
        <w:pStyle w:val="Code"/>
      </w:pPr>
      <w:r>
        <w:t xml:space="preserve">    fiveGSTAIList               [11] TAIList OPTIONAL</w:t>
      </w:r>
    </w:p>
    <w:p w14:paraId="307DD290" w14:textId="77777777" w:rsidR="00AB0373" w:rsidRDefault="00AB0373" w:rsidP="00AB0373">
      <w:pPr>
        <w:pStyle w:val="Code"/>
      </w:pPr>
      <w:r>
        <w:t>}</w:t>
      </w:r>
    </w:p>
    <w:p w14:paraId="6603BE85" w14:textId="77777777" w:rsidR="00AB0373" w:rsidRDefault="00AB0373" w:rsidP="00AB0373">
      <w:pPr>
        <w:pStyle w:val="Code"/>
      </w:pPr>
    </w:p>
    <w:p w14:paraId="38B0D6D9" w14:textId="77777777" w:rsidR="00AB0373" w:rsidRDefault="00AB0373" w:rsidP="00AB0373">
      <w:pPr>
        <w:pStyle w:val="Code"/>
      </w:pPr>
      <w:r>
        <w:t>-- See clause 6.2.2.2.3 for details of this structure</w:t>
      </w:r>
    </w:p>
    <w:p w14:paraId="732F1733" w14:textId="77777777" w:rsidR="00AB0373" w:rsidRDefault="00AB0373" w:rsidP="00AB0373">
      <w:pPr>
        <w:pStyle w:val="Code"/>
      </w:pPr>
      <w:r>
        <w:t>AMFDeregistration ::= SEQUENCE</w:t>
      </w:r>
    </w:p>
    <w:p w14:paraId="7099ED98" w14:textId="77777777" w:rsidR="00AB0373" w:rsidRDefault="00AB0373" w:rsidP="00AB0373">
      <w:pPr>
        <w:pStyle w:val="Code"/>
      </w:pPr>
      <w:r>
        <w:t>{</w:t>
      </w:r>
    </w:p>
    <w:p w14:paraId="5C3CD9FA" w14:textId="77777777" w:rsidR="00AB0373" w:rsidRDefault="00AB0373" w:rsidP="00AB0373">
      <w:pPr>
        <w:pStyle w:val="Code"/>
      </w:pPr>
      <w:r>
        <w:t xml:space="preserve">    deregistrationDirection     [1] AMFDirection,</w:t>
      </w:r>
    </w:p>
    <w:p w14:paraId="25832C1B" w14:textId="77777777" w:rsidR="00AB0373" w:rsidRDefault="00AB0373" w:rsidP="00AB0373">
      <w:pPr>
        <w:pStyle w:val="Code"/>
      </w:pPr>
      <w:r>
        <w:t xml:space="preserve">    accessType                  [2] AccessType,</w:t>
      </w:r>
    </w:p>
    <w:p w14:paraId="343FCAF2" w14:textId="77777777" w:rsidR="00AB0373" w:rsidRDefault="00AB0373" w:rsidP="00AB0373">
      <w:pPr>
        <w:pStyle w:val="Code"/>
      </w:pPr>
      <w:r>
        <w:t xml:space="preserve">    sUPI                        [3] SUPI OPTIONAL,</w:t>
      </w:r>
    </w:p>
    <w:p w14:paraId="0E59762A" w14:textId="77777777" w:rsidR="00AB0373" w:rsidRDefault="00AB0373" w:rsidP="00AB0373">
      <w:pPr>
        <w:pStyle w:val="Code"/>
      </w:pPr>
      <w:r>
        <w:t xml:space="preserve">    sUCI                        [4] SUCI OPTIONAL,</w:t>
      </w:r>
    </w:p>
    <w:p w14:paraId="1916F157" w14:textId="77777777" w:rsidR="00AB0373" w:rsidRDefault="00AB0373" w:rsidP="00AB0373">
      <w:pPr>
        <w:pStyle w:val="Code"/>
      </w:pPr>
      <w:r>
        <w:t xml:space="preserve">    pEI                         [5] PEI OPTIONAL,</w:t>
      </w:r>
    </w:p>
    <w:p w14:paraId="20356668" w14:textId="77777777" w:rsidR="00AB0373" w:rsidRDefault="00AB0373" w:rsidP="00AB0373">
      <w:pPr>
        <w:pStyle w:val="Code"/>
      </w:pPr>
      <w:r>
        <w:t xml:space="preserve">    gPSI                        [6] GPSI OPTIONAL,</w:t>
      </w:r>
    </w:p>
    <w:p w14:paraId="3BA6686B" w14:textId="77777777" w:rsidR="00AB0373" w:rsidRDefault="00AB0373" w:rsidP="00AB0373">
      <w:pPr>
        <w:pStyle w:val="Code"/>
      </w:pPr>
      <w:r>
        <w:t xml:space="preserve">    gUTI                        [7] FiveGGUTI OPTIONAL,</w:t>
      </w:r>
    </w:p>
    <w:p w14:paraId="7A009308" w14:textId="77777777" w:rsidR="00AB0373" w:rsidRDefault="00AB0373" w:rsidP="00AB0373">
      <w:pPr>
        <w:pStyle w:val="Code"/>
      </w:pPr>
      <w:r>
        <w:t xml:space="preserve">    cause                       [8] FiveGMMCause OPTIONAL,</w:t>
      </w:r>
    </w:p>
    <w:p w14:paraId="031582A9" w14:textId="77777777" w:rsidR="00AB0373" w:rsidRDefault="00AB0373" w:rsidP="00AB0373">
      <w:pPr>
        <w:pStyle w:val="Code"/>
      </w:pPr>
      <w:r>
        <w:t xml:space="preserve">    location                    [9] Location OPTIONAL</w:t>
      </w:r>
    </w:p>
    <w:p w14:paraId="6B423E78" w14:textId="77777777" w:rsidR="00AB0373" w:rsidRDefault="00AB0373" w:rsidP="00AB0373">
      <w:pPr>
        <w:pStyle w:val="Code"/>
      </w:pPr>
      <w:r>
        <w:t>}</w:t>
      </w:r>
    </w:p>
    <w:p w14:paraId="676380D2" w14:textId="77777777" w:rsidR="00AB0373" w:rsidRDefault="00AB0373" w:rsidP="00AB0373">
      <w:pPr>
        <w:pStyle w:val="Code"/>
      </w:pPr>
    </w:p>
    <w:p w14:paraId="6F51F98A" w14:textId="77777777" w:rsidR="00AB0373" w:rsidRDefault="00AB0373" w:rsidP="00AB0373">
      <w:pPr>
        <w:pStyle w:val="Code"/>
      </w:pPr>
      <w:r>
        <w:t>-- See clause 6.2.2.2.4 for details of this structure</w:t>
      </w:r>
    </w:p>
    <w:p w14:paraId="36DF09A3" w14:textId="77777777" w:rsidR="00AB0373" w:rsidRDefault="00AB0373" w:rsidP="00AB0373">
      <w:pPr>
        <w:pStyle w:val="Code"/>
      </w:pPr>
      <w:r>
        <w:t>AMFLocationUpdate ::= SEQUENCE</w:t>
      </w:r>
    </w:p>
    <w:p w14:paraId="25817846" w14:textId="77777777" w:rsidR="00AB0373" w:rsidRDefault="00AB0373" w:rsidP="00AB0373">
      <w:pPr>
        <w:pStyle w:val="Code"/>
      </w:pPr>
      <w:r>
        <w:t>{</w:t>
      </w:r>
    </w:p>
    <w:p w14:paraId="72EFE8E6" w14:textId="77777777" w:rsidR="00AB0373" w:rsidRDefault="00AB0373" w:rsidP="00AB0373">
      <w:pPr>
        <w:pStyle w:val="Code"/>
      </w:pPr>
      <w:r>
        <w:t xml:space="preserve">    sUPI                        [1] SUPI,</w:t>
      </w:r>
    </w:p>
    <w:p w14:paraId="78C6A6BA" w14:textId="77777777" w:rsidR="00AB0373" w:rsidRDefault="00AB0373" w:rsidP="00AB0373">
      <w:pPr>
        <w:pStyle w:val="Code"/>
      </w:pPr>
      <w:r>
        <w:t xml:space="preserve">    sUCI                        [2] SUCI OPTIONAL,</w:t>
      </w:r>
    </w:p>
    <w:p w14:paraId="77F7326A" w14:textId="77777777" w:rsidR="00AB0373" w:rsidRDefault="00AB0373" w:rsidP="00AB0373">
      <w:pPr>
        <w:pStyle w:val="Code"/>
      </w:pPr>
      <w:r>
        <w:t xml:space="preserve">    pEI                         [3] PEI OPTIONAL,</w:t>
      </w:r>
    </w:p>
    <w:p w14:paraId="61560EA8" w14:textId="77777777" w:rsidR="00AB0373" w:rsidRDefault="00AB0373" w:rsidP="00AB0373">
      <w:pPr>
        <w:pStyle w:val="Code"/>
      </w:pPr>
      <w:r>
        <w:t xml:space="preserve">    gPSI                        [4] GPSI OPTIONAL,</w:t>
      </w:r>
    </w:p>
    <w:p w14:paraId="3D7D3081" w14:textId="77777777" w:rsidR="00AB0373" w:rsidRDefault="00AB0373" w:rsidP="00AB0373">
      <w:pPr>
        <w:pStyle w:val="Code"/>
      </w:pPr>
      <w:r>
        <w:t xml:space="preserve">    gUTI                        [5] FiveGGUTI OPTIONAL,</w:t>
      </w:r>
    </w:p>
    <w:p w14:paraId="06BA86CE" w14:textId="77777777" w:rsidR="00AB0373" w:rsidRDefault="00AB0373" w:rsidP="00AB0373">
      <w:pPr>
        <w:pStyle w:val="Code"/>
      </w:pPr>
      <w:r>
        <w:t xml:space="preserve">    location                    [6] Location</w:t>
      </w:r>
    </w:p>
    <w:p w14:paraId="3CD23A51" w14:textId="77777777" w:rsidR="00AB0373" w:rsidRDefault="00AB0373" w:rsidP="00AB0373">
      <w:pPr>
        <w:pStyle w:val="Code"/>
      </w:pPr>
      <w:r>
        <w:t>}</w:t>
      </w:r>
    </w:p>
    <w:p w14:paraId="68141914" w14:textId="77777777" w:rsidR="00AB0373" w:rsidRDefault="00AB0373" w:rsidP="00AB0373">
      <w:pPr>
        <w:pStyle w:val="Code"/>
      </w:pPr>
    </w:p>
    <w:p w14:paraId="6613046E" w14:textId="77777777" w:rsidR="00AB0373" w:rsidRDefault="00AB0373" w:rsidP="00AB0373">
      <w:pPr>
        <w:pStyle w:val="Code"/>
      </w:pPr>
      <w:r>
        <w:t>-- See clause 6.2.2.2.5 for details of this structure</w:t>
      </w:r>
    </w:p>
    <w:p w14:paraId="029DECF2" w14:textId="77777777" w:rsidR="00AB0373" w:rsidRDefault="00AB0373" w:rsidP="00AB0373">
      <w:pPr>
        <w:pStyle w:val="Code"/>
      </w:pPr>
      <w:r>
        <w:t>AMFStartOfInterceptionWithRegisteredUE ::= SEQUENCE</w:t>
      </w:r>
    </w:p>
    <w:p w14:paraId="7F97B27D" w14:textId="77777777" w:rsidR="00AB0373" w:rsidRDefault="00AB0373" w:rsidP="00AB0373">
      <w:pPr>
        <w:pStyle w:val="Code"/>
      </w:pPr>
      <w:r>
        <w:t>{</w:t>
      </w:r>
    </w:p>
    <w:p w14:paraId="79A7568D" w14:textId="77777777" w:rsidR="00AB0373" w:rsidRDefault="00AB0373" w:rsidP="00AB0373">
      <w:pPr>
        <w:pStyle w:val="Code"/>
      </w:pPr>
      <w:r>
        <w:t xml:space="preserve">    registrationResult          [1] AMFRegistrationResult,</w:t>
      </w:r>
    </w:p>
    <w:p w14:paraId="23B05AC8" w14:textId="77777777" w:rsidR="00AB0373" w:rsidRDefault="00AB0373" w:rsidP="00AB0373">
      <w:pPr>
        <w:pStyle w:val="Code"/>
      </w:pPr>
      <w:r>
        <w:t xml:space="preserve">    registrationType            [2] AMFRegistrationType OPTIONAL,</w:t>
      </w:r>
    </w:p>
    <w:p w14:paraId="3F97725D" w14:textId="77777777" w:rsidR="00AB0373" w:rsidRDefault="00AB0373" w:rsidP="00AB0373">
      <w:pPr>
        <w:pStyle w:val="Code"/>
      </w:pPr>
      <w:r>
        <w:t xml:space="preserve">    slice                       [3] Slice OPTIONAL,</w:t>
      </w:r>
    </w:p>
    <w:p w14:paraId="300B2D1B" w14:textId="77777777" w:rsidR="00AB0373" w:rsidRDefault="00AB0373" w:rsidP="00AB0373">
      <w:pPr>
        <w:pStyle w:val="Code"/>
      </w:pPr>
      <w:r>
        <w:t xml:space="preserve">    sUPI                        [4] SUPI,</w:t>
      </w:r>
    </w:p>
    <w:p w14:paraId="37CE3E0D" w14:textId="77777777" w:rsidR="00AB0373" w:rsidRDefault="00AB0373" w:rsidP="00AB0373">
      <w:pPr>
        <w:pStyle w:val="Code"/>
      </w:pPr>
      <w:r>
        <w:t xml:space="preserve">    sUCI                        [5] SUCI OPTIONAL,</w:t>
      </w:r>
    </w:p>
    <w:p w14:paraId="7E2F3902" w14:textId="77777777" w:rsidR="00AB0373" w:rsidRDefault="00AB0373" w:rsidP="00AB0373">
      <w:pPr>
        <w:pStyle w:val="Code"/>
      </w:pPr>
      <w:r>
        <w:t xml:space="preserve">    pEI                         [6] PEI OPTIONAL,</w:t>
      </w:r>
    </w:p>
    <w:p w14:paraId="74AAFC15" w14:textId="77777777" w:rsidR="00AB0373" w:rsidRDefault="00AB0373" w:rsidP="00AB0373">
      <w:pPr>
        <w:pStyle w:val="Code"/>
      </w:pPr>
      <w:r>
        <w:t xml:space="preserve">    gPSI                        [7] GPSI OPTIONAL,</w:t>
      </w:r>
    </w:p>
    <w:p w14:paraId="5E95A34B" w14:textId="77777777" w:rsidR="00AB0373" w:rsidRDefault="00AB0373" w:rsidP="00AB0373">
      <w:pPr>
        <w:pStyle w:val="Code"/>
      </w:pPr>
      <w:r>
        <w:t xml:space="preserve">    gUTI                        [8] FiveGGUTI,</w:t>
      </w:r>
    </w:p>
    <w:p w14:paraId="2DA66337" w14:textId="77777777" w:rsidR="00AB0373" w:rsidRDefault="00AB0373" w:rsidP="00AB0373">
      <w:pPr>
        <w:pStyle w:val="Code"/>
      </w:pPr>
      <w:r>
        <w:t xml:space="preserve">    location                    [9] Location OPTIONAL,</w:t>
      </w:r>
    </w:p>
    <w:p w14:paraId="63390F31" w14:textId="77777777" w:rsidR="00AB0373" w:rsidRDefault="00AB0373" w:rsidP="00AB0373">
      <w:pPr>
        <w:pStyle w:val="Code"/>
      </w:pPr>
      <w:r>
        <w:t xml:space="preserve">    non3GPPAccessEndpoint       [10] UEEndpointAddress OPTIONAL,</w:t>
      </w:r>
    </w:p>
    <w:p w14:paraId="1F08BF51" w14:textId="77777777" w:rsidR="00AB0373" w:rsidRDefault="00AB0373" w:rsidP="00AB0373">
      <w:pPr>
        <w:pStyle w:val="Code"/>
      </w:pPr>
      <w:r>
        <w:t xml:space="preserve">    timeOfRegistration          [11] Timestamp OPTIONAL,</w:t>
      </w:r>
    </w:p>
    <w:p w14:paraId="2DA04B36" w14:textId="77777777" w:rsidR="00AB0373" w:rsidRDefault="00AB0373" w:rsidP="00AB0373">
      <w:pPr>
        <w:pStyle w:val="Code"/>
      </w:pPr>
      <w:r>
        <w:t xml:space="preserve">    fiveGSTAIList               [12] TAIList OPTIONAL</w:t>
      </w:r>
    </w:p>
    <w:p w14:paraId="797226B6" w14:textId="77777777" w:rsidR="00AB0373" w:rsidRDefault="00AB0373" w:rsidP="00AB0373">
      <w:pPr>
        <w:pStyle w:val="Code"/>
      </w:pPr>
      <w:r>
        <w:t>}</w:t>
      </w:r>
    </w:p>
    <w:p w14:paraId="2B441AFD" w14:textId="77777777" w:rsidR="00AB0373" w:rsidRDefault="00AB0373" w:rsidP="00AB0373">
      <w:pPr>
        <w:pStyle w:val="Code"/>
      </w:pPr>
    </w:p>
    <w:p w14:paraId="6ECC33F3" w14:textId="77777777" w:rsidR="00AB0373" w:rsidRDefault="00AB0373" w:rsidP="00AB0373">
      <w:pPr>
        <w:pStyle w:val="Code"/>
      </w:pPr>
      <w:r>
        <w:t>-- See clause 6.2.2.2.6 for details of this structure</w:t>
      </w:r>
    </w:p>
    <w:p w14:paraId="2AF1DB87" w14:textId="77777777" w:rsidR="00AB0373" w:rsidRDefault="00AB0373" w:rsidP="00AB0373">
      <w:pPr>
        <w:pStyle w:val="Code"/>
      </w:pPr>
      <w:r>
        <w:t>AMFUnsuccessfulProcedure ::= SEQUENCE</w:t>
      </w:r>
    </w:p>
    <w:p w14:paraId="1B7F9366" w14:textId="77777777" w:rsidR="00AB0373" w:rsidRDefault="00AB0373" w:rsidP="00AB0373">
      <w:pPr>
        <w:pStyle w:val="Code"/>
      </w:pPr>
      <w:r>
        <w:t>{</w:t>
      </w:r>
    </w:p>
    <w:p w14:paraId="0846833B" w14:textId="77777777" w:rsidR="00AB0373" w:rsidRDefault="00AB0373" w:rsidP="00AB0373">
      <w:pPr>
        <w:pStyle w:val="Code"/>
      </w:pPr>
      <w:r>
        <w:t xml:space="preserve">    failedProcedureType         [1] AMFFailedProcedureType,</w:t>
      </w:r>
    </w:p>
    <w:p w14:paraId="14251360" w14:textId="77777777" w:rsidR="00AB0373" w:rsidRDefault="00AB0373" w:rsidP="00AB0373">
      <w:pPr>
        <w:pStyle w:val="Code"/>
      </w:pPr>
      <w:r>
        <w:t xml:space="preserve">    failureCause                [2] AMFFailureCause,</w:t>
      </w:r>
    </w:p>
    <w:p w14:paraId="6D651267" w14:textId="77777777" w:rsidR="00AB0373" w:rsidRDefault="00AB0373" w:rsidP="00AB0373">
      <w:pPr>
        <w:pStyle w:val="Code"/>
      </w:pPr>
      <w:r>
        <w:t xml:space="preserve">    requestedSlice              [3] NSSAI OPTIONAL,</w:t>
      </w:r>
    </w:p>
    <w:p w14:paraId="597FF306" w14:textId="77777777" w:rsidR="00AB0373" w:rsidRDefault="00AB0373" w:rsidP="00AB0373">
      <w:pPr>
        <w:pStyle w:val="Code"/>
      </w:pPr>
      <w:r>
        <w:t xml:space="preserve">    sUPI                        [4] SUPI OPTIONAL,</w:t>
      </w:r>
    </w:p>
    <w:p w14:paraId="1C9B25E4" w14:textId="77777777" w:rsidR="00AB0373" w:rsidRDefault="00AB0373" w:rsidP="00AB0373">
      <w:pPr>
        <w:pStyle w:val="Code"/>
      </w:pPr>
      <w:r>
        <w:t xml:space="preserve">    sUCI                        [5] SUCI OPTIONAL,</w:t>
      </w:r>
    </w:p>
    <w:p w14:paraId="07096736" w14:textId="77777777" w:rsidR="00AB0373" w:rsidRDefault="00AB0373" w:rsidP="00AB0373">
      <w:pPr>
        <w:pStyle w:val="Code"/>
      </w:pPr>
      <w:r>
        <w:t xml:space="preserve">    pEI                         [6] PEI OPTIONAL,</w:t>
      </w:r>
    </w:p>
    <w:p w14:paraId="0EC92BC2" w14:textId="77777777" w:rsidR="00AB0373" w:rsidRDefault="00AB0373" w:rsidP="00AB0373">
      <w:pPr>
        <w:pStyle w:val="Code"/>
      </w:pPr>
      <w:r>
        <w:t xml:space="preserve">    gPSI                        [7] GPSI OPTIONAL,</w:t>
      </w:r>
    </w:p>
    <w:p w14:paraId="56A05A3D" w14:textId="77777777" w:rsidR="00AB0373" w:rsidRDefault="00AB0373" w:rsidP="00AB0373">
      <w:pPr>
        <w:pStyle w:val="Code"/>
      </w:pPr>
      <w:r>
        <w:t xml:space="preserve">    gUTI                        [8] FiveGGUTI OPTIONAL,</w:t>
      </w:r>
    </w:p>
    <w:p w14:paraId="60B2A8CE" w14:textId="77777777" w:rsidR="00AB0373" w:rsidRDefault="00AB0373" w:rsidP="00AB0373">
      <w:pPr>
        <w:pStyle w:val="Code"/>
      </w:pPr>
      <w:r>
        <w:t xml:space="preserve">    location                    [9] Location OPTIONAL</w:t>
      </w:r>
    </w:p>
    <w:p w14:paraId="4102CE16" w14:textId="77777777" w:rsidR="00AB0373" w:rsidRDefault="00AB0373" w:rsidP="00AB0373">
      <w:pPr>
        <w:pStyle w:val="Code"/>
      </w:pPr>
      <w:r>
        <w:t>}</w:t>
      </w:r>
    </w:p>
    <w:p w14:paraId="23A9075F" w14:textId="77777777" w:rsidR="00AB0373" w:rsidRDefault="00AB0373" w:rsidP="00AB0373">
      <w:pPr>
        <w:pStyle w:val="Code"/>
      </w:pPr>
    </w:p>
    <w:p w14:paraId="268C9823" w14:textId="77777777" w:rsidR="00AB0373" w:rsidRDefault="00AB0373" w:rsidP="00AB0373">
      <w:pPr>
        <w:pStyle w:val="CodeHeader"/>
      </w:pPr>
      <w:r>
        <w:t>-- =================</w:t>
      </w:r>
    </w:p>
    <w:p w14:paraId="7AB53B45" w14:textId="77777777" w:rsidR="00AB0373" w:rsidRDefault="00AB0373" w:rsidP="00AB0373">
      <w:pPr>
        <w:pStyle w:val="CodeHeader"/>
      </w:pPr>
      <w:r>
        <w:t>-- 5G AMF parameters</w:t>
      </w:r>
    </w:p>
    <w:p w14:paraId="15AFCDFD" w14:textId="77777777" w:rsidR="00AB0373" w:rsidRDefault="00AB0373" w:rsidP="00AB0373">
      <w:pPr>
        <w:pStyle w:val="Code"/>
      </w:pPr>
      <w:r>
        <w:t>-- =================</w:t>
      </w:r>
    </w:p>
    <w:p w14:paraId="147E2992" w14:textId="77777777" w:rsidR="00AB0373" w:rsidRDefault="00AB0373" w:rsidP="00AB0373">
      <w:pPr>
        <w:pStyle w:val="Code"/>
      </w:pPr>
    </w:p>
    <w:p w14:paraId="470D8487" w14:textId="77777777" w:rsidR="00AB0373" w:rsidRDefault="00AB0373" w:rsidP="00AB0373">
      <w:pPr>
        <w:pStyle w:val="Code"/>
      </w:pPr>
      <w:r>
        <w:t>AMFID ::= SEQUENCE</w:t>
      </w:r>
    </w:p>
    <w:p w14:paraId="6CA21B9D" w14:textId="77777777" w:rsidR="00AB0373" w:rsidRDefault="00AB0373" w:rsidP="00AB0373">
      <w:pPr>
        <w:pStyle w:val="Code"/>
      </w:pPr>
      <w:r>
        <w:t>{</w:t>
      </w:r>
    </w:p>
    <w:p w14:paraId="220A3772" w14:textId="77777777" w:rsidR="00AB0373" w:rsidRDefault="00AB0373" w:rsidP="00AB0373">
      <w:pPr>
        <w:pStyle w:val="Code"/>
      </w:pPr>
      <w:r>
        <w:t xml:space="preserve">    aMFRegionID [1] AMFRegionID,</w:t>
      </w:r>
    </w:p>
    <w:p w14:paraId="7CFDC8FB" w14:textId="77777777" w:rsidR="00AB0373" w:rsidRDefault="00AB0373" w:rsidP="00AB0373">
      <w:pPr>
        <w:pStyle w:val="Code"/>
      </w:pPr>
      <w:r>
        <w:t xml:space="preserve">    aMFSetID    [2] AMFSetID,</w:t>
      </w:r>
    </w:p>
    <w:p w14:paraId="2F144AB5" w14:textId="77777777" w:rsidR="00AB0373" w:rsidRDefault="00AB0373" w:rsidP="00AB0373">
      <w:pPr>
        <w:pStyle w:val="Code"/>
      </w:pPr>
      <w:r>
        <w:t xml:space="preserve">    aMFPointer  [3] AMFPointer</w:t>
      </w:r>
    </w:p>
    <w:p w14:paraId="3882CF9B" w14:textId="77777777" w:rsidR="00AB0373" w:rsidRDefault="00AB0373" w:rsidP="00AB0373">
      <w:pPr>
        <w:pStyle w:val="Code"/>
      </w:pPr>
      <w:r>
        <w:t>}</w:t>
      </w:r>
    </w:p>
    <w:p w14:paraId="0D633C96" w14:textId="77777777" w:rsidR="00AB0373" w:rsidRDefault="00AB0373" w:rsidP="00AB0373">
      <w:pPr>
        <w:pStyle w:val="Code"/>
      </w:pPr>
    </w:p>
    <w:p w14:paraId="331800B6" w14:textId="77777777" w:rsidR="00AB0373" w:rsidRDefault="00AB0373" w:rsidP="00AB0373">
      <w:pPr>
        <w:pStyle w:val="Code"/>
      </w:pPr>
      <w:r>
        <w:t>AMFDirection ::= ENUMERATED</w:t>
      </w:r>
    </w:p>
    <w:p w14:paraId="3AE02520" w14:textId="77777777" w:rsidR="00AB0373" w:rsidRDefault="00AB0373" w:rsidP="00AB0373">
      <w:pPr>
        <w:pStyle w:val="Code"/>
      </w:pPr>
      <w:r>
        <w:t>{</w:t>
      </w:r>
    </w:p>
    <w:p w14:paraId="43FD22C1" w14:textId="77777777" w:rsidR="00AB0373" w:rsidRDefault="00AB0373" w:rsidP="00AB0373">
      <w:pPr>
        <w:pStyle w:val="Code"/>
      </w:pPr>
      <w:r>
        <w:t xml:space="preserve">    networkInitiated(1),</w:t>
      </w:r>
    </w:p>
    <w:p w14:paraId="612B0FB1" w14:textId="77777777" w:rsidR="00AB0373" w:rsidRDefault="00AB0373" w:rsidP="00AB0373">
      <w:pPr>
        <w:pStyle w:val="Code"/>
      </w:pPr>
      <w:r>
        <w:t xml:space="preserve">    uEInitiated(2)</w:t>
      </w:r>
    </w:p>
    <w:p w14:paraId="4C05E160" w14:textId="77777777" w:rsidR="00AB0373" w:rsidRDefault="00AB0373" w:rsidP="00AB0373">
      <w:pPr>
        <w:pStyle w:val="Code"/>
      </w:pPr>
      <w:r>
        <w:t>}</w:t>
      </w:r>
    </w:p>
    <w:p w14:paraId="18A4052E" w14:textId="77777777" w:rsidR="00AB0373" w:rsidRDefault="00AB0373" w:rsidP="00AB0373">
      <w:pPr>
        <w:pStyle w:val="Code"/>
      </w:pPr>
    </w:p>
    <w:p w14:paraId="67677F5D" w14:textId="77777777" w:rsidR="00AB0373" w:rsidRDefault="00AB0373" w:rsidP="00AB0373">
      <w:pPr>
        <w:pStyle w:val="Code"/>
      </w:pPr>
      <w:r>
        <w:t>AMFFailedProcedureType ::= ENUMERATED</w:t>
      </w:r>
    </w:p>
    <w:p w14:paraId="088E01D5" w14:textId="77777777" w:rsidR="00AB0373" w:rsidRDefault="00AB0373" w:rsidP="00AB0373">
      <w:pPr>
        <w:pStyle w:val="Code"/>
      </w:pPr>
      <w:r>
        <w:t>{</w:t>
      </w:r>
    </w:p>
    <w:p w14:paraId="4AE90333" w14:textId="77777777" w:rsidR="00AB0373" w:rsidRDefault="00AB0373" w:rsidP="00AB0373">
      <w:pPr>
        <w:pStyle w:val="Code"/>
      </w:pPr>
      <w:r>
        <w:t xml:space="preserve">    registration(1),</w:t>
      </w:r>
    </w:p>
    <w:p w14:paraId="682C858E" w14:textId="77777777" w:rsidR="00AB0373" w:rsidRDefault="00AB0373" w:rsidP="00AB0373">
      <w:pPr>
        <w:pStyle w:val="Code"/>
      </w:pPr>
      <w:r>
        <w:t xml:space="preserve">    sMS(2),</w:t>
      </w:r>
    </w:p>
    <w:p w14:paraId="0F0C841D" w14:textId="77777777" w:rsidR="00AB0373" w:rsidRDefault="00AB0373" w:rsidP="00AB0373">
      <w:pPr>
        <w:pStyle w:val="Code"/>
      </w:pPr>
      <w:r>
        <w:t xml:space="preserve">    pDUSessionEstablishment(3)</w:t>
      </w:r>
    </w:p>
    <w:p w14:paraId="6E34F2BF" w14:textId="77777777" w:rsidR="00AB0373" w:rsidRDefault="00AB0373" w:rsidP="00AB0373">
      <w:pPr>
        <w:pStyle w:val="Code"/>
      </w:pPr>
      <w:r>
        <w:t>}</w:t>
      </w:r>
    </w:p>
    <w:p w14:paraId="00517BA8" w14:textId="77777777" w:rsidR="00AB0373" w:rsidRDefault="00AB0373" w:rsidP="00AB0373">
      <w:pPr>
        <w:pStyle w:val="Code"/>
      </w:pPr>
    </w:p>
    <w:p w14:paraId="51018FA8" w14:textId="77777777" w:rsidR="00AB0373" w:rsidRDefault="00AB0373" w:rsidP="00AB0373">
      <w:pPr>
        <w:pStyle w:val="Code"/>
      </w:pPr>
      <w:r>
        <w:t>AMFFailureCause ::= CHOICE</w:t>
      </w:r>
    </w:p>
    <w:p w14:paraId="43F0FFA4" w14:textId="77777777" w:rsidR="00AB0373" w:rsidRDefault="00AB0373" w:rsidP="00AB0373">
      <w:pPr>
        <w:pStyle w:val="Code"/>
      </w:pPr>
      <w:r>
        <w:t>{</w:t>
      </w:r>
    </w:p>
    <w:p w14:paraId="0F8C161D" w14:textId="77777777" w:rsidR="00AB0373" w:rsidRDefault="00AB0373" w:rsidP="00AB0373">
      <w:pPr>
        <w:pStyle w:val="Code"/>
      </w:pPr>
      <w:r>
        <w:t xml:space="preserve">    fiveGMMCause        [1] FiveGMMCause,</w:t>
      </w:r>
    </w:p>
    <w:p w14:paraId="0C3920B8" w14:textId="77777777" w:rsidR="00AB0373" w:rsidRDefault="00AB0373" w:rsidP="00AB0373">
      <w:pPr>
        <w:pStyle w:val="Code"/>
      </w:pPr>
      <w:r>
        <w:t xml:space="preserve">    fiveGSMCause        [2] FiveGSMCause</w:t>
      </w:r>
    </w:p>
    <w:p w14:paraId="06A8DF94" w14:textId="77777777" w:rsidR="00AB0373" w:rsidRDefault="00AB0373" w:rsidP="00AB0373">
      <w:pPr>
        <w:pStyle w:val="Code"/>
      </w:pPr>
      <w:r>
        <w:t>}</w:t>
      </w:r>
    </w:p>
    <w:p w14:paraId="1795F51A" w14:textId="77777777" w:rsidR="00AB0373" w:rsidRDefault="00AB0373" w:rsidP="00AB0373">
      <w:pPr>
        <w:pStyle w:val="Code"/>
      </w:pPr>
    </w:p>
    <w:p w14:paraId="6EE8B318" w14:textId="77777777" w:rsidR="00AB0373" w:rsidRDefault="00AB0373" w:rsidP="00AB0373">
      <w:pPr>
        <w:pStyle w:val="Code"/>
      </w:pPr>
      <w:r>
        <w:t>AMFPointer ::= INTEGER (0..63)</w:t>
      </w:r>
    </w:p>
    <w:p w14:paraId="702B98F3" w14:textId="77777777" w:rsidR="00AB0373" w:rsidRDefault="00AB0373" w:rsidP="00AB0373">
      <w:pPr>
        <w:pStyle w:val="Code"/>
      </w:pPr>
    </w:p>
    <w:p w14:paraId="53979E95" w14:textId="77777777" w:rsidR="00AB0373" w:rsidRDefault="00AB0373" w:rsidP="00AB0373">
      <w:pPr>
        <w:pStyle w:val="Code"/>
      </w:pPr>
      <w:r>
        <w:t>AMFRegistrationResult ::= ENUMERATED</w:t>
      </w:r>
    </w:p>
    <w:p w14:paraId="7AABA127" w14:textId="77777777" w:rsidR="00AB0373" w:rsidRDefault="00AB0373" w:rsidP="00AB0373">
      <w:pPr>
        <w:pStyle w:val="Code"/>
      </w:pPr>
      <w:r>
        <w:t>{</w:t>
      </w:r>
    </w:p>
    <w:p w14:paraId="25524C02" w14:textId="77777777" w:rsidR="00AB0373" w:rsidRDefault="00AB0373" w:rsidP="00AB0373">
      <w:pPr>
        <w:pStyle w:val="Code"/>
      </w:pPr>
      <w:r>
        <w:t xml:space="preserve">    threeGPPAccess(1),</w:t>
      </w:r>
    </w:p>
    <w:p w14:paraId="613A9F7F" w14:textId="77777777" w:rsidR="00AB0373" w:rsidRDefault="00AB0373" w:rsidP="00AB0373">
      <w:pPr>
        <w:pStyle w:val="Code"/>
      </w:pPr>
      <w:r>
        <w:t xml:space="preserve">    nonThreeGPPAccess(2),</w:t>
      </w:r>
    </w:p>
    <w:p w14:paraId="2105C2E0" w14:textId="77777777" w:rsidR="00AB0373" w:rsidRDefault="00AB0373" w:rsidP="00AB0373">
      <w:pPr>
        <w:pStyle w:val="Code"/>
      </w:pPr>
      <w:r>
        <w:t xml:space="preserve">    threeGPPAndNonThreeGPPAccess(3)</w:t>
      </w:r>
    </w:p>
    <w:p w14:paraId="7511C8E3" w14:textId="77777777" w:rsidR="00AB0373" w:rsidRDefault="00AB0373" w:rsidP="00AB0373">
      <w:pPr>
        <w:pStyle w:val="Code"/>
      </w:pPr>
      <w:r>
        <w:t>}</w:t>
      </w:r>
    </w:p>
    <w:p w14:paraId="4654B18A" w14:textId="77777777" w:rsidR="00AB0373" w:rsidRDefault="00AB0373" w:rsidP="00AB0373">
      <w:pPr>
        <w:pStyle w:val="Code"/>
      </w:pPr>
    </w:p>
    <w:p w14:paraId="3A2BC563" w14:textId="77777777" w:rsidR="00AB0373" w:rsidRDefault="00AB0373" w:rsidP="00AB0373">
      <w:pPr>
        <w:pStyle w:val="Code"/>
      </w:pPr>
      <w:r>
        <w:t>AMFRegionID ::= INTEGER (0..255)</w:t>
      </w:r>
    </w:p>
    <w:p w14:paraId="3C404107" w14:textId="77777777" w:rsidR="00AB0373" w:rsidRDefault="00AB0373" w:rsidP="00AB0373">
      <w:pPr>
        <w:pStyle w:val="Code"/>
      </w:pPr>
    </w:p>
    <w:p w14:paraId="080B9020" w14:textId="77777777" w:rsidR="00AB0373" w:rsidRDefault="00AB0373" w:rsidP="00AB0373">
      <w:pPr>
        <w:pStyle w:val="Code"/>
      </w:pPr>
      <w:r>
        <w:t>AMFRegistrationType ::= ENUMERATED</w:t>
      </w:r>
    </w:p>
    <w:p w14:paraId="3EA4C24A" w14:textId="77777777" w:rsidR="00AB0373" w:rsidRDefault="00AB0373" w:rsidP="00AB0373">
      <w:pPr>
        <w:pStyle w:val="Code"/>
      </w:pPr>
      <w:r>
        <w:t>{</w:t>
      </w:r>
    </w:p>
    <w:p w14:paraId="51BE603B" w14:textId="77777777" w:rsidR="00AB0373" w:rsidRDefault="00AB0373" w:rsidP="00AB0373">
      <w:pPr>
        <w:pStyle w:val="Code"/>
      </w:pPr>
      <w:r>
        <w:t xml:space="preserve">    initial(1),</w:t>
      </w:r>
    </w:p>
    <w:p w14:paraId="0F7E9EFD" w14:textId="77777777" w:rsidR="00AB0373" w:rsidRDefault="00AB0373" w:rsidP="00AB0373">
      <w:pPr>
        <w:pStyle w:val="Code"/>
      </w:pPr>
      <w:r>
        <w:t xml:space="preserve">    mobility(2),</w:t>
      </w:r>
    </w:p>
    <w:p w14:paraId="07A60470" w14:textId="77777777" w:rsidR="00AB0373" w:rsidRDefault="00AB0373" w:rsidP="00AB0373">
      <w:pPr>
        <w:pStyle w:val="Code"/>
      </w:pPr>
      <w:r>
        <w:t xml:space="preserve">    periodic(3),</w:t>
      </w:r>
    </w:p>
    <w:p w14:paraId="0704FCD4" w14:textId="77777777" w:rsidR="00AB0373" w:rsidRDefault="00AB0373" w:rsidP="00AB0373">
      <w:pPr>
        <w:pStyle w:val="Code"/>
      </w:pPr>
      <w:r>
        <w:t xml:space="preserve">    emergency(4)</w:t>
      </w:r>
    </w:p>
    <w:p w14:paraId="65641712" w14:textId="77777777" w:rsidR="00AB0373" w:rsidRDefault="00AB0373" w:rsidP="00AB0373">
      <w:pPr>
        <w:pStyle w:val="Code"/>
      </w:pPr>
      <w:r>
        <w:t>}</w:t>
      </w:r>
    </w:p>
    <w:p w14:paraId="4BD6075F" w14:textId="77777777" w:rsidR="00AB0373" w:rsidRDefault="00AB0373" w:rsidP="00AB0373">
      <w:pPr>
        <w:pStyle w:val="Code"/>
      </w:pPr>
    </w:p>
    <w:p w14:paraId="6CE5AEB0" w14:textId="77777777" w:rsidR="00AB0373" w:rsidRDefault="00AB0373" w:rsidP="00AB0373">
      <w:pPr>
        <w:pStyle w:val="Code"/>
      </w:pPr>
      <w:r>
        <w:t>AMFSetID ::= INTEGER (0..1023)</w:t>
      </w:r>
    </w:p>
    <w:p w14:paraId="426B7459" w14:textId="77777777" w:rsidR="00AB0373" w:rsidRDefault="00AB0373" w:rsidP="00AB0373">
      <w:pPr>
        <w:pStyle w:val="Code"/>
      </w:pPr>
    </w:p>
    <w:p w14:paraId="2F5B4F14" w14:textId="77777777" w:rsidR="00AB0373" w:rsidRDefault="00AB0373" w:rsidP="00AB0373">
      <w:pPr>
        <w:pStyle w:val="CodeHeader"/>
      </w:pPr>
      <w:r>
        <w:t>-- ==================</w:t>
      </w:r>
    </w:p>
    <w:p w14:paraId="5CF57673" w14:textId="77777777" w:rsidR="00AB0373" w:rsidRDefault="00AB0373" w:rsidP="00AB0373">
      <w:pPr>
        <w:pStyle w:val="CodeHeader"/>
      </w:pPr>
      <w:r>
        <w:t>-- 5G SMF definitions</w:t>
      </w:r>
    </w:p>
    <w:p w14:paraId="4FCDFEDB" w14:textId="77777777" w:rsidR="00AB0373" w:rsidRDefault="00AB0373" w:rsidP="00AB0373">
      <w:pPr>
        <w:pStyle w:val="Code"/>
      </w:pPr>
      <w:r>
        <w:t>-- ==================</w:t>
      </w:r>
    </w:p>
    <w:p w14:paraId="2CB6F2AC" w14:textId="77777777" w:rsidR="00AB0373" w:rsidRDefault="00AB0373" w:rsidP="00AB0373">
      <w:pPr>
        <w:pStyle w:val="Code"/>
      </w:pPr>
    </w:p>
    <w:p w14:paraId="01888588" w14:textId="77777777" w:rsidR="00AB0373" w:rsidRDefault="00AB0373" w:rsidP="00AB0373">
      <w:pPr>
        <w:pStyle w:val="Code"/>
      </w:pPr>
      <w:r>
        <w:t>-- See clause 6.2.3.2.2 for details of this structure</w:t>
      </w:r>
    </w:p>
    <w:p w14:paraId="6D776C19" w14:textId="77777777" w:rsidR="00AB0373" w:rsidRDefault="00AB0373" w:rsidP="00AB0373">
      <w:pPr>
        <w:pStyle w:val="Code"/>
      </w:pPr>
      <w:r>
        <w:t>SMFPDUSessionEstablishment ::= SEQUENCE</w:t>
      </w:r>
    </w:p>
    <w:p w14:paraId="197AF60B" w14:textId="77777777" w:rsidR="00AB0373" w:rsidRDefault="00AB0373" w:rsidP="00AB0373">
      <w:pPr>
        <w:pStyle w:val="Code"/>
      </w:pPr>
      <w:r>
        <w:t>{</w:t>
      </w:r>
    </w:p>
    <w:p w14:paraId="1D3DC5DC" w14:textId="77777777" w:rsidR="00AB0373" w:rsidRDefault="00AB0373" w:rsidP="00AB0373">
      <w:pPr>
        <w:pStyle w:val="Code"/>
      </w:pPr>
      <w:r>
        <w:t xml:space="preserve">    sUPI                        [1] SUPI OPTIONAL,</w:t>
      </w:r>
    </w:p>
    <w:p w14:paraId="65DC55CC" w14:textId="77777777" w:rsidR="00AB0373" w:rsidRDefault="00AB0373" w:rsidP="00AB0373">
      <w:pPr>
        <w:pStyle w:val="Code"/>
      </w:pPr>
      <w:r>
        <w:t xml:space="preserve">    sUPIUnauthenticated         [2] SUPIUnauthenticatedIndication OPTIONAL,</w:t>
      </w:r>
    </w:p>
    <w:p w14:paraId="50D45AE2" w14:textId="77777777" w:rsidR="00AB0373" w:rsidRDefault="00AB0373" w:rsidP="00AB0373">
      <w:pPr>
        <w:pStyle w:val="Code"/>
      </w:pPr>
      <w:r>
        <w:t xml:space="preserve">    pEI                         [3] PEI OPTIONAL,</w:t>
      </w:r>
    </w:p>
    <w:p w14:paraId="7DAF7FE4" w14:textId="77777777" w:rsidR="00AB0373" w:rsidRDefault="00AB0373" w:rsidP="00AB0373">
      <w:pPr>
        <w:pStyle w:val="Code"/>
      </w:pPr>
      <w:r>
        <w:t xml:space="preserve">    gPSI                        [4] GPSI OPTIONAL,</w:t>
      </w:r>
    </w:p>
    <w:p w14:paraId="50CA4E54" w14:textId="77777777" w:rsidR="00AB0373" w:rsidRDefault="00AB0373" w:rsidP="00AB0373">
      <w:pPr>
        <w:pStyle w:val="Code"/>
      </w:pPr>
      <w:r>
        <w:t xml:space="preserve">    pDUSessionID                [5] PDUSessionID,</w:t>
      </w:r>
    </w:p>
    <w:p w14:paraId="7C2BDA22" w14:textId="77777777" w:rsidR="00AB0373" w:rsidRDefault="00AB0373" w:rsidP="00AB0373">
      <w:pPr>
        <w:pStyle w:val="Code"/>
      </w:pPr>
      <w:r>
        <w:t xml:space="preserve">    gTPTunnelID                 [6] FTEID,</w:t>
      </w:r>
    </w:p>
    <w:p w14:paraId="395C4097" w14:textId="77777777" w:rsidR="00AB0373" w:rsidRDefault="00AB0373" w:rsidP="00AB0373">
      <w:pPr>
        <w:pStyle w:val="Code"/>
      </w:pPr>
      <w:r>
        <w:t xml:space="preserve">    pDUSessionType              [7] PDUSessionType,</w:t>
      </w:r>
    </w:p>
    <w:p w14:paraId="2326AC9C" w14:textId="77777777" w:rsidR="00AB0373" w:rsidRDefault="00AB0373" w:rsidP="00AB0373">
      <w:pPr>
        <w:pStyle w:val="Code"/>
      </w:pPr>
      <w:r>
        <w:t xml:space="preserve">    sNSSAI                      [8] SNSSAI OPTIONAL,</w:t>
      </w:r>
    </w:p>
    <w:p w14:paraId="1DB8A8A7" w14:textId="77777777" w:rsidR="00AB0373" w:rsidRDefault="00AB0373" w:rsidP="00AB0373">
      <w:pPr>
        <w:pStyle w:val="Code"/>
      </w:pPr>
      <w:r>
        <w:t xml:space="preserve">    uEEndpoint                  [9] SEQUENCE OF UEEndpointAddress OPTIONAL,</w:t>
      </w:r>
    </w:p>
    <w:p w14:paraId="502AC930" w14:textId="77777777" w:rsidR="00AB0373" w:rsidRDefault="00AB0373" w:rsidP="00AB0373">
      <w:pPr>
        <w:pStyle w:val="Code"/>
      </w:pPr>
      <w:r>
        <w:t xml:space="preserve">    non3GPPAccessEndpoint       [10] UEEndpointAddress OPTIONAL,</w:t>
      </w:r>
    </w:p>
    <w:p w14:paraId="14750AF6" w14:textId="77777777" w:rsidR="00AB0373" w:rsidRDefault="00AB0373" w:rsidP="00AB0373">
      <w:pPr>
        <w:pStyle w:val="Code"/>
      </w:pPr>
      <w:r>
        <w:t xml:space="preserve">    location                    [11] Location OPTIONAL,</w:t>
      </w:r>
    </w:p>
    <w:p w14:paraId="69322EA5" w14:textId="77777777" w:rsidR="00AB0373" w:rsidRDefault="00AB0373" w:rsidP="00AB0373">
      <w:pPr>
        <w:pStyle w:val="Code"/>
      </w:pPr>
      <w:r>
        <w:t xml:space="preserve">    dNN                         [12] DNN,</w:t>
      </w:r>
    </w:p>
    <w:p w14:paraId="45346162" w14:textId="77777777" w:rsidR="00AB0373" w:rsidRDefault="00AB0373" w:rsidP="00AB0373">
      <w:pPr>
        <w:pStyle w:val="Code"/>
      </w:pPr>
      <w:r>
        <w:t xml:space="preserve">    aMFID                       [13] AMFID OPTIONAL,</w:t>
      </w:r>
    </w:p>
    <w:p w14:paraId="0588C698" w14:textId="77777777" w:rsidR="00AB0373" w:rsidRDefault="00AB0373" w:rsidP="00AB0373">
      <w:pPr>
        <w:pStyle w:val="Code"/>
      </w:pPr>
      <w:r>
        <w:t xml:space="preserve">    hSMFURI                     [14] HSMFURI OPTIONAL,</w:t>
      </w:r>
    </w:p>
    <w:p w14:paraId="6B376E76" w14:textId="77777777" w:rsidR="00AB0373" w:rsidRDefault="00AB0373" w:rsidP="00AB0373">
      <w:pPr>
        <w:pStyle w:val="Code"/>
      </w:pPr>
      <w:r>
        <w:t xml:space="preserve">    requestType                 [15] FiveGSMRequestType,</w:t>
      </w:r>
    </w:p>
    <w:p w14:paraId="48959C61" w14:textId="77777777" w:rsidR="00AB0373" w:rsidRDefault="00AB0373" w:rsidP="00AB0373">
      <w:pPr>
        <w:pStyle w:val="Code"/>
      </w:pPr>
      <w:r>
        <w:t xml:space="preserve">    accessType                  [16] AccessType OPTIONAL,</w:t>
      </w:r>
    </w:p>
    <w:p w14:paraId="2E9D044A" w14:textId="77777777" w:rsidR="00AB0373" w:rsidRDefault="00AB0373" w:rsidP="00AB0373">
      <w:pPr>
        <w:pStyle w:val="Code"/>
      </w:pPr>
      <w:r>
        <w:t xml:space="preserve">    rATType                     [17] RATType OPTIONAL,</w:t>
      </w:r>
    </w:p>
    <w:p w14:paraId="58BA568F" w14:textId="77777777" w:rsidR="00AB0373" w:rsidRDefault="00AB0373" w:rsidP="00AB0373">
      <w:pPr>
        <w:pStyle w:val="Code"/>
      </w:pPr>
      <w:r>
        <w:t xml:space="preserve">    sMPDUDNRequest              [18] SMPDUDNRequest OPTIONAL,</w:t>
      </w:r>
    </w:p>
    <w:p w14:paraId="7F979751" w14:textId="77777777" w:rsidR="00AB0373" w:rsidRDefault="00AB0373" w:rsidP="00AB0373">
      <w:pPr>
        <w:pStyle w:val="Code"/>
      </w:pPr>
      <w:r>
        <w:t xml:space="preserve">    uEEPSPDNConnection          [19] UEEPSPDNConnection OPTIONAL</w:t>
      </w:r>
    </w:p>
    <w:p w14:paraId="759509CA" w14:textId="77777777" w:rsidR="00AB0373" w:rsidRDefault="00AB0373" w:rsidP="00AB0373">
      <w:pPr>
        <w:pStyle w:val="Code"/>
      </w:pPr>
      <w:r>
        <w:t>}</w:t>
      </w:r>
    </w:p>
    <w:p w14:paraId="71A584E3" w14:textId="77777777" w:rsidR="00AB0373" w:rsidRDefault="00AB0373" w:rsidP="00AB0373">
      <w:pPr>
        <w:pStyle w:val="Code"/>
      </w:pPr>
    </w:p>
    <w:p w14:paraId="75E7F811" w14:textId="77777777" w:rsidR="00AB0373" w:rsidRDefault="00AB0373" w:rsidP="00AB0373">
      <w:pPr>
        <w:pStyle w:val="Code"/>
      </w:pPr>
      <w:r>
        <w:t>-- See clause 6.2.3.2.3 for details of this structure</w:t>
      </w:r>
    </w:p>
    <w:p w14:paraId="5F248AE7" w14:textId="77777777" w:rsidR="00AB0373" w:rsidRDefault="00AB0373" w:rsidP="00AB0373">
      <w:pPr>
        <w:pStyle w:val="Code"/>
      </w:pPr>
      <w:r>
        <w:t>SMFPDUSessionModification ::= SEQUENCE</w:t>
      </w:r>
    </w:p>
    <w:p w14:paraId="17F19AF5" w14:textId="77777777" w:rsidR="00AB0373" w:rsidRDefault="00AB0373" w:rsidP="00AB0373">
      <w:pPr>
        <w:pStyle w:val="Code"/>
      </w:pPr>
      <w:r>
        <w:t>{</w:t>
      </w:r>
    </w:p>
    <w:p w14:paraId="2AD27715" w14:textId="77777777" w:rsidR="00AB0373" w:rsidRDefault="00AB0373" w:rsidP="00AB0373">
      <w:pPr>
        <w:pStyle w:val="Code"/>
      </w:pPr>
      <w:r>
        <w:t xml:space="preserve">    sUPI                        [1] SUPI OPTIONAL,</w:t>
      </w:r>
    </w:p>
    <w:p w14:paraId="672F1E71" w14:textId="77777777" w:rsidR="00AB0373" w:rsidRDefault="00AB0373" w:rsidP="00AB0373">
      <w:pPr>
        <w:pStyle w:val="Code"/>
      </w:pPr>
      <w:r>
        <w:t xml:space="preserve">    sUPIUnauthenticated         [2] SUPIUnauthenticatedIndication OPTIONAL,</w:t>
      </w:r>
    </w:p>
    <w:p w14:paraId="15AFCFA3" w14:textId="77777777" w:rsidR="00AB0373" w:rsidRDefault="00AB0373" w:rsidP="00AB0373">
      <w:pPr>
        <w:pStyle w:val="Code"/>
      </w:pPr>
      <w:r>
        <w:t xml:space="preserve">    pEI                         [3] PEI OPTIONAL,</w:t>
      </w:r>
    </w:p>
    <w:p w14:paraId="14BD59FD" w14:textId="77777777" w:rsidR="00AB0373" w:rsidRDefault="00AB0373" w:rsidP="00AB0373">
      <w:pPr>
        <w:pStyle w:val="Code"/>
      </w:pPr>
      <w:r>
        <w:t xml:space="preserve">    gPSI                        [4] GPSI OPTIONAL,</w:t>
      </w:r>
    </w:p>
    <w:p w14:paraId="3F31F41C" w14:textId="77777777" w:rsidR="00AB0373" w:rsidRDefault="00AB0373" w:rsidP="00AB0373">
      <w:pPr>
        <w:pStyle w:val="Code"/>
      </w:pPr>
      <w:r>
        <w:t xml:space="preserve">    sNSSAI                      [5] SNSSAI OPTIONAL,</w:t>
      </w:r>
    </w:p>
    <w:p w14:paraId="7A6EAEA9" w14:textId="77777777" w:rsidR="00AB0373" w:rsidRDefault="00AB0373" w:rsidP="00AB0373">
      <w:pPr>
        <w:pStyle w:val="Code"/>
      </w:pPr>
      <w:r>
        <w:t xml:space="preserve">    non3GPPAccessEndpoint       [6] UEEndpointAddress OPTIONAL,</w:t>
      </w:r>
    </w:p>
    <w:p w14:paraId="032F7718" w14:textId="77777777" w:rsidR="00AB0373" w:rsidRDefault="00AB0373" w:rsidP="00AB0373">
      <w:pPr>
        <w:pStyle w:val="Code"/>
      </w:pPr>
      <w:r>
        <w:t xml:space="preserve">    location                    [7] Location OPTIONAL,</w:t>
      </w:r>
    </w:p>
    <w:p w14:paraId="4EF88432" w14:textId="77777777" w:rsidR="00AB0373" w:rsidRDefault="00AB0373" w:rsidP="00AB0373">
      <w:pPr>
        <w:pStyle w:val="Code"/>
      </w:pPr>
      <w:r>
        <w:t xml:space="preserve">    requestType                 [8] FiveGSMRequestType,</w:t>
      </w:r>
    </w:p>
    <w:p w14:paraId="2EF46003" w14:textId="77777777" w:rsidR="00AB0373" w:rsidRDefault="00AB0373" w:rsidP="00AB0373">
      <w:pPr>
        <w:pStyle w:val="Code"/>
      </w:pPr>
      <w:r>
        <w:t xml:space="preserve">    accessType                  [9] AccessType OPTIONAL,</w:t>
      </w:r>
    </w:p>
    <w:p w14:paraId="70142881" w14:textId="77777777" w:rsidR="00AB0373" w:rsidRDefault="00AB0373" w:rsidP="00AB0373">
      <w:pPr>
        <w:pStyle w:val="Code"/>
      </w:pPr>
      <w:r>
        <w:t xml:space="preserve">    rATType                     [10] RATType OPTIONAL,</w:t>
      </w:r>
    </w:p>
    <w:p w14:paraId="5062DFC3" w14:textId="77777777" w:rsidR="00AB0373" w:rsidRDefault="00AB0373" w:rsidP="00AB0373">
      <w:pPr>
        <w:pStyle w:val="Code"/>
      </w:pPr>
      <w:r>
        <w:t xml:space="preserve">    pDUSessionID                [11] PDUSessionID OPTIONAL</w:t>
      </w:r>
    </w:p>
    <w:p w14:paraId="7C2F2243" w14:textId="77777777" w:rsidR="00AB0373" w:rsidRDefault="00AB0373" w:rsidP="00AB0373">
      <w:pPr>
        <w:pStyle w:val="Code"/>
      </w:pPr>
      <w:r>
        <w:t>}</w:t>
      </w:r>
    </w:p>
    <w:p w14:paraId="37427028" w14:textId="77777777" w:rsidR="00AB0373" w:rsidRDefault="00AB0373" w:rsidP="00AB0373">
      <w:pPr>
        <w:pStyle w:val="Code"/>
      </w:pPr>
    </w:p>
    <w:p w14:paraId="0AD58647" w14:textId="77777777" w:rsidR="00AB0373" w:rsidRDefault="00AB0373" w:rsidP="00AB0373">
      <w:pPr>
        <w:pStyle w:val="Code"/>
      </w:pPr>
      <w:r>
        <w:t>-- See clause 6.2.3.2.4 for details of this structure</w:t>
      </w:r>
    </w:p>
    <w:p w14:paraId="3C8CF9CE" w14:textId="77777777" w:rsidR="00AB0373" w:rsidRDefault="00AB0373" w:rsidP="00AB0373">
      <w:pPr>
        <w:pStyle w:val="Code"/>
      </w:pPr>
      <w:r>
        <w:t>SMFPDUSessionRelease ::= SEQUENCE</w:t>
      </w:r>
    </w:p>
    <w:p w14:paraId="07582D87" w14:textId="77777777" w:rsidR="00AB0373" w:rsidRDefault="00AB0373" w:rsidP="00AB0373">
      <w:pPr>
        <w:pStyle w:val="Code"/>
      </w:pPr>
      <w:r>
        <w:t>{</w:t>
      </w:r>
    </w:p>
    <w:p w14:paraId="5CD757C7" w14:textId="77777777" w:rsidR="00AB0373" w:rsidRDefault="00AB0373" w:rsidP="00AB0373">
      <w:pPr>
        <w:pStyle w:val="Code"/>
      </w:pPr>
      <w:r>
        <w:t xml:space="preserve">    sUPI                        [1] SUPI,</w:t>
      </w:r>
    </w:p>
    <w:p w14:paraId="4C4F4EED" w14:textId="77777777" w:rsidR="00AB0373" w:rsidRDefault="00AB0373" w:rsidP="00AB0373">
      <w:pPr>
        <w:pStyle w:val="Code"/>
      </w:pPr>
      <w:r>
        <w:t xml:space="preserve">    pEI                         [2] PEI OPTIONAL,</w:t>
      </w:r>
    </w:p>
    <w:p w14:paraId="1993A794" w14:textId="77777777" w:rsidR="00AB0373" w:rsidRDefault="00AB0373" w:rsidP="00AB0373">
      <w:pPr>
        <w:pStyle w:val="Code"/>
      </w:pPr>
      <w:r>
        <w:t xml:space="preserve">    gPSI                        [3] GPSI OPTIONAL,</w:t>
      </w:r>
    </w:p>
    <w:p w14:paraId="50908533" w14:textId="77777777" w:rsidR="00AB0373" w:rsidRDefault="00AB0373" w:rsidP="00AB0373">
      <w:pPr>
        <w:pStyle w:val="Code"/>
      </w:pPr>
      <w:r>
        <w:t xml:space="preserve">    pDUSessionID                [4] PDUSessionID,</w:t>
      </w:r>
    </w:p>
    <w:p w14:paraId="5352C45A" w14:textId="77777777" w:rsidR="00AB0373" w:rsidRDefault="00AB0373" w:rsidP="00AB0373">
      <w:pPr>
        <w:pStyle w:val="Code"/>
      </w:pPr>
      <w:r>
        <w:t xml:space="preserve">    timeOfFirstPacket           [5] Timestamp OPTIONAL,</w:t>
      </w:r>
    </w:p>
    <w:p w14:paraId="29438DD5" w14:textId="77777777" w:rsidR="00AB0373" w:rsidRDefault="00AB0373" w:rsidP="00AB0373">
      <w:pPr>
        <w:pStyle w:val="Code"/>
      </w:pPr>
      <w:r>
        <w:t xml:space="preserve">    timeOfLastPacket            [6] Timestamp OPTIONAL,</w:t>
      </w:r>
    </w:p>
    <w:p w14:paraId="1FA4F5C1" w14:textId="77777777" w:rsidR="00AB0373" w:rsidRDefault="00AB0373" w:rsidP="00AB0373">
      <w:pPr>
        <w:pStyle w:val="Code"/>
      </w:pPr>
      <w:r>
        <w:t xml:space="preserve">    uplinkVolume                [7] INTEGER OPTIONAL,</w:t>
      </w:r>
    </w:p>
    <w:p w14:paraId="1674AAA2" w14:textId="77777777" w:rsidR="00AB0373" w:rsidRDefault="00AB0373" w:rsidP="00AB0373">
      <w:pPr>
        <w:pStyle w:val="Code"/>
      </w:pPr>
      <w:r>
        <w:t xml:space="preserve">    downlinkVolume              [8] INTEGER OPTIONAL,</w:t>
      </w:r>
    </w:p>
    <w:p w14:paraId="14C2C133" w14:textId="77777777" w:rsidR="00AB0373" w:rsidRDefault="00AB0373" w:rsidP="00AB0373">
      <w:pPr>
        <w:pStyle w:val="Code"/>
      </w:pPr>
      <w:r>
        <w:t xml:space="preserve">    location                    [9] Location OPTIONAL,</w:t>
      </w:r>
    </w:p>
    <w:p w14:paraId="0E7A8BC9" w14:textId="77777777" w:rsidR="00AB0373" w:rsidRDefault="00AB0373" w:rsidP="00AB0373">
      <w:pPr>
        <w:pStyle w:val="Code"/>
      </w:pPr>
      <w:r>
        <w:t xml:space="preserve">    cause                       [10] SMFErrorCodes OPTIONAL</w:t>
      </w:r>
    </w:p>
    <w:p w14:paraId="0E5151B9" w14:textId="77777777" w:rsidR="00AB0373" w:rsidRDefault="00AB0373" w:rsidP="00AB0373">
      <w:pPr>
        <w:pStyle w:val="Code"/>
      </w:pPr>
      <w:r>
        <w:t>}</w:t>
      </w:r>
    </w:p>
    <w:p w14:paraId="60B8E66B" w14:textId="77777777" w:rsidR="00AB0373" w:rsidRDefault="00AB0373" w:rsidP="00AB0373">
      <w:pPr>
        <w:pStyle w:val="Code"/>
      </w:pPr>
    </w:p>
    <w:p w14:paraId="306C8A43" w14:textId="77777777" w:rsidR="00AB0373" w:rsidRDefault="00AB0373" w:rsidP="00AB0373">
      <w:pPr>
        <w:pStyle w:val="Code"/>
      </w:pPr>
      <w:r>
        <w:t>-- See clause 6.2.3.2.5 for details of this structure</w:t>
      </w:r>
    </w:p>
    <w:p w14:paraId="4F00FBB0" w14:textId="77777777" w:rsidR="00AB0373" w:rsidRDefault="00AB0373" w:rsidP="00AB0373">
      <w:pPr>
        <w:pStyle w:val="Code"/>
      </w:pPr>
      <w:r>
        <w:t>SMFStartOfInterceptionWithEstablishedPDUSession ::= SEQUENCE</w:t>
      </w:r>
    </w:p>
    <w:p w14:paraId="73C4767C" w14:textId="77777777" w:rsidR="00AB0373" w:rsidRDefault="00AB0373" w:rsidP="00AB0373">
      <w:pPr>
        <w:pStyle w:val="Code"/>
      </w:pPr>
      <w:r>
        <w:t>{</w:t>
      </w:r>
    </w:p>
    <w:p w14:paraId="5302744C" w14:textId="77777777" w:rsidR="00AB0373" w:rsidRDefault="00AB0373" w:rsidP="00AB0373">
      <w:pPr>
        <w:pStyle w:val="Code"/>
      </w:pPr>
      <w:r>
        <w:t xml:space="preserve">    sUPI                        [1] SUPI OPTIONAL,</w:t>
      </w:r>
    </w:p>
    <w:p w14:paraId="20346E30" w14:textId="77777777" w:rsidR="00AB0373" w:rsidRDefault="00AB0373" w:rsidP="00AB0373">
      <w:pPr>
        <w:pStyle w:val="Code"/>
      </w:pPr>
      <w:r>
        <w:t xml:space="preserve">    sUPIUnauthenticated         [2] SUPIUnauthenticatedIndication OPTIONAL,</w:t>
      </w:r>
    </w:p>
    <w:p w14:paraId="1673F477" w14:textId="77777777" w:rsidR="00AB0373" w:rsidRDefault="00AB0373" w:rsidP="00AB0373">
      <w:pPr>
        <w:pStyle w:val="Code"/>
      </w:pPr>
      <w:r>
        <w:t xml:space="preserve">    pEI                         [3] PEI OPTIONAL,</w:t>
      </w:r>
    </w:p>
    <w:p w14:paraId="79764894" w14:textId="77777777" w:rsidR="00AB0373" w:rsidRDefault="00AB0373" w:rsidP="00AB0373">
      <w:pPr>
        <w:pStyle w:val="Code"/>
      </w:pPr>
      <w:r>
        <w:t xml:space="preserve">    gPSI                        [4] GPSI OPTIONAL,</w:t>
      </w:r>
    </w:p>
    <w:p w14:paraId="49CB3D51" w14:textId="77777777" w:rsidR="00AB0373" w:rsidRDefault="00AB0373" w:rsidP="00AB0373">
      <w:pPr>
        <w:pStyle w:val="Code"/>
      </w:pPr>
      <w:r>
        <w:t xml:space="preserve">    pDUSessionID                [5] PDUSessionID,</w:t>
      </w:r>
    </w:p>
    <w:p w14:paraId="14FC2777" w14:textId="77777777" w:rsidR="00AB0373" w:rsidRDefault="00AB0373" w:rsidP="00AB0373">
      <w:pPr>
        <w:pStyle w:val="Code"/>
      </w:pPr>
      <w:r>
        <w:t xml:space="preserve">    gTPTunnelID                 [6] FTEID,</w:t>
      </w:r>
    </w:p>
    <w:p w14:paraId="2882CE4F" w14:textId="77777777" w:rsidR="00AB0373" w:rsidRDefault="00AB0373" w:rsidP="00AB0373">
      <w:pPr>
        <w:pStyle w:val="Code"/>
      </w:pPr>
      <w:r>
        <w:t xml:space="preserve">    pDUSessionType              [7] PDUSessionType,</w:t>
      </w:r>
    </w:p>
    <w:p w14:paraId="3D316A84" w14:textId="77777777" w:rsidR="00AB0373" w:rsidRDefault="00AB0373" w:rsidP="00AB0373">
      <w:pPr>
        <w:pStyle w:val="Code"/>
      </w:pPr>
      <w:r>
        <w:t xml:space="preserve">    sNSSAI                      [8] SNSSAI OPTIONAL,</w:t>
      </w:r>
    </w:p>
    <w:p w14:paraId="2BD01E2D" w14:textId="77777777" w:rsidR="00AB0373" w:rsidRDefault="00AB0373" w:rsidP="00AB0373">
      <w:pPr>
        <w:pStyle w:val="Code"/>
      </w:pPr>
      <w:r>
        <w:t xml:space="preserve">    uEEndpoint                  [9] SEQUENCE OF UEEndpointAddress,</w:t>
      </w:r>
    </w:p>
    <w:p w14:paraId="6A225E1D" w14:textId="77777777" w:rsidR="00AB0373" w:rsidRDefault="00AB0373" w:rsidP="00AB0373">
      <w:pPr>
        <w:pStyle w:val="Code"/>
      </w:pPr>
      <w:r>
        <w:t xml:space="preserve">    non3GPPAccessEndpoint       [10] UEEndpointAddress OPTIONAL,</w:t>
      </w:r>
    </w:p>
    <w:p w14:paraId="43818076" w14:textId="77777777" w:rsidR="00AB0373" w:rsidRDefault="00AB0373" w:rsidP="00AB0373">
      <w:pPr>
        <w:pStyle w:val="Code"/>
      </w:pPr>
      <w:r>
        <w:t xml:space="preserve">    location                    [11] Location OPTIONAL,</w:t>
      </w:r>
    </w:p>
    <w:p w14:paraId="5A2A075B" w14:textId="77777777" w:rsidR="00AB0373" w:rsidRDefault="00AB0373" w:rsidP="00AB0373">
      <w:pPr>
        <w:pStyle w:val="Code"/>
      </w:pPr>
      <w:r>
        <w:t xml:space="preserve">    dNN                         [12] DNN,</w:t>
      </w:r>
    </w:p>
    <w:p w14:paraId="19691BC2" w14:textId="77777777" w:rsidR="00AB0373" w:rsidRDefault="00AB0373" w:rsidP="00AB0373">
      <w:pPr>
        <w:pStyle w:val="Code"/>
      </w:pPr>
      <w:r>
        <w:t xml:space="preserve">    aMFID                       [13] AMFID OPTIONAL,</w:t>
      </w:r>
    </w:p>
    <w:p w14:paraId="705A91F4" w14:textId="77777777" w:rsidR="00AB0373" w:rsidRDefault="00AB0373" w:rsidP="00AB0373">
      <w:pPr>
        <w:pStyle w:val="Code"/>
      </w:pPr>
      <w:r>
        <w:t xml:space="preserve">    hSMFURI                     [14] HSMFURI OPTIONAL,</w:t>
      </w:r>
    </w:p>
    <w:p w14:paraId="5D9E2B7C" w14:textId="77777777" w:rsidR="00AB0373" w:rsidRDefault="00AB0373" w:rsidP="00AB0373">
      <w:pPr>
        <w:pStyle w:val="Code"/>
      </w:pPr>
      <w:r>
        <w:t xml:space="preserve">    requestType                 [15] FiveGSMRequestType,</w:t>
      </w:r>
    </w:p>
    <w:p w14:paraId="17F718FA" w14:textId="77777777" w:rsidR="00AB0373" w:rsidRDefault="00AB0373" w:rsidP="00AB0373">
      <w:pPr>
        <w:pStyle w:val="Code"/>
      </w:pPr>
      <w:r>
        <w:t xml:space="preserve">    accessType                  [16] AccessType OPTIONAL,</w:t>
      </w:r>
    </w:p>
    <w:p w14:paraId="7D85FBFE" w14:textId="77777777" w:rsidR="00AB0373" w:rsidRDefault="00AB0373" w:rsidP="00AB0373">
      <w:pPr>
        <w:pStyle w:val="Code"/>
      </w:pPr>
      <w:r>
        <w:t xml:space="preserve">    rATType                     [17] RATType OPTIONAL,</w:t>
      </w:r>
    </w:p>
    <w:p w14:paraId="182142ED" w14:textId="77777777" w:rsidR="00AB0373" w:rsidRDefault="00AB0373" w:rsidP="00AB0373">
      <w:pPr>
        <w:pStyle w:val="Code"/>
      </w:pPr>
      <w:r>
        <w:t xml:space="preserve">    sMPDUDNRequest              [18] SMPDUDNRequest OPTIONAL,</w:t>
      </w:r>
    </w:p>
    <w:p w14:paraId="4F11371E" w14:textId="77777777" w:rsidR="00AB0373" w:rsidRDefault="00AB0373" w:rsidP="00AB0373">
      <w:pPr>
        <w:pStyle w:val="Code"/>
      </w:pPr>
      <w:r>
        <w:t xml:space="preserve">    timeOfSessionEstablishment  [19] Timestamp OPTIONAL</w:t>
      </w:r>
    </w:p>
    <w:p w14:paraId="627C5C81" w14:textId="77777777" w:rsidR="00AB0373" w:rsidRDefault="00AB0373" w:rsidP="00AB0373">
      <w:pPr>
        <w:pStyle w:val="Code"/>
      </w:pPr>
      <w:r>
        <w:t>}</w:t>
      </w:r>
    </w:p>
    <w:p w14:paraId="57F59C33" w14:textId="77777777" w:rsidR="00AB0373" w:rsidRDefault="00AB0373" w:rsidP="00AB0373">
      <w:pPr>
        <w:pStyle w:val="Code"/>
      </w:pPr>
    </w:p>
    <w:p w14:paraId="04763A7B" w14:textId="77777777" w:rsidR="00AB0373" w:rsidRDefault="00AB0373" w:rsidP="00AB0373">
      <w:pPr>
        <w:pStyle w:val="Code"/>
      </w:pPr>
      <w:r>
        <w:t>-- See clause 6.2.3.2.6 for details of this structure</w:t>
      </w:r>
    </w:p>
    <w:p w14:paraId="46AE2E04" w14:textId="77777777" w:rsidR="00AB0373" w:rsidRDefault="00AB0373" w:rsidP="00AB0373">
      <w:pPr>
        <w:pStyle w:val="Code"/>
      </w:pPr>
      <w:r>
        <w:t>SMFUnsuccessfulProcedure ::= SEQUENCE</w:t>
      </w:r>
    </w:p>
    <w:p w14:paraId="2328252C" w14:textId="77777777" w:rsidR="00AB0373" w:rsidRDefault="00AB0373" w:rsidP="00AB0373">
      <w:pPr>
        <w:pStyle w:val="Code"/>
      </w:pPr>
      <w:r>
        <w:t>{</w:t>
      </w:r>
    </w:p>
    <w:p w14:paraId="5626DB08" w14:textId="77777777" w:rsidR="00AB0373" w:rsidRDefault="00AB0373" w:rsidP="00AB0373">
      <w:pPr>
        <w:pStyle w:val="Code"/>
      </w:pPr>
      <w:r>
        <w:t xml:space="preserve">    failedProcedureType         [1] SMFFailedProcedureType,</w:t>
      </w:r>
    </w:p>
    <w:p w14:paraId="2BAD97C7" w14:textId="77777777" w:rsidR="00AB0373" w:rsidRDefault="00AB0373" w:rsidP="00AB0373">
      <w:pPr>
        <w:pStyle w:val="Code"/>
      </w:pPr>
      <w:r>
        <w:t xml:space="preserve">    failureCause                [2] FiveGSMCause,</w:t>
      </w:r>
    </w:p>
    <w:p w14:paraId="3DA466EA" w14:textId="77777777" w:rsidR="00AB0373" w:rsidRDefault="00AB0373" w:rsidP="00AB0373">
      <w:pPr>
        <w:pStyle w:val="Code"/>
      </w:pPr>
      <w:r>
        <w:t xml:space="preserve">    initiator                   [3] Initiator,</w:t>
      </w:r>
    </w:p>
    <w:p w14:paraId="670CECA2" w14:textId="77777777" w:rsidR="00AB0373" w:rsidRDefault="00AB0373" w:rsidP="00AB0373">
      <w:pPr>
        <w:pStyle w:val="Code"/>
      </w:pPr>
      <w:r>
        <w:t xml:space="preserve">    requestedSlice              [4] NSSAI OPTIONAL,</w:t>
      </w:r>
    </w:p>
    <w:p w14:paraId="75DEE395" w14:textId="77777777" w:rsidR="00AB0373" w:rsidRDefault="00AB0373" w:rsidP="00AB0373">
      <w:pPr>
        <w:pStyle w:val="Code"/>
      </w:pPr>
      <w:r>
        <w:t xml:space="preserve">    sUPI                        [5] SUPI OPTIONAL,</w:t>
      </w:r>
    </w:p>
    <w:p w14:paraId="02CDB814" w14:textId="77777777" w:rsidR="00AB0373" w:rsidRDefault="00AB0373" w:rsidP="00AB0373">
      <w:pPr>
        <w:pStyle w:val="Code"/>
      </w:pPr>
      <w:r>
        <w:t xml:space="preserve">    sUPIUnauthenticated         [6] SUPIUnauthenticatedIndication OPTIONAL,</w:t>
      </w:r>
    </w:p>
    <w:p w14:paraId="291B8EF0" w14:textId="77777777" w:rsidR="00AB0373" w:rsidRDefault="00AB0373" w:rsidP="00AB0373">
      <w:pPr>
        <w:pStyle w:val="Code"/>
      </w:pPr>
      <w:r>
        <w:t xml:space="preserve">    pEI                         [7] PEI OPTIONAL,</w:t>
      </w:r>
    </w:p>
    <w:p w14:paraId="21476575" w14:textId="77777777" w:rsidR="00AB0373" w:rsidRDefault="00AB0373" w:rsidP="00AB0373">
      <w:pPr>
        <w:pStyle w:val="Code"/>
      </w:pPr>
      <w:r>
        <w:t xml:space="preserve">    gPSI                        [8] GPSI OPTIONAL,</w:t>
      </w:r>
    </w:p>
    <w:p w14:paraId="4B0C02EF" w14:textId="77777777" w:rsidR="00AB0373" w:rsidRDefault="00AB0373" w:rsidP="00AB0373">
      <w:pPr>
        <w:pStyle w:val="Code"/>
      </w:pPr>
      <w:r>
        <w:t xml:space="preserve">    pDUSessionID                [9] PDUSessionID OPTIONAL,</w:t>
      </w:r>
    </w:p>
    <w:p w14:paraId="26D964F7" w14:textId="77777777" w:rsidR="00AB0373" w:rsidRDefault="00AB0373" w:rsidP="00AB0373">
      <w:pPr>
        <w:pStyle w:val="Code"/>
      </w:pPr>
      <w:r>
        <w:t xml:space="preserve">    uEEndpoint                  [10] SEQUENCE OF UEEndpointAddress OPTIONAL,</w:t>
      </w:r>
    </w:p>
    <w:p w14:paraId="7D031EE9" w14:textId="77777777" w:rsidR="00AB0373" w:rsidRDefault="00AB0373" w:rsidP="00AB0373">
      <w:pPr>
        <w:pStyle w:val="Code"/>
      </w:pPr>
      <w:r>
        <w:t xml:space="preserve">    non3GPPAccessEndpoint       [11] UEEndpointAddress OPTIONAL,</w:t>
      </w:r>
    </w:p>
    <w:p w14:paraId="7BC5BFE9" w14:textId="77777777" w:rsidR="00AB0373" w:rsidRDefault="00AB0373" w:rsidP="00AB0373">
      <w:pPr>
        <w:pStyle w:val="Code"/>
      </w:pPr>
      <w:r>
        <w:t xml:space="preserve">    dNN                         [12] DNN OPTIONAL,</w:t>
      </w:r>
    </w:p>
    <w:p w14:paraId="6C6043CE" w14:textId="77777777" w:rsidR="00AB0373" w:rsidRDefault="00AB0373" w:rsidP="00AB0373">
      <w:pPr>
        <w:pStyle w:val="Code"/>
      </w:pPr>
      <w:r>
        <w:t xml:space="preserve">    aMFID                       [13] AMFID OPTIONAL,</w:t>
      </w:r>
    </w:p>
    <w:p w14:paraId="441620E9" w14:textId="77777777" w:rsidR="00AB0373" w:rsidRDefault="00AB0373" w:rsidP="00AB0373">
      <w:pPr>
        <w:pStyle w:val="Code"/>
      </w:pPr>
      <w:r>
        <w:t xml:space="preserve">    hSMFURI                     [14] HSMFURI OPTIONAL,</w:t>
      </w:r>
    </w:p>
    <w:p w14:paraId="1FF953DA" w14:textId="77777777" w:rsidR="00AB0373" w:rsidRDefault="00AB0373" w:rsidP="00AB0373">
      <w:pPr>
        <w:pStyle w:val="Code"/>
      </w:pPr>
      <w:r>
        <w:t xml:space="preserve">    requestType                 [15] FiveGSMRequestType OPTIONAL,</w:t>
      </w:r>
    </w:p>
    <w:p w14:paraId="3B12976E" w14:textId="77777777" w:rsidR="00AB0373" w:rsidRDefault="00AB0373" w:rsidP="00AB0373">
      <w:pPr>
        <w:pStyle w:val="Code"/>
      </w:pPr>
      <w:r>
        <w:t xml:space="preserve">    accessType                  [16] AccessType OPTIONAL,</w:t>
      </w:r>
    </w:p>
    <w:p w14:paraId="53482A81" w14:textId="77777777" w:rsidR="00AB0373" w:rsidRDefault="00AB0373" w:rsidP="00AB0373">
      <w:pPr>
        <w:pStyle w:val="Code"/>
      </w:pPr>
      <w:r>
        <w:t xml:space="preserve">    rATType                     [17] RATType OPTIONAL,</w:t>
      </w:r>
    </w:p>
    <w:p w14:paraId="12938503" w14:textId="77777777" w:rsidR="00AB0373" w:rsidRDefault="00AB0373" w:rsidP="00AB0373">
      <w:pPr>
        <w:pStyle w:val="Code"/>
      </w:pPr>
      <w:r>
        <w:t xml:space="preserve">    sMPDUDNRequest              [18] SMPDUDNRequest OPTIONAL,</w:t>
      </w:r>
    </w:p>
    <w:p w14:paraId="40627804" w14:textId="77777777" w:rsidR="00AB0373" w:rsidRDefault="00AB0373" w:rsidP="00AB0373">
      <w:pPr>
        <w:pStyle w:val="Code"/>
      </w:pPr>
      <w:r>
        <w:t xml:space="preserve">    location                    [19] Location OPTIONAL</w:t>
      </w:r>
    </w:p>
    <w:p w14:paraId="1CA30693" w14:textId="77777777" w:rsidR="00AB0373" w:rsidRDefault="00AB0373" w:rsidP="00AB0373">
      <w:pPr>
        <w:pStyle w:val="Code"/>
      </w:pPr>
      <w:r>
        <w:t>}</w:t>
      </w:r>
    </w:p>
    <w:p w14:paraId="353FF611" w14:textId="77777777" w:rsidR="00AB0373" w:rsidRDefault="00AB0373" w:rsidP="00AB0373">
      <w:pPr>
        <w:pStyle w:val="Code"/>
      </w:pPr>
    </w:p>
    <w:p w14:paraId="71CFBAA5" w14:textId="77777777" w:rsidR="00AB0373" w:rsidRDefault="00AB0373" w:rsidP="00AB0373">
      <w:pPr>
        <w:pStyle w:val="Code"/>
      </w:pPr>
      <w:r>
        <w:t>-- See clause 6.2.3.2.8 for details of this structure</w:t>
      </w:r>
    </w:p>
    <w:p w14:paraId="49384F4A" w14:textId="77777777" w:rsidR="00AB0373" w:rsidRDefault="00AB0373" w:rsidP="00AB0373">
      <w:pPr>
        <w:pStyle w:val="Code"/>
      </w:pPr>
      <w:r>
        <w:t>SMFPDUtoMAPDUSessionModification ::= SEQUENCE</w:t>
      </w:r>
    </w:p>
    <w:p w14:paraId="1046B3C2" w14:textId="77777777" w:rsidR="00AB0373" w:rsidRDefault="00AB0373" w:rsidP="00AB0373">
      <w:pPr>
        <w:pStyle w:val="Code"/>
      </w:pPr>
      <w:r>
        <w:t>{</w:t>
      </w:r>
    </w:p>
    <w:p w14:paraId="036AE635" w14:textId="77777777" w:rsidR="00AB0373" w:rsidRDefault="00AB0373" w:rsidP="00AB0373">
      <w:pPr>
        <w:pStyle w:val="Code"/>
      </w:pPr>
      <w:r>
        <w:t xml:space="preserve">    sUPI                        [1] SUPI OPTIONAL,</w:t>
      </w:r>
    </w:p>
    <w:p w14:paraId="370E32BB" w14:textId="77777777" w:rsidR="00AB0373" w:rsidRDefault="00AB0373" w:rsidP="00AB0373">
      <w:pPr>
        <w:pStyle w:val="Code"/>
      </w:pPr>
      <w:r>
        <w:t xml:space="preserve">    sUPIUnauthenticated         [2] SUPIUnauthenticatedIndication OPTIONAL,</w:t>
      </w:r>
    </w:p>
    <w:p w14:paraId="36BD019B" w14:textId="77777777" w:rsidR="00AB0373" w:rsidRDefault="00AB0373" w:rsidP="00AB0373">
      <w:pPr>
        <w:pStyle w:val="Code"/>
      </w:pPr>
      <w:r>
        <w:t xml:space="preserve">    pEI                         [3] PEI OPTIONAL,</w:t>
      </w:r>
    </w:p>
    <w:p w14:paraId="0BF370B4" w14:textId="77777777" w:rsidR="00AB0373" w:rsidRDefault="00AB0373" w:rsidP="00AB0373">
      <w:pPr>
        <w:pStyle w:val="Code"/>
      </w:pPr>
      <w:r>
        <w:t xml:space="preserve">    gPSI                        [4] GPSI OPTIONAL,</w:t>
      </w:r>
    </w:p>
    <w:p w14:paraId="15375141" w14:textId="77777777" w:rsidR="00AB0373" w:rsidRDefault="00AB0373" w:rsidP="00AB0373">
      <w:pPr>
        <w:pStyle w:val="Code"/>
      </w:pPr>
      <w:r>
        <w:t xml:space="preserve">    sNSSAI                      [5] SNSSAI OPTIONAL,</w:t>
      </w:r>
    </w:p>
    <w:p w14:paraId="0634F65F" w14:textId="77777777" w:rsidR="00AB0373" w:rsidRDefault="00AB0373" w:rsidP="00AB0373">
      <w:pPr>
        <w:pStyle w:val="Code"/>
      </w:pPr>
      <w:r>
        <w:t xml:space="preserve">    non3GPPAccessEndpoint       [6] UEEndpointAddress OPTIONAL,</w:t>
      </w:r>
    </w:p>
    <w:p w14:paraId="38DC4020" w14:textId="77777777" w:rsidR="00AB0373" w:rsidRDefault="00AB0373" w:rsidP="00AB0373">
      <w:pPr>
        <w:pStyle w:val="Code"/>
      </w:pPr>
      <w:r>
        <w:t xml:space="preserve">    location                    [7] Location OPTIONAL,</w:t>
      </w:r>
    </w:p>
    <w:p w14:paraId="7494EC81" w14:textId="77777777" w:rsidR="00AB0373" w:rsidRDefault="00AB0373" w:rsidP="00AB0373">
      <w:pPr>
        <w:pStyle w:val="Code"/>
      </w:pPr>
      <w:r>
        <w:t xml:space="preserve">    requestType                 [8] FiveGSMRequestType,</w:t>
      </w:r>
    </w:p>
    <w:p w14:paraId="10420BC0" w14:textId="77777777" w:rsidR="00AB0373" w:rsidRDefault="00AB0373" w:rsidP="00AB0373">
      <w:pPr>
        <w:pStyle w:val="Code"/>
      </w:pPr>
      <w:r>
        <w:t xml:space="preserve">    accessType                  [9] AccessType OPTIONAL,</w:t>
      </w:r>
    </w:p>
    <w:p w14:paraId="50C97407" w14:textId="77777777" w:rsidR="00AB0373" w:rsidRDefault="00AB0373" w:rsidP="00AB0373">
      <w:pPr>
        <w:pStyle w:val="Code"/>
      </w:pPr>
      <w:r>
        <w:t xml:space="preserve">    rATType                     [10] RATType OPTIONAL,</w:t>
      </w:r>
    </w:p>
    <w:p w14:paraId="5B7521FC" w14:textId="77777777" w:rsidR="00AB0373" w:rsidRDefault="00AB0373" w:rsidP="00AB0373">
      <w:pPr>
        <w:pStyle w:val="Code"/>
      </w:pPr>
      <w:r>
        <w:t xml:space="preserve">    pDUSessionID                [11] PDUSessionID,</w:t>
      </w:r>
    </w:p>
    <w:p w14:paraId="37A59A89" w14:textId="77777777" w:rsidR="00AB0373" w:rsidRDefault="00AB0373" w:rsidP="00AB0373">
      <w:pPr>
        <w:pStyle w:val="Code"/>
      </w:pPr>
      <w:r>
        <w:t xml:space="preserve">    requestIndication           [12] RequestIndication,</w:t>
      </w:r>
    </w:p>
    <w:p w14:paraId="67265960" w14:textId="77777777" w:rsidR="00AB0373" w:rsidRDefault="00AB0373" w:rsidP="00AB0373">
      <w:pPr>
        <w:pStyle w:val="Code"/>
      </w:pPr>
      <w:r>
        <w:t xml:space="preserve">    aTSSSContainer              [13] ATSSSContainer</w:t>
      </w:r>
    </w:p>
    <w:p w14:paraId="453FAF63" w14:textId="77777777" w:rsidR="00AB0373" w:rsidRDefault="00AB0373" w:rsidP="00AB0373">
      <w:pPr>
        <w:pStyle w:val="Code"/>
      </w:pPr>
      <w:r>
        <w:t>}</w:t>
      </w:r>
    </w:p>
    <w:p w14:paraId="373837F1" w14:textId="77777777" w:rsidR="00AB0373" w:rsidRDefault="00AB0373" w:rsidP="00AB0373">
      <w:pPr>
        <w:pStyle w:val="Code"/>
      </w:pPr>
    </w:p>
    <w:p w14:paraId="02C6DD44" w14:textId="77777777" w:rsidR="00AB0373" w:rsidRDefault="00AB0373" w:rsidP="00AB0373">
      <w:pPr>
        <w:pStyle w:val="Code"/>
      </w:pPr>
      <w:r>
        <w:t>-- See clause 6.2.3.2.7.1 for details of this structure</w:t>
      </w:r>
    </w:p>
    <w:p w14:paraId="22231C79" w14:textId="77777777" w:rsidR="00AB0373" w:rsidRDefault="00AB0373" w:rsidP="00AB0373">
      <w:pPr>
        <w:pStyle w:val="Code"/>
      </w:pPr>
      <w:r>
        <w:t>SMFMAPDUSessionEstablishment ::= SEQUENCE</w:t>
      </w:r>
    </w:p>
    <w:p w14:paraId="38080C3A" w14:textId="77777777" w:rsidR="00AB0373" w:rsidRDefault="00AB0373" w:rsidP="00AB0373">
      <w:pPr>
        <w:pStyle w:val="Code"/>
      </w:pPr>
      <w:r>
        <w:t>{</w:t>
      </w:r>
    </w:p>
    <w:p w14:paraId="27C9D561" w14:textId="77777777" w:rsidR="00AB0373" w:rsidRDefault="00AB0373" w:rsidP="00AB0373">
      <w:pPr>
        <w:pStyle w:val="Code"/>
      </w:pPr>
      <w:r>
        <w:t xml:space="preserve">    sUPI                        [1] SUPI OPTIONAL,</w:t>
      </w:r>
    </w:p>
    <w:p w14:paraId="050BA895" w14:textId="77777777" w:rsidR="00AB0373" w:rsidRDefault="00AB0373" w:rsidP="00AB0373">
      <w:pPr>
        <w:pStyle w:val="Code"/>
      </w:pPr>
      <w:r>
        <w:t xml:space="preserve">    sUPIUnauthenticated         [2] SUPIUnauthenticatedIndication OPTIONAL,</w:t>
      </w:r>
    </w:p>
    <w:p w14:paraId="2B4F1467" w14:textId="77777777" w:rsidR="00AB0373" w:rsidRDefault="00AB0373" w:rsidP="00AB0373">
      <w:pPr>
        <w:pStyle w:val="Code"/>
      </w:pPr>
      <w:r>
        <w:t xml:space="preserve">    pEI                         [3] PEI OPTIONAL,</w:t>
      </w:r>
    </w:p>
    <w:p w14:paraId="13CE76B5" w14:textId="77777777" w:rsidR="00AB0373" w:rsidRDefault="00AB0373" w:rsidP="00AB0373">
      <w:pPr>
        <w:pStyle w:val="Code"/>
      </w:pPr>
      <w:r>
        <w:t xml:space="preserve">    gPSI                        [4] GPSI OPTIONAL,</w:t>
      </w:r>
    </w:p>
    <w:p w14:paraId="72ACB593" w14:textId="77777777" w:rsidR="00AB0373" w:rsidRDefault="00AB0373" w:rsidP="00AB0373">
      <w:pPr>
        <w:pStyle w:val="Code"/>
      </w:pPr>
      <w:r>
        <w:t xml:space="preserve">    pDUSessionID                [5] PDUSessionID,</w:t>
      </w:r>
    </w:p>
    <w:p w14:paraId="66BEAE9A" w14:textId="77777777" w:rsidR="00AB0373" w:rsidRDefault="00AB0373" w:rsidP="00AB0373">
      <w:pPr>
        <w:pStyle w:val="Code"/>
      </w:pPr>
      <w:r>
        <w:t xml:space="preserve">    pDUSessionType              [6] PDUSessionType,</w:t>
      </w:r>
    </w:p>
    <w:p w14:paraId="3C3D40DB" w14:textId="77777777" w:rsidR="00AB0373" w:rsidRDefault="00AB0373" w:rsidP="00AB0373">
      <w:pPr>
        <w:pStyle w:val="Code"/>
      </w:pPr>
      <w:r>
        <w:t xml:space="preserve">    accessInfo                  [7] SEQUENCE OF AccessInfo,</w:t>
      </w:r>
    </w:p>
    <w:p w14:paraId="14EDF584" w14:textId="77777777" w:rsidR="00AB0373" w:rsidRDefault="00AB0373" w:rsidP="00AB0373">
      <w:pPr>
        <w:pStyle w:val="Code"/>
      </w:pPr>
      <w:r>
        <w:t xml:space="preserve">    sNSSAI                      [8] SNSSAI OPTIONAL,</w:t>
      </w:r>
    </w:p>
    <w:p w14:paraId="07F08845" w14:textId="77777777" w:rsidR="00AB0373" w:rsidRDefault="00AB0373" w:rsidP="00AB0373">
      <w:pPr>
        <w:pStyle w:val="Code"/>
      </w:pPr>
      <w:r>
        <w:t xml:space="preserve">    uEEndpoint                  [9] SEQUENCE OF UEEndpointAddress OPTIONAL,</w:t>
      </w:r>
    </w:p>
    <w:p w14:paraId="31A88533" w14:textId="77777777" w:rsidR="00AB0373" w:rsidRDefault="00AB0373" w:rsidP="00AB0373">
      <w:pPr>
        <w:pStyle w:val="Code"/>
      </w:pPr>
      <w:r>
        <w:t xml:space="preserve">    location                    [10] Location OPTIONAL,</w:t>
      </w:r>
    </w:p>
    <w:p w14:paraId="290ACFF8" w14:textId="77777777" w:rsidR="00AB0373" w:rsidRDefault="00AB0373" w:rsidP="00AB0373">
      <w:pPr>
        <w:pStyle w:val="Code"/>
      </w:pPr>
      <w:r>
        <w:t xml:space="preserve">    dNN                         [11] DNN,</w:t>
      </w:r>
    </w:p>
    <w:p w14:paraId="1ED919CA" w14:textId="77777777" w:rsidR="00AB0373" w:rsidRDefault="00AB0373" w:rsidP="00AB0373">
      <w:pPr>
        <w:pStyle w:val="Code"/>
      </w:pPr>
      <w:r>
        <w:t xml:space="preserve">    aMFID                       [12] AMFID OPTIONAL,</w:t>
      </w:r>
    </w:p>
    <w:p w14:paraId="09BF12CF" w14:textId="77777777" w:rsidR="00AB0373" w:rsidRDefault="00AB0373" w:rsidP="00AB0373">
      <w:pPr>
        <w:pStyle w:val="Code"/>
      </w:pPr>
      <w:r>
        <w:t xml:space="preserve">    hSMFURI                     [13] HSMFURI OPTIONAL,</w:t>
      </w:r>
    </w:p>
    <w:p w14:paraId="02413A10" w14:textId="77777777" w:rsidR="00AB0373" w:rsidRDefault="00AB0373" w:rsidP="00AB0373">
      <w:pPr>
        <w:pStyle w:val="Code"/>
      </w:pPr>
      <w:r>
        <w:t xml:space="preserve">    requestType                 [14] FiveGSMRequestType,</w:t>
      </w:r>
    </w:p>
    <w:p w14:paraId="1B5D2765" w14:textId="77777777" w:rsidR="00AB0373" w:rsidRDefault="00AB0373" w:rsidP="00AB0373">
      <w:pPr>
        <w:pStyle w:val="Code"/>
      </w:pPr>
      <w:r>
        <w:t xml:space="preserve">    sMPDUDNRequest              [15] SMPDUDNRequest OPTIONAL,</w:t>
      </w:r>
    </w:p>
    <w:p w14:paraId="5FBD0E48" w14:textId="77777777" w:rsidR="00AB0373" w:rsidRDefault="00AB0373" w:rsidP="00AB0373">
      <w:pPr>
        <w:pStyle w:val="Code"/>
      </w:pPr>
      <w:r>
        <w:t xml:space="preserve">    servingNetwork              [16] SMFServingNetwork,</w:t>
      </w:r>
    </w:p>
    <w:p w14:paraId="72D9C0A9" w14:textId="77777777" w:rsidR="00AB0373" w:rsidRDefault="00AB0373" w:rsidP="00AB0373">
      <w:pPr>
        <w:pStyle w:val="Code"/>
      </w:pPr>
      <w:r>
        <w:t xml:space="preserve">    oldPDUSessionID             [17] PDUSessionID OPTIONAL,</w:t>
      </w:r>
    </w:p>
    <w:p w14:paraId="26C111CD" w14:textId="77777777" w:rsidR="00AB0373" w:rsidRDefault="00AB0373" w:rsidP="00AB0373">
      <w:pPr>
        <w:pStyle w:val="Code"/>
      </w:pPr>
      <w:r>
        <w:t xml:space="preserve">    mAUpgradeIndication         [18] SMFMAUpgradeIndication OPTIONAL,</w:t>
      </w:r>
    </w:p>
    <w:p w14:paraId="57D4A96E" w14:textId="77777777" w:rsidR="00AB0373" w:rsidRDefault="00AB0373" w:rsidP="00AB0373">
      <w:pPr>
        <w:pStyle w:val="Code"/>
      </w:pPr>
      <w:r>
        <w:t xml:space="preserve">    ePSPDNCnxInfo               [19] SMFEPSPDNCnxInfo OPTIONAL,</w:t>
      </w:r>
    </w:p>
    <w:p w14:paraId="1474D780" w14:textId="77777777" w:rsidR="00AB0373" w:rsidRDefault="00AB0373" w:rsidP="00AB0373">
      <w:pPr>
        <w:pStyle w:val="Code"/>
      </w:pPr>
      <w:r>
        <w:t xml:space="preserve">    mAAcceptedIndication        [20] SMFMAAcceptedIndication,</w:t>
      </w:r>
    </w:p>
    <w:p w14:paraId="617C0A9C" w14:textId="77777777" w:rsidR="00AB0373" w:rsidRDefault="00AB0373" w:rsidP="00AB0373">
      <w:pPr>
        <w:pStyle w:val="Code"/>
      </w:pPr>
      <w:r>
        <w:t xml:space="preserve">    aTSSSContainer              [21] ATSSSContainer OPTIONAL</w:t>
      </w:r>
    </w:p>
    <w:p w14:paraId="6EAFFCF4" w14:textId="77777777" w:rsidR="00AB0373" w:rsidRDefault="00AB0373" w:rsidP="00AB0373">
      <w:pPr>
        <w:pStyle w:val="Code"/>
      </w:pPr>
      <w:r>
        <w:t>}</w:t>
      </w:r>
    </w:p>
    <w:p w14:paraId="70880743" w14:textId="77777777" w:rsidR="00AB0373" w:rsidRDefault="00AB0373" w:rsidP="00AB0373">
      <w:pPr>
        <w:pStyle w:val="Code"/>
      </w:pPr>
    </w:p>
    <w:p w14:paraId="2D8B8176" w14:textId="77777777" w:rsidR="00AB0373" w:rsidRDefault="00AB0373" w:rsidP="00AB0373">
      <w:pPr>
        <w:pStyle w:val="Code"/>
      </w:pPr>
      <w:r>
        <w:t>-- See clause 6.2.3.2.7.2 for details of this structure</w:t>
      </w:r>
    </w:p>
    <w:p w14:paraId="5BF269E7" w14:textId="77777777" w:rsidR="00AB0373" w:rsidRDefault="00AB0373" w:rsidP="00AB0373">
      <w:pPr>
        <w:pStyle w:val="Code"/>
      </w:pPr>
      <w:r>
        <w:t>SMFMAPDUSessionModification ::= SEQUENCE</w:t>
      </w:r>
    </w:p>
    <w:p w14:paraId="7DD59B2E" w14:textId="77777777" w:rsidR="00AB0373" w:rsidRDefault="00AB0373" w:rsidP="00AB0373">
      <w:pPr>
        <w:pStyle w:val="Code"/>
      </w:pPr>
      <w:r>
        <w:t>{</w:t>
      </w:r>
    </w:p>
    <w:p w14:paraId="06AF32DE" w14:textId="77777777" w:rsidR="00AB0373" w:rsidRDefault="00AB0373" w:rsidP="00AB0373">
      <w:pPr>
        <w:pStyle w:val="Code"/>
      </w:pPr>
      <w:r>
        <w:t xml:space="preserve">    sUPI                        [1] SUPI OPTIONAL,</w:t>
      </w:r>
    </w:p>
    <w:p w14:paraId="0A3F2B92" w14:textId="77777777" w:rsidR="00AB0373" w:rsidRDefault="00AB0373" w:rsidP="00AB0373">
      <w:pPr>
        <w:pStyle w:val="Code"/>
      </w:pPr>
      <w:r>
        <w:t xml:space="preserve">    sUPIUnauthenticated         [2] SUPIUnauthenticatedIndication OPTIONAL,</w:t>
      </w:r>
    </w:p>
    <w:p w14:paraId="34772701" w14:textId="77777777" w:rsidR="00AB0373" w:rsidRDefault="00AB0373" w:rsidP="00AB0373">
      <w:pPr>
        <w:pStyle w:val="Code"/>
      </w:pPr>
      <w:r>
        <w:t xml:space="preserve">    pEI                         [3] PEI OPTIONAL,</w:t>
      </w:r>
    </w:p>
    <w:p w14:paraId="5A201639" w14:textId="77777777" w:rsidR="00AB0373" w:rsidRDefault="00AB0373" w:rsidP="00AB0373">
      <w:pPr>
        <w:pStyle w:val="Code"/>
      </w:pPr>
      <w:r>
        <w:t xml:space="preserve">    gPSI                        [4] GPSI OPTIONAL,</w:t>
      </w:r>
    </w:p>
    <w:p w14:paraId="1C015FC7" w14:textId="77777777" w:rsidR="00AB0373" w:rsidRDefault="00AB0373" w:rsidP="00AB0373">
      <w:pPr>
        <w:pStyle w:val="Code"/>
      </w:pPr>
      <w:r>
        <w:t xml:space="preserve">    pDUSessionID                [5] PDUSessionID,</w:t>
      </w:r>
    </w:p>
    <w:p w14:paraId="7BC40B50" w14:textId="77777777" w:rsidR="00AB0373" w:rsidRDefault="00AB0373" w:rsidP="00AB0373">
      <w:pPr>
        <w:pStyle w:val="Code"/>
      </w:pPr>
      <w:r>
        <w:t xml:space="preserve">    accessInfo                  [6] SEQUENCE OF AccessInfo OPTIONAL,</w:t>
      </w:r>
    </w:p>
    <w:p w14:paraId="2AF2FAD8" w14:textId="77777777" w:rsidR="00AB0373" w:rsidRDefault="00AB0373" w:rsidP="00AB0373">
      <w:pPr>
        <w:pStyle w:val="Code"/>
      </w:pPr>
      <w:r>
        <w:t xml:space="preserve">    sNSSAI                      [7] SNSSAI OPTIONAL,</w:t>
      </w:r>
    </w:p>
    <w:p w14:paraId="468DF0D5" w14:textId="77777777" w:rsidR="00AB0373" w:rsidRDefault="00AB0373" w:rsidP="00AB0373">
      <w:pPr>
        <w:pStyle w:val="Code"/>
      </w:pPr>
      <w:r>
        <w:t xml:space="preserve">    location                    [8] Location OPTIONAL,</w:t>
      </w:r>
    </w:p>
    <w:p w14:paraId="4E5CF657" w14:textId="77777777" w:rsidR="00AB0373" w:rsidRDefault="00AB0373" w:rsidP="00AB0373">
      <w:pPr>
        <w:pStyle w:val="Code"/>
      </w:pPr>
      <w:r>
        <w:t xml:space="preserve">    requestType                 [9] FiveGSMRequestType OPTIONAL,</w:t>
      </w:r>
    </w:p>
    <w:p w14:paraId="5F635513" w14:textId="77777777" w:rsidR="00AB0373" w:rsidRDefault="00AB0373" w:rsidP="00AB0373">
      <w:pPr>
        <w:pStyle w:val="Code"/>
      </w:pPr>
      <w:r>
        <w:t xml:space="preserve">    servingNetwork              [10] SMFServingNetwork,</w:t>
      </w:r>
    </w:p>
    <w:p w14:paraId="00C3A235" w14:textId="77777777" w:rsidR="00AB0373" w:rsidRDefault="00AB0373" w:rsidP="00AB0373">
      <w:pPr>
        <w:pStyle w:val="Code"/>
      </w:pPr>
      <w:r>
        <w:t xml:space="preserve">    oldPDUSessionID             [11] PDUSessionID OPTIONAL,</w:t>
      </w:r>
    </w:p>
    <w:p w14:paraId="6C3278BC" w14:textId="77777777" w:rsidR="00AB0373" w:rsidRDefault="00AB0373" w:rsidP="00AB0373">
      <w:pPr>
        <w:pStyle w:val="Code"/>
      </w:pPr>
      <w:r>
        <w:t xml:space="preserve">    mAUpgradeIndication         [12] SMFMAUpgradeIndication OPTIONAL,</w:t>
      </w:r>
    </w:p>
    <w:p w14:paraId="674EA7F3" w14:textId="77777777" w:rsidR="00AB0373" w:rsidRDefault="00AB0373" w:rsidP="00AB0373">
      <w:pPr>
        <w:pStyle w:val="Code"/>
      </w:pPr>
      <w:r>
        <w:t xml:space="preserve">    ePSPDNCnxInfo               [13] SMFEPSPDNCnxInfo OPTIONAL,</w:t>
      </w:r>
    </w:p>
    <w:p w14:paraId="4F8E10FC" w14:textId="77777777" w:rsidR="00AB0373" w:rsidRDefault="00AB0373" w:rsidP="00AB0373">
      <w:pPr>
        <w:pStyle w:val="Code"/>
      </w:pPr>
      <w:r>
        <w:t xml:space="preserve">    mAAcceptedIndication        [14] SMFMAAcceptedIndication,</w:t>
      </w:r>
    </w:p>
    <w:p w14:paraId="182E691E" w14:textId="77777777" w:rsidR="00AB0373" w:rsidRDefault="00AB0373" w:rsidP="00AB0373">
      <w:pPr>
        <w:pStyle w:val="Code"/>
      </w:pPr>
      <w:r>
        <w:t xml:space="preserve">    aTSSSContainer              [15] ATSSSContainer OPTIONAL</w:t>
      </w:r>
    </w:p>
    <w:p w14:paraId="47836802" w14:textId="77777777" w:rsidR="00AB0373" w:rsidRDefault="00AB0373" w:rsidP="00AB0373">
      <w:pPr>
        <w:pStyle w:val="Code"/>
      </w:pPr>
    </w:p>
    <w:p w14:paraId="1739F2D7" w14:textId="77777777" w:rsidR="00AB0373" w:rsidRDefault="00AB0373" w:rsidP="00AB0373">
      <w:pPr>
        <w:pStyle w:val="Code"/>
      </w:pPr>
      <w:r>
        <w:t>}</w:t>
      </w:r>
    </w:p>
    <w:p w14:paraId="2525DAFA" w14:textId="77777777" w:rsidR="00AB0373" w:rsidRDefault="00AB0373" w:rsidP="00AB0373">
      <w:pPr>
        <w:pStyle w:val="Code"/>
      </w:pPr>
    </w:p>
    <w:p w14:paraId="384E7D7D" w14:textId="77777777" w:rsidR="00AB0373" w:rsidRDefault="00AB0373" w:rsidP="00AB0373">
      <w:pPr>
        <w:pStyle w:val="Code"/>
      </w:pPr>
      <w:r>
        <w:t>-- See clause 6.2.3.2.7.3 for details of this structure</w:t>
      </w:r>
    </w:p>
    <w:p w14:paraId="363107FE" w14:textId="77777777" w:rsidR="00AB0373" w:rsidRDefault="00AB0373" w:rsidP="00AB0373">
      <w:pPr>
        <w:pStyle w:val="Code"/>
      </w:pPr>
      <w:r>
        <w:t>SMFMAPDUSessionRelease ::= SEQUENCE</w:t>
      </w:r>
    </w:p>
    <w:p w14:paraId="120C5E1D" w14:textId="77777777" w:rsidR="00AB0373" w:rsidRDefault="00AB0373" w:rsidP="00AB0373">
      <w:pPr>
        <w:pStyle w:val="Code"/>
      </w:pPr>
      <w:r>
        <w:t>{</w:t>
      </w:r>
    </w:p>
    <w:p w14:paraId="7F8332E8" w14:textId="77777777" w:rsidR="00AB0373" w:rsidRDefault="00AB0373" w:rsidP="00AB0373">
      <w:pPr>
        <w:pStyle w:val="Code"/>
      </w:pPr>
      <w:r>
        <w:t xml:space="preserve">    sUPI                        [1] SUPI,</w:t>
      </w:r>
    </w:p>
    <w:p w14:paraId="6744ED35" w14:textId="77777777" w:rsidR="00AB0373" w:rsidRDefault="00AB0373" w:rsidP="00AB0373">
      <w:pPr>
        <w:pStyle w:val="Code"/>
      </w:pPr>
      <w:r>
        <w:t xml:space="preserve">    pEI                         [2] PEI OPTIONAL,</w:t>
      </w:r>
    </w:p>
    <w:p w14:paraId="5A4CFF11" w14:textId="77777777" w:rsidR="00AB0373" w:rsidRDefault="00AB0373" w:rsidP="00AB0373">
      <w:pPr>
        <w:pStyle w:val="Code"/>
      </w:pPr>
      <w:r>
        <w:t xml:space="preserve">    gPSI                        [3] GPSI OPTIONAL,</w:t>
      </w:r>
    </w:p>
    <w:p w14:paraId="56E20FD5" w14:textId="77777777" w:rsidR="00AB0373" w:rsidRDefault="00AB0373" w:rsidP="00AB0373">
      <w:pPr>
        <w:pStyle w:val="Code"/>
      </w:pPr>
      <w:r>
        <w:t xml:space="preserve">    pDUSessionID                [4] PDUSessionID,</w:t>
      </w:r>
    </w:p>
    <w:p w14:paraId="3986445B" w14:textId="77777777" w:rsidR="00AB0373" w:rsidRDefault="00AB0373" w:rsidP="00AB0373">
      <w:pPr>
        <w:pStyle w:val="Code"/>
      </w:pPr>
      <w:r>
        <w:t xml:space="preserve">    timeOfFirstPacket           [5] Timestamp OPTIONAL,</w:t>
      </w:r>
    </w:p>
    <w:p w14:paraId="6EF93910" w14:textId="77777777" w:rsidR="00AB0373" w:rsidRDefault="00AB0373" w:rsidP="00AB0373">
      <w:pPr>
        <w:pStyle w:val="Code"/>
      </w:pPr>
      <w:r>
        <w:t xml:space="preserve">    timeOfLastPacket            [6] Timestamp OPTIONAL,</w:t>
      </w:r>
    </w:p>
    <w:p w14:paraId="6A0F0B21" w14:textId="77777777" w:rsidR="00AB0373" w:rsidRDefault="00AB0373" w:rsidP="00AB0373">
      <w:pPr>
        <w:pStyle w:val="Code"/>
      </w:pPr>
      <w:r>
        <w:t xml:space="preserve">    uplinkVolume                [7] INTEGER OPTIONAL,</w:t>
      </w:r>
    </w:p>
    <w:p w14:paraId="5E2AD59E" w14:textId="77777777" w:rsidR="00AB0373" w:rsidRDefault="00AB0373" w:rsidP="00AB0373">
      <w:pPr>
        <w:pStyle w:val="Code"/>
      </w:pPr>
      <w:r>
        <w:t xml:space="preserve">    downlinkVolume              [8] INTEGER OPTIONAL,</w:t>
      </w:r>
    </w:p>
    <w:p w14:paraId="2C51E611" w14:textId="77777777" w:rsidR="00AB0373" w:rsidRDefault="00AB0373" w:rsidP="00AB0373">
      <w:pPr>
        <w:pStyle w:val="Code"/>
      </w:pPr>
      <w:r>
        <w:t xml:space="preserve">    location                    [9] Location OPTIONAL,</w:t>
      </w:r>
    </w:p>
    <w:p w14:paraId="5CF3E195" w14:textId="77777777" w:rsidR="00AB0373" w:rsidRDefault="00AB0373" w:rsidP="00AB0373">
      <w:pPr>
        <w:pStyle w:val="Code"/>
      </w:pPr>
      <w:r>
        <w:t xml:space="preserve">    cause                       [10] SMFErrorCodes OPTIONAL</w:t>
      </w:r>
    </w:p>
    <w:p w14:paraId="1321EEF1" w14:textId="77777777" w:rsidR="00AB0373" w:rsidRDefault="00AB0373" w:rsidP="00AB0373">
      <w:pPr>
        <w:pStyle w:val="Code"/>
      </w:pPr>
      <w:r>
        <w:t>}</w:t>
      </w:r>
    </w:p>
    <w:p w14:paraId="17D856EA" w14:textId="77777777" w:rsidR="00AB0373" w:rsidRDefault="00AB0373" w:rsidP="00AB0373">
      <w:pPr>
        <w:pStyle w:val="Code"/>
      </w:pPr>
    </w:p>
    <w:p w14:paraId="618B0DCC" w14:textId="77777777" w:rsidR="00AB0373" w:rsidRDefault="00AB0373" w:rsidP="00AB0373">
      <w:pPr>
        <w:pStyle w:val="Code"/>
      </w:pPr>
      <w:r>
        <w:t>-- See clause 6.2.3.2.7.4 for details of this structure</w:t>
      </w:r>
    </w:p>
    <w:p w14:paraId="2E9D2D31" w14:textId="77777777" w:rsidR="00AB0373" w:rsidRDefault="00AB0373" w:rsidP="00AB0373">
      <w:pPr>
        <w:pStyle w:val="Code"/>
      </w:pPr>
      <w:r>
        <w:t>SMFStartOfInterceptionWithEstablishedMAPDUSession ::= SEQUENCE</w:t>
      </w:r>
    </w:p>
    <w:p w14:paraId="5EDB81B9" w14:textId="77777777" w:rsidR="00AB0373" w:rsidRDefault="00AB0373" w:rsidP="00AB0373">
      <w:pPr>
        <w:pStyle w:val="Code"/>
      </w:pPr>
      <w:r>
        <w:t>{</w:t>
      </w:r>
    </w:p>
    <w:p w14:paraId="260C76A4" w14:textId="77777777" w:rsidR="00AB0373" w:rsidRDefault="00AB0373" w:rsidP="00AB0373">
      <w:pPr>
        <w:pStyle w:val="Code"/>
      </w:pPr>
      <w:r>
        <w:t xml:space="preserve">    sUPI                        [1] SUPI OPTIONAL,</w:t>
      </w:r>
    </w:p>
    <w:p w14:paraId="473042A7" w14:textId="77777777" w:rsidR="00AB0373" w:rsidRDefault="00AB0373" w:rsidP="00AB0373">
      <w:pPr>
        <w:pStyle w:val="Code"/>
      </w:pPr>
      <w:r>
        <w:t xml:space="preserve">    sUPIUnauthenticated         [2] SUPIUnauthenticatedIndication OPTIONAL,</w:t>
      </w:r>
    </w:p>
    <w:p w14:paraId="2179C8AD" w14:textId="77777777" w:rsidR="00AB0373" w:rsidRDefault="00AB0373" w:rsidP="00AB0373">
      <w:pPr>
        <w:pStyle w:val="Code"/>
      </w:pPr>
      <w:r>
        <w:t xml:space="preserve">    pEI                         [3] PEI OPTIONAL,</w:t>
      </w:r>
    </w:p>
    <w:p w14:paraId="58145DAD" w14:textId="77777777" w:rsidR="00AB0373" w:rsidRDefault="00AB0373" w:rsidP="00AB0373">
      <w:pPr>
        <w:pStyle w:val="Code"/>
      </w:pPr>
      <w:r>
        <w:t xml:space="preserve">    gPSI                        [4] GPSI OPTIONAL,</w:t>
      </w:r>
    </w:p>
    <w:p w14:paraId="205AA4F8" w14:textId="77777777" w:rsidR="00AB0373" w:rsidRDefault="00AB0373" w:rsidP="00AB0373">
      <w:pPr>
        <w:pStyle w:val="Code"/>
      </w:pPr>
      <w:r>
        <w:t xml:space="preserve">    pDUSessionID                [5] PDUSessionID,</w:t>
      </w:r>
    </w:p>
    <w:p w14:paraId="50777FE1" w14:textId="77777777" w:rsidR="00AB0373" w:rsidRDefault="00AB0373" w:rsidP="00AB0373">
      <w:pPr>
        <w:pStyle w:val="Code"/>
      </w:pPr>
      <w:r>
        <w:t xml:space="preserve">    pDUSessionType              [6] PDUSessionType,</w:t>
      </w:r>
    </w:p>
    <w:p w14:paraId="1371C703" w14:textId="77777777" w:rsidR="00AB0373" w:rsidRDefault="00AB0373" w:rsidP="00AB0373">
      <w:pPr>
        <w:pStyle w:val="Code"/>
      </w:pPr>
      <w:r>
        <w:t xml:space="preserve">    accessInfo                  [7] SEQUENCE OF AccessInfo,</w:t>
      </w:r>
    </w:p>
    <w:p w14:paraId="0EEC83A0" w14:textId="77777777" w:rsidR="00AB0373" w:rsidRDefault="00AB0373" w:rsidP="00AB0373">
      <w:pPr>
        <w:pStyle w:val="Code"/>
      </w:pPr>
      <w:r>
        <w:t xml:space="preserve">    sNSSAI                      [8] SNSSAI OPTIONAL,</w:t>
      </w:r>
    </w:p>
    <w:p w14:paraId="22825A2F" w14:textId="77777777" w:rsidR="00AB0373" w:rsidRDefault="00AB0373" w:rsidP="00AB0373">
      <w:pPr>
        <w:pStyle w:val="Code"/>
      </w:pPr>
      <w:r>
        <w:t xml:space="preserve">    uEEndpoint                  [9] SEQUENCE OF UEEndpointAddress OPTIONAL,</w:t>
      </w:r>
    </w:p>
    <w:p w14:paraId="7DCA745E" w14:textId="77777777" w:rsidR="00AB0373" w:rsidRDefault="00AB0373" w:rsidP="00AB0373">
      <w:pPr>
        <w:pStyle w:val="Code"/>
      </w:pPr>
      <w:r>
        <w:t xml:space="preserve">    location                    [10] Location OPTIONAL,</w:t>
      </w:r>
    </w:p>
    <w:p w14:paraId="5ADF3C4C" w14:textId="77777777" w:rsidR="00AB0373" w:rsidRDefault="00AB0373" w:rsidP="00AB0373">
      <w:pPr>
        <w:pStyle w:val="Code"/>
      </w:pPr>
      <w:r>
        <w:t xml:space="preserve">    dNN                         [11] DNN,</w:t>
      </w:r>
    </w:p>
    <w:p w14:paraId="41191D14" w14:textId="77777777" w:rsidR="00AB0373" w:rsidRDefault="00AB0373" w:rsidP="00AB0373">
      <w:pPr>
        <w:pStyle w:val="Code"/>
      </w:pPr>
      <w:r>
        <w:t xml:space="preserve">    aMFID                       [12] AMFID OPTIONAL,</w:t>
      </w:r>
    </w:p>
    <w:p w14:paraId="7B7D7090" w14:textId="77777777" w:rsidR="00AB0373" w:rsidRDefault="00AB0373" w:rsidP="00AB0373">
      <w:pPr>
        <w:pStyle w:val="Code"/>
      </w:pPr>
      <w:r>
        <w:t xml:space="preserve">    hSMFURI                     [13] HSMFURI OPTIONAL,</w:t>
      </w:r>
    </w:p>
    <w:p w14:paraId="16543E86" w14:textId="77777777" w:rsidR="00AB0373" w:rsidRDefault="00AB0373" w:rsidP="00AB0373">
      <w:pPr>
        <w:pStyle w:val="Code"/>
      </w:pPr>
      <w:r>
        <w:t xml:space="preserve">    requestType                 [14] FiveGSMRequestType OPTIONAL,</w:t>
      </w:r>
    </w:p>
    <w:p w14:paraId="38EF580C" w14:textId="77777777" w:rsidR="00AB0373" w:rsidRDefault="00AB0373" w:rsidP="00AB0373">
      <w:pPr>
        <w:pStyle w:val="Code"/>
      </w:pPr>
      <w:r>
        <w:t xml:space="preserve">    sMPDUDNRequest              [15] SMPDUDNRequest OPTIONAL,</w:t>
      </w:r>
    </w:p>
    <w:p w14:paraId="51119522" w14:textId="77777777" w:rsidR="00AB0373" w:rsidRDefault="00AB0373" w:rsidP="00AB0373">
      <w:pPr>
        <w:pStyle w:val="Code"/>
      </w:pPr>
      <w:r>
        <w:t xml:space="preserve">    servingNetwork              [16] SMFServingNetwork,</w:t>
      </w:r>
    </w:p>
    <w:p w14:paraId="2A930BD9" w14:textId="77777777" w:rsidR="00AB0373" w:rsidRDefault="00AB0373" w:rsidP="00AB0373">
      <w:pPr>
        <w:pStyle w:val="Code"/>
      </w:pPr>
      <w:r>
        <w:t xml:space="preserve">    oldPDUSessionID             [17] PDUSessionID OPTIONAL,</w:t>
      </w:r>
    </w:p>
    <w:p w14:paraId="663A5D25" w14:textId="77777777" w:rsidR="00AB0373" w:rsidRDefault="00AB0373" w:rsidP="00AB0373">
      <w:pPr>
        <w:pStyle w:val="Code"/>
      </w:pPr>
      <w:r>
        <w:t xml:space="preserve">    mAUpgradeIndication         [18] SMFMAUpgradeIndication OPTIONAL,</w:t>
      </w:r>
    </w:p>
    <w:p w14:paraId="6814420F" w14:textId="77777777" w:rsidR="00AB0373" w:rsidRDefault="00AB0373" w:rsidP="00AB0373">
      <w:pPr>
        <w:pStyle w:val="Code"/>
      </w:pPr>
      <w:r>
        <w:t xml:space="preserve">    ePSPDNCnxInfo               [19] SMFEPSPDNCnxInfo OPTIONAL,</w:t>
      </w:r>
    </w:p>
    <w:p w14:paraId="6C372FAF" w14:textId="77777777" w:rsidR="00AB0373" w:rsidRDefault="00AB0373" w:rsidP="00AB0373">
      <w:pPr>
        <w:pStyle w:val="Code"/>
      </w:pPr>
      <w:r>
        <w:t xml:space="preserve">    mAAcceptedIndication        [20] SMFMAAcceptedIndication,</w:t>
      </w:r>
    </w:p>
    <w:p w14:paraId="1C2D3E8B" w14:textId="77777777" w:rsidR="00AB0373" w:rsidRDefault="00AB0373" w:rsidP="00AB0373">
      <w:pPr>
        <w:pStyle w:val="Code"/>
      </w:pPr>
      <w:r>
        <w:t xml:space="preserve">    aTSSSContainer              [21] ATSSSContainer OPTIONAL</w:t>
      </w:r>
    </w:p>
    <w:p w14:paraId="0EC5189D" w14:textId="77777777" w:rsidR="00AB0373" w:rsidRDefault="00AB0373" w:rsidP="00AB0373">
      <w:pPr>
        <w:pStyle w:val="Code"/>
      </w:pPr>
      <w:r>
        <w:t>}</w:t>
      </w:r>
    </w:p>
    <w:p w14:paraId="3A4E08C4" w14:textId="77777777" w:rsidR="00AB0373" w:rsidRDefault="00AB0373" w:rsidP="00AB0373">
      <w:pPr>
        <w:pStyle w:val="Code"/>
      </w:pPr>
    </w:p>
    <w:p w14:paraId="5EB316DA" w14:textId="77777777" w:rsidR="00AB0373" w:rsidRDefault="00AB0373" w:rsidP="00AB0373">
      <w:pPr>
        <w:pStyle w:val="Code"/>
      </w:pPr>
      <w:r>
        <w:t>-- See clause 6.2.3.2.7.5 for details of this structure</w:t>
      </w:r>
    </w:p>
    <w:p w14:paraId="17808642" w14:textId="77777777" w:rsidR="00AB0373" w:rsidRDefault="00AB0373" w:rsidP="00AB0373">
      <w:pPr>
        <w:pStyle w:val="Code"/>
      </w:pPr>
      <w:r>
        <w:t>SMFMAUnsuccessfulProcedure ::= SEQUENCE</w:t>
      </w:r>
    </w:p>
    <w:p w14:paraId="38AB5C62" w14:textId="77777777" w:rsidR="00AB0373" w:rsidRDefault="00AB0373" w:rsidP="00AB0373">
      <w:pPr>
        <w:pStyle w:val="Code"/>
      </w:pPr>
      <w:r>
        <w:t>{</w:t>
      </w:r>
    </w:p>
    <w:p w14:paraId="2103DD3E" w14:textId="77777777" w:rsidR="00AB0373" w:rsidRDefault="00AB0373" w:rsidP="00AB0373">
      <w:pPr>
        <w:pStyle w:val="Code"/>
      </w:pPr>
      <w:r>
        <w:t xml:space="preserve">    failedProcedureType         [1] SMFFailedProcedureType,</w:t>
      </w:r>
    </w:p>
    <w:p w14:paraId="2C4B4B7F" w14:textId="77777777" w:rsidR="00AB0373" w:rsidRDefault="00AB0373" w:rsidP="00AB0373">
      <w:pPr>
        <w:pStyle w:val="Code"/>
      </w:pPr>
      <w:r>
        <w:t xml:space="preserve">    failureCause                [2] FiveGSMCause,</w:t>
      </w:r>
    </w:p>
    <w:p w14:paraId="5F9C14E9" w14:textId="77777777" w:rsidR="00AB0373" w:rsidRDefault="00AB0373" w:rsidP="00AB0373">
      <w:pPr>
        <w:pStyle w:val="Code"/>
      </w:pPr>
      <w:r>
        <w:t xml:space="preserve">    requestedSlice              [3] NSSAI OPTIONAL,</w:t>
      </w:r>
    </w:p>
    <w:p w14:paraId="01DB1D51" w14:textId="77777777" w:rsidR="00AB0373" w:rsidRDefault="00AB0373" w:rsidP="00AB0373">
      <w:pPr>
        <w:pStyle w:val="Code"/>
      </w:pPr>
      <w:r>
        <w:t xml:space="preserve">    initiator                   [4] Initiator,</w:t>
      </w:r>
    </w:p>
    <w:p w14:paraId="4E006AC4" w14:textId="77777777" w:rsidR="00AB0373" w:rsidRDefault="00AB0373" w:rsidP="00AB0373">
      <w:pPr>
        <w:pStyle w:val="Code"/>
      </w:pPr>
      <w:r>
        <w:t xml:space="preserve">    sUPI                        [5] SUPI OPTIONAL,</w:t>
      </w:r>
    </w:p>
    <w:p w14:paraId="010CBFD8" w14:textId="77777777" w:rsidR="00AB0373" w:rsidRDefault="00AB0373" w:rsidP="00AB0373">
      <w:pPr>
        <w:pStyle w:val="Code"/>
      </w:pPr>
      <w:r>
        <w:t xml:space="preserve">    sUPIUnauthenticated         [6] SUPIUnauthenticatedIndication OPTIONAL,</w:t>
      </w:r>
    </w:p>
    <w:p w14:paraId="61287564" w14:textId="77777777" w:rsidR="00AB0373" w:rsidRDefault="00AB0373" w:rsidP="00AB0373">
      <w:pPr>
        <w:pStyle w:val="Code"/>
      </w:pPr>
      <w:r>
        <w:t xml:space="preserve">    pEI                         [7] PEI OPTIONAL,</w:t>
      </w:r>
    </w:p>
    <w:p w14:paraId="682C78CF" w14:textId="77777777" w:rsidR="00AB0373" w:rsidRDefault="00AB0373" w:rsidP="00AB0373">
      <w:pPr>
        <w:pStyle w:val="Code"/>
      </w:pPr>
      <w:r>
        <w:t xml:space="preserve">    gPSI                        [8] GPSI OPTIONAL,</w:t>
      </w:r>
    </w:p>
    <w:p w14:paraId="0D238FB1" w14:textId="77777777" w:rsidR="00AB0373" w:rsidRDefault="00AB0373" w:rsidP="00AB0373">
      <w:pPr>
        <w:pStyle w:val="Code"/>
      </w:pPr>
      <w:r>
        <w:t xml:space="preserve">    pDUSessionID                [9] PDUSessionID OPTIONAL,</w:t>
      </w:r>
    </w:p>
    <w:p w14:paraId="284C41C2" w14:textId="77777777" w:rsidR="00AB0373" w:rsidRDefault="00AB0373" w:rsidP="00AB0373">
      <w:pPr>
        <w:pStyle w:val="Code"/>
      </w:pPr>
      <w:r>
        <w:t xml:space="preserve">    accessInfo                  [10] SEQUENCE OF AccessInfo,</w:t>
      </w:r>
    </w:p>
    <w:p w14:paraId="10837BC2" w14:textId="77777777" w:rsidR="00AB0373" w:rsidRDefault="00AB0373" w:rsidP="00AB0373">
      <w:pPr>
        <w:pStyle w:val="Code"/>
      </w:pPr>
      <w:r>
        <w:t xml:space="preserve">    uEEndpoint                  [11] SEQUENCE OF UEEndpointAddress OPTIONAL,</w:t>
      </w:r>
    </w:p>
    <w:p w14:paraId="1F2F7182" w14:textId="77777777" w:rsidR="00AB0373" w:rsidRDefault="00AB0373" w:rsidP="00AB0373">
      <w:pPr>
        <w:pStyle w:val="Code"/>
      </w:pPr>
      <w:r>
        <w:t xml:space="preserve">    location                    [12] Location OPTIONAL,</w:t>
      </w:r>
    </w:p>
    <w:p w14:paraId="7A224C42" w14:textId="77777777" w:rsidR="00AB0373" w:rsidRDefault="00AB0373" w:rsidP="00AB0373">
      <w:pPr>
        <w:pStyle w:val="Code"/>
      </w:pPr>
      <w:r>
        <w:t xml:space="preserve">    dNN                         [13] DNN OPTIONAL,</w:t>
      </w:r>
    </w:p>
    <w:p w14:paraId="10D47D7C" w14:textId="77777777" w:rsidR="00AB0373" w:rsidRDefault="00AB0373" w:rsidP="00AB0373">
      <w:pPr>
        <w:pStyle w:val="Code"/>
      </w:pPr>
      <w:r>
        <w:t xml:space="preserve">    aMFID                       [14] AMFID OPTIONAL,</w:t>
      </w:r>
    </w:p>
    <w:p w14:paraId="42DEBB1D" w14:textId="77777777" w:rsidR="00AB0373" w:rsidRDefault="00AB0373" w:rsidP="00AB0373">
      <w:pPr>
        <w:pStyle w:val="Code"/>
      </w:pPr>
      <w:r>
        <w:t xml:space="preserve">    hSMFURI                     [15] HSMFURI OPTIONAL,</w:t>
      </w:r>
    </w:p>
    <w:p w14:paraId="75BD22CB" w14:textId="77777777" w:rsidR="00AB0373" w:rsidRDefault="00AB0373" w:rsidP="00AB0373">
      <w:pPr>
        <w:pStyle w:val="Code"/>
      </w:pPr>
      <w:r>
        <w:t xml:space="preserve">    requestType                 [16] FiveGSMRequestType OPTIONAL,</w:t>
      </w:r>
    </w:p>
    <w:p w14:paraId="73ECCF16" w14:textId="77777777" w:rsidR="00AB0373" w:rsidRDefault="00AB0373" w:rsidP="00AB0373">
      <w:pPr>
        <w:pStyle w:val="Code"/>
      </w:pPr>
      <w:r>
        <w:t xml:space="preserve">    sMPDUDNRequest              [17] SMPDUDNRequest OPTIONAL</w:t>
      </w:r>
    </w:p>
    <w:p w14:paraId="5ED17D3F" w14:textId="77777777" w:rsidR="00AB0373" w:rsidRDefault="00AB0373" w:rsidP="00AB0373">
      <w:pPr>
        <w:pStyle w:val="Code"/>
      </w:pPr>
      <w:r>
        <w:t>}</w:t>
      </w:r>
    </w:p>
    <w:p w14:paraId="25BEB646" w14:textId="77777777" w:rsidR="00AB0373" w:rsidRDefault="00AB0373" w:rsidP="00AB0373">
      <w:pPr>
        <w:pStyle w:val="Code"/>
      </w:pPr>
    </w:p>
    <w:p w14:paraId="206373D9" w14:textId="77777777" w:rsidR="00AB0373" w:rsidRDefault="00AB0373" w:rsidP="00AB0373">
      <w:pPr>
        <w:pStyle w:val="Code"/>
      </w:pPr>
    </w:p>
    <w:p w14:paraId="22600C33" w14:textId="77777777" w:rsidR="00AB0373" w:rsidRDefault="00AB0373" w:rsidP="00AB0373">
      <w:pPr>
        <w:pStyle w:val="CodeHeader"/>
      </w:pPr>
      <w:r>
        <w:t>-- =================</w:t>
      </w:r>
    </w:p>
    <w:p w14:paraId="59C0B520" w14:textId="77777777" w:rsidR="00AB0373" w:rsidRDefault="00AB0373" w:rsidP="00AB0373">
      <w:pPr>
        <w:pStyle w:val="CodeHeader"/>
      </w:pPr>
      <w:r>
        <w:t>-- 5G SMF parameters</w:t>
      </w:r>
    </w:p>
    <w:p w14:paraId="50F17A18" w14:textId="77777777" w:rsidR="00AB0373" w:rsidRDefault="00AB0373" w:rsidP="00AB0373">
      <w:pPr>
        <w:pStyle w:val="Code"/>
      </w:pPr>
      <w:r>
        <w:t>-- =================</w:t>
      </w:r>
    </w:p>
    <w:p w14:paraId="5AE5D305" w14:textId="77777777" w:rsidR="00AB0373" w:rsidRDefault="00AB0373" w:rsidP="00AB0373">
      <w:pPr>
        <w:pStyle w:val="Code"/>
      </w:pPr>
    </w:p>
    <w:p w14:paraId="3DDD3AA9" w14:textId="77777777" w:rsidR="00AB0373" w:rsidRDefault="00AB0373" w:rsidP="00AB0373">
      <w:pPr>
        <w:pStyle w:val="Code"/>
      </w:pPr>
      <w:r>
        <w:t>SMFFailedProcedureType ::= ENUMERATED</w:t>
      </w:r>
    </w:p>
    <w:p w14:paraId="6B20490C" w14:textId="77777777" w:rsidR="00AB0373" w:rsidRDefault="00AB0373" w:rsidP="00AB0373">
      <w:pPr>
        <w:pStyle w:val="Code"/>
      </w:pPr>
      <w:r>
        <w:t>{</w:t>
      </w:r>
    </w:p>
    <w:p w14:paraId="509F4187" w14:textId="77777777" w:rsidR="00AB0373" w:rsidRDefault="00AB0373" w:rsidP="00AB0373">
      <w:pPr>
        <w:pStyle w:val="Code"/>
      </w:pPr>
      <w:r>
        <w:t xml:space="preserve">    pDUSessionEstablishment(1),</w:t>
      </w:r>
    </w:p>
    <w:p w14:paraId="08A1AEBD" w14:textId="77777777" w:rsidR="00AB0373" w:rsidRDefault="00AB0373" w:rsidP="00AB0373">
      <w:pPr>
        <w:pStyle w:val="Code"/>
      </w:pPr>
      <w:r>
        <w:t xml:space="preserve">    pDUSessionModification(2),</w:t>
      </w:r>
    </w:p>
    <w:p w14:paraId="3DB94235" w14:textId="77777777" w:rsidR="00AB0373" w:rsidRDefault="00AB0373" w:rsidP="00AB0373">
      <w:pPr>
        <w:pStyle w:val="Code"/>
      </w:pPr>
      <w:r>
        <w:t xml:space="preserve">    pDUSessionRelease(3)</w:t>
      </w:r>
    </w:p>
    <w:p w14:paraId="072DB1EA" w14:textId="77777777" w:rsidR="00AB0373" w:rsidRDefault="00AB0373" w:rsidP="00AB0373">
      <w:pPr>
        <w:pStyle w:val="Code"/>
      </w:pPr>
      <w:r>
        <w:t>}</w:t>
      </w:r>
    </w:p>
    <w:p w14:paraId="7F0F1C7F" w14:textId="77777777" w:rsidR="00AB0373" w:rsidRDefault="00AB0373" w:rsidP="00AB0373">
      <w:pPr>
        <w:pStyle w:val="Code"/>
      </w:pPr>
    </w:p>
    <w:p w14:paraId="01C520B6" w14:textId="77777777" w:rsidR="00AB0373" w:rsidRDefault="00AB0373" w:rsidP="00AB0373">
      <w:pPr>
        <w:pStyle w:val="Code"/>
      </w:pPr>
      <w:r>
        <w:t>SMFServingNetwork ::= SEQUENCE</w:t>
      </w:r>
    </w:p>
    <w:p w14:paraId="0284A13D" w14:textId="77777777" w:rsidR="00AB0373" w:rsidRDefault="00AB0373" w:rsidP="00AB0373">
      <w:pPr>
        <w:pStyle w:val="Code"/>
      </w:pPr>
      <w:r>
        <w:t>{</w:t>
      </w:r>
    </w:p>
    <w:p w14:paraId="352A60B4" w14:textId="77777777" w:rsidR="00AB0373" w:rsidRDefault="00AB0373" w:rsidP="00AB0373">
      <w:pPr>
        <w:pStyle w:val="Code"/>
      </w:pPr>
      <w:r>
        <w:t xml:space="preserve">    pLMNID  [1] PLMNID,</w:t>
      </w:r>
    </w:p>
    <w:p w14:paraId="35CCA511" w14:textId="77777777" w:rsidR="00AB0373" w:rsidRDefault="00AB0373" w:rsidP="00AB0373">
      <w:pPr>
        <w:pStyle w:val="Code"/>
      </w:pPr>
      <w:r>
        <w:t xml:space="preserve">    nID     [2] NID OPTIONAL</w:t>
      </w:r>
    </w:p>
    <w:p w14:paraId="06E53A8C" w14:textId="77777777" w:rsidR="00AB0373" w:rsidRDefault="00AB0373" w:rsidP="00AB0373">
      <w:pPr>
        <w:pStyle w:val="Code"/>
      </w:pPr>
      <w:r>
        <w:t>}</w:t>
      </w:r>
    </w:p>
    <w:p w14:paraId="2303B745" w14:textId="77777777" w:rsidR="00AB0373" w:rsidRDefault="00AB0373" w:rsidP="00AB0373">
      <w:pPr>
        <w:pStyle w:val="Code"/>
      </w:pPr>
    </w:p>
    <w:p w14:paraId="609AA490" w14:textId="77777777" w:rsidR="00AB0373" w:rsidRDefault="00AB0373" w:rsidP="00AB0373">
      <w:pPr>
        <w:pStyle w:val="Code"/>
      </w:pPr>
      <w:r>
        <w:t>AccessInfo ::= SEQUENCE</w:t>
      </w:r>
    </w:p>
    <w:p w14:paraId="27A801A1" w14:textId="77777777" w:rsidR="00AB0373" w:rsidRDefault="00AB0373" w:rsidP="00AB0373">
      <w:pPr>
        <w:pStyle w:val="Code"/>
      </w:pPr>
      <w:r>
        <w:t>{</w:t>
      </w:r>
    </w:p>
    <w:p w14:paraId="735344BE" w14:textId="77777777" w:rsidR="00AB0373" w:rsidRDefault="00AB0373" w:rsidP="00AB0373">
      <w:pPr>
        <w:pStyle w:val="Code"/>
      </w:pPr>
      <w:r>
        <w:t xml:space="preserve">    accessType            [1] AccessType,</w:t>
      </w:r>
    </w:p>
    <w:p w14:paraId="5C812342" w14:textId="77777777" w:rsidR="00AB0373" w:rsidRDefault="00AB0373" w:rsidP="00AB0373">
      <w:pPr>
        <w:pStyle w:val="Code"/>
      </w:pPr>
      <w:r>
        <w:t xml:space="preserve">    rATType               [2] RATType OPTIONAL,</w:t>
      </w:r>
    </w:p>
    <w:p w14:paraId="61328D17" w14:textId="77777777" w:rsidR="00AB0373" w:rsidRDefault="00AB0373" w:rsidP="00AB0373">
      <w:pPr>
        <w:pStyle w:val="Code"/>
      </w:pPr>
      <w:r>
        <w:t xml:space="preserve">    gTPTunnelID           [3] FTEID,</w:t>
      </w:r>
    </w:p>
    <w:p w14:paraId="6B5B9DB2" w14:textId="77777777" w:rsidR="00AB0373" w:rsidRDefault="00AB0373" w:rsidP="00AB0373">
      <w:pPr>
        <w:pStyle w:val="Code"/>
      </w:pPr>
      <w:r>
        <w:t xml:space="preserve">    non3GPPAccessEndpoint [4] UEEndpointAddress OPTIONAL,</w:t>
      </w:r>
    </w:p>
    <w:p w14:paraId="34BD968C" w14:textId="77777777" w:rsidR="00AB0373" w:rsidRDefault="00AB0373" w:rsidP="00AB0373">
      <w:pPr>
        <w:pStyle w:val="Code"/>
      </w:pPr>
      <w:r>
        <w:t xml:space="preserve">    establishmentStatus   [5] EstablishmentStatus,</w:t>
      </w:r>
    </w:p>
    <w:p w14:paraId="68454D74" w14:textId="77777777" w:rsidR="00AB0373" w:rsidRDefault="00AB0373" w:rsidP="00AB0373">
      <w:pPr>
        <w:pStyle w:val="Code"/>
      </w:pPr>
      <w:r>
        <w:t xml:space="preserve">    aNTypeToReactivate    [6] AccessType OPTIONAL</w:t>
      </w:r>
    </w:p>
    <w:p w14:paraId="45B937C1" w14:textId="77777777" w:rsidR="00AB0373" w:rsidRDefault="00AB0373" w:rsidP="00AB0373">
      <w:pPr>
        <w:pStyle w:val="Code"/>
      </w:pPr>
      <w:r>
        <w:t>}</w:t>
      </w:r>
    </w:p>
    <w:p w14:paraId="6D9CAE11" w14:textId="77777777" w:rsidR="00AB0373" w:rsidRDefault="00AB0373" w:rsidP="00AB0373">
      <w:pPr>
        <w:pStyle w:val="Code"/>
      </w:pPr>
    </w:p>
    <w:p w14:paraId="2ECEC2E7" w14:textId="77777777" w:rsidR="00AB0373" w:rsidRDefault="00AB0373" w:rsidP="00AB0373">
      <w:pPr>
        <w:pStyle w:val="Code"/>
      </w:pPr>
      <w:r>
        <w:t>-- see Clause 6.1.2 of TS 24.193[44] for the details of the ATSSS container contents.</w:t>
      </w:r>
    </w:p>
    <w:p w14:paraId="4D17F427" w14:textId="77777777" w:rsidR="00AB0373" w:rsidRDefault="00AB0373" w:rsidP="00AB0373">
      <w:pPr>
        <w:pStyle w:val="Code"/>
      </w:pPr>
      <w:r>
        <w:t>ATSSSContainer ::= OCTET STRING</w:t>
      </w:r>
    </w:p>
    <w:p w14:paraId="2AFE6D03" w14:textId="77777777" w:rsidR="00AB0373" w:rsidRDefault="00AB0373" w:rsidP="00AB0373">
      <w:pPr>
        <w:pStyle w:val="Code"/>
      </w:pPr>
    </w:p>
    <w:p w14:paraId="7DA8D4B1" w14:textId="77777777" w:rsidR="00AB0373" w:rsidRDefault="00AB0373" w:rsidP="00AB0373">
      <w:pPr>
        <w:pStyle w:val="Code"/>
      </w:pPr>
      <w:r>
        <w:t>EstablishmentStatus ::= ENUMERATED</w:t>
      </w:r>
    </w:p>
    <w:p w14:paraId="50F48AE1" w14:textId="77777777" w:rsidR="00AB0373" w:rsidRDefault="00AB0373" w:rsidP="00AB0373">
      <w:pPr>
        <w:pStyle w:val="Code"/>
      </w:pPr>
      <w:r>
        <w:t>{</w:t>
      </w:r>
    </w:p>
    <w:p w14:paraId="5080A7E3" w14:textId="77777777" w:rsidR="00AB0373" w:rsidRDefault="00AB0373" w:rsidP="00AB0373">
      <w:pPr>
        <w:pStyle w:val="Code"/>
      </w:pPr>
      <w:r>
        <w:t xml:space="preserve">    established(0),</w:t>
      </w:r>
    </w:p>
    <w:p w14:paraId="72B59A9C" w14:textId="77777777" w:rsidR="00AB0373" w:rsidRDefault="00AB0373" w:rsidP="00AB0373">
      <w:pPr>
        <w:pStyle w:val="Code"/>
      </w:pPr>
      <w:r>
        <w:t xml:space="preserve">    released(1)</w:t>
      </w:r>
    </w:p>
    <w:p w14:paraId="3BF94922" w14:textId="77777777" w:rsidR="00AB0373" w:rsidRDefault="00AB0373" w:rsidP="00AB0373">
      <w:pPr>
        <w:pStyle w:val="Code"/>
      </w:pPr>
      <w:r>
        <w:t>}</w:t>
      </w:r>
    </w:p>
    <w:p w14:paraId="65777DEF" w14:textId="77777777" w:rsidR="00AB0373" w:rsidRDefault="00AB0373" w:rsidP="00AB0373">
      <w:pPr>
        <w:pStyle w:val="Code"/>
      </w:pPr>
    </w:p>
    <w:p w14:paraId="342718D6" w14:textId="77777777" w:rsidR="00AB0373" w:rsidRDefault="00AB0373" w:rsidP="00AB0373">
      <w:pPr>
        <w:pStyle w:val="Code"/>
      </w:pPr>
      <w:r>
        <w:t>SMFMAUpgradeIndication ::= BOOLEAN</w:t>
      </w:r>
    </w:p>
    <w:p w14:paraId="5AF08981" w14:textId="77777777" w:rsidR="00AB0373" w:rsidRDefault="00AB0373" w:rsidP="00AB0373">
      <w:pPr>
        <w:pStyle w:val="Code"/>
      </w:pPr>
    </w:p>
    <w:p w14:paraId="58D809CE" w14:textId="77777777" w:rsidR="00AB0373" w:rsidRDefault="00AB0373" w:rsidP="00AB0373">
      <w:pPr>
        <w:pStyle w:val="Code"/>
      </w:pPr>
      <w:r>
        <w:t>-- Given in YAML encoding as defined in clause 6.1.6.2.31 of TS 29.502[16]</w:t>
      </w:r>
    </w:p>
    <w:p w14:paraId="72FD0BE9" w14:textId="77777777" w:rsidR="00AB0373" w:rsidRDefault="00AB0373" w:rsidP="00AB0373">
      <w:pPr>
        <w:pStyle w:val="Code"/>
      </w:pPr>
      <w:r>
        <w:t>SMFEPSPDNCnxInfo ::= UTF8String</w:t>
      </w:r>
    </w:p>
    <w:p w14:paraId="70BECEF2" w14:textId="77777777" w:rsidR="00AB0373" w:rsidRDefault="00AB0373" w:rsidP="00AB0373">
      <w:pPr>
        <w:pStyle w:val="Code"/>
      </w:pPr>
    </w:p>
    <w:p w14:paraId="631609EE" w14:textId="77777777" w:rsidR="00AB0373" w:rsidRDefault="00AB0373" w:rsidP="00AB0373">
      <w:pPr>
        <w:pStyle w:val="Code"/>
      </w:pPr>
      <w:r>
        <w:t>SMFMAAcceptedIndication ::= BOOLEAN</w:t>
      </w:r>
    </w:p>
    <w:p w14:paraId="5F87DE94" w14:textId="77777777" w:rsidR="00AB0373" w:rsidRDefault="00AB0373" w:rsidP="00AB0373">
      <w:pPr>
        <w:pStyle w:val="Code"/>
      </w:pPr>
    </w:p>
    <w:p w14:paraId="7A72BBEA" w14:textId="77777777" w:rsidR="00AB0373" w:rsidRDefault="00AB0373" w:rsidP="00AB0373">
      <w:pPr>
        <w:pStyle w:val="Code"/>
      </w:pPr>
      <w:r>
        <w:t>-- see Clause 6.1.6.3.8 of TS 29.502[16] for the details of this structure.</w:t>
      </w:r>
    </w:p>
    <w:p w14:paraId="1E9FEC48" w14:textId="77777777" w:rsidR="00AB0373" w:rsidRDefault="00AB0373" w:rsidP="00AB0373">
      <w:pPr>
        <w:pStyle w:val="Code"/>
      </w:pPr>
      <w:r>
        <w:t>SMFErrorCodes ::= UTF8String</w:t>
      </w:r>
    </w:p>
    <w:p w14:paraId="78384BC3" w14:textId="77777777" w:rsidR="00AB0373" w:rsidRDefault="00AB0373" w:rsidP="00AB0373">
      <w:pPr>
        <w:pStyle w:val="Code"/>
      </w:pPr>
    </w:p>
    <w:p w14:paraId="22BF6E3B" w14:textId="77777777" w:rsidR="00AB0373" w:rsidRDefault="00AB0373" w:rsidP="00AB0373">
      <w:pPr>
        <w:pStyle w:val="Code"/>
      </w:pPr>
      <w:r>
        <w:t>-- see Clause 6.1.6.3.2 of TS 29.502[16] for details of this structure.</w:t>
      </w:r>
    </w:p>
    <w:p w14:paraId="24F4809D" w14:textId="77777777" w:rsidR="00AB0373" w:rsidRDefault="00AB0373" w:rsidP="00AB0373">
      <w:pPr>
        <w:pStyle w:val="Code"/>
      </w:pPr>
      <w:r>
        <w:t>UEEPSPDNConnection ::= OCTET STRING</w:t>
      </w:r>
    </w:p>
    <w:p w14:paraId="52F6BCD5" w14:textId="77777777" w:rsidR="00AB0373" w:rsidRDefault="00AB0373" w:rsidP="00AB0373">
      <w:pPr>
        <w:pStyle w:val="Code"/>
      </w:pPr>
    </w:p>
    <w:p w14:paraId="5EB72140" w14:textId="77777777" w:rsidR="00AB0373" w:rsidRDefault="00AB0373" w:rsidP="00AB0373">
      <w:pPr>
        <w:pStyle w:val="Code"/>
      </w:pPr>
      <w:r>
        <w:t>-- see Clause 6.1.6.3.6 of TS 29.502[16] for the details of this structure.</w:t>
      </w:r>
    </w:p>
    <w:p w14:paraId="32838757" w14:textId="77777777" w:rsidR="00AB0373" w:rsidRDefault="00AB0373" w:rsidP="00AB0373">
      <w:pPr>
        <w:pStyle w:val="Code"/>
      </w:pPr>
      <w:r>
        <w:t>RequestIndication ::= ENUMERATED</w:t>
      </w:r>
    </w:p>
    <w:p w14:paraId="7AEBEE71" w14:textId="77777777" w:rsidR="00AB0373" w:rsidRDefault="00AB0373" w:rsidP="00AB0373">
      <w:pPr>
        <w:pStyle w:val="Code"/>
      </w:pPr>
      <w:r>
        <w:t>{</w:t>
      </w:r>
    </w:p>
    <w:p w14:paraId="48275D16" w14:textId="77777777" w:rsidR="00AB0373" w:rsidRDefault="00AB0373" w:rsidP="00AB0373">
      <w:pPr>
        <w:pStyle w:val="Code"/>
      </w:pPr>
      <w:r>
        <w:t xml:space="preserve">    uEREQPDUSESMOD(0),</w:t>
      </w:r>
    </w:p>
    <w:p w14:paraId="292AEE89" w14:textId="77777777" w:rsidR="00AB0373" w:rsidRDefault="00AB0373" w:rsidP="00AB0373">
      <w:pPr>
        <w:pStyle w:val="Code"/>
      </w:pPr>
      <w:r>
        <w:t xml:space="preserve">    uEREQPDUSESREL(1),</w:t>
      </w:r>
    </w:p>
    <w:p w14:paraId="6F0DB391" w14:textId="77777777" w:rsidR="00AB0373" w:rsidRDefault="00AB0373" w:rsidP="00AB0373">
      <w:pPr>
        <w:pStyle w:val="Code"/>
      </w:pPr>
      <w:r>
        <w:t xml:space="preserve">    pDUSESMOB(2),</w:t>
      </w:r>
    </w:p>
    <w:p w14:paraId="7BAEAB8C" w14:textId="77777777" w:rsidR="00AB0373" w:rsidRDefault="00AB0373" w:rsidP="00AB0373">
      <w:pPr>
        <w:pStyle w:val="Code"/>
      </w:pPr>
      <w:r>
        <w:t xml:space="preserve">    nWREQPDUSESAUTH(3),</w:t>
      </w:r>
    </w:p>
    <w:p w14:paraId="76F80D05" w14:textId="77777777" w:rsidR="00AB0373" w:rsidRDefault="00AB0373" w:rsidP="00AB0373">
      <w:pPr>
        <w:pStyle w:val="Code"/>
      </w:pPr>
      <w:r>
        <w:t xml:space="preserve">    nWREQPDUSESMOD(4),</w:t>
      </w:r>
    </w:p>
    <w:p w14:paraId="25188010" w14:textId="77777777" w:rsidR="00AB0373" w:rsidRDefault="00AB0373" w:rsidP="00AB0373">
      <w:pPr>
        <w:pStyle w:val="Code"/>
      </w:pPr>
      <w:r>
        <w:t xml:space="preserve">    nWREQPDUSESREL(5),</w:t>
      </w:r>
    </w:p>
    <w:p w14:paraId="37F5BA68" w14:textId="77777777" w:rsidR="00AB0373" w:rsidRDefault="00AB0373" w:rsidP="00AB0373">
      <w:pPr>
        <w:pStyle w:val="Code"/>
      </w:pPr>
      <w:r>
        <w:t xml:space="preserve">    eBIASSIGNMENTREQ(6),</w:t>
      </w:r>
    </w:p>
    <w:p w14:paraId="68FD0464" w14:textId="77777777" w:rsidR="00AB0373" w:rsidRDefault="00AB0373" w:rsidP="00AB0373">
      <w:pPr>
        <w:pStyle w:val="Code"/>
      </w:pPr>
      <w:r>
        <w:t xml:space="preserve">    rELDUETO5GANREQUEST(7)</w:t>
      </w:r>
    </w:p>
    <w:p w14:paraId="4D9E5DA6" w14:textId="77777777" w:rsidR="00AB0373" w:rsidRDefault="00AB0373" w:rsidP="00AB0373">
      <w:pPr>
        <w:pStyle w:val="Code"/>
      </w:pPr>
      <w:r>
        <w:t>}</w:t>
      </w:r>
    </w:p>
    <w:p w14:paraId="4F7B83AB" w14:textId="77777777" w:rsidR="00AB0373" w:rsidRDefault="00AB0373" w:rsidP="00AB0373">
      <w:pPr>
        <w:pStyle w:val="Code"/>
      </w:pPr>
    </w:p>
    <w:p w14:paraId="50771335" w14:textId="77777777" w:rsidR="00AB0373" w:rsidRDefault="00AB0373" w:rsidP="00AB0373">
      <w:pPr>
        <w:pStyle w:val="CodeHeader"/>
      </w:pPr>
      <w:r>
        <w:t>-- ==================</w:t>
      </w:r>
    </w:p>
    <w:p w14:paraId="0328BB2A" w14:textId="77777777" w:rsidR="00AB0373" w:rsidRDefault="00AB0373" w:rsidP="00AB0373">
      <w:pPr>
        <w:pStyle w:val="CodeHeader"/>
      </w:pPr>
      <w:r>
        <w:t>-- 5G UPF definitions</w:t>
      </w:r>
    </w:p>
    <w:p w14:paraId="4CA0E4BE" w14:textId="77777777" w:rsidR="00AB0373" w:rsidRDefault="00AB0373" w:rsidP="00AB0373">
      <w:pPr>
        <w:pStyle w:val="Code"/>
      </w:pPr>
      <w:r>
        <w:t>-- ==================</w:t>
      </w:r>
    </w:p>
    <w:p w14:paraId="5374267D" w14:textId="77777777" w:rsidR="00AB0373" w:rsidRDefault="00AB0373" w:rsidP="00AB0373">
      <w:pPr>
        <w:pStyle w:val="Code"/>
      </w:pPr>
    </w:p>
    <w:p w14:paraId="29F5759C" w14:textId="77777777" w:rsidR="00AB0373" w:rsidRDefault="00AB0373" w:rsidP="00AB0373">
      <w:pPr>
        <w:pStyle w:val="Code"/>
      </w:pPr>
      <w:r>
        <w:t>UPFCCPDU ::= OCTET STRING</w:t>
      </w:r>
    </w:p>
    <w:p w14:paraId="48ADA03D" w14:textId="77777777" w:rsidR="00AB0373" w:rsidRDefault="00AB0373" w:rsidP="00AB0373">
      <w:pPr>
        <w:pStyle w:val="Code"/>
      </w:pPr>
    </w:p>
    <w:p w14:paraId="47E91156" w14:textId="77777777" w:rsidR="00AB0373" w:rsidRDefault="00AB0373" w:rsidP="00AB0373">
      <w:pPr>
        <w:pStyle w:val="Code"/>
      </w:pPr>
      <w:r>
        <w:t>-- See clause 6.2.3.8 for the details of this structure</w:t>
      </w:r>
    </w:p>
    <w:p w14:paraId="534AED87" w14:textId="77777777" w:rsidR="00AB0373" w:rsidRDefault="00AB0373" w:rsidP="00AB0373">
      <w:pPr>
        <w:pStyle w:val="Code"/>
      </w:pPr>
      <w:r>
        <w:t>ExtendedUPFCCPDU ::= SEQUENCE</w:t>
      </w:r>
    </w:p>
    <w:p w14:paraId="7C873359" w14:textId="77777777" w:rsidR="00AB0373" w:rsidRDefault="00AB0373" w:rsidP="00AB0373">
      <w:pPr>
        <w:pStyle w:val="Code"/>
      </w:pPr>
      <w:r>
        <w:t>{</w:t>
      </w:r>
    </w:p>
    <w:p w14:paraId="69C9DF55" w14:textId="77777777" w:rsidR="00AB0373" w:rsidRDefault="00AB0373" w:rsidP="00AB0373">
      <w:pPr>
        <w:pStyle w:val="Code"/>
      </w:pPr>
      <w:r>
        <w:t xml:space="preserve">    payload [1] UPFCCPDUPayload,</w:t>
      </w:r>
    </w:p>
    <w:p w14:paraId="00899F6B" w14:textId="77777777" w:rsidR="00AB0373" w:rsidRDefault="00AB0373" w:rsidP="00AB0373">
      <w:pPr>
        <w:pStyle w:val="Code"/>
      </w:pPr>
      <w:r>
        <w:t xml:space="preserve">    qFI     [2] QFI OPTIONAL</w:t>
      </w:r>
    </w:p>
    <w:p w14:paraId="3AB56FB0" w14:textId="77777777" w:rsidR="00AB0373" w:rsidRDefault="00AB0373" w:rsidP="00AB0373">
      <w:pPr>
        <w:pStyle w:val="Code"/>
      </w:pPr>
      <w:r>
        <w:t>}</w:t>
      </w:r>
    </w:p>
    <w:p w14:paraId="5D8A8608" w14:textId="77777777" w:rsidR="00AB0373" w:rsidRDefault="00AB0373" w:rsidP="00AB0373">
      <w:pPr>
        <w:pStyle w:val="Code"/>
      </w:pPr>
    </w:p>
    <w:p w14:paraId="2644D712" w14:textId="77777777" w:rsidR="00AB0373" w:rsidRDefault="00AB0373" w:rsidP="00AB0373">
      <w:pPr>
        <w:pStyle w:val="CodeHeader"/>
      </w:pPr>
      <w:r>
        <w:t>-- =================</w:t>
      </w:r>
    </w:p>
    <w:p w14:paraId="39FB922D" w14:textId="77777777" w:rsidR="00AB0373" w:rsidRDefault="00AB0373" w:rsidP="00AB0373">
      <w:pPr>
        <w:pStyle w:val="CodeHeader"/>
      </w:pPr>
      <w:r>
        <w:t>-- 5G UPF parameters</w:t>
      </w:r>
    </w:p>
    <w:p w14:paraId="03238A83" w14:textId="77777777" w:rsidR="00AB0373" w:rsidRDefault="00AB0373" w:rsidP="00AB0373">
      <w:pPr>
        <w:pStyle w:val="Code"/>
      </w:pPr>
      <w:r>
        <w:t>-- =================</w:t>
      </w:r>
    </w:p>
    <w:p w14:paraId="058585FB" w14:textId="77777777" w:rsidR="00AB0373" w:rsidRDefault="00AB0373" w:rsidP="00AB0373">
      <w:pPr>
        <w:pStyle w:val="Code"/>
      </w:pPr>
    </w:p>
    <w:p w14:paraId="6E719F1D" w14:textId="77777777" w:rsidR="00AB0373" w:rsidRDefault="00AB0373" w:rsidP="00AB0373">
      <w:pPr>
        <w:pStyle w:val="Code"/>
      </w:pPr>
      <w:r>
        <w:t>UPFCCPDUPayload ::= CHOICE</w:t>
      </w:r>
    </w:p>
    <w:p w14:paraId="17F1FD76" w14:textId="77777777" w:rsidR="00AB0373" w:rsidRDefault="00AB0373" w:rsidP="00AB0373">
      <w:pPr>
        <w:pStyle w:val="Code"/>
      </w:pPr>
      <w:r>
        <w:t>{</w:t>
      </w:r>
    </w:p>
    <w:p w14:paraId="39954BA5" w14:textId="77777777" w:rsidR="00AB0373" w:rsidRDefault="00AB0373" w:rsidP="00AB0373">
      <w:pPr>
        <w:pStyle w:val="Code"/>
      </w:pPr>
      <w:r>
        <w:t xml:space="preserve">    uPFIPCC           [1] OCTET STRING,</w:t>
      </w:r>
    </w:p>
    <w:p w14:paraId="2F83C020" w14:textId="77777777" w:rsidR="00AB0373" w:rsidRDefault="00AB0373" w:rsidP="00AB0373">
      <w:pPr>
        <w:pStyle w:val="Code"/>
      </w:pPr>
      <w:r>
        <w:t xml:space="preserve">    uPFEthernetCC     [2] OCTET STRING,</w:t>
      </w:r>
    </w:p>
    <w:p w14:paraId="6C6E5487" w14:textId="77777777" w:rsidR="00AB0373" w:rsidRDefault="00AB0373" w:rsidP="00AB0373">
      <w:pPr>
        <w:pStyle w:val="Code"/>
      </w:pPr>
      <w:r>
        <w:t xml:space="preserve">    uPFUnstructuredCC [3] OCTET STRING</w:t>
      </w:r>
    </w:p>
    <w:p w14:paraId="5FADB521" w14:textId="77777777" w:rsidR="00AB0373" w:rsidRDefault="00AB0373" w:rsidP="00AB0373">
      <w:pPr>
        <w:pStyle w:val="Code"/>
      </w:pPr>
      <w:r>
        <w:t>}</w:t>
      </w:r>
    </w:p>
    <w:p w14:paraId="260A9705" w14:textId="77777777" w:rsidR="00AB0373" w:rsidRDefault="00AB0373" w:rsidP="00AB0373">
      <w:pPr>
        <w:pStyle w:val="Code"/>
      </w:pPr>
    </w:p>
    <w:p w14:paraId="7F506118" w14:textId="77777777" w:rsidR="00AB0373" w:rsidRDefault="00AB0373" w:rsidP="00AB0373">
      <w:pPr>
        <w:pStyle w:val="Code"/>
      </w:pPr>
      <w:r>
        <w:t>QFI ::= INTEGER (0..63)</w:t>
      </w:r>
    </w:p>
    <w:p w14:paraId="49A9E475" w14:textId="77777777" w:rsidR="00AB0373" w:rsidRDefault="00AB0373" w:rsidP="00AB0373">
      <w:pPr>
        <w:pStyle w:val="Code"/>
      </w:pPr>
    </w:p>
    <w:p w14:paraId="15AE3765" w14:textId="77777777" w:rsidR="00AB0373" w:rsidRDefault="00AB0373" w:rsidP="00AB0373">
      <w:pPr>
        <w:pStyle w:val="CodeHeader"/>
      </w:pPr>
      <w:r>
        <w:t>-- ==================</w:t>
      </w:r>
    </w:p>
    <w:p w14:paraId="578FDDD4" w14:textId="77777777" w:rsidR="00AB0373" w:rsidRDefault="00AB0373" w:rsidP="00AB0373">
      <w:pPr>
        <w:pStyle w:val="CodeHeader"/>
      </w:pPr>
      <w:r>
        <w:t>-- 5G UDM definitions</w:t>
      </w:r>
    </w:p>
    <w:p w14:paraId="453DFA70" w14:textId="77777777" w:rsidR="00AB0373" w:rsidRDefault="00AB0373" w:rsidP="00AB0373">
      <w:pPr>
        <w:pStyle w:val="Code"/>
      </w:pPr>
      <w:r>
        <w:t>-- ==================</w:t>
      </w:r>
    </w:p>
    <w:p w14:paraId="75BD6E28" w14:textId="77777777" w:rsidR="00AB0373" w:rsidRDefault="00AB0373" w:rsidP="00AB0373">
      <w:pPr>
        <w:pStyle w:val="Code"/>
      </w:pPr>
    </w:p>
    <w:p w14:paraId="7F37DBB4" w14:textId="77777777" w:rsidR="00AB0373" w:rsidRDefault="00AB0373" w:rsidP="00AB0373">
      <w:pPr>
        <w:pStyle w:val="Code"/>
      </w:pPr>
      <w:r>
        <w:t>UDMServingSystemMessage ::= SEQUENCE</w:t>
      </w:r>
    </w:p>
    <w:p w14:paraId="1CF48D3E" w14:textId="77777777" w:rsidR="00AB0373" w:rsidRDefault="00AB0373" w:rsidP="00AB0373">
      <w:pPr>
        <w:pStyle w:val="Code"/>
      </w:pPr>
      <w:r>
        <w:t>{</w:t>
      </w:r>
    </w:p>
    <w:p w14:paraId="6CDB38F2" w14:textId="77777777" w:rsidR="00AB0373" w:rsidRDefault="00AB0373" w:rsidP="00AB0373">
      <w:pPr>
        <w:pStyle w:val="Code"/>
      </w:pPr>
      <w:r>
        <w:t xml:space="preserve">    sUPI                        [1] SUPI,</w:t>
      </w:r>
    </w:p>
    <w:p w14:paraId="31248950" w14:textId="77777777" w:rsidR="00AB0373" w:rsidRDefault="00AB0373" w:rsidP="00AB0373">
      <w:pPr>
        <w:pStyle w:val="Code"/>
      </w:pPr>
      <w:r>
        <w:t xml:space="preserve">    pEI                         [2] PEI OPTIONAL,</w:t>
      </w:r>
    </w:p>
    <w:p w14:paraId="61B47D08" w14:textId="77777777" w:rsidR="00AB0373" w:rsidRDefault="00AB0373" w:rsidP="00AB0373">
      <w:pPr>
        <w:pStyle w:val="Code"/>
      </w:pPr>
      <w:r>
        <w:t xml:space="preserve">    gPSI                        [3] GPSI OPTIONAL,</w:t>
      </w:r>
    </w:p>
    <w:p w14:paraId="642D73DF" w14:textId="77777777" w:rsidR="00AB0373" w:rsidRDefault="00AB0373" w:rsidP="00AB0373">
      <w:pPr>
        <w:pStyle w:val="Code"/>
      </w:pPr>
      <w:r>
        <w:t xml:space="preserve">    gUAMI                       [4] GUAMI OPTIONAL,</w:t>
      </w:r>
    </w:p>
    <w:p w14:paraId="3EC3154B" w14:textId="77777777" w:rsidR="00AB0373" w:rsidRDefault="00AB0373" w:rsidP="00AB0373">
      <w:pPr>
        <w:pStyle w:val="Code"/>
      </w:pPr>
      <w:r>
        <w:t xml:space="preserve">    gUMMEI                      [5] GUMMEI OPTIONAL,</w:t>
      </w:r>
    </w:p>
    <w:p w14:paraId="5D14AB92" w14:textId="77777777" w:rsidR="00AB0373" w:rsidRDefault="00AB0373" w:rsidP="00AB0373">
      <w:pPr>
        <w:pStyle w:val="Code"/>
      </w:pPr>
      <w:r>
        <w:t xml:space="preserve">    pLMNID                      [6] PLMNID OPTIONAL,</w:t>
      </w:r>
    </w:p>
    <w:p w14:paraId="7D06EB42" w14:textId="77777777" w:rsidR="00AB0373" w:rsidRDefault="00AB0373" w:rsidP="00AB0373">
      <w:pPr>
        <w:pStyle w:val="Code"/>
      </w:pPr>
      <w:r>
        <w:t xml:space="preserve">    servingSystemMethod         [7] UDMServingSystemMethod,</w:t>
      </w:r>
    </w:p>
    <w:p w14:paraId="0D7C4069" w14:textId="77777777" w:rsidR="00AB0373" w:rsidRDefault="00AB0373" w:rsidP="00AB0373">
      <w:pPr>
        <w:pStyle w:val="Code"/>
      </w:pPr>
      <w:r>
        <w:t xml:space="preserve">    serviceID                   [8] ServiceID OPTIONAL</w:t>
      </w:r>
    </w:p>
    <w:p w14:paraId="72BFB251" w14:textId="77777777" w:rsidR="00AB0373" w:rsidRDefault="00AB0373" w:rsidP="00AB0373">
      <w:pPr>
        <w:pStyle w:val="Code"/>
      </w:pPr>
      <w:r>
        <w:t>}</w:t>
      </w:r>
    </w:p>
    <w:p w14:paraId="3F28B3C7" w14:textId="77777777" w:rsidR="00AB0373" w:rsidRDefault="00AB0373" w:rsidP="00AB0373">
      <w:pPr>
        <w:pStyle w:val="Code"/>
      </w:pPr>
    </w:p>
    <w:p w14:paraId="1785B7EE" w14:textId="77777777" w:rsidR="00AB0373" w:rsidRDefault="00AB0373" w:rsidP="00AB0373">
      <w:pPr>
        <w:pStyle w:val="Code"/>
      </w:pPr>
      <w:r>
        <w:t>UDMSubscriberRecordChangeMessage ::= SEQUENCE</w:t>
      </w:r>
    </w:p>
    <w:p w14:paraId="7FEDE8BE" w14:textId="77777777" w:rsidR="00AB0373" w:rsidRDefault="00AB0373" w:rsidP="00AB0373">
      <w:pPr>
        <w:pStyle w:val="Code"/>
      </w:pPr>
      <w:r>
        <w:t>{</w:t>
      </w:r>
    </w:p>
    <w:p w14:paraId="6506C592" w14:textId="77777777" w:rsidR="00AB0373" w:rsidRDefault="00AB0373" w:rsidP="00AB0373">
      <w:pPr>
        <w:pStyle w:val="Code"/>
      </w:pPr>
      <w:r>
        <w:t xml:space="preserve">    sUPI                           [1] SUPI OPTIONAL,</w:t>
      </w:r>
    </w:p>
    <w:p w14:paraId="4FD65851" w14:textId="77777777" w:rsidR="00AB0373" w:rsidRDefault="00AB0373" w:rsidP="00AB0373">
      <w:pPr>
        <w:pStyle w:val="Code"/>
      </w:pPr>
      <w:r>
        <w:t xml:space="preserve">    pEI                            [2] PEI OPTIONAL,</w:t>
      </w:r>
    </w:p>
    <w:p w14:paraId="6D06F2F1" w14:textId="77777777" w:rsidR="00AB0373" w:rsidRDefault="00AB0373" w:rsidP="00AB0373">
      <w:pPr>
        <w:pStyle w:val="Code"/>
      </w:pPr>
      <w:r>
        <w:t xml:space="preserve">    gPSI                           [3] GPSI OPTIONAL,</w:t>
      </w:r>
    </w:p>
    <w:p w14:paraId="3EA2E762" w14:textId="77777777" w:rsidR="00AB0373" w:rsidRDefault="00AB0373" w:rsidP="00AB0373">
      <w:pPr>
        <w:pStyle w:val="Code"/>
      </w:pPr>
      <w:r>
        <w:t xml:space="preserve">    oldPEI                         [4] PEI OPTIONAL,</w:t>
      </w:r>
    </w:p>
    <w:p w14:paraId="0A9380BB" w14:textId="77777777" w:rsidR="00AB0373" w:rsidRDefault="00AB0373" w:rsidP="00AB0373">
      <w:pPr>
        <w:pStyle w:val="Code"/>
      </w:pPr>
      <w:r>
        <w:t xml:space="preserve">    oldSUPI                        [5] SUPI OPTIONAL,</w:t>
      </w:r>
    </w:p>
    <w:p w14:paraId="57BE4F83" w14:textId="77777777" w:rsidR="00AB0373" w:rsidRDefault="00AB0373" w:rsidP="00AB0373">
      <w:pPr>
        <w:pStyle w:val="Code"/>
      </w:pPr>
      <w:r>
        <w:t xml:space="preserve">    oldGPSI                        [6] GPSI OPTIONAL,</w:t>
      </w:r>
    </w:p>
    <w:p w14:paraId="3AFD3CAA" w14:textId="77777777" w:rsidR="00AB0373" w:rsidRDefault="00AB0373" w:rsidP="00AB0373">
      <w:pPr>
        <w:pStyle w:val="Code"/>
      </w:pPr>
      <w:r>
        <w:t xml:space="preserve">    oldserviceID                   [7] ServiceID OPTIONAL,</w:t>
      </w:r>
    </w:p>
    <w:p w14:paraId="200D2B10" w14:textId="77777777" w:rsidR="00AB0373" w:rsidRDefault="00AB0373" w:rsidP="00AB0373">
      <w:pPr>
        <w:pStyle w:val="Code"/>
      </w:pPr>
      <w:r>
        <w:t xml:space="preserve">    subscriberRecordChangeMethod   [8] UDMSubscriberRecordChangeMethod,</w:t>
      </w:r>
    </w:p>
    <w:p w14:paraId="3439CE78" w14:textId="77777777" w:rsidR="00AB0373" w:rsidRDefault="00AB0373" w:rsidP="00AB0373">
      <w:pPr>
        <w:pStyle w:val="Code"/>
      </w:pPr>
      <w:r>
        <w:t xml:space="preserve">    serviceID                      [9] ServiceID OPTIONAL</w:t>
      </w:r>
    </w:p>
    <w:p w14:paraId="28B29A47" w14:textId="77777777" w:rsidR="00AB0373" w:rsidRDefault="00AB0373" w:rsidP="00AB0373">
      <w:pPr>
        <w:pStyle w:val="Code"/>
      </w:pPr>
      <w:r>
        <w:t>}</w:t>
      </w:r>
    </w:p>
    <w:p w14:paraId="66D5509C" w14:textId="77777777" w:rsidR="00AB0373" w:rsidRDefault="00AB0373" w:rsidP="00AB0373">
      <w:pPr>
        <w:pStyle w:val="Code"/>
      </w:pPr>
    </w:p>
    <w:p w14:paraId="20826111" w14:textId="77777777" w:rsidR="00AB0373" w:rsidRDefault="00AB0373" w:rsidP="00AB0373">
      <w:pPr>
        <w:pStyle w:val="Code"/>
      </w:pPr>
      <w:r>
        <w:t>UDMCancelLocationMessage ::= SEQUENCE</w:t>
      </w:r>
    </w:p>
    <w:p w14:paraId="44D28E56" w14:textId="77777777" w:rsidR="00AB0373" w:rsidRDefault="00AB0373" w:rsidP="00AB0373">
      <w:pPr>
        <w:pStyle w:val="Code"/>
      </w:pPr>
      <w:r>
        <w:t>{</w:t>
      </w:r>
    </w:p>
    <w:p w14:paraId="5CAB45D1" w14:textId="77777777" w:rsidR="00AB0373" w:rsidRDefault="00AB0373" w:rsidP="00AB0373">
      <w:pPr>
        <w:pStyle w:val="Code"/>
      </w:pPr>
      <w:r>
        <w:t xml:space="preserve">    sUPI                        [1] SUPI,</w:t>
      </w:r>
    </w:p>
    <w:p w14:paraId="31A25531" w14:textId="77777777" w:rsidR="00AB0373" w:rsidRDefault="00AB0373" w:rsidP="00AB0373">
      <w:pPr>
        <w:pStyle w:val="Code"/>
      </w:pPr>
      <w:r>
        <w:t xml:space="preserve">    pEI                         [2] PEI OPTIONAL,</w:t>
      </w:r>
    </w:p>
    <w:p w14:paraId="3BAB12B7" w14:textId="77777777" w:rsidR="00AB0373" w:rsidRDefault="00AB0373" w:rsidP="00AB0373">
      <w:pPr>
        <w:pStyle w:val="Code"/>
      </w:pPr>
      <w:r>
        <w:t xml:space="preserve">    gPSI                        [3] GPSI OPTIONAL,</w:t>
      </w:r>
    </w:p>
    <w:p w14:paraId="2CF9CF1F" w14:textId="77777777" w:rsidR="00AB0373" w:rsidRDefault="00AB0373" w:rsidP="00AB0373">
      <w:pPr>
        <w:pStyle w:val="Code"/>
      </w:pPr>
      <w:r>
        <w:t xml:space="preserve">    gUAMI                       [4] GUAMI OPTIONAL,</w:t>
      </w:r>
    </w:p>
    <w:p w14:paraId="068BAD89" w14:textId="77777777" w:rsidR="00AB0373" w:rsidRDefault="00AB0373" w:rsidP="00AB0373">
      <w:pPr>
        <w:pStyle w:val="Code"/>
      </w:pPr>
      <w:r>
        <w:t xml:space="preserve">    pLMNID                      [5] PLMNID OPTIONAL,</w:t>
      </w:r>
    </w:p>
    <w:p w14:paraId="378D0902" w14:textId="77777777" w:rsidR="00AB0373" w:rsidRDefault="00AB0373" w:rsidP="00AB0373">
      <w:pPr>
        <w:pStyle w:val="Code"/>
      </w:pPr>
      <w:r>
        <w:t xml:space="preserve">    cancelLocationMethod        [6] UDMCancelLocationMethod</w:t>
      </w:r>
    </w:p>
    <w:p w14:paraId="389F59F5" w14:textId="77777777" w:rsidR="00AB0373" w:rsidRDefault="00AB0373" w:rsidP="00AB0373">
      <w:pPr>
        <w:pStyle w:val="Code"/>
      </w:pPr>
      <w:r>
        <w:t>}</w:t>
      </w:r>
    </w:p>
    <w:p w14:paraId="544AE9BD" w14:textId="77777777" w:rsidR="00AB0373" w:rsidRDefault="00AB0373" w:rsidP="00AB0373">
      <w:pPr>
        <w:pStyle w:val="Code"/>
      </w:pPr>
    </w:p>
    <w:p w14:paraId="58F5DA6A" w14:textId="77777777" w:rsidR="00AB0373" w:rsidRDefault="00AB0373" w:rsidP="00AB0373">
      <w:pPr>
        <w:pStyle w:val="CodeHeader"/>
      </w:pPr>
      <w:r>
        <w:t>-- =================</w:t>
      </w:r>
    </w:p>
    <w:p w14:paraId="6AC8FDC8" w14:textId="77777777" w:rsidR="00AB0373" w:rsidRDefault="00AB0373" w:rsidP="00AB0373">
      <w:pPr>
        <w:pStyle w:val="CodeHeader"/>
      </w:pPr>
      <w:r>
        <w:t>-- 5G UDM parameters</w:t>
      </w:r>
    </w:p>
    <w:p w14:paraId="3BBCC35D" w14:textId="77777777" w:rsidR="00AB0373" w:rsidRDefault="00AB0373" w:rsidP="00AB0373">
      <w:pPr>
        <w:pStyle w:val="Code"/>
      </w:pPr>
      <w:r>
        <w:t>-- =================</w:t>
      </w:r>
    </w:p>
    <w:p w14:paraId="539F9B3A" w14:textId="77777777" w:rsidR="00AB0373" w:rsidRDefault="00AB0373" w:rsidP="00AB0373">
      <w:pPr>
        <w:pStyle w:val="Code"/>
      </w:pPr>
    </w:p>
    <w:p w14:paraId="2D12F51C" w14:textId="77777777" w:rsidR="00AB0373" w:rsidRDefault="00AB0373" w:rsidP="00AB0373">
      <w:pPr>
        <w:pStyle w:val="Code"/>
      </w:pPr>
      <w:r>
        <w:t>UDMServingSystemMethod ::= ENUMERATED</w:t>
      </w:r>
    </w:p>
    <w:p w14:paraId="4B52025F" w14:textId="77777777" w:rsidR="00AB0373" w:rsidRDefault="00AB0373" w:rsidP="00AB0373">
      <w:pPr>
        <w:pStyle w:val="Code"/>
      </w:pPr>
      <w:r>
        <w:t>{</w:t>
      </w:r>
    </w:p>
    <w:p w14:paraId="2431D021" w14:textId="77777777" w:rsidR="00AB0373" w:rsidRDefault="00AB0373" w:rsidP="00AB0373">
      <w:pPr>
        <w:pStyle w:val="Code"/>
      </w:pPr>
      <w:r>
        <w:t xml:space="preserve">    amf3GPPAccessRegistration(0),</w:t>
      </w:r>
    </w:p>
    <w:p w14:paraId="260A3EC2" w14:textId="77777777" w:rsidR="00AB0373" w:rsidRDefault="00AB0373" w:rsidP="00AB0373">
      <w:pPr>
        <w:pStyle w:val="Code"/>
      </w:pPr>
      <w:r>
        <w:t xml:space="preserve">    amfNon3GPPAccessRegistration(1),</w:t>
      </w:r>
    </w:p>
    <w:p w14:paraId="721657DD" w14:textId="77777777" w:rsidR="00AB0373" w:rsidRDefault="00AB0373" w:rsidP="00AB0373">
      <w:pPr>
        <w:pStyle w:val="Code"/>
      </w:pPr>
      <w:r>
        <w:t xml:space="preserve">    unknown(2)</w:t>
      </w:r>
    </w:p>
    <w:p w14:paraId="5E35ACC0" w14:textId="77777777" w:rsidR="00AB0373" w:rsidRDefault="00AB0373" w:rsidP="00AB0373">
      <w:pPr>
        <w:pStyle w:val="Code"/>
      </w:pPr>
      <w:r>
        <w:t>}</w:t>
      </w:r>
    </w:p>
    <w:p w14:paraId="4C311824" w14:textId="77777777" w:rsidR="00AB0373" w:rsidRDefault="00AB0373" w:rsidP="00AB0373">
      <w:pPr>
        <w:pStyle w:val="Code"/>
      </w:pPr>
    </w:p>
    <w:p w14:paraId="1278077B" w14:textId="77777777" w:rsidR="00AB0373" w:rsidRDefault="00AB0373" w:rsidP="00AB0373">
      <w:pPr>
        <w:pStyle w:val="Code"/>
      </w:pPr>
      <w:r>
        <w:t>UDMSubscriberRecordChangeMethod ::= ENUMERATED</w:t>
      </w:r>
    </w:p>
    <w:p w14:paraId="21C3AA77" w14:textId="77777777" w:rsidR="00AB0373" w:rsidRDefault="00AB0373" w:rsidP="00AB0373">
      <w:pPr>
        <w:pStyle w:val="Code"/>
      </w:pPr>
      <w:r>
        <w:t>{</w:t>
      </w:r>
    </w:p>
    <w:p w14:paraId="6A6F5438" w14:textId="77777777" w:rsidR="00AB0373" w:rsidRDefault="00AB0373" w:rsidP="00AB0373">
      <w:pPr>
        <w:pStyle w:val="Code"/>
      </w:pPr>
      <w:r>
        <w:t xml:space="preserve">    pEIChange(1),</w:t>
      </w:r>
    </w:p>
    <w:p w14:paraId="4BFEE300" w14:textId="77777777" w:rsidR="00AB0373" w:rsidRDefault="00AB0373" w:rsidP="00AB0373">
      <w:pPr>
        <w:pStyle w:val="Code"/>
      </w:pPr>
      <w:r>
        <w:t xml:space="preserve">    sUPIChange(2),</w:t>
      </w:r>
    </w:p>
    <w:p w14:paraId="0C575E1B" w14:textId="77777777" w:rsidR="00AB0373" w:rsidRDefault="00AB0373" w:rsidP="00AB0373">
      <w:pPr>
        <w:pStyle w:val="Code"/>
      </w:pPr>
      <w:r>
        <w:t xml:space="preserve">    gPSIChange(3),</w:t>
      </w:r>
    </w:p>
    <w:p w14:paraId="0EC1E2E4" w14:textId="77777777" w:rsidR="00AB0373" w:rsidRDefault="00AB0373" w:rsidP="00AB0373">
      <w:pPr>
        <w:pStyle w:val="Code"/>
      </w:pPr>
      <w:r>
        <w:t xml:space="preserve">    uEDeprovisioning(4),</w:t>
      </w:r>
    </w:p>
    <w:p w14:paraId="3F29F755" w14:textId="77777777" w:rsidR="00AB0373" w:rsidRDefault="00AB0373" w:rsidP="00AB0373">
      <w:pPr>
        <w:pStyle w:val="Code"/>
      </w:pPr>
      <w:r>
        <w:t xml:space="preserve">    unknown(5),</w:t>
      </w:r>
    </w:p>
    <w:p w14:paraId="48023BB0" w14:textId="77777777" w:rsidR="00AB0373" w:rsidRDefault="00AB0373" w:rsidP="00AB0373">
      <w:pPr>
        <w:pStyle w:val="Code"/>
      </w:pPr>
      <w:r>
        <w:t xml:space="preserve">    serviceIDChange(6)</w:t>
      </w:r>
    </w:p>
    <w:p w14:paraId="18B8B78A" w14:textId="77777777" w:rsidR="00AB0373" w:rsidRDefault="00AB0373" w:rsidP="00AB0373">
      <w:pPr>
        <w:pStyle w:val="Code"/>
      </w:pPr>
      <w:r>
        <w:t>}</w:t>
      </w:r>
    </w:p>
    <w:p w14:paraId="0165F27E" w14:textId="77777777" w:rsidR="00AB0373" w:rsidRDefault="00AB0373" w:rsidP="00AB0373">
      <w:pPr>
        <w:pStyle w:val="Code"/>
      </w:pPr>
    </w:p>
    <w:p w14:paraId="3F147895" w14:textId="77777777" w:rsidR="00AB0373" w:rsidRDefault="00AB0373" w:rsidP="00AB0373">
      <w:pPr>
        <w:pStyle w:val="Code"/>
      </w:pPr>
      <w:r>
        <w:t>UDMCancelLocationMethod ::= ENUMERATED</w:t>
      </w:r>
    </w:p>
    <w:p w14:paraId="0F62B770" w14:textId="77777777" w:rsidR="00AB0373" w:rsidRDefault="00AB0373" w:rsidP="00AB0373">
      <w:pPr>
        <w:pStyle w:val="Code"/>
      </w:pPr>
      <w:r>
        <w:t>{</w:t>
      </w:r>
    </w:p>
    <w:p w14:paraId="5923F151" w14:textId="77777777" w:rsidR="00AB0373" w:rsidRDefault="00AB0373" w:rsidP="00AB0373">
      <w:pPr>
        <w:pStyle w:val="Code"/>
      </w:pPr>
      <w:r>
        <w:t xml:space="preserve">    aMF3GPPAccessDeregistration(1),</w:t>
      </w:r>
    </w:p>
    <w:p w14:paraId="52EDA204" w14:textId="77777777" w:rsidR="00AB0373" w:rsidRDefault="00AB0373" w:rsidP="00AB0373">
      <w:pPr>
        <w:pStyle w:val="Code"/>
      </w:pPr>
      <w:r>
        <w:t xml:space="preserve">    aMFNon3GPPAccessDeregistration(2),</w:t>
      </w:r>
    </w:p>
    <w:p w14:paraId="016D5B62" w14:textId="77777777" w:rsidR="00AB0373" w:rsidRDefault="00AB0373" w:rsidP="00AB0373">
      <w:pPr>
        <w:pStyle w:val="Code"/>
      </w:pPr>
      <w:r>
        <w:t xml:space="preserve">    uDMDeregistration(3),</w:t>
      </w:r>
    </w:p>
    <w:p w14:paraId="5B576F9A" w14:textId="77777777" w:rsidR="00AB0373" w:rsidRDefault="00AB0373" w:rsidP="00AB0373">
      <w:pPr>
        <w:pStyle w:val="Code"/>
      </w:pPr>
      <w:r>
        <w:t xml:space="preserve">    unknown(4)</w:t>
      </w:r>
    </w:p>
    <w:p w14:paraId="44615F35" w14:textId="77777777" w:rsidR="00AB0373" w:rsidRDefault="00AB0373" w:rsidP="00AB0373">
      <w:pPr>
        <w:pStyle w:val="Code"/>
      </w:pPr>
      <w:r>
        <w:t>}</w:t>
      </w:r>
    </w:p>
    <w:p w14:paraId="668E47A6" w14:textId="77777777" w:rsidR="00AB0373" w:rsidRDefault="00AB0373" w:rsidP="00AB0373">
      <w:pPr>
        <w:pStyle w:val="Code"/>
      </w:pPr>
    </w:p>
    <w:p w14:paraId="7B5F8B82" w14:textId="77777777" w:rsidR="00AB0373" w:rsidRDefault="00AB0373" w:rsidP="00AB0373">
      <w:pPr>
        <w:pStyle w:val="Code"/>
      </w:pPr>
      <w:r>
        <w:t>ServiceID ::= SEQUENCE</w:t>
      </w:r>
    </w:p>
    <w:p w14:paraId="1B780320" w14:textId="77777777" w:rsidR="00AB0373" w:rsidRDefault="00AB0373" w:rsidP="00AB0373">
      <w:pPr>
        <w:pStyle w:val="Code"/>
      </w:pPr>
      <w:r>
        <w:t>{</w:t>
      </w:r>
    </w:p>
    <w:p w14:paraId="661C90B4" w14:textId="77777777" w:rsidR="00AB0373" w:rsidRDefault="00AB0373" w:rsidP="00AB0373">
      <w:pPr>
        <w:pStyle w:val="Code"/>
      </w:pPr>
      <w:r>
        <w:t xml:space="preserve">    nSSAI                     [1] NSSAI OPTIONAL,</w:t>
      </w:r>
    </w:p>
    <w:p w14:paraId="70E83E6D" w14:textId="77777777" w:rsidR="00AB0373" w:rsidRDefault="00AB0373" w:rsidP="00AB0373">
      <w:pPr>
        <w:pStyle w:val="Code"/>
      </w:pPr>
      <w:r>
        <w:t xml:space="preserve">    cAGID                     [2] SEQUENCE OF CAGID OPTIONAL</w:t>
      </w:r>
    </w:p>
    <w:p w14:paraId="18AFD12A" w14:textId="77777777" w:rsidR="00AB0373" w:rsidRDefault="00AB0373" w:rsidP="00AB0373">
      <w:pPr>
        <w:pStyle w:val="Code"/>
      </w:pPr>
      <w:r>
        <w:t>}</w:t>
      </w:r>
    </w:p>
    <w:p w14:paraId="2BF7EB96" w14:textId="77777777" w:rsidR="00AB0373" w:rsidRDefault="00AB0373" w:rsidP="00AB0373">
      <w:pPr>
        <w:pStyle w:val="Code"/>
      </w:pPr>
    </w:p>
    <w:p w14:paraId="61159D3A" w14:textId="77777777" w:rsidR="00AB0373" w:rsidRDefault="00AB0373" w:rsidP="00AB0373">
      <w:pPr>
        <w:pStyle w:val="Code"/>
      </w:pPr>
      <w:r>
        <w:t>CAGID ::= UTF8String</w:t>
      </w:r>
    </w:p>
    <w:p w14:paraId="153D9BB4" w14:textId="77777777" w:rsidR="00AB0373" w:rsidRDefault="00AB0373" w:rsidP="00AB0373">
      <w:pPr>
        <w:pStyle w:val="Code"/>
      </w:pPr>
    </w:p>
    <w:p w14:paraId="778B15DD" w14:textId="77777777" w:rsidR="00AB0373" w:rsidRDefault="00AB0373" w:rsidP="00AB0373">
      <w:pPr>
        <w:pStyle w:val="CodeHeader"/>
      </w:pPr>
      <w:r>
        <w:t>-- ===================</w:t>
      </w:r>
    </w:p>
    <w:p w14:paraId="2DD2B872" w14:textId="77777777" w:rsidR="00AB0373" w:rsidRDefault="00AB0373" w:rsidP="00AB0373">
      <w:pPr>
        <w:pStyle w:val="CodeHeader"/>
      </w:pPr>
      <w:r>
        <w:t>-- 5G SMSF definitions</w:t>
      </w:r>
    </w:p>
    <w:p w14:paraId="07FABC51" w14:textId="77777777" w:rsidR="00AB0373" w:rsidRDefault="00AB0373" w:rsidP="00AB0373">
      <w:pPr>
        <w:pStyle w:val="Code"/>
      </w:pPr>
      <w:r>
        <w:t>-- ===================</w:t>
      </w:r>
    </w:p>
    <w:p w14:paraId="39172D2B" w14:textId="77777777" w:rsidR="00AB0373" w:rsidRDefault="00AB0373" w:rsidP="00AB0373">
      <w:pPr>
        <w:pStyle w:val="Code"/>
      </w:pPr>
    </w:p>
    <w:p w14:paraId="492C97DF" w14:textId="77777777" w:rsidR="00AB0373" w:rsidRDefault="00AB0373" w:rsidP="00AB0373">
      <w:pPr>
        <w:pStyle w:val="Code"/>
      </w:pPr>
      <w:r>
        <w:t>-- See clause 6.2.5.3 for details of this structure</w:t>
      </w:r>
    </w:p>
    <w:p w14:paraId="4ECB2A44" w14:textId="77777777" w:rsidR="00AB0373" w:rsidRDefault="00AB0373" w:rsidP="00AB0373">
      <w:pPr>
        <w:pStyle w:val="Code"/>
      </w:pPr>
      <w:r>
        <w:t>SMSMessage ::= SEQUENCE</w:t>
      </w:r>
    </w:p>
    <w:p w14:paraId="63214DE4" w14:textId="77777777" w:rsidR="00AB0373" w:rsidRDefault="00AB0373" w:rsidP="00AB0373">
      <w:pPr>
        <w:pStyle w:val="Code"/>
      </w:pPr>
      <w:r>
        <w:t>{</w:t>
      </w:r>
    </w:p>
    <w:p w14:paraId="0FB5FFD8" w14:textId="77777777" w:rsidR="00AB0373" w:rsidRDefault="00AB0373" w:rsidP="00AB0373">
      <w:pPr>
        <w:pStyle w:val="Code"/>
      </w:pPr>
      <w:r>
        <w:t xml:space="preserve">    originatingSMSParty         [1] SMSParty,</w:t>
      </w:r>
    </w:p>
    <w:p w14:paraId="5424B70B" w14:textId="77777777" w:rsidR="00AB0373" w:rsidRDefault="00AB0373" w:rsidP="00AB0373">
      <w:pPr>
        <w:pStyle w:val="Code"/>
      </w:pPr>
      <w:r>
        <w:t xml:space="preserve">    terminatingSMSParty         [2] SMSParty,</w:t>
      </w:r>
    </w:p>
    <w:p w14:paraId="1F8EF5F8" w14:textId="77777777" w:rsidR="00AB0373" w:rsidRDefault="00AB0373" w:rsidP="00AB0373">
      <w:pPr>
        <w:pStyle w:val="Code"/>
      </w:pPr>
      <w:r>
        <w:t xml:space="preserve">    direction                   [3] Direction,</w:t>
      </w:r>
    </w:p>
    <w:p w14:paraId="4A7EDDD2" w14:textId="77777777" w:rsidR="00AB0373" w:rsidRDefault="00AB0373" w:rsidP="00AB0373">
      <w:pPr>
        <w:pStyle w:val="Code"/>
      </w:pPr>
      <w:r>
        <w:t xml:space="preserve">    linkTransferStatus          [4] SMSTransferStatus,</w:t>
      </w:r>
    </w:p>
    <w:p w14:paraId="00109A02" w14:textId="77777777" w:rsidR="00AB0373" w:rsidRDefault="00AB0373" w:rsidP="00AB0373">
      <w:pPr>
        <w:pStyle w:val="Code"/>
      </w:pPr>
      <w:r>
        <w:t xml:space="preserve">    otherMessage                [5] SMSOtherMessageIndication OPTIONAL,</w:t>
      </w:r>
    </w:p>
    <w:p w14:paraId="17F0F49A" w14:textId="77777777" w:rsidR="00AB0373" w:rsidRDefault="00AB0373" w:rsidP="00AB0373">
      <w:pPr>
        <w:pStyle w:val="Code"/>
      </w:pPr>
      <w:r>
        <w:t xml:space="preserve">    location                    [6] Location OPTIONAL,</w:t>
      </w:r>
    </w:p>
    <w:p w14:paraId="11E4826E" w14:textId="77777777" w:rsidR="00AB0373" w:rsidRDefault="00AB0373" w:rsidP="00AB0373">
      <w:pPr>
        <w:pStyle w:val="Code"/>
      </w:pPr>
      <w:r>
        <w:t xml:space="preserve">    peerNFAddress               [7] SMSNFAddress OPTIONAL,</w:t>
      </w:r>
    </w:p>
    <w:p w14:paraId="066C65DD" w14:textId="77777777" w:rsidR="00AB0373" w:rsidRDefault="00AB0373" w:rsidP="00AB0373">
      <w:pPr>
        <w:pStyle w:val="Code"/>
      </w:pPr>
      <w:r>
        <w:t xml:space="preserve">    peerNFType                  [8] SMSNFType OPTIONAL,</w:t>
      </w:r>
    </w:p>
    <w:p w14:paraId="078C7D8A" w14:textId="77777777" w:rsidR="00AB0373" w:rsidRDefault="00AB0373" w:rsidP="00AB0373">
      <w:pPr>
        <w:pStyle w:val="Code"/>
      </w:pPr>
      <w:r>
        <w:t xml:space="preserve">    sMSTPDUData                 [9] SMSTPDUData OPTIONAL,</w:t>
      </w:r>
    </w:p>
    <w:p w14:paraId="33B8C589" w14:textId="77777777" w:rsidR="00AB0373" w:rsidRDefault="00AB0373" w:rsidP="00AB0373">
      <w:pPr>
        <w:pStyle w:val="Code"/>
      </w:pPr>
      <w:r>
        <w:t xml:space="preserve">    messageType                 [10] SMSMessageType OPTIONAL,</w:t>
      </w:r>
    </w:p>
    <w:p w14:paraId="527ED51B" w14:textId="77777777" w:rsidR="00AB0373" w:rsidRDefault="00AB0373" w:rsidP="00AB0373">
      <w:pPr>
        <w:pStyle w:val="Code"/>
      </w:pPr>
      <w:r>
        <w:t xml:space="preserve">    rPMessageReference          [11] SMSRPMessageReference OPTIONAL</w:t>
      </w:r>
    </w:p>
    <w:p w14:paraId="66C2473F" w14:textId="77777777" w:rsidR="00AB0373" w:rsidRDefault="00AB0373" w:rsidP="00AB0373">
      <w:pPr>
        <w:pStyle w:val="Code"/>
      </w:pPr>
      <w:r>
        <w:t>}</w:t>
      </w:r>
    </w:p>
    <w:p w14:paraId="46341EF1" w14:textId="77777777" w:rsidR="00AB0373" w:rsidRDefault="00AB0373" w:rsidP="00AB0373">
      <w:pPr>
        <w:pStyle w:val="Code"/>
      </w:pPr>
    </w:p>
    <w:p w14:paraId="5893E255" w14:textId="77777777" w:rsidR="00AB0373" w:rsidRDefault="00AB0373" w:rsidP="00AB0373">
      <w:pPr>
        <w:pStyle w:val="Code"/>
      </w:pPr>
      <w:r>
        <w:t>SMSReport ::= SEQUENCE</w:t>
      </w:r>
    </w:p>
    <w:p w14:paraId="3C5ECE77" w14:textId="77777777" w:rsidR="00AB0373" w:rsidRDefault="00AB0373" w:rsidP="00AB0373">
      <w:pPr>
        <w:pStyle w:val="Code"/>
      </w:pPr>
      <w:r>
        <w:t>{</w:t>
      </w:r>
    </w:p>
    <w:p w14:paraId="1C23812D" w14:textId="77777777" w:rsidR="00AB0373" w:rsidRDefault="00AB0373" w:rsidP="00AB0373">
      <w:pPr>
        <w:pStyle w:val="Code"/>
      </w:pPr>
      <w:r>
        <w:t xml:space="preserve">    location           [1] Location OPTIONAL,</w:t>
      </w:r>
    </w:p>
    <w:p w14:paraId="191F5BF0" w14:textId="77777777" w:rsidR="00AB0373" w:rsidRDefault="00AB0373" w:rsidP="00AB0373">
      <w:pPr>
        <w:pStyle w:val="Code"/>
      </w:pPr>
      <w:r>
        <w:t xml:space="preserve">    sMSTPDUData        [2] SMSTPDUData,</w:t>
      </w:r>
    </w:p>
    <w:p w14:paraId="6316CFB1" w14:textId="77777777" w:rsidR="00AB0373" w:rsidRDefault="00AB0373" w:rsidP="00AB0373">
      <w:pPr>
        <w:pStyle w:val="Code"/>
      </w:pPr>
      <w:r>
        <w:t xml:space="preserve">    messageType        [3] SMSMessageType,</w:t>
      </w:r>
    </w:p>
    <w:p w14:paraId="7D2A9A68" w14:textId="77777777" w:rsidR="00AB0373" w:rsidRDefault="00AB0373" w:rsidP="00AB0373">
      <w:pPr>
        <w:pStyle w:val="Code"/>
      </w:pPr>
      <w:r>
        <w:t xml:space="preserve">    rPMessageReference [4] SMSRPMessageReference</w:t>
      </w:r>
    </w:p>
    <w:p w14:paraId="66727134" w14:textId="77777777" w:rsidR="00AB0373" w:rsidRDefault="00AB0373" w:rsidP="00AB0373">
      <w:pPr>
        <w:pStyle w:val="Code"/>
      </w:pPr>
      <w:r>
        <w:t>}</w:t>
      </w:r>
    </w:p>
    <w:p w14:paraId="4F6DC79C" w14:textId="77777777" w:rsidR="00AB0373" w:rsidRDefault="00AB0373" w:rsidP="00AB0373">
      <w:pPr>
        <w:pStyle w:val="Code"/>
      </w:pPr>
    </w:p>
    <w:p w14:paraId="418F7ED8" w14:textId="77777777" w:rsidR="00AB0373" w:rsidRDefault="00AB0373" w:rsidP="00AB0373">
      <w:pPr>
        <w:pStyle w:val="CodeHeader"/>
      </w:pPr>
      <w:r>
        <w:t>-- ==================</w:t>
      </w:r>
    </w:p>
    <w:p w14:paraId="3901EFC6" w14:textId="77777777" w:rsidR="00AB0373" w:rsidRDefault="00AB0373" w:rsidP="00AB0373">
      <w:pPr>
        <w:pStyle w:val="CodeHeader"/>
      </w:pPr>
      <w:r>
        <w:t>-- 5G SMSF parameters</w:t>
      </w:r>
    </w:p>
    <w:p w14:paraId="1A584777" w14:textId="77777777" w:rsidR="00AB0373" w:rsidRDefault="00AB0373" w:rsidP="00AB0373">
      <w:pPr>
        <w:pStyle w:val="Code"/>
      </w:pPr>
      <w:r>
        <w:t>-- ==================</w:t>
      </w:r>
    </w:p>
    <w:p w14:paraId="47BA4D1D" w14:textId="77777777" w:rsidR="00AB0373" w:rsidRDefault="00AB0373" w:rsidP="00AB0373">
      <w:pPr>
        <w:pStyle w:val="Code"/>
      </w:pPr>
    </w:p>
    <w:p w14:paraId="512D23CE" w14:textId="77777777" w:rsidR="00AB0373" w:rsidRDefault="00AB0373" w:rsidP="00AB0373">
      <w:pPr>
        <w:pStyle w:val="Code"/>
      </w:pPr>
      <w:r>
        <w:t>SMSAddress ::= OCTET STRING(SIZE(2..12))</w:t>
      </w:r>
    </w:p>
    <w:p w14:paraId="4BC3809C" w14:textId="77777777" w:rsidR="00AB0373" w:rsidRDefault="00AB0373" w:rsidP="00AB0373">
      <w:pPr>
        <w:pStyle w:val="Code"/>
      </w:pPr>
    </w:p>
    <w:p w14:paraId="2629B44B" w14:textId="77777777" w:rsidR="00AB0373" w:rsidRDefault="00AB0373" w:rsidP="00AB0373">
      <w:pPr>
        <w:pStyle w:val="Code"/>
      </w:pPr>
      <w:r>
        <w:t>SMSMessageType ::= ENUMERATED</w:t>
      </w:r>
    </w:p>
    <w:p w14:paraId="28F66FFF" w14:textId="77777777" w:rsidR="00AB0373" w:rsidRDefault="00AB0373" w:rsidP="00AB0373">
      <w:pPr>
        <w:pStyle w:val="Code"/>
      </w:pPr>
      <w:r>
        <w:t>{</w:t>
      </w:r>
    </w:p>
    <w:p w14:paraId="11335FCF" w14:textId="77777777" w:rsidR="00AB0373" w:rsidRDefault="00AB0373" w:rsidP="00AB0373">
      <w:pPr>
        <w:pStyle w:val="Code"/>
      </w:pPr>
      <w:r>
        <w:t xml:space="preserve">    deliver(1),</w:t>
      </w:r>
    </w:p>
    <w:p w14:paraId="7AEF3753" w14:textId="77777777" w:rsidR="00AB0373" w:rsidRDefault="00AB0373" w:rsidP="00AB0373">
      <w:pPr>
        <w:pStyle w:val="Code"/>
      </w:pPr>
      <w:r>
        <w:t xml:space="preserve">    deliverReportAck(2),</w:t>
      </w:r>
    </w:p>
    <w:p w14:paraId="462A7505" w14:textId="77777777" w:rsidR="00AB0373" w:rsidRDefault="00AB0373" w:rsidP="00AB0373">
      <w:pPr>
        <w:pStyle w:val="Code"/>
      </w:pPr>
      <w:r>
        <w:t xml:space="preserve">    deliverReportError(3),</w:t>
      </w:r>
    </w:p>
    <w:p w14:paraId="65D8230C" w14:textId="77777777" w:rsidR="00AB0373" w:rsidRDefault="00AB0373" w:rsidP="00AB0373">
      <w:pPr>
        <w:pStyle w:val="Code"/>
      </w:pPr>
      <w:r>
        <w:t xml:space="preserve">    statusReport(4),</w:t>
      </w:r>
    </w:p>
    <w:p w14:paraId="2FC56238" w14:textId="77777777" w:rsidR="00AB0373" w:rsidRDefault="00AB0373" w:rsidP="00AB0373">
      <w:pPr>
        <w:pStyle w:val="Code"/>
      </w:pPr>
      <w:r>
        <w:t xml:space="preserve">    command(5),</w:t>
      </w:r>
    </w:p>
    <w:p w14:paraId="4255D689" w14:textId="77777777" w:rsidR="00AB0373" w:rsidRDefault="00AB0373" w:rsidP="00AB0373">
      <w:pPr>
        <w:pStyle w:val="Code"/>
      </w:pPr>
      <w:r>
        <w:t xml:space="preserve">    submit(6),</w:t>
      </w:r>
    </w:p>
    <w:p w14:paraId="72141797" w14:textId="77777777" w:rsidR="00AB0373" w:rsidRDefault="00AB0373" w:rsidP="00AB0373">
      <w:pPr>
        <w:pStyle w:val="Code"/>
      </w:pPr>
      <w:r>
        <w:t xml:space="preserve">    submitReportAck(7),</w:t>
      </w:r>
    </w:p>
    <w:p w14:paraId="07D9E32F" w14:textId="77777777" w:rsidR="00AB0373" w:rsidRDefault="00AB0373" w:rsidP="00AB0373">
      <w:pPr>
        <w:pStyle w:val="Code"/>
      </w:pPr>
      <w:r>
        <w:t xml:space="preserve">    submitReportError(8),</w:t>
      </w:r>
    </w:p>
    <w:p w14:paraId="4CED4822" w14:textId="77777777" w:rsidR="00AB0373" w:rsidRDefault="00AB0373" w:rsidP="00AB0373">
      <w:pPr>
        <w:pStyle w:val="Code"/>
      </w:pPr>
      <w:r>
        <w:t xml:space="preserve">    reserved(9)</w:t>
      </w:r>
    </w:p>
    <w:p w14:paraId="45F513D2" w14:textId="77777777" w:rsidR="00AB0373" w:rsidRDefault="00AB0373" w:rsidP="00AB0373">
      <w:pPr>
        <w:pStyle w:val="Code"/>
      </w:pPr>
      <w:r>
        <w:t>}</w:t>
      </w:r>
    </w:p>
    <w:p w14:paraId="66064677" w14:textId="77777777" w:rsidR="00AB0373" w:rsidRDefault="00AB0373" w:rsidP="00AB0373">
      <w:pPr>
        <w:pStyle w:val="Code"/>
      </w:pPr>
    </w:p>
    <w:p w14:paraId="19CA21A5" w14:textId="77777777" w:rsidR="00AB0373" w:rsidRDefault="00AB0373" w:rsidP="00AB0373">
      <w:pPr>
        <w:pStyle w:val="Code"/>
      </w:pPr>
      <w:r>
        <w:t>SMSParty ::= SEQUENCE</w:t>
      </w:r>
    </w:p>
    <w:p w14:paraId="7A796552" w14:textId="77777777" w:rsidR="00AB0373" w:rsidRDefault="00AB0373" w:rsidP="00AB0373">
      <w:pPr>
        <w:pStyle w:val="Code"/>
      </w:pPr>
      <w:r>
        <w:t>{</w:t>
      </w:r>
    </w:p>
    <w:p w14:paraId="1E30E557" w14:textId="77777777" w:rsidR="00AB0373" w:rsidRDefault="00AB0373" w:rsidP="00AB0373">
      <w:pPr>
        <w:pStyle w:val="Code"/>
      </w:pPr>
      <w:r>
        <w:t xml:space="preserve">    sUPI        [1] SUPI OPTIONAL,</w:t>
      </w:r>
    </w:p>
    <w:p w14:paraId="54DAF978" w14:textId="77777777" w:rsidR="00AB0373" w:rsidRDefault="00AB0373" w:rsidP="00AB0373">
      <w:pPr>
        <w:pStyle w:val="Code"/>
      </w:pPr>
      <w:r>
        <w:t xml:space="preserve">    pEI         [2] PEI OPTIONAL,</w:t>
      </w:r>
    </w:p>
    <w:p w14:paraId="6FA159A4" w14:textId="77777777" w:rsidR="00AB0373" w:rsidRDefault="00AB0373" w:rsidP="00AB0373">
      <w:pPr>
        <w:pStyle w:val="Code"/>
      </w:pPr>
      <w:r>
        <w:t xml:space="preserve">    gPSI        [3] GPSI OPTIONAL,</w:t>
      </w:r>
    </w:p>
    <w:p w14:paraId="1BF8DBBF" w14:textId="77777777" w:rsidR="00AB0373" w:rsidRDefault="00AB0373" w:rsidP="00AB0373">
      <w:pPr>
        <w:pStyle w:val="Code"/>
      </w:pPr>
      <w:r>
        <w:t xml:space="preserve">    sMSAddress  [4] SMSAddress OPTIONAL</w:t>
      </w:r>
    </w:p>
    <w:p w14:paraId="3512E8E8" w14:textId="77777777" w:rsidR="00AB0373" w:rsidRDefault="00AB0373" w:rsidP="00AB0373">
      <w:pPr>
        <w:pStyle w:val="Code"/>
      </w:pPr>
      <w:r>
        <w:t>}</w:t>
      </w:r>
    </w:p>
    <w:p w14:paraId="317DE0CD" w14:textId="77777777" w:rsidR="00AB0373" w:rsidRDefault="00AB0373" w:rsidP="00AB0373">
      <w:pPr>
        <w:pStyle w:val="Code"/>
      </w:pPr>
    </w:p>
    <w:p w14:paraId="4525EE1E" w14:textId="77777777" w:rsidR="00AB0373" w:rsidRDefault="00AB0373" w:rsidP="00AB0373">
      <w:pPr>
        <w:pStyle w:val="Code"/>
      </w:pPr>
      <w:r>
        <w:t>SMSTransferStatus ::= ENUMERATED</w:t>
      </w:r>
    </w:p>
    <w:p w14:paraId="5B2CBFFA" w14:textId="77777777" w:rsidR="00AB0373" w:rsidRDefault="00AB0373" w:rsidP="00AB0373">
      <w:pPr>
        <w:pStyle w:val="Code"/>
      </w:pPr>
      <w:r>
        <w:t>{</w:t>
      </w:r>
    </w:p>
    <w:p w14:paraId="5ECDB3CF" w14:textId="77777777" w:rsidR="00AB0373" w:rsidRDefault="00AB0373" w:rsidP="00AB0373">
      <w:pPr>
        <w:pStyle w:val="Code"/>
      </w:pPr>
      <w:r>
        <w:t xml:space="preserve">    transferSucceeded(1),</w:t>
      </w:r>
    </w:p>
    <w:p w14:paraId="1477EBD0" w14:textId="77777777" w:rsidR="00AB0373" w:rsidRDefault="00AB0373" w:rsidP="00AB0373">
      <w:pPr>
        <w:pStyle w:val="Code"/>
      </w:pPr>
      <w:r>
        <w:t xml:space="preserve">    transferFailed(2),</w:t>
      </w:r>
    </w:p>
    <w:p w14:paraId="579E3558" w14:textId="77777777" w:rsidR="00AB0373" w:rsidRDefault="00AB0373" w:rsidP="00AB0373">
      <w:pPr>
        <w:pStyle w:val="Code"/>
      </w:pPr>
      <w:r>
        <w:t xml:space="preserve">    undefined(3)</w:t>
      </w:r>
    </w:p>
    <w:p w14:paraId="6B71664E" w14:textId="77777777" w:rsidR="00AB0373" w:rsidRDefault="00AB0373" w:rsidP="00AB0373">
      <w:pPr>
        <w:pStyle w:val="Code"/>
      </w:pPr>
      <w:r>
        <w:t>}</w:t>
      </w:r>
    </w:p>
    <w:p w14:paraId="786EA968" w14:textId="77777777" w:rsidR="00AB0373" w:rsidRDefault="00AB0373" w:rsidP="00AB0373">
      <w:pPr>
        <w:pStyle w:val="Code"/>
      </w:pPr>
    </w:p>
    <w:p w14:paraId="4865EA59" w14:textId="77777777" w:rsidR="00AB0373" w:rsidRDefault="00AB0373" w:rsidP="00AB0373">
      <w:pPr>
        <w:pStyle w:val="Code"/>
      </w:pPr>
      <w:r>
        <w:t>SMSOtherMessageIndication ::= BOOLEAN</w:t>
      </w:r>
    </w:p>
    <w:p w14:paraId="08DC4402" w14:textId="77777777" w:rsidR="00AB0373" w:rsidRDefault="00AB0373" w:rsidP="00AB0373">
      <w:pPr>
        <w:pStyle w:val="Code"/>
      </w:pPr>
    </w:p>
    <w:p w14:paraId="0529B4E1" w14:textId="77777777" w:rsidR="00AB0373" w:rsidRDefault="00AB0373" w:rsidP="00AB0373">
      <w:pPr>
        <w:pStyle w:val="Code"/>
      </w:pPr>
      <w:r>
        <w:t>SMSNFAddress ::= CHOICE</w:t>
      </w:r>
    </w:p>
    <w:p w14:paraId="2C0CDF66" w14:textId="77777777" w:rsidR="00AB0373" w:rsidRDefault="00AB0373" w:rsidP="00AB0373">
      <w:pPr>
        <w:pStyle w:val="Code"/>
      </w:pPr>
      <w:r>
        <w:t>{</w:t>
      </w:r>
    </w:p>
    <w:p w14:paraId="04E326B9" w14:textId="77777777" w:rsidR="00AB0373" w:rsidRDefault="00AB0373" w:rsidP="00AB0373">
      <w:pPr>
        <w:pStyle w:val="Code"/>
      </w:pPr>
      <w:r>
        <w:t xml:space="preserve">    iPAddress   [1] IPAddress,</w:t>
      </w:r>
    </w:p>
    <w:p w14:paraId="19513271" w14:textId="77777777" w:rsidR="00AB0373" w:rsidRDefault="00AB0373" w:rsidP="00AB0373">
      <w:pPr>
        <w:pStyle w:val="Code"/>
      </w:pPr>
      <w:r>
        <w:t xml:space="preserve">    e164Number  [2] E164Number</w:t>
      </w:r>
    </w:p>
    <w:p w14:paraId="5B08EB78" w14:textId="77777777" w:rsidR="00AB0373" w:rsidRDefault="00AB0373" w:rsidP="00AB0373">
      <w:pPr>
        <w:pStyle w:val="Code"/>
      </w:pPr>
      <w:r>
        <w:t>}</w:t>
      </w:r>
    </w:p>
    <w:p w14:paraId="003E534F" w14:textId="77777777" w:rsidR="00AB0373" w:rsidRDefault="00AB0373" w:rsidP="00AB0373">
      <w:pPr>
        <w:pStyle w:val="Code"/>
      </w:pPr>
    </w:p>
    <w:p w14:paraId="720EA2B6" w14:textId="77777777" w:rsidR="00AB0373" w:rsidRDefault="00AB0373" w:rsidP="00AB0373">
      <w:pPr>
        <w:pStyle w:val="Code"/>
      </w:pPr>
      <w:r>
        <w:t>SMSNFType ::= ENUMERATED</w:t>
      </w:r>
    </w:p>
    <w:p w14:paraId="368515FB" w14:textId="77777777" w:rsidR="00AB0373" w:rsidRDefault="00AB0373" w:rsidP="00AB0373">
      <w:pPr>
        <w:pStyle w:val="Code"/>
      </w:pPr>
      <w:r>
        <w:t>{</w:t>
      </w:r>
    </w:p>
    <w:p w14:paraId="2AA91BC5" w14:textId="77777777" w:rsidR="00AB0373" w:rsidRDefault="00AB0373" w:rsidP="00AB0373">
      <w:pPr>
        <w:pStyle w:val="Code"/>
      </w:pPr>
      <w:r>
        <w:t xml:space="preserve">    sMSGMSC(1),</w:t>
      </w:r>
    </w:p>
    <w:p w14:paraId="349B2963" w14:textId="77777777" w:rsidR="00AB0373" w:rsidRDefault="00AB0373" w:rsidP="00AB0373">
      <w:pPr>
        <w:pStyle w:val="Code"/>
      </w:pPr>
      <w:r>
        <w:t xml:space="preserve">    iWMSC(2),</w:t>
      </w:r>
    </w:p>
    <w:p w14:paraId="3F8F861E" w14:textId="77777777" w:rsidR="00AB0373" w:rsidRDefault="00AB0373" w:rsidP="00AB0373">
      <w:pPr>
        <w:pStyle w:val="Code"/>
      </w:pPr>
      <w:r>
        <w:t xml:space="preserve">    sMSRouter(3)</w:t>
      </w:r>
    </w:p>
    <w:p w14:paraId="00190DDC" w14:textId="77777777" w:rsidR="00AB0373" w:rsidRDefault="00AB0373" w:rsidP="00AB0373">
      <w:pPr>
        <w:pStyle w:val="Code"/>
      </w:pPr>
      <w:r>
        <w:t>}</w:t>
      </w:r>
    </w:p>
    <w:p w14:paraId="5C35660B" w14:textId="77777777" w:rsidR="00AB0373" w:rsidRDefault="00AB0373" w:rsidP="00AB0373">
      <w:pPr>
        <w:pStyle w:val="Code"/>
      </w:pPr>
    </w:p>
    <w:p w14:paraId="0798ABE3" w14:textId="77777777" w:rsidR="00AB0373" w:rsidRDefault="00AB0373" w:rsidP="00AB0373">
      <w:pPr>
        <w:pStyle w:val="Code"/>
      </w:pPr>
      <w:r>
        <w:t>SMSRPMessageReference ::= INTEGER (0..255)</w:t>
      </w:r>
    </w:p>
    <w:p w14:paraId="0706D632" w14:textId="77777777" w:rsidR="00AB0373" w:rsidRDefault="00AB0373" w:rsidP="00AB0373">
      <w:pPr>
        <w:pStyle w:val="Code"/>
      </w:pPr>
    </w:p>
    <w:p w14:paraId="2C53EE84" w14:textId="77777777" w:rsidR="00AB0373" w:rsidRDefault="00AB0373" w:rsidP="00AB0373">
      <w:pPr>
        <w:pStyle w:val="Code"/>
      </w:pPr>
      <w:r>
        <w:t>SMSTPDUData ::= CHOICE</w:t>
      </w:r>
    </w:p>
    <w:p w14:paraId="2AF21A31" w14:textId="77777777" w:rsidR="00AB0373" w:rsidRDefault="00AB0373" w:rsidP="00AB0373">
      <w:pPr>
        <w:pStyle w:val="Code"/>
      </w:pPr>
      <w:r>
        <w:t>{</w:t>
      </w:r>
    </w:p>
    <w:p w14:paraId="24E39448" w14:textId="77777777" w:rsidR="00AB0373" w:rsidRDefault="00AB0373" w:rsidP="00AB0373">
      <w:pPr>
        <w:pStyle w:val="Code"/>
      </w:pPr>
      <w:r>
        <w:t xml:space="preserve">    sMSTPDU [1] SMSTPDU,</w:t>
      </w:r>
    </w:p>
    <w:p w14:paraId="49BC56C3" w14:textId="77777777" w:rsidR="00AB0373" w:rsidRDefault="00AB0373" w:rsidP="00AB0373">
      <w:pPr>
        <w:pStyle w:val="Code"/>
      </w:pPr>
      <w:r>
        <w:t xml:space="preserve">    truncatedSMSTPDU [2] TruncatedSMSTPDU</w:t>
      </w:r>
    </w:p>
    <w:p w14:paraId="5959510D" w14:textId="77777777" w:rsidR="00AB0373" w:rsidRDefault="00AB0373" w:rsidP="00AB0373">
      <w:pPr>
        <w:pStyle w:val="Code"/>
      </w:pPr>
      <w:r>
        <w:t>}</w:t>
      </w:r>
    </w:p>
    <w:p w14:paraId="5287543C" w14:textId="77777777" w:rsidR="00AB0373" w:rsidRDefault="00AB0373" w:rsidP="00AB0373">
      <w:pPr>
        <w:pStyle w:val="Code"/>
      </w:pPr>
    </w:p>
    <w:p w14:paraId="2CB76CF2" w14:textId="77777777" w:rsidR="00AB0373" w:rsidRDefault="00AB0373" w:rsidP="00AB0373">
      <w:pPr>
        <w:pStyle w:val="Code"/>
      </w:pPr>
      <w:r>
        <w:t>SMSTPDU ::= OCTET STRING (SIZE(1..270))</w:t>
      </w:r>
    </w:p>
    <w:p w14:paraId="13DB5004" w14:textId="77777777" w:rsidR="00AB0373" w:rsidRDefault="00AB0373" w:rsidP="00AB0373">
      <w:pPr>
        <w:pStyle w:val="Code"/>
      </w:pPr>
    </w:p>
    <w:p w14:paraId="5F996399" w14:textId="77777777" w:rsidR="00AB0373" w:rsidRDefault="00AB0373" w:rsidP="00AB0373">
      <w:pPr>
        <w:pStyle w:val="Code"/>
      </w:pPr>
      <w:r>
        <w:t>TruncatedSMSTPDU ::= OCTET STRING (SIZE(1..130))</w:t>
      </w:r>
    </w:p>
    <w:p w14:paraId="1A8EBCA0" w14:textId="77777777" w:rsidR="00AB0373" w:rsidRDefault="00AB0373" w:rsidP="00AB0373">
      <w:pPr>
        <w:pStyle w:val="Code"/>
      </w:pPr>
    </w:p>
    <w:p w14:paraId="70E70A02" w14:textId="77777777" w:rsidR="00AB0373" w:rsidRDefault="00AB0373" w:rsidP="00AB0373">
      <w:pPr>
        <w:pStyle w:val="CodeHeader"/>
      </w:pPr>
      <w:r>
        <w:t>-- ===============</w:t>
      </w:r>
    </w:p>
    <w:p w14:paraId="6A77DE4B" w14:textId="77777777" w:rsidR="00AB0373" w:rsidRDefault="00AB0373" w:rsidP="00AB0373">
      <w:pPr>
        <w:pStyle w:val="CodeHeader"/>
      </w:pPr>
      <w:r>
        <w:t>-- MMS definitions</w:t>
      </w:r>
    </w:p>
    <w:p w14:paraId="1397CEEC" w14:textId="77777777" w:rsidR="00AB0373" w:rsidRDefault="00AB0373" w:rsidP="00AB0373">
      <w:pPr>
        <w:pStyle w:val="Code"/>
      </w:pPr>
      <w:r>
        <w:t>-- ===============</w:t>
      </w:r>
    </w:p>
    <w:p w14:paraId="41E9E7E2" w14:textId="77777777" w:rsidR="00AB0373" w:rsidRDefault="00AB0373" w:rsidP="00AB0373">
      <w:pPr>
        <w:pStyle w:val="Code"/>
      </w:pPr>
    </w:p>
    <w:p w14:paraId="4571B320" w14:textId="77777777" w:rsidR="00AB0373" w:rsidRDefault="00AB0373" w:rsidP="00AB0373">
      <w:pPr>
        <w:pStyle w:val="Code"/>
      </w:pPr>
      <w:r>
        <w:t>MMSSend ::= SEQUENCE</w:t>
      </w:r>
    </w:p>
    <w:p w14:paraId="35F1AD4A" w14:textId="77777777" w:rsidR="00AB0373" w:rsidRDefault="00AB0373" w:rsidP="00AB0373">
      <w:pPr>
        <w:pStyle w:val="Code"/>
      </w:pPr>
      <w:r>
        <w:t>{</w:t>
      </w:r>
    </w:p>
    <w:p w14:paraId="1391C17C" w14:textId="77777777" w:rsidR="00AB0373" w:rsidRDefault="00AB0373" w:rsidP="00AB0373">
      <w:pPr>
        <w:pStyle w:val="Code"/>
      </w:pPr>
      <w:r>
        <w:t xml:space="preserve">    transactionID       [1]  UTF8String,</w:t>
      </w:r>
    </w:p>
    <w:p w14:paraId="59B85E1A" w14:textId="77777777" w:rsidR="00AB0373" w:rsidRDefault="00AB0373" w:rsidP="00AB0373">
      <w:pPr>
        <w:pStyle w:val="Code"/>
      </w:pPr>
      <w:r>
        <w:t xml:space="preserve">    version             [2]  MMSVersion,</w:t>
      </w:r>
    </w:p>
    <w:p w14:paraId="10FF0428" w14:textId="77777777" w:rsidR="00AB0373" w:rsidRDefault="00AB0373" w:rsidP="00AB0373">
      <w:pPr>
        <w:pStyle w:val="Code"/>
      </w:pPr>
      <w:r>
        <w:t xml:space="preserve">    dateTime            [3]  Timestamp,</w:t>
      </w:r>
    </w:p>
    <w:p w14:paraId="224F3DE9" w14:textId="77777777" w:rsidR="00AB0373" w:rsidRDefault="00AB0373" w:rsidP="00AB0373">
      <w:pPr>
        <w:pStyle w:val="Code"/>
      </w:pPr>
      <w:r>
        <w:t xml:space="preserve">    originatingMMSParty [4]  MMSParty,</w:t>
      </w:r>
    </w:p>
    <w:p w14:paraId="5506E324" w14:textId="77777777" w:rsidR="00AB0373" w:rsidRDefault="00AB0373" w:rsidP="00AB0373">
      <w:pPr>
        <w:pStyle w:val="Code"/>
      </w:pPr>
      <w:r>
        <w:t xml:space="preserve">    terminatingMMSParty [5]  SEQUENCE OF MMSParty OPTIONAL,</w:t>
      </w:r>
    </w:p>
    <w:p w14:paraId="0444D192" w14:textId="77777777" w:rsidR="00AB0373" w:rsidRDefault="00AB0373" w:rsidP="00AB0373">
      <w:pPr>
        <w:pStyle w:val="Code"/>
      </w:pPr>
      <w:r>
        <w:t xml:space="preserve">    cCRecipients        [6]  SEQUENCE OF MMSParty OPTIONAL,</w:t>
      </w:r>
    </w:p>
    <w:p w14:paraId="5F287A52" w14:textId="77777777" w:rsidR="00AB0373" w:rsidRDefault="00AB0373" w:rsidP="00AB0373">
      <w:pPr>
        <w:pStyle w:val="Code"/>
      </w:pPr>
      <w:r>
        <w:t xml:space="preserve">    bCCRecipients       [7]  SEQUENCE OF MMSParty OPTIONAL,</w:t>
      </w:r>
    </w:p>
    <w:p w14:paraId="2EE9830B" w14:textId="77777777" w:rsidR="00AB0373" w:rsidRDefault="00AB0373" w:rsidP="00AB0373">
      <w:pPr>
        <w:pStyle w:val="Code"/>
      </w:pPr>
      <w:r>
        <w:t xml:space="preserve">    direction           [8]  MMSDirection,</w:t>
      </w:r>
    </w:p>
    <w:p w14:paraId="4F54FC03" w14:textId="77777777" w:rsidR="00AB0373" w:rsidRDefault="00AB0373" w:rsidP="00AB0373">
      <w:pPr>
        <w:pStyle w:val="Code"/>
      </w:pPr>
      <w:r>
        <w:t xml:space="preserve">    subject             [9]  MMSSubject OPTIONAL,</w:t>
      </w:r>
    </w:p>
    <w:p w14:paraId="0A54CFB7" w14:textId="77777777" w:rsidR="00AB0373" w:rsidRDefault="00AB0373" w:rsidP="00AB0373">
      <w:pPr>
        <w:pStyle w:val="Code"/>
      </w:pPr>
      <w:r>
        <w:t xml:space="preserve">    messageClass        [10]  MMSMessageClass OPTIONAL,</w:t>
      </w:r>
    </w:p>
    <w:p w14:paraId="72B16409" w14:textId="77777777" w:rsidR="00AB0373" w:rsidRDefault="00AB0373" w:rsidP="00AB0373">
      <w:pPr>
        <w:pStyle w:val="Code"/>
      </w:pPr>
      <w:r>
        <w:t xml:space="preserve">    expiry              [11] MMSExpiry,</w:t>
      </w:r>
    </w:p>
    <w:p w14:paraId="1A57B531" w14:textId="77777777" w:rsidR="00AB0373" w:rsidRDefault="00AB0373" w:rsidP="00AB0373">
      <w:pPr>
        <w:pStyle w:val="Code"/>
      </w:pPr>
      <w:r>
        <w:t xml:space="preserve">    desiredDeliveryTime [12] Timestamp OPTIONAL,</w:t>
      </w:r>
    </w:p>
    <w:p w14:paraId="31CEDF76" w14:textId="77777777" w:rsidR="00AB0373" w:rsidRDefault="00AB0373" w:rsidP="00AB0373">
      <w:pPr>
        <w:pStyle w:val="Code"/>
      </w:pPr>
      <w:r>
        <w:t xml:space="preserve">    priority            [13] MMSPriority OPTIONAL,</w:t>
      </w:r>
    </w:p>
    <w:p w14:paraId="685F705B" w14:textId="77777777" w:rsidR="00AB0373" w:rsidRDefault="00AB0373" w:rsidP="00AB0373">
      <w:pPr>
        <w:pStyle w:val="Code"/>
      </w:pPr>
      <w:r>
        <w:t xml:space="preserve">    senderVisibility    [14] BOOLEAN OPTIONAL,</w:t>
      </w:r>
    </w:p>
    <w:p w14:paraId="30663FA2" w14:textId="77777777" w:rsidR="00AB0373" w:rsidRDefault="00AB0373" w:rsidP="00AB0373">
      <w:pPr>
        <w:pStyle w:val="Code"/>
      </w:pPr>
      <w:r>
        <w:t xml:space="preserve">    deliveryReport      [15] BOOLEAN OPTIONAL,</w:t>
      </w:r>
    </w:p>
    <w:p w14:paraId="5DA3E4E5" w14:textId="77777777" w:rsidR="00AB0373" w:rsidRDefault="00AB0373" w:rsidP="00AB0373">
      <w:pPr>
        <w:pStyle w:val="Code"/>
      </w:pPr>
      <w:r>
        <w:t xml:space="preserve">    readReport          [16] BOOLEAN OPTIONAL,</w:t>
      </w:r>
    </w:p>
    <w:p w14:paraId="7391041F" w14:textId="77777777" w:rsidR="00AB0373" w:rsidRDefault="00AB0373" w:rsidP="00AB0373">
      <w:pPr>
        <w:pStyle w:val="Code"/>
      </w:pPr>
      <w:r>
        <w:t xml:space="preserve">    store               [17] BOOLEAN OPTIONAL,</w:t>
      </w:r>
    </w:p>
    <w:p w14:paraId="1D581EC9" w14:textId="77777777" w:rsidR="00AB0373" w:rsidRDefault="00AB0373" w:rsidP="00AB0373">
      <w:pPr>
        <w:pStyle w:val="Code"/>
      </w:pPr>
      <w:r>
        <w:t xml:space="preserve">    state               [18] MMState OPTIONAL,</w:t>
      </w:r>
    </w:p>
    <w:p w14:paraId="58A1D2DE" w14:textId="77777777" w:rsidR="00AB0373" w:rsidRDefault="00AB0373" w:rsidP="00AB0373">
      <w:pPr>
        <w:pStyle w:val="Code"/>
      </w:pPr>
      <w:r>
        <w:t xml:space="preserve">    flags               [19] MMFlags OPTIONAL,</w:t>
      </w:r>
    </w:p>
    <w:p w14:paraId="53238449" w14:textId="77777777" w:rsidR="00AB0373" w:rsidRDefault="00AB0373" w:rsidP="00AB0373">
      <w:pPr>
        <w:pStyle w:val="Code"/>
      </w:pPr>
      <w:r>
        <w:t xml:space="preserve">    replyCharging       [20] MMSReplyCharging OPTIONAL,</w:t>
      </w:r>
    </w:p>
    <w:p w14:paraId="1496C51B" w14:textId="77777777" w:rsidR="00AB0373" w:rsidRDefault="00AB0373" w:rsidP="00AB0373">
      <w:pPr>
        <w:pStyle w:val="Code"/>
      </w:pPr>
      <w:r>
        <w:t xml:space="preserve">    applicID            [21] UTF8String OPTIONAL,</w:t>
      </w:r>
    </w:p>
    <w:p w14:paraId="77145574" w14:textId="77777777" w:rsidR="00AB0373" w:rsidRDefault="00AB0373" w:rsidP="00AB0373">
      <w:pPr>
        <w:pStyle w:val="Code"/>
      </w:pPr>
      <w:r>
        <w:t xml:space="preserve">    replyApplicID       [22] UTF8String OPTIONAL,</w:t>
      </w:r>
    </w:p>
    <w:p w14:paraId="621F2944" w14:textId="77777777" w:rsidR="00AB0373" w:rsidRDefault="00AB0373" w:rsidP="00AB0373">
      <w:pPr>
        <w:pStyle w:val="Code"/>
      </w:pPr>
      <w:r>
        <w:t xml:space="preserve">    auxApplicInfo       [23] UTF8String OPTIONAL,</w:t>
      </w:r>
    </w:p>
    <w:p w14:paraId="607F05B8" w14:textId="77777777" w:rsidR="00AB0373" w:rsidRDefault="00AB0373" w:rsidP="00AB0373">
      <w:pPr>
        <w:pStyle w:val="Code"/>
      </w:pPr>
      <w:r>
        <w:t xml:space="preserve">    contentClass        [24] MMSContentClass OPTIONAL,</w:t>
      </w:r>
    </w:p>
    <w:p w14:paraId="040B52E4" w14:textId="77777777" w:rsidR="00AB0373" w:rsidRDefault="00AB0373" w:rsidP="00AB0373">
      <w:pPr>
        <w:pStyle w:val="Code"/>
      </w:pPr>
      <w:r>
        <w:t xml:space="preserve">    dRMContent          [25] BOOLEAN OPTIONAL,</w:t>
      </w:r>
    </w:p>
    <w:p w14:paraId="4177AFA6" w14:textId="77777777" w:rsidR="00AB0373" w:rsidRDefault="00AB0373" w:rsidP="00AB0373">
      <w:pPr>
        <w:pStyle w:val="Code"/>
      </w:pPr>
      <w:r>
        <w:t xml:space="preserve">    adaptationAllowed   [26] MMSAdaptation OPTIONAL,</w:t>
      </w:r>
    </w:p>
    <w:p w14:paraId="279A3D56" w14:textId="77777777" w:rsidR="00AB0373" w:rsidRDefault="00AB0373" w:rsidP="00AB0373">
      <w:pPr>
        <w:pStyle w:val="Code"/>
      </w:pPr>
      <w:r>
        <w:t xml:space="preserve">    contentType         [27] MMSContentType,</w:t>
      </w:r>
    </w:p>
    <w:p w14:paraId="632FD166" w14:textId="77777777" w:rsidR="00AB0373" w:rsidRDefault="00AB0373" w:rsidP="00AB0373">
      <w:pPr>
        <w:pStyle w:val="Code"/>
      </w:pPr>
      <w:r>
        <w:t xml:space="preserve">    responseStatus      [28] MMSResponseStatus,</w:t>
      </w:r>
    </w:p>
    <w:p w14:paraId="3C8128FF" w14:textId="77777777" w:rsidR="00AB0373" w:rsidRDefault="00AB0373" w:rsidP="00AB0373">
      <w:pPr>
        <w:pStyle w:val="Code"/>
      </w:pPr>
      <w:r>
        <w:t xml:space="preserve">    responseStatusText  [29] UTF8String OPTIONAL,</w:t>
      </w:r>
    </w:p>
    <w:p w14:paraId="420E8A8A" w14:textId="77777777" w:rsidR="00AB0373" w:rsidRDefault="00AB0373" w:rsidP="00AB0373">
      <w:pPr>
        <w:pStyle w:val="Code"/>
      </w:pPr>
      <w:r>
        <w:t xml:space="preserve">    messageID           [30] UTF8String</w:t>
      </w:r>
    </w:p>
    <w:p w14:paraId="42E5AA0C" w14:textId="77777777" w:rsidR="00AB0373" w:rsidRDefault="00AB0373" w:rsidP="00AB0373">
      <w:pPr>
        <w:pStyle w:val="Code"/>
      </w:pPr>
      <w:r>
        <w:t>}</w:t>
      </w:r>
    </w:p>
    <w:p w14:paraId="7FB966FF" w14:textId="77777777" w:rsidR="00AB0373" w:rsidRDefault="00AB0373" w:rsidP="00AB0373">
      <w:pPr>
        <w:pStyle w:val="Code"/>
      </w:pPr>
    </w:p>
    <w:p w14:paraId="06B14046" w14:textId="77777777" w:rsidR="00AB0373" w:rsidRDefault="00AB0373" w:rsidP="00AB0373">
      <w:pPr>
        <w:pStyle w:val="Code"/>
      </w:pPr>
      <w:r>
        <w:t>MMSSendByNonLocalTarget ::= SEQUENCE</w:t>
      </w:r>
    </w:p>
    <w:p w14:paraId="58FB65D1" w14:textId="77777777" w:rsidR="00AB0373" w:rsidRDefault="00AB0373" w:rsidP="00AB0373">
      <w:pPr>
        <w:pStyle w:val="Code"/>
      </w:pPr>
      <w:r>
        <w:t>{</w:t>
      </w:r>
    </w:p>
    <w:p w14:paraId="3F7DD918" w14:textId="77777777" w:rsidR="00AB0373" w:rsidRDefault="00AB0373" w:rsidP="00AB0373">
      <w:pPr>
        <w:pStyle w:val="Code"/>
      </w:pPr>
      <w:r>
        <w:t xml:space="preserve">    version             [1]  MMSVersion,</w:t>
      </w:r>
    </w:p>
    <w:p w14:paraId="59FE4336" w14:textId="77777777" w:rsidR="00AB0373" w:rsidRDefault="00AB0373" w:rsidP="00AB0373">
      <w:pPr>
        <w:pStyle w:val="Code"/>
      </w:pPr>
      <w:r>
        <w:t xml:space="preserve">    transactionID       [2]  UTF8String,</w:t>
      </w:r>
    </w:p>
    <w:p w14:paraId="0A655220" w14:textId="77777777" w:rsidR="00AB0373" w:rsidRDefault="00AB0373" w:rsidP="00AB0373">
      <w:pPr>
        <w:pStyle w:val="Code"/>
      </w:pPr>
      <w:r>
        <w:t xml:space="preserve">    messageID           [3]  UTF8String,</w:t>
      </w:r>
    </w:p>
    <w:p w14:paraId="6C0C517E" w14:textId="77777777" w:rsidR="00AB0373" w:rsidRDefault="00AB0373" w:rsidP="00AB0373">
      <w:pPr>
        <w:pStyle w:val="Code"/>
      </w:pPr>
      <w:r>
        <w:t xml:space="preserve">    terminatingMMSParty [4]  SEQUENCE OF MMSParty,</w:t>
      </w:r>
    </w:p>
    <w:p w14:paraId="2F9F2DA2" w14:textId="77777777" w:rsidR="00AB0373" w:rsidRDefault="00AB0373" w:rsidP="00AB0373">
      <w:pPr>
        <w:pStyle w:val="Code"/>
      </w:pPr>
      <w:r>
        <w:t xml:space="preserve">    originatingMMSParty [5]  MMSParty,</w:t>
      </w:r>
    </w:p>
    <w:p w14:paraId="08A67832" w14:textId="77777777" w:rsidR="00AB0373" w:rsidRDefault="00AB0373" w:rsidP="00AB0373">
      <w:pPr>
        <w:pStyle w:val="Code"/>
      </w:pPr>
      <w:r>
        <w:t xml:space="preserve">    direction           [6]  MMSDirection,</w:t>
      </w:r>
    </w:p>
    <w:p w14:paraId="755DCF8E" w14:textId="77777777" w:rsidR="00AB0373" w:rsidRDefault="00AB0373" w:rsidP="00AB0373">
      <w:pPr>
        <w:pStyle w:val="Code"/>
      </w:pPr>
      <w:r>
        <w:t xml:space="preserve">    contentType         [7]  MMSContentType,</w:t>
      </w:r>
    </w:p>
    <w:p w14:paraId="2AF08009" w14:textId="77777777" w:rsidR="00AB0373" w:rsidRDefault="00AB0373" w:rsidP="00AB0373">
      <w:pPr>
        <w:pStyle w:val="Code"/>
      </w:pPr>
      <w:r>
        <w:t xml:space="preserve">    messageClass        [8]  MMSMessageClass OPTIONAL,</w:t>
      </w:r>
    </w:p>
    <w:p w14:paraId="676CA013" w14:textId="77777777" w:rsidR="00AB0373" w:rsidRDefault="00AB0373" w:rsidP="00AB0373">
      <w:pPr>
        <w:pStyle w:val="Code"/>
      </w:pPr>
      <w:r>
        <w:t xml:space="preserve">    dateTime            [9]  Timestamp,</w:t>
      </w:r>
    </w:p>
    <w:p w14:paraId="4D45EBB1" w14:textId="77777777" w:rsidR="00AB0373" w:rsidRDefault="00AB0373" w:rsidP="00AB0373">
      <w:pPr>
        <w:pStyle w:val="Code"/>
      </w:pPr>
      <w:r>
        <w:t xml:space="preserve">    expiry              [10] MMSExpiry OPTIONAL,</w:t>
      </w:r>
    </w:p>
    <w:p w14:paraId="0E6FC9A2" w14:textId="77777777" w:rsidR="00AB0373" w:rsidRDefault="00AB0373" w:rsidP="00AB0373">
      <w:pPr>
        <w:pStyle w:val="Code"/>
      </w:pPr>
      <w:r>
        <w:t xml:space="preserve">    deliveryReport      [11] BOOLEAN OPTIONAL,</w:t>
      </w:r>
    </w:p>
    <w:p w14:paraId="719707A4" w14:textId="77777777" w:rsidR="00AB0373" w:rsidRDefault="00AB0373" w:rsidP="00AB0373">
      <w:pPr>
        <w:pStyle w:val="Code"/>
      </w:pPr>
      <w:r>
        <w:t xml:space="preserve">    priority            [12] MMSPriority OPTIONAL,</w:t>
      </w:r>
    </w:p>
    <w:p w14:paraId="4A0D1CD5" w14:textId="77777777" w:rsidR="00AB0373" w:rsidRDefault="00AB0373" w:rsidP="00AB0373">
      <w:pPr>
        <w:pStyle w:val="Code"/>
      </w:pPr>
      <w:r>
        <w:t xml:space="preserve">    senderVisibility    [13] BOOLEAN OPTIONAL,</w:t>
      </w:r>
    </w:p>
    <w:p w14:paraId="7417F3C3" w14:textId="77777777" w:rsidR="00AB0373" w:rsidRDefault="00AB0373" w:rsidP="00AB0373">
      <w:pPr>
        <w:pStyle w:val="Code"/>
      </w:pPr>
      <w:r>
        <w:t xml:space="preserve">    readReport          [14] BOOLEAN OPTIONAL,</w:t>
      </w:r>
    </w:p>
    <w:p w14:paraId="55EF7E9E" w14:textId="77777777" w:rsidR="00AB0373" w:rsidRDefault="00AB0373" w:rsidP="00AB0373">
      <w:pPr>
        <w:pStyle w:val="Code"/>
      </w:pPr>
      <w:r>
        <w:t xml:space="preserve">    subject             [15] MMSSubject OPTIONAL,</w:t>
      </w:r>
    </w:p>
    <w:p w14:paraId="5FD95A20" w14:textId="77777777" w:rsidR="00AB0373" w:rsidRDefault="00AB0373" w:rsidP="00AB0373">
      <w:pPr>
        <w:pStyle w:val="Code"/>
      </w:pPr>
      <w:r>
        <w:t xml:space="preserve">    forwardCount        [16] INTEGER OPTIONAL,</w:t>
      </w:r>
    </w:p>
    <w:p w14:paraId="30635897" w14:textId="77777777" w:rsidR="00AB0373" w:rsidRDefault="00AB0373" w:rsidP="00AB0373">
      <w:pPr>
        <w:pStyle w:val="Code"/>
      </w:pPr>
      <w:r>
        <w:t xml:space="preserve">    previouslySentBy    [17] MMSPreviouslySentBy OPTIONAL,</w:t>
      </w:r>
    </w:p>
    <w:p w14:paraId="6E4A5FF6" w14:textId="77777777" w:rsidR="00AB0373" w:rsidRDefault="00AB0373" w:rsidP="00AB0373">
      <w:pPr>
        <w:pStyle w:val="Code"/>
      </w:pPr>
      <w:r>
        <w:t xml:space="preserve">    prevSentByDateTime  [18] Timestamp OPTIONAL,</w:t>
      </w:r>
    </w:p>
    <w:p w14:paraId="365048AB" w14:textId="77777777" w:rsidR="00AB0373" w:rsidRDefault="00AB0373" w:rsidP="00AB0373">
      <w:pPr>
        <w:pStyle w:val="Code"/>
      </w:pPr>
      <w:r>
        <w:t xml:space="preserve">    applicID            [19] UTF8String OPTIONAL,</w:t>
      </w:r>
    </w:p>
    <w:p w14:paraId="41009BF7" w14:textId="77777777" w:rsidR="00AB0373" w:rsidRDefault="00AB0373" w:rsidP="00AB0373">
      <w:pPr>
        <w:pStyle w:val="Code"/>
      </w:pPr>
      <w:r>
        <w:t xml:space="preserve">    replyApplicID       [20] UTF8String OPTIONAL,</w:t>
      </w:r>
    </w:p>
    <w:p w14:paraId="4F6C3662" w14:textId="77777777" w:rsidR="00AB0373" w:rsidRDefault="00AB0373" w:rsidP="00AB0373">
      <w:pPr>
        <w:pStyle w:val="Code"/>
      </w:pPr>
      <w:r>
        <w:t xml:space="preserve">    auxApplicInfo       [21] UTF8String OPTIONAL,</w:t>
      </w:r>
    </w:p>
    <w:p w14:paraId="056F3DC6" w14:textId="77777777" w:rsidR="00AB0373" w:rsidRDefault="00AB0373" w:rsidP="00AB0373">
      <w:pPr>
        <w:pStyle w:val="Code"/>
      </w:pPr>
      <w:r>
        <w:t xml:space="preserve">    contentClass        [22] MMSContentClass OPTIONAL,</w:t>
      </w:r>
    </w:p>
    <w:p w14:paraId="17A18530" w14:textId="77777777" w:rsidR="00AB0373" w:rsidRDefault="00AB0373" w:rsidP="00AB0373">
      <w:pPr>
        <w:pStyle w:val="Code"/>
      </w:pPr>
      <w:r>
        <w:t xml:space="preserve">    dRMContent          [23] BOOLEAN OPTIONAL,</w:t>
      </w:r>
    </w:p>
    <w:p w14:paraId="2A7F3504" w14:textId="77777777" w:rsidR="00AB0373" w:rsidRDefault="00AB0373" w:rsidP="00AB0373">
      <w:pPr>
        <w:pStyle w:val="Code"/>
      </w:pPr>
      <w:r>
        <w:t xml:space="preserve">    adaptationAllowed   [24] MMSAdaptation OPTIONAL</w:t>
      </w:r>
    </w:p>
    <w:p w14:paraId="6D21A53B" w14:textId="77777777" w:rsidR="00AB0373" w:rsidRDefault="00AB0373" w:rsidP="00AB0373">
      <w:pPr>
        <w:pStyle w:val="Code"/>
      </w:pPr>
      <w:r>
        <w:t>}</w:t>
      </w:r>
    </w:p>
    <w:p w14:paraId="3ECCACEA" w14:textId="77777777" w:rsidR="00AB0373" w:rsidRDefault="00AB0373" w:rsidP="00AB0373">
      <w:pPr>
        <w:pStyle w:val="Code"/>
      </w:pPr>
    </w:p>
    <w:p w14:paraId="4D1256D0" w14:textId="77777777" w:rsidR="00AB0373" w:rsidRDefault="00AB0373" w:rsidP="00AB0373">
      <w:pPr>
        <w:pStyle w:val="Code"/>
      </w:pPr>
      <w:r>
        <w:t>MMSNotification ::= SEQUENCE</w:t>
      </w:r>
    </w:p>
    <w:p w14:paraId="5399402E" w14:textId="77777777" w:rsidR="00AB0373" w:rsidRDefault="00AB0373" w:rsidP="00AB0373">
      <w:pPr>
        <w:pStyle w:val="Code"/>
      </w:pPr>
      <w:r>
        <w:t>{</w:t>
      </w:r>
    </w:p>
    <w:p w14:paraId="393FFDA7" w14:textId="77777777" w:rsidR="00AB0373" w:rsidRDefault="00AB0373" w:rsidP="00AB0373">
      <w:pPr>
        <w:pStyle w:val="Code"/>
      </w:pPr>
      <w:r>
        <w:t xml:space="preserve">    transactionID           [1]  UTF8String,</w:t>
      </w:r>
    </w:p>
    <w:p w14:paraId="66F2BA72" w14:textId="77777777" w:rsidR="00AB0373" w:rsidRDefault="00AB0373" w:rsidP="00AB0373">
      <w:pPr>
        <w:pStyle w:val="Code"/>
      </w:pPr>
      <w:r>
        <w:t xml:space="preserve">    version                 [2]  MMSVersion,</w:t>
      </w:r>
    </w:p>
    <w:p w14:paraId="08E78BE6" w14:textId="77777777" w:rsidR="00AB0373" w:rsidRDefault="00AB0373" w:rsidP="00AB0373">
      <w:pPr>
        <w:pStyle w:val="Code"/>
      </w:pPr>
      <w:r>
        <w:t xml:space="preserve">    originatingMMSParty     [3]  MMSParty OPTIONAL,</w:t>
      </w:r>
    </w:p>
    <w:p w14:paraId="35EE99EC" w14:textId="77777777" w:rsidR="00AB0373" w:rsidRDefault="00AB0373" w:rsidP="00AB0373">
      <w:pPr>
        <w:pStyle w:val="Code"/>
      </w:pPr>
      <w:r>
        <w:t xml:space="preserve">    direction               [4]  MMSDirection,</w:t>
      </w:r>
    </w:p>
    <w:p w14:paraId="1D93C263" w14:textId="77777777" w:rsidR="00AB0373" w:rsidRDefault="00AB0373" w:rsidP="00AB0373">
      <w:pPr>
        <w:pStyle w:val="Code"/>
      </w:pPr>
      <w:r>
        <w:t xml:space="preserve">    subject                 [5]  MMSSubject OPTIONAL,</w:t>
      </w:r>
    </w:p>
    <w:p w14:paraId="489506AA" w14:textId="77777777" w:rsidR="00AB0373" w:rsidRDefault="00AB0373" w:rsidP="00AB0373">
      <w:pPr>
        <w:pStyle w:val="Code"/>
      </w:pPr>
      <w:r>
        <w:t xml:space="preserve">    deliveryReportRequested [6]  BOOLEAN OPTIONAL,</w:t>
      </w:r>
    </w:p>
    <w:p w14:paraId="182D722A" w14:textId="77777777" w:rsidR="00AB0373" w:rsidRDefault="00AB0373" w:rsidP="00AB0373">
      <w:pPr>
        <w:pStyle w:val="Code"/>
      </w:pPr>
      <w:r>
        <w:t xml:space="preserve">    stored                  [7]  BOOLEAN OPTIONAL,</w:t>
      </w:r>
    </w:p>
    <w:p w14:paraId="228176E6" w14:textId="77777777" w:rsidR="00AB0373" w:rsidRDefault="00AB0373" w:rsidP="00AB0373">
      <w:pPr>
        <w:pStyle w:val="Code"/>
      </w:pPr>
      <w:r>
        <w:t xml:space="preserve">    messageClass            [8]  MMSMessageClass,</w:t>
      </w:r>
    </w:p>
    <w:p w14:paraId="5BBB0D86" w14:textId="77777777" w:rsidR="00AB0373" w:rsidRDefault="00AB0373" w:rsidP="00AB0373">
      <w:pPr>
        <w:pStyle w:val="Code"/>
      </w:pPr>
      <w:r>
        <w:t xml:space="preserve">    priority                [9]  MMSPriority OPTIONAL,</w:t>
      </w:r>
    </w:p>
    <w:p w14:paraId="3202C1D2" w14:textId="77777777" w:rsidR="00AB0373" w:rsidRDefault="00AB0373" w:rsidP="00AB0373">
      <w:pPr>
        <w:pStyle w:val="Code"/>
      </w:pPr>
      <w:r>
        <w:t xml:space="preserve">    messageSize             [10]  INTEGER,</w:t>
      </w:r>
    </w:p>
    <w:p w14:paraId="2ED25D99" w14:textId="77777777" w:rsidR="00AB0373" w:rsidRDefault="00AB0373" w:rsidP="00AB0373">
      <w:pPr>
        <w:pStyle w:val="Code"/>
      </w:pPr>
      <w:r>
        <w:t xml:space="preserve">    expiry                  [11] MMSExpiry,</w:t>
      </w:r>
    </w:p>
    <w:p w14:paraId="575D74EC" w14:textId="77777777" w:rsidR="00AB0373" w:rsidRDefault="00AB0373" w:rsidP="00AB0373">
      <w:pPr>
        <w:pStyle w:val="Code"/>
      </w:pPr>
      <w:r>
        <w:t xml:space="preserve">    replyCharging           [12] MMSReplyCharging OPTIONAL</w:t>
      </w:r>
    </w:p>
    <w:p w14:paraId="375B605F" w14:textId="77777777" w:rsidR="00AB0373" w:rsidRDefault="00AB0373" w:rsidP="00AB0373">
      <w:pPr>
        <w:pStyle w:val="Code"/>
      </w:pPr>
      <w:r>
        <w:t>}</w:t>
      </w:r>
    </w:p>
    <w:p w14:paraId="478CDFCC" w14:textId="77777777" w:rsidR="00AB0373" w:rsidRDefault="00AB0373" w:rsidP="00AB0373">
      <w:pPr>
        <w:pStyle w:val="Code"/>
      </w:pPr>
    </w:p>
    <w:p w14:paraId="0272734C" w14:textId="77777777" w:rsidR="00AB0373" w:rsidRDefault="00AB0373" w:rsidP="00AB0373">
      <w:pPr>
        <w:pStyle w:val="Code"/>
      </w:pPr>
      <w:r>
        <w:t>MMSSendToNonLocalTarget ::= SEQUENCE</w:t>
      </w:r>
    </w:p>
    <w:p w14:paraId="7BBDEA72" w14:textId="77777777" w:rsidR="00AB0373" w:rsidRDefault="00AB0373" w:rsidP="00AB0373">
      <w:pPr>
        <w:pStyle w:val="Code"/>
      </w:pPr>
      <w:r>
        <w:t>{</w:t>
      </w:r>
    </w:p>
    <w:p w14:paraId="3FD80E54" w14:textId="77777777" w:rsidR="00AB0373" w:rsidRDefault="00AB0373" w:rsidP="00AB0373">
      <w:pPr>
        <w:pStyle w:val="Code"/>
      </w:pPr>
      <w:r>
        <w:t xml:space="preserve">    version             [1]  MMSVersion,</w:t>
      </w:r>
    </w:p>
    <w:p w14:paraId="5EAA811C" w14:textId="77777777" w:rsidR="00AB0373" w:rsidRDefault="00AB0373" w:rsidP="00AB0373">
      <w:pPr>
        <w:pStyle w:val="Code"/>
      </w:pPr>
      <w:r>
        <w:t xml:space="preserve">    transactionID       [2]  UTF8String,</w:t>
      </w:r>
    </w:p>
    <w:p w14:paraId="4E27EBC8" w14:textId="77777777" w:rsidR="00AB0373" w:rsidRDefault="00AB0373" w:rsidP="00AB0373">
      <w:pPr>
        <w:pStyle w:val="Code"/>
      </w:pPr>
      <w:r>
        <w:t xml:space="preserve">    messageID           [3]  UTF8String,</w:t>
      </w:r>
    </w:p>
    <w:p w14:paraId="6C8D44F9" w14:textId="77777777" w:rsidR="00AB0373" w:rsidRDefault="00AB0373" w:rsidP="00AB0373">
      <w:pPr>
        <w:pStyle w:val="Code"/>
      </w:pPr>
      <w:r>
        <w:t xml:space="preserve">    terminatingMMSParty [4]  SEQUENCE OF MMSParty,</w:t>
      </w:r>
    </w:p>
    <w:p w14:paraId="029C0530" w14:textId="77777777" w:rsidR="00AB0373" w:rsidRDefault="00AB0373" w:rsidP="00AB0373">
      <w:pPr>
        <w:pStyle w:val="Code"/>
      </w:pPr>
      <w:r>
        <w:t xml:space="preserve">    originatingMMSParty [5]  MMSParty,</w:t>
      </w:r>
    </w:p>
    <w:p w14:paraId="367FB850" w14:textId="77777777" w:rsidR="00AB0373" w:rsidRDefault="00AB0373" w:rsidP="00AB0373">
      <w:pPr>
        <w:pStyle w:val="Code"/>
      </w:pPr>
      <w:r>
        <w:t xml:space="preserve">    direction           [6]  MMSDirection,</w:t>
      </w:r>
    </w:p>
    <w:p w14:paraId="5CCE9F8B" w14:textId="77777777" w:rsidR="00AB0373" w:rsidRDefault="00AB0373" w:rsidP="00AB0373">
      <w:pPr>
        <w:pStyle w:val="Code"/>
      </w:pPr>
      <w:r>
        <w:t xml:space="preserve">    contentType         [7]  MMSContentType,</w:t>
      </w:r>
    </w:p>
    <w:p w14:paraId="7DCB771A" w14:textId="77777777" w:rsidR="00AB0373" w:rsidRDefault="00AB0373" w:rsidP="00AB0373">
      <w:pPr>
        <w:pStyle w:val="Code"/>
      </w:pPr>
      <w:r>
        <w:t xml:space="preserve">    messageClass        [8]  MMSMessageClass OPTIONAL,</w:t>
      </w:r>
    </w:p>
    <w:p w14:paraId="01A517F6" w14:textId="77777777" w:rsidR="00AB0373" w:rsidRDefault="00AB0373" w:rsidP="00AB0373">
      <w:pPr>
        <w:pStyle w:val="Code"/>
      </w:pPr>
      <w:r>
        <w:t xml:space="preserve">    dateTime            [9]  Timestamp,</w:t>
      </w:r>
    </w:p>
    <w:p w14:paraId="3594E10E" w14:textId="77777777" w:rsidR="00AB0373" w:rsidRDefault="00AB0373" w:rsidP="00AB0373">
      <w:pPr>
        <w:pStyle w:val="Code"/>
      </w:pPr>
      <w:r>
        <w:t xml:space="preserve">    expiry              [10] MMSExpiry OPTIONAL,</w:t>
      </w:r>
    </w:p>
    <w:p w14:paraId="2B8AA1C4" w14:textId="77777777" w:rsidR="00AB0373" w:rsidRDefault="00AB0373" w:rsidP="00AB0373">
      <w:pPr>
        <w:pStyle w:val="Code"/>
      </w:pPr>
      <w:r>
        <w:t xml:space="preserve">    deliveryReport      [11] BOOLEAN OPTIONAL,</w:t>
      </w:r>
    </w:p>
    <w:p w14:paraId="006CACAE" w14:textId="77777777" w:rsidR="00AB0373" w:rsidRDefault="00AB0373" w:rsidP="00AB0373">
      <w:pPr>
        <w:pStyle w:val="Code"/>
      </w:pPr>
      <w:r>
        <w:t xml:space="preserve">    priority            [12] MMSPriority OPTIONAL,</w:t>
      </w:r>
    </w:p>
    <w:p w14:paraId="642945D5" w14:textId="77777777" w:rsidR="00AB0373" w:rsidRDefault="00AB0373" w:rsidP="00AB0373">
      <w:pPr>
        <w:pStyle w:val="Code"/>
      </w:pPr>
      <w:r>
        <w:t xml:space="preserve">    senderVisibility    [13] BOOLEAN OPTIONAL,</w:t>
      </w:r>
    </w:p>
    <w:p w14:paraId="1E68E62E" w14:textId="77777777" w:rsidR="00AB0373" w:rsidRDefault="00AB0373" w:rsidP="00AB0373">
      <w:pPr>
        <w:pStyle w:val="Code"/>
      </w:pPr>
      <w:r>
        <w:t xml:space="preserve">    readReport          [14] BOOLEAN OPTIONAL,</w:t>
      </w:r>
    </w:p>
    <w:p w14:paraId="395343EF" w14:textId="77777777" w:rsidR="00AB0373" w:rsidRDefault="00AB0373" w:rsidP="00AB0373">
      <w:pPr>
        <w:pStyle w:val="Code"/>
      </w:pPr>
      <w:r>
        <w:t xml:space="preserve">    subject             [15] MMSSubject OPTIONAL,</w:t>
      </w:r>
    </w:p>
    <w:p w14:paraId="4A61FDC4" w14:textId="77777777" w:rsidR="00AB0373" w:rsidRDefault="00AB0373" w:rsidP="00AB0373">
      <w:pPr>
        <w:pStyle w:val="Code"/>
      </w:pPr>
      <w:r>
        <w:t xml:space="preserve">    forwardCount        [16] INTEGER OPTIONAL,</w:t>
      </w:r>
    </w:p>
    <w:p w14:paraId="2C512F28" w14:textId="77777777" w:rsidR="00AB0373" w:rsidRDefault="00AB0373" w:rsidP="00AB0373">
      <w:pPr>
        <w:pStyle w:val="Code"/>
      </w:pPr>
      <w:r>
        <w:t xml:space="preserve">    previouslySentBy    [17] MMSPreviouslySentBy OPTIONAL,</w:t>
      </w:r>
    </w:p>
    <w:p w14:paraId="418ADB09" w14:textId="77777777" w:rsidR="00AB0373" w:rsidRDefault="00AB0373" w:rsidP="00AB0373">
      <w:pPr>
        <w:pStyle w:val="Code"/>
      </w:pPr>
      <w:r>
        <w:t xml:space="preserve">    prevSentByDateTime  [18] Timestamp OPTIONAL,</w:t>
      </w:r>
    </w:p>
    <w:p w14:paraId="0701C961" w14:textId="77777777" w:rsidR="00AB0373" w:rsidRDefault="00AB0373" w:rsidP="00AB0373">
      <w:pPr>
        <w:pStyle w:val="Code"/>
      </w:pPr>
      <w:r>
        <w:t xml:space="preserve">    applicID            [19] UTF8String OPTIONAL,</w:t>
      </w:r>
    </w:p>
    <w:p w14:paraId="6A97514C" w14:textId="77777777" w:rsidR="00AB0373" w:rsidRDefault="00AB0373" w:rsidP="00AB0373">
      <w:pPr>
        <w:pStyle w:val="Code"/>
      </w:pPr>
      <w:r>
        <w:t xml:space="preserve">    replyApplicID       [20] UTF8String OPTIONAL,</w:t>
      </w:r>
    </w:p>
    <w:p w14:paraId="4A16C041" w14:textId="77777777" w:rsidR="00AB0373" w:rsidRDefault="00AB0373" w:rsidP="00AB0373">
      <w:pPr>
        <w:pStyle w:val="Code"/>
      </w:pPr>
      <w:r>
        <w:t xml:space="preserve">    auxApplicInfo       [21] UTF8String OPTIONAL,</w:t>
      </w:r>
    </w:p>
    <w:p w14:paraId="65DA49D0" w14:textId="77777777" w:rsidR="00AB0373" w:rsidRDefault="00AB0373" w:rsidP="00AB0373">
      <w:pPr>
        <w:pStyle w:val="Code"/>
      </w:pPr>
      <w:r>
        <w:t xml:space="preserve">    contentClass        [22] MMSContentClass OPTIONAL,</w:t>
      </w:r>
    </w:p>
    <w:p w14:paraId="024EA65B" w14:textId="77777777" w:rsidR="00AB0373" w:rsidRDefault="00AB0373" w:rsidP="00AB0373">
      <w:pPr>
        <w:pStyle w:val="Code"/>
      </w:pPr>
      <w:r>
        <w:t xml:space="preserve">    dRMContent          [23] BOOLEAN OPTIONAL,</w:t>
      </w:r>
    </w:p>
    <w:p w14:paraId="1E5092DB" w14:textId="77777777" w:rsidR="00AB0373" w:rsidRDefault="00AB0373" w:rsidP="00AB0373">
      <w:pPr>
        <w:pStyle w:val="Code"/>
      </w:pPr>
      <w:r>
        <w:t xml:space="preserve">    adaptationAllowed   [24] MMSAdaptation OPTIONAL</w:t>
      </w:r>
    </w:p>
    <w:p w14:paraId="141E8BF8" w14:textId="77777777" w:rsidR="00AB0373" w:rsidRDefault="00AB0373" w:rsidP="00AB0373">
      <w:pPr>
        <w:pStyle w:val="Code"/>
      </w:pPr>
      <w:r>
        <w:t>}</w:t>
      </w:r>
    </w:p>
    <w:p w14:paraId="72EC5A3E" w14:textId="77777777" w:rsidR="00AB0373" w:rsidRDefault="00AB0373" w:rsidP="00AB0373">
      <w:pPr>
        <w:pStyle w:val="Code"/>
      </w:pPr>
    </w:p>
    <w:p w14:paraId="704F02B8" w14:textId="77777777" w:rsidR="00AB0373" w:rsidRDefault="00AB0373" w:rsidP="00AB0373">
      <w:pPr>
        <w:pStyle w:val="Code"/>
      </w:pPr>
      <w:r>
        <w:t>MMSNotificationResponse ::= SEQUENCE</w:t>
      </w:r>
    </w:p>
    <w:p w14:paraId="222832F9" w14:textId="77777777" w:rsidR="00AB0373" w:rsidRDefault="00AB0373" w:rsidP="00AB0373">
      <w:pPr>
        <w:pStyle w:val="Code"/>
      </w:pPr>
      <w:r>
        <w:t>{</w:t>
      </w:r>
    </w:p>
    <w:p w14:paraId="7B38441C" w14:textId="77777777" w:rsidR="00AB0373" w:rsidRDefault="00AB0373" w:rsidP="00AB0373">
      <w:pPr>
        <w:pStyle w:val="Code"/>
      </w:pPr>
      <w:r>
        <w:t xml:space="preserve">    transactionID [1] UTF8String,</w:t>
      </w:r>
    </w:p>
    <w:p w14:paraId="3899D537" w14:textId="77777777" w:rsidR="00AB0373" w:rsidRDefault="00AB0373" w:rsidP="00AB0373">
      <w:pPr>
        <w:pStyle w:val="Code"/>
      </w:pPr>
      <w:r>
        <w:t xml:space="preserve">    version       [2] MMSVersion,</w:t>
      </w:r>
    </w:p>
    <w:p w14:paraId="00958051" w14:textId="77777777" w:rsidR="00AB0373" w:rsidRDefault="00AB0373" w:rsidP="00AB0373">
      <w:pPr>
        <w:pStyle w:val="Code"/>
      </w:pPr>
      <w:r>
        <w:t xml:space="preserve">    direction     [3] MMSDirection,</w:t>
      </w:r>
    </w:p>
    <w:p w14:paraId="02685508" w14:textId="77777777" w:rsidR="00AB0373" w:rsidRDefault="00AB0373" w:rsidP="00AB0373">
      <w:pPr>
        <w:pStyle w:val="Code"/>
      </w:pPr>
      <w:r>
        <w:t xml:space="preserve">    status        [4] MMStatus,</w:t>
      </w:r>
    </w:p>
    <w:p w14:paraId="7792D0D2" w14:textId="77777777" w:rsidR="00AB0373" w:rsidRDefault="00AB0373" w:rsidP="00AB0373">
      <w:pPr>
        <w:pStyle w:val="Code"/>
      </w:pPr>
      <w:r>
        <w:t xml:space="preserve">    reportAllowed [5] BOOLEAN OPTIONAL</w:t>
      </w:r>
    </w:p>
    <w:p w14:paraId="5662077A" w14:textId="77777777" w:rsidR="00AB0373" w:rsidRDefault="00AB0373" w:rsidP="00AB0373">
      <w:pPr>
        <w:pStyle w:val="Code"/>
      </w:pPr>
      <w:r>
        <w:t>}</w:t>
      </w:r>
    </w:p>
    <w:p w14:paraId="09C5B64E" w14:textId="77777777" w:rsidR="00AB0373" w:rsidRDefault="00AB0373" w:rsidP="00AB0373">
      <w:pPr>
        <w:pStyle w:val="Code"/>
      </w:pPr>
    </w:p>
    <w:p w14:paraId="00EF7FCB" w14:textId="77777777" w:rsidR="00AB0373" w:rsidRDefault="00AB0373" w:rsidP="00AB0373">
      <w:pPr>
        <w:pStyle w:val="Code"/>
      </w:pPr>
      <w:r>
        <w:t>MMSRetrieval ::= SEQUENCE</w:t>
      </w:r>
    </w:p>
    <w:p w14:paraId="7F063DB9" w14:textId="77777777" w:rsidR="00AB0373" w:rsidRDefault="00AB0373" w:rsidP="00AB0373">
      <w:pPr>
        <w:pStyle w:val="Code"/>
      </w:pPr>
      <w:r>
        <w:t>{</w:t>
      </w:r>
    </w:p>
    <w:p w14:paraId="2D7ADE24" w14:textId="77777777" w:rsidR="00AB0373" w:rsidRDefault="00AB0373" w:rsidP="00AB0373">
      <w:pPr>
        <w:pStyle w:val="Code"/>
      </w:pPr>
      <w:r>
        <w:t xml:space="preserve">    transactionID       [1]  UTF8String,</w:t>
      </w:r>
    </w:p>
    <w:p w14:paraId="5DA8DABA" w14:textId="77777777" w:rsidR="00AB0373" w:rsidRDefault="00AB0373" w:rsidP="00AB0373">
      <w:pPr>
        <w:pStyle w:val="Code"/>
      </w:pPr>
      <w:r>
        <w:t xml:space="preserve">    version             [2]  MMSVersion,</w:t>
      </w:r>
    </w:p>
    <w:p w14:paraId="31DBEEA2" w14:textId="77777777" w:rsidR="00AB0373" w:rsidRDefault="00AB0373" w:rsidP="00AB0373">
      <w:pPr>
        <w:pStyle w:val="Code"/>
      </w:pPr>
      <w:r>
        <w:t xml:space="preserve">    messageID           [3]  UTF8String,</w:t>
      </w:r>
    </w:p>
    <w:p w14:paraId="5D5E8741" w14:textId="77777777" w:rsidR="00AB0373" w:rsidRDefault="00AB0373" w:rsidP="00AB0373">
      <w:pPr>
        <w:pStyle w:val="Code"/>
      </w:pPr>
      <w:r>
        <w:t xml:space="preserve">    dateTime            [4]  Timestamp,</w:t>
      </w:r>
    </w:p>
    <w:p w14:paraId="0E77B09E" w14:textId="77777777" w:rsidR="00AB0373" w:rsidRDefault="00AB0373" w:rsidP="00AB0373">
      <w:pPr>
        <w:pStyle w:val="Code"/>
      </w:pPr>
      <w:r>
        <w:t xml:space="preserve">    originatingMMSParty [5]  MMSParty OPTIONAL,</w:t>
      </w:r>
    </w:p>
    <w:p w14:paraId="20BF555F" w14:textId="77777777" w:rsidR="00AB0373" w:rsidRDefault="00AB0373" w:rsidP="00AB0373">
      <w:pPr>
        <w:pStyle w:val="Code"/>
      </w:pPr>
      <w:r>
        <w:t xml:space="preserve">    previouslySentBy    [6]  MMSPreviouslySentBy OPTIONAL,</w:t>
      </w:r>
    </w:p>
    <w:p w14:paraId="673AEB49" w14:textId="77777777" w:rsidR="00AB0373" w:rsidRDefault="00AB0373" w:rsidP="00AB0373">
      <w:pPr>
        <w:pStyle w:val="Code"/>
      </w:pPr>
      <w:r>
        <w:t xml:space="preserve">    prevSentByDateTime  [7]  Timestamp OPTIONAL,</w:t>
      </w:r>
    </w:p>
    <w:p w14:paraId="5A613E30" w14:textId="77777777" w:rsidR="00AB0373" w:rsidRDefault="00AB0373" w:rsidP="00AB0373">
      <w:pPr>
        <w:pStyle w:val="Code"/>
      </w:pPr>
      <w:r>
        <w:t xml:space="preserve">    terminatingMMSParty [8]  SEQUENCE OF MMSParty OPTIONAL,</w:t>
      </w:r>
    </w:p>
    <w:p w14:paraId="5F9B9C24" w14:textId="77777777" w:rsidR="00AB0373" w:rsidRDefault="00AB0373" w:rsidP="00AB0373">
      <w:pPr>
        <w:pStyle w:val="Code"/>
      </w:pPr>
      <w:r>
        <w:t xml:space="preserve">    cCRecipients        [9]  SEQUENCE OF MMSParty OPTIONAL,</w:t>
      </w:r>
    </w:p>
    <w:p w14:paraId="6FC1EFB6" w14:textId="77777777" w:rsidR="00AB0373" w:rsidRDefault="00AB0373" w:rsidP="00AB0373">
      <w:pPr>
        <w:pStyle w:val="Code"/>
      </w:pPr>
      <w:r>
        <w:t xml:space="preserve">    direction           [10] MMSDirection,</w:t>
      </w:r>
    </w:p>
    <w:p w14:paraId="7E1602C3" w14:textId="77777777" w:rsidR="00AB0373" w:rsidRDefault="00AB0373" w:rsidP="00AB0373">
      <w:pPr>
        <w:pStyle w:val="Code"/>
      </w:pPr>
      <w:r>
        <w:t xml:space="preserve">    subject             [11] MMSSubject OPTIONAL,</w:t>
      </w:r>
    </w:p>
    <w:p w14:paraId="2D74F78A" w14:textId="77777777" w:rsidR="00AB0373" w:rsidRDefault="00AB0373" w:rsidP="00AB0373">
      <w:pPr>
        <w:pStyle w:val="Code"/>
      </w:pPr>
      <w:r>
        <w:t xml:space="preserve">    state               [12] MMState OPTIONAL,</w:t>
      </w:r>
    </w:p>
    <w:p w14:paraId="7B4936FB" w14:textId="77777777" w:rsidR="00AB0373" w:rsidRDefault="00AB0373" w:rsidP="00AB0373">
      <w:pPr>
        <w:pStyle w:val="Code"/>
      </w:pPr>
      <w:r>
        <w:t xml:space="preserve">    flags               [13] MMFlags OPTIONAL,</w:t>
      </w:r>
    </w:p>
    <w:p w14:paraId="42CF30D2" w14:textId="77777777" w:rsidR="00AB0373" w:rsidRDefault="00AB0373" w:rsidP="00AB0373">
      <w:pPr>
        <w:pStyle w:val="Code"/>
      </w:pPr>
      <w:r>
        <w:t xml:space="preserve">    messageClass        [14] MMSMessageClass OPTIONAL,</w:t>
      </w:r>
    </w:p>
    <w:p w14:paraId="2190C906" w14:textId="77777777" w:rsidR="00AB0373" w:rsidRDefault="00AB0373" w:rsidP="00AB0373">
      <w:pPr>
        <w:pStyle w:val="Code"/>
      </w:pPr>
      <w:r>
        <w:t xml:space="preserve">    priority            [15] MMSPriority,</w:t>
      </w:r>
    </w:p>
    <w:p w14:paraId="4A7CB1C3" w14:textId="77777777" w:rsidR="00AB0373" w:rsidRDefault="00AB0373" w:rsidP="00AB0373">
      <w:pPr>
        <w:pStyle w:val="Code"/>
      </w:pPr>
      <w:r>
        <w:t xml:space="preserve">    deliveryReport      [16] BOOLEAN OPTIONAL,</w:t>
      </w:r>
    </w:p>
    <w:p w14:paraId="2CBC63BA" w14:textId="77777777" w:rsidR="00AB0373" w:rsidRDefault="00AB0373" w:rsidP="00AB0373">
      <w:pPr>
        <w:pStyle w:val="Code"/>
      </w:pPr>
      <w:r>
        <w:t xml:space="preserve">    readReport          [17] BOOLEAN OPTIONAL,</w:t>
      </w:r>
    </w:p>
    <w:p w14:paraId="524AA0E6" w14:textId="77777777" w:rsidR="00AB0373" w:rsidRDefault="00AB0373" w:rsidP="00AB0373">
      <w:pPr>
        <w:pStyle w:val="Code"/>
      </w:pPr>
      <w:r>
        <w:t xml:space="preserve">    replyCharging       [18] MMSReplyCharging OPTIONAL,</w:t>
      </w:r>
    </w:p>
    <w:p w14:paraId="140B7897" w14:textId="77777777" w:rsidR="00AB0373" w:rsidRDefault="00AB0373" w:rsidP="00AB0373">
      <w:pPr>
        <w:pStyle w:val="Code"/>
      </w:pPr>
      <w:r>
        <w:t xml:space="preserve">    retrieveStatus      [19] MMSRetrieveStatus OPTIONAL,</w:t>
      </w:r>
    </w:p>
    <w:p w14:paraId="171DF4F3" w14:textId="77777777" w:rsidR="00AB0373" w:rsidRDefault="00AB0373" w:rsidP="00AB0373">
      <w:pPr>
        <w:pStyle w:val="Code"/>
      </w:pPr>
      <w:r>
        <w:t xml:space="preserve">    retrieveStatusText  [20] UTF8String OPTIONAL,</w:t>
      </w:r>
    </w:p>
    <w:p w14:paraId="734ADBAD" w14:textId="77777777" w:rsidR="00AB0373" w:rsidRDefault="00AB0373" w:rsidP="00AB0373">
      <w:pPr>
        <w:pStyle w:val="Code"/>
      </w:pPr>
      <w:r>
        <w:t xml:space="preserve">    applicID            [21] UTF8String OPTIONAL,</w:t>
      </w:r>
    </w:p>
    <w:p w14:paraId="19DA6E0B" w14:textId="77777777" w:rsidR="00AB0373" w:rsidRDefault="00AB0373" w:rsidP="00AB0373">
      <w:pPr>
        <w:pStyle w:val="Code"/>
      </w:pPr>
      <w:r>
        <w:t xml:space="preserve">    replyApplicID       [22] UTF8String OPTIONAL,</w:t>
      </w:r>
    </w:p>
    <w:p w14:paraId="6BBC4893" w14:textId="77777777" w:rsidR="00AB0373" w:rsidRDefault="00AB0373" w:rsidP="00AB0373">
      <w:pPr>
        <w:pStyle w:val="Code"/>
      </w:pPr>
      <w:r>
        <w:t xml:space="preserve">    auxApplicInfo       [23] UTF8String OPTIONAL,</w:t>
      </w:r>
    </w:p>
    <w:p w14:paraId="31393287" w14:textId="77777777" w:rsidR="00AB0373" w:rsidRDefault="00AB0373" w:rsidP="00AB0373">
      <w:pPr>
        <w:pStyle w:val="Code"/>
      </w:pPr>
      <w:r>
        <w:t xml:space="preserve">    contentClass        [24] MMSContentClass OPTIONAL,</w:t>
      </w:r>
    </w:p>
    <w:p w14:paraId="7A543A15" w14:textId="77777777" w:rsidR="00AB0373" w:rsidRDefault="00AB0373" w:rsidP="00AB0373">
      <w:pPr>
        <w:pStyle w:val="Code"/>
      </w:pPr>
      <w:r>
        <w:t xml:space="preserve">    dRMContent          [25] BOOLEAN OPTIONAL,</w:t>
      </w:r>
    </w:p>
    <w:p w14:paraId="0C453E0E" w14:textId="77777777" w:rsidR="00AB0373" w:rsidRDefault="00AB0373" w:rsidP="00AB0373">
      <w:pPr>
        <w:pStyle w:val="Code"/>
      </w:pPr>
      <w:r>
        <w:t xml:space="preserve">    replaceID           [26] UTF8String OPTIONAL,</w:t>
      </w:r>
    </w:p>
    <w:p w14:paraId="576A4D77" w14:textId="77777777" w:rsidR="00AB0373" w:rsidRDefault="00AB0373" w:rsidP="00AB0373">
      <w:pPr>
        <w:pStyle w:val="Code"/>
      </w:pPr>
      <w:r>
        <w:t xml:space="preserve">    contentType         [27] UTF8String OPTIONAL</w:t>
      </w:r>
    </w:p>
    <w:p w14:paraId="242AB8C8" w14:textId="77777777" w:rsidR="00AB0373" w:rsidRDefault="00AB0373" w:rsidP="00AB0373">
      <w:pPr>
        <w:pStyle w:val="Code"/>
      </w:pPr>
      <w:r>
        <w:t>}</w:t>
      </w:r>
    </w:p>
    <w:p w14:paraId="15FF8F60" w14:textId="77777777" w:rsidR="00AB0373" w:rsidRDefault="00AB0373" w:rsidP="00AB0373">
      <w:pPr>
        <w:pStyle w:val="Code"/>
      </w:pPr>
    </w:p>
    <w:p w14:paraId="082C0AA1" w14:textId="77777777" w:rsidR="00AB0373" w:rsidRDefault="00AB0373" w:rsidP="00AB0373">
      <w:pPr>
        <w:pStyle w:val="Code"/>
      </w:pPr>
      <w:r>
        <w:t>MMSDeliveryAck ::= SEQUENCE</w:t>
      </w:r>
    </w:p>
    <w:p w14:paraId="1CA0712C" w14:textId="77777777" w:rsidR="00AB0373" w:rsidRDefault="00AB0373" w:rsidP="00AB0373">
      <w:pPr>
        <w:pStyle w:val="Code"/>
      </w:pPr>
      <w:r>
        <w:t>{</w:t>
      </w:r>
    </w:p>
    <w:p w14:paraId="52225EAE" w14:textId="77777777" w:rsidR="00AB0373" w:rsidRDefault="00AB0373" w:rsidP="00AB0373">
      <w:pPr>
        <w:pStyle w:val="Code"/>
      </w:pPr>
      <w:r>
        <w:t xml:space="preserve">    transactionID [1] UTF8String,</w:t>
      </w:r>
    </w:p>
    <w:p w14:paraId="0B970DCF" w14:textId="77777777" w:rsidR="00AB0373" w:rsidRDefault="00AB0373" w:rsidP="00AB0373">
      <w:pPr>
        <w:pStyle w:val="Code"/>
      </w:pPr>
      <w:r>
        <w:t xml:space="preserve">    version       [2] MMSVersion,</w:t>
      </w:r>
    </w:p>
    <w:p w14:paraId="3CF97473" w14:textId="77777777" w:rsidR="00AB0373" w:rsidRDefault="00AB0373" w:rsidP="00AB0373">
      <w:pPr>
        <w:pStyle w:val="Code"/>
      </w:pPr>
      <w:r>
        <w:t xml:space="preserve">    reportAllowed [3] BOOLEAN OPTIONAL,</w:t>
      </w:r>
    </w:p>
    <w:p w14:paraId="48F526BC" w14:textId="77777777" w:rsidR="00AB0373" w:rsidRDefault="00AB0373" w:rsidP="00AB0373">
      <w:pPr>
        <w:pStyle w:val="Code"/>
      </w:pPr>
      <w:r>
        <w:t xml:space="preserve">    status        [4] MMStatus,</w:t>
      </w:r>
    </w:p>
    <w:p w14:paraId="7FDBD4A8" w14:textId="77777777" w:rsidR="00AB0373" w:rsidRDefault="00AB0373" w:rsidP="00AB0373">
      <w:pPr>
        <w:pStyle w:val="Code"/>
      </w:pPr>
      <w:r>
        <w:t xml:space="preserve">    direction     [5] MMSDirection</w:t>
      </w:r>
    </w:p>
    <w:p w14:paraId="2F7A337C" w14:textId="77777777" w:rsidR="00AB0373" w:rsidRDefault="00AB0373" w:rsidP="00AB0373">
      <w:pPr>
        <w:pStyle w:val="Code"/>
      </w:pPr>
      <w:r>
        <w:t>}</w:t>
      </w:r>
    </w:p>
    <w:p w14:paraId="7E15D8A9" w14:textId="77777777" w:rsidR="00AB0373" w:rsidRDefault="00AB0373" w:rsidP="00AB0373">
      <w:pPr>
        <w:pStyle w:val="Code"/>
      </w:pPr>
    </w:p>
    <w:p w14:paraId="2725C993" w14:textId="77777777" w:rsidR="00AB0373" w:rsidRDefault="00AB0373" w:rsidP="00AB0373">
      <w:pPr>
        <w:pStyle w:val="Code"/>
      </w:pPr>
      <w:r>
        <w:t>MMSForward ::= SEQUENCE</w:t>
      </w:r>
    </w:p>
    <w:p w14:paraId="6FB2E1BE" w14:textId="77777777" w:rsidR="00AB0373" w:rsidRDefault="00AB0373" w:rsidP="00AB0373">
      <w:pPr>
        <w:pStyle w:val="Code"/>
      </w:pPr>
      <w:r>
        <w:t>{</w:t>
      </w:r>
    </w:p>
    <w:p w14:paraId="3C8B31F5" w14:textId="77777777" w:rsidR="00AB0373" w:rsidRDefault="00AB0373" w:rsidP="00AB0373">
      <w:pPr>
        <w:pStyle w:val="Code"/>
      </w:pPr>
      <w:r>
        <w:t xml:space="preserve">    transactionID         [1]  UTF8String,</w:t>
      </w:r>
    </w:p>
    <w:p w14:paraId="43084844" w14:textId="77777777" w:rsidR="00AB0373" w:rsidRDefault="00AB0373" w:rsidP="00AB0373">
      <w:pPr>
        <w:pStyle w:val="Code"/>
      </w:pPr>
      <w:r>
        <w:t xml:space="preserve">    version               [2]  MMSVersion,</w:t>
      </w:r>
    </w:p>
    <w:p w14:paraId="2FC91E63" w14:textId="77777777" w:rsidR="00AB0373" w:rsidRDefault="00AB0373" w:rsidP="00AB0373">
      <w:pPr>
        <w:pStyle w:val="Code"/>
      </w:pPr>
      <w:r>
        <w:t xml:space="preserve">    dateTime              [3]  Timestamp OPTIONAL,</w:t>
      </w:r>
    </w:p>
    <w:p w14:paraId="519F92F5" w14:textId="77777777" w:rsidR="00AB0373" w:rsidRDefault="00AB0373" w:rsidP="00AB0373">
      <w:pPr>
        <w:pStyle w:val="Code"/>
      </w:pPr>
      <w:r>
        <w:t xml:space="preserve">    originatingMMSParty   [4]  MMSParty,</w:t>
      </w:r>
    </w:p>
    <w:p w14:paraId="71D5966B" w14:textId="77777777" w:rsidR="00AB0373" w:rsidRDefault="00AB0373" w:rsidP="00AB0373">
      <w:pPr>
        <w:pStyle w:val="Code"/>
      </w:pPr>
      <w:r>
        <w:t xml:space="preserve">    terminatingMMSParty   [5]  SEQUENCE OF MMSParty OPTIONAL,</w:t>
      </w:r>
    </w:p>
    <w:p w14:paraId="29F889C6" w14:textId="77777777" w:rsidR="00AB0373" w:rsidRDefault="00AB0373" w:rsidP="00AB0373">
      <w:pPr>
        <w:pStyle w:val="Code"/>
      </w:pPr>
      <w:r>
        <w:t xml:space="preserve">    cCRecipients          [6]  SEQUENCE OF MMSParty OPTIONAL,</w:t>
      </w:r>
    </w:p>
    <w:p w14:paraId="3ECA30FE" w14:textId="77777777" w:rsidR="00AB0373" w:rsidRDefault="00AB0373" w:rsidP="00AB0373">
      <w:pPr>
        <w:pStyle w:val="Code"/>
      </w:pPr>
      <w:r>
        <w:t xml:space="preserve">    bCCRecipients         [7]  SEQUENCE OF MMSParty OPTIONAL,</w:t>
      </w:r>
    </w:p>
    <w:p w14:paraId="6DC665B9" w14:textId="77777777" w:rsidR="00AB0373" w:rsidRDefault="00AB0373" w:rsidP="00AB0373">
      <w:pPr>
        <w:pStyle w:val="Code"/>
      </w:pPr>
      <w:r>
        <w:t xml:space="preserve">    direction             [8]  MMSDirection,</w:t>
      </w:r>
    </w:p>
    <w:p w14:paraId="6F396829" w14:textId="77777777" w:rsidR="00AB0373" w:rsidRDefault="00AB0373" w:rsidP="00AB0373">
      <w:pPr>
        <w:pStyle w:val="Code"/>
      </w:pPr>
      <w:r>
        <w:t xml:space="preserve">    expiry                [9]  MMSExpiry OPTIONAL,</w:t>
      </w:r>
    </w:p>
    <w:p w14:paraId="085DD3C6" w14:textId="77777777" w:rsidR="00AB0373" w:rsidRDefault="00AB0373" w:rsidP="00AB0373">
      <w:pPr>
        <w:pStyle w:val="Code"/>
      </w:pPr>
      <w:r>
        <w:t xml:space="preserve">    desiredDeliveryTime   [10] Timestamp OPTIONAL,</w:t>
      </w:r>
    </w:p>
    <w:p w14:paraId="1292158B" w14:textId="77777777" w:rsidR="00AB0373" w:rsidRDefault="00AB0373" w:rsidP="00AB0373">
      <w:pPr>
        <w:pStyle w:val="Code"/>
      </w:pPr>
      <w:r>
        <w:t xml:space="preserve">    deliveryReportAllowed [11] BOOLEAN OPTIONAL,</w:t>
      </w:r>
    </w:p>
    <w:p w14:paraId="09513B55" w14:textId="77777777" w:rsidR="00AB0373" w:rsidRDefault="00AB0373" w:rsidP="00AB0373">
      <w:pPr>
        <w:pStyle w:val="Code"/>
      </w:pPr>
      <w:r>
        <w:t xml:space="preserve">    deliveryReport        [12] BOOLEAN OPTIONAL,</w:t>
      </w:r>
    </w:p>
    <w:p w14:paraId="0C5DEA73" w14:textId="77777777" w:rsidR="00AB0373" w:rsidRDefault="00AB0373" w:rsidP="00AB0373">
      <w:pPr>
        <w:pStyle w:val="Code"/>
      </w:pPr>
      <w:r>
        <w:t xml:space="preserve">    store                 [13] BOOLEAN OPTIONAL,</w:t>
      </w:r>
    </w:p>
    <w:p w14:paraId="09F7E498" w14:textId="77777777" w:rsidR="00AB0373" w:rsidRDefault="00AB0373" w:rsidP="00AB0373">
      <w:pPr>
        <w:pStyle w:val="Code"/>
      </w:pPr>
      <w:r>
        <w:t xml:space="preserve">    state                 [14] MMState OPTIONAL,</w:t>
      </w:r>
    </w:p>
    <w:p w14:paraId="06095225" w14:textId="77777777" w:rsidR="00AB0373" w:rsidRDefault="00AB0373" w:rsidP="00AB0373">
      <w:pPr>
        <w:pStyle w:val="Code"/>
      </w:pPr>
      <w:r>
        <w:t xml:space="preserve">    flags                 [15] MMFlags OPTIONAL,</w:t>
      </w:r>
    </w:p>
    <w:p w14:paraId="2EA10E63" w14:textId="77777777" w:rsidR="00AB0373" w:rsidRDefault="00AB0373" w:rsidP="00AB0373">
      <w:pPr>
        <w:pStyle w:val="Code"/>
      </w:pPr>
      <w:r>
        <w:t xml:space="preserve">    contentLocationReq    [16] UTF8String,</w:t>
      </w:r>
    </w:p>
    <w:p w14:paraId="73B1C799" w14:textId="77777777" w:rsidR="00AB0373" w:rsidRDefault="00AB0373" w:rsidP="00AB0373">
      <w:pPr>
        <w:pStyle w:val="Code"/>
      </w:pPr>
      <w:r>
        <w:t xml:space="preserve">    replyCharging         [17] MMSReplyCharging OPTIONAL,</w:t>
      </w:r>
    </w:p>
    <w:p w14:paraId="06433E68" w14:textId="77777777" w:rsidR="00AB0373" w:rsidRDefault="00AB0373" w:rsidP="00AB0373">
      <w:pPr>
        <w:pStyle w:val="Code"/>
      </w:pPr>
      <w:r>
        <w:t xml:space="preserve">    responseStatus        [18] MMSResponseStatus,</w:t>
      </w:r>
    </w:p>
    <w:p w14:paraId="5CBDDF24" w14:textId="77777777" w:rsidR="00AB0373" w:rsidRDefault="00AB0373" w:rsidP="00AB0373">
      <w:pPr>
        <w:pStyle w:val="Code"/>
      </w:pPr>
      <w:r>
        <w:t xml:space="preserve">    responseStatusText    [19] UTF8String  OPTIONAL,</w:t>
      </w:r>
    </w:p>
    <w:p w14:paraId="7B264D3A" w14:textId="77777777" w:rsidR="00AB0373" w:rsidRDefault="00AB0373" w:rsidP="00AB0373">
      <w:pPr>
        <w:pStyle w:val="Code"/>
      </w:pPr>
      <w:r>
        <w:t xml:space="preserve">    messageID             [20] UTF8String OPTIONAL,</w:t>
      </w:r>
    </w:p>
    <w:p w14:paraId="076DB285" w14:textId="77777777" w:rsidR="00AB0373" w:rsidRDefault="00AB0373" w:rsidP="00AB0373">
      <w:pPr>
        <w:pStyle w:val="Code"/>
      </w:pPr>
      <w:r>
        <w:t xml:space="preserve">    contentLocationConf   [21] UTF8String OPTIONAL,</w:t>
      </w:r>
    </w:p>
    <w:p w14:paraId="166642F4" w14:textId="77777777" w:rsidR="00AB0373" w:rsidRDefault="00AB0373" w:rsidP="00AB0373">
      <w:pPr>
        <w:pStyle w:val="Code"/>
      </w:pPr>
      <w:r>
        <w:t xml:space="preserve">    storeStatus           [22] MMSStoreStatus OPTIONAL,</w:t>
      </w:r>
    </w:p>
    <w:p w14:paraId="6C234BAD" w14:textId="77777777" w:rsidR="00AB0373" w:rsidRDefault="00AB0373" w:rsidP="00AB0373">
      <w:pPr>
        <w:pStyle w:val="Code"/>
      </w:pPr>
      <w:r>
        <w:t xml:space="preserve">    storeStatusText       [23] UTF8String OPTIONAL</w:t>
      </w:r>
    </w:p>
    <w:p w14:paraId="211B1F2A" w14:textId="77777777" w:rsidR="00AB0373" w:rsidRDefault="00AB0373" w:rsidP="00AB0373">
      <w:pPr>
        <w:pStyle w:val="Code"/>
      </w:pPr>
      <w:r>
        <w:t>}</w:t>
      </w:r>
    </w:p>
    <w:p w14:paraId="288756B7" w14:textId="77777777" w:rsidR="00AB0373" w:rsidRDefault="00AB0373" w:rsidP="00AB0373">
      <w:pPr>
        <w:pStyle w:val="Code"/>
      </w:pPr>
    </w:p>
    <w:p w14:paraId="6B1676C1" w14:textId="77777777" w:rsidR="00AB0373" w:rsidRDefault="00AB0373" w:rsidP="00AB0373">
      <w:pPr>
        <w:pStyle w:val="Code"/>
      </w:pPr>
      <w:r>
        <w:t>MMSDeleteFromRelay ::= SEQUENCE</w:t>
      </w:r>
    </w:p>
    <w:p w14:paraId="57D6C6DE" w14:textId="77777777" w:rsidR="00AB0373" w:rsidRDefault="00AB0373" w:rsidP="00AB0373">
      <w:pPr>
        <w:pStyle w:val="Code"/>
      </w:pPr>
      <w:r>
        <w:t>{</w:t>
      </w:r>
    </w:p>
    <w:p w14:paraId="65981D1F" w14:textId="77777777" w:rsidR="00AB0373" w:rsidRDefault="00AB0373" w:rsidP="00AB0373">
      <w:pPr>
        <w:pStyle w:val="Code"/>
      </w:pPr>
      <w:r>
        <w:t xml:space="preserve">    transactionID        [1] UTF8String,</w:t>
      </w:r>
    </w:p>
    <w:p w14:paraId="17A20C60" w14:textId="77777777" w:rsidR="00AB0373" w:rsidRDefault="00AB0373" w:rsidP="00AB0373">
      <w:pPr>
        <w:pStyle w:val="Code"/>
      </w:pPr>
      <w:r>
        <w:t xml:space="preserve">    version              [2] MMSVersion,</w:t>
      </w:r>
    </w:p>
    <w:p w14:paraId="3EC177BF" w14:textId="77777777" w:rsidR="00AB0373" w:rsidRDefault="00AB0373" w:rsidP="00AB0373">
      <w:pPr>
        <w:pStyle w:val="Code"/>
      </w:pPr>
      <w:r>
        <w:t xml:space="preserve">    direction            [3] MMSDirection,</w:t>
      </w:r>
    </w:p>
    <w:p w14:paraId="1F1BAF0F" w14:textId="77777777" w:rsidR="00AB0373" w:rsidRDefault="00AB0373" w:rsidP="00AB0373">
      <w:pPr>
        <w:pStyle w:val="Code"/>
      </w:pPr>
      <w:r>
        <w:t xml:space="preserve">    contentLocationReq   [4] SEQUENCE OF UTF8String,</w:t>
      </w:r>
    </w:p>
    <w:p w14:paraId="04178FAB" w14:textId="77777777" w:rsidR="00AB0373" w:rsidRDefault="00AB0373" w:rsidP="00AB0373">
      <w:pPr>
        <w:pStyle w:val="Code"/>
      </w:pPr>
      <w:r>
        <w:t xml:space="preserve">    contentLocationConf  [5] SEQUENCE OF UTF8String,</w:t>
      </w:r>
    </w:p>
    <w:p w14:paraId="16EF55F6" w14:textId="77777777" w:rsidR="00AB0373" w:rsidRDefault="00AB0373" w:rsidP="00AB0373">
      <w:pPr>
        <w:pStyle w:val="Code"/>
      </w:pPr>
      <w:r>
        <w:t xml:space="preserve">    deleteResponseStatus [6] MMSDeleteResponseStatus,</w:t>
      </w:r>
    </w:p>
    <w:p w14:paraId="76C172BD" w14:textId="77777777" w:rsidR="00AB0373" w:rsidRDefault="00AB0373" w:rsidP="00AB0373">
      <w:pPr>
        <w:pStyle w:val="Code"/>
      </w:pPr>
      <w:r>
        <w:t xml:space="preserve">    deleteResponseText   [7] SEQUENCE OF UTF8String</w:t>
      </w:r>
    </w:p>
    <w:p w14:paraId="765BBB96" w14:textId="77777777" w:rsidR="00AB0373" w:rsidRDefault="00AB0373" w:rsidP="00AB0373">
      <w:pPr>
        <w:pStyle w:val="Code"/>
      </w:pPr>
      <w:r>
        <w:t>}</w:t>
      </w:r>
    </w:p>
    <w:p w14:paraId="38385E4E" w14:textId="77777777" w:rsidR="00AB0373" w:rsidRDefault="00AB0373" w:rsidP="00AB0373">
      <w:pPr>
        <w:pStyle w:val="Code"/>
      </w:pPr>
    </w:p>
    <w:p w14:paraId="6586B711" w14:textId="77777777" w:rsidR="00AB0373" w:rsidRDefault="00AB0373" w:rsidP="00AB0373">
      <w:pPr>
        <w:pStyle w:val="Code"/>
      </w:pPr>
      <w:r>
        <w:t>MMSMBoxStore ::= SEQUENCE</w:t>
      </w:r>
    </w:p>
    <w:p w14:paraId="7C29F41E" w14:textId="77777777" w:rsidR="00AB0373" w:rsidRDefault="00AB0373" w:rsidP="00AB0373">
      <w:pPr>
        <w:pStyle w:val="Code"/>
      </w:pPr>
      <w:r>
        <w:t>{</w:t>
      </w:r>
    </w:p>
    <w:p w14:paraId="70872725" w14:textId="77777777" w:rsidR="00AB0373" w:rsidRDefault="00AB0373" w:rsidP="00AB0373">
      <w:pPr>
        <w:pStyle w:val="Code"/>
      </w:pPr>
      <w:r>
        <w:t xml:space="preserve">    transactionID       [1] UTF8String,</w:t>
      </w:r>
    </w:p>
    <w:p w14:paraId="0BF5A736" w14:textId="77777777" w:rsidR="00AB0373" w:rsidRDefault="00AB0373" w:rsidP="00AB0373">
      <w:pPr>
        <w:pStyle w:val="Code"/>
      </w:pPr>
      <w:r>
        <w:t xml:space="preserve">    version             [2] MMSVersion,</w:t>
      </w:r>
    </w:p>
    <w:p w14:paraId="6A1C8454" w14:textId="77777777" w:rsidR="00AB0373" w:rsidRDefault="00AB0373" w:rsidP="00AB0373">
      <w:pPr>
        <w:pStyle w:val="Code"/>
      </w:pPr>
      <w:r>
        <w:t xml:space="preserve">    direction           [3] MMSDirection,</w:t>
      </w:r>
    </w:p>
    <w:p w14:paraId="630D6FD1" w14:textId="77777777" w:rsidR="00AB0373" w:rsidRDefault="00AB0373" w:rsidP="00AB0373">
      <w:pPr>
        <w:pStyle w:val="Code"/>
      </w:pPr>
      <w:r>
        <w:t xml:space="preserve">    contentLocationReq  [4] UTF8String,</w:t>
      </w:r>
    </w:p>
    <w:p w14:paraId="158794F2" w14:textId="77777777" w:rsidR="00AB0373" w:rsidRDefault="00AB0373" w:rsidP="00AB0373">
      <w:pPr>
        <w:pStyle w:val="Code"/>
      </w:pPr>
      <w:r>
        <w:t xml:space="preserve">    state               [5] MMState OPTIONAL,</w:t>
      </w:r>
    </w:p>
    <w:p w14:paraId="0D69D099" w14:textId="77777777" w:rsidR="00AB0373" w:rsidRDefault="00AB0373" w:rsidP="00AB0373">
      <w:pPr>
        <w:pStyle w:val="Code"/>
      </w:pPr>
      <w:r>
        <w:t xml:space="preserve">    flags               [6] MMFlags OPTIONAL,</w:t>
      </w:r>
    </w:p>
    <w:p w14:paraId="2F743867" w14:textId="77777777" w:rsidR="00AB0373" w:rsidRDefault="00AB0373" w:rsidP="00AB0373">
      <w:pPr>
        <w:pStyle w:val="Code"/>
      </w:pPr>
      <w:r>
        <w:t xml:space="preserve">    contentLocationConf [7] UTF8String OPTIONAL,</w:t>
      </w:r>
    </w:p>
    <w:p w14:paraId="18A49173" w14:textId="77777777" w:rsidR="00AB0373" w:rsidRDefault="00AB0373" w:rsidP="00AB0373">
      <w:pPr>
        <w:pStyle w:val="Code"/>
      </w:pPr>
      <w:r>
        <w:t xml:space="preserve">    storeStatus         [8] MMSStoreStatus,</w:t>
      </w:r>
    </w:p>
    <w:p w14:paraId="7C6CADEF" w14:textId="77777777" w:rsidR="00AB0373" w:rsidRDefault="00AB0373" w:rsidP="00AB0373">
      <w:pPr>
        <w:pStyle w:val="Code"/>
      </w:pPr>
      <w:r>
        <w:t xml:space="preserve">    storeStatusText     [9] UTF8String OPTIONAL</w:t>
      </w:r>
    </w:p>
    <w:p w14:paraId="70599CC3" w14:textId="77777777" w:rsidR="00AB0373" w:rsidRDefault="00AB0373" w:rsidP="00AB0373">
      <w:pPr>
        <w:pStyle w:val="Code"/>
      </w:pPr>
      <w:r>
        <w:t>}</w:t>
      </w:r>
    </w:p>
    <w:p w14:paraId="38DFD742" w14:textId="77777777" w:rsidR="00AB0373" w:rsidRDefault="00AB0373" w:rsidP="00AB0373">
      <w:pPr>
        <w:pStyle w:val="Code"/>
      </w:pPr>
    </w:p>
    <w:p w14:paraId="7E51C089" w14:textId="77777777" w:rsidR="00AB0373" w:rsidRDefault="00AB0373" w:rsidP="00AB0373">
      <w:pPr>
        <w:pStyle w:val="Code"/>
      </w:pPr>
      <w:r>
        <w:t>MMSMBoxUpload ::= SEQUENCE</w:t>
      </w:r>
    </w:p>
    <w:p w14:paraId="21544580" w14:textId="77777777" w:rsidR="00AB0373" w:rsidRDefault="00AB0373" w:rsidP="00AB0373">
      <w:pPr>
        <w:pStyle w:val="Code"/>
      </w:pPr>
      <w:r>
        <w:t>{</w:t>
      </w:r>
    </w:p>
    <w:p w14:paraId="38FB118C" w14:textId="77777777" w:rsidR="00AB0373" w:rsidRDefault="00AB0373" w:rsidP="00AB0373">
      <w:pPr>
        <w:pStyle w:val="Code"/>
      </w:pPr>
      <w:r>
        <w:t xml:space="preserve">    transactionID       [1]  UTF8String,</w:t>
      </w:r>
    </w:p>
    <w:p w14:paraId="12DCFDBB" w14:textId="77777777" w:rsidR="00AB0373" w:rsidRDefault="00AB0373" w:rsidP="00AB0373">
      <w:pPr>
        <w:pStyle w:val="Code"/>
      </w:pPr>
      <w:r>
        <w:t xml:space="preserve">    version             [2]  MMSVersion,</w:t>
      </w:r>
    </w:p>
    <w:p w14:paraId="42FEA88E" w14:textId="77777777" w:rsidR="00AB0373" w:rsidRDefault="00AB0373" w:rsidP="00AB0373">
      <w:pPr>
        <w:pStyle w:val="Code"/>
      </w:pPr>
      <w:r>
        <w:t xml:space="preserve">    direction           [3]  MMSDirection,</w:t>
      </w:r>
    </w:p>
    <w:p w14:paraId="3E951D36" w14:textId="77777777" w:rsidR="00AB0373" w:rsidRDefault="00AB0373" w:rsidP="00AB0373">
      <w:pPr>
        <w:pStyle w:val="Code"/>
      </w:pPr>
      <w:r>
        <w:t xml:space="preserve">    state               [4]  MMState OPTIONAL,</w:t>
      </w:r>
    </w:p>
    <w:p w14:paraId="798E8159" w14:textId="77777777" w:rsidR="00AB0373" w:rsidRDefault="00AB0373" w:rsidP="00AB0373">
      <w:pPr>
        <w:pStyle w:val="Code"/>
      </w:pPr>
      <w:r>
        <w:t xml:space="preserve">    flags               [5]  MMFlags OPTIONAL,</w:t>
      </w:r>
    </w:p>
    <w:p w14:paraId="6B052047" w14:textId="77777777" w:rsidR="00AB0373" w:rsidRDefault="00AB0373" w:rsidP="00AB0373">
      <w:pPr>
        <w:pStyle w:val="Code"/>
      </w:pPr>
      <w:r>
        <w:t xml:space="preserve">    contentType         [6]  UTF8String,</w:t>
      </w:r>
    </w:p>
    <w:p w14:paraId="3EB421D4" w14:textId="77777777" w:rsidR="00AB0373" w:rsidRDefault="00AB0373" w:rsidP="00AB0373">
      <w:pPr>
        <w:pStyle w:val="Code"/>
      </w:pPr>
      <w:r>
        <w:t xml:space="preserve">    contentLocation     [7]  UTF8String OPTIONAL,</w:t>
      </w:r>
    </w:p>
    <w:p w14:paraId="1F829A5C" w14:textId="77777777" w:rsidR="00AB0373" w:rsidRDefault="00AB0373" w:rsidP="00AB0373">
      <w:pPr>
        <w:pStyle w:val="Code"/>
      </w:pPr>
      <w:r>
        <w:t xml:space="preserve">    storeStatus         [8]  MMSStoreStatus,</w:t>
      </w:r>
    </w:p>
    <w:p w14:paraId="706874D0" w14:textId="77777777" w:rsidR="00AB0373" w:rsidRDefault="00AB0373" w:rsidP="00AB0373">
      <w:pPr>
        <w:pStyle w:val="Code"/>
      </w:pPr>
      <w:r>
        <w:t xml:space="preserve">    storeStatusText     [9]  UTF8String OPTIONAL,</w:t>
      </w:r>
    </w:p>
    <w:p w14:paraId="72565502" w14:textId="77777777" w:rsidR="00AB0373" w:rsidRDefault="00AB0373" w:rsidP="00AB0373">
      <w:pPr>
        <w:pStyle w:val="Code"/>
      </w:pPr>
      <w:r>
        <w:t xml:space="preserve">    mMessages           [10] SEQUENCE OF MMBoxDescription</w:t>
      </w:r>
    </w:p>
    <w:p w14:paraId="75081AE5" w14:textId="77777777" w:rsidR="00AB0373" w:rsidRDefault="00AB0373" w:rsidP="00AB0373">
      <w:pPr>
        <w:pStyle w:val="Code"/>
      </w:pPr>
      <w:r>
        <w:t>}</w:t>
      </w:r>
    </w:p>
    <w:p w14:paraId="52FCB60E" w14:textId="77777777" w:rsidR="00AB0373" w:rsidRDefault="00AB0373" w:rsidP="00AB0373">
      <w:pPr>
        <w:pStyle w:val="Code"/>
      </w:pPr>
    </w:p>
    <w:p w14:paraId="43E12275" w14:textId="77777777" w:rsidR="00AB0373" w:rsidRDefault="00AB0373" w:rsidP="00AB0373">
      <w:pPr>
        <w:pStyle w:val="Code"/>
      </w:pPr>
      <w:r>
        <w:t>MMSMBoxDelete ::= SEQUENCE</w:t>
      </w:r>
    </w:p>
    <w:p w14:paraId="2EF3C782" w14:textId="77777777" w:rsidR="00AB0373" w:rsidRDefault="00AB0373" w:rsidP="00AB0373">
      <w:pPr>
        <w:pStyle w:val="Code"/>
      </w:pPr>
      <w:r>
        <w:t>{</w:t>
      </w:r>
    </w:p>
    <w:p w14:paraId="59399A5F" w14:textId="77777777" w:rsidR="00AB0373" w:rsidRDefault="00AB0373" w:rsidP="00AB0373">
      <w:pPr>
        <w:pStyle w:val="Code"/>
      </w:pPr>
      <w:r>
        <w:t xml:space="preserve">    transactionID       [1] UTF8String,</w:t>
      </w:r>
    </w:p>
    <w:p w14:paraId="11E407AE" w14:textId="77777777" w:rsidR="00AB0373" w:rsidRDefault="00AB0373" w:rsidP="00AB0373">
      <w:pPr>
        <w:pStyle w:val="Code"/>
      </w:pPr>
      <w:r>
        <w:t xml:space="preserve">    version             [2] MMSVersion,</w:t>
      </w:r>
    </w:p>
    <w:p w14:paraId="74075787" w14:textId="77777777" w:rsidR="00AB0373" w:rsidRDefault="00AB0373" w:rsidP="00AB0373">
      <w:pPr>
        <w:pStyle w:val="Code"/>
      </w:pPr>
      <w:r>
        <w:t xml:space="preserve">    direction           [3] MMSDirection,</w:t>
      </w:r>
    </w:p>
    <w:p w14:paraId="58B5D485" w14:textId="77777777" w:rsidR="00AB0373" w:rsidRDefault="00AB0373" w:rsidP="00AB0373">
      <w:pPr>
        <w:pStyle w:val="Code"/>
      </w:pPr>
      <w:r>
        <w:t xml:space="preserve">    contentLocationReq  [4] SEQUENCE OF UTF8String,</w:t>
      </w:r>
    </w:p>
    <w:p w14:paraId="52A6E388" w14:textId="77777777" w:rsidR="00AB0373" w:rsidRDefault="00AB0373" w:rsidP="00AB0373">
      <w:pPr>
        <w:pStyle w:val="Code"/>
      </w:pPr>
      <w:r>
        <w:t xml:space="preserve">    contentLocationConf [5] SEQUENCE OF UTF8String OPTIONAL,</w:t>
      </w:r>
    </w:p>
    <w:p w14:paraId="6773C3DA" w14:textId="77777777" w:rsidR="00AB0373" w:rsidRDefault="00AB0373" w:rsidP="00AB0373">
      <w:pPr>
        <w:pStyle w:val="Code"/>
      </w:pPr>
      <w:r>
        <w:t xml:space="preserve">    responseStatus      [6] MMSDeleteResponseStatus,</w:t>
      </w:r>
    </w:p>
    <w:p w14:paraId="5F2D6E2A" w14:textId="77777777" w:rsidR="00AB0373" w:rsidRDefault="00AB0373" w:rsidP="00AB0373">
      <w:pPr>
        <w:pStyle w:val="Code"/>
      </w:pPr>
      <w:r>
        <w:t xml:space="preserve">    responseStatusText  [7] UTF8String OPTIONAL</w:t>
      </w:r>
    </w:p>
    <w:p w14:paraId="6CE837A4" w14:textId="77777777" w:rsidR="00AB0373" w:rsidRDefault="00AB0373" w:rsidP="00AB0373">
      <w:pPr>
        <w:pStyle w:val="Code"/>
      </w:pPr>
      <w:r>
        <w:t>}</w:t>
      </w:r>
    </w:p>
    <w:p w14:paraId="23AB8E7C" w14:textId="77777777" w:rsidR="00AB0373" w:rsidRDefault="00AB0373" w:rsidP="00AB0373">
      <w:pPr>
        <w:pStyle w:val="Code"/>
      </w:pPr>
    </w:p>
    <w:p w14:paraId="0785E0ED" w14:textId="77777777" w:rsidR="00AB0373" w:rsidRDefault="00AB0373" w:rsidP="00AB0373">
      <w:pPr>
        <w:pStyle w:val="Code"/>
      </w:pPr>
      <w:r>
        <w:t>MMSDeliveryReport ::= SEQUENCE</w:t>
      </w:r>
    </w:p>
    <w:p w14:paraId="36128837" w14:textId="77777777" w:rsidR="00AB0373" w:rsidRDefault="00AB0373" w:rsidP="00AB0373">
      <w:pPr>
        <w:pStyle w:val="Code"/>
      </w:pPr>
      <w:r>
        <w:t>{</w:t>
      </w:r>
    </w:p>
    <w:p w14:paraId="00006E97" w14:textId="77777777" w:rsidR="00AB0373" w:rsidRDefault="00AB0373" w:rsidP="00AB0373">
      <w:pPr>
        <w:pStyle w:val="Code"/>
      </w:pPr>
      <w:r>
        <w:t xml:space="preserve">    version             [1] MMSVersion,</w:t>
      </w:r>
    </w:p>
    <w:p w14:paraId="2B9F4AB5" w14:textId="77777777" w:rsidR="00AB0373" w:rsidRDefault="00AB0373" w:rsidP="00AB0373">
      <w:pPr>
        <w:pStyle w:val="Code"/>
      </w:pPr>
      <w:r>
        <w:t xml:space="preserve">    messageID           [2] UTF8String,</w:t>
      </w:r>
    </w:p>
    <w:p w14:paraId="1901CFE9" w14:textId="77777777" w:rsidR="00AB0373" w:rsidRDefault="00AB0373" w:rsidP="00AB0373">
      <w:pPr>
        <w:pStyle w:val="Code"/>
      </w:pPr>
      <w:r>
        <w:t xml:space="preserve">    terminatingMMSParty [3] SEQUENCE OF MMSParty,</w:t>
      </w:r>
    </w:p>
    <w:p w14:paraId="7591C9D9" w14:textId="77777777" w:rsidR="00AB0373" w:rsidRDefault="00AB0373" w:rsidP="00AB0373">
      <w:pPr>
        <w:pStyle w:val="Code"/>
      </w:pPr>
      <w:r>
        <w:t xml:space="preserve">    mMSDateTime         [4] Timestamp,</w:t>
      </w:r>
    </w:p>
    <w:p w14:paraId="74F9907A" w14:textId="77777777" w:rsidR="00AB0373" w:rsidRDefault="00AB0373" w:rsidP="00AB0373">
      <w:pPr>
        <w:pStyle w:val="Code"/>
      </w:pPr>
      <w:r>
        <w:t xml:space="preserve">    responseStatus      [5] MMSResponseStatus,</w:t>
      </w:r>
    </w:p>
    <w:p w14:paraId="252881E5" w14:textId="77777777" w:rsidR="00AB0373" w:rsidRDefault="00AB0373" w:rsidP="00AB0373">
      <w:pPr>
        <w:pStyle w:val="Code"/>
      </w:pPr>
      <w:r>
        <w:t xml:space="preserve">    responseStatusText  [6] UTF8String OPTIONAL,</w:t>
      </w:r>
    </w:p>
    <w:p w14:paraId="1E0C057C" w14:textId="77777777" w:rsidR="00AB0373" w:rsidRDefault="00AB0373" w:rsidP="00AB0373">
      <w:pPr>
        <w:pStyle w:val="Code"/>
      </w:pPr>
      <w:r>
        <w:t xml:space="preserve">    applicID            [7] UTF8String OPTIONAL,</w:t>
      </w:r>
    </w:p>
    <w:p w14:paraId="4E3B30FA" w14:textId="77777777" w:rsidR="00AB0373" w:rsidRDefault="00AB0373" w:rsidP="00AB0373">
      <w:pPr>
        <w:pStyle w:val="Code"/>
      </w:pPr>
      <w:r>
        <w:t xml:space="preserve">    replyApplicID       [8] UTF8String OPTIONAL,</w:t>
      </w:r>
    </w:p>
    <w:p w14:paraId="4FD2B2DF" w14:textId="77777777" w:rsidR="00AB0373" w:rsidRDefault="00AB0373" w:rsidP="00AB0373">
      <w:pPr>
        <w:pStyle w:val="Code"/>
      </w:pPr>
      <w:r>
        <w:t xml:space="preserve">    auxApplicInfo       [9] UTF8String OPTIONAL</w:t>
      </w:r>
    </w:p>
    <w:p w14:paraId="6124FCDC" w14:textId="77777777" w:rsidR="00AB0373" w:rsidRDefault="00AB0373" w:rsidP="00AB0373">
      <w:pPr>
        <w:pStyle w:val="Code"/>
      </w:pPr>
      <w:r>
        <w:t>}</w:t>
      </w:r>
    </w:p>
    <w:p w14:paraId="63057AAE" w14:textId="77777777" w:rsidR="00AB0373" w:rsidRDefault="00AB0373" w:rsidP="00AB0373">
      <w:pPr>
        <w:pStyle w:val="Code"/>
      </w:pPr>
    </w:p>
    <w:p w14:paraId="64406197" w14:textId="77777777" w:rsidR="00AB0373" w:rsidRDefault="00AB0373" w:rsidP="00AB0373">
      <w:pPr>
        <w:pStyle w:val="Code"/>
      </w:pPr>
      <w:r>
        <w:t>MMSDeliveryReportNonLocalTarget ::= SEQUENCE</w:t>
      </w:r>
    </w:p>
    <w:p w14:paraId="14ECCBC7" w14:textId="77777777" w:rsidR="00AB0373" w:rsidRDefault="00AB0373" w:rsidP="00AB0373">
      <w:pPr>
        <w:pStyle w:val="Code"/>
      </w:pPr>
      <w:r>
        <w:t>{</w:t>
      </w:r>
    </w:p>
    <w:p w14:paraId="5B5256AD" w14:textId="77777777" w:rsidR="00AB0373" w:rsidRDefault="00AB0373" w:rsidP="00AB0373">
      <w:pPr>
        <w:pStyle w:val="Code"/>
      </w:pPr>
      <w:r>
        <w:t xml:space="preserve">    version             [1]  MMSVersion,</w:t>
      </w:r>
    </w:p>
    <w:p w14:paraId="00D40C55" w14:textId="77777777" w:rsidR="00AB0373" w:rsidRDefault="00AB0373" w:rsidP="00AB0373">
      <w:pPr>
        <w:pStyle w:val="Code"/>
      </w:pPr>
      <w:r>
        <w:t xml:space="preserve">    transactionID       [2]  UTF8String,</w:t>
      </w:r>
    </w:p>
    <w:p w14:paraId="61E9D86B" w14:textId="77777777" w:rsidR="00AB0373" w:rsidRDefault="00AB0373" w:rsidP="00AB0373">
      <w:pPr>
        <w:pStyle w:val="Code"/>
      </w:pPr>
      <w:r>
        <w:t xml:space="preserve">    messageID           [3]  UTF8String,</w:t>
      </w:r>
    </w:p>
    <w:p w14:paraId="63205BE9" w14:textId="77777777" w:rsidR="00AB0373" w:rsidRDefault="00AB0373" w:rsidP="00AB0373">
      <w:pPr>
        <w:pStyle w:val="Code"/>
      </w:pPr>
      <w:r>
        <w:t xml:space="preserve">    terminatingMMSParty [4]  SEQUENCE OF MMSParty,</w:t>
      </w:r>
    </w:p>
    <w:p w14:paraId="6B72D32E" w14:textId="77777777" w:rsidR="00AB0373" w:rsidRDefault="00AB0373" w:rsidP="00AB0373">
      <w:pPr>
        <w:pStyle w:val="Code"/>
      </w:pPr>
      <w:r>
        <w:t xml:space="preserve">    originatingMMSParty [5]  MMSParty,</w:t>
      </w:r>
    </w:p>
    <w:p w14:paraId="2F1C8E3D" w14:textId="77777777" w:rsidR="00AB0373" w:rsidRDefault="00AB0373" w:rsidP="00AB0373">
      <w:pPr>
        <w:pStyle w:val="Code"/>
      </w:pPr>
      <w:r>
        <w:t xml:space="preserve">    direction           [6]  MMSDirection,</w:t>
      </w:r>
    </w:p>
    <w:p w14:paraId="75897DD1" w14:textId="77777777" w:rsidR="00AB0373" w:rsidRDefault="00AB0373" w:rsidP="00AB0373">
      <w:pPr>
        <w:pStyle w:val="Code"/>
      </w:pPr>
      <w:r>
        <w:t xml:space="preserve">    mMSDateTime         [7]  Timestamp,</w:t>
      </w:r>
    </w:p>
    <w:p w14:paraId="36ACBBF4" w14:textId="77777777" w:rsidR="00AB0373" w:rsidRDefault="00AB0373" w:rsidP="00AB0373">
      <w:pPr>
        <w:pStyle w:val="Code"/>
      </w:pPr>
      <w:r>
        <w:t xml:space="preserve">    forwardToOriginator [8]  BOOLEAN OPTIONAL,</w:t>
      </w:r>
    </w:p>
    <w:p w14:paraId="1BB35164" w14:textId="77777777" w:rsidR="00AB0373" w:rsidRDefault="00AB0373" w:rsidP="00AB0373">
      <w:pPr>
        <w:pStyle w:val="Code"/>
      </w:pPr>
      <w:r>
        <w:t xml:space="preserve">    status              [9]  MMStatus,</w:t>
      </w:r>
    </w:p>
    <w:p w14:paraId="49462353" w14:textId="77777777" w:rsidR="00AB0373" w:rsidRDefault="00AB0373" w:rsidP="00AB0373">
      <w:pPr>
        <w:pStyle w:val="Code"/>
      </w:pPr>
      <w:r>
        <w:t xml:space="preserve">    statusExtension     [10] MMStatusExtension,</w:t>
      </w:r>
    </w:p>
    <w:p w14:paraId="22C5F142" w14:textId="77777777" w:rsidR="00AB0373" w:rsidRDefault="00AB0373" w:rsidP="00AB0373">
      <w:pPr>
        <w:pStyle w:val="Code"/>
      </w:pPr>
      <w:r>
        <w:t xml:space="preserve">    statusText          [11] MMStatusText,</w:t>
      </w:r>
    </w:p>
    <w:p w14:paraId="1EC53D1B" w14:textId="77777777" w:rsidR="00AB0373" w:rsidRDefault="00AB0373" w:rsidP="00AB0373">
      <w:pPr>
        <w:pStyle w:val="Code"/>
      </w:pPr>
      <w:r>
        <w:t xml:space="preserve">    applicID            [12] UTF8String OPTIONAL,</w:t>
      </w:r>
    </w:p>
    <w:p w14:paraId="0FC5FD44" w14:textId="77777777" w:rsidR="00AB0373" w:rsidRDefault="00AB0373" w:rsidP="00AB0373">
      <w:pPr>
        <w:pStyle w:val="Code"/>
      </w:pPr>
      <w:r>
        <w:t xml:space="preserve">    replyApplicID       [13] UTF8String OPTIONAL,</w:t>
      </w:r>
    </w:p>
    <w:p w14:paraId="3991E5FB" w14:textId="77777777" w:rsidR="00AB0373" w:rsidRDefault="00AB0373" w:rsidP="00AB0373">
      <w:pPr>
        <w:pStyle w:val="Code"/>
      </w:pPr>
      <w:r>
        <w:t xml:space="preserve">    auxApplicInfo       [14] UTF8String OPTIONAL</w:t>
      </w:r>
    </w:p>
    <w:p w14:paraId="2D30A494" w14:textId="77777777" w:rsidR="00AB0373" w:rsidRDefault="00AB0373" w:rsidP="00AB0373">
      <w:pPr>
        <w:pStyle w:val="Code"/>
      </w:pPr>
      <w:r>
        <w:t>}</w:t>
      </w:r>
    </w:p>
    <w:p w14:paraId="3E2685CD" w14:textId="77777777" w:rsidR="00AB0373" w:rsidRDefault="00AB0373" w:rsidP="00AB0373">
      <w:pPr>
        <w:pStyle w:val="Code"/>
      </w:pPr>
    </w:p>
    <w:p w14:paraId="66E7E09D" w14:textId="77777777" w:rsidR="00AB0373" w:rsidRDefault="00AB0373" w:rsidP="00AB0373">
      <w:pPr>
        <w:pStyle w:val="Code"/>
      </w:pPr>
      <w:r>
        <w:t>MMSReadReport ::= SEQUENCE</w:t>
      </w:r>
    </w:p>
    <w:p w14:paraId="68A0CA63" w14:textId="77777777" w:rsidR="00AB0373" w:rsidRDefault="00AB0373" w:rsidP="00AB0373">
      <w:pPr>
        <w:pStyle w:val="Code"/>
      </w:pPr>
      <w:r>
        <w:t>{</w:t>
      </w:r>
    </w:p>
    <w:p w14:paraId="7B81329F" w14:textId="77777777" w:rsidR="00AB0373" w:rsidRDefault="00AB0373" w:rsidP="00AB0373">
      <w:pPr>
        <w:pStyle w:val="Code"/>
      </w:pPr>
      <w:r>
        <w:t xml:space="preserve">    version             [1] MMSVersion,</w:t>
      </w:r>
    </w:p>
    <w:p w14:paraId="267FE4DD" w14:textId="77777777" w:rsidR="00AB0373" w:rsidRDefault="00AB0373" w:rsidP="00AB0373">
      <w:pPr>
        <w:pStyle w:val="Code"/>
      </w:pPr>
      <w:r>
        <w:t xml:space="preserve">    messageID           [2] UTF8String,</w:t>
      </w:r>
    </w:p>
    <w:p w14:paraId="137BC9BB" w14:textId="77777777" w:rsidR="00AB0373" w:rsidRDefault="00AB0373" w:rsidP="00AB0373">
      <w:pPr>
        <w:pStyle w:val="Code"/>
      </w:pPr>
      <w:r>
        <w:t xml:space="preserve">    terminatingMMSParty [3] SEQUENCE OF MMSParty,</w:t>
      </w:r>
    </w:p>
    <w:p w14:paraId="0EF6BD70" w14:textId="77777777" w:rsidR="00AB0373" w:rsidRDefault="00AB0373" w:rsidP="00AB0373">
      <w:pPr>
        <w:pStyle w:val="Code"/>
      </w:pPr>
      <w:r>
        <w:t xml:space="preserve">    originatingMMSParty [4] SEQUENCE OF MMSParty,</w:t>
      </w:r>
    </w:p>
    <w:p w14:paraId="2ACE3580" w14:textId="77777777" w:rsidR="00AB0373" w:rsidRDefault="00AB0373" w:rsidP="00AB0373">
      <w:pPr>
        <w:pStyle w:val="Code"/>
      </w:pPr>
      <w:r>
        <w:t xml:space="preserve">    direction           [5] MMSDirection,</w:t>
      </w:r>
    </w:p>
    <w:p w14:paraId="43E731BD" w14:textId="77777777" w:rsidR="00AB0373" w:rsidRDefault="00AB0373" w:rsidP="00AB0373">
      <w:pPr>
        <w:pStyle w:val="Code"/>
      </w:pPr>
      <w:r>
        <w:t xml:space="preserve">    mMSDateTime         [6] Timestamp,</w:t>
      </w:r>
    </w:p>
    <w:p w14:paraId="176BE905" w14:textId="77777777" w:rsidR="00AB0373" w:rsidRDefault="00AB0373" w:rsidP="00AB0373">
      <w:pPr>
        <w:pStyle w:val="Code"/>
      </w:pPr>
      <w:r>
        <w:t xml:space="preserve">    readStatus          [7] MMSReadStatus,</w:t>
      </w:r>
    </w:p>
    <w:p w14:paraId="21D711A0" w14:textId="77777777" w:rsidR="00AB0373" w:rsidRDefault="00AB0373" w:rsidP="00AB0373">
      <w:pPr>
        <w:pStyle w:val="Code"/>
      </w:pPr>
      <w:r>
        <w:t xml:space="preserve">    applicID            [8] UTF8String OPTIONAL,</w:t>
      </w:r>
    </w:p>
    <w:p w14:paraId="52CBF26D" w14:textId="77777777" w:rsidR="00AB0373" w:rsidRDefault="00AB0373" w:rsidP="00AB0373">
      <w:pPr>
        <w:pStyle w:val="Code"/>
      </w:pPr>
      <w:r>
        <w:t xml:space="preserve">    replyApplicID       [9] UTF8String OPTIONAL,</w:t>
      </w:r>
    </w:p>
    <w:p w14:paraId="75202E7D" w14:textId="77777777" w:rsidR="00AB0373" w:rsidRDefault="00AB0373" w:rsidP="00AB0373">
      <w:pPr>
        <w:pStyle w:val="Code"/>
      </w:pPr>
      <w:r>
        <w:t xml:space="preserve">    auxApplicInfo       [10] UTF8String OPTIONAL</w:t>
      </w:r>
    </w:p>
    <w:p w14:paraId="6EA46B04" w14:textId="77777777" w:rsidR="00AB0373" w:rsidRDefault="00AB0373" w:rsidP="00AB0373">
      <w:pPr>
        <w:pStyle w:val="Code"/>
      </w:pPr>
      <w:r>
        <w:t>}</w:t>
      </w:r>
    </w:p>
    <w:p w14:paraId="34AA712A" w14:textId="77777777" w:rsidR="00AB0373" w:rsidRDefault="00AB0373" w:rsidP="00AB0373">
      <w:pPr>
        <w:pStyle w:val="Code"/>
      </w:pPr>
    </w:p>
    <w:p w14:paraId="09C423B7" w14:textId="77777777" w:rsidR="00AB0373" w:rsidRDefault="00AB0373" w:rsidP="00AB0373">
      <w:pPr>
        <w:pStyle w:val="Code"/>
      </w:pPr>
      <w:r>
        <w:t>MMSReadReportNonLocalTarget ::= SEQUENCE</w:t>
      </w:r>
    </w:p>
    <w:p w14:paraId="449AD396" w14:textId="77777777" w:rsidR="00AB0373" w:rsidRDefault="00AB0373" w:rsidP="00AB0373">
      <w:pPr>
        <w:pStyle w:val="Code"/>
      </w:pPr>
      <w:r>
        <w:t>{</w:t>
      </w:r>
    </w:p>
    <w:p w14:paraId="02B3EC80" w14:textId="77777777" w:rsidR="00AB0373" w:rsidRDefault="00AB0373" w:rsidP="00AB0373">
      <w:pPr>
        <w:pStyle w:val="Code"/>
      </w:pPr>
      <w:r>
        <w:t xml:space="preserve">    version             [1] MMSVersion,</w:t>
      </w:r>
    </w:p>
    <w:p w14:paraId="4B849728" w14:textId="77777777" w:rsidR="00AB0373" w:rsidRDefault="00AB0373" w:rsidP="00AB0373">
      <w:pPr>
        <w:pStyle w:val="Code"/>
      </w:pPr>
      <w:r>
        <w:t xml:space="preserve">    transactionID       [2] UTF8String,</w:t>
      </w:r>
    </w:p>
    <w:p w14:paraId="38A7BD44" w14:textId="77777777" w:rsidR="00AB0373" w:rsidRDefault="00AB0373" w:rsidP="00AB0373">
      <w:pPr>
        <w:pStyle w:val="Code"/>
      </w:pPr>
      <w:r>
        <w:t xml:space="preserve">    terminatingMMSParty [3] SEQUENCE OF MMSParty,</w:t>
      </w:r>
    </w:p>
    <w:p w14:paraId="16149B1E" w14:textId="77777777" w:rsidR="00AB0373" w:rsidRDefault="00AB0373" w:rsidP="00AB0373">
      <w:pPr>
        <w:pStyle w:val="Code"/>
      </w:pPr>
      <w:r>
        <w:t xml:space="preserve">    originatingMMSParty [4] SEQUENCE OF MMSParty,</w:t>
      </w:r>
    </w:p>
    <w:p w14:paraId="2F8F9754" w14:textId="77777777" w:rsidR="00AB0373" w:rsidRDefault="00AB0373" w:rsidP="00AB0373">
      <w:pPr>
        <w:pStyle w:val="Code"/>
      </w:pPr>
      <w:r>
        <w:t xml:space="preserve">    direction           [5] MMSDirection,</w:t>
      </w:r>
    </w:p>
    <w:p w14:paraId="32AD4BA8" w14:textId="77777777" w:rsidR="00AB0373" w:rsidRDefault="00AB0373" w:rsidP="00AB0373">
      <w:pPr>
        <w:pStyle w:val="Code"/>
      </w:pPr>
      <w:r>
        <w:t xml:space="preserve">    messageID           [6] UTF8String,</w:t>
      </w:r>
    </w:p>
    <w:p w14:paraId="3D3C3337" w14:textId="77777777" w:rsidR="00AB0373" w:rsidRDefault="00AB0373" w:rsidP="00AB0373">
      <w:pPr>
        <w:pStyle w:val="Code"/>
      </w:pPr>
      <w:r>
        <w:t xml:space="preserve">    mMSDateTime         [7] Timestamp,</w:t>
      </w:r>
    </w:p>
    <w:p w14:paraId="49858DE3" w14:textId="77777777" w:rsidR="00AB0373" w:rsidRDefault="00AB0373" w:rsidP="00AB0373">
      <w:pPr>
        <w:pStyle w:val="Code"/>
      </w:pPr>
      <w:r>
        <w:t xml:space="preserve">    readStatus          [8] MMSReadStatus,</w:t>
      </w:r>
    </w:p>
    <w:p w14:paraId="23A10D31" w14:textId="77777777" w:rsidR="00AB0373" w:rsidRDefault="00AB0373" w:rsidP="00AB0373">
      <w:pPr>
        <w:pStyle w:val="Code"/>
      </w:pPr>
      <w:r>
        <w:t xml:space="preserve">    readStatusText      [9] MMSReadStatusText OPTIONAL,</w:t>
      </w:r>
    </w:p>
    <w:p w14:paraId="7483CE77" w14:textId="77777777" w:rsidR="00AB0373" w:rsidRDefault="00AB0373" w:rsidP="00AB0373">
      <w:pPr>
        <w:pStyle w:val="Code"/>
      </w:pPr>
      <w:r>
        <w:t xml:space="preserve">    applicID            [10] UTF8String OPTIONAL,</w:t>
      </w:r>
    </w:p>
    <w:p w14:paraId="7F9497DF" w14:textId="77777777" w:rsidR="00AB0373" w:rsidRDefault="00AB0373" w:rsidP="00AB0373">
      <w:pPr>
        <w:pStyle w:val="Code"/>
      </w:pPr>
      <w:r>
        <w:t xml:space="preserve">    replyApplicID       [11] UTF8String OPTIONAL,</w:t>
      </w:r>
    </w:p>
    <w:p w14:paraId="029354E7" w14:textId="77777777" w:rsidR="00AB0373" w:rsidRDefault="00AB0373" w:rsidP="00AB0373">
      <w:pPr>
        <w:pStyle w:val="Code"/>
      </w:pPr>
      <w:r>
        <w:t xml:space="preserve">    auxApplicInfo       [12] UTF8String OPTIONAL</w:t>
      </w:r>
    </w:p>
    <w:p w14:paraId="692CE461" w14:textId="77777777" w:rsidR="00AB0373" w:rsidRDefault="00AB0373" w:rsidP="00AB0373">
      <w:pPr>
        <w:pStyle w:val="Code"/>
      </w:pPr>
      <w:r>
        <w:t>}</w:t>
      </w:r>
    </w:p>
    <w:p w14:paraId="7A423B7F" w14:textId="77777777" w:rsidR="00AB0373" w:rsidRDefault="00AB0373" w:rsidP="00AB0373">
      <w:pPr>
        <w:pStyle w:val="Code"/>
      </w:pPr>
    </w:p>
    <w:p w14:paraId="59F17B4F" w14:textId="77777777" w:rsidR="00AB0373" w:rsidRDefault="00AB0373" w:rsidP="00AB0373">
      <w:pPr>
        <w:pStyle w:val="Code"/>
      </w:pPr>
      <w:r>
        <w:t>MMSCancel ::= SEQUENCE</w:t>
      </w:r>
    </w:p>
    <w:p w14:paraId="20146F6D" w14:textId="77777777" w:rsidR="00AB0373" w:rsidRDefault="00AB0373" w:rsidP="00AB0373">
      <w:pPr>
        <w:pStyle w:val="Code"/>
      </w:pPr>
      <w:r>
        <w:t>{</w:t>
      </w:r>
    </w:p>
    <w:p w14:paraId="4B036763" w14:textId="77777777" w:rsidR="00AB0373" w:rsidRDefault="00AB0373" w:rsidP="00AB0373">
      <w:pPr>
        <w:pStyle w:val="Code"/>
      </w:pPr>
      <w:r>
        <w:t xml:space="preserve">    transactionID [1] UTF8String,</w:t>
      </w:r>
    </w:p>
    <w:p w14:paraId="5CA2230B" w14:textId="77777777" w:rsidR="00AB0373" w:rsidRDefault="00AB0373" w:rsidP="00AB0373">
      <w:pPr>
        <w:pStyle w:val="Code"/>
      </w:pPr>
      <w:r>
        <w:t xml:space="preserve">    version       [2] MMSVersion,</w:t>
      </w:r>
    </w:p>
    <w:p w14:paraId="53275448" w14:textId="77777777" w:rsidR="00AB0373" w:rsidRDefault="00AB0373" w:rsidP="00AB0373">
      <w:pPr>
        <w:pStyle w:val="Code"/>
      </w:pPr>
      <w:r>
        <w:t xml:space="preserve">    cancelID      [3] UTF8String,</w:t>
      </w:r>
    </w:p>
    <w:p w14:paraId="26D92E97" w14:textId="77777777" w:rsidR="00AB0373" w:rsidRDefault="00AB0373" w:rsidP="00AB0373">
      <w:pPr>
        <w:pStyle w:val="Code"/>
      </w:pPr>
      <w:r>
        <w:t xml:space="preserve">    direction     [4] MMSDirection</w:t>
      </w:r>
    </w:p>
    <w:p w14:paraId="74DD27ED" w14:textId="77777777" w:rsidR="00AB0373" w:rsidRDefault="00AB0373" w:rsidP="00AB0373">
      <w:pPr>
        <w:pStyle w:val="Code"/>
      </w:pPr>
      <w:r>
        <w:t>}</w:t>
      </w:r>
    </w:p>
    <w:p w14:paraId="63519D77" w14:textId="77777777" w:rsidR="00AB0373" w:rsidRDefault="00AB0373" w:rsidP="00AB0373">
      <w:pPr>
        <w:pStyle w:val="Code"/>
      </w:pPr>
    </w:p>
    <w:p w14:paraId="4D12CD80" w14:textId="77777777" w:rsidR="00AB0373" w:rsidRDefault="00AB0373" w:rsidP="00AB0373">
      <w:pPr>
        <w:pStyle w:val="Code"/>
      </w:pPr>
      <w:r>
        <w:t>MMSMBoxViewRequest ::= SEQUENCE</w:t>
      </w:r>
    </w:p>
    <w:p w14:paraId="65627739" w14:textId="77777777" w:rsidR="00AB0373" w:rsidRDefault="00AB0373" w:rsidP="00AB0373">
      <w:pPr>
        <w:pStyle w:val="Code"/>
      </w:pPr>
      <w:r>
        <w:t>{</w:t>
      </w:r>
    </w:p>
    <w:p w14:paraId="0D84A9BD" w14:textId="77777777" w:rsidR="00AB0373" w:rsidRDefault="00AB0373" w:rsidP="00AB0373">
      <w:pPr>
        <w:pStyle w:val="Code"/>
      </w:pPr>
      <w:r>
        <w:t xml:space="preserve">    transactionID   [1]  UTF8String,</w:t>
      </w:r>
    </w:p>
    <w:p w14:paraId="35707DF2" w14:textId="77777777" w:rsidR="00AB0373" w:rsidRDefault="00AB0373" w:rsidP="00AB0373">
      <w:pPr>
        <w:pStyle w:val="Code"/>
      </w:pPr>
      <w:r>
        <w:t xml:space="preserve">    version         [2]  MMSVersion,</w:t>
      </w:r>
    </w:p>
    <w:p w14:paraId="379C6EED" w14:textId="77777777" w:rsidR="00AB0373" w:rsidRDefault="00AB0373" w:rsidP="00AB0373">
      <w:pPr>
        <w:pStyle w:val="Code"/>
      </w:pPr>
      <w:r>
        <w:t xml:space="preserve">    contentLocation [3]  UTF8String OPTIONAL,</w:t>
      </w:r>
    </w:p>
    <w:p w14:paraId="075854EA" w14:textId="77777777" w:rsidR="00AB0373" w:rsidRDefault="00AB0373" w:rsidP="00AB0373">
      <w:pPr>
        <w:pStyle w:val="Code"/>
      </w:pPr>
      <w:r>
        <w:t xml:space="preserve">    state           [4]  SEQUENCE OF MMState OPTIONAL,</w:t>
      </w:r>
    </w:p>
    <w:p w14:paraId="62BE4E2D" w14:textId="77777777" w:rsidR="00AB0373" w:rsidRDefault="00AB0373" w:rsidP="00AB0373">
      <w:pPr>
        <w:pStyle w:val="Code"/>
      </w:pPr>
      <w:r>
        <w:t xml:space="preserve">    flags           [5]  SEQUENCE OF MMFlags OPTIONAL,</w:t>
      </w:r>
    </w:p>
    <w:p w14:paraId="39CA04E4" w14:textId="77777777" w:rsidR="00AB0373" w:rsidRDefault="00AB0373" w:rsidP="00AB0373">
      <w:pPr>
        <w:pStyle w:val="Code"/>
      </w:pPr>
      <w:r>
        <w:t xml:space="preserve">    start           [6]  INTEGER OPTIONAL,</w:t>
      </w:r>
    </w:p>
    <w:p w14:paraId="162A71ED" w14:textId="77777777" w:rsidR="00AB0373" w:rsidRDefault="00AB0373" w:rsidP="00AB0373">
      <w:pPr>
        <w:pStyle w:val="Code"/>
      </w:pPr>
      <w:r>
        <w:t xml:space="preserve">    limit           [7]  INTEGER OPTIONAL,</w:t>
      </w:r>
    </w:p>
    <w:p w14:paraId="7561556E" w14:textId="77777777" w:rsidR="00AB0373" w:rsidRDefault="00AB0373" w:rsidP="00AB0373">
      <w:pPr>
        <w:pStyle w:val="Code"/>
      </w:pPr>
      <w:r>
        <w:t xml:space="preserve">    attributes      [8]  SEQUENCE OF UTF8String OPTIONAL,</w:t>
      </w:r>
    </w:p>
    <w:p w14:paraId="32174FFA" w14:textId="77777777" w:rsidR="00AB0373" w:rsidRDefault="00AB0373" w:rsidP="00AB0373">
      <w:pPr>
        <w:pStyle w:val="Code"/>
      </w:pPr>
      <w:r>
        <w:t xml:space="preserve">    totals          [9]  INTEGER OPTIONAL,</w:t>
      </w:r>
    </w:p>
    <w:p w14:paraId="4363FCC4" w14:textId="77777777" w:rsidR="00AB0373" w:rsidRDefault="00AB0373" w:rsidP="00AB0373">
      <w:pPr>
        <w:pStyle w:val="Code"/>
      </w:pPr>
      <w:r>
        <w:t xml:space="preserve">    quotas          [10] MMSQuota OPTIONAL</w:t>
      </w:r>
    </w:p>
    <w:p w14:paraId="6DE4C7F6" w14:textId="77777777" w:rsidR="00AB0373" w:rsidRDefault="00AB0373" w:rsidP="00AB0373">
      <w:pPr>
        <w:pStyle w:val="Code"/>
      </w:pPr>
      <w:r>
        <w:t>}</w:t>
      </w:r>
    </w:p>
    <w:p w14:paraId="7CD8239F" w14:textId="77777777" w:rsidR="00AB0373" w:rsidRDefault="00AB0373" w:rsidP="00AB0373">
      <w:pPr>
        <w:pStyle w:val="Code"/>
      </w:pPr>
    </w:p>
    <w:p w14:paraId="0ADB8353" w14:textId="77777777" w:rsidR="00AB0373" w:rsidRDefault="00AB0373" w:rsidP="00AB0373">
      <w:pPr>
        <w:pStyle w:val="Code"/>
      </w:pPr>
      <w:r>
        <w:t>MMSMBoxViewResponse ::= SEQUENCE</w:t>
      </w:r>
    </w:p>
    <w:p w14:paraId="2249C4AC" w14:textId="77777777" w:rsidR="00AB0373" w:rsidRDefault="00AB0373" w:rsidP="00AB0373">
      <w:pPr>
        <w:pStyle w:val="Code"/>
      </w:pPr>
      <w:r>
        <w:t>{</w:t>
      </w:r>
    </w:p>
    <w:p w14:paraId="030AB2D6" w14:textId="77777777" w:rsidR="00AB0373" w:rsidRDefault="00AB0373" w:rsidP="00AB0373">
      <w:pPr>
        <w:pStyle w:val="Code"/>
      </w:pPr>
      <w:r>
        <w:t xml:space="preserve">    transactionID   [1]  UTF8String,</w:t>
      </w:r>
    </w:p>
    <w:p w14:paraId="4C7B5FA2" w14:textId="77777777" w:rsidR="00AB0373" w:rsidRDefault="00AB0373" w:rsidP="00AB0373">
      <w:pPr>
        <w:pStyle w:val="Code"/>
      </w:pPr>
      <w:r>
        <w:t xml:space="preserve">    version         [2]  MMSVersion,</w:t>
      </w:r>
    </w:p>
    <w:p w14:paraId="3410A3EB" w14:textId="77777777" w:rsidR="00AB0373" w:rsidRDefault="00AB0373" w:rsidP="00AB0373">
      <w:pPr>
        <w:pStyle w:val="Code"/>
      </w:pPr>
      <w:r>
        <w:t xml:space="preserve">    contentLocation [3]  UTF8String OPTIONAL,</w:t>
      </w:r>
    </w:p>
    <w:p w14:paraId="7D6D4596" w14:textId="77777777" w:rsidR="00AB0373" w:rsidRDefault="00AB0373" w:rsidP="00AB0373">
      <w:pPr>
        <w:pStyle w:val="Code"/>
      </w:pPr>
      <w:r>
        <w:t xml:space="preserve">    state           [4]  SEQUENCE OF MMState OPTIONAL,</w:t>
      </w:r>
    </w:p>
    <w:p w14:paraId="641375D0" w14:textId="77777777" w:rsidR="00AB0373" w:rsidRDefault="00AB0373" w:rsidP="00AB0373">
      <w:pPr>
        <w:pStyle w:val="Code"/>
      </w:pPr>
      <w:r>
        <w:t xml:space="preserve">    flags           [5]  SEQUENCE OF MMFlags OPTIONAL,</w:t>
      </w:r>
    </w:p>
    <w:p w14:paraId="599BA32C" w14:textId="77777777" w:rsidR="00AB0373" w:rsidRDefault="00AB0373" w:rsidP="00AB0373">
      <w:pPr>
        <w:pStyle w:val="Code"/>
      </w:pPr>
      <w:r>
        <w:t xml:space="preserve">    start           [6]  INTEGER OPTIONAL,</w:t>
      </w:r>
    </w:p>
    <w:p w14:paraId="42CFBD6E" w14:textId="77777777" w:rsidR="00AB0373" w:rsidRDefault="00AB0373" w:rsidP="00AB0373">
      <w:pPr>
        <w:pStyle w:val="Code"/>
      </w:pPr>
      <w:r>
        <w:t xml:space="preserve">    limit           [7]  INTEGER OPTIONAL,</w:t>
      </w:r>
    </w:p>
    <w:p w14:paraId="36A2F4C3" w14:textId="77777777" w:rsidR="00AB0373" w:rsidRDefault="00AB0373" w:rsidP="00AB0373">
      <w:pPr>
        <w:pStyle w:val="Code"/>
      </w:pPr>
      <w:r>
        <w:t xml:space="preserve">    attributes      [8]  SEQUENCE OF UTF8String OPTIONAL,</w:t>
      </w:r>
    </w:p>
    <w:p w14:paraId="2494A17A" w14:textId="77777777" w:rsidR="00AB0373" w:rsidRDefault="00AB0373" w:rsidP="00AB0373">
      <w:pPr>
        <w:pStyle w:val="Code"/>
      </w:pPr>
      <w:r>
        <w:t xml:space="preserve">    mMSTotals       [9]  BOOLEAN OPTIONAL,</w:t>
      </w:r>
    </w:p>
    <w:p w14:paraId="7503877B" w14:textId="77777777" w:rsidR="00AB0373" w:rsidRDefault="00AB0373" w:rsidP="00AB0373">
      <w:pPr>
        <w:pStyle w:val="Code"/>
      </w:pPr>
      <w:r>
        <w:t xml:space="preserve">    mMSQuotas       [10] BOOLEAN OPTIONAL,</w:t>
      </w:r>
    </w:p>
    <w:p w14:paraId="2371626F" w14:textId="77777777" w:rsidR="00AB0373" w:rsidRDefault="00AB0373" w:rsidP="00AB0373">
      <w:pPr>
        <w:pStyle w:val="Code"/>
      </w:pPr>
      <w:r>
        <w:t xml:space="preserve">    mMessages       [11] SEQUENCE OF MMBoxDescription</w:t>
      </w:r>
    </w:p>
    <w:p w14:paraId="4FDA13C4" w14:textId="77777777" w:rsidR="00AB0373" w:rsidRDefault="00AB0373" w:rsidP="00AB0373">
      <w:pPr>
        <w:pStyle w:val="Code"/>
      </w:pPr>
      <w:r>
        <w:t>}</w:t>
      </w:r>
    </w:p>
    <w:p w14:paraId="7C351F11" w14:textId="77777777" w:rsidR="00AB0373" w:rsidRDefault="00AB0373" w:rsidP="00AB0373">
      <w:pPr>
        <w:pStyle w:val="Code"/>
      </w:pPr>
    </w:p>
    <w:p w14:paraId="1CF5B95A" w14:textId="77777777" w:rsidR="00AB0373" w:rsidRDefault="00AB0373" w:rsidP="00AB0373">
      <w:pPr>
        <w:pStyle w:val="Code"/>
      </w:pPr>
      <w:r>
        <w:t>MMBoxDescription ::= SEQUENCE</w:t>
      </w:r>
    </w:p>
    <w:p w14:paraId="19D47402" w14:textId="77777777" w:rsidR="00AB0373" w:rsidRDefault="00AB0373" w:rsidP="00AB0373">
      <w:pPr>
        <w:pStyle w:val="Code"/>
      </w:pPr>
      <w:r>
        <w:t>{</w:t>
      </w:r>
    </w:p>
    <w:p w14:paraId="0673410E" w14:textId="77777777" w:rsidR="00AB0373" w:rsidRDefault="00AB0373" w:rsidP="00AB0373">
      <w:pPr>
        <w:pStyle w:val="Code"/>
      </w:pPr>
      <w:r>
        <w:t xml:space="preserve">    contentLocation          [1]  UTF8String OPTIONAL,</w:t>
      </w:r>
    </w:p>
    <w:p w14:paraId="0E935EC6" w14:textId="77777777" w:rsidR="00AB0373" w:rsidRDefault="00AB0373" w:rsidP="00AB0373">
      <w:pPr>
        <w:pStyle w:val="Code"/>
      </w:pPr>
      <w:r>
        <w:t xml:space="preserve">    messageID                [2]  UTF8String OPTIONAL,</w:t>
      </w:r>
    </w:p>
    <w:p w14:paraId="46A79D9B" w14:textId="77777777" w:rsidR="00AB0373" w:rsidRDefault="00AB0373" w:rsidP="00AB0373">
      <w:pPr>
        <w:pStyle w:val="Code"/>
      </w:pPr>
      <w:r>
        <w:t xml:space="preserve">    state                    [3]  MMState OPTIONAL,</w:t>
      </w:r>
    </w:p>
    <w:p w14:paraId="27562EAF" w14:textId="77777777" w:rsidR="00AB0373" w:rsidRDefault="00AB0373" w:rsidP="00AB0373">
      <w:pPr>
        <w:pStyle w:val="Code"/>
      </w:pPr>
      <w:r>
        <w:t xml:space="preserve">    flags                    [4]  SEQUENCE OF MMFlags OPTIONAL,</w:t>
      </w:r>
    </w:p>
    <w:p w14:paraId="3049AE37" w14:textId="77777777" w:rsidR="00AB0373" w:rsidRDefault="00AB0373" w:rsidP="00AB0373">
      <w:pPr>
        <w:pStyle w:val="Code"/>
      </w:pPr>
      <w:r>
        <w:t xml:space="preserve">    dateTime                 [5]  Timestamp OPTIONAL,</w:t>
      </w:r>
    </w:p>
    <w:p w14:paraId="15AD4821" w14:textId="77777777" w:rsidR="00AB0373" w:rsidRDefault="00AB0373" w:rsidP="00AB0373">
      <w:pPr>
        <w:pStyle w:val="Code"/>
      </w:pPr>
      <w:r>
        <w:t xml:space="preserve">    originatingMMSParty      [6]  MMSParty OPTIONAL,</w:t>
      </w:r>
    </w:p>
    <w:p w14:paraId="33B4CCCA" w14:textId="77777777" w:rsidR="00AB0373" w:rsidRDefault="00AB0373" w:rsidP="00AB0373">
      <w:pPr>
        <w:pStyle w:val="Code"/>
      </w:pPr>
      <w:r>
        <w:t xml:space="preserve">    terminatingMMSParty      [7]  SEQUENCE OF MMSParty OPTIONAL,</w:t>
      </w:r>
    </w:p>
    <w:p w14:paraId="3A214111" w14:textId="77777777" w:rsidR="00AB0373" w:rsidRDefault="00AB0373" w:rsidP="00AB0373">
      <w:pPr>
        <w:pStyle w:val="Code"/>
      </w:pPr>
      <w:r>
        <w:t xml:space="preserve">    cCRecipients             [8]  SEQUENCE OF MMSParty OPTIONAL,</w:t>
      </w:r>
    </w:p>
    <w:p w14:paraId="28CA014B" w14:textId="77777777" w:rsidR="00AB0373" w:rsidRDefault="00AB0373" w:rsidP="00AB0373">
      <w:pPr>
        <w:pStyle w:val="Code"/>
      </w:pPr>
      <w:r>
        <w:t xml:space="preserve">    bCCRecipients            [9]  SEQUENCE OF MMSParty OPTIONAL,</w:t>
      </w:r>
    </w:p>
    <w:p w14:paraId="68A06519" w14:textId="77777777" w:rsidR="00AB0373" w:rsidRDefault="00AB0373" w:rsidP="00AB0373">
      <w:pPr>
        <w:pStyle w:val="Code"/>
      </w:pPr>
      <w:r>
        <w:t xml:space="preserve">    messageClass             [10] MMSMessageClass OPTIONAL,</w:t>
      </w:r>
    </w:p>
    <w:p w14:paraId="6C535B87" w14:textId="77777777" w:rsidR="00AB0373" w:rsidRDefault="00AB0373" w:rsidP="00AB0373">
      <w:pPr>
        <w:pStyle w:val="Code"/>
      </w:pPr>
      <w:r>
        <w:t xml:space="preserve">    subject                  [11] MMSSubject OPTIONAL,</w:t>
      </w:r>
    </w:p>
    <w:p w14:paraId="54EB3604" w14:textId="77777777" w:rsidR="00AB0373" w:rsidRDefault="00AB0373" w:rsidP="00AB0373">
      <w:pPr>
        <w:pStyle w:val="Code"/>
      </w:pPr>
      <w:r>
        <w:t xml:space="preserve">    priority                 [12] MMSPriority OPTIONAL,</w:t>
      </w:r>
    </w:p>
    <w:p w14:paraId="5E84078D" w14:textId="77777777" w:rsidR="00AB0373" w:rsidRDefault="00AB0373" w:rsidP="00AB0373">
      <w:pPr>
        <w:pStyle w:val="Code"/>
      </w:pPr>
      <w:r>
        <w:t xml:space="preserve">    deliveryTime             [13] Timestamp OPTIONAL,</w:t>
      </w:r>
    </w:p>
    <w:p w14:paraId="0A228CBC" w14:textId="77777777" w:rsidR="00AB0373" w:rsidRDefault="00AB0373" w:rsidP="00AB0373">
      <w:pPr>
        <w:pStyle w:val="Code"/>
      </w:pPr>
      <w:r>
        <w:t xml:space="preserve">    readReport               [14] BOOLEAN OPTIONAL,</w:t>
      </w:r>
    </w:p>
    <w:p w14:paraId="6A7DB9F9" w14:textId="77777777" w:rsidR="00AB0373" w:rsidRDefault="00AB0373" w:rsidP="00AB0373">
      <w:pPr>
        <w:pStyle w:val="Code"/>
      </w:pPr>
      <w:r>
        <w:t xml:space="preserve">    messageSize              [15] INTEGER OPTIONAL,</w:t>
      </w:r>
    </w:p>
    <w:p w14:paraId="74546FB4" w14:textId="77777777" w:rsidR="00AB0373" w:rsidRDefault="00AB0373" w:rsidP="00AB0373">
      <w:pPr>
        <w:pStyle w:val="Code"/>
      </w:pPr>
      <w:r>
        <w:t xml:space="preserve">    replyCharging            [16] MMSReplyCharging OPTIONAL,</w:t>
      </w:r>
    </w:p>
    <w:p w14:paraId="664E3BF5" w14:textId="77777777" w:rsidR="00AB0373" w:rsidRDefault="00AB0373" w:rsidP="00AB0373">
      <w:pPr>
        <w:pStyle w:val="Code"/>
      </w:pPr>
      <w:r>
        <w:t xml:space="preserve">    previouslySentBy         [17] MMSPreviouslySentBy OPTIONAL,</w:t>
      </w:r>
    </w:p>
    <w:p w14:paraId="625F11AD" w14:textId="77777777" w:rsidR="00AB0373" w:rsidRDefault="00AB0373" w:rsidP="00AB0373">
      <w:pPr>
        <w:pStyle w:val="Code"/>
      </w:pPr>
      <w:r>
        <w:t xml:space="preserve">    previouslySentByDateTime [18] Timestamp OPTIONAL,</w:t>
      </w:r>
    </w:p>
    <w:p w14:paraId="7435F45C" w14:textId="77777777" w:rsidR="00AB0373" w:rsidRDefault="00AB0373" w:rsidP="00AB0373">
      <w:pPr>
        <w:pStyle w:val="Code"/>
      </w:pPr>
      <w:r>
        <w:t xml:space="preserve">    contentType              [19] UTF8String OPTIONAL</w:t>
      </w:r>
    </w:p>
    <w:p w14:paraId="54EC5772" w14:textId="77777777" w:rsidR="00AB0373" w:rsidRDefault="00AB0373" w:rsidP="00AB0373">
      <w:pPr>
        <w:pStyle w:val="Code"/>
      </w:pPr>
      <w:r>
        <w:t>}</w:t>
      </w:r>
    </w:p>
    <w:p w14:paraId="09E38B28" w14:textId="77777777" w:rsidR="00AB0373" w:rsidRDefault="00AB0373" w:rsidP="00AB0373">
      <w:pPr>
        <w:pStyle w:val="Code"/>
      </w:pPr>
    </w:p>
    <w:p w14:paraId="795E2FBB" w14:textId="77777777" w:rsidR="00AB0373" w:rsidRDefault="00AB0373" w:rsidP="00AB0373">
      <w:pPr>
        <w:pStyle w:val="CodeHeader"/>
      </w:pPr>
      <w:r>
        <w:t>-- =========</w:t>
      </w:r>
    </w:p>
    <w:p w14:paraId="2D5A0D99" w14:textId="77777777" w:rsidR="00AB0373" w:rsidRDefault="00AB0373" w:rsidP="00AB0373">
      <w:pPr>
        <w:pStyle w:val="CodeHeader"/>
      </w:pPr>
      <w:r>
        <w:t>-- MMS CCPDU</w:t>
      </w:r>
    </w:p>
    <w:p w14:paraId="72C87960" w14:textId="77777777" w:rsidR="00AB0373" w:rsidRDefault="00AB0373" w:rsidP="00AB0373">
      <w:pPr>
        <w:pStyle w:val="Code"/>
      </w:pPr>
      <w:r>
        <w:t>-- =========</w:t>
      </w:r>
    </w:p>
    <w:p w14:paraId="0FE54D11" w14:textId="77777777" w:rsidR="00AB0373" w:rsidRDefault="00AB0373" w:rsidP="00AB0373">
      <w:pPr>
        <w:pStyle w:val="Code"/>
      </w:pPr>
    </w:p>
    <w:p w14:paraId="6ACA3BF2" w14:textId="77777777" w:rsidR="00AB0373" w:rsidRDefault="00AB0373" w:rsidP="00AB0373">
      <w:pPr>
        <w:pStyle w:val="Code"/>
      </w:pPr>
      <w:r>
        <w:t>MMSCCPDU ::= SEQUENCE</w:t>
      </w:r>
    </w:p>
    <w:p w14:paraId="6B6AAAA6" w14:textId="77777777" w:rsidR="00AB0373" w:rsidRDefault="00AB0373" w:rsidP="00AB0373">
      <w:pPr>
        <w:pStyle w:val="Code"/>
      </w:pPr>
      <w:r>
        <w:t>{</w:t>
      </w:r>
    </w:p>
    <w:p w14:paraId="76218655" w14:textId="77777777" w:rsidR="00AB0373" w:rsidRDefault="00AB0373" w:rsidP="00AB0373">
      <w:pPr>
        <w:pStyle w:val="Code"/>
      </w:pPr>
      <w:r>
        <w:t xml:space="preserve">    version    [1] MMSVersion,</w:t>
      </w:r>
    </w:p>
    <w:p w14:paraId="7F2B5799" w14:textId="77777777" w:rsidR="00AB0373" w:rsidRDefault="00AB0373" w:rsidP="00AB0373">
      <w:pPr>
        <w:pStyle w:val="Code"/>
      </w:pPr>
      <w:r>
        <w:t xml:space="preserve">    transactionID [2] UTF8String,</w:t>
      </w:r>
    </w:p>
    <w:p w14:paraId="3CCC7800" w14:textId="77777777" w:rsidR="00AB0373" w:rsidRDefault="00AB0373" w:rsidP="00AB0373">
      <w:pPr>
        <w:pStyle w:val="Code"/>
      </w:pPr>
      <w:r>
        <w:t xml:space="preserve">    mMSContent    [3] OCTET STRING</w:t>
      </w:r>
    </w:p>
    <w:p w14:paraId="0B2475BD" w14:textId="77777777" w:rsidR="00AB0373" w:rsidRDefault="00AB0373" w:rsidP="00AB0373">
      <w:pPr>
        <w:pStyle w:val="Code"/>
      </w:pPr>
      <w:r>
        <w:t>}</w:t>
      </w:r>
    </w:p>
    <w:p w14:paraId="10C5900E" w14:textId="77777777" w:rsidR="00AB0373" w:rsidRDefault="00AB0373" w:rsidP="00AB0373">
      <w:pPr>
        <w:pStyle w:val="Code"/>
      </w:pPr>
    </w:p>
    <w:p w14:paraId="06342C00" w14:textId="77777777" w:rsidR="00AB0373" w:rsidRDefault="00AB0373" w:rsidP="00AB0373">
      <w:pPr>
        <w:pStyle w:val="CodeHeader"/>
      </w:pPr>
      <w:r>
        <w:t>-- ==============</w:t>
      </w:r>
    </w:p>
    <w:p w14:paraId="1A88B759" w14:textId="77777777" w:rsidR="00AB0373" w:rsidRDefault="00AB0373" w:rsidP="00AB0373">
      <w:pPr>
        <w:pStyle w:val="CodeHeader"/>
      </w:pPr>
      <w:r>
        <w:t>-- MMS parameters</w:t>
      </w:r>
    </w:p>
    <w:p w14:paraId="09EE7F6B" w14:textId="77777777" w:rsidR="00AB0373" w:rsidRDefault="00AB0373" w:rsidP="00AB0373">
      <w:pPr>
        <w:pStyle w:val="Code"/>
      </w:pPr>
      <w:r>
        <w:t>-- ==============</w:t>
      </w:r>
    </w:p>
    <w:p w14:paraId="1D9AD42F" w14:textId="77777777" w:rsidR="00AB0373" w:rsidRDefault="00AB0373" w:rsidP="00AB0373">
      <w:pPr>
        <w:pStyle w:val="Code"/>
      </w:pPr>
    </w:p>
    <w:p w14:paraId="57CADE46" w14:textId="77777777" w:rsidR="00AB0373" w:rsidRDefault="00AB0373" w:rsidP="00AB0373">
      <w:pPr>
        <w:pStyle w:val="Code"/>
      </w:pPr>
      <w:r>
        <w:t>MMSAdaptation ::= SEQUENCE</w:t>
      </w:r>
    </w:p>
    <w:p w14:paraId="1CBDFD0C" w14:textId="77777777" w:rsidR="00AB0373" w:rsidRDefault="00AB0373" w:rsidP="00AB0373">
      <w:pPr>
        <w:pStyle w:val="Code"/>
      </w:pPr>
      <w:r>
        <w:t>{</w:t>
      </w:r>
    </w:p>
    <w:p w14:paraId="3FA17220" w14:textId="77777777" w:rsidR="00AB0373" w:rsidRDefault="00AB0373" w:rsidP="00AB0373">
      <w:pPr>
        <w:pStyle w:val="Code"/>
      </w:pPr>
      <w:r>
        <w:t xml:space="preserve">    allowed   [1] BOOLEAN,</w:t>
      </w:r>
    </w:p>
    <w:p w14:paraId="2FA41B61" w14:textId="77777777" w:rsidR="00AB0373" w:rsidRDefault="00AB0373" w:rsidP="00AB0373">
      <w:pPr>
        <w:pStyle w:val="Code"/>
      </w:pPr>
      <w:r>
        <w:t xml:space="preserve">    overriden [2] BOOLEAN</w:t>
      </w:r>
    </w:p>
    <w:p w14:paraId="45BB2557" w14:textId="77777777" w:rsidR="00AB0373" w:rsidRDefault="00AB0373" w:rsidP="00AB0373">
      <w:pPr>
        <w:pStyle w:val="Code"/>
      </w:pPr>
      <w:r>
        <w:t>}</w:t>
      </w:r>
    </w:p>
    <w:p w14:paraId="379450EC" w14:textId="77777777" w:rsidR="00AB0373" w:rsidRDefault="00AB0373" w:rsidP="00AB0373">
      <w:pPr>
        <w:pStyle w:val="Code"/>
      </w:pPr>
    </w:p>
    <w:p w14:paraId="4FF1512A" w14:textId="77777777" w:rsidR="00AB0373" w:rsidRDefault="00AB0373" w:rsidP="00AB0373">
      <w:pPr>
        <w:pStyle w:val="Code"/>
      </w:pPr>
      <w:r>
        <w:t>MMSCancelStatus ::= ENUMERATED</w:t>
      </w:r>
    </w:p>
    <w:p w14:paraId="77C39384" w14:textId="77777777" w:rsidR="00AB0373" w:rsidRDefault="00AB0373" w:rsidP="00AB0373">
      <w:pPr>
        <w:pStyle w:val="Code"/>
      </w:pPr>
      <w:r>
        <w:t>{</w:t>
      </w:r>
    </w:p>
    <w:p w14:paraId="24FF384C" w14:textId="77777777" w:rsidR="00AB0373" w:rsidRDefault="00AB0373" w:rsidP="00AB0373">
      <w:pPr>
        <w:pStyle w:val="Code"/>
      </w:pPr>
      <w:r>
        <w:t xml:space="preserve">    cancelRequestSuccessfullyReceived(1),</w:t>
      </w:r>
    </w:p>
    <w:p w14:paraId="6E1F937F" w14:textId="77777777" w:rsidR="00AB0373" w:rsidRDefault="00AB0373" w:rsidP="00AB0373">
      <w:pPr>
        <w:pStyle w:val="Code"/>
      </w:pPr>
      <w:r>
        <w:t xml:space="preserve">    cancelRequestCorrupted(2)</w:t>
      </w:r>
    </w:p>
    <w:p w14:paraId="4C6A71D0" w14:textId="77777777" w:rsidR="00AB0373" w:rsidRDefault="00AB0373" w:rsidP="00AB0373">
      <w:pPr>
        <w:pStyle w:val="Code"/>
      </w:pPr>
      <w:r>
        <w:t>}</w:t>
      </w:r>
    </w:p>
    <w:p w14:paraId="2A9D0A03" w14:textId="77777777" w:rsidR="00AB0373" w:rsidRDefault="00AB0373" w:rsidP="00AB0373">
      <w:pPr>
        <w:pStyle w:val="Code"/>
      </w:pPr>
    </w:p>
    <w:p w14:paraId="6595D993" w14:textId="77777777" w:rsidR="00AB0373" w:rsidRDefault="00AB0373" w:rsidP="00AB0373">
      <w:pPr>
        <w:pStyle w:val="Code"/>
      </w:pPr>
      <w:r>
        <w:t>MMSContentClass ::= ENUMERATED</w:t>
      </w:r>
    </w:p>
    <w:p w14:paraId="40C8B6FE" w14:textId="77777777" w:rsidR="00AB0373" w:rsidRDefault="00AB0373" w:rsidP="00AB0373">
      <w:pPr>
        <w:pStyle w:val="Code"/>
      </w:pPr>
      <w:r>
        <w:t>{</w:t>
      </w:r>
    </w:p>
    <w:p w14:paraId="6F20F8E6" w14:textId="77777777" w:rsidR="00AB0373" w:rsidRDefault="00AB0373" w:rsidP="00AB0373">
      <w:pPr>
        <w:pStyle w:val="Code"/>
      </w:pPr>
      <w:r>
        <w:t xml:space="preserve">    text(1),</w:t>
      </w:r>
    </w:p>
    <w:p w14:paraId="5EF98C75" w14:textId="77777777" w:rsidR="00AB0373" w:rsidRDefault="00AB0373" w:rsidP="00AB0373">
      <w:pPr>
        <w:pStyle w:val="Code"/>
      </w:pPr>
      <w:r>
        <w:t xml:space="preserve">    imageBasic(2),</w:t>
      </w:r>
    </w:p>
    <w:p w14:paraId="268E5CEA" w14:textId="77777777" w:rsidR="00AB0373" w:rsidRDefault="00AB0373" w:rsidP="00AB0373">
      <w:pPr>
        <w:pStyle w:val="Code"/>
      </w:pPr>
      <w:r>
        <w:t xml:space="preserve">    imageRich(3),</w:t>
      </w:r>
    </w:p>
    <w:p w14:paraId="3E8F52E0" w14:textId="77777777" w:rsidR="00AB0373" w:rsidRDefault="00AB0373" w:rsidP="00AB0373">
      <w:pPr>
        <w:pStyle w:val="Code"/>
      </w:pPr>
      <w:r>
        <w:t xml:space="preserve">    videoBasic(4),</w:t>
      </w:r>
    </w:p>
    <w:p w14:paraId="1B6B3B5C" w14:textId="77777777" w:rsidR="00AB0373" w:rsidRDefault="00AB0373" w:rsidP="00AB0373">
      <w:pPr>
        <w:pStyle w:val="Code"/>
      </w:pPr>
      <w:r>
        <w:t xml:space="preserve">    videoRich(5),</w:t>
      </w:r>
    </w:p>
    <w:p w14:paraId="7BD1060B" w14:textId="77777777" w:rsidR="00AB0373" w:rsidRDefault="00AB0373" w:rsidP="00AB0373">
      <w:pPr>
        <w:pStyle w:val="Code"/>
      </w:pPr>
      <w:r>
        <w:t xml:space="preserve">    megaPixel(6),</w:t>
      </w:r>
    </w:p>
    <w:p w14:paraId="1CE1DB18" w14:textId="77777777" w:rsidR="00AB0373" w:rsidRDefault="00AB0373" w:rsidP="00AB0373">
      <w:pPr>
        <w:pStyle w:val="Code"/>
      </w:pPr>
      <w:r>
        <w:t xml:space="preserve">    contentBasic(7),</w:t>
      </w:r>
    </w:p>
    <w:p w14:paraId="1F9EEE61" w14:textId="77777777" w:rsidR="00AB0373" w:rsidRDefault="00AB0373" w:rsidP="00AB0373">
      <w:pPr>
        <w:pStyle w:val="Code"/>
      </w:pPr>
      <w:r>
        <w:t xml:space="preserve">    contentRich(8)</w:t>
      </w:r>
    </w:p>
    <w:p w14:paraId="2F2BBDBB" w14:textId="77777777" w:rsidR="00AB0373" w:rsidRDefault="00AB0373" w:rsidP="00AB0373">
      <w:pPr>
        <w:pStyle w:val="Code"/>
      </w:pPr>
      <w:r>
        <w:t>}</w:t>
      </w:r>
    </w:p>
    <w:p w14:paraId="3C1A7524" w14:textId="77777777" w:rsidR="00AB0373" w:rsidRDefault="00AB0373" w:rsidP="00AB0373">
      <w:pPr>
        <w:pStyle w:val="Code"/>
      </w:pPr>
    </w:p>
    <w:p w14:paraId="5E0CC77C" w14:textId="77777777" w:rsidR="00AB0373" w:rsidRDefault="00AB0373" w:rsidP="00AB0373">
      <w:pPr>
        <w:pStyle w:val="Code"/>
      </w:pPr>
      <w:r>
        <w:t>MMSContentType ::= UTF8String</w:t>
      </w:r>
    </w:p>
    <w:p w14:paraId="2B4DBEFC" w14:textId="77777777" w:rsidR="00AB0373" w:rsidRDefault="00AB0373" w:rsidP="00AB0373">
      <w:pPr>
        <w:pStyle w:val="Code"/>
      </w:pPr>
    </w:p>
    <w:p w14:paraId="60A48257" w14:textId="77777777" w:rsidR="00AB0373" w:rsidRDefault="00AB0373" w:rsidP="00AB0373">
      <w:pPr>
        <w:pStyle w:val="Code"/>
      </w:pPr>
      <w:r>
        <w:t>MMSDeleteResponseStatus ::= ENUMERATED</w:t>
      </w:r>
    </w:p>
    <w:p w14:paraId="222937AC" w14:textId="77777777" w:rsidR="00AB0373" w:rsidRDefault="00AB0373" w:rsidP="00AB0373">
      <w:pPr>
        <w:pStyle w:val="Code"/>
      </w:pPr>
      <w:r>
        <w:t>{</w:t>
      </w:r>
    </w:p>
    <w:p w14:paraId="224982D3" w14:textId="77777777" w:rsidR="00AB0373" w:rsidRDefault="00AB0373" w:rsidP="00AB0373">
      <w:pPr>
        <w:pStyle w:val="Code"/>
      </w:pPr>
      <w:r>
        <w:t xml:space="preserve">    ok(1),</w:t>
      </w:r>
    </w:p>
    <w:p w14:paraId="792C9B1C" w14:textId="77777777" w:rsidR="00AB0373" w:rsidRDefault="00AB0373" w:rsidP="00AB0373">
      <w:pPr>
        <w:pStyle w:val="Code"/>
      </w:pPr>
      <w:r>
        <w:t xml:space="preserve">    errorUnspecified(2),</w:t>
      </w:r>
    </w:p>
    <w:p w14:paraId="3F4785CC" w14:textId="77777777" w:rsidR="00AB0373" w:rsidRDefault="00AB0373" w:rsidP="00AB0373">
      <w:pPr>
        <w:pStyle w:val="Code"/>
      </w:pPr>
      <w:r>
        <w:t xml:space="preserve">    errorServiceDenied(3),</w:t>
      </w:r>
    </w:p>
    <w:p w14:paraId="35E4AA11" w14:textId="77777777" w:rsidR="00AB0373" w:rsidRDefault="00AB0373" w:rsidP="00AB0373">
      <w:pPr>
        <w:pStyle w:val="Code"/>
      </w:pPr>
      <w:r>
        <w:t xml:space="preserve">    errorMessageFormatCorrupt(4),</w:t>
      </w:r>
    </w:p>
    <w:p w14:paraId="205D288B" w14:textId="77777777" w:rsidR="00AB0373" w:rsidRDefault="00AB0373" w:rsidP="00AB0373">
      <w:pPr>
        <w:pStyle w:val="Code"/>
      </w:pPr>
      <w:r>
        <w:t xml:space="preserve">    errorSendingAddressUnresolved(5),</w:t>
      </w:r>
    </w:p>
    <w:p w14:paraId="30E91239" w14:textId="77777777" w:rsidR="00AB0373" w:rsidRDefault="00AB0373" w:rsidP="00AB0373">
      <w:pPr>
        <w:pStyle w:val="Code"/>
      </w:pPr>
      <w:r>
        <w:t xml:space="preserve">    errorMessageNotFound(6),</w:t>
      </w:r>
    </w:p>
    <w:p w14:paraId="786CD13F" w14:textId="77777777" w:rsidR="00AB0373" w:rsidRDefault="00AB0373" w:rsidP="00AB0373">
      <w:pPr>
        <w:pStyle w:val="Code"/>
      </w:pPr>
      <w:r>
        <w:t xml:space="preserve">    errorNetworkProblem(7),</w:t>
      </w:r>
    </w:p>
    <w:p w14:paraId="01A4551A" w14:textId="77777777" w:rsidR="00AB0373" w:rsidRDefault="00AB0373" w:rsidP="00AB0373">
      <w:pPr>
        <w:pStyle w:val="Code"/>
      </w:pPr>
      <w:r>
        <w:t xml:space="preserve">    errorContentNotAccepted(8),</w:t>
      </w:r>
    </w:p>
    <w:p w14:paraId="186179A0" w14:textId="77777777" w:rsidR="00AB0373" w:rsidRDefault="00AB0373" w:rsidP="00AB0373">
      <w:pPr>
        <w:pStyle w:val="Code"/>
      </w:pPr>
      <w:r>
        <w:t xml:space="preserve">    errorUnsupportedMessage(9),</w:t>
      </w:r>
    </w:p>
    <w:p w14:paraId="6E83A4EC" w14:textId="77777777" w:rsidR="00AB0373" w:rsidRDefault="00AB0373" w:rsidP="00AB0373">
      <w:pPr>
        <w:pStyle w:val="Code"/>
      </w:pPr>
      <w:r>
        <w:t xml:space="preserve">    errorTransientFailure(10),</w:t>
      </w:r>
    </w:p>
    <w:p w14:paraId="4B5AE71C" w14:textId="77777777" w:rsidR="00AB0373" w:rsidRDefault="00AB0373" w:rsidP="00AB0373">
      <w:pPr>
        <w:pStyle w:val="Code"/>
      </w:pPr>
      <w:r>
        <w:t xml:space="preserve">    errorTransientSendingAddressUnresolved(11),</w:t>
      </w:r>
    </w:p>
    <w:p w14:paraId="7960F8A8" w14:textId="77777777" w:rsidR="00AB0373" w:rsidRDefault="00AB0373" w:rsidP="00AB0373">
      <w:pPr>
        <w:pStyle w:val="Code"/>
      </w:pPr>
      <w:r>
        <w:t xml:space="preserve">    errorTransientMessageNotFound(12),</w:t>
      </w:r>
    </w:p>
    <w:p w14:paraId="18303CEB" w14:textId="77777777" w:rsidR="00AB0373" w:rsidRDefault="00AB0373" w:rsidP="00AB0373">
      <w:pPr>
        <w:pStyle w:val="Code"/>
      </w:pPr>
      <w:r>
        <w:t xml:space="preserve">    errorTransientNetworkProblem(13),</w:t>
      </w:r>
    </w:p>
    <w:p w14:paraId="0D9DCED4" w14:textId="77777777" w:rsidR="00AB0373" w:rsidRDefault="00AB0373" w:rsidP="00AB0373">
      <w:pPr>
        <w:pStyle w:val="Code"/>
      </w:pPr>
      <w:r>
        <w:t xml:space="preserve">    errorTransientPartialSuccess(14),</w:t>
      </w:r>
    </w:p>
    <w:p w14:paraId="7A144B1E" w14:textId="77777777" w:rsidR="00AB0373" w:rsidRDefault="00AB0373" w:rsidP="00AB0373">
      <w:pPr>
        <w:pStyle w:val="Code"/>
      </w:pPr>
      <w:r>
        <w:t xml:space="preserve">    errorPermanentFailure(15),</w:t>
      </w:r>
    </w:p>
    <w:p w14:paraId="7792AF43" w14:textId="77777777" w:rsidR="00AB0373" w:rsidRDefault="00AB0373" w:rsidP="00AB0373">
      <w:pPr>
        <w:pStyle w:val="Code"/>
      </w:pPr>
      <w:r>
        <w:t xml:space="preserve">    errorPermanentServiceDenied(16),</w:t>
      </w:r>
    </w:p>
    <w:p w14:paraId="515A96CC" w14:textId="77777777" w:rsidR="00AB0373" w:rsidRDefault="00AB0373" w:rsidP="00AB0373">
      <w:pPr>
        <w:pStyle w:val="Code"/>
      </w:pPr>
      <w:r>
        <w:t xml:space="preserve">    errorPermanentMessageFormatCorrupt(17),</w:t>
      </w:r>
    </w:p>
    <w:p w14:paraId="1B57FAE2" w14:textId="77777777" w:rsidR="00AB0373" w:rsidRDefault="00AB0373" w:rsidP="00AB0373">
      <w:pPr>
        <w:pStyle w:val="Code"/>
      </w:pPr>
      <w:r>
        <w:t xml:space="preserve">    errorPermanentSendingAddressUnresolved(18),</w:t>
      </w:r>
    </w:p>
    <w:p w14:paraId="194083B9" w14:textId="77777777" w:rsidR="00AB0373" w:rsidRDefault="00AB0373" w:rsidP="00AB0373">
      <w:pPr>
        <w:pStyle w:val="Code"/>
      </w:pPr>
      <w:r>
        <w:t xml:space="preserve">    errorPermanentMessageNotFound(19),</w:t>
      </w:r>
    </w:p>
    <w:p w14:paraId="5B0A1EF5" w14:textId="77777777" w:rsidR="00AB0373" w:rsidRDefault="00AB0373" w:rsidP="00AB0373">
      <w:pPr>
        <w:pStyle w:val="Code"/>
      </w:pPr>
      <w:r>
        <w:t xml:space="preserve">    errorPermanentContentNotAccepted(20),</w:t>
      </w:r>
    </w:p>
    <w:p w14:paraId="2E52732C" w14:textId="77777777" w:rsidR="00AB0373" w:rsidRDefault="00AB0373" w:rsidP="00AB0373">
      <w:pPr>
        <w:pStyle w:val="Code"/>
      </w:pPr>
      <w:r>
        <w:t xml:space="preserve">    errorPermanentReplyChargingLimitationsNotMet(21),</w:t>
      </w:r>
    </w:p>
    <w:p w14:paraId="2C19347B" w14:textId="77777777" w:rsidR="00AB0373" w:rsidRDefault="00AB0373" w:rsidP="00AB0373">
      <w:pPr>
        <w:pStyle w:val="Code"/>
      </w:pPr>
      <w:r>
        <w:t xml:space="preserve">    errorPermanentReplyChargingRequestNotAccepted(22),</w:t>
      </w:r>
    </w:p>
    <w:p w14:paraId="5DFF0FD3" w14:textId="77777777" w:rsidR="00AB0373" w:rsidRDefault="00AB0373" w:rsidP="00AB0373">
      <w:pPr>
        <w:pStyle w:val="Code"/>
      </w:pPr>
      <w:r>
        <w:t xml:space="preserve">    errorPermanentReplyChargingForwardingDenied(23),</w:t>
      </w:r>
    </w:p>
    <w:p w14:paraId="1D0EF3E3" w14:textId="77777777" w:rsidR="00AB0373" w:rsidRDefault="00AB0373" w:rsidP="00AB0373">
      <w:pPr>
        <w:pStyle w:val="Code"/>
      </w:pPr>
      <w:r>
        <w:t xml:space="preserve">    errorPermanentReplyChargingNotSupported(24),</w:t>
      </w:r>
    </w:p>
    <w:p w14:paraId="61AF03F6" w14:textId="77777777" w:rsidR="00AB0373" w:rsidRDefault="00AB0373" w:rsidP="00AB0373">
      <w:pPr>
        <w:pStyle w:val="Code"/>
      </w:pPr>
      <w:r>
        <w:t xml:space="preserve">    errorPermanentAddressHidingNotSupported(25),</w:t>
      </w:r>
    </w:p>
    <w:p w14:paraId="1237CC90" w14:textId="77777777" w:rsidR="00AB0373" w:rsidRDefault="00AB0373" w:rsidP="00AB0373">
      <w:pPr>
        <w:pStyle w:val="Code"/>
      </w:pPr>
      <w:r>
        <w:t xml:space="preserve">    errorPermanentLackOfPrepaid(26)</w:t>
      </w:r>
    </w:p>
    <w:p w14:paraId="01AF5BC6" w14:textId="77777777" w:rsidR="00AB0373" w:rsidRDefault="00AB0373" w:rsidP="00AB0373">
      <w:pPr>
        <w:pStyle w:val="Code"/>
      </w:pPr>
      <w:r>
        <w:t>}</w:t>
      </w:r>
    </w:p>
    <w:p w14:paraId="3F607BE5" w14:textId="77777777" w:rsidR="00AB0373" w:rsidRDefault="00AB0373" w:rsidP="00AB0373">
      <w:pPr>
        <w:pStyle w:val="Code"/>
      </w:pPr>
    </w:p>
    <w:p w14:paraId="737DC62D" w14:textId="77777777" w:rsidR="00AB0373" w:rsidRDefault="00AB0373" w:rsidP="00AB0373">
      <w:pPr>
        <w:pStyle w:val="Code"/>
      </w:pPr>
      <w:r>
        <w:t>MMSDirection ::= ENUMERATED</w:t>
      </w:r>
    </w:p>
    <w:p w14:paraId="3B288FDA" w14:textId="77777777" w:rsidR="00AB0373" w:rsidRDefault="00AB0373" w:rsidP="00AB0373">
      <w:pPr>
        <w:pStyle w:val="Code"/>
      </w:pPr>
      <w:r>
        <w:t>{</w:t>
      </w:r>
    </w:p>
    <w:p w14:paraId="1E23806E" w14:textId="77777777" w:rsidR="00AB0373" w:rsidRDefault="00AB0373" w:rsidP="00AB0373">
      <w:pPr>
        <w:pStyle w:val="Code"/>
      </w:pPr>
      <w:r>
        <w:t xml:space="preserve">    fromTarget(0),</w:t>
      </w:r>
    </w:p>
    <w:p w14:paraId="5302B475" w14:textId="77777777" w:rsidR="00AB0373" w:rsidRDefault="00AB0373" w:rsidP="00AB0373">
      <w:pPr>
        <w:pStyle w:val="Code"/>
      </w:pPr>
      <w:r>
        <w:t xml:space="preserve">    toTarget(1)</w:t>
      </w:r>
    </w:p>
    <w:p w14:paraId="29D1C4B2" w14:textId="77777777" w:rsidR="00AB0373" w:rsidRDefault="00AB0373" w:rsidP="00AB0373">
      <w:pPr>
        <w:pStyle w:val="Code"/>
      </w:pPr>
      <w:r>
        <w:t>}</w:t>
      </w:r>
    </w:p>
    <w:p w14:paraId="6F73B27C" w14:textId="77777777" w:rsidR="00AB0373" w:rsidRDefault="00AB0373" w:rsidP="00AB0373">
      <w:pPr>
        <w:pStyle w:val="Code"/>
      </w:pPr>
    </w:p>
    <w:p w14:paraId="4493265F" w14:textId="77777777" w:rsidR="00AB0373" w:rsidRDefault="00AB0373" w:rsidP="00AB0373">
      <w:pPr>
        <w:pStyle w:val="Code"/>
      </w:pPr>
      <w:r>
        <w:t>MMSElementDescriptor ::= SEQUENCE</w:t>
      </w:r>
    </w:p>
    <w:p w14:paraId="5C33F6EE" w14:textId="77777777" w:rsidR="00AB0373" w:rsidRDefault="00AB0373" w:rsidP="00AB0373">
      <w:pPr>
        <w:pStyle w:val="Code"/>
      </w:pPr>
      <w:r>
        <w:t>{</w:t>
      </w:r>
    </w:p>
    <w:p w14:paraId="5095024B" w14:textId="77777777" w:rsidR="00AB0373" w:rsidRDefault="00AB0373" w:rsidP="00AB0373">
      <w:pPr>
        <w:pStyle w:val="Code"/>
      </w:pPr>
      <w:r>
        <w:t xml:space="preserve">    reference [1] UTF8String,</w:t>
      </w:r>
    </w:p>
    <w:p w14:paraId="7F85DE6B" w14:textId="77777777" w:rsidR="00AB0373" w:rsidRDefault="00AB0373" w:rsidP="00AB0373">
      <w:pPr>
        <w:pStyle w:val="Code"/>
      </w:pPr>
      <w:r>
        <w:t xml:space="preserve">    parameter [2] UTF8String     OPTIONAL,</w:t>
      </w:r>
    </w:p>
    <w:p w14:paraId="4DB2B3A5" w14:textId="77777777" w:rsidR="00AB0373" w:rsidRDefault="00AB0373" w:rsidP="00AB0373">
      <w:pPr>
        <w:pStyle w:val="Code"/>
      </w:pPr>
      <w:r>
        <w:t xml:space="preserve">    value     [3] UTF8String     OPTIONAL</w:t>
      </w:r>
    </w:p>
    <w:p w14:paraId="5BA295AF" w14:textId="77777777" w:rsidR="00AB0373" w:rsidRDefault="00AB0373" w:rsidP="00AB0373">
      <w:pPr>
        <w:pStyle w:val="Code"/>
      </w:pPr>
      <w:r>
        <w:t>}</w:t>
      </w:r>
    </w:p>
    <w:p w14:paraId="07554520" w14:textId="77777777" w:rsidR="00AB0373" w:rsidRDefault="00AB0373" w:rsidP="00AB0373">
      <w:pPr>
        <w:pStyle w:val="Code"/>
      </w:pPr>
    </w:p>
    <w:p w14:paraId="6D499B56" w14:textId="77777777" w:rsidR="00AB0373" w:rsidRDefault="00AB0373" w:rsidP="00AB0373">
      <w:pPr>
        <w:pStyle w:val="Code"/>
      </w:pPr>
      <w:r>
        <w:t>MMSExpiry ::= SEQUENCE</w:t>
      </w:r>
    </w:p>
    <w:p w14:paraId="3BD933B8" w14:textId="77777777" w:rsidR="00AB0373" w:rsidRDefault="00AB0373" w:rsidP="00AB0373">
      <w:pPr>
        <w:pStyle w:val="Code"/>
      </w:pPr>
      <w:r>
        <w:t>{</w:t>
      </w:r>
    </w:p>
    <w:p w14:paraId="16A1EEE4" w14:textId="77777777" w:rsidR="00AB0373" w:rsidRDefault="00AB0373" w:rsidP="00AB0373">
      <w:pPr>
        <w:pStyle w:val="Code"/>
      </w:pPr>
      <w:r>
        <w:t xml:space="preserve">    expiryPeriod [1] INTEGER,</w:t>
      </w:r>
    </w:p>
    <w:p w14:paraId="5D565A85" w14:textId="77777777" w:rsidR="00AB0373" w:rsidRDefault="00AB0373" w:rsidP="00AB0373">
      <w:pPr>
        <w:pStyle w:val="Code"/>
      </w:pPr>
      <w:r>
        <w:t xml:space="preserve">    periodFormat [2] MMSPeriodFormat</w:t>
      </w:r>
    </w:p>
    <w:p w14:paraId="54DB9B46" w14:textId="77777777" w:rsidR="00AB0373" w:rsidRDefault="00AB0373" w:rsidP="00AB0373">
      <w:pPr>
        <w:pStyle w:val="Code"/>
      </w:pPr>
      <w:r>
        <w:t>}</w:t>
      </w:r>
    </w:p>
    <w:p w14:paraId="07E0A90B" w14:textId="77777777" w:rsidR="00AB0373" w:rsidRDefault="00AB0373" w:rsidP="00AB0373">
      <w:pPr>
        <w:pStyle w:val="Code"/>
      </w:pPr>
    </w:p>
    <w:p w14:paraId="50C1D1F4" w14:textId="77777777" w:rsidR="00AB0373" w:rsidRDefault="00AB0373" w:rsidP="00AB0373">
      <w:pPr>
        <w:pStyle w:val="Code"/>
      </w:pPr>
      <w:r>
        <w:t>MMFlags ::= SEQUENCE</w:t>
      </w:r>
    </w:p>
    <w:p w14:paraId="36A05801" w14:textId="77777777" w:rsidR="00AB0373" w:rsidRDefault="00AB0373" w:rsidP="00AB0373">
      <w:pPr>
        <w:pStyle w:val="Code"/>
      </w:pPr>
      <w:r>
        <w:t>{</w:t>
      </w:r>
    </w:p>
    <w:p w14:paraId="405CFA73" w14:textId="77777777" w:rsidR="00AB0373" w:rsidRDefault="00AB0373" w:rsidP="00AB0373">
      <w:pPr>
        <w:pStyle w:val="Code"/>
      </w:pPr>
      <w:r>
        <w:t xml:space="preserve">    length     [1] INTEGER,</w:t>
      </w:r>
    </w:p>
    <w:p w14:paraId="4A00F0AF" w14:textId="77777777" w:rsidR="00AB0373" w:rsidRDefault="00AB0373" w:rsidP="00AB0373">
      <w:pPr>
        <w:pStyle w:val="Code"/>
      </w:pPr>
      <w:r>
        <w:t xml:space="preserve">    flag       [2] MMStateFlag,</w:t>
      </w:r>
    </w:p>
    <w:p w14:paraId="211E3A6D" w14:textId="77777777" w:rsidR="00AB0373" w:rsidRDefault="00AB0373" w:rsidP="00AB0373">
      <w:pPr>
        <w:pStyle w:val="Code"/>
      </w:pPr>
      <w:r>
        <w:t xml:space="preserve">    flagString [3] UTF8String</w:t>
      </w:r>
    </w:p>
    <w:p w14:paraId="1FB41AB3" w14:textId="77777777" w:rsidR="00AB0373" w:rsidRDefault="00AB0373" w:rsidP="00AB0373">
      <w:pPr>
        <w:pStyle w:val="Code"/>
      </w:pPr>
      <w:r>
        <w:t>}</w:t>
      </w:r>
    </w:p>
    <w:p w14:paraId="5B711A38" w14:textId="77777777" w:rsidR="00AB0373" w:rsidRDefault="00AB0373" w:rsidP="00AB0373">
      <w:pPr>
        <w:pStyle w:val="Code"/>
      </w:pPr>
    </w:p>
    <w:p w14:paraId="1D07C457" w14:textId="77777777" w:rsidR="00AB0373" w:rsidRDefault="00AB0373" w:rsidP="00AB0373">
      <w:pPr>
        <w:pStyle w:val="Code"/>
      </w:pPr>
      <w:r>
        <w:t>MMSMessageClass ::= ENUMERATED</w:t>
      </w:r>
    </w:p>
    <w:p w14:paraId="4E0409F5" w14:textId="77777777" w:rsidR="00AB0373" w:rsidRDefault="00AB0373" w:rsidP="00AB0373">
      <w:pPr>
        <w:pStyle w:val="Code"/>
      </w:pPr>
      <w:r>
        <w:t>{</w:t>
      </w:r>
    </w:p>
    <w:p w14:paraId="0BFED95E" w14:textId="77777777" w:rsidR="00AB0373" w:rsidRDefault="00AB0373" w:rsidP="00AB0373">
      <w:pPr>
        <w:pStyle w:val="Code"/>
      </w:pPr>
      <w:r>
        <w:t xml:space="preserve">    personal(1),</w:t>
      </w:r>
    </w:p>
    <w:p w14:paraId="4AE5AB10" w14:textId="77777777" w:rsidR="00AB0373" w:rsidRDefault="00AB0373" w:rsidP="00AB0373">
      <w:pPr>
        <w:pStyle w:val="Code"/>
      </w:pPr>
      <w:r>
        <w:t xml:space="preserve">    advertisement(2),</w:t>
      </w:r>
    </w:p>
    <w:p w14:paraId="67E05C54" w14:textId="77777777" w:rsidR="00AB0373" w:rsidRDefault="00AB0373" w:rsidP="00AB0373">
      <w:pPr>
        <w:pStyle w:val="Code"/>
      </w:pPr>
      <w:r>
        <w:t xml:space="preserve">    informational(3),</w:t>
      </w:r>
    </w:p>
    <w:p w14:paraId="2542E25A" w14:textId="77777777" w:rsidR="00AB0373" w:rsidRDefault="00AB0373" w:rsidP="00AB0373">
      <w:pPr>
        <w:pStyle w:val="Code"/>
      </w:pPr>
      <w:r>
        <w:t xml:space="preserve">    auto(4)</w:t>
      </w:r>
    </w:p>
    <w:p w14:paraId="11F25663" w14:textId="77777777" w:rsidR="00AB0373" w:rsidRDefault="00AB0373" w:rsidP="00AB0373">
      <w:pPr>
        <w:pStyle w:val="Code"/>
      </w:pPr>
      <w:r>
        <w:t>}</w:t>
      </w:r>
    </w:p>
    <w:p w14:paraId="18E8D694" w14:textId="77777777" w:rsidR="00AB0373" w:rsidRDefault="00AB0373" w:rsidP="00AB0373">
      <w:pPr>
        <w:pStyle w:val="Code"/>
      </w:pPr>
    </w:p>
    <w:p w14:paraId="377CB19A" w14:textId="77777777" w:rsidR="00AB0373" w:rsidRDefault="00AB0373" w:rsidP="00AB0373">
      <w:pPr>
        <w:pStyle w:val="Code"/>
      </w:pPr>
      <w:r>
        <w:t>MMSParty ::= SEQUENCE</w:t>
      </w:r>
    </w:p>
    <w:p w14:paraId="45B61F83" w14:textId="77777777" w:rsidR="00AB0373" w:rsidRDefault="00AB0373" w:rsidP="00AB0373">
      <w:pPr>
        <w:pStyle w:val="Code"/>
      </w:pPr>
      <w:r>
        <w:t>{</w:t>
      </w:r>
    </w:p>
    <w:p w14:paraId="76E3B1C3" w14:textId="77777777" w:rsidR="00AB0373" w:rsidRDefault="00AB0373" w:rsidP="00AB0373">
      <w:pPr>
        <w:pStyle w:val="Code"/>
      </w:pPr>
      <w:r>
        <w:t xml:space="preserve">    mMSPartyIDs [1] SEQUENCE OF MMSPartyID,</w:t>
      </w:r>
    </w:p>
    <w:p w14:paraId="1827897E" w14:textId="77777777" w:rsidR="00AB0373" w:rsidRDefault="00AB0373" w:rsidP="00AB0373">
      <w:pPr>
        <w:pStyle w:val="Code"/>
      </w:pPr>
      <w:r>
        <w:t xml:space="preserve">    nonLocalID  [2] NonLocalID</w:t>
      </w:r>
    </w:p>
    <w:p w14:paraId="3FD25FCB" w14:textId="77777777" w:rsidR="00AB0373" w:rsidRDefault="00AB0373" w:rsidP="00AB0373">
      <w:pPr>
        <w:pStyle w:val="Code"/>
      </w:pPr>
      <w:r>
        <w:t>}</w:t>
      </w:r>
    </w:p>
    <w:p w14:paraId="04B1D15B" w14:textId="77777777" w:rsidR="00AB0373" w:rsidRDefault="00AB0373" w:rsidP="00AB0373">
      <w:pPr>
        <w:pStyle w:val="Code"/>
      </w:pPr>
    </w:p>
    <w:p w14:paraId="34B94509" w14:textId="77777777" w:rsidR="00AB0373" w:rsidRDefault="00AB0373" w:rsidP="00AB0373">
      <w:pPr>
        <w:pStyle w:val="Code"/>
      </w:pPr>
      <w:r>
        <w:t>MMSPartyID ::= CHOICE</w:t>
      </w:r>
    </w:p>
    <w:p w14:paraId="429A2DDB" w14:textId="77777777" w:rsidR="00AB0373" w:rsidRDefault="00AB0373" w:rsidP="00AB0373">
      <w:pPr>
        <w:pStyle w:val="Code"/>
      </w:pPr>
      <w:r>
        <w:t>{</w:t>
      </w:r>
    </w:p>
    <w:p w14:paraId="2FDDFE41" w14:textId="77777777" w:rsidR="00AB0373" w:rsidRDefault="00AB0373" w:rsidP="00AB0373">
      <w:pPr>
        <w:pStyle w:val="Code"/>
      </w:pPr>
      <w:r>
        <w:t xml:space="preserve">    e164Number   [1] E164Number,</w:t>
      </w:r>
    </w:p>
    <w:p w14:paraId="726FD954" w14:textId="77777777" w:rsidR="00AB0373" w:rsidRDefault="00AB0373" w:rsidP="00AB0373">
      <w:pPr>
        <w:pStyle w:val="Code"/>
      </w:pPr>
      <w:r>
        <w:t xml:space="preserve">    emailAddress [2] EmailAddress,</w:t>
      </w:r>
    </w:p>
    <w:p w14:paraId="47F163ED" w14:textId="77777777" w:rsidR="00AB0373" w:rsidRDefault="00AB0373" w:rsidP="00AB0373">
      <w:pPr>
        <w:pStyle w:val="Code"/>
      </w:pPr>
      <w:r>
        <w:t xml:space="preserve">    iMSI         [3] IMSI,</w:t>
      </w:r>
    </w:p>
    <w:p w14:paraId="1293510B" w14:textId="77777777" w:rsidR="00AB0373" w:rsidRDefault="00AB0373" w:rsidP="00AB0373">
      <w:pPr>
        <w:pStyle w:val="Code"/>
      </w:pPr>
      <w:r>
        <w:t xml:space="preserve">    iMPU         [4] IMPU,</w:t>
      </w:r>
    </w:p>
    <w:p w14:paraId="3898D396" w14:textId="77777777" w:rsidR="00AB0373" w:rsidRDefault="00AB0373" w:rsidP="00AB0373">
      <w:pPr>
        <w:pStyle w:val="Code"/>
      </w:pPr>
      <w:r>
        <w:t xml:space="preserve">    iMPI         [5] IMPI,</w:t>
      </w:r>
    </w:p>
    <w:p w14:paraId="59F9EAFF" w14:textId="77777777" w:rsidR="00AB0373" w:rsidRDefault="00AB0373" w:rsidP="00AB0373">
      <w:pPr>
        <w:pStyle w:val="Code"/>
      </w:pPr>
      <w:r>
        <w:t xml:space="preserve">    sUPI         [6] SUPI,</w:t>
      </w:r>
    </w:p>
    <w:p w14:paraId="63B919BE" w14:textId="77777777" w:rsidR="00AB0373" w:rsidRDefault="00AB0373" w:rsidP="00AB0373">
      <w:pPr>
        <w:pStyle w:val="Code"/>
      </w:pPr>
      <w:r>
        <w:t xml:space="preserve">    gPSI         [7] GPSI</w:t>
      </w:r>
    </w:p>
    <w:p w14:paraId="4F1D7772" w14:textId="77777777" w:rsidR="00AB0373" w:rsidRDefault="00AB0373" w:rsidP="00AB0373">
      <w:pPr>
        <w:pStyle w:val="Code"/>
      </w:pPr>
      <w:r>
        <w:t>}</w:t>
      </w:r>
    </w:p>
    <w:p w14:paraId="387C400F" w14:textId="77777777" w:rsidR="00AB0373" w:rsidRDefault="00AB0373" w:rsidP="00AB0373">
      <w:pPr>
        <w:pStyle w:val="Code"/>
      </w:pPr>
    </w:p>
    <w:p w14:paraId="11B24BA8" w14:textId="77777777" w:rsidR="00AB0373" w:rsidRDefault="00AB0373" w:rsidP="00AB0373">
      <w:pPr>
        <w:pStyle w:val="Code"/>
      </w:pPr>
      <w:r>
        <w:t>MMSPeriodFormat ::= ENUMERATED</w:t>
      </w:r>
    </w:p>
    <w:p w14:paraId="000D1519" w14:textId="77777777" w:rsidR="00AB0373" w:rsidRDefault="00AB0373" w:rsidP="00AB0373">
      <w:pPr>
        <w:pStyle w:val="Code"/>
      </w:pPr>
      <w:r>
        <w:t>{</w:t>
      </w:r>
    </w:p>
    <w:p w14:paraId="10EF01E1" w14:textId="77777777" w:rsidR="00AB0373" w:rsidRDefault="00AB0373" w:rsidP="00AB0373">
      <w:pPr>
        <w:pStyle w:val="Code"/>
      </w:pPr>
      <w:r>
        <w:t xml:space="preserve">    absolute(1),</w:t>
      </w:r>
    </w:p>
    <w:p w14:paraId="3C27C525" w14:textId="77777777" w:rsidR="00AB0373" w:rsidRDefault="00AB0373" w:rsidP="00AB0373">
      <w:pPr>
        <w:pStyle w:val="Code"/>
      </w:pPr>
      <w:r>
        <w:t xml:space="preserve">    relative(2)</w:t>
      </w:r>
    </w:p>
    <w:p w14:paraId="5CC2EA9C" w14:textId="77777777" w:rsidR="00AB0373" w:rsidRDefault="00AB0373" w:rsidP="00AB0373">
      <w:pPr>
        <w:pStyle w:val="Code"/>
      </w:pPr>
      <w:r>
        <w:t>}</w:t>
      </w:r>
    </w:p>
    <w:p w14:paraId="3CAF45F4" w14:textId="77777777" w:rsidR="00AB0373" w:rsidRDefault="00AB0373" w:rsidP="00AB0373">
      <w:pPr>
        <w:pStyle w:val="Code"/>
      </w:pPr>
    </w:p>
    <w:p w14:paraId="2B1B6EF8" w14:textId="77777777" w:rsidR="00AB0373" w:rsidRDefault="00AB0373" w:rsidP="00AB0373">
      <w:pPr>
        <w:pStyle w:val="Code"/>
      </w:pPr>
      <w:r>
        <w:t>MMSPreviouslySent ::= SEQUENCE</w:t>
      </w:r>
    </w:p>
    <w:p w14:paraId="567CE4F4" w14:textId="77777777" w:rsidR="00AB0373" w:rsidRDefault="00AB0373" w:rsidP="00AB0373">
      <w:pPr>
        <w:pStyle w:val="Code"/>
      </w:pPr>
      <w:r>
        <w:t>{</w:t>
      </w:r>
    </w:p>
    <w:p w14:paraId="10683BB6" w14:textId="77777777" w:rsidR="00AB0373" w:rsidRDefault="00AB0373" w:rsidP="00AB0373">
      <w:pPr>
        <w:pStyle w:val="Code"/>
      </w:pPr>
      <w:r>
        <w:t xml:space="preserve">    previouslySentByParty [1] MMSParty,</w:t>
      </w:r>
    </w:p>
    <w:p w14:paraId="09C76B25" w14:textId="77777777" w:rsidR="00AB0373" w:rsidRDefault="00AB0373" w:rsidP="00AB0373">
      <w:pPr>
        <w:pStyle w:val="Code"/>
      </w:pPr>
      <w:r>
        <w:t xml:space="preserve">    sequenceNumber        [2] INTEGER,</w:t>
      </w:r>
    </w:p>
    <w:p w14:paraId="42661C7E" w14:textId="77777777" w:rsidR="00AB0373" w:rsidRDefault="00AB0373" w:rsidP="00AB0373">
      <w:pPr>
        <w:pStyle w:val="Code"/>
      </w:pPr>
      <w:r>
        <w:t xml:space="preserve">    previousSendDateTime  [3] Timestamp</w:t>
      </w:r>
    </w:p>
    <w:p w14:paraId="625FF480" w14:textId="77777777" w:rsidR="00AB0373" w:rsidRDefault="00AB0373" w:rsidP="00AB0373">
      <w:pPr>
        <w:pStyle w:val="Code"/>
      </w:pPr>
      <w:r>
        <w:t>}</w:t>
      </w:r>
    </w:p>
    <w:p w14:paraId="1633AD77" w14:textId="77777777" w:rsidR="00AB0373" w:rsidRDefault="00AB0373" w:rsidP="00AB0373">
      <w:pPr>
        <w:pStyle w:val="Code"/>
      </w:pPr>
    </w:p>
    <w:p w14:paraId="57927556" w14:textId="77777777" w:rsidR="00AB0373" w:rsidRDefault="00AB0373" w:rsidP="00AB0373">
      <w:pPr>
        <w:pStyle w:val="Code"/>
      </w:pPr>
      <w:r>
        <w:t>MMSPreviouslySentBy ::= SEQUENCE OF MMSPreviouslySent</w:t>
      </w:r>
    </w:p>
    <w:p w14:paraId="28AC4C8B" w14:textId="77777777" w:rsidR="00AB0373" w:rsidRDefault="00AB0373" w:rsidP="00AB0373">
      <w:pPr>
        <w:pStyle w:val="Code"/>
      </w:pPr>
    </w:p>
    <w:p w14:paraId="75014457" w14:textId="77777777" w:rsidR="00AB0373" w:rsidRDefault="00AB0373" w:rsidP="00AB0373">
      <w:pPr>
        <w:pStyle w:val="Code"/>
      </w:pPr>
      <w:r>
        <w:t>MMSPriority ::= ENUMERATED</w:t>
      </w:r>
    </w:p>
    <w:p w14:paraId="4CA7A142" w14:textId="77777777" w:rsidR="00AB0373" w:rsidRDefault="00AB0373" w:rsidP="00AB0373">
      <w:pPr>
        <w:pStyle w:val="Code"/>
      </w:pPr>
      <w:r>
        <w:t>{</w:t>
      </w:r>
    </w:p>
    <w:p w14:paraId="55E2514B" w14:textId="77777777" w:rsidR="00AB0373" w:rsidRDefault="00AB0373" w:rsidP="00AB0373">
      <w:pPr>
        <w:pStyle w:val="Code"/>
      </w:pPr>
      <w:r>
        <w:t xml:space="preserve">    low(1),</w:t>
      </w:r>
    </w:p>
    <w:p w14:paraId="66558ECC" w14:textId="77777777" w:rsidR="00AB0373" w:rsidRDefault="00AB0373" w:rsidP="00AB0373">
      <w:pPr>
        <w:pStyle w:val="Code"/>
      </w:pPr>
      <w:r>
        <w:t xml:space="preserve">    normal(2),</w:t>
      </w:r>
    </w:p>
    <w:p w14:paraId="7B541F2B" w14:textId="77777777" w:rsidR="00AB0373" w:rsidRDefault="00AB0373" w:rsidP="00AB0373">
      <w:pPr>
        <w:pStyle w:val="Code"/>
      </w:pPr>
      <w:r>
        <w:t xml:space="preserve">    high(3)</w:t>
      </w:r>
    </w:p>
    <w:p w14:paraId="653CA683" w14:textId="77777777" w:rsidR="00AB0373" w:rsidRDefault="00AB0373" w:rsidP="00AB0373">
      <w:pPr>
        <w:pStyle w:val="Code"/>
      </w:pPr>
      <w:r>
        <w:t>}</w:t>
      </w:r>
    </w:p>
    <w:p w14:paraId="62CCCD06" w14:textId="77777777" w:rsidR="00AB0373" w:rsidRDefault="00AB0373" w:rsidP="00AB0373">
      <w:pPr>
        <w:pStyle w:val="Code"/>
      </w:pPr>
    </w:p>
    <w:p w14:paraId="65E24C6C" w14:textId="77777777" w:rsidR="00AB0373" w:rsidRDefault="00AB0373" w:rsidP="00AB0373">
      <w:pPr>
        <w:pStyle w:val="Code"/>
      </w:pPr>
      <w:r>
        <w:t>MMSQuota ::= SEQUENCE</w:t>
      </w:r>
    </w:p>
    <w:p w14:paraId="359AC4FE" w14:textId="77777777" w:rsidR="00AB0373" w:rsidRDefault="00AB0373" w:rsidP="00AB0373">
      <w:pPr>
        <w:pStyle w:val="Code"/>
      </w:pPr>
      <w:r>
        <w:t>{</w:t>
      </w:r>
    </w:p>
    <w:p w14:paraId="0D84247C" w14:textId="77777777" w:rsidR="00AB0373" w:rsidRDefault="00AB0373" w:rsidP="00AB0373">
      <w:pPr>
        <w:pStyle w:val="Code"/>
      </w:pPr>
      <w:r>
        <w:t xml:space="preserve">    quota     [1] INTEGER,</w:t>
      </w:r>
    </w:p>
    <w:p w14:paraId="21786537" w14:textId="77777777" w:rsidR="00AB0373" w:rsidRDefault="00AB0373" w:rsidP="00AB0373">
      <w:pPr>
        <w:pStyle w:val="Code"/>
      </w:pPr>
      <w:r>
        <w:t xml:space="preserve">    quotaUnit [2] MMSQuotaUnit</w:t>
      </w:r>
    </w:p>
    <w:p w14:paraId="22CFC35A" w14:textId="77777777" w:rsidR="00AB0373" w:rsidRDefault="00AB0373" w:rsidP="00AB0373">
      <w:pPr>
        <w:pStyle w:val="Code"/>
      </w:pPr>
      <w:r>
        <w:t>}</w:t>
      </w:r>
    </w:p>
    <w:p w14:paraId="17861B68" w14:textId="77777777" w:rsidR="00AB0373" w:rsidRDefault="00AB0373" w:rsidP="00AB0373">
      <w:pPr>
        <w:pStyle w:val="Code"/>
      </w:pPr>
    </w:p>
    <w:p w14:paraId="0ED611BE" w14:textId="77777777" w:rsidR="00AB0373" w:rsidRDefault="00AB0373" w:rsidP="00AB0373">
      <w:pPr>
        <w:pStyle w:val="Code"/>
      </w:pPr>
      <w:r>
        <w:t>MMSQuotaUnit ::= ENUMERATED</w:t>
      </w:r>
    </w:p>
    <w:p w14:paraId="457358E6" w14:textId="77777777" w:rsidR="00AB0373" w:rsidRDefault="00AB0373" w:rsidP="00AB0373">
      <w:pPr>
        <w:pStyle w:val="Code"/>
      </w:pPr>
      <w:r>
        <w:t>{</w:t>
      </w:r>
    </w:p>
    <w:p w14:paraId="75265634" w14:textId="77777777" w:rsidR="00AB0373" w:rsidRDefault="00AB0373" w:rsidP="00AB0373">
      <w:pPr>
        <w:pStyle w:val="Code"/>
      </w:pPr>
      <w:r>
        <w:t xml:space="preserve">    numMessages(1),</w:t>
      </w:r>
    </w:p>
    <w:p w14:paraId="5AC6033F" w14:textId="77777777" w:rsidR="00AB0373" w:rsidRDefault="00AB0373" w:rsidP="00AB0373">
      <w:pPr>
        <w:pStyle w:val="Code"/>
      </w:pPr>
      <w:r>
        <w:t xml:space="preserve">    bytes(2)</w:t>
      </w:r>
    </w:p>
    <w:p w14:paraId="7977798D" w14:textId="77777777" w:rsidR="00AB0373" w:rsidRDefault="00AB0373" w:rsidP="00AB0373">
      <w:pPr>
        <w:pStyle w:val="Code"/>
      </w:pPr>
      <w:r>
        <w:t>}</w:t>
      </w:r>
    </w:p>
    <w:p w14:paraId="777F051D" w14:textId="77777777" w:rsidR="00AB0373" w:rsidRDefault="00AB0373" w:rsidP="00AB0373">
      <w:pPr>
        <w:pStyle w:val="Code"/>
      </w:pPr>
    </w:p>
    <w:p w14:paraId="5EF42324" w14:textId="77777777" w:rsidR="00AB0373" w:rsidRDefault="00AB0373" w:rsidP="00AB0373">
      <w:pPr>
        <w:pStyle w:val="Code"/>
      </w:pPr>
      <w:r>
        <w:t>MMSReadStatus ::= ENUMERATED</w:t>
      </w:r>
    </w:p>
    <w:p w14:paraId="56F514C9" w14:textId="77777777" w:rsidR="00AB0373" w:rsidRDefault="00AB0373" w:rsidP="00AB0373">
      <w:pPr>
        <w:pStyle w:val="Code"/>
      </w:pPr>
      <w:r>
        <w:t>{</w:t>
      </w:r>
    </w:p>
    <w:p w14:paraId="132B54C4" w14:textId="77777777" w:rsidR="00AB0373" w:rsidRDefault="00AB0373" w:rsidP="00AB0373">
      <w:pPr>
        <w:pStyle w:val="Code"/>
      </w:pPr>
      <w:r>
        <w:t xml:space="preserve">    read(1),</w:t>
      </w:r>
    </w:p>
    <w:p w14:paraId="005F8C58" w14:textId="77777777" w:rsidR="00AB0373" w:rsidRDefault="00AB0373" w:rsidP="00AB0373">
      <w:pPr>
        <w:pStyle w:val="Code"/>
      </w:pPr>
      <w:r>
        <w:t xml:space="preserve">    deletedWithoutBeingRead(2)</w:t>
      </w:r>
    </w:p>
    <w:p w14:paraId="6C97B4BA" w14:textId="77777777" w:rsidR="00AB0373" w:rsidRDefault="00AB0373" w:rsidP="00AB0373">
      <w:pPr>
        <w:pStyle w:val="Code"/>
      </w:pPr>
      <w:r>
        <w:t>}</w:t>
      </w:r>
    </w:p>
    <w:p w14:paraId="12FD3C96" w14:textId="77777777" w:rsidR="00AB0373" w:rsidRDefault="00AB0373" w:rsidP="00AB0373">
      <w:pPr>
        <w:pStyle w:val="Code"/>
      </w:pPr>
    </w:p>
    <w:p w14:paraId="1809EF7B" w14:textId="77777777" w:rsidR="00AB0373" w:rsidRDefault="00AB0373" w:rsidP="00AB0373">
      <w:pPr>
        <w:pStyle w:val="Code"/>
      </w:pPr>
      <w:r>
        <w:t>MMSReadStatusText ::= UTF8String</w:t>
      </w:r>
    </w:p>
    <w:p w14:paraId="503502DF" w14:textId="77777777" w:rsidR="00AB0373" w:rsidRDefault="00AB0373" w:rsidP="00AB0373">
      <w:pPr>
        <w:pStyle w:val="Code"/>
      </w:pPr>
    </w:p>
    <w:p w14:paraId="1CBBFFE7" w14:textId="77777777" w:rsidR="00AB0373" w:rsidRDefault="00AB0373" w:rsidP="00AB0373">
      <w:pPr>
        <w:pStyle w:val="Code"/>
      </w:pPr>
      <w:r>
        <w:t>MMSReplyCharging ::= ENUMERATED</w:t>
      </w:r>
    </w:p>
    <w:p w14:paraId="7355010E" w14:textId="77777777" w:rsidR="00AB0373" w:rsidRDefault="00AB0373" w:rsidP="00AB0373">
      <w:pPr>
        <w:pStyle w:val="Code"/>
      </w:pPr>
      <w:r>
        <w:t>{</w:t>
      </w:r>
    </w:p>
    <w:p w14:paraId="1F166282" w14:textId="77777777" w:rsidR="00AB0373" w:rsidRDefault="00AB0373" w:rsidP="00AB0373">
      <w:pPr>
        <w:pStyle w:val="Code"/>
      </w:pPr>
      <w:r>
        <w:t xml:space="preserve">    requested(0),</w:t>
      </w:r>
    </w:p>
    <w:p w14:paraId="38CDE8C6" w14:textId="77777777" w:rsidR="00AB0373" w:rsidRDefault="00AB0373" w:rsidP="00AB0373">
      <w:pPr>
        <w:pStyle w:val="Code"/>
      </w:pPr>
      <w:r>
        <w:t xml:space="preserve">    requestedTextOnly(1),</w:t>
      </w:r>
    </w:p>
    <w:p w14:paraId="4E67BBB6" w14:textId="77777777" w:rsidR="00AB0373" w:rsidRDefault="00AB0373" w:rsidP="00AB0373">
      <w:pPr>
        <w:pStyle w:val="Code"/>
      </w:pPr>
      <w:r>
        <w:t xml:space="preserve">    accepted(2),</w:t>
      </w:r>
    </w:p>
    <w:p w14:paraId="7C990F67" w14:textId="77777777" w:rsidR="00AB0373" w:rsidRDefault="00AB0373" w:rsidP="00AB0373">
      <w:pPr>
        <w:pStyle w:val="Code"/>
      </w:pPr>
      <w:r>
        <w:t xml:space="preserve">    acceptedTextOnly(3)</w:t>
      </w:r>
    </w:p>
    <w:p w14:paraId="16F0DDE7" w14:textId="77777777" w:rsidR="00AB0373" w:rsidRDefault="00AB0373" w:rsidP="00AB0373">
      <w:pPr>
        <w:pStyle w:val="Code"/>
      </w:pPr>
      <w:r>
        <w:t>}</w:t>
      </w:r>
    </w:p>
    <w:p w14:paraId="317DA795" w14:textId="77777777" w:rsidR="00AB0373" w:rsidRDefault="00AB0373" w:rsidP="00AB0373">
      <w:pPr>
        <w:pStyle w:val="Code"/>
      </w:pPr>
    </w:p>
    <w:p w14:paraId="3C92CF9A" w14:textId="77777777" w:rsidR="00AB0373" w:rsidRDefault="00AB0373" w:rsidP="00AB0373">
      <w:pPr>
        <w:pStyle w:val="Code"/>
      </w:pPr>
      <w:r>
        <w:t>MMSResponseStatus ::= ENUMERATED</w:t>
      </w:r>
    </w:p>
    <w:p w14:paraId="673323EE" w14:textId="77777777" w:rsidR="00AB0373" w:rsidRDefault="00AB0373" w:rsidP="00AB0373">
      <w:pPr>
        <w:pStyle w:val="Code"/>
      </w:pPr>
      <w:r>
        <w:t>{</w:t>
      </w:r>
    </w:p>
    <w:p w14:paraId="2FF64B43" w14:textId="77777777" w:rsidR="00AB0373" w:rsidRDefault="00AB0373" w:rsidP="00AB0373">
      <w:pPr>
        <w:pStyle w:val="Code"/>
      </w:pPr>
      <w:r>
        <w:t xml:space="preserve">    ok(1),</w:t>
      </w:r>
    </w:p>
    <w:p w14:paraId="16B20F1A" w14:textId="77777777" w:rsidR="00AB0373" w:rsidRDefault="00AB0373" w:rsidP="00AB0373">
      <w:pPr>
        <w:pStyle w:val="Code"/>
      </w:pPr>
      <w:r>
        <w:t xml:space="preserve">    errorUnspecified(2),</w:t>
      </w:r>
    </w:p>
    <w:p w14:paraId="47FA100B" w14:textId="77777777" w:rsidR="00AB0373" w:rsidRDefault="00AB0373" w:rsidP="00AB0373">
      <w:pPr>
        <w:pStyle w:val="Code"/>
      </w:pPr>
      <w:r>
        <w:t xml:space="preserve">    errorServiceDenied(3),</w:t>
      </w:r>
    </w:p>
    <w:p w14:paraId="5F46474B" w14:textId="77777777" w:rsidR="00AB0373" w:rsidRDefault="00AB0373" w:rsidP="00AB0373">
      <w:pPr>
        <w:pStyle w:val="Code"/>
      </w:pPr>
      <w:r>
        <w:t xml:space="preserve">    errorMessageFormatCorrupt(4),</w:t>
      </w:r>
    </w:p>
    <w:p w14:paraId="2629E529" w14:textId="77777777" w:rsidR="00AB0373" w:rsidRDefault="00AB0373" w:rsidP="00AB0373">
      <w:pPr>
        <w:pStyle w:val="Code"/>
      </w:pPr>
      <w:r>
        <w:t xml:space="preserve">    errorSendingAddressUnresolved(5),</w:t>
      </w:r>
    </w:p>
    <w:p w14:paraId="3049125D" w14:textId="77777777" w:rsidR="00AB0373" w:rsidRDefault="00AB0373" w:rsidP="00AB0373">
      <w:pPr>
        <w:pStyle w:val="Code"/>
      </w:pPr>
      <w:r>
        <w:t xml:space="preserve">    errorMessageNotFound(6),</w:t>
      </w:r>
    </w:p>
    <w:p w14:paraId="7E5243A9" w14:textId="77777777" w:rsidR="00AB0373" w:rsidRDefault="00AB0373" w:rsidP="00AB0373">
      <w:pPr>
        <w:pStyle w:val="Code"/>
      </w:pPr>
      <w:r>
        <w:t xml:space="preserve">    errorNetworkProblem(7),</w:t>
      </w:r>
    </w:p>
    <w:p w14:paraId="34FAAE58" w14:textId="77777777" w:rsidR="00AB0373" w:rsidRDefault="00AB0373" w:rsidP="00AB0373">
      <w:pPr>
        <w:pStyle w:val="Code"/>
      </w:pPr>
      <w:r>
        <w:t xml:space="preserve">    errorContentNotAccepted(8),</w:t>
      </w:r>
    </w:p>
    <w:p w14:paraId="0FFF3ADE" w14:textId="77777777" w:rsidR="00AB0373" w:rsidRDefault="00AB0373" w:rsidP="00AB0373">
      <w:pPr>
        <w:pStyle w:val="Code"/>
      </w:pPr>
      <w:r>
        <w:t xml:space="preserve">    errorUnsupportedMessage(9),</w:t>
      </w:r>
    </w:p>
    <w:p w14:paraId="4D820268" w14:textId="77777777" w:rsidR="00AB0373" w:rsidRDefault="00AB0373" w:rsidP="00AB0373">
      <w:pPr>
        <w:pStyle w:val="Code"/>
      </w:pPr>
      <w:r>
        <w:t xml:space="preserve">    errorTransientFailure(10),</w:t>
      </w:r>
    </w:p>
    <w:p w14:paraId="0FA32C9F" w14:textId="77777777" w:rsidR="00AB0373" w:rsidRDefault="00AB0373" w:rsidP="00AB0373">
      <w:pPr>
        <w:pStyle w:val="Code"/>
      </w:pPr>
      <w:r>
        <w:t xml:space="preserve">    errorTransientSendingAddressUnresolved(11),</w:t>
      </w:r>
    </w:p>
    <w:p w14:paraId="01F38544" w14:textId="77777777" w:rsidR="00AB0373" w:rsidRDefault="00AB0373" w:rsidP="00AB0373">
      <w:pPr>
        <w:pStyle w:val="Code"/>
      </w:pPr>
      <w:r>
        <w:t xml:space="preserve">    errorTransientMessageNotFound(12),</w:t>
      </w:r>
    </w:p>
    <w:p w14:paraId="764C2956" w14:textId="77777777" w:rsidR="00AB0373" w:rsidRDefault="00AB0373" w:rsidP="00AB0373">
      <w:pPr>
        <w:pStyle w:val="Code"/>
      </w:pPr>
      <w:r>
        <w:t xml:space="preserve">    errorTransientNetworkProblem(13),</w:t>
      </w:r>
    </w:p>
    <w:p w14:paraId="62DACBD1" w14:textId="77777777" w:rsidR="00AB0373" w:rsidRDefault="00AB0373" w:rsidP="00AB0373">
      <w:pPr>
        <w:pStyle w:val="Code"/>
      </w:pPr>
      <w:r>
        <w:t xml:space="preserve">    errorTransientPartialSuccess(14),</w:t>
      </w:r>
    </w:p>
    <w:p w14:paraId="7ECA0057" w14:textId="77777777" w:rsidR="00AB0373" w:rsidRDefault="00AB0373" w:rsidP="00AB0373">
      <w:pPr>
        <w:pStyle w:val="Code"/>
      </w:pPr>
      <w:r>
        <w:t xml:space="preserve">    errorPermanentFailure(15),</w:t>
      </w:r>
    </w:p>
    <w:p w14:paraId="267C0DA2" w14:textId="77777777" w:rsidR="00AB0373" w:rsidRDefault="00AB0373" w:rsidP="00AB0373">
      <w:pPr>
        <w:pStyle w:val="Code"/>
      </w:pPr>
      <w:r>
        <w:t xml:space="preserve">    errorPermanentServiceDenied(16),</w:t>
      </w:r>
    </w:p>
    <w:p w14:paraId="0023B56E" w14:textId="77777777" w:rsidR="00AB0373" w:rsidRDefault="00AB0373" w:rsidP="00AB0373">
      <w:pPr>
        <w:pStyle w:val="Code"/>
      </w:pPr>
      <w:r>
        <w:t xml:space="preserve">    errorPermanentMessageFormatCorrupt(17),</w:t>
      </w:r>
    </w:p>
    <w:p w14:paraId="74F3EB90" w14:textId="77777777" w:rsidR="00AB0373" w:rsidRDefault="00AB0373" w:rsidP="00AB0373">
      <w:pPr>
        <w:pStyle w:val="Code"/>
      </w:pPr>
      <w:r>
        <w:t xml:space="preserve">    errorPermanentSendingAddressUnresolved(18),</w:t>
      </w:r>
    </w:p>
    <w:p w14:paraId="4CA0F2C4" w14:textId="77777777" w:rsidR="00AB0373" w:rsidRDefault="00AB0373" w:rsidP="00AB0373">
      <w:pPr>
        <w:pStyle w:val="Code"/>
      </w:pPr>
      <w:r>
        <w:t xml:space="preserve">    errorPermanentMessageNotFound(19),</w:t>
      </w:r>
    </w:p>
    <w:p w14:paraId="558E3061" w14:textId="77777777" w:rsidR="00AB0373" w:rsidRDefault="00AB0373" w:rsidP="00AB0373">
      <w:pPr>
        <w:pStyle w:val="Code"/>
      </w:pPr>
      <w:r>
        <w:t xml:space="preserve">    errorPermanentContentNotAccepted(20),</w:t>
      </w:r>
    </w:p>
    <w:p w14:paraId="4AE2D7A6" w14:textId="77777777" w:rsidR="00AB0373" w:rsidRDefault="00AB0373" w:rsidP="00AB0373">
      <w:pPr>
        <w:pStyle w:val="Code"/>
      </w:pPr>
      <w:r>
        <w:t xml:space="preserve">    errorPermanentReplyChargingLimitationsNotMet(21),</w:t>
      </w:r>
    </w:p>
    <w:p w14:paraId="7B77D00C" w14:textId="77777777" w:rsidR="00AB0373" w:rsidRDefault="00AB0373" w:rsidP="00AB0373">
      <w:pPr>
        <w:pStyle w:val="Code"/>
      </w:pPr>
      <w:r>
        <w:t xml:space="preserve">    errorPermanentReplyChargingRequestNotAccepted(22),</w:t>
      </w:r>
    </w:p>
    <w:p w14:paraId="3E7546E8" w14:textId="77777777" w:rsidR="00AB0373" w:rsidRDefault="00AB0373" w:rsidP="00AB0373">
      <w:pPr>
        <w:pStyle w:val="Code"/>
      </w:pPr>
      <w:r>
        <w:t xml:space="preserve">    errorPermanentReplyChargingForwardingDenied(23),</w:t>
      </w:r>
    </w:p>
    <w:p w14:paraId="342E1783" w14:textId="77777777" w:rsidR="00AB0373" w:rsidRDefault="00AB0373" w:rsidP="00AB0373">
      <w:pPr>
        <w:pStyle w:val="Code"/>
      </w:pPr>
      <w:r>
        <w:t xml:space="preserve">    errorPermanentReplyChargingNotSupported(24),</w:t>
      </w:r>
    </w:p>
    <w:p w14:paraId="6748BF46" w14:textId="77777777" w:rsidR="00AB0373" w:rsidRDefault="00AB0373" w:rsidP="00AB0373">
      <w:pPr>
        <w:pStyle w:val="Code"/>
      </w:pPr>
      <w:r>
        <w:t xml:space="preserve">    errorPermanentAddressHidingNotSupported(25),</w:t>
      </w:r>
    </w:p>
    <w:p w14:paraId="6CDED398" w14:textId="77777777" w:rsidR="00AB0373" w:rsidRDefault="00AB0373" w:rsidP="00AB0373">
      <w:pPr>
        <w:pStyle w:val="Code"/>
      </w:pPr>
      <w:r>
        <w:t xml:space="preserve">    errorPermanentLackOfPrepaid(26)</w:t>
      </w:r>
    </w:p>
    <w:p w14:paraId="3B684F07" w14:textId="77777777" w:rsidR="00AB0373" w:rsidRDefault="00AB0373" w:rsidP="00AB0373">
      <w:pPr>
        <w:pStyle w:val="Code"/>
      </w:pPr>
      <w:r>
        <w:t>}</w:t>
      </w:r>
    </w:p>
    <w:p w14:paraId="2BAC8D18" w14:textId="77777777" w:rsidR="00AB0373" w:rsidRDefault="00AB0373" w:rsidP="00AB0373">
      <w:pPr>
        <w:pStyle w:val="Code"/>
      </w:pPr>
    </w:p>
    <w:p w14:paraId="15ADAB7C" w14:textId="77777777" w:rsidR="00AB0373" w:rsidRDefault="00AB0373" w:rsidP="00AB0373">
      <w:pPr>
        <w:pStyle w:val="Code"/>
      </w:pPr>
      <w:r>
        <w:t>MMSRetrieveStatus ::= ENUMERATED</w:t>
      </w:r>
    </w:p>
    <w:p w14:paraId="42987EC0" w14:textId="77777777" w:rsidR="00AB0373" w:rsidRDefault="00AB0373" w:rsidP="00AB0373">
      <w:pPr>
        <w:pStyle w:val="Code"/>
      </w:pPr>
      <w:r>
        <w:t>{</w:t>
      </w:r>
    </w:p>
    <w:p w14:paraId="6F436942" w14:textId="77777777" w:rsidR="00AB0373" w:rsidRDefault="00AB0373" w:rsidP="00AB0373">
      <w:pPr>
        <w:pStyle w:val="Code"/>
      </w:pPr>
      <w:r>
        <w:t xml:space="preserve">    success(1),</w:t>
      </w:r>
    </w:p>
    <w:p w14:paraId="0829FD32" w14:textId="77777777" w:rsidR="00AB0373" w:rsidRDefault="00AB0373" w:rsidP="00AB0373">
      <w:pPr>
        <w:pStyle w:val="Code"/>
      </w:pPr>
      <w:r>
        <w:t xml:space="preserve">    errorTransientFailure(2),</w:t>
      </w:r>
    </w:p>
    <w:p w14:paraId="4DE31026" w14:textId="77777777" w:rsidR="00AB0373" w:rsidRDefault="00AB0373" w:rsidP="00AB0373">
      <w:pPr>
        <w:pStyle w:val="Code"/>
      </w:pPr>
      <w:r>
        <w:t xml:space="preserve">    errorTransientMessageNotFound(3),</w:t>
      </w:r>
    </w:p>
    <w:p w14:paraId="1AEF695C" w14:textId="77777777" w:rsidR="00AB0373" w:rsidRDefault="00AB0373" w:rsidP="00AB0373">
      <w:pPr>
        <w:pStyle w:val="Code"/>
      </w:pPr>
      <w:r>
        <w:t xml:space="preserve">    errorTransientNetworkProblem(4),</w:t>
      </w:r>
    </w:p>
    <w:p w14:paraId="6DA9A2F2" w14:textId="77777777" w:rsidR="00AB0373" w:rsidRDefault="00AB0373" w:rsidP="00AB0373">
      <w:pPr>
        <w:pStyle w:val="Code"/>
      </w:pPr>
      <w:r>
        <w:t xml:space="preserve">    errorPermanentFailure(5),</w:t>
      </w:r>
    </w:p>
    <w:p w14:paraId="1FDD046B" w14:textId="77777777" w:rsidR="00AB0373" w:rsidRDefault="00AB0373" w:rsidP="00AB0373">
      <w:pPr>
        <w:pStyle w:val="Code"/>
      </w:pPr>
      <w:r>
        <w:t xml:space="preserve">    errorPermanentServiceDenied(6),</w:t>
      </w:r>
    </w:p>
    <w:p w14:paraId="7CFF42ED" w14:textId="77777777" w:rsidR="00AB0373" w:rsidRDefault="00AB0373" w:rsidP="00AB0373">
      <w:pPr>
        <w:pStyle w:val="Code"/>
      </w:pPr>
      <w:r>
        <w:t xml:space="preserve">    errorPermanentMessageNotFound(7),</w:t>
      </w:r>
    </w:p>
    <w:p w14:paraId="67B777EE" w14:textId="77777777" w:rsidR="00AB0373" w:rsidRDefault="00AB0373" w:rsidP="00AB0373">
      <w:pPr>
        <w:pStyle w:val="Code"/>
      </w:pPr>
      <w:r>
        <w:t xml:space="preserve">    errorPermanentContentUnsupported(8)</w:t>
      </w:r>
    </w:p>
    <w:p w14:paraId="0480CCCA" w14:textId="77777777" w:rsidR="00AB0373" w:rsidRDefault="00AB0373" w:rsidP="00AB0373">
      <w:pPr>
        <w:pStyle w:val="Code"/>
      </w:pPr>
      <w:r>
        <w:t>}</w:t>
      </w:r>
    </w:p>
    <w:p w14:paraId="5C3D275D" w14:textId="77777777" w:rsidR="00AB0373" w:rsidRDefault="00AB0373" w:rsidP="00AB0373">
      <w:pPr>
        <w:pStyle w:val="Code"/>
      </w:pPr>
    </w:p>
    <w:p w14:paraId="311C0DA7" w14:textId="77777777" w:rsidR="00AB0373" w:rsidRDefault="00AB0373" w:rsidP="00AB0373">
      <w:pPr>
        <w:pStyle w:val="Code"/>
      </w:pPr>
      <w:r>
        <w:t>MMSStoreStatus ::= ENUMERATED</w:t>
      </w:r>
    </w:p>
    <w:p w14:paraId="1C44849B" w14:textId="77777777" w:rsidR="00AB0373" w:rsidRDefault="00AB0373" w:rsidP="00AB0373">
      <w:pPr>
        <w:pStyle w:val="Code"/>
      </w:pPr>
      <w:r>
        <w:t>{</w:t>
      </w:r>
    </w:p>
    <w:p w14:paraId="0B9FE5FC" w14:textId="77777777" w:rsidR="00AB0373" w:rsidRDefault="00AB0373" w:rsidP="00AB0373">
      <w:pPr>
        <w:pStyle w:val="Code"/>
      </w:pPr>
      <w:r>
        <w:t xml:space="preserve">    success(1),</w:t>
      </w:r>
    </w:p>
    <w:p w14:paraId="1046A674" w14:textId="77777777" w:rsidR="00AB0373" w:rsidRDefault="00AB0373" w:rsidP="00AB0373">
      <w:pPr>
        <w:pStyle w:val="Code"/>
      </w:pPr>
      <w:r>
        <w:t xml:space="preserve">    errorTransientFailure(2),</w:t>
      </w:r>
    </w:p>
    <w:p w14:paraId="016C6292" w14:textId="77777777" w:rsidR="00AB0373" w:rsidRDefault="00AB0373" w:rsidP="00AB0373">
      <w:pPr>
        <w:pStyle w:val="Code"/>
      </w:pPr>
      <w:r>
        <w:t xml:space="preserve">    errorTransientNetworkProblem(3),</w:t>
      </w:r>
    </w:p>
    <w:p w14:paraId="360E37E2" w14:textId="77777777" w:rsidR="00AB0373" w:rsidRDefault="00AB0373" w:rsidP="00AB0373">
      <w:pPr>
        <w:pStyle w:val="Code"/>
      </w:pPr>
      <w:r>
        <w:t xml:space="preserve">    errorPermanentFailure(4),</w:t>
      </w:r>
    </w:p>
    <w:p w14:paraId="5A829F76" w14:textId="77777777" w:rsidR="00AB0373" w:rsidRDefault="00AB0373" w:rsidP="00AB0373">
      <w:pPr>
        <w:pStyle w:val="Code"/>
      </w:pPr>
      <w:r>
        <w:t xml:space="preserve">    errorPermanentServiceDenied(5),</w:t>
      </w:r>
    </w:p>
    <w:p w14:paraId="602C464F" w14:textId="77777777" w:rsidR="00AB0373" w:rsidRDefault="00AB0373" w:rsidP="00AB0373">
      <w:pPr>
        <w:pStyle w:val="Code"/>
      </w:pPr>
      <w:r>
        <w:t xml:space="preserve">    errorPermanentMessageFormatCorrupt(6),</w:t>
      </w:r>
    </w:p>
    <w:p w14:paraId="1D9239BD" w14:textId="77777777" w:rsidR="00AB0373" w:rsidRDefault="00AB0373" w:rsidP="00AB0373">
      <w:pPr>
        <w:pStyle w:val="Code"/>
      </w:pPr>
      <w:r>
        <w:t xml:space="preserve">    errorPermanentMessageNotFound(7),</w:t>
      </w:r>
    </w:p>
    <w:p w14:paraId="0DBDD6DD" w14:textId="77777777" w:rsidR="00AB0373" w:rsidRDefault="00AB0373" w:rsidP="00AB0373">
      <w:pPr>
        <w:pStyle w:val="Code"/>
      </w:pPr>
      <w:r>
        <w:t xml:space="preserve">    errorMMBoxFull(8)</w:t>
      </w:r>
    </w:p>
    <w:p w14:paraId="46E88F89" w14:textId="77777777" w:rsidR="00AB0373" w:rsidRDefault="00AB0373" w:rsidP="00AB0373">
      <w:pPr>
        <w:pStyle w:val="Code"/>
      </w:pPr>
      <w:r>
        <w:t>}</w:t>
      </w:r>
    </w:p>
    <w:p w14:paraId="62D75DE6" w14:textId="77777777" w:rsidR="00AB0373" w:rsidRDefault="00AB0373" w:rsidP="00AB0373">
      <w:pPr>
        <w:pStyle w:val="Code"/>
      </w:pPr>
    </w:p>
    <w:p w14:paraId="7B3A264E" w14:textId="77777777" w:rsidR="00AB0373" w:rsidRDefault="00AB0373" w:rsidP="00AB0373">
      <w:pPr>
        <w:pStyle w:val="Code"/>
      </w:pPr>
      <w:r>
        <w:t>MMState ::= ENUMERATED</w:t>
      </w:r>
    </w:p>
    <w:p w14:paraId="00DC71CE" w14:textId="77777777" w:rsidR="00AB0373" w:rsidRDefault="00AB0373" w:rsidP="00AB0373">
      <w:pPr>
        <w:pStyle w:val="Code"/>
      </w:pPr>
      <w:r>
        <w:t>{</w:t>
      </w:r>
    </w:p>
    <w:p w14:paraId="24069BDE" w14:textId="77777777" w:rsidR="00AB0373" w:rsidRDefault="00AB0373" w:rsidP="00AB0373">
      <w:pPr>
        <w:pStyle w:val="Code"/>
      </w:pPr>
      <w:r>
        <w:t xml:space="preserve">    draft(1),</w:t>
      </w:r>
    </w:p>
    <w:p w14:paraId="2C9657B0" w14:textId="77777777" w:rsidR="00AB0373" w:rsidRDefault="00AB0373" w:rsidP="00AB0373">
      <w:pPr>
        <w:pStyle w:val="Code"/>
      </w:pPr>
      <w:r>
        <w:t xml:space="preserve">    sent(2),</w:t>
      </w:r>
    </w:p>
    <w:p w14:paraId="1EAEB738" w14:textId="77777777" w:rsidR="00AB0373" w:rsidRDefault="00AB0373" w:rsidP="00AB0373">
      <w:pPr>
        <w:pStyle w:val="Code"/>
      </w:pPr>
      <w:r>
        <w:t xml:space="preserve">    new(3),</w:t>
      </w:r>
    </w:p>
    <w:p w14:paraId="2FB7AAFC" w14:textId="77777777" w:rsidR="00AB0373" w:rsidRDefault="00AB0373" w:rsidP="00AB0373">
      <w:pPr>
        <w:pStyle w:val="Code"/>
      </w:pPr>
      <w:r>
        <w:t xml:space="preserve">    retrieved(4),</w:t>
      </w:r>
    </w:p>
    <w:p w14:paraId="34275A41" w14:textId="77777777" w:rsidR="00AB0373" w:rsidRDefault="00AB0373" w:rsidP="00AB0373">
      <w:pPr>
        <w:pStyle w:val="Code"/>
      </w:pPr>
      <w:r>
        <w:t xml:space="preserve">    forwarded(5)</w:t>
      </w:r>
    </w:p>
    <w:p w14:paraId="64BE437E" w14:textId="77777777" w:rsidR="00AB0373" w:rsidRDefault="00AB0373" w:rsidP="00AB0373">
      <w:pPr>
        <w:pStyle w:val="Code"/>
      </w:pPr>
      <w:r>
        <w:t>}</w:t>
      </w:r>
    </w:p>
    <w:p w14:paraId="72303317" w14:textId="77777777" w:rsidR="00AB0373" w:rsidRDefault="00AB0373" w:rsidP="00AB0373">
      <w:pPr>
        <w:pStyle w:val="Code"/>
      </w:pPr>
    </w:p>
    <w:p w14:paraId="3E24FAAF" w14:textId="77777777" w:rsidR="00AB0373" w:rsidRDefault="00AB0373" w:rsidP="00AB0373">
      <w:pPr>
        <w:pStyle w:val="Code"/>
      </w:pPr>
      <w:r>
        <w:t>MMStateFlag ::= ENUMERATED</w:t>
      </w:r>
    </w:p>
    <w:p w14:paraId="2BB1D2D5" w14:textId="77777777" w:rsidR="00AB0373" w:rsidRDefault="00AB0373" w:rsidP="00AB0373">
      <w:pPr>
        <w:pStyle w:val="Code"/>
      </w:pPr>
      <w:r>
        <w:t>{</w:t>
      </w:r>
    </w:p>
    <w:p w14:paraId="5FF20540" w14:textId="77777777" w:rsidR="00AB0373" w:rsidRDefault="00AB0373" w:rsidP="00AB0373">
      <w:pPr>
        <w:pStyle w:val="Code"/>
      </w:pPr>
      <w:r>
        <w:t xml:space="preserve">    add(1),</w:t>
      </w:r>
    </w:p>
    <w:p w14:paraId="62C05A37" w14:textId="77777777" w:rsidR="00AB0373" w:rsidRDefault="00AB0373" w:rsidP="00AB0373">
      <w:pPr>
        <w:pStyle w:val="Code"/>
      </w:pPr>
      <w:r>
        <w:t xml:space="preserve">    remove(2),</w:t>
      </w:r>
    </w:p>
    <w:p w14:paraId="0851D463" w14:textId="77777777" w:rsidR="00AB0373" w:rsidRDefault="00AB0373" w:rsidP="00AB0373">
      <w:pPr>
        <w:pStyle w:val="Code"/>
      </w:pPr>
      <w:r>
        <w:t xml:space="preserve">    filter(3)</w:t>
      </w:r>
    </w:p>
    <w:p w14:paraId="464D9CBA" w14:textId="77777777" w:rsidR="00AB0373" w:rsidRDefault="00AB0373" w:rsidP="00AB0373">
      <w:pPr>
        <w:pStyle w:val="Code"/>
      </w:pPr>
      <w:r>
        <w:t>}</w:t>
      </w:r>
    </w:p>
    <w:p w14:paraId="2A825F57" w14:textId="77777777" w:rsidR="00AB0373" w:rsidRDefault="00AB0373" w:rsidP="00AB0373">
      <w:pPr>
        <w:pStyle w:val="Code"/>
      </w:pPr>
    </w:p>
    <w:p w14:paraId="6690694A" w14:textId="77777777" w:rsidR="00AB0373" w:rsidRDefault="00AB0373" w:rsidP="00AB0373">
      <w:pPr>
        <w:pStyle w:val="Code"/>
      </w:pPr>
      <w:r>
        <w:t>MMStatus ::= ENUMERATED</w:t>
      </w:r>
    </w:p>
    <w:p w14:paraId="4D24302C" w14:textId="77777777" w:rsidR="00AB0373" w:rsidRDefault="00AB0373" w:rsidP="00AB0373">
      <w:pPr>
        <w:pStyle w:val="Code"/>
      </w:pPr>
      <w:r>
        <w:t>{</w:t>
      </w:r>
    </w:p>
    <w:p w14:paraId="0058DE3B" w14:textId="77777777" w:rsidR="00AB0373" w:rsidRDefault="00AB0373" w:rsidP="00AB0373">
      <w:pPr>
        <w:pStyle w:val="Code"/>
      </w:pPr>
      <w:r>
        <w:t xml:space="preserve">    expired(1),</w:t>
      </w:r>
    </w:p>
    <w:p w14:paraId="6C523388" w14:textId="77777777" w:rsidR="00AB0373" w:rsidRDefault="00AB0373" w:rsidP="00AB0373">
      <w:pPr>
        <w:pStyle w:val="Code"/>
      </w:pPr>
      <w:r>
        <w:t xml:space="preserve">    retrieved(2),</w:t>
      </w:r>
    </w:p>
    <w:p w14:paraId="288FC7CB" w14:textId="77777777" w:rsidR="00AB0373" w:rsidRDefault="00AB0373" w:rsidP="00AB0373">
      <w:pPr>
        <w:pStyle w:val="Code"/>
      </w:pPr>
      <w:r>
        <w:t xml:space="preserve">    rejected(3),</w:t>
      </w:r>
    </w:p>
    <w:p w14:paraId="2EF08173" w14:textId="77777777" w:rsidR="00AB0373" w:rsidRDefault="00AB0373" w:rsidP="00AB0373">
      <w:pPr>
        <w:pStyle w:val="Code"/>
      </w:pPr>
      <w:r>
        <w:t xml:space="preserve">    deferred(4),</w:t>
      </w:r>
    </w:p>
    <w:p w14:paraId="5BA2F649" w14:textId="77777777" w:rsidR="00AB0373" w:rsidRDefault="00AB0373" w:rsidP="00AB0373">
      <w:pPr>
        <w:pStyle w:val="Code"/>
      </w:pPr>
      <w:r>
        <w:t xml:space="preserve">    unrecognized(5),</w:t>
      </w:r>
    </w:p>
    <w:p w14:paraId="15CF42BC" w14:textId="77777777" w:rsidR="00AB0373" w:rsidRDefault="00AB0373" w:rsidP="00AB0373">
      <w:pPr>
        <w:pStyle w:val="Code"/>
      </w:pPr>
      <w:r>
        <w:t xml:space="preserve">    indeterminate(6),</w:t>
      </w:r>
    </w:p>
    <w:p w14:paraId="4B3FF592" w14:textId="77777777" w:rsidR="00AB0373" w:rsidRDefault="00AB0373" w:rsidP="00AB0373">
      <w:pPr>
        <w:pStyle w:val="Code"/>
      </w:pPr>
      <w:r>
        <w:t xml:space="preserve">    forwarded(7),</w:t>
      </w:r>
    </w:p>
    <w:p w14:paraId="6FBCC29E" w14:textId="77777777" w:rsidR="00AB0373" w:rsidRDefault="00AB0373" w:rsidP="00AB0373">
      <w:pPr>
        <w:pStyle w:val="Code"/>
      </w:pPr>
      <w:r>
        <w:t xml:space="preserve">    unreachable(8)</w:t>
      </w:r>
    </w:p>
    <w:p w14:paraId="37832CC6" w14:textId="77777777" w:rsidR="00AB0373" w:rsidRDefault="00AB0373" w:rsidP="00AB0373">
      <w:pPr>
        <w:pStyle w:val="Code"/>
      </w:pPr>
      <w:r>
        <w:t>}</w:t>
      </w:r>
    </w:p>
    <w:p w14:paraId="3E5967B2" w14:textId="77777777" w:rsidR="00AB0373" w:rsidRDefault="00AB0373" w:rsidP="00AB0373">
      <w:pPr>
        <w:pStyle w:val="Code"/>
      </w:pPr>
    </w:p>
    <w:p w14:paraId="06EBE13F" w14:textId="77777777" w:rsidR="00AB0373" w:rsidRDefault="00AB0373" w:rsidP="00AB0373">
      <w:pPr>
        <w:pStyle w:val="Code"/>
      </w:pPr>
      <w:r>
        <w:t>MMStatusExtension ::= ENUMERATED</w:t>
      </w:r>
    </w:p>
    <w:p w14:paraId="222CEF9A" w14:textId="77777777" w:rsidR="00AB0373" w:rsidRDefault="00AB0373" w:rsidP="00AB0373">
      <w:pPr>
        <w:pStyle w:val="Code"/>
      </w:pPr>
      <w:r>
        <w:t>{</w:t>
      </w:r>
    </w:p>
    <w:p w14:paraId="30F0A5E3" w14:textId="77777777" w:rsidR="00AB0373" w:rsidRDefault="00AB0373" w:rsidP="00AB0373">
      <w:pPr>
        <w:pStyle w:val="Code"/>
      </w:pPr>
      <w:r>
        <w:t xml:space="preserve">    rejectionByMMSRecipient(0),</w:t>
      </w:r>
    </w:p>
    <w:p w14:paraId="1B18BF1F" w14:textId="77777777" w:rsidR="00AB0373" w:rsidRDefault="00AB0373" w:rsidP="00AB0373">
      <w:pPr>
        <w:pStyle w:val="Code"/>
      </w:pPr>
      <w:r>
        <w:t xml:space="preserve">    rejectionByOtherRS(1)</w:t>
      </w:r>
    </w:p>
    <w:p w14:paraId="1F68D0F2" w14:textId="77777777" w:rsidR="00AB0373" w:rsidRDefault="00AB0373" w:rsidP="00AB0373">
      <w:pPr>
        <w:pStyle w:val="Code"/>
      </w:pPr>
      <w:r>
        <w:t>}</w:t>
      </w:r>
    </w:p>
    <w:p w14:paraId="13248EBC" w14:textId="77777777" w:rsidR="00AB0373" w:rsidRDefault="00AB0373" w:rsidP="00AB0373">
      <w:pPr>
        <w:pStyle w:val="Code"/>
      </w:pPr>
    </w:p>
    <w:p w14:paraId="7C848C53" w14:textId="77777777" w:rsidR="00AB0373" w:rsidRDefault="00AB0373" w:rsidP="00AB0373">
      <w:pPr>
        <w:pStyle w:val="Code"/>
      </w:pPr>
      <w:r>
        <w:t>MMStatusText ::= UTF8String</w:t>
      </w:r>
    </w:p>
    <w:p w14:paraId="040837AE" w14:textId="77777777" w:rsidR="00AB0373" w:rsidRDefault="00AB0373" w:rsidP="00AB0373">
      <w:pPr>
        <w:pStyle w:val="Code"/>
      </w:pPr>
    </w:p>
    <w:p w14:paraId="4A4CB480" w14:textId="77777777" w:rsidR="00AB0373" w:rsidRDefault="00AB0373" w:rsidP="00AB0373">
      <w:pPr>
        <w:pStyle w:val="Code"/>
      </w:pPr>
      <w:r>
        <w:t>MMSSubject ::= UTF8String</w:t>
      </w:r>
    </w:p>
    <w:p w14:paraId="7BB5655E" w14:textId="77777777" w:rsidR="00AB0373" w:rsidRDefault="00AB0373" w:rsidP="00AB0373">
      <w:pPr>
        <w:pStyle w:val="Code"/>
      </w:pPr>
    </w:p>
    <w:p w14:paraId="78FEC34D" w14:textId="77777777" w:rsidR="00AB0373" w:rsidRDefault="00AB0373" w:rsidP="00AB0373">
      <w:pPr>
        <w:pStyle w:val="Code"/>
      </w:pPr>
      <w:r>
        <w:t>MMSVersion ::= SEQUENCE</w:t>
      </w:r>
    </w:p>
    <w:p w14:paraId="6097606D" w14:textId="77777777" w:rsidR="00AB0373" w:rsidRDefault="00AB0373" w:rsidP="00AB0373">
      <w:pPr>
        <w:pStyle w:val="Code"/>
      </w:pPr>
      <w:r>
        <w:t>{</w:t>
      </w:r>
    </w:p>
    <w:p w14:paraId="2A5B0E64" w14:textId="77777777" w:rsidR="00AB0373" w:rsidRDefault="00AB0373" w:rsidP="00AB0373">
      <w:pPr>
        <w:pStyle w:val="Code"/>
      </w:pPr>
      <w:r>
        <w:t xml:space="preserve">    majorVersion [1] INTEGER,</w:t>
      </w:r>
    </w:p>
    <w:p w14:paraId="0243CF2D" w14:textId="77777777" w:rsidR="00AB0373" w:rsidRDefault="00AB0373" w:rsidP="00AB0373">
      <w:pPr>
        <w:pStyle w:val="Code"/>
      </w:pPr>
      <w:r>
        <w:t xml:space="preserve">    minorVersion [2] INTEGER</w:t>
      </w:r>
    </w:p>
    <w:p w14:paraId="7E6F9157" w14:textId="77777777" w:rsidR="00AB0373" w:rsidRDefault="00AB0373" w:rsidP="00AB0373">
      <w:pPr>
        <w:pStyle w:val="Code"/>
      </w:pPr>
      <w:r>
        <w:t>}</w:t>
      </w:r>
    </w:p>
    <w:p w14:paraId="1927A5F4" w14:textId="77777777" w:rsidR="00AB0373" w:rsidRDefault="00AB0373" w:rsidP="00AB0373">
      <w:pPr>
        <w:pStyle w:val="Code"/>
      </w:pPr>
    </w:p>
    <w:p w14:paraId="2116490D" w14:textId="77777777" w:rsidR="00AB0373" w:rsidRDefault="00AB0373" w:rsidP="00AB0373">
      <w:pPr>
        <w:pStyle w:val="CodeHeader"/>
      </w:pPr>
      <w:r>
        <w:t>-- ==================</w:t>
      </w:r>
    </w:p>
    <w:p w14:paraId="6EFD2F2B" w14:textId="77777777" w:rsidR="00AB0373" w:rsidRDefault="00AB0373" w:rsidP="00AB0373">
      <w:pPr>
        <w:pStyle w:val="CodeHeader"/>
      </w:pPr>
      <w:r>
        <w:t>-- 5G PTC definitions</w:t>
      </w:r>
    </w:p>
    <w:p w14:paraId="02076E59" w14:textId="77777777" w:rsidR="00AB0373" w:rsidRDefault="00AB0373" w:rsidP="00AB0373">
      <w:pPr>
        <w:pStyle w:val="Code"/>
      </w:pPr>
      <w:r>
        <w:t>-- ==================</w:t>
      </w:r>
    </w:p>
    <w:p w14:paraId="72210B32" w14:textId="77777777" w:rsidR="00AB0373" w:rsidRDefault="00AB0373" w:rsidP="00AB0373">
      <w:pPr>
        <w:pStyle w:val="Code"/>
      </w:pPr>
    </w:p>
    <w:p w14:paraId="78B76636" w14:textId="77777777" w:rsidR="00AB0373" w:rsidRDefault="00AB0373" w:rsidP="00AB0373">
      <w:pPr>
        <w:pStyle w:val="Code"/>
      </w:pPr>
      <w:r>
        <w:t>PTCRegistration  ::= SEQUENCE</w:t>
      </w:r>
    </w:p>
    <w:p w14:paraId="2ED92FDC" w14:textId="77777777" w:rsidR="00AB0373" w:rsidRDefault="00AB0373" w:rsidP="00AB0373">
      <w:pPr>
        <w:pStyle w:val="Code"/>
      </w:pPr>
      <w:r>
        <w:t>{</w:t>
      </w:r>
    </w:p>
    <w:p w14:paraId="5D0DE9B4" w14:textId="77777777" w:rsidR="00AB0373" w:rsidRDefault="00AB0373" w:rsidP="00AB0373">
      <w:pPr>
        <w:pStyle w:val="Code"/>
      </w:pPr>
      <w:r>
        <w:t xml:space="preserve">    pTCTargetInformation          [1] PTCTargetInformation,</w:t>
      </w:r>
    </w:p>
    <w:p w14:paraId="79CB95F9" w14:textId="77777777" w:rsidR="00AB0373" w:rsidRDefault="00AB0373" w:rsidP="00AB0373">
      <w:pPr>
        <w:pStyle w:val="Code"/>
      </w:pPr>
      <w:r>
        <w:t xml:space="preserve">    pTCServerURI                  [2] UTF8String,</w:t>
      </w:r>
    </w:p>
    <w:p w14:paraId="12456DC4" w14:textId="77777777" w:rsidR="00AB0373" w:rsidRDefault="00AB0373" w:rsidP="00AB0373">
      <w:pPr>
        <w:pStyle w:val="Code"/>
      </w:pPr>
      <w:r>
        <w:t xml:space="preserve">    pTCRegistrationRequest        [3] PTCRegistrationRequest,</w:t>
      </w:r>
    </w:p>
    <w:p w14:paraId="0C90B8DF" w14:textId="77777777" w:rsidR="00AB0373" w:rsidRDefault="00AB0373" w:rsidP="00AB0373">
      <w:pPr>
        <w:pStyle w:val="Code"/>
      </w:pPr>
      <w:r>
        <w:t xml:space="preserve">    pTCRegistrationOutcome        [4] PTCRegistrationOutcome</w:t>
      </w:r>
    </w:p>
    <w:p w14:paraId="2710ED20" w14:textId="77777777" w:rsidR="00AB0373" w:rsidRDefault="00AB0373" w:rsidP="00AB0373">
      <w:pPr>
        <w:pStyle w:val="Code"/>
      </w:pPr>
      <w:r>
        <w:t>}</w:t>
      </w:r>
    </w:p>
    <w:p w14:paraId="4F659B3F" w14:textId="77777777" w:rsidR="00AB0373" w:rsidRDefault="00AB0373" w:rsidP="00AB0373">
      <w:pPr>
        <w:pStyle w:val="Code"/>
      </w:pPr>
    </w:p>
    <w:p w14:paraId="0801A9B0" w14:textId="77777777" w:rsidR="00AB0373" w:rsidRDefault="00AB0373" w:rsidP="00AB0373">
      <w:pPr>
        <w:pStyle w:val="Code"/>
      </w:pPr>
      <w:r>
        <w:t>PTCSessionInitiation  ::= SEQUENCE</w:t>
      </w:r>
    </w:p>
    <w:p w14:paraId="42D78AB2" w14:textId="77777777" w:rsidR="00AB0373" w:rsidRDefault="00AB0373" w:rsidP="00AB0373">
      <w:pPr>
        <w:pStyle w:val="Code"/>
      </w:pPr>
      <w:r>
        <w:t>{</w:t>
      </w:r>
    </w:p>
    <w:p w14:paraId="61F0AC9F" w14:textId="77777777" w:rsidR="00AB0373" w:rsidRDefault="00AB0373" w:rsidP="00AB0373">
      <w:pPr>
        <w:pStyle w:val="Code"/>
      </w:pPr>
      <w:r>
        <w:t xml:space="preserve">    pTCTargetInformation          [1] PTCTargetInformation,</w:t>
      </w:r>
    </w:p>
    <w:p w14:paraId="691B476C" w14:textId="77777777" w:rsidR="00AB0373" w:rsidRDefault="00AB0373" w:rsidP="00AB0373">
      <w:pPr>
        <w:pStyle w:val="Code"/>
      </w:pPr>
      <w:r>
        <w:t xml:space="preserve">    pTCDirection                  [2] Direction,</w:t>
      </w:r>
    </w:p>
    <w:p w14:paraId="568FD725" w14:textId="77777777" w:rsidR="00AB0373" w:rsidRDefault="00AB0373" w:rsidP="00AB0373">
      <w:pPr>
        <w:pStyle w:val="Code"/>
      </w:pPr>
      <w:r>
        <w:t xml:space="preserve">    pTCServerURI                  [3] UTF8String,</w:t>
      </w:r>
    </w:p>
    <w:p w14:paraId="673D8945" w14:textId="77777777" w:rsidR="00AB0373" w:rsidRDefault="00AB0373" w:rsidP="00AB0373">
      <w:pPr>
        <w:pStyle w:val="Code"/>
      </w:pPr>
      <w:r>
        <w:t xml:space="preserve">    pTCSessionInfo                [4] PTCSessionInfo,</w:t>
      </w:r>
    </w:p>
    <w:p w14:paraId="3EC80C4F" w14:textId="77777777" w:rsidR="00AB0373" w:rsidRDefault="00AB0373" w:rsidP="00AB0373">
      <w:pPr>
        <w:pStyle w:val="Code"/>
      </w:pPr>
      <w:r>
        <w:t xml:space="preserve">    pTCOriginatingID              [5] PTCTargetInformation,</w:t>
      </w:r>
    </w:p>
    <w:p w14:paraId="1B8D104A" w14:textId="77777777" w:rsidR="00AB0373" w:rsidRDefault="00AB0373" w:rsidP="00AB0373">
      <w:pPr>
        <w:pStyle w:val="Code"/>
      </w:pPr>
      <w:r>
        <w:t xml:space="preserve">    pTCParticipants               [6] SEQUENCE OF PTCTargetInformation OPTIONAL,</w:t>
      </w:r>
    </w:p>
    <w:p w14:paraId="0DB69557" w14:textId="77777777" w:rsidR="00AB0373" w:rsidRDefault="00AB0373" w:rsidP="00AB0373">
      <w:pPr>
        <w:pStyle w:val="Code"/>
      </w:pPr>
      <w:r>
        <w:t xml:space="preserve">    pTCParticipantPresenceStatus  [7] MultipleParticipantPresenceStatus OPTIONAL,</w:t>
      </w:r>
    </w:p>
    <w:p w14:paraId="308BF5C3" w14:textId="77777777" w:rsidR="00AB0373" w:rsidRDefault="00AB0373" w:rsidP="00AB0373">
      <w:pPr>
        <w:pStyle w:val="Code"/>
      </w:pPr>
      <w:r>
        <w:t xml:space="preserve">    location                      [8] Location OPTIONAL,</w:t>
      </w:r>
    </w:p>
    <w:p w14:paraId="045FF470" w14:textId="77777777" w:rsidR="00AB0373" w:rsidRDefault="00AB0373" w:rsidP="00AB0373">
      <w:pPr>
        <w:pStyle w:val="Code"/>
      </w:pPr>
      <w:r>
        <w:t xml:space="preserve">    pTCBearerCapability           [9] UTF8String OPTIONAL,</w:t>
      </w:r>
    </w:p>
    <w:p w14:paraId="703121CF" w14:textId="77777777" w:rsidR="00AB0373" w:rsidRDefault="00AB0373" w:rsidP="00AB0373">
      <w:pPr>
        <w:pStyle w:val="Code"/>
      </w:pPr>
      <w:r>
        <w:t xml:space="preserve">    pTCHost                       [10] PTCTargetInformation OPTIONAL</w:t>
      </w:r>
    </w:p>
    <w:p w14:paraId="27EAFA16" w14:textId="77777777" w:rsidR="00AB0373" w:rsidRDefault="00AB0373" w:rsidP="00AB0373">
      <w:pPr>
        <w:pStyle w:val="Code"/>
      </w:pPr>
      <w:r>
        <w:t>}</w:t>
      </w:r>
    </w:p>
    <w:p w14:paraId="7C88E971" w14:textId="77777777" w:rsidR="00AB0373" w:rsidRDefault="00AB0373" w:rsidP="00AB0373">
      <w:pPr>
        <w:pStyle w:val="Code"/>
      </w:pPr>
    </w:p>
    <w:p w14:paraId="2B7090E2" w14:textId="77777777" w:rsidR="00AB0373" w:rsidRDefault="00AB0373" w:rsidP="00AB0373">
      <w:pPr>
        <w:pStyle w:val="Code"/>
      </w:pPr>
      <w:r>
        <w:t>PTCSessionAbandon  ::= SEQUENCE</w:t>
      </w:r>
    </w:p>
    <w:p w14:paraId="1872F942" w14:textId="77777777" w:rsidR="00AB0373" w:rsidRDefault="00AB0373" w:rsidP="00AB0373">
      <w:pPr>
        <w:pStyle w:val="Code"/>
      </w:pPr>
      <w:r>
        <w:t>{</w:t>
      </w:r>
    </w:p>
    <w:p w14:paraId="0DD11393" w14:textId="77777777" w:rsidR="00AB0373" w:rsidRDefault="00AB0373" w:rsidP="00AB0373">
      <w:pPr>
        <w:pStyle w:val="Code"/>
      </w:pPr>
      <w:r>
        <w:t xml:space="preserve">    pTCTargetInformation          [1] PTCTargetInformation,</w:t>
      </w:r>
    </w:p>
    <w:p w14:paraId="28E8A387" w14:textId="77777777" w:rsidR="00AB0373" w:rsidRDefault="00AB0373" w:rsidP="00AB0373">
      <w:pPr>
        <w:pStyle w:val="Code"/>
      </w:pPr>
      <w:r>
        <w:t xml:space="preserve">    pTCDirection                  [2] Direction,</w:t>
      </w:r>
    </w:p>
    <w:p w14:paraId="7FD64390" w14:textId="77777777" w:rsidR="00AB0373" w:rsidRDefault="00AB0373" w:rsidP="00AB0373">
      <w:pPr>
        <w:pStyle w:val="Code"/>
      </w:pPr>
      <w:r>
        <w:t xml:space="preserve">    pTCSessionInfo                [3] PTCSessionInfo,</w:t>
      </w:r>
    </w:p>
    <w:p w14:paraId="59EADD21" w14:textId="77777777" w:rsidR="00AB0373" w:rsidRDefault="00AB0373" w:rsidP="00AB0373">
      <w:pPr>
        <w:pStyle w:val="Code"/>
      </w:pPr>
      <w:r>
        <w:t xml:space="preserve">    location                      [4] Location OPTIONAL,</w:t>
      </w:r>
    </w:p>
    <w:p w14:paraId="22321188" w14:textId="77777777" w:rsidR="00AB0373" w:rsidRDefault="00AB0373" w:rsidP="00AB0373">
      <w:pPr>
        <w:pStyle w:val="Code"/>
      </w:pPr>
      <w:r>
        <w:t xml:space="preserve">    pTCAbandonCause               [5] INTEGER</w:t>
      </w:r>
    </w:p>
    <w:p w14:paraId="75D76060" w14:textId="77777777" w:rsidR="00AB0373" w:rsidRDefault="00AB0373" w:rsidP="00AB0373">
      <w:pPr>
        <w:pStyle w:val="Code"/>
      </w:pPr>
      <w:r>
        <w:t>}</w:t>
      </w:r>
    </w:p>
    <w:p w14:paraId="62993823" w14:textId="77777777" w:rsidR="00AB0373" w:rsidRDefault="00AB0373" w:rsidP="00AB0373">
      <w:pPr>
        <w:pStyle w:val="Code"/>
      </w:pPr>
    </w:p>
    <w:p w14:paraId="2B0B7AE5" w14:textId="77777777" w:rsidR="00AB0373" w:rsidRDefault="00AB0373" w:rsidP="00AB0373">
      <w:pPr>
        <w:pStyle w:val="Code"/>
      </w:pPr>
      <w:r>
        <w:t>PTCSessionStart  ::= SEQUENCE</w:t>
      </w:r>
    </w:p>
    <w:p w14:paraId="72767768" w14:textId="77777777" w:rsidR="00AB0373" w:rsidRDefault="00AB0373" w:rsidP="00AB0373">
      <w:pPr>
        <w:pStyle w:val="Code"/>
      </w:pPr>
      <w:r>
        <w:t>{</w:t>
      </w:r>
    </w:p>
    <w:p w14:paraId="45CFD747" w14:textId="77777777" w:rsidR="00AB0373" w:rsidRDefault="00AB0373" w:rsidP="00AB0373">
      <w:pPr>
        <w:pStyle w:val="Code"/>
      </w:pPr>
      <w:r>
        <w:t xml:space="preserve">    pTCTargetInformation          [1] PTCTargetInformation,</w:t>
      </w:r>
    </w:p>
    <w:p w14:paraId="51829A6E" w14:textId="77777777" w:rsidR="00AB0373" w:rsidRDefault="00AB0373" w:rsidP="00AB0373">
      <w:pPr>
        <w:pStyle w:val="Code"/>
      </w:pPr>
      <w:r>
        <w:t xml:space="preserve">    pTCDirection                  [2] Direction,</w:t>
      </w:r>
    </w:p>
    <w:p w14:paraId="1A6B4D6C" w14:textId="77777777" w:rsidR="00AB0373" w:rsidRDefault="00AB0373" w:rsidP="00AB0373">
      <w:pPr>
        <w:pStyle w:val="Code"/>
      </w:pPr>
      <w:r>
        <w:t xml:space="preserve">    pTCServerURI                  [3] UTF8String,</w:t>
      </w:r>
    </w:p>
    <w:p w14:paraId="2185EB72" w14:textId="77777777" w:rsidR="00AB0373" w:rsidRDefault="00AB0373" w:rsidP="00AB0373">
      <w:pPr>
        <w:pStyle w:val="Code"/>
      </w:pPr>
      <w:r>
        <w:t xml:space="preserve">    pTCSessionInfo                [4] PTCSessionInfo,</w:t>
      </w:r>
    </w:p>
    <w:p w14:paraId="29A64BA2" w14:textId="77777777" w:rsidR="00AB0373" w:rsidRDefault="00AB0373" w:rsidP="00AB0373">
      <w:pPr>
        <w:pStyle w:val="Code"/>
      </w:pPr>
      <w:r>
        <w:t xml:space="preserve">    pTCOriginatingID              [5] PTCTargetInformation,</w:t>
      </w:r>
    </w:p>
    <w:p w14:paraId="6BB049CF" w14:textId="77777777" w:rsidR="00AB0373" w:rsidRDefault="00AB0373" w:rsidP="00AB0373">
      <w:pPr>
        <w:pStyle w:val="Code"/>
      </w:pPr>
      <w:r>
        <w:t xml:space="preserve">    pTCParticipants               [6] SEQUENCE OF PTCTargetInformation OPTIONAL,</w:t>
      </w:r>
    </w:p>
    <w:p w14:paraId="650C80BC" w14:textId="77777777" w:rsidR="00AB0373" w:rsidRDefault="00AB0373" w:rsidP="00AB0373">
      <w:pPr>
        <w:pStyle w:val="Code"/>
      </w:pPr>
      <w:r>
        <w:t xml:space="preserve">    pTCParticipantPresenceStatus  [7] MultipleParticipantPresenceStatus OPTIONAL,</w:t>
      </w:r>
    </w:p>
    <w:p w14:paraId="2BB393ED" w14:textId="77777777" w:rsidR="00AB0373" w:rsidRDefault="00AB0373" w:rsidP="00AB0373">
      <w:pPr>
        <w:pStyle w:val="Code"/>
      </w:pPr>
      <w:r>
        <w:t xml:space="preserve">    location                      [8] Location OPTIONAL,</w:t>
      </w:r>
    </w:p>
    <w:p w14:paraId="233EA698" w14:textId="77777777" w:rsidR="00AB0373" w:rsidRDefault="00AB0373" w:rsidP="00AB0373">
      <w:pPr>
        <w:pStyle w:val="Code"/>
      </w:pPr>
      <w:r>
        <w:t xml:space="preserve">    pTCHost                       [9] PTCTargetInformation OPTIONAL,</w:t>
      </w:r>
    </w:p>
    <w:p w14:paraId="3589D13D" w14:textId="77777777" w:rsidR="00AB0373" w:rsidRDefault="00AB0373" w:rsidP="00AB0373">
      <w:pPr>
        <w:pStyle w:val="Code"/>
      </w:pPr>
      <w:r>
        <w:t xml:space="preserve">    pTCBearerCapability           [10] UTF8String OPTIONAL</w:t>
      </w:r>
    </w:p>
    <w:p w14:paraId="032CD799" w14:textId="77777777" w:rsidR="00AB0373" w:rsidRDefault="00AB0373" w:rsidP="00AB0373">
      <w:pPr>
        <w:pStyle w:val="Code"/>
      </w:pPr>
      <w:r>
        <w:t>}</w:t>
      </w:r>
    </w:p>
    <w:p w14:paraId="6A57B22A" w14:textId="77777777" w:rsidR="00AB0373" w:rsidRDefault="00AB0373" w:rsidP="00AB0373">
      <w:pPr>
        <w:pStyle w:val="Code"/>
      </w:pPr>
    </w:p>
    <w:p w14:paraId="415AEE32" w14:textId="77777777" w:rsidR="00AB0373" w:rsidRDefault="00AB0373" w:rsidP="00AB0373">
      <w:pPr>
        <w:pStyle w:val="Code"/>
      </w:pPr>
      <w:r>
        <w:t>PTCSessionEnd  ::= SEQUENCE</w:t>
      </w:r>
    </w:p>
    <w:p w14:paraId="5870C516" w14:textId="77777777" w:rsidR="00AB0373" w:rsidRDefault="00AB0373" w:rsidP="00AB0373">
      <w:pPr>
        <w:pStyle w:val="Code"/>
      </w:pPr>
      <w:r>
        <w:t>{</w:t>
      </w:r>
    </w:p>
    <w:p w14:paraId="7945BD6C" w14:textId="77777777" w:rsidR="00AB0373" w:rsidRDefault="00AB0373" w:rsidP="00AB0373">
      <w:pPr>
        <w:pStyle w:val="Code"/>
      </w:pPr>
      <w:r>
        <w:t xml:space="preserve">    pTCTargetInformation          [1] PTCTargetInformation,</w:t>
      </w:r>
    </w:p>
    <w:p w14:paraId="0380CFAD" w14:textId="77777777" w:rsidR="00AB0373" w:rsidRDefault="00AB0373" w:rsidP="00AB0373">
      <w:pPr>
        <w:pStyle w:val="Code"/>
      </w:pPr>
      <w:r>
        <w:t xml:space="preserve">    pTCDirection                  [2] Direction,</w:t>
      </w:r>
    </w:p>
    <w:p w14:paraId="7FABC1A3" w14:textId="77777777" w:rsidR="00AB0373" w:rsidRDefault="00AB0373" w:rsidP="00AB0373">
      <w:pPr>
        <w:pStyle w:val="Code"/>
      </w:pPr>
      <w:r>
        <w:t xml:space="preserve">    pTCServerURI                  [3] UTF8String,</w:t>
      </w:r>
    </w:p>
    <w:p w14:paraId="7B308758" w14:textId="77777777" w:rsidR="00AB0373" w:rsidRDefault="00AB0373" w:rsidP="00AB0373">
      <w:pPr>
        <w:pStyle w:val="Code"/>
      </w:pPr>
      <w:r>
        <w:t xml:space="preserve">    pTCSessionInfo                [4] PTCSessionInfo,</w:t>
      </w:r>
    </w:p>
    <w:p w14:paraId="0FC52200" w14:textId="77777777" w:rsidR="00AB0373" w:rsidRDefault="00AB0373" w:rsidP="00AB0373">
      <w:pPr>
        <w:pStyle w:val="Code"/>
      </w:pPr>
      <w:r>
        <w:t xml:space="preserve">    pTCParticipants               [5] SEQUENCE OF PTCTargetInformation OPTIONAL,</w:t>
      </w:r>
    </w:p>
    <w:p w14:paraId="18B60430" w14:textId="77777777" w:rsidR="00AB0373" w:rsidRDefault="00AB0373" w:rsidP="00AB0373">
      <w:pPr>
        <w:pStyle w:val="Code"/>
      </w:pPr>
      <w:r>
        <w:t xml:space="preserve">    location                      [6] Location OPTIONAL,</w:t>
      </w:r>
    </w:p>
    <w:p w14:paraId="19CB6308" w14:textId="77777777" w:rsidR="00AB0373" w:rsidRDefault="00AB0373" w:rsidP="00AB0373">
      <w:pPr>
        <w:pStyle w:val="Code"/>
      </w:pPr>
      <w:r>
        <w:t xml:space="preserve">    pTCSessionEndCause            [7] PTCSessionEndCause</w:t>
      </w:r>
    </w:p>
    <w:p w14:paraId="2AA2E939" w14:textId="77777777" w:rsidR="00AB0373" w:rsidRDefault="00AB0373" w:rsidP="00AB0373">
      <w:pPr>
        <w:pStyle w:val="Code"/>
      </w:pPr>
      <w:r>
        <w:t>}</w:t>
      </w:r>
    </w:p>
    <w:p w14:paraId="46D9F5D7" w14:textId="77777777" w:rsidR="00AB0373" w:rsidRDefault="00AB0373" w:rsidP="00AB0373">
      <w:pPr>
        <w:pStyle w:val="Code"/>
      </w:pPr>
    </w:p>
    <w:p w14:paraId="32B9138C" w14:textId="77777777" w:rsidR="00AB0373" w:rsidRDefault="00AB0373" w:rsidP="00AB0373">
      <w:pPr>
        <w:pStyle w:val="Code"/>
      </w:pPr>
      <w:r>
        <w:t>PTCStartOfInterception  ::= SEQUENCE</w:t>
      </w:r>
    </w:p>
    <w:p w14:paraId="012F9E8E" w14:textId="77777777" w:rsidR="00AB0373" w:rsidRDefault="00AB0373" w:rsidP="00AB0373">
      <w:pPr>
        <w:pStyle w:val="Code"/>
      </w:pPr>
      <w:r>
        <w:t>{</w:t>
      </w:r>
    </w:p>
    <w:p w14:paraId="1AE26602" w14:textId="77777777" w:rsidR="00AB0373" w:rsidRDefault="00AB0373" w:rsidP="00AB0373">
      <w:pPr>
        <w:pStyle w:val="Code"/>
      </w:pPr>
      <w:r>
        <w:t xml:space="preserve">    pTCTargetInformation          [1] PTCTargetInformation,</w:t>
      </w:r>
    </w:p>
    <w:p w14:paraId="7A702BF2" w14:textId="77777777" w:rsidR="00AB0373" w:rsidRDefault="00AB0373" w:rsidP="00AB0373">
      <w:pPr>
        <w:pStyle w:val="Code"/>
      </w:pPr>
      <w:r>
        <w:t xml:space="preserve">    pTCDirection                  [2] Direction,</w:t>
      </w:r>
    </w:p>
    <w:p w14:paraId="3C52EAB9" w14:textId="77777777" w:rsidR="00AB0373" w:rsidRDefault="00AB0373" w:rsidP="00AB0373">
      <w:pPr>
        <w:pStyle w:val="Code"/>
      </w:pPr>
      <w:r>
        <w:t xml:space="preserve">    preEstSessionID               [3] PTCSessionInfo OPTIONAL,</w:t>
      </w:r>
    </w:p>
    <w:p w14:paraId="54038A8E" w14:textId="77777777" w:rsidR="00AB0373" w:rsidRDefault="00AB0373" w:rsidP="00AB0373">
      <w:pPr>
        <w:pStyle w:val="Code"/>
      </w:pPr>
      <w:r>
        <w:t xml:space="preserve">    pTCOriginatingID              [4] PTCTargetInformation,</w:t>
      </w:r>
    </w:p>
    <w:p w14:paraId="26E75124" w14:textId="77777777" w:rsidR="00AB0373" w:rsidRDefault="00AB0373" w:rsidP="00AB0373">
      <w:pPr>
        <w:pStyle w:val="Code"/>
      </w:pPr>
      <w:r>
        <w:t xml:space="preserve">    pTCSessionInfo                [5] PTCSessionInfo OPTIONAL,</w:t>
      </w:r>
    </w:p>
    <w:p w14:paraId="1320869B" w14:textId="77777777" w:rsidR="00AB0373" w:rsidRDefault="00AB0373" w:rsidP="00AB0373">
      <w:pPr>
        <w:pStyle w:val="Code"/>
      </w:pPr>
      <w:r>
        <w:t xml:space="preserve">    pTCHost                       [6] PTCTargetInformation OPTIONAL,</w:t>
      </w:r>
    </w:p>
    <w:p w14:paraId="61D8A872" w14:textId="77777777" w:rsidR="00AB0373" w:rsidRDefault="00AB0373" w:rsidP="00AB0373">
      <w:pPr>
        <w:pStyle w:val="Code"/>
      </w:pPr>
      <w:r>
        <w:t xml:space="preserve">    pTCParticipants               [7] SEQUENCE OF PTCTargetInformation OPTIONAL,</w:t>
      </w:r>
    </w:p>
    <w:p w14:paraId="4FC309D6" w14:textId="77777777" w:rsidR="00AB0373" w:rsidRDefault="00AB0373" w:rsidP="00AB0373">
      <w:pPr>
        <w:pStyle w:val="Code"/>
      </w:pPr>
      <w:r>
        <w:t xml:space="preserve">    pTCMediaStreamAvail           [8] BOOLEAN OPTIONAL,</w:t>
      </w:r>
    </w:p>
    <w:p w14:paraId="085D2A37" w14:textId="77777777" w:rsidR="00AB0373" w:rsidRDefault="00AB0373" w:rsidP="00AB0373">
      <w:pPr>
        <w:pStyle w:val="Code"/>
      </w:pPr>
      <w:r>
        <w:t xml:space="preserve">    pTCBearerCapability           [9] UTF8String OPTIONAL</w:t>
      </w:r>
    </w:p>
    <w:p w14:paraId="792940CA" w14:textId="77777777" w:rsidR="00AB0373" w:rsidRDefault="00AB0373" w:rsidP="00AB0373">
      <w:pPr>
        <w:pStyle w:val="Code"/>
      </w:pPr>
      <w:r>
        <w:t>}</w:t>
      </w:r>
    </w:p>
    <w:p w14:paraId="3EA78A28" w14:textId="77777777" w:rsidR="00AB0373" w:rsidRDefault="00AB0373" w:rsidP="00AB0373">
      <w:pPr>
        <w:pStyle w:val="Code"/>
      </w:pPr>
    </w:p>
    <w:p w14:paraId="3C6BF547" w14:textId="77777777" w:rsidR="00AB0373" w:rsidRDefault="00AB0373" w:rsidP="00AB0373">
      <w:pPr>
        <w:pStyle w:val="Code"/>
      </w:pPr>
      <w:r>
        <w:t>PTCPreEstablishedSession  ::= SEQUENCE</w:t>
      </w:r>
    </w:p>
    <w:p w14:paraId="14AD68FB" w14:textId="77777777" w:rsidR="00AB0373" w:rsidRDefault="00AB0373" w:rsidP="00AB0373">
      <w:pPr>
        <w:pStyle w:val="Code"/>
      </w:pPr>
      <w:r>
        <w:t>{</w:t>
      </w:r>
    </w:p>
    <w:p w14:paraId="5BA123E6" w14:textId="77777777" w:rsidR="00AB0373" w:rsidRDefault="00AB0373" w:rsidP="00AB0373">
      <w:pPr>
        <w:pStyle w:val="Code"/>
      </w:pPr>
      <w:r>
        <w:t xml:space="preserve">    pTCTargetInformation          [1] PTCTargetInformation,</w:t>
      </w:r>
    </w:p>
    <w:p w14:paraId="4FEB09AB" w14:textId="77777777" w:rsidR="00AB0373" w:rsidRDefault="00AB0373" w:rsidP="00AB0373">
      <w:pPr>
        <w:pStyle w:val="Code"/>
      </w:pPr>
      <w:r>
        <w:t xml:space="preserve">    pTCServerURI                  [2] UTF8String,</w:t>
      </w:r>
    </w:p>
    <w:p w14:paraId="06DEBA2B" w14:textId="77777777" w:rsidR="00AB0373" w:rsidRDefault="00AB0373" w:rsidP="00AB0373">
      <w:pPr>
        <w:pStyle w:val="Code"/>
      </w:pPr>
      <w:r>
        <w:t xml:space="preserve">    rTPSetting                    [3] RTPSetting,</w:t>
      </w:r>
    </w:p>
    <w:p w14:paraId="2998BD51" w14:textId="77777777" w:rsidR="00AB0373" w:rsidRDefault="00AB0373" w:rsidP="00AB0373">
      <w:pPr>
        <w:pStyle w:val="Code"/>
      </w:pPr>
      <w:r>
        <w:t xml:space="preserve">    pTCMediaCapability            [4] UTF8String,</w:t>
      </w:r>
    </w:p>
    <w:p w14:paraId="63A3A105" w14:textId="77777777" w:rsidR="00AB0373" w:rsidRDefault="00AB0373" w:rsidP="00AB0373">
      <w:pPr>
        <w:pStyle w:val="Code"/>
      </w:pPr>
      <w:r>
        <w:t xml:space="preserve">    pTCPreEstSessionID            [5] PTCSessionInfo,</w:t>
      </w:r>
    </w:p>
    <w:p w14:paraId="1765196E" w14:textId="77777777" w:rsidR="00AB0373" w:rsidRDefault="00AB0373" w:rsidP="00AB0373">
      <w:pPr>
        <w:pStyle w:val="Code"/>
      </w:pPr>
      <w:r>
        <w:t xml:space="preserve">    pTCPreEstStatus               [6] PTCPreEstStatus,</w:t>
      </w:r>
    </w:p>
    <w:p w14:paraId="1C8D57EC" w14:textId="77777777" w:rsidR="00AB0373" w:rsidRDefault="00AB0373" w:rsidP="00AB0373">
      <w:pPr>
        <w:pStyle w:val="Code"/>
      </w:pPr>
      <w:r>
        <w:t xml:space="preserve">    pTCMediaStreamAvail           [7] BOOLEAN OPTIONAL,</w:t>
      </w:r>
    </w:p>
    <w:p w14:paraId="7572ACBB" w14:textId="77777777" w:rsidR="00AB0373" w:rsidRDefault="00AB0373" w:rsidP="00AB0373">
      <w:pPr>
        <w:pStyle w:val="Code"/>
      </w:pPr>
      <w:r>
        <w:t xml:space="preserve">    location                      [8] Location OPTIONAL,</w:t>
      </w:r>
    </w:p>
    <w:p w14:paraId="4B598462" w14:textId="77777777" w:rsidR="00AB0373" w:rsidRDefault="00AB0373" w:rsidP="00AB0373">
      <w:pPr>
        <w:pStyle w:val="Code"/>
      </w:pPr>
      <w:r>
        <w:t xml:space="preserve">    pTCFailureCode                [9] PTCFailureCode OPTIONAL</w:t>
      </w:r>
    </w:p>
    <w:p w14:paraId="44388695" w14:textId="77777777" w:rsidR="00AB0373" w:rsidRDefault="00AB0373" w:rsidP="00AB0373">
      <w:pPr>
        <w:pStyle w:val="Code"/>
      </w:pPr>
      <w:r>
        <w:t>}</w:t>
      </w:r>
    </w:p>
    <w:p w14:paraId="478FD9F2" w14:textId="77777777" w:rsidR="00AB0373" w:rsidRDefault="00AB0373" w:rsidP="00AB0373">
      <w:pPr>
        <w:pStyle w:val="Code"/>
      </w:pPr>
    </w:p>
    <w:p w14:paraId="74A8EE41" w14:textId="77777777" w:rsidR="00AB0373" w:rsidRDefault="00AB0373" w:rsidP="00AB0373">
      <w:pPr>
        <w:pStyle w:val="Code"/>
      </w:pPr>
      <w:r>
        <w:t>PTCInstantPersonalAlert  ::= SEQUENCE</w:t>
      </w:r>
    </w:p>
    <w:p w14:paraId="0FC92F8C" w14:textId="77777777" w:rsidR="00AB0373" w:rsidRDefault="00AB0373" w:rsidP="00AB0373">
      <w:pPr>
        <w:pStyle w:val="Code"/>
      </w:pPr>
      <w:r>
        <w:t>{</w:t>
      </w:r>
    </w:p>
    <w:p w14:paraId="3431D21F" w14:textId="77777777" w:rsidR="00AB0373" w:rsidRDefault="00AB0373" w:rsidP="00AB0373">
      <w:pPr>
        <w:pStyle w:val="Code"/>
      </w:pPr>
      <w:r>
        <w:t xml:space="preserve">    pTCTargetInformation          [1] PTCTargetInformation,</w:t>
      </w:r>
    </w:p>
    <w:p w14:paraId="7656B4F1" w14:textId="77777777" w:rsidR="00AB0373" w:rsidRDefault="00AB0373" w:rsidP="00AB0373">
      <w:pPr>
        <w:pStyle w:val="Code"/>
      </w:pPr>
      <w:r>
        <w:t xml:space="preserve">    pTCIPAPartyID                 [2] PTCTargetInformation,</w:t>
      </w:r>
    </w:p>
    <w:p w14:paraId="77687EE7" w14:textId="77777777" w:rsidR="00AB0373" w:rsidRDefault="00AB0373" w:rsidP="00AB0373">
      <w:pPr>
        <w:pStyle w:val="Code"/>
      </w:pPr>
      <w:r>
        <w:t xml:space="preserve">    pTCIPADirection               [3] Direction</w:t>
      </w:r>
    </w:p>
    <w:p w14:paraId="7ED95FC5" w14:textId="77777777" w:rsidR="00AB0373" w:rsidRDefault="00AB0373" w:rsidP="00AB0373">
      <w:pPr>
        <w:pStyle w:val="Code"/>
      </w:pPr>
      <w:r>
        <w:t>}</w:t>
      </w:r>
    </w:p>
    <w:p w14:paraId="743C1282" w14:textId="77777777" w:rsidR="00AB0373" w:rsidRDefault="00AB0373" w:rsidP="00AB0373">
      <w:pPr>
        <w:pStyle w:val="Code"/>
      </w:pPr>
    </w:p>
    <w:p w14:paraId="3F9EEE80" w14:textId="77777777" w:rsidR="00AB0373" w:rsidRDefault="00AB0373" w:rsidP="00AB0373">
      <w:pPr>
        <w:pStyle w:val="Code"/>
      </w:pPr>
      <w:r>
        <w:t>PTCPartyJoin  ::= SEQUENCE</w:t>
      </w:r>
    </w:p>
    <w:p w14:paraId="4F308648" w14:textId="77777777" w:rsidR="00AB0373" w:rsidRDefault="00AB0373" w:rsidP="00AB0373">
      <w:pPr>
        <w:pStyle w:val="Code"/>
      </w:pPr>
      <w:r>
        <w:t>{</w:t>
      </w:r>
    </w:p>
    <w:p w14:paraId="139C5392" w14:textId="77777777" w:rsidR="00AB0373" w:rsidRDefault="00AB0373" w:rsidP="00AB0373">
      <w:pPr>
        <w:pStyle w:val="Code"/>
      </w:pPr>
      <w:r>
        <w:t xml:space="preserve">    pTCTargetInformation          [1] PTCTargetInformation,</w:t>
      </w:r>
    </w:p>
    <w:p w14:paraId="6F3ED297" w14:textId="77777777" w:rsidR="00AB0373" w:rsidRDefault="00AB0373" w:rsidP="00AB0373">
      <w:pPr>
        <w:pStyle w:val="Code"/>
      </w:pPr>
      <w:r>
        <w:t xml:space="preserve">    pTCDirection                  [2] Direction,</w:t>
      </w:r>
    </w:p>
    <w:p w14:paraId="5821E0CB" w14:textId="77777777" w:rsidR="00AB0373" w:rsidRDefault="00AB0373" w:rsidP="00AB0373">
      <w:pPr>
        <w:pStyle w:val="Code"/>
      </w:pPr>
      <w:r>
        <w:t xml:space="preserve">    pTCSessionInfo                [3] PTCSessionInfo,</w:t>
      </w:r>
    </w:p>
    <w:p w14:paraId="26B9A1FE" w14:textId="77777777" w:rsidR="00AB0373" w:rsidRDefault="00AB0373" w:rsidP="00AB0373">
      <w:pPr>
        <w:pStyle w:val="Code"/>
      </w:pPr>
      <w:r>
        <w:t xml:space="preserve">    pTCParticipants               [4] SEQUENCE OF PTCTargetInformation OPTIONAL,</w:t>
      </w:r>
    </w:p>
    <w:p w14:paraId="3A88435F" w14:textId="77777777" w:rsidR="00AB0373" w:rsidRDefault="00AB0373" w:rsidP="00AB0373">
      <w:pPr>
        <w:pStyle w:val="Code"/>
      </w:pPr>
      <w:r>
        <w:t xml:space="preserve">    pTCParticipantPresenceStatus  [5] MultipleParticipantPresenceStatus OPTIONAL,</w:t>
      </w:r>
    </w:p>
    <w:p w14:paraId="188D72E6" w14:textId="77777777" w:rsidR="00AB0373" w:rsidRDefault="00AB0373" w:rsidP="00AB0373">
      <w:pPr>
        <w:pStyle w:val="Code"/>
      </w:pPr>
      <w:r>
        <w:t xml:space="preserve">    pTCMediaStreamAvail           [6] BOOLEAN OPTIONAL,</w:t>
      </w:r>
    </w:p>
    <w:p w14:paraId="057D9DCD" w14:textId="77777777" w:rsidR="00AB0373" w:rsidRDefault="00AB0373" w:rsidP="00AB0373">
      <w:pPr>
        <w:pStyle w:val="Code"/>
      </w:pPr>
      <w:r>
        <w:t xml:space="preserve">    pTCBearerCapability           [7] UTF8String OPTIONAL</w:t>
      </w:r>
    </w:p>
    <w:p w14:paraId="3F1B7673" w14:textId="77777777" w:rsidR="00AB0373" w:rsidRDefault="00AB0373" w:rsidP="00AB0373">
      <w:pPr>
        <w:pStyle w:val="Code"/>
      </w:pPr>
      <w:r>
        <w:t>}</w:t>
      </w:r>
    </w:p>
    <w:p w14:paraId="1B9BDD5D" w14:textId="77777777" w:rsidR="00AB0373" w:rsidRDefault="00AB0373" w:rsidP="00AB0373">
      <w:pPr>
        <w:pStyle w:val="Code"/>
      </w:pPr>
    </w:p>
    <w:p w14:paraId="45880C7B" w14:textId="77777777" w:rsidR="00AB0373" w:rsidRDefault="00AB0373" w:rsidP="00AB0373">
      <w:pPr>
        <w:pStyle w:val="Code"/>
      </w:pPr>
      <w:r>
        <w:t>PTCPartyDrop  ::= SEQUENCE</w:t>
      </w:r>
    </w:p>
    <w:p w14:paraId="0F53A068" w14:textId="77777777" w:rsidR="00AB0373" w:rsidRDefault="00AB0373" w:rsidP="00AB0373">
      <w:pPr>
        <w:pStyle w:val="Code"/>
      </w:pPr>
      <w:r>
        <w:t>{</w:t>
      </w:r>
    </w:p>
    <w:p w14:paraId="163D6178" w14:textId="77777777" w:rsidR="00AB0373" w:rsidRDefault="00AB0373" w:rsidP="00AB0373">
      <w:pPr>
        <w:pStyle w:val="Code"/>
      </w:pPr>
      <w:r>
        <w:t xml:space="preserve">    pTCTargetInformation          [1] PTCTargetInformation,</w:t>
      </w:r>
    </w:p>
    <w:p w14:paraId="4BD0E819" w14:textId="77777777" w:rsidR="00AB0373" w:rsidRDefault="00AB0373" w:rsidP="00AB0373">
      <w:pPr>
        <w:pStyle w:val="Code"/>
      </w:pPr>
      <w:r>
        <w:t xml:space="preserve">    pTCDirection                  [2] Direction,</w:t>
      </w:r>
    </w:p>
    <w:p w14:paraId="2864E711" w14:textId="77777777" w:rsidR="00AB0373" w:rsidRDefault="00AB0373" w:rsidP="00AB0373">
      <w:pPr>
        <w:pStyle w:val="Code"/>
      </w:pPr>
      <w:r>
        <w:t xml:space="preserve">    pTCSessionInfo                [3] PTCSessionInfo,</w:t>
      </w:r>
    </w:p>
    <w:p w14:paraId="420144CD" w14:textId="77777777" w:rsidR="00AB0373" w:rsidRDefault="00AB0373" w:rsidP="00AB0373">
      <w:pPr>
        <w:pStyle w:val="Code"/>
      </w:pPr>
      <w:r>
        <w:t xml:space="preserve">    pTCPartyDrop                  [4] PTCTargetInformation,</w:t>
      </w:r>
    </w:p>
    <w:p w14:paraId="45B94D34" w14:textId="77777777" w:rsidR="00AB0373" w:rsidRDefault="00AB0373" w:rsidP="00AB0373">
      <w:pPr>
        <w:pStyle w:val="Code"/>
      </w:pPr>
      <w:r>
        <w:t xml:space="preserve">    pTCParticipantPresenceStatus  [5] PTCParticipantPresenceStatus OPTIONAL</w:t>
      </w:r>
    </w:p>
    <w:p w14:paraId="70D3B0D5" w14:textId="77777777" w:rsidR="00AB0373" w:rsidRDefault="00AB0373" w:rsidP="00AB0373">
      <w:pPr>
        <w:pStyle w:val="Code"/>
      </w:pPr>
      <w:r>
        <w:t>}</w:t>
      </w:r>
    </w:p>
    <w:p w14:paraId="0433DFA2" w14:textId="77777777" w:rsidR="00AB0373" w:rsidRDefault="00AB0373" w:rsidP="00AB0373">
      <w:pPr>
        <w:pStyle w:val="Code"/>
      </w:pPr>
    </w:p>
    <w:p w14:paraId="5516EDE4" w14:textId="77777777" w:rsidR="00AB0373" w:rsidRDefault="00AB0373" w:rsidP="00AB0373">
      <w:pPr>
        <w:pStyle w:val="Code"/>
      </w:pPr>
      <w:r>
        <w:t>PTCPartyHold  ::= SEQUENCE</w:t>
      </w:r>
    </w:p>
    <w:p w14:paraId="6BB12BD4" w14:textId="77777777" w:rsidR="00AB0373" w:rsidRDefault="00AB0373" w:rsidP="00AB0373">
      <w:pPr>
        <w:pStyle w:val="Code"/>
      </w:pPr>
      <w:r>
        <w:t>{</w:t>
      </w:r>
    </w:p>
    <w:p w14:paraId="06EB425B" w14:textId="77777777" w:rsidR="00AB0373" w:rsidRDefault="00AB0373" w:rsidP="00AB0373">
      <w:pPr>
        <w:pStyle w:val="Code"/>
      </w:pPr>
      <w:r>
        <w:t xml:space="preserve">    pTCTargetInformation          [1] PTCTargetInformation,</w:t>
      </w:r>
    </w:p>
    <w:p w14:paraId="0A5D448D" w14:textId="77777777" w:rsidR="00AB0373" w:rsidRDefault="00AB0373" w:rsidP="00AB0373">
      <w:pPr>
        <w:pStyle w:val="Code"/>
      </w:pPr>
      <w:r>
        <w:t xml:space="preserve">    pTCDirection                  [2] Direction,</w:t>
      </w:r>
    </w:p>
    <w:p w14:paraId="371B7E22" w14:textId="77777777" w:rsidR="00AB0373" w:rsidRDefault="00AB0373" w:rsidP="00AB0373">
      <w:pPr>
        <w:pStyle w:val="Code"/>
      </w:pPr>
      <w:r>
        <w:t xml:space="preserve">    pTCSessionInfo                [3] PTCSessionInfo,</w:t>
      </w:r>
    </w:p>
    <w:p w14:paraId="34C2BEEF" w14:textId="77777777" w:rsidR="00AB0373" w:rsidRDefault="00AB0373" w:rsidP="00AB0373">
      <w:pPr>
        <w:pStyle w:val="Code"/>
      </w:pPr>
      <w:r>
        <w:t xml:space="preserve">    pTCParticipants               [4] SEQUENCE OF PTCTargetInformation OPTIONAL,</w:t>
      </w:r>
    </w:p>
    <w:p w14:paraId="2E23B5D6" w14:textId="77777777" w:rsidR="00AB0373" w:rsidRDefault="00AB0373" w:rsidP="00AB0373">
      <w:pPr>
        <w:pStyle w:val="Code"/>
      </w:pPr>
      <w:r>
        <w:t xml:space="preserve">    pTCHoldID                     [5] SEQUENCE OF PTCTargetInformation,</w:t>
      </w:r>
    </w:p>
    <w:p w14:paraId="2B039282" w14:textId="77777777" w:rsidR="00AB0373" w:rsidRDefault="00AB0373" w:rsidP="00AB0373">
      <w:pPr>
        <w:pStyle w:val="Code"/>
      </w:pPr>
      <w:r>
        <w:t xml:space="preserve">    pTCHoldRetrieveInd            [6] BOOLEAN</w:t>
      </w:r>
    </w:p>
    <w:p w14:paraId="43184ECE" w14:textId="77777777" w:rsidR="00AB0373" w:rsidRDefault="00AB0373" w:rsidP="00AB0373">
      <w:pPr>
        <w:pStyle w:val="Code"/>
      </w:pPr>
      <w:r>
        <w:t>}</w:t>
      </w:r>
    </w:p>
    <w:p w14:paraId="16941CEA" w14:textId="77777777" w:rsidR="00AB0373" w:rsidRDefault="00AB0373" w:rsidP="00AB0373">
      <w:pPr>
        <w:pStyle w:val="Code"/>
      </w:pPr>
    </w:p>
    <w:p w14:paraId="4B25FBF2" w14:textId="77777777" w:rsidR="00AB0373" w:rsidRDefault="00AB0373" w:rsidP="00AB0373">
      <w:pPr>
        <w:pStyle w:val="Code"/>
      </w:pPr>
      <w:r>
        <w:t>PTCMediaModification  ::= SEQUENCE</w:t>
      </w:r>
    </w:p>
    <w:p w14:paraId="0B3F62EF" w14:textId="77777777" w:rsidR="00AB0373" w:rsidRDefault="00AB0373" w:rsidP="00AB0373">
      <w:pPr>
        <w:pStyle w:val="Code"/>
      </w:pPr>
      <w:r>
        <w:t>{</w:t>
      </w:r>
    </w:p>
    <w:p w14:paraId="19C33382" w14:textId="77777777" w:rsidR="00AB0373" w:rsidRDefault="00AB0373" w:rsidP="00AB0373">
      <w:pPr>
        <w:pStyle w:val="Code"/>
      </w:pPr>
      <w:r>
        <w:t xml:space="preserve">    pTCTargetInformation          [1] PTCTargetInformation,</w:t>
      </w:r>
    </w:p>
    <w:p w14:paraId="709BBD0B" w14:textId="77777777" w:rsidR="00AB0373" w:rsidRDefault="00AB0373" w:rsidP="00AB0373">
      <w:pPr>
        <w:pStyle w:val="Code"/>
      </w:pPr>
      <w:r>
        <w:t xml:space="preserve">    pTCDirection                  [2] Direction,</w:t>
      </w:r>
    </w:p>
    <w:p w14:paraId="21B03F64" w14:textId="77777777" w:rsidR="00AB0373" w:rsidRDefault="00AB0373" w:rsidP="00AB0373">
      <w:pPr>
        <w:pStyle w:val="Code"/>
      </w:pPr>
      <w:r>
        <w:t xml:space="preserve">    pTCSessionInfo                [3] PTCSessionInfo,</w:t>
      </w:r>
    </w:p>
    <w:p w14:paraId="017CA47E" w14:textId="77777777" w:rsidR="00AB0373" w:rsidRDefault="00AB0373" w:rsidP="00AB0373">
      <w:pPr>
        <w:pStyle w:val="Code"/>
      </w:pPr>
      <w:r>
        <w:t xml:space="preserve">    pTCMediaStreamAvail           [4] BOOLEAN OPTIONAL,</w:t>
      </w:r>
    </w:p>
    <w:p w14:paraId="25BF1BFD" w14:textId="77777777" w:rsidR="00AB0373" w:rsidRDefault="00AB0373" w:rsidP="00AB0373">
      <w:pPr>
        <w:pStyle w:val="Code"/>
      </w:pPr>
      <w:r>
        <w:t xml:space="preserve">    pTCBearerCapability           [5] UTF8String</w:t>
      </w:r>
    </w:p>
    <w:p w14:paraId="2FA184D1" w14:textId="77777777" w:rsidR="00AB0373" w:rsidRDefault="00AB0373" w:rsidP="00AB0373">
      <w:pPr>
        <w:pStyle w:val="Code"/>
      </w:pPr>
      <w:r>
        <w:t>}</w:t>
      </w:r>
    </w:p>
    <w:p w14:paraId="627104FA" w14:textId="77777777" w:rsidR="00AB0373" w:rsidRDefault="00AB0373" w:rsidP="00AB0373">
      <w:pPr>
        <w:pStyle w:val="Code"/>
      </w:pPr>
    </w:p>
    <w:p w14:paraId="24D8D21C" w14:textId="77777777" w:rsidR="00AB0373" w:rsidRDefault="00AB0373" w:rsidP="00AB0373">
      <w:pPr>
        <w:pStyle w:val="Code"/>
      </w:pPr>
      <w:r>
        <w:t>PTCGroupAdvertisement  ::=SEQUENCE</w:t>
      </w:r>
    </w:p>
    <w:p w14:paraId="2D0151E4" w14:textId="77777777" w:rsidR="00AB0373" w:rsidRDefault="00AB0373" w:rsidP="00AB0373">
      <w:pPr>
        <w:pStyle w:val="Code"/>
      </w:pPr>
      <w:r>
        <w:t>{</w:t>
      </w:r>
    </w:p>
    <w:p w14:paraId="26AF69E0" w14:textId="77777777" w:rsidR="00AB0373" w:rsidRDefault="00AB0373" w:rsidP="00AB0373">
      <w:pPr>
        <w:pStyle w:val="Code"/>
      </w:pPr>
      <w:r>
        <w:t xml:space="preserve">    pTCTargetInformation          [1] PTCTargetInformation,</w:t>
      </w:r>
    </w:p>
    <w:p w14:paraId="327D8C3E" w14:textId="77777777" w:rsidR="00AB0373" w:rsidRDefault="00AB0373" w:rsidP="00AB0373">
      <w:pPr>
        <w:pStyle w:val="Code"/>
      </w:pPr>
      <w:r>
        <w:t xml:space="preserve">    pTCDirection                  [2] Direction,</w:t>
      </w:r>
    </w:p>
    <w:p w14:paraId="157A0682" w14:textId="77777777" w:rsidR="00AB0373" w:rsidRDefault="00AB0373" w:rsidP="00AB0373">
      <w:pPr>
        <w:pStyle w:val="Code"/>
      </w:pPr>
      <w:r>
        <w:t xml:space="preserve">    pTCIDList                     [3] SEQUENCE OF PTCTargetInformation OPTIONAL,</w:t>
      </w:r>
    </w:p>
    <w:p w14:paraId="055876DB" w14:textId="77777777" w:rsidR="00AB0373" w:rsidRDefault="00AB0373" w:rsidP="00AB0373">
      <w:pPr>
        <w:pStyle w:val="Code"/>
      </w:pPr>
      <w:r>
        <w:t xml:space="preserve">    pTCGroupAuthRule              [4] PTCGroupAuthRule OPTIONAL,</w:t>
      </w:r>
    </w:p>
    <w:p w14:paraId="2DD469EE" w14:textId="77777777" w:rsidR="00AB0373" w:rsidRDefault="00AB0373" w:rsidP="00AB0373">
      <w:pPr>
        <w:pStyle w:val="Code"/>
      </w:pPr>
      <w:r>
        <w:t xml:space="preserve">    pTCGroupAdSender              [5] PTCTargetInformation,</w:t>
      </w:r>
    </w:p>
    <w:p w14:paraId="48F0960B" w14:textId="77777777" w:rsidR="00AB0373" w:rsidRDefault="00AB0373" w:rsidP="00AB0373">
      <w:pPr>
        <w:pStyle w:val="Code"/>
      </w:pPr>
      <w:r>
        <w:t xml:space="preserve">    pTCGroupNickname              [6] UTF8String OPTIONAL</w:t>
      </w:r>
    </w:p>
    <w:p w14:paraId="50B901E1" w14:textId="77777777" w:rsidR="00AB0373" w:rsidRDefault="00AB0373" w:rsidP="00AB0373">
      <w:pPr>
        <w:pStyle w:val="Code"/>
      </w:pPr>
      <w:r>
        <w:t>}</w:t>
      </w:r>
    </w:p>
    <w:p w14:paraId="648A056E" w14:textId="77777777" w:rsidR="00AB0373" w:rsidRDefault="00AB0373" w:rsidP="00AB0373">
      <w:pPr>
        <w:pStyle w:val="Code"/>
      </w:pPr>
    </w:p>
    <w:p w14:paraId="1DFF2DFF" w14:textId="77777777" w:rsidR="00AB0373" w:rsidRDefault="00AB0373" w:rsidP="00AB0373">
      <w:pPr>
        <w:pStyle w:val="Code"/>
      </w:pPr>
      <w:r>
        <w:t>PTCFloorControl  ::= SEQUENCE</w:t>
      </w:r>
    </w:p>
    <w:p w14:paraId="61944BBA" w14:textId="77777777" w:rsidR="00AB0373" w:rsidRDefault="00AB0373" w:rsidP="00AB0373">
      <w:pPr>
        <w:pStyle w:val="Code"/>
      </w:pPr>
      <w:r>
        <w:t>{</w:t>
      </w:r>
    </w:p>
    <w:p w14:paraId="112A1256" w14:textId="77777777" w:rsidR="00AB0373" w:rsidRDefault="00AB0373" w:rsidP="00AB0373">
      <w:pPr>
        <w:pStyle w:val="Code"/>
      </w:pPr>
      <w:r>
        <w:t xml:space="preserve">    pTCTargetInformation          [1] PTCTargetInformation,</w:t>
      </w:r>
    </w:p>
    <w:p w14:paraId="160E3913" w14:textId="77777777" w:rsidR="00AB0373" w:rsidRDefault="00AB0373" w:rsidP="00AB0373">
      <w:pPr>
        <w:pStyle w:val="Code"/>
      </w:pPr>
      <w:r>
        <w:t xml:space="preserve">    pTCDirection                  [2] Direction,</w:t>
      </w:r>
    </w:p>
    <w:p w14:paraId="3AB03A7C" w14:textId="77777777" w:rsidR="00AB0373" w:rsidRDefault="00AB0373" w:rsidP="00AB0373">
      <w:pPr>
        <w:pStyle w:val="Code"/>
      </w:pPr>
      <w:r>
        <w:t xml:space="preserve">    pTCSessioninfo                [3] PTCSessionInfo,</w:t>
      </w:r>
    </w:p>
    <w:p w14:paraId="15C083D0" w14:textId="77777777" w:rsidR="00AB0373" w:rsidRDefault="00AB0373" w:rsidP="00AB0373">
      <w:pPr>
        <w:pStyle w:val="Code"/>
      </w:pPr>
      <w:r>
        <w:t xml:space="preserve">    pTCFloorActivity              [4] SEQUENCE OF PTCFloorActivity,</w:t>
      </w:r>
    </w:p>
    <w:p w14:paraId="158D7119" w14:textId="77777777" w:rsidR="00AB0373" w:rsidRDefault="00AB0373" w:rsidP="00AB0373">
      <w:pPr>
        <w:pStyle w:val="Code"/>
      </w:pPr>
      <w:r>
        <w:t xml:space="preserve">    pTCFloorSpeakerID             [5] PTCTargetInformation OPTIONAL,</w:t>
      </w:r>
    </w:p>
    <w:p w14:paraId="6E3877D6" w14:textId="77777777" w:rsidR="00AB0373" w:rsidRDefault="00AB0373" w:rsidP="00AB0373">
      <w:pPr>
        <w:pStyle w:val="Code"/>
      </w:pPr>
      <w:r>
        <w:t xml:space="preserve">    pTCMaxTBTime                  [6] INTEGER OPTIONAL,</w:t>
      </w:r>
    </w:p>
    <w:p w14:paraId="075A4FF2" w14:textId="77777777" w:rsidR="00AB0373" w:rsidRDefault="00AB0373" w:rsidP="00AB0373">
      <w:pPr>
        <w:pStyle w:val="Code"/>
      </w:pPr>
      <w:r>
        <w:t xml:space="preserve">    pTCQueuedFloorControl         [7] BOOLEAN OPTIONAL,</w:t>
      </w:r>
    </w:p>
    <w:p w14:paraId="2EB9AC7D" w14:textId="77777777" w:rsidR="00AB0373" w:rsidRDefault="00AB0373" w:rsidP="00AB0373">
      <w:pPr>
        <w:pStyle w:val="Code"/>
      </w:pPr>
      <w:r>
        <w:t xml:space="preserve">    pTCQueuedPosition             [8] INTEGER OPTIONAL,</w:t>
      </w:r>
    </w:p>
    <w:p w14:paraId="241B0C62" w14:textId="77777777" w:rsidR="00AB0373" w:rsidRDefault="00AB0373" w:rsidP="00AB0373">
      <w:pPr>
        <w:pStyle w:val="Code"/>
      </w:pPr>
      <w:r>
        <w:t xml:space="preserve">    pTCTalkBurstPriority          [9] PTCTBPriorityLevel OPTIONAL,</w:t>
      </w:r>
    </w:p>
    <w:p w14:paraId="3CB6BE54" w14:textId="77777777" w:rsidR="00AB0373" w:rsidRDefault="00AB0373" w:rsidP="00AB0373">
      <w:pPr>
        <w:pStyle w:val="Code"/>
      </w:pPr>
      <w:r>
        <w:t xml:space="preserve">    pTCTalkBurstReason            [10] PTCTBReasonCode OPTIONAL</w:t>
      </w:r>
    </w:p>
    <w:p w14:paraId="49B0753B" w14:textId="77777777" w:rsidR="00AB0373" w:rsidRDefault="00AB0373" w:rsidP="00AB0373">
      <w:pPr>
        <w:pStyle w:val="Code"/>
      </w:pPr>
      <w:r>
        <w:t>}</w:t>
      </w:r>
    </w:p>
    <w:p w14:paraId="118E34AC" w14:textId="77777777" w:rsidR="00AB0373" w:rsidRDefault="00AB0373" w:rsidP="00AB0373">
      <w:pPr>
        <w:pStyle w:val="Code"/>
      </w:pPr>
    </w:p>
    <w:p w14:paraId="178774F7" w14:textId="77777777" w:rsidR="00AB0373" w:rsidRDefault="00AB0373" w:rsidP="00AB0373">
      <w:pPr>
        <w:pStyle w:val="Code"/>
      </w:pPr>
      <w:r>
        <w:t>PTCTargetPresence  ::= SEQUENCE</w:t>
      </w:r>
    </w:p>
    <w:p w14:paraId="429EF056" w14:textId="77777777" w:rsidR="00AB0373" w:rsidRDefault="00AB0373" w:rsidP="00AB0373">
      <w:pPr>
        <w:pStyle w:val="Code"/>
      </w:pPr>
      <w:r>
        <w:t>{</w:t>
      </w:r>
    </w:p>
    <w:p w14:paraId="6676ED74" w14:textId="77777777" w:rsidR="00AB0373" w:rsidRDefault="00AB0373" w:rsidP="00AB0373">
      <w:pPr>
        <w:pStyle w:val="Code"/>
      </w:pPr>
      <w:r>
        <w:t xml:space="preserve">    pTCTargetInformation          [1] PTCTargetInformation,</w:t>
      </w:r>
    </w:p>
    <w:p w14:paraId="7B806FA7" w14:textId="77777777" w:rsidR="00AB0373" w:rsidRDefault="00AB0373" w:rsidP="00AB0373">
      <w:pPr>
        <w:pStyle w:val="Code"/>
      </w:pPr>
      <w:r>
        <w:t xml:space="preserve">    pTCTargetPresenceStatus       [2] PTCParticipantPresenceStatus</w:t>
      </w:r>
    </w:p>
    <w:p w14:paraId="094844D2" w14:textId="77777777" w:rsidR="00AB0373" w:rsidRDefault="00AB0373" w:rsidP="00AB0373">
      <w:pPr>
        <w:pStyle w:val="Code"/>
      </w:pPr>
      <w:r>
        <w:t>}</w:t>
      </w:r>
    </w:p>
    <w:p w14:paraId="3484D62D" w14:textId="77777777" w:rsidR="00AB0373" w:rsidRDefault="00AB0373" w:rsidP="00AB0373">
      <w:pPr>
        <w:pStyle w:val="Code"/>
      </w:pPr>
    </w:p>
    <w:p w14:paraId="6719446D" w14:textId="77777777" w:rsidR="00AB0373" w:rsidRDefault="00AB0373" w:rsidP="00AB0373">
      <w:pPr>
        <w:pStyle w:val="Code"/>
      </w:pPr>
      <w:r>
        <w:t>PTCParticipantPresence  ::= SEQUENCE</w:t>
      </w:r>
    </w:p>
    <w:p w14:paraId="4F62FFC2" w14:textId="77777777" w:rsidR="00AB0373" w:rsidRDefault="00AB0373" w:rsidP="00AB0373">
      <w:pPr>
        <w:pStyle w:val="Code"/>
      </w:pPr>
      <w:r>
        <w:t>{</w:t>
      </w:r>
    </w:p>
    <w:p w14:paraId="23FAA07A" w14:textId="77777777" w:rsidR="00AB0373" w:rsidRDefault="00AB0373" w:rsidP="00AB0373">
      <w:pPr>
        <w:pStyle w:val="Code"/>
      </w:pPr>
      <w:r>
        <w:t xml:space="preserve">    pTCTargetInformation          [1] PTCTargetInformation,</w:t>
      </w:r>
    </w:p>
    <w:p w14:paraId="60EB2A7B" w14:textId="77777777" w:rsidR="00AB0373" w:rsidRDefault="00AB0373" w:rsidP="00AB0373">
      <w:pPr>
        <w:pStyle w:val="Code"/>
      </w:pPr>
      <w:r>
        <w:t xml:space="preserve">    pTCParticipantPresenceStatus  [2] PTCParticipantPresenceStatus</w:t>
      </w:r>
    </w:p>
    <w:p w14:paraId="38C9996F" w14:textId="77777777" w:rsidR="00AB0373" w:rsidRDefault="00AB0373" w:rsidP="00AB0373">
      <w:pPr>
        <w:pStyle w:val="Code"/>
      </w:pPr>
      <w:r>
        <w:t>}</w:t>
      </w:r>
    </w:p>
    <w:p w14:paraId="29100E9E" w14:textId="77777777" w:rsidR="00AB0373" w:rsidRDefault="00AB0373" w:rsidP="00AB0373">
      <w:pPr>
        <w:pStyle w:val="Code"/>
      </w:pPr>
    </w:p>
    <w:p w14:paraId="680D8E53" w14:textId="77777777" w:rsidR="00AB0373" w:rsidRDefault="00AB0373" w:rsidP="00AB0373">
      <w:pPr>
        <w:pStyle w:val="Code"/>
      </w:pPr>
      <w:r>
        <w:t>PTCListManagement  ::= SEQUENCE</w:t>
      </w:r>
    </w:p>
    <w:p w14:paraId="6B19F891" w14:textId="77777777" w:rsidR="00AB0373" w:rsidRDefault="00AB0373" w:rsidP="00AB0373">
      <w:pPr>
        <w:pStyle w:val="Code"/>
      </w:pPr>
      <w:r>
        <w:t>{</w:t>
      </w:r>
    </w:p>
    <w:p w14:paraId="5E61BA86" w14:textId="77777777" w:rsidR="00AB0373" w:rsidRDefault="00AB0373" w:rsidP="00AB0373">
      <w:pPr>
        <w:pStyle w:val="Code"/>
      </w:pPr>
      <w:r>
        <w:t xml:space="preserve">    pTCTargetInformation          [1] PTCTargetInformation,</w:t>
      </w:r>
    </w:p>
    <w:p w14:paraId="663D9D97" w14:textId="77777777" w:rsidR="00AB0373" w:rsidRDefault="00AB0373" w:rsidP="00AB0373">
      <w:pPr>
        <w:pStyle w:val="Code"/>
      </w:pPr>
      <w:r>
        <w:t xml:space="preserve">    pTCDirection                  [2] Direction,</w:t>
      </w:r>
    </w:p>
    <w:p w14:paraId="64D38DCF" w14:textId="77777777" w:rsidR="00AB0373" w:rsidRDefault="00AB0373" w:rsidP="00AB0373">
      <w:pPr>
        <w:pStyle w:val="Code"/>
      </w:pPr>
      <w:r>
        <w:t xml:space="preserve">    pTCListManagementType         [3] PTCListManagementType OPTIONAL,</w:t>
      </w:r>
    </w:p>
    <w:p w14:paraId="22F423E1" w14:textId="77777777" w:rsidR="00AB0373" w:rsidRDefault="00AB0373" w:rsidP="00AB0373">
      <w:pPr>
        <w:pStyle w:val="Code"/>
      </w:pPr>
      <w:r>
        <w:t xml:space="preserve">    pTCListManagementAction       [4] PTCListManagementAction OPTIONAL,</w:t>
      </w:r>
    </w:p>
    <w:p w14:paraId="0B1134E0" w14:textId="77777777" w:rsidR="00AB0373" w:rsidRDefault="00AB0373" w:rsidP="00AB0373">
      <w:pPr>
        <w:pStyle w:val="Code"/>
      </w:pPr>
      <w:r>
        <w:t xml:space="preserve">    pTCListManagementFailure      [5] PTCListManagementFailure OPTIONAL,</w:t>
      </w:r>
    </w:p>
    <w:p w14:paraId="2E262974" w14:textId="77777777" w:rsidR="00AB0373" w:rsidRDefault="00AB0373" w:rsidP="00AB0373">
      <w:pPr>
        <w:pStyle w:val="Code"/>
      </w:pPr>
      <w:r>
        <w:t xml:space="preserve">    pTCContactID                  [6] PTCTargetInformation OPTIONAL,</w:t>
      </w:r>
    </w:p>
    <w:p w14:paraId="091103D6" w14:textId="77777777" w:rsidR="00AB0373" w:rsidRDefault="00AB0373" w:rsidP="00AB0373">
      <w:pPr>
        <w:pStyle w:val="Code"/>
      </w:pPr>
      <w:r>
        <w:t xml:space="preserve">    pTCIDList                     [7] SEQUENCE OF PTCIDList OPTIONAL,</w:t>
      </w:r>
    </w:p>
    <w:p w14:paraId="6CCCE129" w14:textId="77777777" w:rsidR="00AB0373" w:rsidRDefault="00AB0373" w:rsidP="00AB0373">
      <w:pPr>
        <w:pStyle w:val="Code"/>
      </w:pPr>
      <w:r>
        <w:t xml:space="preserve">    pTCHost                       [8] PTCTargetInformation OPTIONAL</w:t>
      </w:r>
    </w:p>
    <w:p w14:paraId="0AE6D97C" w14:textId="77777777" w:rsidR="00AB0373" w:rsidRDefault="00AB0373" w:rsidP="00AB0373">
      <w:pPr>
        <w:pStyle w:val="Code"/>
      </w:pPr>
      <w:r>
        <w:t>}</w:t>
      </w:r>
    </w:p>
    <w:p w14:paraId="553219A0" w14:textId="77777777" w:rsidR="00AB0373" w:rsidRDefault="00AB0373" w:rsidP="00AB0373">
      <w:pPr>
        <w:pStyle w:val="Code"/>
      </w:pPr>
    </w:p>
    <w:p w14:paraId="7E0DF613" w14:textId="77777777" w:rsidR="00AB0373" w:rsidRDefault="00AB0373" w:rsidP="00AB0373">
      <w:pPr>
        <w:pStyle w:val="Code"/>
      </w:pPr>
      <w:r>
        <w:t>PTCAccessPolicy  ::= SEQUENCE</w:t>
      </w:r>
    </w:p>
    <w:p w14:paraId="78A626C4" w14:textId="77777777" w:rsidR="00AB0373" w:rsidRDefault="00AB0373" w:rsidP="00AB0373">
      <w:pPr>
        <w:pStyle w:val="Code"/>
      </w:pPr>
      <w:r>
        <w:t>{</w:t>
      </w:r>
    </w:p>
    <w:p w14:paraId="192A34C0" w14:textId="77777777" w:rsidR="00AB0373" w:rsidRDefault="00AB0373" w:rsidP="00AB0373">
      <w:pPr>
        <w:pStyle w:val="Code"/>
      </w:pPr>
      <w:r>
        <w:t xml:space="preserve">    pTCTargetInformation          [1] PTCTargetInformation,</w:t>
      </w:r>
    </w:p>
    <w:p w14:paraId="033673DC" w14:textId="77777777" w:rsidR="00AB0373" w:rsidRDefault="00AB0373" w:rsidP="00AB0373">
      <w:pPr>
        <w:pStyle w:val="Code"/>
      </w:pPr>
      <w:r>
        <w:t xml:space="preserve">    pTCDirection                  [2] Direction,</w:t>
      </w:r>
    </w:p>
    <w:p w14:paraId="5B0764AF" w14:textId="77777777" w:rsidR="00AB0373" w:rsidRDefault="00AB0373" w:rsidP="00AB0373">
      <w:pPr>
        <w:pStyle w:val="Code"/>
      </w:pPr>
      <w:r>
        <w:t xml:space="preserve">    pTCAccessPolicyType           [3] PTCAccessPolicyType OPTIONAL,</w:t>
      </w:r>
    </w:p>
    <w:p w14:paraId="45AE7C65" w14:textId="77777777" w:rsidR="00AB0373" w:rsidRDefault="00AB0373" w:rsidP="00AB0373">
      <w:pPr>
        <w:pStyle w:val="Code"/>
      </w:pPr>
      <w:r>
        <w:t xml:space="preserve">    pTCUserAccessPolicy           [4] PTCUserAccessPolicy OPTIONAL,</w:t>
      </w:r>
    </w:p>
    <w:p w14:paraId="51E711F8" w14:textId="77777777" w:rsidR="00AB0373" w:rsidRDefault="00AB0373" w:rsidP="00AB0373">
      <w:pPr>
        <w:pStyle w:val="Code"/>
      </w:pPr>
      <w:r>
        <w:t xml:space="preserve">    pTCGroupAuthRule              [5] PTCGroupAuthRule OPTIONAL,</w:t>
      </w:r>
    </w:p>
    <w:p w14:paraId="28A94AC9" w14:textId="77777777" w:rsidR="00AB0373" w:rsidRDefault="00AB0373" w:rsidP="00AB0373">
      <w:pPr>
        <w:pStyle w:val="Code"/>
      </w:pPr>
      <w:r>
        <w:t xml:space="preserve">    pTCContactID                  [6] PTCTargetInformation OPTIONAL,</w:t>
      </w:r>
    </w:p>
    <w:p w14:paraId="01A6C5E2" w14:textId="77777777" w:rsidR="00AB0373" w:rsidRDefault="00AB0373" w:rsidP="00AB0373">
      <w:pPr>
        <w:pStyle w:val="Code"/>
      </w:pPr>
      <w:r>
        <w:t xml:space="preserve">    pTCAccessPolicyFailure        [7] PTCAccessPolicyFailure OPTIONAL</w:t>
      </w:r>
    </w:p>
    <w:p w14:paraId="76021FCD" w14:textId="77777777" w:rsidR="00AB0373" w:rsidRDefault="00AB0373" w:rsidP="00AB0373">
      <w:pPr>
        <w:pStyle w:val="Code"/>
      </w:pPr>
      <w:r>
        <w:t>}</w:t>
      </w:r>
    </w:p>
    <w:p w14:paraId="4A8AFE39" w14:textId="77777777" w:rsidR="00AB0373" w:rsidRDefault="00AB0373" w:rsidP="00AB0373">
      <w:pPr>
        <w:pStyle w:val="Code"/>
      </w:pPr>
    </w:p>
    <w:p w14:paraId="5147B4BC" w14:textId="77777777" w:rsidR="00AB0373" w:rsidRDefault="00AB0373" w:rsidP="00AB0373">
      <w:pPr>
        <w:pStyle w:val="CodeHeader"/>
      </w:pPr>
      <w:r>
        <w:t>-- =========</w:t>
      </w:r>
    </w:p>
    <w:p w14:paraId="46ED7CF1" w14:textId="77777777" w:rsidR="00AB0373" w:rsidRDefault="00AB0373" w:rsidP="00AB0373">
      <w:pPr>
        <w:pStyle w:val="CodeHeader"/>
      </w:pPr>
      <w:r>
        <w:t>-- PTC CCPDU</w:t>
      </w:r>
    </w:p>
    <w:p w14:paraId="1FDF11EE" w14:textId="77777777" w:rsidR="00AB0373" w:rsidRDefault="00AB0373" w:rsidP="00AB0373">
      <w:pPr>
        <w:pStyle w:val="Code"/>
      </w:pPr>
      <w:r>
        <w:t>-- =========</w:t>
      </w:r>
    </w:p>
    <w:p w14:paraId="4BBF8BE9" w14:textId="77777777" w:rsidR="00AB0373" w:rsidRDefault="00AB0373" w:rsidP="00AB0373">
      <w:pPr>
        <w:pStyle w:val="Code"/>
      </w:pPr>
    </w:p>
    <w:p w14:paraId="0E67492E" w14:textId="77777777" w:rsidR="00AB0373" w:rsidRDefault="00AB0373" w:rsidP="00AB0373">
      <w:pPr>
        <w:pStyle w:val="Code"/>
      </w:pPr>
      <w:r>
        <w:t>PTCCCPDU ::= OCTET STRING</w:t>
      </w:r>
    </w:p>
    <w:p w14:paraId="2B6F33E4" w14:textId="77777777" w:rsidR="00AB0373" w:rsidRDefault="00AB0373" w:rsidP="00AB0373">
      <w:pPr>
        <w:pStyle w:val="Code"/>
      </w:pPr>
    </w:p>
    <w:p w14:paraId="642684EC" w14:textId="77777777" w:rsidR="00AB0373" w:rsidRDefault="00AB0373" w:rsidP="00AB0373">
      <w:pPr>
        <w:pStyle w:val="CodeHeader"/>
      </w:pPr>
      <w:r>
        <w:t>-- =================</w:t>
      </w:r>
    </w:p>
    <w:p w14:paraId="34C63C6F" w14:textId="77777777" w:rsidR="00AB0373" w:rsidRDefault="00AB0373" w:rsidP="00AB0373">
      <w:pPr>
        <w:pStyle w:val="CodeHeader"/>
      </w:pPr>
      <w:r>
        <w:t>-- 5G PTC parameters</w:t>
      </w:r>
    </w:p>
    <w:p w14:paraId="34093AFA" w14:textId="77777777" w:rsidR="00AB0373" w:rsidRDefault="00AB0373" w:rsidP="00AB0373">
      <w:pPr>
        <w:pStyle w:val="Code"/>
      </w:pPr>
      <w:r>
        <w:t>-- =================</w:t>
      </w:r>
    </w:p>
    <w:p w14:paraId="61285BB0" w14:textId="77777777" w:rsidR="00AB0373" w:rsidRDefault="00AB0373" w:rsidP="00AB0373">
      <w:pPr>
        <w:pStyle w:val="Code"/>
      </w:pPr>
    </w:p>
    <w:p w14:paraId="64526B17" w14:textId="77777777" w:rsidR="00AB0373" w:rsidRDefault="00AB0373" w:rsidP="00AB0373">
      <w:pPr>
        <w:pStyle w:val="Code"/>
      </w:pPr>
      <w:r>
        <w:t>PTCRegistrationRequest  ::= ENUMERATED</w:t>
      </w:r>
    </w:p>
    <w:p w14:paraId="48E350BC" w14:textId="77777777" w:rsidR="00AB0373" w:rsidRDefault="00AB0373" w:rsidP="00AB0373">
      <w:pPr>
        <w:pStyle w:val="Code"/>
      </w:pPr>
      <w:r>
        <w:t>{</w:t>
      </w:r>
    </w:p>
    <w:p w14:paraId="539D0E0B" w14:textId="77777777" w:rsidR="00AB0373" w:rsidRDefault="00AB0373" w:rsidP="00AB0373">
      <w:pPr>
        <w:pStyle w:val="Code"/>
      </w:pPr>
      <w:r>
        <w:t xml:space="preserve">    register(1),</w:t>
      </w:r>
    </w:p>
    <w:p w14:paraId="4B309C5B" w14:textId="77777777" w:rsidR="00AB0373" w:rsidRDefault="00AB0373" w:rsidP="00AB0373">
      <w:pPr>
        <w:pStyle w:val="Code"/>
      </w:pPr>
      <w:r>
        <w:t xml:space="preserve">    reRegister(2),</w:t>
      </w:r>
    </w:p>
    <w:p w14:paraId="22EB192A" w14:textId="77777777" w:rsidR="00AB0373" w:rsidRDefault="00AB0373" w:rsidP="00AB0373">
      <w:pPr>
        <w:pStyle w:val="Code"/>
      </w:pPr>
      <w:r>
        <w:t xml:space="preserve">    deRegister(3)</w:t>
      </w:r>
    </w:p>
    <w:p w14:paraId="30312C63" w14:textId="77777777" w:rsidR="00AB0373" w:rsidRDefault="00AB0373" w:rsidP="00AB0373">
      <w:pPr>
        <w:pStyle w:val="Code"/>
      </w:pPr>
      <w:r>
        <w:t>}</w:t>
      </w:r>
    </w:p>
    <w:p w14:paraId="69809A6B" w14:textId="77777777" w:rsidR="00AB0373" w:rsidRDefault="00AB0373" w:rsidP="00AB0373">
      <w:pPr>
        <w:pStyle w:val="Code"/>
      </w:pPr>
    </w:p>
    <w:p w14:paraId="05B0ED84" w14:textId="77777777" w:rsidR="00AB0373" w:rsidRDefault="00AB0373" w:rsidP="00AB0373">
      <w:pPr>
        <w:pStyle w:val="Code"/>
      </w:pPr>
      <w:r>
        <w:t>PTCRegistrationOutcome  ::= ENUMERATED</w:t>
      </w:r>
    </w:p>
    <w:p w14:paraId="6F9490FB" w14:textId="77777777" w:rsidR="00AB0373" w:rsidRDefault="00AB0373" w:rsidP="00AB0373">
      <w:pPr>
        <w:pStyle w:val="Code"/>
      </w:pPr>
      <w:r>
        <w:t>{</w:t>
      </w:r>
    </w:p>
    <w:p w14:paraId="318AD795" w14:textId="77777777" w:rsidR="00AB0373" w:rsidRDefault="00AB0373" w:rsidP="00AB0373">
      <w:pPr>
        <w:pStyle w:val="Code"/>
      </w:pPr>
      <w:r>
        <w:t xml:space="preserve">    success(1),</w:t>
      </w:r>
    </w:p>
    <w:p w14:paraId="367D4645" w14:textId="77777777" w:rsidR="00AB0373" w:rsidRDefault="00AB0373" w:rsidP="00AB0373">
      <w:pPr>
        <w:pStyle w:val="Code"/>
      </w:pPr>
      <w:r>
        <w:t xml:space="preserve">    failure(2)</w:t>
      </w:r>
    </w:p>
    <w:p w14:paraId="7EFDA86B" w14:textId="77777777" w:rsidR="00AB0373" w:rsidRDefault="00AB0373" w:rsidP="00AB0373">
      <w:pPr>
        <w:pStyle w:val="Code"/>
      </w:pPr>
      <w:r>
        <w:t>}</w:t>
      </w:r>
    </w:p>
    <w:p w14:paraId="64330B87" w14:textId="77777777" w:rsidR="00AB0373" w:rsidRDefault="00AB0373" w:rsidP="00AB0373">
      <w:pPr>
        <w:pStyle w:val="Code"/>
      </w:pPr>
    </w:p>
    <w:p w14:paraId="154E2139" w14:textId="77777777" w:rsidR="00AB0373" w:rsidRDefault="00AB0373" w:rsidP="00AB0373">
      <w:pPr>
        <w:pStyle w:val="Code"/>
      </w:pPr>
      <w:r>
        <w:t>PTCSessionEndCause  ::= ENUMERATED</w:t>
      </w:r>
    </w:p>
    <w:p w14:paraId="715D3FC0" w14:textId="77777777" w:rsidR="00AB0373" w:rsidRDefault="00AB0373" w:rsidP="00AB0373">
      <w:pPr>
        <w:pStyle w:val="Code"/>
      </w:pPr>
      <w:r>
        <w:t>{</w:t>
      </w:r>
    </w:p>
    <w:p w14:paraId="2163A3DC" w14:textId="77777777" w:rsidR="00AB0373" w:rsidRDefault="00AB0373" w:rsidP="00AB0373">
      <w:pPr>
        <w:pStyle w:val="Code"/>
      </w:pPr>
      <w:r>
        <w:t xml:space="preserve">    initiaterLeavesSession(1),</w:t>
      </w:r>
    </w:p>
    <w:p w14:paraId="0691F32F" w14:textId="77777777" w:rsidR="00AB0373" w:rsidRDefault="00AB0373" w:rsidP="00AB0373">
      <w:pPr>
        <w:pStyle w:val="Code"/>
      </w:pPr>
      <w:r>
        <w:t xml:space="preserve">    definedParticipantLeaves(2),</w:t>
      </w:r>
    </w:p>
    <w:p w14:paraId="282B17C2" w14:textId="77777777" w:rsidR="00AB0373" w:rsidRDefault="00AB0373" w:rsidP="00AB0373">
      <w:pPr>
        <w:pStyle w:val="Code"/>
      </w:pPr>
      <w:r>
        <w:t xml:space="preserve">    numberOfParticipants(3),</w:t>
      </w:r>
    </w:p>
    <w:p w14:paraId="183B4479" w14:textId="77777777" w:rsidR="00AB0373" w:rsidRDefault="00AB0373" w:rsidP="00AB0373">
      <w:pPr>
        <w:pStyle w:val="Code"/>
      </w:pPr>
      <w:r>
        <w:t xml:space="preserve">    sessionTimerExpired(4),</w:t>
      </w:r>
    </w:p>
    <w:p w14:paraId="34BE8503" w14:textId="77777777" w:rsidR="00AB0373" w:rsidRDefault="00AB0373" w:rsidP="00AB0373">
      <w:pPr>
        <w:pStyle w:val="Code"/>
      </w:pPr>
      <w:r>
        <w:t xml:space="preserve">    pTCSpeechInactive(5),</w:t>
      </w:r>
    </w:p>
    <w:p w14:paraId="0C01A0A1" w14:textId="77777777" w:rsidR="00AB0373" w:rsidRDefault="00AB0373" w:rsidP="00AB0373">
      <w:pPr>
        <w:pStyle w:val="Code"/>
      </w:pPr>
      <w:r>
        <w:t xml:space="preserve">    allMediaTypesInactive(6)</w:t>
      </w:r>
    </w:p>
    <w:p w14:paraId="357C007A" w14:textId="77777777" w:rsidR="00AB0373" w:rsidRDefault="00AB0373" w:rsidP="00AB0373">
      <w:pPr>
        <w:pStyle w:val="Code"/>
      </w:pPr>
      <w:r>
        <w:t>}</w:t>
      </w:r>
    </w:p>
    <w:p w14:paraId="712B26CD" w14:textId="77777777" w:rsidR="00AB0373" w:rsidRDefault="00AB0373" w:rsidP="00AB0373">
      <w:pPr>
        <w:pStyle w:val="Code"/>
      </w:pPr>
    </w:p>
    <w:p w14:paraId="1F7C888D" w14:textId="77777777" w:rsidR="00AB0373" w:rsidRDefault="00AB0373" w:rsidP="00AB0373">
      <w:pPr>
        <w:pStyle w:val="Code"/>
      </w:pPr>
      <w:r>
        <w:t>PTCTargetInformation  ::= SEQUENCE</w:t>
      </w:r>
    </w:p>
    <w:p w14:paraId="078F494A" w14:textId="77777777" w:rsidR="00AB0373" w:rsidRDefault="00AB0373" w:rsidP="00AB0373">
      <w:pPr>
        <w:pStyle w:val="Code"/>
      </w:pPr>
      <w:r>
        <w:t>{</w:t>
      </w:r>
    </w:p>
    <w:p w14:paraId="1EFB5AFA" w14:textId="77777777" w:rsidR="00AB0373" w:rsidRDefault="00AB0373" w:rsidP="00AB0373">
      <w:pPr>
        <w:pStyle w:val="Code"/>
      </w:pPr>
      <w:r>
        <w:t xml:space="preserve">    identifiers                [1] SEQUENCE SIZE(1..MAX) OF PTCIdentifiers</w:t>
      </w:r>
    </w:p>
    <w:p w14:paraId="2BDDDA0D" w14:textId="77777777" w:rsidR="00AB0373" w:rsidRDefault="00AB0373" w:rsidP="00AB0373">
      <w:pPr>
        <w:pStyle w:val="Code"/>
      </w:pPr>
      <w:r>
        <w:t>}</w:t>
      </w:r>
    </w:p>
    <w:p w14:paraId="7902E528" w14:textId="77777777" w:rsidR="00AB0373" w:rsidRDefault="00AB0373" w:rsidP="00AB0373">
      <w:pPr>
        <w:pStyle w:val="Code"/>
      </w:pPr>
    </w:p>
    <w:p w14:paraId="7F1E37D3" w14:textId="77777777" w:rsidR="00AB0373" w:rsidRDefault="00AB0373" w:rsidP="00AB0373">
      <w:pPr>
        <w:pStyle w:val="Code"/>
      </w:pPr>
      <w:r>
        <w:t>PTCIdentifiers  ::= CHOICE</w:t>
      </w:r>
    </w:p>
    <w:p w14:paraId="45508314" w14:textId="77777777" w:rsidR="00AB0373" w:rsidRDefault="00AB0373" w:rsidP="00AB0373">
      <w:pPr>
        <w:pStyle w:val="Code"/>
      </w:pPr>
      <w:r>
        <w:t>{</w:t>
      </w:r>
    </w:p>
    <w:p w14:paraId="3CC15F9F" w14:textId="77777777" w:rsidR="00AB0373" w:rsidRDefault="00AB0373" w:rsidP="00AB0373">
      <w:pPr>
        <w:pStyle w:val="Code"/>
      </w:pPr>
      <w:r>
        <w:t xml:space="preserve">    mCPTTID                    [1] UTF8String,</w:t>
      </w:r>
    </w:p>
    <w:p w14:paraId="617E29EE" w14:textId="77777777" w:rsidR="00AB0373" w:rsidRDefault="00AB0373" w:rsidP="00AB0373">
      <w:pPr>
        <w:pStyle w:val="Code"/>
      </w:pPr>
      <w:r>
        <w:t xml:space="preserve">    instanceIdentifierURN      [2] UTF8String,</w:t>
      </w:r>
    </w:p>
    <w:p w14:paraId="401B8121" w14:textId="77777777" w:rsidR="00AB0373" w:rsidRDefault="00AB0373" w:rsidP="00AB0373">
      <w:pPr>
        <w:pStyle w:val="Code"/>
      </w:pPr>
      <w:r>
        <w:t xml:space="preserve">    pTCChatGroupID             [3] PTCChatGroupID,</w:t>
      </w:r>
    </w:p>
    <w:p w14:paraId="7A359784" w14:textId="77777777" w:rsidR="00AB0373" w:rsidRDefault="00AB0373" w:rsidP="00AB0373">
      <w:pPr>
        <w:pStyle w:val="Code"/>
      </w:pPr>
      <w:r>
        <w:t xml:space="preserve">    iMPU                       [4] IMPU,</w:t>
      </w:r>
    </w:p>
    <w:p w14:paraId="75029C8F" w14:textId="77777777" w:rsidR="00AB0373" w:rsidRDefault="00AB0373" w:rsidP="00AB0373">
      <w:pPr>
        <w:pStyle w:val="Code"/>
      </w:pPr>
      <w:r>
        <w:t xml:space="preserve">    iMPI                       [5] IMPI</w:t>
      </w:r>
    </w:p>
    <w:p w14:paraId="003D12AA" w14:textId="77777777" w:rsidR="00AB0373" w:rsidRDefault="00AB0373" w:rsidP="00AB0373">
      <w:pPr>
        <w:pStyle w:val="Code"/>
      </w:pPr>
      <w:r>
        <w:t>}</w:t>
      </w:r>
    </w:p>
    <w:p w14:paraId="4201A8D9" w14:textId="77777777" w:rsidR="00AB0373" w:rsidRDefault="00AB0373" w:rsidP="00AB0373">
      <w:pPr>
        <w:pStyle w:val="Code"/>
      </w:pPr>
    </w:p>
    <w:p w14:paraId="54B7634D" w14:textId="77777777" w:rsidR="00AB0373" w:rsidRDefault="00AB0373" w:rsidP="00AB0373">
      <w:pPr>
        <w:pStyle w:val="Code"/>
      </w:pPr>
      <w:r>
        <w:t>PTCSessionInfo  ::= SEQUENCE</w:t>
      </w:r>
    </w:p>
    <w:p w14:paraId="1A695A5D" w14:textId="77777777" w:rsidR="00AB0373" w:rsidRDefault="00AB0373" w:rsidP="00AB0373">
      <w:pPr>
        <w:pStyle w:val="Code"/>
      </w:pPr>
      <w:r>
        <w:t>{</w:t>
      </w:r>
    </w:p>
    <w:p w14:paraId="56BC7002" w14:textId="77777777" w:rsidR="00AB0373" w:rsidRDefault="00AB0373" w:rsidP="00AB0373">
      <w:pPr>
        <w:pStyle w:val="Code"/>
      </w:pPr>
      <w:r>
        <w:t xml:space="preserve">    pTCSessionURI              [1] UTF8String,</w:t>
      </w:r>
    </w:p>
    <w:p w14:paraId="1621EED8" w14:textId="77777777" w:rsidR="00AB0373" w:rsidRDefault="00AB0373" w:rsidP="00AB0373">
      <w:pPr>
        <w:pStyle w:val="Code"/>
      </w:pPr>
      <w:r>
        <w:t xml:space="preserve">    pTCSessionType             [2] PTCSessionType</w:t>
      </w:r>
    </w:p>
    <w:p w14:paraId="2ED4A073" w14:textId="77777777" w:rsidR="00AB0373" w:rsidRDefault="00AB0373" w:rsidP="00AB0373">
      <w:pPr>
        <w:pStyle w:val="Code"/>
      </w:pPr>
      <w:r>
        <w:t>}</w:t>
      </w:r>
    </w:p>
    <w:p w14:paraId="2E1C164C" w14:textId="77777777" w:rsidR="00AB0373" w:rsidRDefault="00AB0373" w:rsidP="00AB0373">
      <w:pPr>
        <w:pStyle w:val="Code"/>
      </w:pPr>
    </w:p>
    <w:p w14:paraId="06903622" w14:textId="77777777" w:rsidR="00AB0373" w:rsidRDefault="00AB0373" w:rsidP="00AB0373">
      <w:pPr>
        <w:pStyle w:val="Code"/>
      </w:pPr>
      <w:r>
        <w:t>PTCSessionType  ::= ENUMERATED</w:t>
      </w:r>
    </w:p>
    <w:p w14:paraId="657965A1" w14:textId="77777777" w:rsidR="00AB0373" w:rsidRDefault="00AB0373" w:rsidP="00AB0373">
      <w:pPr>
        <w:pStyle w:val="Code"/>
      </w:pPr>
      <w:r>
        <w:t>{</w:t>
      </w:r>
    </w:p>
    <w:p w14:paraId="7D3CC2ED" w14:textId="77777777" w:rsidR="00AB0373" w:rsidRDefault="00AB0373" w:rsidP="00AB0373">
      <w:pPr>
        <w:pStyle w:val="Code"/>
      </w:pPr>
      <w:r>
        <w:t xml:space="preserve">    ondemand(1),</w:t>
      </w:r>
    </w:p>
    <w:p w14:paraId="1F0EFE74" w14:textId="77777777" w:rsidR="00AB0373" w:rsidRDefault="00AB0373" w:rsidP="00AB0373">
      <w:pPr>
        <w:pStyle w:val="Code"/>
      </w:pPr>
      <w:r>
        <w:t xml:space="preserve">    preEstablished(2),</w:t>
      </w:r>
    </w:p>
    <w:p w14:paraId="1D446177" w14:textId="77777777" w:rsidR="00AB0373" w:rsidRDefault="00AB0373" w:rsidP="00AB0373">
      <w:pPr>
        <w:pStyle w:val="Code"/>
      </w:pPr>
      <w:r>
        <w:t xml:space="preserve">    adhoc(3),</w:t>
      </w:r>
    </w:p>
    <w:p w14:paraId="635BC3FB" w14:textId="77777777" w:rsidR="00AB0373" w:rsidRDefault="00AB0373" w:rsidP="00AB0373">
      <w:pPr>
        <w:pStyle w:val="Code"/>
      </w:pPr>
      <w:r>
        <w:t xml:space="preserve">    prearranged(4),</w:t>
      </w:r>
    </w:p>
    <w:p w14:paraId="527A6566" w14:textId="77777777" w:rsidR="00AB0373" w:rsidRDefault="00AB0373" w:rsidP="00AB0373">
      <w:pPr>
        <w:pStyle w:val="Code"/>
      </w:pPr>
      <w:r>
        <w:t xml:space="preserve">    groupSession(5)</w:t>
      </w:r>
    </w:p>
    <w:p w14:paraId="3C90E581" w14:textId="77777777" w:rsidR="00AB0373" w:rsidRDefault="00AB0373" w:rsidP="00AB0373">
      <w:pPr>
        <w:pStyle w:val="Code"/>
      </w:pPr>
      <w:r>
        <w:t>}</w:t>
      </w:r>
    </w:p>
    <w:p w14:paraId="1DC14B79" w14:textId="77777777" w:rsidR="00AB0373" w:rsidRDefault="00AB0373" w:rsidP="00AB0373">
      <w:pPr>
        <w:pStyle w:val="Code"/>
      </w:pPr>
    </w:p>
    <w:p w14:paraId="1B7930FC" w14:textId="77777777" w:rsidR="00AB0373" w:rsidRDefault="00AB0373" w:rsidP="00AB0373">
      <w:pPr>
        <w:pStyle w:val="Code"/>
      </w:pPr>
      <w:r>
        <w:t>MultipleParticipantPresenceStatus  ::= SEQUENCE OF PTCParticipantPresenceStatus</w:t>
      </w:r>
    </w:p>
    <w:p w14:paraId="1358E6BA" w14:textId="77777777" w:rsidR="00AB0373" w:rsidRDefault="00AB0373" w:rsidP="00AB0373">
      <w:pPr>
        <w:pStyle w:val="Code"/>
      </w:pPr>
    </w:p>
    <w:p w14:paraId="5498235E" w14:textId="77777777" w:rsidR="00AB0373" w:rsidRDefault="00AB0373" w:rsidP="00AB0373">
      <w:pPr>
        <w:pStyle w:val="Code"/>
      </w:pPr>
      <w:r>
        <w:t>PTCParticipantPresenceStatus  ::= SEQUENCE</w:t>
      </w:r>
    </w:p>
    <w:p w14:paraId="6B91B705" w14:textId="77777777" w:rsidR="00AB0373" w:rsidRDefault="00AB0373" w:rsidP="00AB0373">
      <w:pPr>
        <w:pStyle w:val="Code"/>
      </w:pPr>
      <w:r>
        <w:t>{</w:t>
      </w:r>
    </w:p>
    <w:p w14:paraId="50272DE8" w14:textId="77777777" w:rsidR="00AB0373" w:rsidRDefault="00AB0373" w:rsidP="00AB0373">
      <w:pPr>
        <w:pStyle w:val="Code"/>
      </w:pPr>
      <w:r>
        <w:t xml:space="preserve">    presenceID                 [1] PTCTargetInformation,</w:t>
      </w:r>
    </w:p>
    <w:p w14:paraId="0A18F720" w14:textId="77777777" w:rsidR="00AB0373" w:rsidRDefault="00AB0373" w:rsidP="00AB0373">
      <w:pPr>
        <w:pStyle w:val="Code"/>
      </w:pPr>
      <w:r>
        <w:t xml:space="preserve">    presenceType               [2] PTCPresenceType,</w:t>
      </w:r>
    </w:p>
    <w:p w14:paraId="7ACD31EE" w14:textId="77777777" w:rsidR="00AB0373" w:rsidRDefault="00AB0373" w:rsidP="00AB0373">
      <w:pPr>
        <w:pStyle w:val="Code"/>
      </w:pPr>
      <w:r>
        <w:t xml:space="preserve">    presenceStatus             [3] BOOLEAN</w:t>
      </w:r>
    </w:p>
    <w:p w14:paraId="2D017737" w14:textId="77777777" w:rsidR="00AB0373" w:rsidRDefault="00AB0373" w:rsidP="00AB0373">
      <w:pPr>
        <w:pStyle w:val="Code"/>
      </w:pPr>
      <w:r>
        <w:t>}</w:t>
      </w:r>
    </w:p>
    <w:p w14:paraId="2C474748" w14:textId="77777777" w:rsidR="00AB0373" w:rsidRDefault="00AB0373" w:rsidP="00AB0373">
      <w:pPr>
        <w:pStyle w:val="Code"/>
      </w:pPr>
    </w:p>
    <w:p w14:paraId="458667E1" w14:textId="77777777" w:rsidR="00AB0373" w:rsidRDefault="00AB0373" w:rsidP="00AB0373">
      <w:pPr>
        <w:pStyle w:val="Code"/>
      </w:pPr>
      <w:r>
        <w:t>PTCPresenceType  ::= ENUMERATED</w:t>
      </w:r>
    </w:p>
    <w:p w14:paraId="504BEA98" w14:textId="77777777" w:rsidR="00AB0373" w:rsidRDefault="00AB0373" w:rsidP="00AB0373">
      <w:pPr>
        <w:pStyle w:val="Code"/>
      </w:pPr>
      <w:r>
        <w:t>{</w:t>
      </w:r>
    </w:p>
    <w:p w14:paraId="0B73AA7B" w14:textId="77777777" w:rsidR="00AB0373" w:rsidRDefault="00AB0373" w:rsidP="00AB0373">
      <w:pPr>
        <w:pStyle w:val="Code"/>
      </w:pPr>
      <w:r>
        <w:t xml:space="preserve">    pTCClient(1),</w:t>
      </w:r>
    </w:p>
    <w:p w14:paraId="6F5FDB51" w14:textId="77777777" w:rsidR="00AB0373" w:rsidRDefault="00AB0373" w:rsidP="00AB0373">
      <w:pPr>
        <w:pStyle w:val="Code"/>
      </w:pPr>
      <w:r>
        <w:t xml:space="preserve">    pTCGroup(2)</w:t>
      </w:r>
    </w:p>
    <w:p w14:paraId="4B6D99D4" w14:textId="77777777" w:rsidR="00AB0373" w:rsidRDefault="00AB0373" w:rsidP="00AB0373">
      <w:pPr>
        <w:pStyle w:val="Code"/>
      </w:pPr>
      <w:r>
        <w:t>}</w:t>
      </w:r>
    </w:p>
    <w:p w14:paraId="46B326F8" w14:textId="77777777" w:rsidR="00AB0373" w:rsidRDefault="00AB0373" w:rsidP="00AB0373">
      <w:pPr>
        <w:pStyle w:val="Code"/>
      </w:pPr>
    </w:p>
    <w:p w14:paraId="61EAC079" w14:textId="77777777" w:rsidR="00AB0373" w:rsidRDefault="00AB0373" w:rsidP="00AB0373">
      <w:pPr>
        <w:pStyle w:val="Code"/>
      </w:pPr>
      <w:r>
        <w:t>PTCPreEstStatus  ::= ENUMERATED</w:t>
      </w:r>
    </w:p>
    <w:p w14:paraId="05E6CDA2" w14:textId="77777777" w:rsidR="00AB0373" w:rsidRDefault="00AB0373" w:rsidP="00AB0373">
      <w:pPr>
        <w:pStyle w:val="Code"/>
      </w:pPr>
      <w:r>
        <w:t>{</w:t>
      </w:r>
    </w:p>
    <w:p w14:paraId="026B7401" w14:textId="77777777" w:rsidR="00AB0373" w:rsidRDefault="00AB0373" w:rsidP="00AB0373">
      <w:pPr>
        <w:pStyle w:val="Code"/>
      </w:pPr>
      <w:r>
        <w:t xml:space="preserve">    established(1),</w:t>
      </w:r>
    </w:p>
    <w:p w14:paraId="6F4E0E05" w14:textId="77777777" w:rsidR="00AB0373" w:rsidRDefault="00AB0373" w:rsidP="00AB0373">
      <w:pPr>
        <w:pStyle w:val="Code"/>
      </w:pPr>
      <w:r>
        <w:t xml:space="preserve">    modified(2),</w:t>
      </w:r>
    </w:p>
    <w:p w14:paraId="207CD6D9" w14:textId="77777777" w:rsidR="00AB0373" w:rsidRDefault="00AB0373" w:rsidP="00AB0373">
      <w:pPr>
        <w:pStyle w:val="Code"/>
      </w:pPr>
      <w:r>
        <w:t xml:space="preserve">    released(3)</w:t>
      </w:r>
    </w:p>
    <w:p w14:paraId="704B0524" w14:textId="77777777" w:rsidR="00AB0373" w:rsidRDefault="00AB0373" w:rsidP="00AB0373">
      <w:pPr>
        <w:pStyle w:val="Code"/>
      </w:pPr>
      <w:r>
        <w:t>}</w:t>
      </w:r>
    </w:p>
    <w:p w14:paraId="09112CC5" w14:textId="77777777" w:rsidR="00AB0373" w:rsidRDefault="00AB0373" w:rsidP="00AB0373">
      <w:pPr>
        <w:pStyle w:val="Code"/>
      </w:pPr>
    </w:p>
    <w:p w14:paraId="72EF2A40" w14:textId="77777777" w:rsidR="00AB0373" w:rsidRDefault="00AB0373" w:rsidP="00AB0373">
      <w:pPr>
        <w:pStyle w:val="Code"/>
      </w:pPr>
      <w:r>
        <w:t>RTPSetting  ::= SEQUENCE</w:t>
      </w:r>
    </w:p>
    <w:p w14:paraId="5C34CB4A" w14:textId="77777777" w:rsidR="00AB0373" w:rsidRDefault="00AB0373" w:rsidP="00AB0373">
      <w:pPr>
        <w:pStyle w:val="Code"/>
      </w:pPr>
      <w:r>
        <w:t>{</w:t>
      </w:r>
    </w:p>
    <w:p w14:paraId="7067C167" w14:textId="77777777" w:rsidR="00AB0373" w:rsidRDefault="00AB0373" w:rsidP="00AB0373">
      <w:pPr>
        <w:pStyle w:val="Code"/>
      </w:pPr>
      <w:r>
        <w:t xml:space="preserve">    iPAddress                  [1] IPAddress,</w:t>
      </w:r>
    </w:p>
    <w:p w14:paraId="57737F5B" w14:textId="77777777" w:rsidR="00AB0373" w:rsidRDefault="00AB0373" w:rsidP="00AB0373">
      <w:pPr>
        <w:pStyle w:val="Code"/>
      </w:pPr>
      <w:r>
        <w:t xml:space="preserve">    portNumber                 [2] PortNumber</w:t>
      </w:r>
    </w:p>
    <w:p w14:paraId="04E9B87A" w14:textId="77777777" w:rsidR="00AB0373" w:rsidRDefault="00AB0373" w:rsidP="00AB0373">
      <w:pPr>
        <w:pStyle w:val="Code"/>
      </w:pPr>
      <w:r>
        <w:t>}</w:t>
      </w:r>
    </w:p>
    <w:p w14:paraId="1556E1D0" w14:textId="77777777" w:rsidR="00AB0373" w:rsidRDefault="00AB0373" w:rsidP="00AB0373">
      <w:pPr>
        <w:pStyle w:val="Code"/>
      </w:pPr>
    </w:p>
    <w:p w14:paraId="41219299" w14:textId="77777777" w:rsidR="00AB0373" w:rsidRDefault="00AB0373" w:rsidP="00AB0373">
      <w:pPr>
        <w:pStyle w:val="Code"/>
      </w:pPr>
      <w:r>
        <w:t>PTCIDList  ::= SEQUENCE</w:t>
      </w:r>
    </w:p>
    <w:p w14:paraId="4001CD9A" w14:textId="77777777" w:rsidR="00AB0373" w:rsidRDefault="00AB0373" w:rsidP="00AB0373">
      <w:pPr>
        <w:pStyle w:val="Code"/>
      </w:pPr>
      <w:r>
        <w:t>{</w:t>
      </w:r>
    </w:p>
    <w:p w14:paraId="20395481" w14:textId="77777777" w:rsidR="00AB0373" w:rsidRDefault="00AB0373" w:rsidP="00AB0373">
      <w:pPr>
        <w:pStyle w:val="Code"/>
      </w:pPr>
      <w:r>
        <w:t xml:space="preserve">    pTCPartyID                 [1] PTCTargetInformation,</w:t>
      </w:r>
    </w:p>
    <w:p w14:paraId="526B9E3F" w14:textId="77777777" w:rsidR="00AB0373" w:rsidRDefault="00AB0373" w:rsidP="00AB0373">
      <w:pPr>
        <w:pStyle w:val="Code"/>
      </w:pPr>
      <w:r>
        <w:t xml:space="preserve">    pTCChatGroupID             [2] PTCChatGroupID</w:t>
      </w:r>
    </w:p>
    <w:p w14:paraId="05A2B85F" w14:textId="77777777" w:rsidR="00AB0373" w:rsidRDefault="00AB0373" w:rsidP="00AB0373">
      <w:pPr>
        <w:pStyle w:val="Code"/>
      </w:pPr>
      <w:r>
        <w:t>}</w:t>
      </w:r>
    </w:p>
    <w:p w14:paraId="4E87D40D" w14:textId="77777777" w:rsidR="00AB0373" w:rsidRDefault="00AB0373" w:rsidP="00AB0373">
      <w:pPr>
        <w:pStyle w:val="Code"/>
      </w:pPr>
    </w:p>
    <w:p w14:paraId="4BDED1C3" w14:textId="77777777" w:rsidR="00AB0373" w:rsidRDefault="00AB0373" w:rsidP="00AB0373">
      <w:pPr>
        <w:pStyle w:val="Code"/>
      </w:pPr>
      <w:r>
        <w:t>PTCChatGroupID  ::= SEQUENCE</w:t>
      </w:r>
    </w:p>
    <w:p w14:paraId="3E21F3EA" w14:textId="77777777" w:rsidR="00AB0373" w:rsidRDefault="00AB0373" w:rsidP="00AB0373">
      <w:pPr>
        <w:pStyle w:val="Code"/>
      </w:pPr>
      <w:r>
        <w:t>{</w:t>
      </w:r>
    </w:p>
    <w:p w14:paraId="37973C30" w14:textId="77777777" w:rsidR="00AB0373" w:rsidRDefault="00AB0373" w:rsidP="00AB0373">
      <w:pPr>
        <w:pStyle w:val="Code"/>
      </w:pPr>
      <w:r>
        <w:t xml:space="preserve">    groupIdentity              [1] UTF8String</w:t>
      </w:r>
    </w:p>
    <w:p w14:paraId="3FECD1A8" w14:textId="77777777" w:rsidR="00AB0373" w:rsidRDefault="00AB0373" w:rsidP="00AB0373">
      <w:pPr>
        <w:pStyle w:val="Code"/>
      </w:pPr>
      <w:r>
        <w:t>}</w:t>
      </w:r>
    </w:p>
    <w:p w14:paraId="7B33FA29" w14:textId="77777777" w:rsidR="00AB0373" w:rsidRDefault="00AB0373" w:rsidP="00AB0373">
      <w:pPr>
        <w:pStyle w:val="Code"/>
      </w:pPr>
    </w:p>
    <w:p w14:paraId="1410F8D3" w14:textId="77777777" w:rsidR="00AB0373" w:rsidRDefault="00AB0373" w:rsidP="00AB0373">
      <w:pPr>
        <w:pStyle w:val="Code"/>
      </w:pPr>
      <w:r>
        <w:t>PTCFloorActivity  ::= ENUMERATED</w:t>
      </w:r>
    </w:p>
    <w:p w14:paraId="6A2668ED" w14:textId="77777777" w:rsidR="00AB0373" w:rsidRDefault="00AB0373" w:rsidP="00AB0373">
      <w:pPr>
        <w:pStyle w:val="Code"/>
      </w:pPr>
      <w:r>
        <w:t>{</w:t>
      </w:r>
    </w:p>
    <w:p w14:paraId="5E9447BA" w14:textId="77777777" w:rsidR="00AB0373" w:rsidRDefault="00AB0373" w:rsidP="00AB0373">
      <w:pPr>
        <w:pStyle w:val="Code"/>
      </w:pPr>
      <w:r>
        <w:t xml:space="preserve">    tBCPRequest(1),</w:t>
      </w:r>
    </w:p>
    <w:p w14:paraId="79909F88" w14:textId="77777777" w:rsidR="00AB0373" w:rsidRDefault="00AB0373" w:rsidP="00AB0373">
      <w:pPr>
        <w:pStyle w:val="Code"/>
      </w:pPr>
      <w:r>
        <w:t xml:space="preserve">    tBCPGranted(2),</w:t>
      </w:r>
    </w:p>
    <w:p w14:paraId="3C451300" w14:textId="77777777" w:rsidR="00AB0373" w:rsidRDefault="00AB0373" w:rsidP="00AB0373">
      <w:pPr>
        <w:pStyle w:val="Code"/>
      </w:pPr>
      <w:r>
        <w:t xml:space="preserve">    tBCPDeny(3),</w:t>
      </w:r>
    </w:p>
    <w:p w14:paraId="40F6C4BC" w14:textId="77777777" w:rsidR="00AB0373" w:rsidRDefault="00AB0373" w:rsidP="00AB0373">
      <w:pPr>
        <w:pStyle w:val="Code"/>
      </w:pPr>
      <w:r>
        <w:t xml:space="preserve">    tBCPIdle(4),</w:t>
      </w:r>
    </w:p>
    <w:p w14:paraId="55E6430D" w14:textId="77777777" w:rsidR="00AB0373" w:rsidRDefault="00AB0373" w:rsidP="00AB0373">
      <w:pPr>
        <w:pStyle w:val="Code"/>
      </w:pPr>
      <w:r>
        <w:t xml:space="preserve">    tBCPTaken(5),</w:t>
      </w:r>
    </w:p>
    <w:p w14:paraId="7DA732FE" w14:textId="77777777" w:rsidR="00AB0373" w:rsidRDefault="00AB0373" w:rsidP="00AB0373">
      <w:pPr>
        <w:pStyle w:val="Code"/>
      </w:pPr>
      <w:r>
        <w:t xml:space="preserve">    tBCPRevoke(6),</w:t>
      </w:r>
    </w:p>
    <w:p w14:paraId="125C4259" w14:textId="77777777" w:rsidR="00AB0373" w:rsidRDefault="00AB0373" w:rsidP="00AB0373">
      <w:pPr>
        <w:pStyle w:val="Code"/>
      </w:pPr>
      <w:r>
        <w:t xml:space="preserve">    tBCPQueued(7),</w:t>
      </w:r>
    </w:p>
    <w:p w14:paraId="7869FE69" w14:textId="77777777" w:rsidR="00AB0373" w:rsidRDefault="00AB0373" w:rsidP="00AB0373">
      <w:pPr>
        <w:pStyle w:val="Code"/>
      </w:pPr>
      <w:r>
        <w:t xml:space="preserve">    tBCPRelease(8)</w:t>
      </w:r>
    </w:p>
    <w:p w14:paraId="1551F72F" w14:textId="77777777" w:rsidR="00AB0373" w:rsidRDefault="00AB0373" w:rsidP="00AB0373">
      <w:pPr>
        <w:pStyle w:val="Code"/>
      </w:pPr>
      <w:r>
        <w:t>}</w:t>
      </w:r>
    </w:p>
    <w:p w14:paraId="0484956D" w14:textId="77777777" w:rsidR="00AB0373" w:rsidRDefault="00AB0373" w:rsidP="00AB0373">
      <w:pPr>
        <w:pStyle w:val="Code"/>
      </w:pPr>
    </w:p>
    <w:p w14:paraId="6D6537C8" w14:textId="77777777" w:rsidR="00AB0373" w:rsidRDefault="00AB0373" w:rsidP="00AB0373">
      <w:pPr>
        <w:pStyle w:val="Code"/>
      </w:pPr>
      <w:r>
        <w:t>PTCTBPriorityLevel  ::= ENUMERATED</w:t>
      </w:r>
    </w:p>
    <w:p w14:paraId="5F19F4E8" w14:textId="77777777" w:rsidR="00AB0373" w:rsidRDefault="00AB0373" w:rsidP="00AB0373">
      <w:pPr>
        <w:pStyle w:val="Code"/>
      </w:pPr>
      <w:r>
        <w:t>{</w:t>
      </w:r>
    </w:p>
    <w:p w14:paraId="01D54EDD" w14:textId="77777777" w:rsidR="00AB0373" w:rsidRDefault="00AB0373" w:rsidP="00AB0373">
      <w:pPr>
        <w:pStyle w:val="Code"/>
      </w:pPr>
      <w:r>
        <w:t xml:space="preserve">    preEmptive(1),</w:t>
      </w:r>
    </w:p>
    <w:p w14:paraId="6F3F1AF2" w14:textId="77777777" w:rsidR="00AB0373" w:rsidRDefault="00AB0373" w:rsidP="00AB0373">
      <w:pPr>
        <w:pStyle w:val="Code"/>
      </w:pPr>
      <w:r>
        <w:t xml:space="preserve">    highPriority(2),</w:t>
      </w:r>
    </w:p>
    <w:p w14:paraId="62F9ABA0" w14:textId="77777777" w:rsidR="00AB0373" w:rsidRDefault="00AB0373" w:rsidP="00AB0373">
      <w:pPr>
        <w:pStyle w:val="Code"/>
      </w:pPr>
      <w:r>
        <w:t xml:space="preserve">    normalPriority(3),</w:t>
      </w:r>
    </w:p>
    <w:p w14:paraId="1F3A17AE" w14:textId="77777777" w:rsidR="00AB0373" w:rsidRDefault="00AB0373" w:rsidP="00AB0373">
      <w:pPr>
        <w:pStyle w:val="Code"/>
      </w:pPr>
      <w:r>
        <w:t xml:space="preserve">    listenOnly(4)</w:t>
      </w:r>
    </w:p>
    <w:p w14:paraId="12AB4009" w14:textId="77777777" w:rsidR="00AB0373" w:rsidRDefault="00AB0373" w:rsidP="00AB0373">
      <w:pPr>
        <w:pStyle w:val="Code"/>
      </w:pPr>
      <w:r>
        <w:t>}</w:t>
      </w:r>
    </w:p>
    <w:p w14:paraId="4EC45A3B" w14:textId="77777777" w:rsidR="00AB0373" w:rsidRDefault="00AB0373" w:rsidP="00AB0373">
      <w:pPr>
        <w:pStyle w:val="Code"/>
      </w:pPr>
    </w:p>
    <w:p w14:paraId="5DC675C7" w14:textId="77777777" w:rsidR="00AB0373" w:rsidRDefault="00AB0373" w:rsidP="00AB0373">
      <w:pPr>
        <w:pStyle w:val="Code"/>
      </w:pPr>
      <w:r>
        <w:t>PTCTBReasonCode  ::= ENUMERATED</w:t>
      </w:r>
    </w:p>
    <w:p w14:paraId="21A14629" w14:textId="77777777" w:rsidR="00AB0373" w:rsidRDefault="00AB0373" w:rsidP="00AB0373">
      <w:pPr>
        <w:pStyle w:val="Code"/>
      </w:pPr>
      <w:r>
        <w:t>{</w:t>
      </w:r>
    </w:p>
    <w:p w14:paraId="430D57D4" w14:textId="77777777" w:rsidR="00AB0373" w:rsidRDefault="00AB0373" w:rsidP="00AB0373">
      <w:pPr>
        <w:pStyle w:val="Code"/>
      </w:pPr>
      <w:r>
        <w:t xml:space="preserve">    noQueuingAllowed(1),</w:t>
      </w:r>
    </w:p>
    <w:p w14:paraId="71EF3E0C" w14:textId="77777777" w:rsidR="00AB0373" w:rsidRDefault="00AB0373" w:rsidP="00AB0373">
      <w:pPr>
        <w:pStyle w:val="Code"/>
      </w:pPr>
      <w:r>
        <w:t xml:space="preserve">    oneParticipantSession(2),</w:t>
      </w:r>
    </w:p>
    <w:p w14:paraId="022C50FE" w14:textId="77777777" w:rsidR="00AB0373" w:rsidRDefault="00AB0373" w:rsidP="00AB0373">
      <w:pPr>
        <w:pStyle w:val="Code"/>
      </w:pPr>
      <w:r>
        <w:t xml:space="preserve">    listenOnly(3),</w:t>
      </w:r>
    </w:p>
    <w:p w14:paraId="792BD2D9" w14:textId="77777777" w:rsidR="00AB0373" w:rsidRDefault="00AB0373" w:rsidP="00AB0373">
      <w:pPr>
        <w:pStyle w:val="Code"/>
      </w:pPr>
      <w:r>
        <w:t xml:space="preserve">    exceededMaxDuration(4),</w:t>
      </w:r>
    </w:p>
    <w:p w14:paraId="2144BFFA" w14:textId="77777777" w:rsidR="00AB0373" w:rsidRDefault="00AB0373" w:rsidP="00AB0373">
      <w:pPr>
        <w:pStyle w:val="Code"/>
      </w:pPr>
      <w:r>
        <w:t xml:space="preserve">    tBPrevented(5)</w:t>
      </w:r>
    </w:p>
    <w:p w14:paraId="6585AF03" w14:textId="77777777" w:rsidR="00AB0373" w:rsidRDefault="00AB0373" w:rsidP="00AB0373">
      <w:pPr>
        <w:pStyle w:val="Code"/>
      </w:pPr>
      <w:r>
        <w:t>}</w:t>
      </w:r>
    </w:p>
    <w:p w14:paraId="5497F415" w14:textId="77777777" w:rsidR="00AB0373" w:rsidRDefault="00AB0373" w:rsidP="00AB0373">
      <w:pPr>
        <w:pStyle w:val="Code"/>
      </w:pPr>
    </w:p>
    <w:p w14:paraId="647BBC58" w14:textId="77777777" w:rsidR="00AB0373" w:rsidRDefault="00AB0373" w:rsidP="00AB0373">
      <w:pPr>
        <w:pStyle w:val="Code"/>
      </w:pPr>
      <w:r>
        <w:t>PTCListManagementType  ::= ENUMERATED</w:t>
      </w:r>
    </w:p>
    <w:p w14:paraId="79F55954" w14:textId="77777777" w:rsidR="00AB0373" w:rsidRDefault="00AB0373" w:rsidP="00AB0373">
      <w:pPr>
        <w:pStyle w:val="Code"/>
      </w:pPr>
      <w:r>
        <w:t>{</w:t>
      </w:r>
    </w:p>
    <w:p w14:paraId="5470D1CB" w14:textId="77777777" w:rsidR="00AB0373" w:rsidRDefault="00AB0373" w:rsidP="00AB0373">
      <w:pPr>
        <w:pStyle w:val="Code"/>
      </w:pPr>
      <w:r>
        <w:t xml:space="preserve">  contactListManagementAttempt(1),</w:t>
      </w:r>
    </w:p>
    <w:p w14:paraId="072D3057" w14:textId="77777777" w:rsidR="00AB0373" w:rsidRDefault="00AB0373" w:rsidP="00AB0373">
      <w:pPr>
        <w:pStyle w:val="Code"/>
      </w:pPr>
      <w:r>
        <w:t xml:space="preserve">  groupListManagementAttempt(2),</w:t>
      </w:r>
    </w:p>
    <w:p w14:paraId="6BA43A0B" w14:textId="77777777" w:rsidR="00AB0373" w:rsidRDefault="00AB0373" w:rsidP="00AB0373">
      <w:pPr>
        <w:pStyle w:val="Code"/>
      </w:pPr>
      <w:r>
        <w:t xml:space="preserve">  contactListManagementResult(3),</w:t>
      </w:r>
    </w:p>
    <w:p w14:paraId="165399EE" w14:textId="77777777" w:rsidR="00AB0373" w:rsidRDefault="00AB0373" w:rsidP="00AB0373">
      <w:pPr>
        <w:pStyle w:val="Code"/>
      </w:pPr>
      <w:r>
        <w:t xml:space="preserve">  groupListManagementResult(4),</w:t>
      </w:r>
    </w:p>
    <w:p w14:paraId="20450286" w14:textId="77777777" w:rsidR="00AB0373" w:rsidRDefault="00AB0373" w:rsidP="00AB0373">
      <w:pPr>
        <w:pStyle w:val="Code"/>
      </w:pPr>
      <w:r>
        <w:t xml:space="preserve">  requestUnsuccessful(5)</w:t>
      </w:r>
    </w:p>
    <w:p w14:paraId="127E97F6" w14:textId="77777777" w:rsidR="00AB0373" w:rsidRDefault="00AB0373" w:rsidP="00AB0373">
      <w:pPr>
        <w:pStyle w:val="Code"/>
      </w:pPr>
      <w:r>
        <w:t>}</w:t>
      </w:r>
    </w:p>
    <w:p w14:paraId="1D988492" w14:textId="77777777" w:rsidR="00AB0373" w:rsidRDefault="00AB0373" w:rsidP="00AB0373">
      <w:pPr>
        <w:pStyle w:val="Code"/>
      </w:pPr>
    </w:p>
    <w:p w14:paraId="7F22A476" w14:textId="77777777" w:rsidR="00AB0373" w:rsidRDefault="00AB0373" w:rsidP="00AB0373">
      <w:pPr>
        <w:pStyle w:val="Code"/>
      </w:pPr>
    </w:p>
    <w:p w14:paraId="6F0C3162" w14:textId="77777777" w:rsidR="00AB0373" w:rsidRDefault="00AB0373" w:rsidP="00AB0373">
      <w:pPr>
        <w:pStyle w:val="Code"/>
      </w:pPr>
      <w:r>
        <w:t>PTCListManagementAction  ::= ENUMERATED</w:t>
      </w:r>
    </w:p>
    <w:p w14:paraId="41CF79CF" w14:textId="77777777" w:rsidR="00AB0373" w:rsidRDefault="00AB0373" w:rsidP="00AB0373">
      <w:pPr>
        <w:pStyle w:val="Code"/>
      </w:pPr>
      <w:r>
        <w:t>{</w:t>
      </w:r>
    </w:p>
    <w:p w14:paraId="4F80C1C1" w14:textId="77777777" w:rsidR="00AB0373" w:rsidRDefault="00AB0373" w:rsidP="00AB0373">
      <w:pPr>
        <w:pStyle w:val="Code"/>
      </w:pPr>
      <w:r>
        <w:t xml:space="preserve">  create(1),</w:t>
      </w:r>
    </w:p>
    <w:p w14:paraId="1995F4DD" w14:textId="77777777" w:rsidR="00AB0373" w:rsidRDefault="00AB0373" w:rsidP="00AB0373">
      <w:pPr>
        <w:pStyle w:val="Code"/>
      </w:pPr>
      <w:r>
        <w:t xml:space="preserve">  modify(2),</w:t>
      </w:r>
    </w:p>
    <w:p w14:paraId="28DF7D68" w14:textId="77777777" w:rsidR="00AB0373" w:rsidRDefault="00AB0373" w:rsidP="00AB0373">
      <w:pPr>
        <w:pStyle w:val="Code"/>
      </w:pPr>
      <w:r>
        <w:t xml:space="preserve">  retrieve(3),</w:t>
      </w:r>
    </w:p>
    <w:p w14:paraId="20DABE53" w14:textId="77777777" w:rsidR="00AB0373" w:rsidRDefault="00AB0373" w:rsidP="00AB0373">
      <w:pPr>
        <w:pStyle w:val="Code"/>
      </w:pPr>
      <w:r>
        <w:t xml:space="preserve">  delete(4),</w:t>
      </w:r>
    </w:p>
    <w:p w14:paraId="02C42AD5" w14:textId="77777777" w:rsidR="00AB0373" w:rsidRDefault="00AB0373" w:rsidP="00AB0373">
      <w:pPr>
        <w:pStyle w:val="Code"/>
      </w:pPr>
      <w:r>
        <w:t xml:space="preserve">  notify(5)</w:t>
      </w:r>
    </w:p>
    <w:p w14:paraId="3AABD517" w14:textId="77777777" w:rsidR="00AB0373" w:rsidRDefault="00AB0373" w:rsidP="00AB0373">
      <w:pPr>
        <w:pStyle w:val="Code"/>
      </w:pPr>
      <w:r>
        <w:t>}</w:t>
      </w:r>
    </w:p>
    <w:p w14:paraId="6D1AB789" w14:textId="77777777" w:rsidR="00AB0373" w:rsidRDefault="00AB0373" w:rsidP="00AB0373">
      <w:pPr>
        <w:pStyle w:val="Code"/>
      </w:pPr>
    </w:p>
    <w:p w14:paraId="34FFEDFE" w14:textId="77777777" w:rsidR="00AB0373" w:rsidRDefault="00AB0373" w:rsidP="00AB0373">
      <w:pPr>
        <w:pStyle w:val="Code"/>
      </w:pPr>
      <w:r>
        <w:t>PTCAccessPolicyType  ::= ENUMERATED</w:t>
      </w:r>
    </w:p>
    <w:p w14:paraId="595A006A" w14:textId="77777777" w:rsidR="00AB0373" w:rsidRDefault="00AB0373" w:rsidP="00AB0373">
      <w:pPr>
        <w:pStyle w:val="Code"/>
      </w:pPr>
      <w:r>
        <w:t>{</w:t>
      </w:r>
    </w:p>
    <w:p w14:paraId="6CCEC5DC" w14:textId="77777777" w:rsidR="00AB0373" w:rsidRDefault="00AB0373" w:rsidP="00AB0373">
      <w:pPr>
        <w:pStyle w:val="Code"/>
      </w:pPr>
      <w:r>
        <w:t xml:space="preserve">    pTCUserAccessPolicyAttempt(1),</w:t>
      </w:r>
    </w:p>
    <w:p w14:paraId="53898394" w14:textId="77777777" w:rsidR="00AB0373" w:rsidRDefault="00AB0373" w:rsidP="00AB0373">
      <w:pPr>
        <w:pStyle w:val="Code"/>
      </w:pPr>
      <w:r>
        <w:t xml:space="preserve">    groupAuthorizationRulesAttempt(2),</w:t>
      </w:r>
    </w:p>
    <w:p w14:paraId="5D89ABF1" w14:textId="77777777" w:rsidR="00AB0373" w:rsidRDefault="00AB0373" w:rsidP="00AB0373">
      <w:pPr>
        <w:pStyle w:val="Code"/>
      </w:pPr>
      <w:r>
        <w:t xml:space="preserve">    pTCUserAccessPolicyQuery(3),</w:t>
      </w:r>
    </w:p>
    <w:p w14:paraId="05961AF7" w14:textId="77777777" w:rsidR="00AB0373" w:rsidRDefault="00AB0373" w:rsidP="00AB0373">
      <w:pPr>
        <w:pStyle w:val="Code"/>
      </w:pPr>
      <w:r>
        <w:t xml:space="preserve">    groupAuthorizationRulesQuery(4),</w:t>
      </w:r>
    </w:p>
    <w:p w14:paraId="6A95241C" w14:textId="77777777" w:rsidR="00AB0373" w:rsidRDefault="00AB0373" w:rsidP="00AB0373">
      <w:pPr>
        <w:pStyle w:val="Code"/>
      </w:pPr>
      <w:r>
        <w:t xml:space="preserve">    pTCUserAccessPolicyResult(5),</w:t>
      </w:r>
    </w:p>
    <w:p w14:paraId="769730B8" w14:textId="77777777" w:rsidR="00AB0373" w:rsidRDefault="00AB0373" w:rsidP="00AB0373">
      <w:pPr>
        <w:pStyle w:val="Code"/>
      </w:pPr>
      <w:r>
        <w:t xml:space="preserve">    groupAuthorizationRulesResult(6),</w:t>
      </w:r>
    </w:p>
    <w:p w14:paraId="2134E7ED" w14:textId="77777777" w:rsidR="00AB0373" w:rsidRDefault="00AB0373" w:rsidP="00AB0373">
      <w:pPr>
        <w:pStyle w:val="Code"/>
      </w:pPr>
      <w:r>
        <w:t xml:space="preserve">    requestUnsuccessful(7)</w:t>
      </w:r>
    </w:p>
    <w:p w14:paraId="05B223ED" w14:textId="77777777" w:rsidR="00AB0373" w:rsidRDefault="00AB0373" w:rsidP="00AB0373">
      <w:pPr>
        <w:pStyle w:val="Code"/>
      </w:pPr>
      <w:r>
        <w:t>}</w:t>
      </w:r>
    </w:p>
    <w:p w14:paraId="1E18F0C0" w14:textId="77777777" w:rsidR="00AB0373" w:rsidRDefault="00AB0373" w:rsidP="00AB0373">
      <w:pPr>
        <w:pStyle w:val="Code"/>
      </w:pPr>
    </w:p>
    <w:p w14:paraId="3DD8AB53" w14:textId="77777777" w:rsidR="00AB0373" w:rsidRDefault="00AB0373" w:rsidP="00AB0373">
      <w:pPr>
        <w:pStyle w:val="Code"/>
      </w:pPr>
      <w:r>
        <w:t>PTCUserAccessPolicy  ::= ENUMERATED</w:t>
      </w:r>
    </w:p>
    <w:p w14:paraId="3C31641F" w14:textId="77777777" w:rsidR="00AB0373" w:rsidRDefault="00AB0373" w:rsidP="00AB0373">
      <w:pPr>
        <w:pStyle w:val="Code"/>
      </w:pPr>
      <w:r>
        <w:t>{</w:t>
      </w:r>
    </w:p>
    <w:p w14:paraId="4DDAD25A" w14:textId="77777777" w:rsidR="00AB0373" w:rsidRDefault="00AB0373" w:rsidP="00AB0373">
      <w:pPr>
        <w:pStyle w:val="Code"/>
      </w:pPr>
      <w:r>
        <w:t xml:space="preserve">    allowIncomingPTCSessionRequest(1),</w:t>
      </w:r>
    </w:p>
    <w:p w14:paraId="5EC49F69" w14:textId="77777777" w:rsidR="00AB0373" w:rsidRDefault="00AB0373" w:rsidP="00AB0373">
      <w:pPr>
        <w:pStyle w:val="Code"/>
      </w:pPr>
      <w:r>
        <w:t xml:space="preserve">    blockIncomingPTCSessionRequest(2),</w:t>
      </w:r>
    </w:p>
    <w:p w14:paraId="38245B62" w14:textId="77777777" w:rsidR="00AB0373" w:rsidRDefault="00AB0373" w:rsidP="00AB0373">
      <w:pPr>
        <w:pStyle w:val="Code"/>
      </w:pPr>
      <w:r>
        <w:t xml:space="preserve">    allowAutoAnswerMode(3),</w:t>
      </w:r>
    </w:p>
    <w:p w14:paraId="65D28914" w14:textId="77777777" w:rsidR="00AB0373" w:rsidRDefault="00AB0373" w:rsidP="00AB0373">
      <w:pPr>
        <w:pStyle w:val="Code"/>
      </w:pPr>
      <w:r>
        <w:t xml:space="preserve">    allowOverrideManualAnswerMode(4)</w:t>
      </w:r>
    </w:p>
    <w:p w14:paraId="58E1B33C" w14:textId="77777777" w:rsidR="00AB0373" w:rsidRDefault="00AB0373" w:rsidP="00AB0373">
      <w:pPr>
        <w:pStyle w:val="Code"/>
      </w:pPr>
      <w:r>
        <w:t>}</w:t>
      </w:r>
    </w:p>
    <w:p w14:paraId="65A5DF02" w14:textId="77777777" w:rsidR="00AB0373" w:rsidRDefault="00AB0373" w:rsidP="00AB0373">
      <w:pPr>
        <w:pStyle w:val="Code"/>
      </w:pPr>
    </w:p>
    <w:p w14:paraId="2769443E" w14:textId="77777777" w:rsidR="00AB0373" w:rsidRDefault="00AB0373" w:rsidP="00AB0373">
      <w:pPr>
        <w:pStyle w:val="Code"/>
      </w:pPr>
      <w:r>
        <w:t>PTCGroupAuthRule  ::= ENUMERATED</w:t>
      </w:r>
    </w:p>
    <w:p w14:paraId="0C6BC350" w14:textId="77777777" w:rsidR="00AB0373" w:rsidRDefault="00AB0373" w:rsidP="00AB0373">
      <w:pPr>
        <w:pStyle w:val="Code"/>
      </w:pPr>
      <w:r>
        <w:t>{</w:t>
      </w:r>
    </w:p>
    <w:p w14:paraId="1D307DCD" w14:textId="77777777" w:rsidR="00AB0373" w:rsidRDefault="00AB0373" w:rsidP="00AB0373">
      <w:pPr>
        <w:pStyle w:val="Code"/>
      </w:pPr>
      <w:r>
        <w:t xml:space="preserve">    allowInitiatingPTCSession(1),</w:t>
      </w:r>
    </w:p>
    <w:p w14:paraId="6856DB9D" w14:textId="77777777" w:rsidR="00AB0373" w:rsidRDefault="00AB0373" w:rsidP="00AB0373">
      <w:pPr>
        <w:pStyle w:val="Code"/>
      </w:pPr>
      <w:r>
        <w:t xml:space="preserve">    blockInitiatingPTCSession(2),</w:t>
      </w:r>
    </w:p>
    <w:p w14:paraId="67341470" w14:textId="77777777" w:rsidR="00AB0373" w:rsidRDefault="00AB0373" w:rsidP="00AB0373">
      <w:pPr>
        <w:pStyle w:val="Code"/>
      </w:pPr>
      <w:r>
        <w:t xml:space="preserve">    allowJoiningPTCSession(3),</w:t>
      </w:r>
    </w:p>
    <w:p w14:paraId="5400F6EF" w14:textId="77777777" w:rsidR="00AB0373" w:rsidRDefault="00AB0373" w:rsidP="00AB0373">
      <w:pPr>
        <w:pStyle w:val="Code"/>
      </w:pPr>
      <w:r>
        <w:t xml:space="preserve">    blockJoiningPTCSession(4),</w:t>
      </w:r>
    </w:p>
    <w:p w14:paraId="440E1E64" w14:textId="77777777" w:rsidR="00AB0373" w:rsidRDefault="00AB0373" w:rsidP="00AB0373">
      <w:pPr>
        <w:pStyle w:val="Code"/>
      </w:pPr>
      <w:r>
        <w:t xml:space="preserve">    allowAddParticipants(5),</w:t>
      </w:r>
    </w:p>
    <w:p w14:paraId="6CB0CDEC" w14:textId="77777777" w:rsidR="00AB0373" w:rsidRDefault="00AB0373" w:rsidP="00AB0373">
      <w:pPr>
        <w:pStyle w:val="Code"/>
      </w:pPr>
      <w:r>
        <w:t xml:space="preserve">    blockAddParticipants(6),</w:t>
      </w:r>
    </w:p>
    <w:p w14:paraId="55D8D0A4" w14:textId="77777777" w:rsidR="00AB0373" w:rsidRDefault="00AB0373" w:rsidP="00AB0373">
      <w:pPr>
        <w:pStyle w:val="Code"/>
      </w:pPr>
      <w:r>
        <w:t xml:space="preserve">    allowSubscriptionPTCSessionState(7),</w:t>
      </w:r>
    </w:p>
    <w:p w14:paraId="79C911CB" w14:textId="77777777" w:rsidR="00AB0373" w:rsidRDefault="00AB0373" w:rsidP="00AB0373">
      <w:pPr>
        <w:pStyle w:val="Code"/>
      </w:pPr>
      <w:r>
        <w:t xml:space="preserve">    blockSubscriptionPTCSessionState(8),</w:t>
      </w:r>
    </w:p>
    <w:p w14:paraId="31BCA05E" w14:textId="77777777" w:rsidR="00AB0373" w:rsidRDefault="00AB0373" w:rsidP="00AB0373">
      <w:pPr>
        <w:pStyle w:val="Code"/>
      </w:pPr>
      <w:r>
        <w:t xml:space="preserve">    allowAnonymity(9),</w:t>
      </w:r>
    </w:p>
    <w:p w14:paraId="2C61074C" w14:textId="77777777" w:rsidR="00AB0373" w:rsidRDefault="00AB0373" w:rsidP="00AB0373">
      <w:pPr>
        <w:pStyle w:val="Code"/>
      </w:pPr>
      <w:r>
        <w:t xml:space="preserve">    forbidAnonymity(10)</w:t>
      </w:r>
    </w:p>
    <w:p w14:paraId="2161BD96" w14:textId="77777777" w:rsidR="00AB0373" w:rsidRDefault="00AB0373" w:rsidP="00AB0373">
      <w:pPr>
        <w:pStyle w:val="Code"/>
      </w:pPr>
      <w:r>
        <w:t>}</w:t>
      </w:r>
    </w:p>
    <w:p w14:paraId="3DB2E834" w14:textId="77777777" w:rsidR="00AB0373" w:rsidRDefault="00AB0373" w:rsidP="00AB0373">
      <w:pPr>
        <w:pStyle w:val="Code"/>
      </w:pPr>
    </w:p>
    <w:p w14:paraId="1382DC06" w14:textId="77777777" w:rsidR="00AB0373" w:rsidRDefault="00AB0373" w:rsidP="00AB0373">
      <w:pPr>
        <w:pStyle w:val="Code"/>
      </w:pPr>
      <w:r>
        <w:t>PTCFailureCode  ::= ENUMERATED</w:t>
      </w:r>
    </w:p>
    <w:p w14:paraId="1E3F9073" w14:textId="77777777" w:rsidR="00AB0373" w:rsidRDefault="00AB0373" w:rsidP="00AB0373">
      <w:pPr>
        <w:pStyle w:val="Code"/>
      </w:pPr>
      <w:r>
        <w:t>{</w:t>
      </w:r>
    </w:p>
    <w:p w14:paraId="07953D15" w14:textId="77777777" w:rsidR="00AB0373" w:rsidRDefault="00AB0373" w:rsidP="00AB0373">
      <w:pPr>
        <w:pStyle w:val="Code"/>
      </w:pPr>
      <w:r>
        <w:t xml:space="preserve">    sessionCannotBeEstablished(1),</w:t>
      </w:r>
    </w:p>
    <w:p w14:paraId="0355160A" w14:textId="77777777" w:rsidR="00AB0373" w:rsidRDefault="00AB0373" w:rsidP="00AB0373">
      <w:pPr>
        <w:pStyle w:val="Code"/>
      </w:pPr>
      <w:r>
        <w:t xml:space="preserve">    sessionCannotBeModified(2)</w:t>
      </w:r>
    </w:p>
    <w:p w14:paraId="723B3514" w14:textId="77777777" w:rsidR="00AB0373" w:rsidRDefault="00AB0373" w:rsidP="00AB0373">
      <w:pPr>
        <w:pStyle w:val="Code"/>
      </w:pPr>
      <w:r>
        <w:t>}</w:t>
      </w:r>
    </w:p>
    <w:p w14:paraId="647029FD" w14:textId="77777777" w:rsidR="00AB0373" w:rsidRDefault="00AB0373" w:rsidP="00AB0373">
      <w:pPr>
        <w:pStyle w:val="Code"/>
      </w:pPr>
    </w:p>
    <w:p w14:paraId="3E07CB11" w14:textId="77777777" w:rsidR="00AB0373" w:rsidRDefault="00AB0373" w:rsidP="00AB0373">
      <w:pPr>
        <w:pStyle w:val="Code"/>
      </w:pPr>
      <w:r>
        <w:t>PTCListManagementFailure  ::= ENUMERATED</w:t>
      </w:r>
    </w:p>
    <w:p w14:paraId="4C062431" w14:textId="77777777" w:rsidR="00AB0373" w:rsidRDefault="00AB0373" w:rsidP="00AB0373">
      <w:pPr>
        <w:pStyle w:val="Code"/>
      </w:pPr>
      <w:r>
        <w:t>{</w:t>
      </w:r>
    </w:p>
    <w:p w14:paraId="22A73D8D" w14:textId="77777777" w:rsidR="00AB0373" w:rsidRDefault="00AB0373" w:rsidP="00AB0373">
      <w:pPr>
        <w:pStyle w:val="Code"/>
      </w:pPr>
      <w:r>
        <w:t xml:space="preserve">    requestUnsuccessful(1),</w:t>
      </w:r>
    </w:p>
    <w:p w14:paraId="04F10439" w14:textId="77777777" w:rsidR="00AB0373" w:rsidRDefault="00AB0373" w:rsidP="00AB0373">
      <w:pPr>
        <w:pStyle w:val="Code"/>
      </w:pPr>
      <w:r>
        <w:t xml:space="preserve">    requestUnknown(2)</w:t>
      </w:r>
    </w:p>
    <w:p w14:paraId="2D3BA273" w14:textId="77777777" w:rsidR="00AB0373" w:rsidRDefault="00AB0373" w:rsidP="00AB0373">
      <w:pPr>
        <w:pStyle w:val="Code"/>
      </w:pPr>
      <w:r>
        <w:t>}</w:t>
      </w:r>
    </w:p>
    <w:p w14:paraId="63D3E1E7" w14:textId="77777777" w:rsidR="00AB0373" w:rsidRDefault="00AB0373" w:rsidP="00AB0373">
      <w:pPr>
        <w:pStyle w:val="Code"/>
      </w:pPr>
    </w:p>
    <w:p w14:paraId="528E49BC" w14:textId="77777777" w:rsidR="00AB0373" w:rsidRDefault="00AB0373" w:rsidP="00AB0373">
      <w:pPr>
        <w:pStyle w:val="Code"/>
      </w:pPr>
      <w:r>
        <w:t>PTCAccessPolicyFailure  ::= ENUMERATED</w:t>
      </w:r>
    </w:p>
    <w:p w14:paraId="37AFA3F0" w14:textId="77777777" w:rsidR="00AB0373" w:rsidRDefault="00AB0373" w:rsidP="00AB0373">
      <w:pPr>
        <w:pStyle w:val="Code"/>
      </w:pPr>
      <w:r>
        <w:t>{</w:t>
      </w:r>
    </w:p>
    <w:p w14:paraId="68310494" w14:textId="77777777" w:rsidR="00AB0373" w:rsidRDefault="00AB0373" w:rsidP="00AB0373">
      <w:pPr>
        <w:pStyle w:val="Code"/>
      </w:pPr>
      <w:r>
        <w:t xml:space="preserve">    requestUnsuccessful(1),</w:t>
      </w:r>
    </w:p>
    <w:p w14:paraId="3B898C2A" w14:textId="77777777" w:rsidR="00AB0373" w:rsidRDefault="00AB0373" w:rsidP="00AB0373">
      <w:pPr>
        <w:pStyle w:val="Code"/>
      </w:pPr>
      <w:r>
        <w:t xml:space="preserve">    requestUnknown(2)</w:t>
      </w:r>
    </w:p>
    <w:p w14:paraId="26D2FE67" w14:textId="77777777" w:rsidR="00AB0373" w:rsidRDefault="00AB0373" w:rsidP="00AB0373">
      <w:pPr>
        <w:pStyle w:val="Code"/>
      </w:pPr>
      <w:r>
        <w:t>}</w:t>
      </w:r>
    </w:p>
    <w:p w14:paraId="0776726A" w14:textId="77777777" w:rsidR="00AB0373" w:rsidRDefault="00AB0373" w:rsidP="00AB0373">
      <w:pPr>
        <w:pStyle w:val="Code"/>
      </w:pPr>
    </w:p>
    <w:p w14:paraId="660FFA70" w14:textId="77777777" w:rsidR="00AB0373" w:rsidRDefault="00AB0373" w:rsidP="00AB0373">
      <w:pPr>
        <w:pStyle w:val="CodeHeader"/>
      </w:pPr>
      <w:r>
        <w:t>-- ===================</w:t>
      </w:r>
    </w:p>
    <w:p w14:paraId="0E0781CB" w14:textId="77777777" w:rsidR="00AB0373" w:rsidRDefault="00AB0373" w:rsidP="00AB0373">
      <w:pPr>
        <w:pStyle w:val="CodeHeader"/>
      </w:pPr>
      <w:r>
        <w:t>-- 5G LALS definitions</w:t>
      </w:r>
    </w:p>
    <w:p w14:paraId="510AF9D3" w14:textId="77777777" w:rsidR="00AB0373" w:rsidRDefault="00AB0373" w:rsidP="00AB0373">
      <w:pPr>
        <w:pStyle w:val="Code"/>
      </w:pPr>
      <w:r>
        <w:t>-- ===================</w:t>
      </w:r>
    </w:p>
    <w:p w14:paraId="2D1EEC85" w14:textId="77777777" w:rsidR="00AB0373" w:rsidRDefault="00AB0373" w:rsidP="00AB0373">
      <w:pPr>
        <w:pStyle w:val="Code"/>
      </w:pPr>
    </w:p>
    <w:p w14:paraId="16646E21" w14:textId="77777777" w:rsidR="00AB0373" w:rsidRDefault="00AB0373" w:rsidP="00AB0373">
      <w:pPr>
        <w:pStyle w:val="Code"/>
      </w:pPr>
      <w:r>
        <w:t>LALSReport ::= SEQUENCE</w:t>
      </w:r>
    </w:p>
    <w:p w14:paraId="25E1AA3A" w14:textId="77777777" w:rsidR="00AB0373" w:rsidRDefault="00AB0373" w:rsidP="00AB0373">
      <w:pPr>
        <w:pStyle w:val="Code"/>
      </w:pPr>
      <w:r>
        <w:t>{</w:t>
      </w:r>
    </w:p>
    <w:p w14:paraId="5D4C3C6C" w14:textId="77777777" w:rsidR="00AB0373" w:rsidRDefault="00AB0373" w:rsidP="00AB0373">
      <w:pPr>
        <w:pStyle w:val="Code"/>
      </w:pPr>
      <w:r>
        <w:t xml:space="preserve">    sUPI                [1] SUPI OPTIONAL,</w:t>
      </w:r>
    </w:p>
    <w:p w14:paraId="50B6F4C4" w14:textId="77777777" w:rsidR="00AB0373" w:rsidRDefault="00AB0373" w:rsidP="00AB0373">
      <w:pPr>
        <w:pStyle w:val="Code"/>
      </w:pPr>
      <w:r>
        <w:t xml:space="preserve"> -- pEI                 [2] PEI OPTIONAL, deprecated in Release-16, do not re-use this tag number</w:t>
      </w:r>
    </w:p>
    <w:p w14:paraId="15D8F4DF" w14:textId="77777777" w:rsidR="00AB0373" w:rsidRDefault="00AB0373" w:rsidP="00AB0373">
      <w:pPr>
        <w:pStyle w:val="Code"/>
      </w:pPr>
      <w:r>
        <w:t xml:space="preserve">    gPSI                [3] GPSI OPTIONAL,</w:t>
      </w:r>
    </w:p>
    <w:p w14:paraId="3F36D78B" w14:textId="77777777" w:rsidR="00AB0373" w:rsidRDefault="00AB0373" w:rsidP="00AB0373">
      <w:pPr>
        <w:pStyle w:val="Code"/>
      </w:pPr>
      <w:r>
        <w:t xml:space="preserve">    location            [4] Location OPTIONAL,</w:t>
      </w:r>
    </w:p>
    <w:p w14:paraId="35F7C2BE" w14:textId="77777777" w:rsidR="00AB0373" w:rsidRDefault="00AB0373" w:rsidP="00AB0373">
      <w:pPr>
        <w:pStyle w:val="Code"/>
      </w:pPr>
      <w:r>
        <w:t xml:space="preserve">    iMPU                [5] IMPU OPTIONAL,</w:t>
      </w:r>
    </w:p>
    <w:p w14:paraId="7CF6C54B" w14:textId="77777777" w:rsidR="00AB0373" w:rsidRDefault="00AB0373" w:rsidP="00AB0373">
      <w:pPr>
        <w:pStyle w:val="Code"/>
      </w:pPr>
      <w:r>
        <w:t xml:space="preserve">    iMSI                [7] IMSI OPTIONAL,</w:t>
      </w:r>
    </w:p>
    <w:p w14:paraId="21FBB905" w14:textId="77777777" w:rsidR="00AB0373" w:rsidRDefault="00AB0373" w:rsidP="00AB0373">
      <w:pPr>
        <w:pStyle w:val="Code"/>
      </w:pPr>
      <w:r>
        <w:t xml:space="preserve">    mSISDN              [8] MSISDN OPTIONAL</w:t>
      </w:r>
    </w:p>
    <w:p w14:paraId="50F5C883" w14:textId="77777777" w:rsidR="00AB0373" w:rsidRDefault="00AB0373" w:rsidP="00AB0373">
      <w:pPr>
        <w:pStyle w:val="Code"/>
      </w:pPr>
      <w:r>
        <w:t>}</w:t>
      </w:r>
    </w:p>
    <w:p w14:paraId="001A1F50" w14:textId="77777777" w:rsidR="00AB0373" w:rsidRDefault="00AB0373" w:rsidP="00AB0373">
      <w:pPr>
        <w:pStyle w:val="Code"/>
      </w:pPr>
    </w:p>
    <w:p w14:paraId="052FEBC0" w14:textId="77777777" w:rsidR="00AB0373" w:rsidRDefault="00AB0373" w:rsidP="00AB0373">
      <w:pPr>
        <w:pStyle w:val="CodeHeader"/>
      </w:pPr>
      <w:r>
        <w:t>-- =====================</w:t>
      </w:r>
    </w:p>
    <w:p w14:paraId="1A73D442" w14:textId="77777777" w:rsidR="00AB0373" w:rsidRDefault="00AB0373" w:rsidP="00AB0373">
      <w:pPr>
        <w:pStyle w:val="CodeHeader"/>
      </w:pPr>
      <w:r>
        <w:t>-- PDHR/PDSR definitions</w:t>
      </w:r>
    </w:p>
    <w:p w14:paraId="68A2AFF7" w14:textId="77777777" w:rsidR="00AB0373" w:rsidRDefault="00AB0373" w:rsidP="00AB0373">
      <w:pPr>
        <w:pStyle w:val="Code"/>
      </w:pPr>
      <w:r>
        <w:t>-- =====================</w:t>
      </w:r>
    </w:p>
    <w:p w14:paraId="44459566" w14:textId="77777777" w:rsidR="00AB0373" w:rsidRDefault="00AB0373" w:rsidP="00AB0373">
      <w:pPr>
        <w:pStyle w:val="Code"/>
      </w:pPr>
    </w:p>
    <w:p w14:paraId="3C81332F" w14:textId="77777777" w:rsidR="00AB0373" w:rsidRDefault="00AB0373" w:rsidP="00AB0373">
      <w:pPr>
        <w:pStyle w:val="Code"/>
      </w:pPr>
      <w:r>
        <w:t>PDHeaderReport ::= SEQUENCE</w:t>
      </w:r>
    </w:p>
    <w:p w14:paraId="439576B4" w14:textId="77777777" w:rsidR="00AB0373" w:rsidRDefault="00AB0373" w:rsidP="00AB0373">
      <w:pPr>
        <w:pStyle w:val="Code"/>
      </w:pPr>
      <w:r>
        <w:t>{</w:t>
      </w:r>
    </w:p>
    <w:p w14:paraId="57F7AF0E" w14:textId="77777777" w:rsidR="00AB0373" w:rsidRDefault="00AB0373" w:rsidP="00AB0373">
      <w:pPr>
        <w:pStyle w:val="Code"/>
      </w:pPr>
      <w:r>
        <w:t xml:space="preserve">    pDUSessionID                [1] PDUSessionID,</w:t>
      </w:r>
    </w:p>
    <w:p w14:paraId="540399DB" w14:textId="77777777" w:rsidR="00AB0373" w:rsidRDefault="00AB0373" w:rsidP="00AB0373">
      <w:pPr>
        <w:pStyle w:val="Code"/>
      </w:pPr>
      <w:r>
        <w:t xml:space="preserve">    sourceIPAddress             [2] IPAddress,</w:t>
      </w:r>
    </w:p>
    <w:p w14:paraId="2932445F" w14:textId="77777777" w:rsidR="00AB0373" w:rsidRDefault="00AB0373" w:rsidP="00AB0373">
      <w:pPr>
        <w:pStyle w:val="Code"/>
      </w:pPr>
      <w:r>
        <w:t xml:space="preserve">    sourcePort                  [3] PortNumber OPTIONAL,</w:t>
      </w:r>
    </w:p>
    <w:p w14:paraId="0875B3E0" w14:textId="77777777" w:rsidR="00AB0373" w:rsidRDefault="00AB0373" w:rsidP="00AB0373">
      <w:pPr>
        <w:pStyle w:val="Code"/>
      </w:pPr>
      <w:r>
        <w:t xml:space="preserve">    destinationIPAddress        [4] IPAddress,</w:t>
      </w:r>
    </w:p>
    <w:p w14:paraId="2682572B" w14:textId="77777777" w:rsidR="00AB0373" w:rsidRDefault="00AB0373" w:rsidP="00AB0373">
      <w:pPr>
        <w:pStyle w:val="Code"/>
      </w:pPr>
      <w:r>
        <w:t xml:space="preserve">    destinationPort             [5] PortNumber OPTIONAL,</w:t>
      </w:r>
    </w:p>
    <w:p w14:paraId="7156C856" w14:textId="77777777" w:rsidR="00AB0373" w:rsidRDefault="00AB0373" w:rsidP="00AB0373">
      <w:pPr>
        <w:pStyle w:val="Code"/>
      </w:pPr>
      <w:r>
        <w:t xml:space="preserve">    nextLayerProtocol           [6] NextLayerProtocol,</w:t>
      </w:r>
    </w:p>
    <w:p w14:paraId="29508288" w14:textId="77777777" w:rsidR="00AB0373" w:rsidRDefault="00AB0373" w:rsidP="00AB0373">
      <w:pPr>
        <w:pStyle w:val="Code"/>
      </w:pPr>
      <w:r>
        <w:t xml:space="preserve">    iPv6flowLabel               [7] IPv6FlowLabel OPTIONAL,</w:t>
      </w:r>
    </w:p>
    <w:p w14:paraId="10AC557B" w14:textId="77777777" w:rsidR="00AB0373" w:rsidRDefault="00AB0373" w:rsidP="00AB0373">
      <w:pPr>
        <w:pStyle w:val="Code"/>
      </w:pPr>
      <w:r>
        <w:t xml:space="preserve">    direction                   [8] Direction,</w:t>
      </w:r>
    </w:p>
    <w:p w14:paraId="3E57FA65" w14:textId="77777777" w:rsidR="00AB0373" w:rsidRDefault="00AB0373" w:rsidP="00AB0373">
      <w:pPr>
        <w:pStyle w:val="Code"/>
      </w:pPr>
      <w:r>
        <w:t xml:space="preserve">    packetSize                  [9] INTEGER</w:t>
      </w:r>
    </w:p>
    <w:p w14:paraId="502DBCB2" w14:textId="77777777" w:rsidR="00AB0373" w:rsidRDefault="00AB0373" w:rsidP="00AB0373">
      <w:pPr>
        <w:pStyle w:val="Code"/>
      </w:pPr>
      <w:r>
        <w:t>}</w:t>
      </w:r>
    </w:p>
    <w:p w14:paraId="05ACE7DD" w14:textId="77777777" w:rsidR="00AB0373" w:rsidRDefault="00AB0373" w:rsidP="00AB0373">
      <w:pPr>
        <w:pStyle w:val="Code"/>
      </w:pPr>
    </w:p>
    <w:p w14:paraId="5547ABAD" w14:textId="77777777" w:rsidR="00AB0373" w:rsidRDefault="00AB0373" w:rsidP="00AB0373">
      <w:pPr>
        <w:pStyle w:val="Code"/>
      </w:pPr>
      <w:r>
        <w:t>PDSummaryReport ::= SEQUENCE</w:t>
      </w:r>
    </w:p>
    <w:p w14:paraId="3991F400" w14:textId="77777777" w:rsidR="00AB0373" w:rsidRDefault="00AB0373" w:rsidP="00AB0373">
      <w:pPr>
        <w:pStyle w:val="Code"/>
      </w:pPr>
      <w:r>
        <w:t>{</w:t>
      </w:r>
    </w:p>
    <w:p w14:paraId="2F4A69E9" w14:textId="77777777" w:rsidR="00AB0373" w:rsidRDefault="00AB0373" w:rsidP="00AB0373">
      <w:pPr>
        <w:pStyle w:val="Code"/>
      </w:pPr>
      <w:r>
        <w:t xml:space="preserve">    pDUSessionID                [1] PDUSessionID,</w:t>
      </w:r>
    </w:p>
    <w:p w14:paraId="54CDD52D" w14:textId="77777777" w:rsidR="00AB0373" w:rsidRDefault="00AB0373" w:rsidP="00AB0373">
      <w:pPr>
        <w:pStyle w:val="Code"/>
      </w:pPr>
      <w:r>
        <w:t xml:space="preserve">    sourceIPAddress             [2] IPAddress,</w:t>
      </w:r>
    </w:p>
    <w:p w14:paraId="77780EC3" w14:textId="77777777" w:rsidR="00AB0373" w:rsidRDefault="00AB0373" w:rsidP="00AB0373">
      <w:pPr>
        <w:pStyle w:val="Code"/>
      </w:pPr>
      <w:r>
        <w:t xml:space="preserve">    sourcePort                  [3] PortNumber OPTIONAL,</w:t>
      </w:r>
    </w:p>
    <w:p w14:paraId="53DB52DD" w14:textId="77777777" w:rsidR="00AB0373" w:rsidRDefault="00AB0373" w:rsidP="00AB0373">
      <w:pPr>
        <w:pStyle w:val="Code"/>
      </w:pPr>
      <w:r>
        <w:t xml:space="preserve">    destinationIPAddress        [4] IPAddress,</w:t>
      </w:r>
    </w:p>
    <w:p w14:paraId="2006C439" w14:textId="77777777" w:rsidR="00AB0373" w:rsidRDefault="00AB0373" w:rsidP="00AB0373">
      <w:pPr>
        <w:pStyle w:val="Code"/>
      </w:pPr>
      <w:r>
        <w:t xml:space="preserve">    destinationPort             [5] PortNumber OPTIONAL,</w:t>
      </w:r>
    </w:p>
    <w:p w14:paraId="3EA293AD" w14:textId="77777777" w:rsidR="00AB0373" w:rsidRDefault="00AB0373" w:rsidP="00AB0373">
      <w:pPr>
        <w:pStyle w:val="Code"/>
      </w:pPr>
      <w:r>
        <w:t xml:space="preserve">    nextLayerProtocol           [6] NextLayerProtocol,</w:t>
      </w:r>
    </w:p>
    <w:p w14:paraId="7E082CEF" w14:textId="77777777" w:rsidR="00AB0373" w:rsidRDefault="00AB0373" w:rsidP="00AB0373">
      <w:pPr>
        <w:pStyle w:val="Code"/>
      </w:pPr>
      <w:r>
        <w:t xml:space="preserve">    iPv6flowLabel               [7] IPv6FlowLabel OPTIONAL,</w:t>
      </w:r>
    </w:p>
    <w:p w14:paraId="1AB0CBE8" w14:textId="77777777" w:rsidR="00AB0373" w:rsidRDefault="00AB0373" w:rsidP="00AB0373">
      <w:pPr>
        <w:pStyle w:val="Code"/>
      </w:pPr>
      <w:r>
        <w:t xml:space="preserve">    direction                   [8] Direction,</w:t>
      </w:r>
    </w:p>
    <w:p w14:paraId="0B8B3929" w14:textId="77777777" w:rsidR="00AB0373" w:rsidRDefault="00AB0373" w:rsidP="00AB0373">
      <w:pPr>
        <w:pStyle w:val="Code"/>
      </w:pPr>
      <w:r>
        <w:t xml:space="preserve">    pDSRSummaryTrigger          [9] PDSRSummaryTrigger,</w:t>
      </w:r>
    </w:p>
    <w:p w14:paraId="771C7E02" w14:textId="77777777" w:rsidR="00AB0373" w:rsidRDefault="00AB0373" w:rsidP="00AB0373">
      <w:pPr>
        <w:pStyle w:val="Code"/>
      </w:pPr>
      <w:r>
        <w:t xml:space="preserve">    firstPacketTimestamp        [10] Timestamp,</w:t>
      </w:r>
    </w:p>
    <w:p w14:paraId="1B1B01B3" w14:textId="77777777" w:rsidR="00AB0373" w:rsidRDefault="00AB0373" w:rsidP="00AB0373">
      <w:pPr>
        <w:pStyle w:val="Code"/>
      </w:pPr>
      <w:r>
        <w:t xml:space="preserve">    lastPacketTimestamp         [11] Timestamp,</w:t>
      </w:r>
    </w:p>
    <w:p w14:paraId="761CE3F3" w14:textId="77777777" w:rsidR="00AB0373" w:rsidRDefault="00AB0373" w:rsidP="00AB0373">
      <w:pPr>
        <w:pStyle w:val="Code"/>
      </w:pPr>
      <w:r>
        <w:t xml:space="preserve">    packetCount                 [12] INTEGER,</w:t>
      </w:r>
    </w:p>
    <w:p w14:paraId="4D61DCC2" w14:textId="77777777" w:rsidR="00AB0373" w:rsidRDefault="00AB0373" w:rsidP="00AB0373">
      <w:pPr>
        <w:pStyle w:val="Code"/>
      </w:pPr>
      <w:r>
        <w:t xml:space="preserve">    byteCount                   [13] INTEGER</w:t>
      </w:r>
    </w:p>
    <w:p w14:paraId="3E5EE581" w14:textId="77777777" w:rsidR="00AB0373" w:rsidRDefault="00AB0373" w:rsidP="00AB0373">
      <w:pPr>
        <w:pStyle w:val="Code"/>
      </w:pPr>
      <w:r>
        <w:t>}</w:t>
      </w:r>
    </w:p>
    <w:p w14:paraId="59975656" w14:textId="77777777" w:rsidR="00AB0373" w:rsidRDefault="00AB0373" w:rsidP="00AB0373">
      <w:pPr>
        <w:pStyle w:val="Code"/>
      </w:pPr>
    </w:p>
    <w:p w14:paraId="1DD7FE3B" w14:textId="77777777" w:rsidR="00AB0373" w:rsidRDefault="00AB0373" w:rsidP="00AB0373">
      <w:pPr>
        <w:pStyle w:val="CodeHeader"/>
      </w:pPr>
      <w:r>
        <w:t>-- ====================</w:t>
      </w:r>
    </w:p>
    <w:p w14:paraId="0240E0E0" w14:textId="77777777" w:rsidR="00AB0373" w:rsidRDefault="00AB0373" w:rsidP="00AB0373">
      <w:pPr>
        <w:pStyle w:val="CodeHeader"/>
      </w:pPr>
      <w:r>
        <w:t>-- PDHR/PDSR parameters</w:t>
      </w:r>
    </w:p>
    <w:p w14:paraId="0DFF90C6" w14:textId="77777777" w:rsidR="00AB0373" w:rsidRDefault="00AB0373" w:rsidP="00AB0373">
      <w:pPr>
        <w:pStyle w:val="Code"/>
      </w:pPr>
      <w:r>
        <w:t>-- ====================</w:t>
      </w:r>
    </w:p>
    <w:p w14:paraId="2061B388" w14:textId="77777777" w:rsidR="00AB0373" w:rsidRDefault="00AB0373" w:rsidP="00AB0373">
      <w:pPr>
        <w:pStyle w:val="Code"/>
      </w:pPr>
    </w:p>
    <w:p w14:paraId="5F312A57" w14:textId="77777777" w:rsidR="00AB0373" w:rsidRDefault="00AB0373" w:rsidP="00AB0373">
      <w:pPr>
        <w:pStyle w:val="Code"/>
      </w:pPr>
      <w:r>
        <w:t>PDSRSummaryTrigger ::= ENUMERATED</w:t>
      </w:r>
    </w:p>
    <w:p w14:paraId="7C3245CF" w14:textId="77777777" w:rsidR="00AB0373" w:rsidRDefault="00AB0373" w:rsidP="00AB0373">
      <w:pPr>
        <w:pStyle w:val="Code"/>
      </w:pPr>
      <w:r>
        <w:t>{</w:t>
      </w:r>
    </w:p>
    <w:p w14:paraId="2FAD2038" w14:textId="77777777" w:rsidR="00AB0373" w:rsidRDefault="00AB0373" w:rsidP="00AB0373">
      <w:pPr>
        <w:pStyle w:val="Code"/>
      </w:pPr>
      <w:r>
        <w:t xml:space="preserve">    timerExpiry(1),</w:t>
      </w:r>
    </w:p>
    <w:p w14:paraId="1FB9CE4D" w14:textId="77777777" w:rsidR="00AB0373" w:rsidRDefault="00AB0373" w:rsidP="00AB0373">
      <w:pPr>
        <w:pStyle w:val="Code"/>
      </w:pPr>
      <w:r>
        <w:t xml:space="preserve">    packetCount(2),</w:t>
      </w:r>
    </w:p>
    <w:p w14:paraId="362C1E2A" w14:textId="77777777" w:rsidR="00AB0373" w:rsidRDefault="00AB0373" w:rsidP="00AB0373">
      <w:pPr>
        <w:pStyle w:val="Code"/>
      </w:pPr>
      <w:r>
        <w:t xml:space="preserve">    byteCount(3),</w:t>
      </w:r>
    </w:p>
    <w:p w14:paraId="558E01F4" w14:textId="77777777" w:rsidR="00AB0373" w:rsidRDefault="00AB0373" w:rsidP="00AB0373">
      <w:pPr>
        <w:pStyle w:val="Code"/>
      </w:pPr>
      <w:r>
        <w:t xml:space="preserve">    startOfFlow(4),</w:t>
      </w:r>
    </w:p>
    <w:p w14:paraId="43EDDF88" w14:textId="77777777" w:rsidR="00AB0373" w:rsidRDefault="00AB0373" w:rsidP="00AB0373">
      <w:pPr>
        <w:pStyle w:val="Code"/>
      </w:pPr>
      <w:r>
        <w:t xml:space="preserve">    endOfFlow(5)</w:t>
      </w:r>
    </w:p>
    <w:p w14:paraId="17A541D8" w14:textId="77777777" w:rsidR="00AB0373" w:rsidRDefault="00AB0373" w:rsidP="00AB0373">
      <w:pPr>
        <w:pStyle w:val="Code"/>
      </w:pPr>
      <w:r>
        <w:t>}</w:t>
      </w:r>
    </w:p>
    <w:p w14:paraId="39DBC25A" w14:textId="77777777" w:rsidR="00AB0373" w:rsidRDefault="00AB0373" w:rsidP="00AB0373">
      <w:pPr>
        <w:pStyle w:val="Code"/>
      </w:pPr>
    </w:p>
    <w:p w14:paraId="3EBBCA17" w14:textId="77777777" w:rsidR="00AB0373" w:rsidRDefault="00AB0373" w:rsidP="00AB0373">
      <w:pPr>
        <w:pStyle w:val="CodeHeader"/>
      </w:pPr>
      <w:r>
        <w:t>-- ==================================</w:t>
      </w:r>
    </w:p>
    <w:p w14:paraId="4544B490" w14:textId="77777777" w:rsidR="00AB0373" w:rsidRDefault="00AB0373" w:rsidP="00AB0373">
      <w:pPr>
        <w:pStyle w:val="CodeHeader"/>
      </w:pPr>
      <w:r>
        <w:t>-- Identifier Association definitions</w:t>
      </w:r>
    </w:p>
    <w:p w14:paraId="77CFDAD7" w14:textId="77777777" w:rsidR="00AB0373" w:rsidRDefault="00AB0373" w:rsidP="00AB0373">
      <w:pPr>
        <w:pStyle w:val="Code"/>
      </w:pPr>
      <w:r>
        <w:t>-- ==================================</w:t>
      </w:r>
    </w:p>
    <w:p w14:paraId="7C0B64D6" w14:textId="77777777" w:rsidR="00AB0373" w:rsidRDefault="00AB0373" w:rsidP="00AB0373">
      <w:pPr>
        <w:pStyle w:val="Code"/>
      </w:pPr>
    </w:p>
    <w:p w14:paraId="5C2853F6" w14:textId="77777777" w:rsidR="00AB0373" w:rsidRDefault="00AB0373" w:rsidP="00AB0373">
      <w:pPr>
        <w:pStyle w:val="Code"/>
      </w:pPr>
      <w:r>
        <w:t>AMFIdentifierAssocation ::= SEQUENCE</w:t>
      </w:r>
    </w:p>
    <w:p w14:paraId="1229E5B4" w14:textId="77777777" w:rsidR="00AB0373" w:rsidRDefault="00AB0373" w:rsidP="00AB0373">
      <w:pPr>
        <w:pStyle w:val="Code"/>
      </w:pPr>
      <w:r>
        <w:t>{</w:t>
      </w:r>
    </w:p>
    <w:p w14:paraId="6C5DDBFE" w14:textId="77777777" w:rsidR="00AB0373" w:rsidRDefault="00AB0373" w:rsidP="00AB0373">
      <w:pPr>
        <w:pStyle w:val="Code"/>
      </w:pPr>
      <w:r>
        <w:t xml:space="preserve">    sUPI             [1] SUPI,</w:t>
      </w:r>
    </w:p>
    <w:p w14:paraId="67CD828D" w14:textId="77777777" w:rsidR="00AB0373" w:rsidRDefault="00AB0373" w:rsidP="00AB0373">
      <w:pPr>
        <w:pStyle w:val="Code"/>
      </w:pPr>
      <w:r>
        <w:t xml:space="preserve">    sUCI             [2] SUCI OPTIONAL,</w:t>
      </w:r>
    </w:p>
    <w:p w14:paraId="52164EFC" w14:textId="77777777" w:rsidR="00AB0373" w:rsidRDefault="00AB0373" w:rsidP="00AB0373">
      <w:pPr>
        <w:pStyle w:val="Code"/>
      </w:pPr>
      <w:r>
        <w:t xml:space="preserve">    pEI              [3] PEI OPTIONAL,</w:t>
      </w:r>
    </w:p>
    <w:p w14:paraId="3CE10BBD" w14:textId="77777777" w:rsidR="00AB0373" w:rsidRDefault="00AB0373" w:rsidP="00AB0373">
      <w:pPr>
        <w:pStyle w:val="Code"/>
      </w:pPr>
      <w:r>
        <w:t xml:space="preserve">    gPSI             [4] GPSI OPTIONAL,</w:t>
      </w:r>
    </w:p>
    <w:p w14:paraId="208C249C" w14:textId="77777777" w:rsidR="00AB0373" w:rsidRDefault="00AB0373" w:rsidP="00AB0373">
      <w:pPr>
        <w:pStyle w:val="Code"/>
      </w:pPr>
      <w:r>
        <w:t xml:space="preserve">    gUTI             [5] FiveGGUTI,</w:t>
      </w:r>
    </w:p>
    <w:p w14:paraId="3B652B12" w14:textId="77777777" w:rsidR="00AB0373" w:rsidRDefault="00AB0373" w:rsidP="00AB0373">
      <w:pPr>
        <w:pStyle w:val="Code"/>
      </w:pPr>
      <w:r>
        <w:t xml:space="preserve">    location         [6] Location,</w:t>
      </w:r>
    </w:p>
    <w:p w14:paraId="3332266F" w14:textId="77777777" w:rsidR="00AB0373" w:rsidRDefault="00AB0373" w:rsidP="00AB0373">
      <w:pPr>
        <w:pStyle w:val="Code"/>
      </w:pPr>
      <w:r>
        <w:t xml:space="preserve">    fiveGSTAIList    [7] TAIList OPTIONAL</w:t>
      </w:r>
    </w:p>
    <w:p w14:paraId="25F94273" w14:textId="77777777" w:rsidR="00AB0373" w:rsidRDefault="00AB0373" w:rsidP="00AB0373">
      <w:pPr>
        <w:pStyle w:val="Code"/>
      </w:pPr>
      <w:r>
        <w:t>}</w:t>
      </w:r>
    </w:p>
    <w:p w14:paraId="6676EC40" w14:textId="77777777" w:rsidR="00AB0373" w:rsidRDefault="00AB0373" w:rsidP="00AB0373">
      <w:pPr>
        <w:pStyle w:val="Code"/>
      </w:pPr>
    </w:p>
    <w:p w14:paraId="7B522F1C" w14:textId="77777777" w:rsidR="00AB0373" w:rsidRDefault="00AB0373" w:rsidP="00AB0373">
      <w:pPr>
        <w:pStyle w:val="Code"/>
      </w:pPr>
      <w:r>
        <w:t>MMEIdentifierAssocation ::= SEQUENCE</w:t>
      </w:r>
    </w:p>
    <w:p w14:paraId="1AE6398A" w14:textId="77777777" w:rsidR="00AB0373" w:rsidRDefault="00AB0373" w:rsidP="00AB0373">
      <w:pPr>
        <w:pStyle w:val="Code"/>
      </w:pPr>
      <w:r>
        <w:t>{</w:t>
      </w:r>
    </w:p>
    <w:p w14:paraId="0D3A1A0F" w14:textId="77777777" w:rsidR="00AB0373" w:rsidRDefault="00AB0373" w:rsidP="00AB0373">
      <w:pPr>
        <w:pStyle w:val="Code"/>
      </w:pPr>
      <w:r>
        <w:t xml:space="preserve">    iMSI        [1] IMSI,</w:t>
      </w:r>
    </w:p>
    <w:p w14:paraId="09066A66" w14:textId="77777777" w:rsidR="00AB0373" w:rsidRDefault="00AB0373" w:rsidP="00AB0373">
      <w:pPr>
        <w:pStyle w:val="Code"/>
      </w:pPr>
      <w:r>
        <w:t xml:space="preserve">    iMEI        [2] IMEI OPTIONAL,</w:t>
      </w:r>
    </w:p>
    <w:p w14:paraId="562C8054" w14:textId="77777777" w:rsidR="00AB0373" w:rsidRDefault="00AB0373" w:rsidP="00AB0373">
      <w:pPr>
        <w:pStyle w:val="Code"/>
      </w:pPr>
      <w:r>
        <w:t xml:space="preserve">    mSISDN      [3] MSISDN OPTIONAL,</w:t>
      </w:r>
    </w:p>
    <w:p w14:paraId="0443F5FA" w14:textId="77777777" w:rsidR="00AB0373" w:rsidRDefault="00AB0373" w:rsidP="00AB0373">
      <w:pPr>
        <w:pStyle w:val="Code"/>
      </w:pPr>
      <w:r>
        <w:t xml:space="preserve">    gUTI        [4] GUTI,</w:t>
      </w:r>
    </w:p>
    <w:p w14:paraId="3E403B08" w14:textId="77777777" w:rsidR="00AB0373" w:rsidRDefault="00AB0373" w:rsidP="00AB0373">
      <w:pPr>
        <w:pStyle w:val="Code"/>
      </w:pPr>
      <w:r>
        <w:t xml:space="preserve">    location    [5] Location,</w:t>
      </w:r>
    </w:p>
    <w:p w14:paraId="4125791F" w14:textId="77777777" w:rsidR="00AB0373" w:rsidRDefault="00AB0373" w:rsidP="00AB0373">
      <w:pPr>
        <w:pStyle w:val="Code"/>
      </w:pPr>
      <w:r>
        <w:t xml:space="preserve">    tAIList     [6] TAIList OPTIONAL</w:t>
      </w:r>
    </w:p>
    <w:p w14:paraId="55A48495" w14:textId="77777777" w:rsidR="00AB0373" w:rsidRDefault="00AB0373" w:rsidP="00AB0373">
      <w:pPr>
        <w:pStyle w:val="Code"/>
      </w:pPr>
      <w:r>
        <w:t>}</w:t>
      </w:r>
    </w:p>
    <w:p w14:paraId="237F3EAB" w14:textId="77777777" w:rsidR="00AB0373" w:rsidRDefault="00AB0373" w:rsidP="00AB0373">
      <w:pPr>
        <w:pStyle w:val="Code"/>
      </w:pPr>
    </w:p>
    <w:p w14:paraId="6393E73B" w14:textId="77777777" w:rsidR="00AB0373" w:rsidRDefault="00AB0373" w:rsidP="00AB0373">
      <w:pPr>
        <w:pStyle w:val="CodeHeader"/>
      </w:pPr>
      <w:r>
        <w:t>-- =================================</w:t>
      </w:r>
    </w:p>
    <w:p w14:paraId="3C1ABCB8" w14:textId="77777777" w:rsidR="00AB0373" w:rsidRDefault="00AB0373" w:rsidP="00AB0373">
      <w:pPr>
        <w:pStyle w:val="CodeHeader"/>
      </w:pPr>
      <w:r>
        <w:t>-- Identifier Association parameters</w:t>
      </w:r>
    </w:p>
    <w:p w14:paraId="68C6A31A" w14:textId="77777777" w:rsidR="00AB0373" w:rsidRDefault="00AB0373" w:rsidP="00AB0373">
      <w:pPr>
        <w:pStyle w:val="Code"/>
      </w:pPr>
      <w:r>
        <w:t>-- =================================</w:t>
      </w:r>
    </w:p>
    <w:p w14:paraId="276C087E" w14:textId="77777777" w:rsidR="00AB0373" w:rsidRDefault="00AB0373" w:rsidP="00AB0373">
      <w:pPr>
        <w:pStyle w:val="Code"/>
      </w:pPr>
    </w:p>
    <w:p w14:paraId="768EA0C3" w14:textId="77777777" w:rsidR="00AB0373" w:rsidRDefault="00AB0373" w:rsidP="00AB0373">
      <w:pPr>
        <w:pStyle w:val="Code"/>
      </w:pPr>
      <w:r>
        <w:t>GUTI ::= SEQUENCE</w:t>
      </w:r>
    </w:p>
    <w:p w14:paraId="58BA549F" w14:textId="77777777" w:rsidR="00AB0373" w:rsidRDefault="00AB0373" w:rsidP="00AB0373">
      <w:pPr>
        <w:pStyle w:val="Code"/>
      </w:pPr>
      <w:r>
        <w:t>{</w:t>
      </w:r>
    </w:p>
    <w:p w14:paraId="7F4D344B" w14:textId="77777777" w:rsidR="00AB0373" w:rsidRDefault="00AB0373" w:rsidP="00AB0373">
      <w:pPr>
        <w:pStyle w:val="Code"/>
      </w:pPr>
      <w:r>
        <w:t xml:space="preserve">    mCC          [1] MCC,</w:t>
      </w:r>
    </w:p>
    <w:p w14:paraId="4FDC2DF6" w14:textId="77777777" w:rsidR="00AB0373" w:rsidRDefault="00AB0373" w:rsidP="00AB0373">
      <w:pPr>
        <w:pStyle w:val="Code"/>
      </w:pPr>
      <w:r>
        <w:t xml:space="preserve">    mNC          [2] MNC,</w:t>
      </w:r>
    </w:p>
    <w:p w14:paraId="4CDC1500" w14:textId="77777777" w:rsidR="00AB0373" w:rsidRDefault="00AB0373" w:rsidP="00AB0373">
      <w:pPr>
        <w:pStyle w:val="Code"/>
      </w:pPr>
      <w:r>
        <w:t xml:space="preserve">    mMEGroupID   [3] MMEGroupID,</w:t>
      </w:r>
    </w:p>
    <w:p w14:paraId="321E8AA6" w14:textId="77777777" w:rsidR="00AB0373" w:rsidRDefault="00AB0373" w:rsidP="00AB0373">
      <w:pPr>
        <w:pStyle w:val="Code"/>
      </w:pPr>
      <w:r>
        <w:t xml:space="preserve">    mMECode      [4] MMECode,</w:t>
      </w:r>
    </w:p>
    <w:p w14:paraId="58B9E07D" w14:textId="77777777" w:rsidR="00AB0373" w:rsidRDefault="00AB0373" w:rsidP="00AB0373">
      <w:pPr>
        <w:pStyle w:val="Code"/>
      </w:pPr>
      <w:r>
        <w:t xml:space="preserve">    mTMSI        [5] TMSI</w:t>
      </w:r>
    </w:p>
    <w:p w14:paraId="6DE6019C" w14:textId="77777777" w:rsidR="00AB0373" w:rsidRDefault="00AB0373" w:rsidP="00AB0373">
      <w:pPr>
        <w:pStyle w:val="Code"/>
      </w:pPr>
      <w:r>
        <w:t>}</w:t>
      </w:r>
    </w:p>
    <w:p w14:paraId="2BD8B496" w14:textId="77777777" w:rsidR="00AB0373" w:rsidRDefault="00AB0373" w:rsidP="00AB0373">
      <w:pPr>
        <w:pStyle w:val="Code"/>
      </w:pPr>
    </w:p>
    <w:p w14:paraId="33949C29" w14:textId="77777777" w:rsidR="00AB0373" w:rsidRDefault="00AB0373" w:rsidP="00AB0373">
      <w:pPr>
        <w:pStyle w:val="Code"/>
      </w:pPr>
      <w:r>
        <w:t>MMEGroupID ::= OCTET STRING (SIZE(2))</w:t>
      </w:r>
    </w:p>
    <w:p w14:paraId="6737972D" w14:textId="77777777" w:rsidR="00AB0373" w:rsidRDefault="00AB0373" w:rsidP="00AB0373">
      <w:pPr>
        <w:pStyle w:val="Code"/>
      </w:pPr>
    </w:p>
    <w:p w14:paraId="5AAF81B9" w14:textId="77777777" w:rsidR="00AB0373" w:rsidRDefault="00AB0373" w:rsidP="00AB0373">
      <w:pPr>
        <w:pStyle w:val="Code"/>
      </w:pPr>
      <w:r>
        <w:t>MMECode ::= OCTET STRING (SIZE(1))</w:t>
      </w:r>
    </w:p>
    <w:p w14:paraId="1A107106" w14:textId="77777777" w:rsidR="00AB0373" w:rsidRDefault="00AB0373" w:rsidP="00AB0373">
      <w:pPr>
        <w:pStyle w:val="Code"/>
      </w:pPr>
    </w:p>
    <w:p w14:paraId="03CCAC5B" w14:textId="77777777" w:rsidR="00AB0373" w:rsidRDefault="00AB0373" w:rsidP="00AB0373">
      <w:pPr>
        <w:pStyle w:val="Code"/>
      </w:pPr>
      <w:r>
        <w:t>TMSI ::= OCTET STRING (SIZE(4))</w:t>
      </w:r>
    </w:p>
    <w:p w14:paraId="5DFCC2DF" w14:textId="77777777" w:rsidR="00AB0373" w:rsidRDefault="00AB0373" w:rsidP="00AB0373">
      <w:pPr>
        <w:pStyle w:val="Code"/>
      </w:pPr>
    </w:p>
    <w:p w14:paraId="44CCDE78" w14:textId="77777777" w:rsidR="00AB0373" w:rsidRDefault="00AB0373" w:rsidP="00AB0373">
      <w:pPr>
        <w:pStyle w:val="CodeHeader"/>
      </w:pPr>
      <w:r>
        <w:t>-- ===========================</w:t>
      </w:r>
    </w:p>
    <w:p w14:paraId="027F8C4C" w14:textId="77777777" w:rsidR="00AB0373" w:rsidRDefault="00AB0373" w:rsidP="00AB0373">
      <w:pPr>
        <w:pStyle w:val="CodeHeader"/>
      </w:pPr>
      <w:r>
        <w:t>-- LI Notification definitions</w:t>
      </w:r>
    </w:p>
    <w:p w14:paraId="7235E5E5" w14:textId="77777777" w:rsidR="00AB0373" w:rsidRDefault="00AB0373" w:rsidP="00AB0373">
      <w:pPr>
        <w:pStyle w:val="Code"/>
      </w:pPr>
      <w:r>
        <w:t>-- ===========================</w:t>
      </w:r>
    </w:p>
    <w:p w14:paraId="18C17B6E" w14:textId="77777777" w:rsidR="00AB0373" w:rsidRDefault="00AB0373" w:rsidP="00AB0373">
      <w:pPr>
        <w:pStyle w:val="Code"/>
      </w:pPr>
    </w:p>
    <w:p w14:paraId="51A8F178" w14:textId="77777777" w:rsidR="00AB0373" w:rsidRDefault="00AB0373" w:rsidP="00AB0373">
      <w:pPr>
        <w:pStyle w:val="Code"/>
      </w:pPr>
      <w:r>
        <w:t>LINotification ::= SEQUENCE</w:t>
      </w:r>
    </w:p>
    <w:p w14:paraId="59445F82" w14:textId="77777777" w:rsidR="00AB0373" w:rsidRDefault="00AB0373" w:rsidP="00AB0373">
      <w:pPr>
        <w:pStyle w:val="Code"/>
      </w:pPr>
      <w:r>
        <w:t>{</w:t>
      </w:r>
    </w:p>
    <w:p w14:paraId="2F10F30B" w14:textId="77777777" w:rsidR="00AB0373" w:rsidRDefault="00AB0373" w:rsidP="00AB0373">
      <w:pPr>
        <w:pStyle w:val="Code"/>
      </w:pPr>
      <w:r>
        <w:t xml:space="preserve">    notificationType                    [1] LINotificationType,</w:t>
      </w:r>
    </w:p>
    <w:p w14:paraId="3848A74B" w14:textId="77777777" w:rsidR="00AB0373" w:rsidRDefault="00AB0373" w:rsidP="00AB0373">
      <w:pPr>
        <w:pStyle w:val="Code"/>
      </w:pPr>
      <w:r>
        <w:t xml:space="preserve">    appliedTargetID                     [2] TargetIdentifier OPTIONAL,</w:t>
      </w:r>
    </w:p>
    <w:p w14:paraId="5646A7DC" w14:textId="77777777" w:rsidR="00AB0373" w:rsidRDefault="00AB0373" w:rsidP="00AB0373">
      <w:pPr>
        <w:pStyle w:val="Code"/>
      </w:pPr>
      <w:r>
        <w:t xml:space="preserve">    appliedDeliveryInformation          [3] SEQUENCE OF LIAppliedDeliveryInformation OPTIONAL,</w:t>
      </w:r>
    </w:p>
    <w:p w14:paraId="6FA284ED" w14:textId="77777777" w:rsidR="00AB0373" w:rsidRDefault="00AB0373" w:rsidP="00AB0373">
      <w:pPr>
        <w:pStyle w:val="Code"/>
      </w:pPr>
      <w:r>
        <w:t xml:space="preserve">    appliedStartTime                    [4] Timestamp OPTIONAL,</w:t>
      </w:r>
    </w:p>
    <w:p w14:paraId="48D2686A" w14:textId="77777777" w:rsidR="00AB0373" w:rsidRDefault="00AB0373" w:rsidP="00AB0373">
      <w:pPr>
        <w:pStyle w:val="Code"/>
      </w:pPr>
      <w:r>
        <w:t xml:space="preserve">    appliedEndTime                      [5] Timestamp OPTIONAL</w:t>
      </w:r>
    </w:p>
    <w:p w14:paraId="4AFC8F23" w14:textId="77777777" w:rsidR="00AB0373" w:rsidRDefault="00AB0373" w:rsidP="00AB0373">
      <w:pPr>
        <w:pStyle w:val="Code"/>
      </w:pPr>
      <w:r>
        <w:t>}</w:t>
      </w:r>
    </w:p>
    <w:p w14:paraId="560C0961" w14:textId="77777777" w:rsidR="00AB0373" w:rsidRDefault="00AB0373" w:rsidP="00AB0373">
      <w:pPr>
        <w:pStyle w:val="Code"/>
      </w:pPr>
    </w:p>
    <w:p w14:paraId="26D0BC03" w14:textId="77777777" w:rsidR="00AB0373" w:rsidRDefault="00AB0373" w:rsidP="00AB0373">
      <w:pPr>
        <w:pStyle w:val="CodeHeader"/>
      </w:pPr>
      <w:r>
        <w:t>-- ==========================</w:t>
      </w:r>
    </w:p>
    <w:p w14:paraId="30C9768A" w14:textId="77777777" w:rsidR="00AB0373" w:rsidRDefault="00AB0373" w:rsidP="00AB0373">
      <w:pPr>
        <w:pStyle w:val="CodeHeader"/>
      </w:pPr>
      <w:r>
        <w:t>-- LI Notification parameters</w:t>
      </w:r>
    </w:p>
    <w:p w14:paraId="3BD54F7E" w14:textId="77777777" w:rsidR="00AB0373" w:rsidRDefault="00AB0373" w:rsidP="00AB0373">
      <w:pPr>
        <w:pStyle w:val="Code"/>
      </w:pPr>
      <w:r>
        <w:t>-- ==========================</w:t>
      </w:r>
    </w:p>
    <w:p w14:paraId="015779EE" w14:textId="77777777" w:rsidR="00AB0373" w:rsidRDefault="00AB0373" w:rsidP="00AB0373">
      <w:pPr>
        <w:pStyle w:val="Code"/>
      </w:pPr>
    </w:p>
    <w:p w14:paraId="13ED5B2F" w14:textId="77777777" w:rsidR="00AB0373" w:rsidRDefault="00AB0373" w:rsidP="00AB0373">
      <w:pPr>
        <w:pStyle w:val="Code"/>
      </w:pPr>
      <w:r>
        <w:t>LINotificationType ::= ENUMERATED</w:t>
      </w:r>
    </w:p>
    <w:p w14:paraId="13CFC4A3" w14:textId="77777777" w:rsidR="00AB0373" w:rsidRDefault="00AB0373" w:rsidP="00AB0373">
      <w:pPr>
        <w:pStyle w:val="Code"/>
      </w:pPr>
      <w:r>
        <w:t>{</w:t>
      </w:r>
    </w:p>
    <w:p w14:paraId="24B766CA" w14:textId="77777777" w:rsidR="00AB0373" w:rsidRDefault="00AB0373" w:rsidP="00AB0373">
      <w:pPr>
        <w:pStyle w:val="Code"/>
      </w:pPr>
      <w:r>
        <w:t xml:space="preserve">    activation(1),</w:t>
      </w:r>
    </w:p>
    <w:p w14:paraId="2AEF0CBE" w14:textId="77777777" w:rsidR="00AB0373" w:rsidRDefault="00AB0373" w:rsidP="00AB0373">
      <w:pPr>
        <w:pStyle w:val="Code"/>
      </w:pPr>
      <w:r>
        <w:t xml:space="preserve">    deactivation(2),</w:t>
      </w:r>
    </w:p>
    <w:p w14:paraId="2FC89D71" w14:textId="77777777" w:rsidR="00AB0373" w:rsidRDefault="00AB0373" w:rsidP="00AB0373">
      <w:pPr>
        <w:pStyle w:val="Code"/>
      </w:pPr>
      <w:r>
        <w:t xml:space="preserve">    modification(3)</w:t>
      </w:r>
    </w:p>
    <w:p w14:paraId="3E4CD407" w14:textId="77777777" w:rsidR="00AB0373" w:rsidRDefault="00AB0373" w:rsidP="00AB0373">
      <w:pPr>
        <w:pStyle w:val="Code"/>
      </w:pPr>
      <w:r>
        <w:t>}</w:t>
      </w:r>
    </w:p>
    <w:p w14:paraId="246ED5D1" w14:textId="77777777" w:rsidR="00AB0373" w:rsidRDefault="00AB0373" w:rsidP="00AB0373">
      <w:pPr>
        <w:pStyle w:val="Code"/>
      </w:pPr>
    </w:p>
    <w:p w14:paraId="4B0D76CF" w14:textId="77777777" w:rsidR="00AB0373" w:rsidRDefault="00AB0373" w:rsidP="00AB0373">
      <w:pPr>
        <w:pStyle w:val="Code"/>
      </w:pPr>
      <w:r>
        <w:t>LIAppliedDeliveryInformation ::= SEQUENCE</w:t>
      </w:r>
    </w:p>
    <w:p w14:paraId="5E93D2C4" w14:textId="77777777" w:rsidR="00AB0373" w:rsidRDefault="00AB0373" w:rsidP="00AB0373">
      <w:pPr>
        <w:pStyle w:val="Code"/>
      </w:pPr>
      <w:r>
        <w:t>{</w:t>
      </w:r>
    </w:p>
    <w:p w14:paraId="680994CC" w14:textId="77777777" w:rsidR="00AB0373" w:rsidRDefault="00AB0373" w:rsidP="00AB0373">
      <w:pPr>
        <w:pStyle w:val="Code"/>
      </w:pPr>
      <w:r>
        <w:t xml:space="preserve">    hI2DeliveryIPAddress                [1] IPAddress OPTIONAL,</w:t>
      </w:r>
    </w:p>
    <w:p w14:paraId="529E5004" w14:textId="77777777" w:rsidR="00AB0373" w:rsidRDefault="00AB0373" w:rsidP="00AB0373">
      <w:pPr>
        <w:pStyle w:val="Code"/>
      </w:pPr>
      <w:r>
        <w:t xml:space="preserve">    hI2DeliveryPortNumber               [2] PortNumber OPTIONAL,</w:t>
      </w:r>
    </w:p>
    <w:p w14:paraId="1E70979A" w14:textId="77777777" w:rsidR="00AB0373" w:rsidRDefault="00AB0373" w:rsidP="00AB0373">
      <w:pPr>
        <w:pStyle w:val="Code"/>
      </w:pPr>
      <w:r>
        <w:t xml:space="preserve">    hI3DeliveryIPAddress                [3] IPAddress OPTIONAL,</w:t>
      </w:r>
    </w:p>
    <w:p w14:paraId="6074A2DE" w14:textId="77777777" w:rsidR="00AB0373" w:rsidRDefault="00AB0373" w:rsidP="00AB0373">
      <w:pPr>
        <w:pStyle w:val="Code"/>
      </w:pPr>
      <w:r>
        <w:t xml:space="preserve">    hI3DeliveryPortNumber               [4] PortNumber OPTIONAL</w:t>
      </w:r>
    </w:p>
    <w:p w14:paraId="75991A21" w14:textId="77777777" w:rsidR="00AB0373" w:rsidRDefault="00AB0373" w:rsidP="00AB0373">
      <w:pPr>
        <w:pStyle w:val="Code"/>
      </w:pPr>
      <w:r>
        <w:t>}</w:t>
      </w:r>
    </w:p>
    <w:p w14:paraId="0D8C4B05" w14:textId="77777777" w:rsidR="00AB0373" w:rsidRDefault="00AB0373" w:rsidP="00AB0373">
      <w:pPr>
        <w:pStyle w:val="Code"/>
      </w:pPr>
    </w:p>
    <w:p w14:paraId="5A26A900" w14:textId="77777777" w:rsidR="00AB0373" w:rsidRDefault="00AB0373" w:rsidP="00AB0373">
      <w:pPr>
        <w:pStyle w:val="CodeHeader"/>
      </w:pPr>
      <w:r>
        <w:t>-- ===============</w:t>
      </w:r>
    </w:p>
    <w:p w14:paraId="182E48F5" w14:textId="77777777" w:rsidR="00AB0373" w:rsidRDefault="00AB0373" w:rsidP="00AB0373">
      <w:pPr>
        <w:pStyle w:val="CodeHeader"/>
      </w:pPr>
      <w:r>
        <w:t>-- MDF definitions</w:t>
      </w:r>
    </w:p>
    <w:p w14:paraId="42B19E52" w14:textId="77777777" w:rsidR="00AB0373" w:rsidRDefault="00AB0373" w:rsidP="00AB0373">
      <w:pPr>
        <w:pStyle w:val="Code"/>
      </w:pPr>
      <w:r>
        <w:t>-- ===============</w:t>
      </w:r>
    </w:p>
    <w:p w14:paraId="331375EC" w14:textId="77777777" w:rsidR="00AB0373" w:rsidRDefault="00AB0373" w:rsidP="00AB0373">
      <w:pPr>
        <w:pStyle w:val="Code"/>
      </w:pPr>
    </w:p>
    <w:p w14:paraId="0C9FB92D" w14:textId="77777777" w:rsidR="00AB0373" w:rsidRDefault="00AB0373" w:rsidP="00AB0373">
      <w:pPr>
        <w:pStyle w:val="Code"/>
      </w:pPr>
      <w:r>
        <w:t>MDFCellSiteReport ::= SEQUENCE OF CellInformation</w:t>
      </w:r>
    </w:p>
    <w:p w14:paraId="668FB00A" w14:textId="77777777" w:rsidR="00AB0373" w:rsidRDefault="00AB0373" w:rsidP="00AB0373">
      <w:pPr>
        <w:pStyle w:val="Code"/>
      </w:pPr>
    </w:p>
    <w:p w14:paraId="31614E6B" w14:textId="77777777" w:rsidR="00AB0373" w:rsidRDefault="00AB0373" w:rsidP="00AB0373">
      <w:pPr>
        <w:pStyle w:val="CodeHeader"/>
      </w:pPr>
      <w:r>
        <w:t>-- =================</w:t>
      </w:r>
    </w:p>
    <w:p w14:paraId="7D0A3017" w14:textId="77777777" w:rsidR="00AB0373" w:rsidRDefault="00AB0373" w:rsidP="00AB0373">
      <w:pPr>
        <w:pStyle w:val="CodeHeader"/>
      </w:pPr>
      <w:r>
        <w:t>-- Common Parameters</w:t>
      </w:r>
    </w:p>
    <w:p w14:paraId="0AE3DEAA" w14:textId="77777777" w:rsidR="00AB0373" w:rsidRDefault="00AB0373" w:rsidP="00AB0373">
      <w:pPr>
        <w:pStyle w:val="Code"/>
      </w:pPr>
      <w:r>
        <w:t>-- =================</w:t>
      </w:r>
    </w:p>
    <w:p w14:paraId="62E1E06B" w14:textId="77777777" w:rsidR="00AB0373" w:rsidRDefault="00AB0373" w:rsidP="00AB0373">
      <w:pPr>
        <w:pStyle w:val="Code"/>
      </w:pPr>
    </w:p>
    <w:p w14:paraId="0E6B5FB6" w14:textId="77777777" w:rsidR="00AB0373" w:rsidRDefault="00AB0373" w:rsidP="00AB0373">
      <w:pPr>
        <w:pStyle w:val="Code"/>
      </w:pPr>
      <w:r>
        <w:t>AccessType ::= ENUMERATED</w:t>
      </w:r>
    </w:p>
    <w:p w14:paraId="48437FBD" w14:textId="77777777" w:rsidR="00AB0373" w:rsidRDefault="00AB0373" w:rsidP="00AB0373">
      <w:pPr>
        <w:pStyle w:val="Code"/>
      </w:pPr>
      <w:r>
        <w:t>{</w:t>
      </w:r>
    </w:p>
    <w:p w14:paraId="60885F75" w14:textId="77777777" w:rsidR="00AB0373" w:rsidRDefault="00AB0373" w:rsidP="00AB0373">
      <w:pPr>
        <w:pStyle w:val="Code"/>
      </w:pPr>
      <w:r>
        <w:t xml:space="preserve">    threeGPPAccess(1),</w:t>
      </w:r>
    </w:p>
    <w:p w14:paraId="6AC2F7A0" w14:textId="77777777" w:rsidR="00AB0373" w:rsidRDefault="00AB0373" w:rsidP="00AB0373">
      <w:pPr>
        <w:pStyle w:val="Code"/>
      </w:pPr>
      <w:r>
        <w:t xml:space="preserve">    nonThreeGPPAccess(2),</w:t>
      </w:r>
    </w:p>
    <w:p w14:paraId="54A29316" w14:textId="77777777" w:rsidR="00AB0373" w:rsidRDefault="00AB0373" w:rsidP="00AB0373">
      <w:pPr>
        <w:pStyle w:val="Code"/>
      </w:pPr>
      <w:r>
        <w:t xml:space="preserve">    threeGPPandNonThreeGPPAccess(3)</w:t>
      </w:r>
    </w:p>
    <w:p w14:paraId="7BF18449" w14:textId="77777777" w:rsidR="00AB0373" w:rsidRDefault="00AB0373" w:rsidP="00AB0373">
      <w:pPr>
        <w:pStyle w:val="Code"/>
      </w:pPr>
      <w:r>
        <w:t>}</w:t>
      </w:r>
    </w:p>
    <w:p w14:paraId="7B6CE7CA" w14:textId="77777777" w:rsidR="00AB0373" w:rsidRDefault="00AB0373" w:rsidP="00AB0373">
      <w:pPr>
        <w:pStyle w:val="Code"/>
      </w:pPr>
    </w:p>
    <w:p w14:paraId="1C053994" w14:textId="77777777" w:rsidR="00AB0373" w:rsidRDefault="00AB0373" w:rsidP="00AB0373">
      <w:pPr>
        <w:pStyle w:val="Code"/>
      </w:pPr>
      <w:r>
        <w:t>Direction ::= ENUMERATED</w:t>
      </w:r>
    </w:p>
    <w:p w14:paraId="0F7EACB9" w14:textId="77777777" w:rsidR="00AB0373" w:rsidRDefault="00AB0373" w:rsidP="00AB0373">
      <w:pPr>
        <w:pStyle w:val="Code"/>
      </w:pPr>
      <w:r>
        <w:t>{</w:t>
      </w:r>
    </w:p>
    <w:p w14:paraId="09B4F367" w14:textId="77777777" w:rsidR="00AB0373" w:rsidRDefault="00AB0373" w:rsidP="00AB0373">
      <w:pPr>
        <w:pStyle w:val="Code"/>
      </w:pPr>
      <w:r>
        <w:t xml:space="preserve">    fromTarget(1),</w:t>
      </w:r>
    </w:p>
    <w:p w14:paraId="7DEA60C0" w14:textId="77777777" w:rsidR="00AB0373" w:rsidRDefault="00AB0373" w:rsidP="00AB0373">
      <w:pPr>
        <w:pStyle w:val="Code"/>
      </w:pPr>
      <w:r>
        <w:t xml:space="preserve">    toTarget(2)</w:t>
      </w:r>
    </w:p>
    <w:p w14:paraId="238E97A5" w14:textId="77777777" w:rsidR="00AB0373" w:rsidRDefault="00AB0373" w:rsidP="00AB0373">
      <w:pPr>
        <w:pStyle w:val="Code"/>
      </w:pPr>
      <w:r>
        <w:t>}</w:t>
      </w:r>
    </w:p>
    <w:p w14:paraId="305C4C04" w14:textId="77777777" w:rsidR="00AB0373" w:rsidRDefault="00AB0373" w:rsidP="00AB0373">
      <w:pPr>
        <w:pStyle w:val="Code"/>
      </w:pPr>
    </w:p>
    <w:p w14:paraId="5FDCFC55" w14:textId="77777777" w:rsidR="00AB0373" w:rsidRDefault="00AB0373" w:rsidP="00AB0373">
      <w:pPr>
        <w:pStyle w:val="Code"/>
      </w:pPr>
      <w:r>
        <w:t>DNN ::= UTF8String</w:t>
      </w:r>
    </w:p>
    <w:p w14:paraId="3BC942A3" w14:textId="77777777" w:rsidR="00AB0373" w:rsidRDefault="00AB0373" w:rsidP="00AB0373">
      <w:pPr>
        <w:pStyle w:val="Code"/>
      </w:pPr>
    </w:p>
    <w:p w14:paraId="330E476D" w14:textId="77777777" w:rsidR="00AB0373" w:rsidRDefault="00AB0373" w:rsidP="00AB0373">
      <w:pPr>
        <w:pStyle w:val="Code"/>
      </w:pPr>
      <w:r>
        <w:t>E164Number ::= NumericString (SIZE(1..15))</w:t>
      </w:r>
    </w:p>
    <w:p w14:paraId="45D6DCC4" w14:textId="77777777" w:rsidR="00AB0373" w:rsidRDefault="00AB0373" w:rsidP="00AB0373">
      <w:pPr>
        <w:pStyle w:val="Code"/>
      </w:pPr>
    </w:p>
    <w:p w14:paraId="5EE01F92" w14:textId="77777777" w:rsidR="00AB0373" w:rsidRDefault="00AB0373" w:rsidP="00AB0373">
      <w:pPr>
        <w:pStyle w:val="Code"/>
      </w:pPr>
      <w:r>
        <w:t>EmailAddress ::= UTF8String</w:t>
      </w:r>
    </w:p>
    <w:p w14:paraId="5728121C" w14:textId="77777777" w:rsidR="00AB0373" w:rsidRDefault="00AB0373" w:rsidP="00AB0373">
      <w:pPr>
        <w:pStyle w:val="Code"/>
      </w:pPr>
    </w:p>
    <w:p w14:paraId="374B8F7E" w14:textId="77777777" w:rsidR="00AB0373" w:rsidRDefault="00AB0373" w:rsidP="00AB0373">
      <w:pPr>
        <w:pStyle w:val="Code"/>
      </w:pPr>
      <w:r>
        <w:t>EUI64 ::= OCTET STRING (SIZE(8))</w:t>
      </w:r>
    </w:p>
    <w:p w14:paraId="68CCAE03" w14:textId="77777777" w:rsidR="00AB0373" w:rsidRDefault="00AB0373" w:rsidP="00AB0373">
      <w:pPr>
        <w:pStyle w:val="Code"/>
      </w:pPr>
    </w:p>
    <w:p w14:paraId="0F3C8FBF" w14:textId="77777777" w:rsidR="00AB0373" w:rsidRDefault="00AB0373" w:rsidP="00AB0373">
      <w:pPr>
        <w:pStyle w:val="Code"/>
      </w:pPr>
      <w:r>
        <w:t>FiveGGUTI ::= SEQUENCE</w:t>
      </w:r>
    </w:p>
    <w:p w14:paraId="21634005" w14:textId="77777777" w:rsidR="00AB0373" w:rsidRDefault="00AB0373" w:rsidP="00AB0373">
      <w:pPr>
        <w:pStyle w:val="Code"/>
      </w:pPr>
      <w:r>
        <w:t>{</w:t>
      </w:r>
    </w:p>
    <w:p w14:paraId="779BCB0B" w14:textId="77777777" w:rsidR="00AB0373" w:rsidRDefault="00AB0373" w:rsidP="00AB0373">
      <w:pPr>
        <w:pStyle w:val="Code"/>
      </w:pPr>
      <w:r>
        <w:t xml:space="preserve">    mCC         [1] MCC,</w:t>
      </w:r>
    </w:p>
    <w:p w14:paraId="2EC94CEC" w14:textId="77777777" w:rsidR="00AB0373" w:rsidRDefault="00AB0373" w:rsidP="00AB0373">
      <w:pPr>
        <w:pStyle w:val="Code"/>
      </w:pPr>
      <w:r>
        <w:t xml:space="preserve">    mNC         [2] MNC,</w:t>
      </w:r>
    </w:p>
    <w:p w14:paraId="7B98D12C" w14:textId="77777777" w:rsidR="00AB0373" w:rsidRDefault="00AB0373" w:rsidP="00AB0373">
      <w:pPr>
        <w:pStyle w:val="Code"/>
      </w:pPr>
      <w:r>
        <w:t xml:space="preserve">    aMFRegionID [3] AMFRegionID,</w:t>
      </w:r>
    </w:p>
    <w:p w14:paraId="309D8437" w14:textId="77777777" w:rsidR="00AB0373" w:rsidRDefault="00AB0373" w:rsidP="00AB0373">
      <w:pPr>
        <w:pStyle w:val="Code"/>
      </w:pPr>
      <w:r>
        <w:t xml:space="preserve">    aMFSetID    [4] AMFSetID,</w:t>
      </w:r>
    </w:p>
    <w:p w14:paraId="25E5F5F1" w14:textId="77777777" w:rsidR="00AB0373" w:rsidRDefault="00AB0373" w:rsidP="00AB0373">
      <w:pPr>
        <w:pStyle w:val="Code"/>
      </w:pPr>
      <w:r>
        <w:t xml:space="preserve">    aMFPointer  [5] AMFPointer,</w:t>
      </w:r>
    </w:p>
    <w:p w14:paraId="0218EEBA" w14:textId="77777777" w:rsidR="00AB0373" w:rsidRDefault="00AB0373" w:rsidP="00AB0373">
      <w:pPr>
        <w:pStyle w:val="Code"/>
      </w:pPr>
      <w:r>
        <w:t xml:space="preserve">    fiveGTMSI   [6] FiveGTMSI</w:t>
      </w:r>
    </w:p>
    <w:p w14:paraId="118B16B0" w14:textId="77777777" w:rsidR="00AB0373" w:rsidRDefault="00AB0373" w:rsidP="00AB0373">
      <w:pPr>
        <w:pStyle w:val="Code"/>
      </w:pPr>
      <w:r>
        <w:t>}</w:t>
      </w:r>
    </w:p>
    <w:p w14:paraId="1FF20B80" w14:textId="77777777" w:rsidR="00AB0373" w:rsidRDefault="00AB0373" w:rsidP="00AB0373">
      <w:pPr>
        <w:pStyle w:val="Code"/>
      </w:pPr>
    </w:p>
    <w:p w14:paraId="23AFE267" w14:textId="77777777" w:rsidR="00AB0373" w:rsidRDefault="00AB0373" w:rsidP="00AB0373">
      <w:pPr>
        <w:pStyle w:val="Code"/>
      </w:pPr>
      <w:r>
        <w:t>FiveGMMCause ::= INTEGER (0..255)</w:t>
      </w:r>
    </w:p>
    <w:p w14:paraId="2D8D4609" w14:textId="77777777" w:rsidR="00AB0373" w:rsidRDefault="00AB0373" w:rsidP="00AB0373">
      <w:pPr>
        <w:pStyle w:val="Code"/>
      </w:pPr>
    </w:p>
    <w:p w14:paraId="1FC49F16" w14:textId="77777777" w:rsidR="00AB0373" w:rsidRDefault="00AB0373" w:rsidP="00AB0373">
      <w:pPr>
        <w:pStyle w:val="Code"/>
      </w:pPr>
      <w:r>
        <w:t>FiveGSMRequestType ::= ENUMERATED</w:t>
      </w:r>
    </w:p>
    <w:p w14:paraId="5517E456" w14:textId="77777777" w:rsidR="00AB0373" w:rsidRDefault="00AB0373" w:rsidP="00AB0373">
      <w:pPr>
        <w:pStyle w:val="Code"/>
      </w:pPr>
      <w:r>
        <w:t>{</w:t>
      </w:r>
    </w:p>
    <w:p w14:paraId="109F8CD0" w14:textId="77777777" w:rsidR="00AB0373" w:rsidRDefault="00AB0373" w:rsidP="00AB0373">
      <w:pPr>
        <w:pStyle w:val="Code"/>
      </w:pPr>
      <w:r>
        <w:t xml:space="preserve">    initialRequest(1),</w:t>
      </w:r>
    </w:p>
    <w:p w14:paraId="53E9CBAC" w14:textId="77777777" w:rsidR="00AB0373" w:rsidRDefault="00AB0373" w:rsidP="00AB0373">
      <w:pPr>
        <w:pStyle w:val="Code"/>
      </w:pPr>
      <w:r>
        <w:t xml:space="preserve">    existingPDUSession(2),</w:t>
      </w:r>
    </w:p>
    <w:p w14:paraId="4B376398" w14:textId="77777777" w:rsidR="00AB0373" w:rsidRDefault="00AB0373" w:rsidP="00AB0373">
      <w:pPr>
        <w:pStyle w:val="Code"/>
      </w:pPr>
      <w:r>
        <w:t xml:space="preserve">    initialEmergencyRequest(3),</w:t>
      </w:r>
    </w:p>
    <w:p w14:paraId="26F49D74" w14:textId="77777777" w:rsidR="00AB0373" w:rsidRDefault="00AB0373" w:rsidP="00AB0373">
      <w:pPr>
        <w:pStyle w:val="Code"/>
      </w:pPr>
      <w:r>
        <w:t xml:space="preserve">    existingEmergencyPDUSession(4),</w:t>
      </w:r>
    </w:p>
    <w:p w14:paraId="11493FD0" w14:textId="77777777" w:rsidR="00AB0373" w:rsidRDefault="00AB0373" w:rsidP="00AB0373">
      <w:pPr>
        <w:pStyle w:val="Code"/>
      </w:pPr>
      <w:r>
        <w:t xml:space="preserve">    modificationRequest(5),</w:t>
      </w:r>
    </w:p>
    <w:p w14:paraId="4221CBC7" w14:textId="77777777" w:rsidR="00AB0373" w:rsidRDefault="00AB0373" w:rsidP="00AB0373">
      <w:pPr>
        <w:pStyle w:val="Code"/>
      </w:pPr>
      <w:r>
        <w:t xml:space="preserve">    reserved(6),</w:t>
      </w:r>
    </w:p>
    <w:p w14:paraId="25937A7F" w14:textId="77777777" w:rsidR="00AB0373" w:rsidRDefault="00AB0373" w:rsidP="00AB0373">
      <w:pPr>
        <w:pStyle w:val="Code"/>
      </w:pPr>
      <w:r>
        <w:t xml:space="preserve">    mAPDURequest(7)</w:t>
      </w:r>
    </w:p>
    <w:p w14:paraId="25CF0E83" w14:textId="77777777" w:rsidR="00AB0373" w:rsidRDefault="00AB0373" w:rsidP="00AB0373">
      <w:pPr>
        <w:pStyle w:val="Code"/>
      </w:pPr>
      <w:r>
        <w:t>}</w:t>
      </w:r>
    </w:p>
    <w:p w14:paraId="136C9028" w14:textId="77777777" w:rsidR="00AB0373" w:rsidRDefault="00AB0373" w:rsidP="00AB0373">
      <w:pPr>
        <w:pStyle w:val="Code"/>
      </w:pPr>
    </w:p>
    <w:p w14:paraId="46E31CD5" w14:textId="77777777" w:rsidR="00AB0373" w:rsidRDefault="00AB0373" w:rsidP="00AB0373">
      <w:pPr>
        <w:pStyle w:val="Code"/>
      </w:pPr>
      <w:r>
        <w:t>FiveGSMCause ::= INTEGER (0..255)</w:t>
      </w:r>
    </w:p>
    <w:p w14:paraId="11D5EA1A" w14:textId="77777777" w:rsidR="00AB0373" w:rsidRDefault="00AB0373" w:rsidP="00AB0373">
      <w:pPr>
        <w:pStyle w:val="Code"/>
      </w:pPr>
    </w:p>
    <w:p w14:paraId="5682AF4D" w14:textId="77777777" w:rsidR="00AB0373" w:rsidRDefault="00AB0373" w:rsidP="00AB0373">
      <w:pPr>
        <w:pStyle w:val="Code"/>
      </w:pPr>
      <w:r>
        <w:t>FiveGTMSI ::= INTEGER (0..4294967295)</w:t>
      </w:r>
    </w:p>
    <w:p w14:paraId="6E8BFE3A" w14:textId="77777777" w:rsidR="00AB0373" w:rsidRDefault="00AB0373" w:rsidP="00AB0373">
      <w:pPr>
        <w:pStyle w:val="Code"/>
      </w:pPr>
    </w:p>
    <w:p w14:paraId="0BA4EE6F" w14:textId="77777777" w:rsidR="00AB0373" w:rsidRDefault="00AB0373" w:rsidP="00AB0373">
      <w:pPr>
        <w:pStyle w:val="Code"/>
      </w:pPr>
      <w:r>
        <w:t>FTEID ::= SEQUENCE</w:t>
      </w:r>
    </w:p>
    <w:p w14:paraId="515BD970" w14:textId="77777777" w:rsidR="00AB0373" w:rsidRDefault="00AB0373" w:rsidP="00AB0373">
      <w:pPr>
        <w:pStyle w:val="Code"/>
      </w:pPr>
      <w:r>
        <w:t>{</w:t>
      </w:r>
    </w:p>
    <w:p w14:paraId="4BB1719B" w14:textId="77777777" w:rsidR="00AB0373" w:rsidRDefault="00AB0373" w:rsidP="00AB0373">
      <w:pPr>
        <w:pStyle w:val="Code"/>
      </w:pPr>
      <w:r>
        <w:t xml:space="preserve">    tEID        [1] INTEGER (0.. 4294967295),</w:t>
      </w:r>
    </w:p>
    <w:p w14:paraId="716031EE" w14:textId="77777777" w:rsidR="00AB0373" w:rsidRDefault="00AB0373" w:rsidP="00AB0373">
      <w:pPr>
        <w:pStyle w:val="Code"/>
      </w:pPr>
      <w:r>
        <w:t xml:space="preserve">    iPv4Address [2] IPv4Address OPTIONAL,</w:t>
      </w:r>
    </w:p>
    <w:p w14:paraId="12686383" w14:textId="77777777" w:rsidR="00AB0373" w:rsidRDefault="00AB0373" w:rsidP="00AB0373">
      <w:pPr>
        <w:pStyle w:val="Code"/>
      </w:pPr>
      <w:r>
        <w:t xml:space="preserve">    iPv6Address [3] IPv6Address OPTIONAL</w:t>
      </w:r>
    </w:p>
    <w:p w14:paraId="49BE495E" w14:textId="77777777" w:rsidR="00AB0373" w:rsidRDefault="00AB0373" w:rsidP="00AB0373">
      <w:pPr>
        <w:pStyle w:val="Code"/>
      </w:pPr>
      <w:r>
        <w:t>}</w:t>
      </w:r>
    </w:p>
    <w:p w14:paraId="24117E81" w14:textId="77777777" w:rsidR="00AB0373" w:rsidRDefault="00AB0373" w:rsidP="00AB0373">
      <w:pPr>
        <w:pStyle w:val="Code"/>
      </w:pPr>
    </w:p>
    <w:p w14:paraId="4E2EEF28" w14:textId="77777777" w:rsidR="00AB0373" w:rsidRDefault="00AB0373" w:rsidP="00AB0373">
      <w:pPr>
        <w:pStyle w:val="Code"/>
      </w:pPr>
      <w:r>
        <w:t>GPSI ::= CHOICE</w:t>
      </w:r>
    </w:p>
    <w:p w14:paraId="7999B8A1" w14:textId="77777777" w:rsidR="00AB0373" w:rsidRDefault="00AB0373" w:rsidP="00AB0373">
      <w:pPr>
        <w:pStyle w:val="Code"/>
      </w:pPr>
      <w:r>
        <w:t>{</w:t>
      </w:r>
    </w:p>
    <w:p w14:paraId="194CF64C" w14:textId="77777777" w:rsidR="00AB0373" w:rsidRDefault="00AB0373" w:rsidP="00AB0373">
      <w:pPr>
        <w:pStyle w:val="Code"/>
      </w:pPr>
      <w:r>
        <w:t xml:space="preserve">    mSISDN      [1] MSISDN,</w:t>
      </w:r>
    </w:p>
    <w:p w14:paraId="38917430" w14:textId="77777777" w:rsidR="00AB0373" w:rsidRDefault="00AB0373" w:rsidP="00AB0373">
      <w:pPr>
        <w:pStyle w:val="Code"/>
      </w:pPr>
      <w:r>
        <w:t xml:space="preserve">    nAI         [2] NAI</w:t>
      </w:r>
    </w:p>
    <w:p w14:paraId="3F232037" w14:textId="77777777" w:rsidR="00AB0373" w:rsidRDefault="00AB0373" w:rsidP="00AB0373">
      <w:pPr>
        <w:pStyle w:val="Code"/>
      </w:pPr>
      <w:r>
        <w:t>}</w:t>
      </w:r>
    </w:p>
    <w:p w14:paraId="4197C276" w14:textId="77777777" w:rsidR="00AB0373" w:rsidRDefault="00AB0373" w:rsidP="00AB0373">
      <w:pPr>
        <w:pStyle w:val="Code"/>
      </w:pPr>
    </w:p>
    <w:p w14:paraId="760BF298" w14:textId="77777777" w:rsidR="00AB0373" w:rsidRDefault="00AB0373" w:rsidP="00AB0373">
      <w:pPr>
        <w:pStyle w:val="Code"/>
      </w:pPr>
      <w:r>
        <w:t>GUAMI ::= SEQUENCE</w:t>
      </w:r>
    </w:p>
    <w:p w14:paraId="4366A73B" w14:textId="77777777" w:rsidR="00AB0373" w:rsidRDefault="00AB0373" w:rsidP="00AB0373">
      <w:pPr>
        <w:pStyle w:val="Code"/>
      </w:pPr>
      <w:r>
        <w:t>{</w:t>
      </w:r>
    </w:p>
    <w:p w14:paraId="542A5F92" w14:textId="77777777" w:rsidR="00AB0373" w:rsidRDefault="00AB0373" w:rsidP="00AB0373">
      <w:pPr>
        <w:pStyle w:val="Code"/>
      </w:pPr>
      <w:r>
        <w:t xml:space="preserve">    aMFID       [1] AMFID,</w:t>
      </w:r>
    </w:p>
    <w:p w14:paraId="78A13568" w14:textId="77777777" w:rsidR="00AB0373" w:rsidRDefault="00AB0373" w:rsidP="00AB0373">
      <w:pPr>
        <w:pStyle w:val="Code"/>
      </w:pPr>
      <w:r>
        <w:t xml:space="preserve">    pLMNID      [2] PLMNID</w:t>
      </w:r>
    </w:p>
    <w:p w14:paraId="5B8AE106" w14:textId="77777777" w:rsidR="00AB0373" w:rsidRDefault="00AB0373" w:rsidP="00AB0373">
      <w:pPr>
        <w:pStyle w:val="Code"/>
      </w:pPr>
      <w:r>
        <w:t>}</w:t>
      </w:r>
    </w:p>
    <w:p w14:paraId="79E781F6" w14:textId="77777777" w:rsidR="00AB0373" w:rsidRDefault="00AB0373" w:rsidP="00AB0373">
      <w:pPr>
        <w:pStyle w:val="Code"/>
      </w:pPr>
    </w:p>
    <w:p w14:paraId="4171B1F4" w14:textId="77777777" w:rsidR="00AB0373" w:rsidRDefault="00AB0373" w:rsidP="00AB0373">
      <w:pPr>
        <w:pStyle w:val="Code"/>
      </w:pPr>
      <w:r>
        <w:t>GUMMEI ::= SEQUENCE</w:t>
      </w:r>
    </w:p>
    <w:p w14:paraId="41C4B395" w14:textId="77777777" w:rsidR="00AB0373" w:rsidRDefault="00AB0373" w:rsidP="00AB0373">
      <w:pPr>
        <w:pStyle w:val="Code"/>
      </w:pPr>
      <w:r>
        <w:t>{</w:t>
      </w:r>
    </w:p>
    <w:p w14:paraId="322A4215" w14:textId="77777777" w:rsidR="00AB0373" w:rsidRDefault="00AB0373" w:rsidP="00AB0373">
      <w:pPr>
        <w:pStyle w:val="Code"/>
      </w:pPr>
      <w:r>
        <w:t xml:space="preserve">    mMEID       [1] MMEID,</w:t>
      </w:r>
    </w:p>
    <w:p w14:paraId="1A35E923" w14:textId="77777777" w:rsidR="00AB0373" w:rsidRDefault="00AB0373" w:rsidP="00AB0373">
      <w:pPr>
        <w:pStyle w:val="Code"/>
      </w:pPr>
      <w:r>
        <w:t xml:space="preserve">    mCC         [2] MCC,</w:t>
      </w:r>
    </w:p>
    <w:p w14:paraId="213D9E76" w14:textId="77777777" w:rsidR="00AB0373" w:rsidRDefault="00AB0373" w:rsidP="00AB0373">
      <w:pPr>
        <w:pStyle w:val="Code"/>
      </w:pPr>
      <w:r>
        <w:t xml:space="preserve">    mNC         [3] MNC</w:t>
      </w:r>
    </w:p>
    <w:p w14:paraId="53F4D7ED" w14:textId="77777777" w:rsidR="00AB0373" w:rsidRDefault="00AB0373" w:rsidP="00AB0373">
      <w:pPr>
        <w:pStyle w:val="Code"/>
      </w:pPr>
      <w:r>
        <w:t>}</w:t>
      </w:r>
    </w:p>
    <w:p w14:paraId="730C8EBD" w14:textId="77777777" w:rsidR="00AB0373" w:rsidRDefault="00AB0373" w:rsidP="00AB0373">
      <w:pPr>
        <w:pStyle w:val="Code"/>
      </w:pPr>
    </w:p>
    <w:p w14:paraId="43CCDB3A" w14:textId="77777777" w:rsidR="00AB0373" w:rsidRDefault="00AB0373" w:rsidP="00AB0373">
      <w:pPr>
        <w:pStyle w:val="Code"/>
      </w:pPr>
      <w:r>
        <w:t>HomeNetworkPublicKeyID ::= OCTET STRING</w:t>
      </w:r>
    </w:p>
    <w:p w14:paraId="25030F92" w14:textId="77777777" w:rsidR="00AB0373" w:rsidRDefault="00AB0373" w:rsidP="00AB0373">
      <w:pPr>
        <w:pStyle w:val="Code"/>
      </w:pPr>
    </w:p>
    <w:p w14:paraId="0179232B" w14:textId="77777777" w:rsidR="00AB0373" w:rsidRDefault="00AB0373" w:rsidP="00AB0373">
      <w:pPr>
        <w:pStyle w:val="Code"/>
      </w:pPr>
      <w:r>
        <w:t>HSMFURI ::= UTF8String</w:t>
      </w:r>
    </w:p>
    <w:p w14:paraId="1F46D4E8" w14:textId="77777777" w:rsidR="00AB0373" w:rsidRDefault="00AB0373" w:rsidP="00AB0373">
      <w:pPr>
        <w:pStyle w:val="Code"/>
      </w:pPr>
    </w:p>
    <w:p w14:paraId="7B62892B" w14:textId="77777777" w:rsidR="00AB0373" w:rsidRDefault="00AB0373" w:rsidP="00AB0373">
      <w:pPr>
        <w:pStyle w:val="Code"/>
      </w:pPr>
      <w:r>
        <w:t>IMEI ::= NumericString (SIZE(14))</w:t>
      </w:r>
    </w:p>
    <w:p w14:paraId="0E352781" w14:textId="77777777" w:rsidR="00AB0373" w:rsidRDefault="00AB0373" w:rsidP="00AB0373">
      <w:pPr>
        <w:pStyle w:val="Code"/>
      </w:pPr>
    </w:p>
    <w:p w14:paraId="283938E3" w14:textId="77777777" w:rsidR="00AB0373" w:rsidRDefault="00AB0373" w:rsidP="00AB0373">
      <w:pPr>
        <w:pStyle w:val="Code"/>
      </w:pPr>
      <w:r>
        <w:t>IMEISV ::= NumericString (SIZE(16))</w:t>
      </w:r>
    </w:p>
    <w:p w14:paraId="364818B5" w14:textId="77777777" w:rsidR="00AB0373" w:rsidRDefault="00AB0373" w:rsidP="00AB0373">
      <w:pPr>
        <w:pStyle w:val="Code"/>
      </w:pPr>
    </w:p>
    <w:p w14:paraId="06E8B318" w14:textId="77777777" w:rsidR="00AB0373" w:rsidRDefault="00AB0373" w:rsidP="00AB0373">
      <w:pPr>
        <w:pStyle w:val="Code"/>
      </w:pPr>
      <w:r>
        <w:t>IMPI ::= NAI</w:t>
      </w:r>
    </w:p>
    <w:p w14:paraId="282B634E" w14:textId="77777777" w:rsidR="00AB0373" w:rsidRDefault="00AB0373" w:rsidP="00AB0373">
      <w:pPr>
        <w:pStyle w:val="Code"/>
      </w:pPr>
    </w:p>
    <w:p w14:paraId="238D7B08" w14:textId="77777777" w:rsidR="00AB0373" w:rsidRDefault="00AB0373" w:rsidP="00AB0373">
      <w:pPr>
        <w:pStyle w:val="Code"/>
      </w:pPr>
      <w:r>
        <w:t>IMPU ::= CHOICE</w:t>
      </w:r>
    </w:p>
    <w:p w14:paraId="05B5B7A1" w14:textId="77777777" w:rsidR="00AB0373" w:rsidRDefault="00AB0373" w:rsidP="00AB0373">
      <w:pPr>
        <w:pStyle w:val="Code"/>
      </w:pPr>
      <w:r>
        <w:t>{</w:t>
      </w:r>
    </w:p>
    <w:p w14:paraId="2752472C" w14:textId="77777777" w:rsidR="00AB0373" w:rsidRDefault="00AB0373" w:rsidP="00AB0373">
      <w:pPr>
        <w:pStyle w:val="Code"/>
      </w:pPr>
      <w:r>
        <w:t xml:space="preserve">    sIPURI [1] SIPURI,</w:t>
      </w:r>
    </w:p>
    <w:p w14:paraId="1A8138DB" w14:textId="77777777" w:rsidR="00AB0373" w:rsidRDefault="00AB0373" w:rsidP="00AB0373">
      <w:pPr>
        <w:pStyle w:val="Code"/>
      </w:pPr>
      <w:r>
        <w:t xml:space="preserve">    tELURI [2] TELURI</w:t>
      </w:r>
    </w:p>
    <w:p w14:paraId="6A6EE32D" w14:textId="77777777" w:rsidR="00AB0373" w:rsidRDefault="00AB0373" w:rsidP="00AB0373">
      <w:pPr>
        <w:pStyle w:val="Code"/>
      </w:pPr>
      <w:r>
        <w:t>}</w:t>
      </w:r>
    </w:p>
    <w:p w14:paraId="3B0E2956" w14:textId="77777777" w:rsidR="00AB0373" w:rsidRDefault="00AB0373" w:rsidP="00AB0373">
      <w:pPr>
        <w:pStyle w:val="Code"/>
      </w:pPr>
    </w:p>
    <w:p w14:paraId="2954A8FA" w14:textId="77777777" w:rsidR="00AB0373" w:rsidRDefault="00AB0373" w:rsidP="00AB0373">
      <w:pPr>
        <w:pStyle w:val="Code"/>
      </w:pPr>
      <w:r>
        <w:t>IMSI ::= NumericString (SIZE(6..15))</w:t>
      </w:r>
    </w:p>
    <w:p w14:paraId="2FE34567" w14:textId="77777777" w:rsidR="00AB0373" w:rsidRDefault="00AB0373" w:rsidP="00AB0373">
      <w:pPr>
        <w:pStyle w:val="Code"/>
      </w:pPr>
    </w:p>
    <w:p w14:paraId="3CEA5E4E" w14:textId="77777777" w:rsidR="00AB0373" w:rsidRDefault="00AB0373" w:rsidP="00AB0373">
      <w:pPr>
        <w:pStyle w:val="Code"/>
      </w:pPr>
      <w:r>
        <w:t>Initiator ::= ENUMERATED</w:t>
      </w:r>
    </w:p>
    <w:p w14:paraId="0630A0AB" w14:textId="77777777" w:rsidR="00AB0373" w:rsidRDefault="00AB0373" w:rsidP="00AB0373">
      <w:pPr>
        <w:pStyle w:val="Code"/>
      </w:pPr>
      <w:r>
        <w:t>{</w:t>
      </w:r>
    </w:p>
    <w:p w14:paraId="12907ACB" w14:textId="77777777" w:rsidR="00AB0373" w:rsidRDefault="00AB0373" w:rsidP="00AB0373">
      <w:pPr>
        <w:pStyle w:val="Code"/>
      </w:pPr>
      <w:r>
        <w:t xml:space="preserve">    uE(1),</w:t>
      </w:r>
    </w:p>
    <w:p w14:paraId="4BC379D7" w14:textId="77777777" w:rsidR="00AB0373" w:rsidRDefault="00AB0373" w:rsidP="00AB0373">
      <w:pPr>
        <w:pStyle w:val="Code"/>
      </w:pPr>
      <w:r>
        <w:t xml:space="preserve">    network(2),</w:t>
      </w:r>
    </w:p>
    <w:p w14:paraId="2525FA82" w14:textId="77777777" w:rsidR="00AB0373" w:rsidRDefault="00AB0373" w:rsidP="00AB0373">
      <w:pPr>
        <w:pStyle w:val="Code"/>
      </w:pPr>
      <w:r>
        <w:t xml:space="preserve">    unknown(3)</w:t>
      </w:r>
    </w:p>
    <w:p w14:paraId="3D08190E" w14:textId="77777777" w:rsidR="00AB0373" w:rsidRDefault="00AB0373" w:rsidP="00AB0373">
      <w:pPr>
        <w:pStyle w:val="Code"/>
      </w:pPr>
      <w:r>
        <w:t>}</w:t>
      </w:r>
    </w:p>
    <w:p w14:paraId="7AB60107" w14:textId="77777777" w:rsidR="00AB0373" w:rsidRDefault="00AB0373" w:rsidP="00AB0373">
      <w:pPr>
        <w:pStyle w:val="Code"/>
      </w:pPr>
    </w:p>
    <w:p w14:paraId="33526CAB" w14:textId="77777777" w:rsidR="00AB0373" w:rsidRDefault="00AB0373" w:rsidP="00AB0373">
      <w:pPr>
        <w:pStyle w:val="Code"/>
      </w:pPr>
      <w:r>
        <w:t>IPAddress ::= CHOICE</w:t>
      </w:r>
    </w:p>
    <w:p w14:paraId="7C1FB129" w14:textId="77777777" w:rsidR="00AB0373" w:rsidRDefault="00AB0373" w:rsidP="00AB0373">
      <w:pPr>
        <w:pStyle w:val="Code"/>
      </w:pPr>
      <w:r>
        <w:t>{</w:t>
      </w:r>
    </w:p>
    <w:p w14:paraId="66DC7850" w14:textId="77777777" w:rsidR="00AB0373" w:rsidRDefault="00AB0373" w:rsidP="00AB0373">
      <w:pPr>
        <w:pStyle w:val="Code"/>
      </w:pPr>
      <w:r>
        <w:t xml:space="preserve">    iPv4Address [1] IPv4Address,</w:t>
      </w:r>
    </w:p>
    <w:p w14:paraId="3300902C" w14:textId="77777777" w:rsidR="00AB0373" w:rsidRDefault="00AB0373" w:rsidP="00AB0373">
      <w:pPr>
        <w:pStyle w:val="Code"/>
      </w:pPr>
      <w:r>
        <w:t xml:space="preserve">    iPv6Address [2] IPv6Address</w:t>
      </w:r>
    </w:p>
    <w:p w14:paraId="37A7AC2C" w14:textId="77777777" w:rsidR="00AB0373" w:rsidRDefault="00AB0373" w:rsidP="00AB0373">
      <w:pPr>
        <w:pStyle w:val="Code"/>
      </w:pPr>
      <w:r>
        <w:t>}</w:t>
      </w:r>
    </w:p>
    <w:p w14:paraId="3684D2B3" w14:textId="77777777" w:rsidR="00AB0373" w:rsidRDefault="00AB0373" w:rsidP="00AB0373">
      <w:pPr>
        <w:pStyle w:val="Code"/>
      </w:pPr>
    </w:p>
    <w:p w14:paraId="2093F824" w14:textId="77777777" w:rsidR="00AB0373" w:rsidRDefault="00AB0373" w:rsidP="00AB0373">
      <w:pPr>
        <w:pStyle w:val="Code"/>
      </w:pPr>
      <w:r>
        <w:t>IPv4Address ::= OCTET STRING (SIZE(4))</w:t>
      </w:r>
    </w:p>
    <w:p w14:paraId="67A3521F" w14:textId="77777777" w:rsidR="00AB0373" w:rsidRDefault="00AB0373" w:rsidP="00AB0373">
      <w:pPr>
        <w:pStyle w:val="Code"/>
      </w:pPr>
    </w:p>
    <w:p w14:paraId="7F924F51" w14:textId="77777777" w:rsidR="00AB0373" w:rsidRDefault="00AB0373" w:rsidP="00AB0373">
      <w:pPr>
        <w:pStyle w:val="Code"/>
      </w:pPr>
      <w:r>
        <w:t>IPv6Address ::= OCTET STRING (SIZE(16))</w:t>
      </w:r>
    </w:p>
    <w:p w14:paraId="2AF9D162" w14:textId="77777777" w:rsidR="00AB0373" w:rsidRDefault="00AB0373" w:rsidP="00AB0373">
      <w:pPr>
        <w:pStyle w:val="Code"/>
      </w:pPr>
    </w:p>
    <w:p w14:paraId="4CE2794A" w14:textId="77777777" w:rsidR="00AB0373" w:rsidRDefault="00AB0373" w:rsidP="00AB0373">
      <w:pPr>
        <w:pStyle w:val="Code"/>
      </w:pPr>
      <w:r>
        <w:t>IPv6FlowLabel ::= INTEGER(0..1048575)</w:t>
      </w:r>
    </w:p>
    <w:p w14:paraId="2753D9CF" w14:textId="77777777" w:rsidR="00AB0373" w:rsidRDefault="00AB0373" w:rsidP="00AB0373">
      <w:pPr>
        <w:pStyle w:val="Code"/>
      </w:pPr>
    </w:p>
    <w:p w14:paraId="56D7B071" w14:textId="77777777" w:rsidR="00AB0373" w:rsidRDefault="00AB0373" w:rsidP="00AB0373">
      <w:pPr>
        <w:pStyle w:val="Code"/>
      </w:pPr>
      <w:r>
        <w:t>MACAddress ::= OCTET STRING (SIZE(6))</w:t>
      </w:r>
    </w:p>
    <w:p w14:paraId="2B98BB84" w14:textId="77777777" w:rsidR="00AB0373" w:rsidRDefault="00AB0373" w:rsidP="00AB0373">
      <w:pPr>
        <w:pStyle w:val="Code"/>
      </w:pPr>
    </w:p>
    <w:p w14:paraId="1D5E6FFA" w14:textId="77777777" w:rsidR="00AB0373" w:rsidRDefault="00AB0373" w:rsidP="00AB0373">
      <w:pPr>
        <w:pStyle w:val="Code"/>
      </w:pPr>
      <w:r>
        <w:t>MCC ::= NumericString (SIZE(3))</w:t>
      </w:r>
    </w:p>
    <w:p w14:paraId="4AFA8610" w14:textId="77777777" w:rsidR="00AB0373" w:rsidRDefault="00AB0373" w:rsidP="00AB0373">
      <w:pPr>
        <w:pStyle w:val="Code"/>
      </w:pPr>
    </w:p>
    <w:p w14:paraId="07F5EF27" w14:textId="77777777" w:rsidR="00AB0373" w:rsidRDefault="00AB0373" w:rsidP="00AB0373">
      <w:pPr>
        <w:pStyle w:val="Code"/>
      </w:pPr>
      <w:r>
        <w:t>MNC ::= NumericString (SIZE(2..3))</w:t>
      </w:r>
    </w:p>
    <w:p w14:paraId="00E46EC2" w14:textId="77777777" w:rsidR="00AB0373" w:rsidRDefault="00AB0373" w:rsidP="00AB0373">
      <w:pPr>
        <w:pStyle w:val="Code"/>
      </w:pPr>
    </w:p>
    <w:p w14:paraId="5679B5CF" w14:textId="77777777" w:rsidR="00AB0373" w:rsidRDefault="00AB0373" w:rsidP="00AB0373">
      <w:pPr>
        <w:pStyle w:val="Code"/>
      </w:pPr>
      <w:r>
        <w:t>MMEID ::= SEQUENCE</w:t>
      </w:r>
    </w:p>
    <w:p w14:paraId="16409BEC" w14:textId="77777777" w:rsidR="00AB0373" w:rsidRDefault="00AB0373" w:rsidP="00AB0373">
      <w:pPr>
        <w:pStyle w:val="Code"/>
      </w:pPr>
      <w:r>
        <w:t>{</w:t>
      </w:r>
    </w:p>
    <w:p w14:paraId="47AA63E2" w14:textId="77777777" w:rsidR="00AB0373" w:rsidRDefault="00AB0373" w:rsidP="00AB0373">
      <w:pPr>
        <w:pStyle w:val="Code"/>
      </w:pPr>
      <w:r>
        <w:t xml:space="preserve">    mMEGI       [1] MMEGI,</w:t>
      </w:r>
    </w:p>
    <w:p w14:paraId="6EC6A2F3" w14:textId="77777777" w:rsidR="00AB0373" w:rsidRDefault="00AB0373" w:rsidP="00AB0373">
      <w:pPr>
        <w:pStyle w:val="Code"/>
      </w:pPr>
      <w:r>
        <w:t xml:space="preserve">    mMEC        [2] MMEC</w:t>
      </w:r>
    </w:p>
    <w:p w14:paraId="556639EA" w14:textId="77777777" w:rsidR="00AB0373" w:rsidRDefault="00AB0373" w:rsidP="00AB0373">
      <w:pPr>
        <w:pStyle w:val="Code"/>
      </w:pPr>
      <w:r>
        <w:t>}</w:t>
      </w:r>
    </w:p>
    <w:p w14:paraId="4DC8A6BD" w14:textId="77777777" w:rsidR="00AB0373" w:rsidRDefault="00AB0373" w:rsidP="00AB0373">
      <w:pPr>
        <w:pStyle w:val="Code"/>
      </w:pPr>
    </w:p>
    <w:p w14:paraId="25B18D9C" w14:textId="77777777" w:rsidR="00AB0373" w:rsidRDefault="00AB0373" w:rsidP="00AB0373">
      <w:pPr>
        <w:pStyle w:val="Code"/>
      </w:pPr>
      <w:r>
        <w:t>MMEC ::= NumericString</w:t>
      </w:r>
    </w:p>
    <w:p w14:paraId="27925132" w14:textId="77777777" w:rsidR="00AB0373" w:rsidRDefault="00AB0373" w:rsidP="00AB0373">
      <w:pPr>
        <w:pStyle w:val="Code"/>
      </w:pPr>
    </w:p>
    <w:p w14:paraId="3341B57E" w14:textId="77777777" w:rsidR="00AB0373" w:rsidRDefault="00AB0373" w:rsidP="00AB0373">
      <w:pPr>
        <w:pStyle w:val="Code"/>
      </w:pPr>
      <w:r>
        <w:t>MMEGI ::= NumericString</w:t>
      </w:r>
    </w:p>
    <w:p w14:paraId="7ADC83CD" w14:textId="77777777" w:rsidR="00AB0373" w:rsidRDefault="00AB0373" w:rsidP="00AB0373">
      <w:pPr>
        <w:pStyle w:val="Code"/>
      </w:pPr>
    </w:p>
    <w:p w14:paraId="78B9584A" w14:textId="77777777" w:rsidR="00AB0373" w:rsidRDefault="00AB0373" w:rsidP="00AB0373">
      <w:pPr>
        <w:pStyle w:val="Code"/>
      </w:pPr>
      <w:r>
        <w:t>MSISDN ::= NumericString (SIZE(1..15))</w:t>
      </w:r>
    </w:p>
    <w:p w14:paraId="797D02CB" w14:textId="77777777" w:rsidR="00AB0373" w:rsidRDefault="00AB0373" w:rsidP="00AB0373">
      <w:pPr>
        <w:pStyle w:val="Code"/>
      </w:pPr>
    </w:p>
    <w:p w14:paraId="4BE125F3" w14:textId="77777777" w:rsidR="00AB0373" w:rsidRDefault="00AB0373" w:rsidP="00AB0373">
      <w:pPr>
        <w:pStyle w:val="Code"/>
      </w:pPr>
      <w:r>
        <w:t>NAI ::= UTF8String</w:t>
      </w:r>
    </w:p>
    <w:p w14:paraId="1779AD07" w14:textId="77777777" w:rsidR="00AB0373" w:rsidRDefault="00AB0373" w:rsidP="00AB0373">
      <w:pPr>
        <w:pStyle w:val="Code"/>
      </w:pPr>
    </w:p>
    <w:p w14:paraId="31EF9F8A" w14:textId="77777777" w:rsidR="00AB0373" w:rsidRDefault="00AB0373" w:rsidP="00AB0373">
      <w:pPr>
        <w:pStyle w:val="Code"/>
      </w:pPr>
      <w:r>
        <w:t>NextLayerProtocol ::= INTEGER(0..255)</w:t>
      </w:r>
    </w:p>
    <w:p w14:paraId="50C83B3C" w14:textId="77777777" w:rsidR="00AB0373" w:rsidRDefault="00AB0373" w:rsidP="00AB0373">
      <w:pPr>
        <w:pStyle w:val="Code"/>
      </w:pPr>
    </w:p>
    <w:p w14:paraId="2C955F4A" w14:textId="77777777" w:rsidR="00AB0373" w:rsidRDefault="00AB0373" w:rsidP="00AB0373">
      <w:pPr>
        <w:pStyle w:val="Code"/>
      </w:pPr>
      <w:r>
        <w:t>NonLocalID ::= ENUMERATED</w:t>
      </w:r>
    </w:p>
    <w:p w14:paraId="79756256" w14:textId="77777777" w:rsidR="00AB0373" w:rsidRDefault="00AB0373" w:rsidP="00AB0373">
      <w:pPr>
        <w:pStyle w:val="Code"/>
      </w:pPr>
      <w:r>
        <w:t>{</w:t>
      </w:r>
    </w:p>
    <w:p w14:paraId="274A6FE2" w14:textId="77777777" w:rsidR="00AB0373" w:rsidRDefault="00AB0373" w:rsidP="00AB0373">
      <w:pPr>
        <w:pStyle w:val="Code"/>
      </w:pPr>
      <w:r>
        <w:t xml:space="preserve">    local(1),</w:t>
      </w:r>
    </w:p>
    <w:p w14:paraId="6DB307A4" w14:textId="77777777" w:rsidR="00AB0373" w:rsidRDefault="00AB0373" w:rsidP="00AB0373">
      <w:pPr>
        <w:pStyle w:val="Code"/>
      </w:pPr>
      <w:r>
        <w:t xml:space="preserve">    nonLocal(2)</w:t>
      </w:r>
    </w:p>
    <w:p w14:paraId="083916EB" w14:textId="77777777" w:rsidR="00AB0373" w:rsidRDefault="00AB0373" w:rsidP="00AB0373">
      <w:pPr>
        <w:pStyle w:val="Code"/>
      </w:pPr>
      <w:r>
        <w:t>}</w:t>
      </w:r>
    </w:p>
    <w:p w14:paraId="1130DE0F" w14:textId="77777777" w:rsidR="00AB0373" w:rsidRDefault="00AB0373" w:rsidP="00AB0373">
      <w:pPr>
        <w:pStyle w:val="Code"/>
      </w:pPr>
    </w:p>
    <w:p w14:paraId="1AC3B121" w14:textId="77777777" w:rsidR="00AB0373" w:rsidRDefault="00AB0373" w:rsidP="00AB0373">
      <w:pPr>
        <w:pStyle w:val="Code"/>
      </w:pPr>
      <w:r>
        <w:t>NSSAI ::= SEQUENCE OF SNSSAI</w:t>
      </w:r>
    </w:p>
    <w:p w14:paraId="606F03FF" w14:textId="77777777" w:rsidR="00AB0373" w:rsidRDefault="00AB0373" w:rsidP="00AB0373">
      <w:pPr>
        <w:pStyle w:val="Code"/>
      </w:pPr>
    </w:p>
    <w:p w14:paraId="1DF932A4" w14:textId="77777777" w:rsidR="00AB0373" w:rsidRDefault="00AB0373" w:rsidP="00AB0373">
      <w:pPr>
        <w:pStyle w:val="Code"/>
      </w:pPr>
      <w:r>
        <w:t>PLMNID ::= SEQUENCE</w:t>
      </w:r>
    </w:p>
    <w:p w14:paraId="7C1891B8" w14:textId="77777777" w:rsidR="00AB0373" w:rsidRDefault="00AB0373" w:rsidP="00AB0373">
      <w:pPr>
        <w:pStyle w:val="Code"/>
      </w:pPr>
      <w:r>
        <w:t>{</w:t>
      </w:r>
    </w:p>
    <w:p w14:paraId="559B3F5F" w14:textId="77777777" w:rsidR="00AB0373" w:rsidRDefault="00AB0373" w:rsidP="00AB0373">
      <w:pPr>
        <w:pStyle w:val="Code"/>
      </w:pPr>
      <w:r>
        <w:t xml:space="preserve">    mCC [1] MCC,</w:t>
      </w:r>
    </w:p>
    <w:p w14:paraId="3FDAFF58" w14:textId="77777777" w:rsidR="00AB0373" w:rsidRDefault="00AB0373" w:rsidP="00AB0373">
      <w:pPr>
        <w:pStyle w:val="Code"/>
      </w:pPr>
      <w:r>
        <w:t xml:space="preserve">    mNC [2] MNC</w:t>
      </w:r>
    </w:p>
    <w:p w14:paraId="4F82B905" w14:textId="77777777" w:rsidR="00AB0373" w:rsidRDefault="00AB0373" w:rsidP="00AB0373">
      <w:pPr>
        <w:pStyle w:val="Code"/>
      </w:pPr>
      <w:r>
        <w:t>}</w:t>
      </w:r>
    </w:p>
    <w:p w14:paraId="6500DDCA" w14:textId="77777777" w:rsidR="00AB0373" w:rsidRDefault="00AB0373" w:rsidP="00AB0373">
      <w:pPr>
        <w:pStyle w:val="Code"/>
      </w:pPr>
    </w:p>
    <w:p w14:paraId="6D497A94" w14:textId="77777777" w:rsidR="00AB0373" w:rsidRDefault="00AB0373" w:rsidP="00AB0373">
      <w:pPr>
        <w:pStyle w:val="Code"/>
      </w:pPr>
      <w:r>
        <w:t>PDUSessionID ::= INTEGER (0..255)</w:t>
      </w:r>
    </w:p>
    <w:p w14:paraId="36F064B2" w14:textId="77777777" w:rsidR="00AB0373" w:rsidRDefault="00AB0373" w:rsidP="00AB0373">
      <w:pPr>
        <w:pStyle w:val="Code"/>
      </w:pPr>
    </w:p>
    <w:p w14:paraId="3F53CDEA" w14:textId="77777777" w:rsidR="00AB0373" w:rsidRDefault="00AB0373" w:rsidP="00AB0373">
      <w:pPr>
        <w:pStyle w:val="Code"/>
      </w:pPr>
      <w:r>
        <w:t>PDUSessionType ::= ENUMERATED</w:t>
      </w:r>
    </w:p>
    <w:p w14:paraId="0D0F6E44" w14:textId="77777777" w:rsidR="00AB0373" w:rsidRDefault="00AB0373" w:rsidP="00AB0373">
      <w:pPr>
        <w:pStyle w:val="Code"/>
      </w:pPr>
      <w:r>
        <w:t>{</w:t>
      </w:r>
    </w:p>
    <w:p w14:paraId="2405DB88" w14:textId="77777777" w:rsidR="00AB0373" w:rsidRDefault="00AB0373" w:rsidP="00AB0373">
      <w:pPr>
        <w:pStyle w:val="Code"/>
      </w:pPr>
      <w:r>
        <w:t xml:space="preserve">    iPv4(1),</w:t>
      </w:r>
    </w:p>
    <w:p w14:paraId="0FC3A60F" w14:textId="77777777" w:rsidR="00AB0373" w:rsidRDefault="00AB0373" w:rsidP="00AB0373">
      <w:pPr>
        <w:pStyle w:val="Code"/>
      </w:pPr>
      <w:r>
        <w:t xml:space="preserve">    iPv6(2),</w:t>
      </w:r>
    </w:p>
    <w:p w14:paraId="5FC64305" w14:textId="77777777" w:rsidR="00AB0373" w:rsidRDefault="00AB0373" w:rsidP="00AB0373">
      <w:pPr>
        <w:pStyle w:val="Code"/>
      </w:pPr>
      <w:r>
        <w:t xml:space="preserve">    iPv4v6(3),</w:t>
      </w:r>
    </w:p>
    <w:p w14:paraId="54061226" w14:textId="77777777" w:rsidR="00AB0373" w:rsidRDefault="00AB0373" w:rsidP="00AB0373">
      <w:pPr>
        <w:pStyle w:val="Code"/>
      </w:pPr>
      <w:r>
        <w:t xml:space="preserve">    unstructured(4),</w:t>
      </w:r>
    </w:p>
    <w:p w14:paraId="07F314E6" w14:textId="77777777" w:rsidR="00AB0373" w:rsidRDefault="00AB0373" w:rsidP="00AB0373">
      <w:pPr>
        <w:pStyle w:val="Code"/>
      </w:pPr>
      <w:r>
        <w:t xml:space="preserve">    ethernet(5)</w:t>
      </w:r>
    </w:p>
    <w:p w14:paraId="13756DE9" w14:textId="77777777" w:rsidR="00AB0373" w:rsidRDefault="00AB0373" w:rsidP="00AB0373">
      <w:pPr>
        <w:pStyle w:val="Code"/>
      </w:pPr>
      <w:r>
        <w:t>}</w:t>
      </w:r>
    </w:p>
    <w:p w14:paraId="1B063985" w14:textId="77777777" w:rsidR="00AB0373" w:rsidRDefault="00AB0373" w:rsidP="00AB0373">
      <w:pPr>
        <w:pStyle w:val="Code"/>
      </w:pPr>
    </w:p>
    <w:p w14:paraId="58D96DCB" w14:textId="77777777" w:rsidR="00AB0373" w:rsidRDefault="00AB0373" w:rsidP="00AB0373">
      <w:pPr>
        <w:pStyle w:val="Code"/>
      </w:pPr>
      <w:r>
        <w:t>PEI ::= CHOICE</w:t>
      </w:r>
    </w:p>
    <w:p w14:paraId="2855F3B7" w14:textId="77777777" w:rsidR="00AB0373" w:rsidRDefault="00AB0373" w:rsidP="00AB0373">
      <w:pPr>
        <w:pStyle w:val="Code"/>
      </w:pPr>
      <w:r>
        <w:t>{</w:t>
      </w:r>
    </w:p>
    <w:p w14:paraId="04738DB3" w14:textId="77777777" w:rsidR="00AB0373" w:rsidRDefault="00AB0373" w:rsidP="00AB0373">
      <w:pPr>
        <w:pStyle w:val="Code"/>
      </w:pPr>
      <w:r>
        <w:t xml:space="preserve">    iMEI        [1] IMEI,</w:t>
      </w:r>
    </w:p>
    <w:p w14:paraId="600FB3D0" w14:textId="77777777" w:rsidR="00AB0373" w:rsidRDefault="00AB0373" w:rsidP="00AB0373">
      <w:pPr>
        <w:pStyle w:val="Code"/>
      </w:pPr>
      <w:r>
        <w:t xml:space="preserve">    iMEISV      [2] IMEISV,</w:t>
      </w:r>
    </w:p>
    <w:p w14:paraId="55721DB5" w14:textId="77777777" w:rsidR="00AB0373" w:rsidRDefault="00AB0373" w:rsidP="00AB0373">
      <w:pPr>
        <w:pStyle w:val="Code"/>
      </w:pPr>
      <w:r>
        <w:t xml:space="preserve">    mACAddress  [3] MACAddress,</w:t>
      </w:r>
    </w:p>
    <w:p w14:paraId="15EA9F38" w14:textId="77777777" w:rsidR="00AB0373" w:rsidRDefault="00AB0373" w:rsidP="00AB0373">
      <w:pPr>
        <w:pStyle w:val="Code"/>
      </w:pPr>
      <w:r>
        <w:t xml:space="preserve">    eUI64       [4] EUI64</w:t>
      </w:r>
    </w:p>
    <w:p w14:paraId="64EAE17C" w14:textId="77777777" w:rsidR="00AB0373" w:rsidRDefault="00AB0373" w:rsidP="00AB0373">
      <w:pPr>
        <w:pStyle w:val="Code"/>
      </w:pPr>
      <w:r>
        <w:t>}</w:t>
      </w:r>
    </w:p>
    <w:p w14:paraId="21D95074" w14:textId="77777777" w:rsidR="00AB0373" w:rsidRDefault="00AB0373" w:rsidP="00AB0373">
      <w:pPr>
        <w:pStyle w:val="Code"/>
      </w:pPr>
    </w:p>
    <w:p w14:paraId="28F03607" w14:textId="77777777" w:rsidR="00AB0373" w:rsidRDefault="00AB0373" w:rsidP="00AB0373">
      <w:pPr>
        <w:pStyle w:val="Code"/>
      </w:pPr>
      <w:r>
        <w:t>PortNumber ::= INTEGER(0..65535)</w:t>
      </w:r>
    </w:p>
    <w:p w14:paraId="225573C0" w14:textId="77777777" w:rsidR="00AB0373" w:rsidRDefault="00AB0373" w:rsidP="00AB0373">
      <w:pPr>
        <w:pStyle w:val="Code"/>
      </w:pPr>
    </w:p>
    <w:p w14:paraId="434651FC" w14:textId="77777777" w:rsidR="00AB0373" w:rsidRDefault="00AB0373" w:rsidP="00AB0373">
      <w:pPr>
        <w:pStyle w:val="Code"/>
      </w:pPr>
      <w:r>
        <w:t>ProtectionSchemeID ::= INTEGER (0..15)</w:t>
      </w:r>
    </w:p>
    <w:p w14:paraId="7BC40417" w14:textId="77777777" w:rsidR="00AB0373" w:rsidRDefault="00AB0373" w:rsidP="00AB0373">
      <w:pPr>
        <w:pStyle w:val="Code"/>
      </w:pPr>
    </w:p>
    <w:p w14:paraId="29DDD480" w14:textId="77777777" w:rsidR="00AB0373" w:rsidRDefault="00AB0373" w:rsidP="00AB0373">
      <w:pPr>
        <w:pStyle w:val="Code"/>
      </w:pPr>
      <w:r>
        <w:t>RATType ::= ENUMERATED</w:t>
      </w:r>
    </w:p>
    <w:p w14:paraId="3E2E0CF0" w14:textId="77777777" w:rsidR="00AB0373" w:rsidRDefault="00AB0373" w:rsidP="00AB0373">
      <w:pPr>
        <w:pStyle w:val="Code"/>
      </w:pPr>
      <w:r>
        <w:t>{</w:t>
      </w:r>
    </w:p>
    <w:p w14:paraId="07B3363F" w14:textId="77777777" w:rsidR="00AB0373" w:rsidRDefault="00AB0373" w:rsidP="00AB0373">
      <w:pPr>
        <w:pStyle w:val="Code"/>
      </w:pPr>
      <w:r>
        <w:t xml:space="preserve">    nR(1),</w:t>
      </w:r>
    </w:p>
    <w:p w14:paraId="0134C750" w14:textId="77777777" w:rsidR="00AB0373" w:rsidRDefault="00AB0373" w:rsidP="00AB0373">
      <w:pPr>
        <w:pStyle w:val="Code"/>
      </w:pPr>
      <w:r>
        <w:t xml:space="preserve">    eUTRA(2),</w:t>
      </w:r>
    </w:p>
    <w:p w14:paraId="60CEF2EB" w14:textId="77777777" w:rsidR="00AB0373" w:rsidRDefault="00AB0373" w:rsidP="00AB0373">
      <w:pPr>
        <w:pStyle w:val="Code"/>
      </w:pPr>
      <w:r>
        <w:t xml:space="preserve">    wLAN(3),</w:t>
      </w:r>
    </w:p>
    <w:p w14:paraId="7E4A1DAD" w14:textId="77777777" w:rsidR="00AB0373" w:rsidRDefault="00AB0373" w:rsidP="00AB0373">
      <w:pPr>
        <w:pStyle w:val="Code"/>
      </w:pPr>
      <w:r>
        <w:t xml:space="preserve">    virtual(4),</w:t>
      </w:r>
    </w:p>
    <w:p w14:paraId="7C616843" w14:textId="77777777" w:rsidR="00AB0373" w:rsidRDefault="00AB0373" w:rsidP="00AB0373">
      <w:pPr>
        <w:pStyle w:val="Code"/>
      </w:pPr>
      <w:r>
        <w:t xml:space="preserve">    nBIOT(5),</w:t>
      </w:r>
    </w:p>
    <w:p w14:paraId="3FE9BA44" w14:textId="77777777" w:rsidR="00AB0373" w:rsidRDefault="00AB0373" w:rsidP="00AB0373">
      <w:pPr>
        <w:pStyle w:val="Code"/>
      </w:pPr>
      <w:r>
        <w:t xml:space="preserve">    wireline(6),</w:t>
      </w:r>
    </w:p>
    <w:p w14:paraId="049B9A26" w14:textId="77777777" w:rsidR="00AB0373" w:rsidRDefault="00AB0373" w:rsidP="00AB0373">
      <w:pPr>
        <w:pStyle w:val="Code"/>
      </w:pPr>
      <w:r>
        <w:t xml:space="preserve">    wirelineCable(7),</w:t>
      </w:r>
    </w:p>
    <w:p w14:paraId="6075564E" w14:textId="77777777" w:rsidR="00AB0373" w:rsidRDefault="00AB0373" w:rsidP="00AB0373">
      <w:pPr>
        <w:pStyle w:val="Code"/>
      </w:pPr>
      <w:r>
        <w:t xml:space="preserve">    wirelineBBF(8),</w:t>
      </w:r>
    </w:p>
    <w:p w14:paraId="107CD883" w14:textId="77777777" w:rsidR="00AB0373" w:rsidRDefault="00AB0373" w:rsidP="00AB0373">
      <w:pPr>
        <w:pStyle w:val="Code"/>
      </w:pPr>
      <w:r>
        <w:t xml:space="preserve">    lTEM(9),</w:t>
      </w:r>
    </w:p>
    <w:p w14:paraId="208ADBD4" w14:textId="77777777" w:rsidR="00AB0373" w:rsidRDefault="00AB0373" w:rsidP="00AB0373">
      <w:pPr>
        <w:pStyle w:val="Code"/>
      </w:pPr>
      <w:r>
        <w:t xml:space="preserve">    nRU(10),</w:t>
      </w:r>
    </w:p>
    <w:p w14:paraId="0A201D60" w14:textId="77777777" w:rsidR="00AB0373" w:rsidRDefault="00AB0373" w:rsidP="00AB0373">
      <w:pPr>
        <w:pStyle w:val="Code"/>
      </w:pPr>
      <w:r>
        <w:t xml:space="preserve">    eUTRAU(11),</w:t>
      </w:r>
    </w:p>
    <w:p w14:paraId="0D1398B0" w14:textId="77777777" w:rsidR="00AB0373" w:rsidRDefault="00AB0373" w:rsidP="00AB0373">
      <w:pPr>
        <w:pStyle w:val="Code"/>
      </w:pPr>
      <w:r>
        <w:t xml:space="preserve">    trustedN3GA(12),</w:t>
      </w:r>
    </w:p>
    <w:p w14:paraId="43D53CE1" w14:textId="77777777" w:rsidR="00AB0373" w:rsidRDefault="00AB0373" w:rsidP="00AB0373">
      <w:pPr>
        <w:pStyle w:val="Code"/>
      </w:pPr>
      <w:r>
        <w:t xml:space="preserve">    trustedWLAN(13),</w:t>
      </w:r>
    </w:p>
    <w:p w14:paraId="668D4C44" w14:textId="77777777" w:rsidR="00AB0373" w:rsidRDefault="00AB0373" w:rsidP="00AB0373">
      <w:pPr>
        <w:pStyle w:val="Code"/>
      </w:pPr>
      <w:r>
        <w:t xml:space="preserve">    uTRA(14),</w:t>
      </w:r>
    </w:p>
    <w:p w14:paraId="55B3C650" w14:textId="77777777" w:rsidR="00AB0373" w:rsidRDefault="00AB0373" w:rsidP="00AB0373">
      <w:pPr>
        <w:pStyle w:val="Code"/>
      </w:pPr>
      <w:r>
        <w:t xml:space="preserve">    gERA(15)</w:t>
      </w:r>
    </w:p>
    <w:p w14:paraId="6CCBBD55" w14:textId="77777777" w:rsidR="00AB0373" w:rsidRDefault="00AB0373" w:rsidP="00AB0373">
      <w:pPr>
        <w:pStyle w:val="Code"/>
      </w:pPr>
      <w:r>
        <w:t>}</w:t>
      </w:r>
    </w:p>
    <w:p w14:paraId="5F2B50A6" w14:textId="77777777" w:rsidR="00AB0373" w:rsidRDefault="00AB0373" w:rsidP="00AB0373">
      <w:pPr>
        <w:pStyle w:val="Code"/>
      </w:pPr>
    </w:p>
    <w:p w14:paraId="1BC1EA5E" w14:textId="77777777" w:rsidR="00AB0373" w:rsidRDefault="00AB0373" w:rsidP="00AB0373">
      <w:pPr>
        <w:pStyle w:val="Code"/>
      </w:pPr>
      <w:r>
        <w:t>RejectedNSSAI ::= SEQUENCE OF RejectedSNSSAI</w:t>
      </w:r>
    </w:p>
    <w:p w14:paraId="7948C780" w14:textId="77777777" w:rsidR="00AB0373" w:rsidRDefault="00AB0373" w:rsidP="00AB0373">
      <w:pPr>
        <w:pStyle w:val="Code"/>
      </w:pPr>
    </w:p>
    <w:p w14:paraId="781A71E8" w14:textId="77777777" w:rsidR="00AB0373" w:rsidRDefault="00AB0373" w:rsidP="00AB0373">
      <w:pPr>
        <w:pStyle w:val="Code"/>
      </w:pPr>
      <w:r>
        <w:t>RejectedSNSSAI ::= SEQUENCE</w:t>
      </w:r>
    </w:p>
    <w:p w14:paraId="2990CD97" w14:textId="77777777" w:rsidR="00AB0373" w:rsidRDefault="00AB0373" w:rsidP="00AB0373">
      <w:pPr>
        <w:pStyle w:val="Code"/>
      </w:pPr>
      <w:r>
        <w:t>{</w:t>
      </w:r>
    </w:p>
    <w:p w14:paraId="332BDA85" w14:textId="77777777" w:rsidR="00AB0373" w:rsidRDefault="00AB0373" w:rsidP="00AB0373">
      <w:pPr>
        <w:pStyle w:val="Code"/>
      </w:pPr>
      <w:r>
        <w:t xml:space="preserve">    causeValue  [1] RejectedSliceCauseValue,</w:t>
      </w:r>
    </w:p>
    <w:p w14:paraId="346AF0CA" w14:textId="77777777" w:rsidR="00AB0373" w:rsidRDefault="00AB0373" w:rsidP="00AB0373">
      <w:pPr>
        <w:pStyle w:val="Code"/>
      </w:pPr>
      <w:r>
        <w:t xml:space="preserve">    sNSSAI      [2] SNSSAI</w:t>
      </w:r>
    </w:p>
    <w:p w14:paraId="05A4525F" w14:textId="77777777" w:rsidR="00AB0373" w:rsidRDefault="00AB0373" w:rsidP="00AB0373">
      <w:pPr>
        <w:pStyle w:val="Code"/>
      </w:pPr>
      <w:r>
        <w:t>}</w:t>
      </w:r>
    </w:p>
    <w:p w14:paraId="0BF8C9F3" w14:textId="77777777" w:rsidR="00AB0373" w:rsidRDefault="00AB0373" w:rsidP="00AB0373">
      <w:pPr>
        <w:pStyle w:val="Code"/>
      </w:pPr>
    </w:p>
    <w:p w14:paraId="62683509" w14:textId="77777777" w:rsidR="00AB0373" w:rsidRDefault="00AB0373" w:rsidP="00AB0373">
      <w:pPr>
        <w:pStyle w:val="Code"/>
      </w:pPr>
      <w:r>
        <w:t>RejectedSliceCauseValue ::= INTEGER (0..255)</w:t>
      </w:r>
    </w:p>
    <w:p w14:paraId="52C7783B" w14:textId="77777777" w:rsidR="00AB0373" w:rsidRDefault="00AB0373" w:rsidP="00AB0373">
      <w:pPr>
        <w:pStyle w:val="Code"/>
      </w:pPr>
    </w:p>
    <w:p w14:paraId="495C40BB" w14:textId="77777777" w:rsidR="00AB0373" w:rsidRDefault="00AB0373" w:rsidP="00AB0373">
      <w:pPr>
        <w:pStyle w:val="Code"/>
      </w:pPr>
      <w:r>
        <w:t>RoutingIndicator ::= INTEGER (0..9999)</w:t>
      </w:r>
    </w:p>
    <w:p w14:paraId="732C22D8" w14:textId="77777777" w:rsidR="00AB0373" w:rsidRDefault="00AB0373" w:rsidP="00AB0373">
      <w:pPr>
        <w:pStyle w:val="Code"/>
      </w:pPr>
    </w:p>
    <w:p w14:paraId="7F419B4C" w14:textId="77777777" w:rsidR="00AB0373" w:rsidRDefault="00AB0373" w:rsidP="00AB0373">
      <w:pPr>
        <w:pStyle w:val="Code"/>
      </w:pPr>
      <w:r>
        <w:t>SchemeOutput ::= OCTET STRING</w:t>
      </w:r>
    </w:p>
    <w:p w14:paraId="12EFA2EE" w14:textId="77777777" w:rsidR="00AB0373" w:rsidRDefault="00AB0373" w:rsidP="00AB0373">
      <w:pPr>
        <w:pStyle w:val="Code"/>
      </w:pPr>
    </w:p>
    <w:p w14:paraId="0E4A42BB" w14:textId="77777777" w:rsidR="00AB0373" w:rsidRDefault="00AB0373" w:rsidP="00AB0373">
      <w:pPr>
        <w:pStyle w:val="Code"/>
      </w:pPr>
      <w:r>
        <w:t>SIPURI ::= UTF8String</w:t>
      </w:r>
    </w:p>
    <w:p w14:paraId="51EEB13C" w14:textId="77777777" w:rsidR="00AB0373" w:rsidRDefault="00AB0373" w:rsidP="00AB0373">
      <w:pPr>
        <w:pStyle w:val="Code"/>
      </w:pPr>
    </w:p>
    <w:p w14:paraId="4D123891" w14:textId="77777777" w:rsidR="00AB0373" w:rsidRDefault="00AB0373" w:rsidP="00AB0373">
      <w:pPr>
        <w:pStyle w:val="Code"/>
      </w:pPr>
      <w:r>
        <w:t>Slice ::= SEQUENCE</w:t>
      </w:r>
    </w:p>
    <w:p w14:paraId="4F10F07C" w14:textId="77777777" w:rsidR="00AB0373" w:rsidRDefault="00AB0373" w:rsidP="00AB0373">
      <w:pPr>
        <w:pStyle w:val="Code"/>
      </w:pPr>
      <w:r>
        <w:t>{</w:t>
      </w:r>
    </w:p>
    <w:p w14:paraId="57E6AEC5" w14:textId="77777777" w:rsidR="00AB0373" w:rsidRDefault="00AB0373" w:rsidP="00AB0373">
      <w:pPr>
        <w:pStyle w:val="Code"/>
      </w:pPr>
      <w:r>
        <w:t xml:space="preserve">    allowedNSSAI        [1] NSSAI OPTIONAL,</w:t>
      </w:r>
    </w:p>
    <w:p w14:paraId="47CBA0B8" w14:textId="77777777" w:rsidR="00AB0373" w:rsidRDefault="00AB0373" w:rsidP="00AB0373">
      <w:pPr>
        <w:pStyle w:val="Code"/>
      </w:pPr>
      <w:r>
        <w:t xml:space="preserve">    configuredNSSAI     [2] NSSAI OPTIONAL,</w:t>
      </w:r>
    </w:p>
    <w:p w14:paraId="69E194EC" w14:textId="77777777" w:rsidR="00AB0373" w:rsidRDefault="00AB0373" w:rsidP="00AB0373">
      <w:pPr>
        <w:pStyle w:val="Code"/>
      </w:pPr>
      <w:r>
        <w:t xml:space="preserve">    rejectedNSSAI       [3] RejectedNSSAI OPTIONAL</w:t>
      </w:r>
    </w:p>
    <w:p w14:paraId="0E1B1906" w14:textId="77777777" w:rsidR="00AB0373" w:rsidRDefault="00AB0373" w:rsidP="00AB0373">
      <w:pPr>
        <w:pStyle w:val="Code"/>
      </w:pPr>
      <w:r>
        <w:t>}</w:t>
      </w:r>
    </w:p>
    <w:p w14:paraId="409BB540" w14:textId="77777777" w:rsidR="00AB0373" w:rsidRDefault="00AB0373" w:rsidP="00AB0373">
      <w:pPr>
        <w:pStyle w:val="Code"/>
      </w:pPr>
    </w:p>
    <w:p w14:paraId="30852953" w14:textId="77777777" w:rsidR="00AB0373" w:rsidRDefault="00AB0373" w:rsidP="00AB0373">
      <w:pPr>
        <w:pStyle w:val="Code"/>
      </w:pPr>
      <w:r>
        <w:t>SMPDUDNRequest ::= OCTET STRING</w:t>
      </w:r>
    </w:p>
    <w:p w14:paraId="7F8F1D28" w14:textId="77777777" w:rsidR="00AB0373" w:rsidRDefault="00AB0373" w:rsidP="00AB0373">
      <w:pPr>
        <w:pStyle w:val="Code"/>
      </w:pPr>
    </w:p>
    <w:p w14:paraId="305E76BA" w14:textId="77777777" w:rsidR="00AB0373" w:rsidRDefault="00AB0373" w:rsidP="00AB0373">
      <w:pPr>
        <w:pStyle w:val="Code"/>
      </w:pPr>
      <w:r>
        <w:t>SNSSAI ::= SEQUENCE</w:t>
      </w:r>
    </w:p>
    <w:p w14:paraId="32FD8654" w14:textId="77777777" w:rsidR="00AB0373" w:rsidRDefault="00AB0373" w:rsidP="00AB0373">
      <w:pPr>
        <w:pStyle w:val="Code"/>
      </w:pPr>
      <w:r>
        <w:t>{</w:t>
      </w:r>
    </w:p>
    <w:p w14:paraId="4317064E" w14:textId="77777777" w:rsidR="00AB0373" w:rsidRDefault="00AB0373" w:rsidP="00AB0373">
      <w:pPr>
        <w:pStyle w:val="Code"/>
      </w:pPr>
      <w:r>
        <w:t xml:space="preserve">    sliceServiceType    [1] INTEGER (0..255),</w:t>
      </w:r>
    </w:p>
    <w:p w14:paraId="6559A43E" w14:textId="77777777" w:rsidR="00AB0373" w:rsidRDefault="00AB0373" w:rsidP="00AB0373">
      <w:pPr>
        <w:pStyle w:val="Code"/>
      </w:pPr>
      <w:r>
        <w:t xml:space="preserve">    sliceDifferentiator [2] OCTET STRING (SIZE(3)) OPTIONAL</w:t>
      </w:r>
    </w:p>
    <w:p w14:paraId="3AFECA6C" w14:textId="77777777" w:rsidR="00AB0373" w:rsidRDefault="00AB0373" w:rsidP="00AB0373">
      <w:pPr>
        <w:pStyle w:val="Code"/>
      </w:pPr>
      <w:r>
        <w:t>}</w:t>
      </w:r>
    </w:p>
    <w:p w14:paraId="5BA85A4A" w14:textId="77777777" w:rsidR="00AB0373" w:rsidRDefault="00AB0373" w:rsidP="00AB0373">
      <w:pPr>
        <w:pStyle w:val="Code"/>
      </w:pPr>
    </w:p>
    <w:p w14:paraId="649CA68B" w14:textId="77777777" w:rsidR="00AB0373" w:rsidRDefault="00AB0373" w:rsidP="00AB0373">
      <w:pPr>
        <w:pStyle w:val="Code"/>
      </w:pPr>
      <w:r>
        <w:t>SUCI ::= SEQUENCE</w:t>
      </w:r>
    </w:p>
    <w:p w14:paraId="68ADFE48" w14:textId="77777777" w:rsidR="00AB0373" w:rsidRDefault="00AB0373" w:rsidP="00AB0373">
      <w:pPr>
        <w:pStyle w:val="Code"/>
      </w:pPr>
      <w:r>
        <w:t>{</w:t>
      </w:r>
    </w:p>
    <w:p w14:paraId="7600FD8C" w14:textId="77777777" w:rsidR="00AB0373" w:rsidRDefault="00AB0373" w:rsidP="00AB0373">
      <w:pPr>
        <w:pStyle w:val="Code"/>
      </w:pPr>
      <w:r>
        <w:t xml:space="preserve">    mCC                         [1] MCC,</w:t>
      </w:r>
    </w:p>
    <w:p w14:paraId="1F0BEB8F" w14:textId="77777777" w:rsidR="00AB0373" w:rsidRDefault="00AB0373" w:rsidP="00AB0373">
      <w:pPr>
        <w:pStyle w:val="Code"/>
      </w:pPr>
      <w:r>
        <w:t xml:space="preserve">    mNC                         [2] MNC,</w:t>
      </w:r>
    </w:p>
    <w:p w14:paraId="27587EA1" w14:textId="77777777" w:rsidR="00AB0373" w:rsidRDefault="00AB0373" w:rsidP="00AB0373">
      <w:pPr>
        <w:pStyle w:val="Code"/>
      </w:pPr>
      <w:r>
        <w:t xml:space="preserve">    routingIndicator            [3] RoutingIndicator,</w:t>
      </w:r>
    </w:p>
    <w:p w14:paraId="08FEAA61" w14:textId="77777777" w:rsidR="00AB0373" w:rsidRDefault="00AB0373" w:rsidP="00AB0373">
      <w:pPr>
        <w:pStyle w:val="Code"/>
      </w:pPr>
      <w:r>
        <w:t xml:space="preserve">    protectionSchemeID          [4] ProtectionSchemeID,</w:t>
      </w:r>
    </w:p>
    <w:p w14:paraId="2CDAEE15" w14:textId="77777777" w:rsidR="00AB0373" w:rsidRDefault="00AB0373" w:rsidP="00AB0373">
      <w:pPr>
        <w:pStyle w:val="Code"/>
      </w:pPr>
      <w:r>
        <w:t xml:space="preserve">    homeNetworkPublicKeyID      [5] HomeNetworkPublicKeyID,</w:t>
      </w:r>
    </w:p>
    <w:p w14:paraId="65EC60DC" w14:textId="77777777" w:rsidR="00AB0373" w:rsidRDefault="00AB0373" w:rsidP="00AB0373">
      <w:pPr>
        <w:pStyle w:val="Code"/>
      </w:pPr>
      <w:r>
        <w:t xml:space="preserve">    schemeOutput                [6] SchemeOutput,</w:t>
      </w:r>
    </w:p>
    <w:p w14:paraId="384CD1D5" w14:textId="77777777" w:rsidR="00AB0373" w:rsidRDefault="00AB0373" w:rsidP="00AB0373">
      <w:pPr>
        <w:pStyle w:val="Code"/>
      </w:pPr>
      <w:r>
        <w:t xml:space="preserve">    routingIndicatorLength      [7] INTEGER (1..4) OPTIONAL</w:t>
      </w:r>
    </w:p>
    <w:p w14:paraId="761AA028" w14:textId="77777777" w:rsidR="00AB0373" w:rsidRDefault="00AB0373" w:rsidP="00AB0373">
      <w:pPr>
        <w:pStyle w:val="Code"/>
      </w:pPr>
      <w:r>
        <w:t xml:space="preserve">      -- shall be included if different from the number of</w:t>
      </w:r>
    </w:p>
    <w:p w14:paraId="767F1F2E" w14:textId="77777777" w:rsidR="00AB0373" w:rsidRDefault="00AB0373" w:rsidP="00AB0373">
      <w:pPr>
        <w:pStyle w:val="Code"/>
      </w:pPr>
      <w:r>
        <w:t xml:space="preserve">      -- meaningful digits given in routingIndicator</w:t>
      </w:r>
    </w:p>
    <w:p w14:paraId="05DC2346" w14:textId="77777777" w:rsidR="00AB0373" w:rsidRDefault="00AB0373" w:rsidP="00AB0373">
      <w:pPr>
        <w:pStyle w:val="Code"/>
      </w:pPr>
      <w:r>
        <w:t>}</w:t>
      </w:r>
    </w:p>
    <w:p w14:paraId="6941D5C5" w14:textId="77777777" w:rsidR="00AB0373" w:rsidRDefault="00AB0373" w:rsidP="00AB0373">
      <w:pPr>
        <w:pStyle w:val="Code"/>
      </w:pPr>
    </w:p>
    <w:p w14:paraId="1DB2E041" w14:textId="77777777" w:rsidR="00AB0373" w:rsidRDefault="00AB0373" w:rsidP="00AB0373">
      <w:pPr>
        <w:pStyle w:val="Code"/>
      </w:pPr>
      <w:r>
        <w:t>SUPI ::= CHOICE</w:t>
      </w:r>
    </w:p>
    <w:p w14:paraId="7251D07D" w14:textId="77777777" w:rsidR="00AB0373" w:rsidRDefault="00AB0373" w:rsidP="00AB0373">
      <w:pPr>
        <w:pStyle w:val="Code"/>
      </w:pPr>
      <w:r>
        <w:t>{</w:t>
      </w:r>
    </w:p>
    <w:p w14:paraId="47B83210" w14:textId="77777777" w:rsidR="00AB0373" w:rsidRDefault="00AB0373" w:rsidP="00AB0373">
      <w:pPr>
        <w:pStyle w:val="Code"/>
      </w:pPr>
      <w:r>
        <w:t xml:space="preserve">    iMSI        [1] IMSI,</w:t>
      </w:r>
    </w:p>
    <w:p w14:paraId="006563F6" w14:textId="77777777" w:rsidR="00AB0373" w:rsidRDefault="00AB0373" w:rsidP="00AB0373">
      <w:pPr>
        <w:pStyle w:val="Code"/>
      </w:pPr>
      <w:r>
        <w:t xml:space="preserve">    nAI         [2] NAI</w:t>
      </w:r>
    </w:p>
    <w:p w14:paraId="4CB8872B" w14:textId="77777777" w:rsidR="00AB0373" w:rsidRDefault="00AB0373" w:rsidP="00AB0373">
      <w:pPr>
        <w:pStyle w:val="Code"/>
      </w:pPr>
      <w:r>
        <w:t>}</w:t>
      </w:r>
    </w:p>
    <w:p w14:paraId="5E265C4E" w14:textId="77777777" w:rsidR="00AB0373" w:rsidRDefault="00AB0373" w:rsidP="00AB0373">
      <w:pPr>
        <w:pStyle w:val="Code"/>
      </w:pPr>
    </w:p>
    <w:p w14:paraId="00B002D8" w14:textId="77777777" w:rsidR="00AB0373" w:rsidRDefault="00AB0373" w:rsidP="00AB0373">
      <w:pPr>
        <w:pStyle w:val="Code"/>
      </w:pPr>
      <w:r>
        <w:t>SUPIUnauthenticatedIndication ::= BOOLEAN</w:t>
      </w:r>
    </w:p>
    <w:p w14:paraId="7B69B829" w14:textId="77777777" w:rsidR="00AB0373" w:rsidRDefault="00AB0373" w:rsidP="00AB0373">
      <w:pPr>
        <w:pStyle w:val="Code"/>
      </w:pPr>
    </w:p>
    <w:p w14:paraId="21CAF6BB" w14:textId="77777777" w:rsidR="00AB0373" w:rsidRDefault="00AB0373" w:rsidP="00AB0373">
      <w:pPr>
        <w:pStyle w:val="Code"/>
      </w:pPr>
      <w:r>
        <w:t>TargetIdentifier ::= CHOICE</w:t>
      </w:r>
    </w:p>
    <w:p w14:paraId="0268304A" w14:textId="77777777" w:rsidR="00AB0373" w:rsidRDefault="00AB0373" w:rsidP="00AB0373">
      <w:pPr>
        <w:pStyle w:val="Code"/>
      </w:pPr>
      <w:r>
        <w:t>{</w:t>
      </w:r>
    </w:p>
    <w:p w14:paraId="72113DE1" w14:textId="77777777" w:rsidR="00AB0373" w:rsidRDefault="00AB0373" w:rsidP="00AB0373">
      <w:pPr>
        <w:pStyle w:val="Code"/>
      </w:pPr>
      <w:r>
        <w:t xml:space="preserve">    sUPI                   [1] SUPI,</w:t>
      </w:r>
    </w:p>
    <w:p w14:paraId="1A7FC705" w14:textId="77777777" w:rsidR="00AB0373" w:rsidRDefault="00AB0373" w:rsidP="00AB0373">
      <w:pPr>
        <w:pStyle w:val="Code"/>
      </w:pPr>
      <w:r>
        <w:t xml:space="preserve">    iMSI                   [2] IMSI,</w:t>
      </w:r>
    </w:p>
    <w:p w14:paraId="3302D2F9" w14:textId="77777777" w:rsidR="00AB0373" w:rsidRDefault="00AB0373" w:rsidP="00AB0373">
      <w:pPr>
        <w:pStyle w:val="Code"/>
      </w:pPr>
      <w:r>
        <w:t xml:space="preserve">    pEI                    [3] PEI,</w:t>
      </w:r>
    </w:p>
    <w:p w14:paraId="0E64713A" w14:textId="77777777" w:rsidR="00AB0373" w:rsidRDefault="00AB0373" w:rsidP="00AB0373">
      <w:pPr>
        <w:pStyle w:val="Code"/>
      </w:pPr>
      <w:r>
        <w:t xml:space="preserve">    iMEI                   [4] IMEI,</w:t>
      </w:r>
    </w:p>
    <w:p w14:paraId="3E587E96" w14:textId="77777777" w:rsidR="00AB0373" w:rsidRDefault="00AB0373" w:rsidP="00AB0373">
      <w:pPr>
        <w:pStyle w:val="Code"/>
      </w:pPr>
      <w:r>
        <w:t xml:space="preserve">    gPSI                   [5] GPSI,</w:t>
      </w:r>
    </w:p>
    <w:p w14:paraId="63FD0307" w14:textId="77777777" w:rsidR="00AB0373" w:rsidRDefault="00AB0373" w:rsidP="00AB0373">
      <w:pPr>
        <w:pStyle w:val="Code"/>
      </w:pPr>
      <w:r>
        <w:t xml:space="preserve">    mSISDN                 [6] MSISDN,</w:t>
      </w:r>
    </w:p>
    <w:p w14:paraId="7C6A08C5" w14:textId="77777777" w:rsidR="00AB0373" w:rsidRDefault="00AB0373" w:rsidP="00AB0373">
      <w:pPr>
        <w:pStyle w:val="Code"/>
      </w:pPr>
      <w:r>
        <w:t xml:space="preserve">    nAI                    [7] NAI,</w:t>
      </w:r>
    </w:p>
    <w:p w14:paraId="0ADF569F" w14:textId="77777777" w:rsidR="00AB0373" w:rsidRDefault="00AB0373" w:rsidP="00AB0373">
      <w:pPr>
        <w:pStyle w:val="Code"/>
      </w:pPr>
      <w:r>
        <w:t xml:space="preserve">    iPv4Address            [8] IPv4Address,</w:t>
      </w:r>
    </w:p>
    <w:p w14:paraId="350AB85A" w14:textId="77777777" w:rsidR="00AB0373" w:rsidRDefault="00AB0373" w:rsidP="00AB0373">
      <w:pPr>
        <w:pStyle w:val="Code"/>
      </w:pPr>
      <w:r>
        <w:t xml:space="preserve">    iPv6Address            [9] IPv6Address,</w:t>
      </w:r>
    </w:p>
    <w:p w14:paraId="774F1D13" w14:textId="77777777" w:rsidR="00AB0373" w:rsidRDefault="00AB0373" w:rsidP="00AB0373">
      <w:pPr>
        <w:pStyle w:val="Code"/>
      </w:pPr>
      <w:r>
        <w:t xml:space="preserve">    ethernetAddress        [10] MACAddress,</w:t>
      </w:r>
    </w:p>
    <w:p w14:paraId="311B4D93" w14:textId="77777777" w:rsidR="00AB0373" w:rsidRDefault="00AB0373" w:rsidP="00AB0373">
      <w:pPr>
        <w:pStyle w:val="Code"/>
      </w:pPr>
      <w:r>
        <w:t xml:space="preserve">    iMPU                   [11] IMPU,</w:t>
      </w:r>
    </w:p>
    <w:p w14:paraId="7F7BDAFD" w14:textId="77777777" w:rsidR="00AB0373" w:rsidRDefault="00AB0373" w:rsidP="00AB0373">
      <w:pPr>
        <w:pStyle w:val="Code"/>
      </w:pPr>
      <w:r>
        <w:t xml:space="preserve">    iMPI                   [12] IMPI,</w:t>
      </w:r>
    </w:p>
    <w:p w14:paraId="4D8D0CE7" w14:textId="77777777" w:rsidR="00AB0373" w:rsidRDefault="00AB0373" w:rsidP="00AB0373">
      <w:pPr>
        <w:pStyle w:val="Code"/>
      </w:pPr>
      <w:r>
        <w:t xml:space="preserve">    e164Number             [13] E164Number,</w:t>
      </w:r>
    </w:p>
    <w:p w14:paraId="3734D076" w14:textId="77777777" w:rsidR="00AB0373" w:rsidRDefault="00AB0373" w:rsidP="00AB0373">
      <w:pPr>
        <w:pStyle w:val="Code"/>
      </w:pPr>
      <w:r>
        <w:t xml:space="preserve">    emailAddress           [14] EmailAddress,</w:t>
      </w:r>
    </w:p>
    <w:p w14:paraId="002E10D8" w14:textId="77777777" w:rsidR="00AB0373" w:rsidRDefault="00AB0373" w:rsidP="00AB0373">
      <w:pPr>
        <w:pStyle w:val="Code"/>
      </w:pPr>
      <w:r>
        <w:t xml:space="preserve">    mCPTTID                [15] UTF8String,</w:t>
      </w:r>
    </w:p>
    <w:p w14:paraId="0248D702" w14:textId="77777777" w:rsidR="00AB0373" w:rsidRDefault="00AB0373" w:rsidP="00AB0373">
      <w:pPr>
        <w:pStyle w:val="Code"/>
      </w:pPr>
      <w:r>
        <w:t xml:space="preserve">    instanceIdentifierURN  [16] UTF8String,</w:t>
      </w:r>
    </w:p>
    <w:p w14:paraId="3F6D2578" w14:textId="77777777" w:rsidR="00AB0373" w:rsidRDefault="00AB0373" w:rsidP="00AB0373">
      <w:pPr>
        <w:pStyle w:val="Code"/>
      </w:pPr>
      <w:r>
        <w:t xml:space="preserve">    pTCChatGroupID         [17] PTCChatGroupID</w:t>
      </w:r>
    </w:p>
    <w:p w14:paraId="59434838" w14:textId="77777777" w:rsidR="00AB0373" w:rsidRDefault="00AB0373" w:rsidP="00AB0373">
      <w:pPr>
        <w:pStyle w:val="Code"/>
      </w:pPr>
      <w:r>
        <w:t>}</w:t>
      </w:r>
    </w:p>
    <w:p w14:paraId="05366BE2" w14:textId="77777777" w:rsidR="00AB0373" w:rsidRDefault="00AB0373" w:rsidP="00AB0373">
      <w:pPr>
        <w:pStyle w:val="Code"/>
      </w:pPr>
    </w:p>
    <w:p w14:paraId="13D560EC" w14:textId="77777777" w:rsidR="00AB0373" w:rsidRDefault="00AB0373" w:rsidP="00AB0373">
      <w:pPr>
        <w:pStyle w:val="Code"/>
      </w:pPr>
      <w:r>
        <w:t>TargetIdentifierProvenance ::= ENUMERATED</w:t>
      </w:r>
    </w:p>
    <w:p w14:paraId="7BF3EA77" w14:textId="77777777" w:rsidR="00AB0373" w:rsidRDefault="00AB0373" w:rsidP="00AB0373">
      <w:pPr>
        <w:pStyle w:val="Code"/>
      </w:pPr>
      <w:r>
        <w:t>{</w:t>
      </w:r>
    </w:p>
    <w:p w14:paraId="5776C1ED" w14:textId="77777777" w:rsidR="00AB0373" w:rsidRDefault="00AB0373" w:rsidP="00AB0373">
      <w:pPr>
        <w:pStyle w:val="Code"/>
      </w:pPr>
      <w:r>
        <w:t xml:space="preserve">    lEAProvided(1),</w:t>
      </w:r>
    </w:p>
    <w:p w14:paraId="01FA941E" w14:textId="77777777" w:rsidR="00AB0373" w:rsidRDefault="00AB0373" w:rsidP="00AB0373">
      <w:pPr>
        <w:pStyle w:val="Code"/>
      </w:pPr>
      <w:r>
        <w:t xml:space="preserve">    observed(2),</w:t>
      </w:r>
    </w:p>
    <w:p w14:paraId="0510EF69" w14:textId="77777777" w:rsidR="00AB0373" w:rsidRDefault="00AB0373" w:rsidP="00AB0373">
      <w:pPr>
        <w:pStyle w:val="Code"/>
      </w:pPr>
      <w:r>
        <w:t xml:space="preserve">    matchedOn(3),</w:t>
      </w:r>
    </w:p>
    <w:p w14:paraId="75BD3E93" w14:textId="77777777" w:rsidR="00AB0373" w:rsidRDefault="00AB0373" w:rsidP="00AB0373">
      <w:pPr>
        <w:pStyle w:val="Code"/>
      </w:pPr>
      <w:r>
        <w:t xml:space="preserve">    other(4)</w:t>
      </w:r>
    </w:p>
    <w:p w14:paraId="78167D68" w14:textId="77777777" w:rsidR="00AB0373" w:rsidRDefault="00AB0373" w:rsidP="00AB0373">
      <w:pPr>
        <w:pStyle w:val="Code"/>
      </w:pPr>
      <w:r>
        <w:t>}</w:t>
      </w:r>
    </w:p>
    <w:p w14:paraId="11D604FB" w14:textId="77777777" w:rsidR="00AB0373" w:rsidRDefault="00AB0373" w:rsidP="00AB0373">
      <w:pPr>
        <w:pStyle w:val="Code"/>
      </w:pPr>
    </w:p>
    <w:p w14:paraId="5A89D0F2" w14:textId="77777777" w:rsidR="00AB0373" w:rsidRDefault="00AB0373" w:rsidP="00AB0373">
      <w:pPr>
        <w:pStyle w:val="Code"/>
      </w:pPr>
      <w:r>
        <w:t>TELURI ::= UTF8String</w:t>
      </w:r>
    </w:p>
    <w:p w14:paraId="7421C3DB" w14:textId="77777777" w:rsidR="00AB0373" w:rsidRDefault="00AB0373" w:rsidP="00AB0373">
      <w:pPr>
        <w:pStyle w:val="Code"/>
      </w:pPr>
    </w:p>
    <w:p w14:paraId="4E6390A2" w14:textId="77777777" w:rsidR="00AB0373" w:rsidRDefault="00AB0373" w:rsidP="00AB0373">
      <w:pPr>
        <w:pStyle w:val="Code"/>
      </w:pPr>
      <w:r>
        <w:t>Timestamp ::= GeneralizedTime</w:t>
      </w:r>
    </w:p>
    <w:p w14:paraId="5CB07C3A" w14:textId="77777777" w:rsidR="00AB0373" w:rsidRDefault="00AB0373" w:rsidP="00AB0373">
      <w:pPr>
        <w:pStyle w:val="Code"/>
      </w:pPr>
    </w:p>
    <w:p w14:paraId="799AB40E" w14:textId="77777777" w:rsidR="00AB0373" w:rsidRDefault="00AB0373" w:rsidP="00AB0373">
      <w:pPr>
        <w:pStyle w:val="Code"/>
      </w:pPr>
      <w:r>
        <w:t>UEEndpointAddress ::= CHOICE</w:t>
      </w:r>
    </w:p>
    <w:p w14:paraId="3EFA6802" w14:textId="77777777" w:rsidR="00AB0373" w:rsidRDefault="00AB0373" w:rsidP="00AB0373">
      <w:pPr>
        <w:pStyle w:val="Code"/>
      </w:pPr>
      <w:r>
        <w:t>{</w:t>
      </w:r>
    </w:p>
    <w:p w14:paraId="2774F65C" w14:textId="77777777" w:rsidR="00AB0373" w:rsidRDefault="00AB0373" w:rsidP="00AB0373">
      <w:pPr>
        <w:pStyle w:val="Code"/>
      </w:pPr>
      <w:r>
        <w:t xml:space="preserve">    iPv4Address         [1] IPv4Address,</w:t>
      </w:r>
    </w:p>
    <w:p w14:paraId="4D1BF4E6" w14:textId="77777777" w:rsidR="00AB0373" w:rsidRDefault="00AB0373" w:rsidP="00AB0373">
      <w:pPr>
        <w:pStyle w:val="Code"/>
      </w:pPr>
      <w:r>
        <w:t xml:space="preserve">    iPv6Address         [2] IPv6Address,</w:t>
      </w:r>
    </w:p>
    <w:p w14:paraId="448EEE5A" w14:textId="77777777" w:rsidR="00AB0373" w:rsidRDefault="00AB0373" w:rsidP="00AB0373">
      <w:pPr>
        <w:pStyle w:val="Code"/>
      </w:pPr>
      <w:r>
        <w:t xml:space="preserve">    ethernetAddress     [3] MACAddress</w:t>
      </w:r>
    </w:p>
    <w:p w14:paraId="3A5AC185" w14:textId="77777777" w:rsidR="00AB0373" w:rsidRDefault="00AB0373" w:rsidP="00AB0373">
      <w:pPr>
        <w:pStyle w:val="Code"/>
      </w:pPr>
      <w:r>
        <w:t>}</w:t>
      </w:r>
    </w:p>
    <w:p w14:paraId="46BEE874" w14:textId="77777777" w:rsidR="00AB0373" w:rsidRDefault="00AB0373" w:rsidP="00AB0373">
      <w:pPr>
        <w:pStyle w:val="Code"/>
      </w:pPr>
    </w:p>
    <w:p w14:paraId="24E87B84" w14:textId="77777777" w:rsidR="00AB0373" w:rsidRDefault="00AB0373" w:rsidP="00AB0373">
      <w:pPr>
        <w:pStyle w:val="CodeHeader"/>
      </w:pPr>
      <w:r>
        <w:t>-- ===================</w:t>
      </w:r>
    </w:p>
    <w:p w14:paraId="05D73479" w14:textId="77777777" w:rsidR="00AB0373" w:rsidRDefault="00AB0373" w:rsidP="00AB0373">
      <w:pPr>
        <w:pStyle w:val="CodeHeader"/>
      </w:pPr>
      <w:r>
        <w:t>-- Location parameters</w:t>
      </w:r>
    </w:p>
    <w:p w14:paraId="2C04BE4E" w14:textId="77777777" w:rsidR="00AB0373" w:rsidRDefault="00AB0373" w:rsidP="00AB0373">
      <w:pPr>
        <w:pStyle w:val="Code"/>
      </w:pPr>
      <w:r>
        <w:t>-- ===================</w:t>
      </w:r>
    </w:p>
    <w:p w14:paraId="4D058097" w14:textId="77777777" w:rsidR="00AB0373" w:rsidRDefault="00AB0373" w:rsidP="00AB0373">
      <w:pPr>
        <w:pStyle w:val="Code"/>
      </w:pPr>
    </w:p>
    <w:p w14:paraId="6722FAEB" w14:textId="77777777" w:rsidR="00AB0373" w:rsidRDefault="00AB0373" w:rsidP="00AB0373">
      <w:pPr>
        <w:pStyle w:val="Code"/>
      </w:pPr>
      <w:r>
        <w:t>Location ::= SEQUENCE</w:t>
      </w:r>
    </w:p>
    <w:p w14:paraId="4400EFF3" w14:textId="77777777" w:rsidR="00AB0373" w:rsidRDefault="00AB0373" w:rsidP="00AB0373">
      <w:pPr>
        <w:pStyle w:val="Code"/>
      </w:pPr>
      <w:r>
        <w:t>{</w:t>
      </w:r>
    </w:p>
    <w:p w14:paraId="73020A4D" w14:textId="77777777" w:rsidR="00AB0373" w:rsidRDefault="00AB0373" w:rsidP="00AB0373">
      <w:pPr>
        <w:pStyle w:val="Code"/>
      </w:pPr>
      <w:r>
        <w:t xml:space="preserve">    locationInfo                [1] LocationInfo OPTIONAL,</w:t>
      </w:r>
    </w:p>
    <w:p w14:paraId="305221B0" w14:textId="77777777" w:rsidR="00AB0373" w:rsidRDefault="00AB0373" w:rsidP="00AB0373">
      <w:pPr>
        <w:pStyle w:val="Code"/>
      </w:pPr>
      <w:r>
        <w:t xml:space="preserve">    positioningInfo             [2] PositioningInfo OPTIONAL,</w:t>
      </w:r>
    </w:p>
    <w:p w14:paraId="59E31E33" w14:textId="77777777" w:rsidR="00AB0373" w:rsidRDefault="00AB0373" w:rsidP="00AB0373">
      <w:pPr>
        <w:pStyle w:val="Code"/>
      </w:pPr>
      <w:r>
        <w:t xml:space="preserve">    locationPresenceReport      [3] LocationPresenceReport OPTIONAL</w:t>
      </w:r>
    </w:p>
    <w:p w14:paraId="790A6C61" w14:textId="77777777" w:rsidR="00AB0373" w:rsidRDefault="00AB0373" w:rsidP="00AB0373">
      <w:pPr>
        <w:pStyle w:val="Code"/>
      </w:pPr>
      <w:r>
        <w:t>}</w:t>
      </w:r>
    </w:p>
    <w:p w14:paraId="1FECCDFC" w14:textId="77777777" w:rsidR="00AB0373" w:rsidRDefault="00AB0373" w:rsidP="00AB0373">
      <w:pPr>
        <w:pStyle w:val="Code"/>
      </w:pPr>
    </w:p>
    <w:p w14:paraId="5AA7030E" w14:textId="77777777" w:rsidR="00AB0373" w:rsidRDefault="00AB0373" w:rsidP="00AB0373">
      <w:pPr>
        <w:pStyle w:val="Code"/>
      </w:pPr>
      <w:r>
        <w:t>CellSiteInformation ::= SEQUENCE</w:t>
      </w:r>
    </w:p>
    <w:p w14:paraId="542D0700" w14:textId="77777777" w:rsidR="00AB0373" w:rsidRDefault="00AB0373" w:rsidP="00AB0373">
      <w:pPr>
        <w:pStyle w:val="Code"/>
      </w:pPr>
      <w:r>
        <w:t>{</w:t>
      </w:r>
    </w:p>
    <w:p w14:paraId="5E727FD0" w14:textId="77777777" w:rsidR="00AB0373" w:rsidRDefault="00AB0373" w:rsidP="00AB0373">
      <w:pPr>
        <w:pStyle w:val="Code"/>
      </w:pPr>
      <w:r>
        <w:t xml:space="preserve">    geographicalCoordinates     [1] GeographicalCoordinates,</w:t>
      </w:r>
    </w:p>
    <w:p w14:paraId="699E2F38" w14:textId="77777777" w:rsidR="00AB0373" w:rsidRDefault="00AB0373" w:rsidP="00AB0373">
      <w:pPr>
        <w:pStyle w:val="Code"/>
      </w:pPr>
      <w:r>
        <w:t xml:space="preserve">    azimuth                     [2] INTEGER (0..359) OPTIONAL,</w:t>
      </w:r>
    </w:p>
    <w:p w14:paraId="74865D51" w14:textId="77777777" w:rsidR="00AB0373" w:rsidRDefault="00AB0373" w:rsidP="00AB0373">
      <w:pPr>
        <w:pStyle w:val="Code"/>
      </w:pPr>
      <w:r>
        <w:t xml:space="preserve">    operatorSpecificInformation [3] UTF8String OPTIONAL</w:t>
      </w:r>
    </w:p>
    <w:p w14:paraId="61B6F4CB" w14:textId="77777777" w:rsidR="00AB0373" w:rsidRDefault="00AB0373" w:rsidP="00AB0373">
      <w:pPr>
        <w:pStyle w:val="Code"/>
      </w:pPr>
      <w:r>
        <w:t>}</w:t>
      </w:r>
    </w:p>
    <w:p w14:paraId="42DA0010" w14:textId="77777777" w:rsidR="00AB0373" w:rsidRDefault="00AB0373" w:rsidP="00AB0373">
      <w:pPr>
        <w:pStyle w:val="Code"/>
      </w:pPr>
    </w:p>
    <w:p w14:paraId="40414A5E" w14:textId="77777777" w:rsidR="00AB0373" w:rsidRDefault="00AB0373" w:rsidP="00AB0373">
      <w:pPr>
        <w:pStyle w:val="Code"/>
      </w:pPr>
      <w:r>
        <w:t>-- TS 29.518 [22], clause 6.4.6.2.6</w:t>
      </w:r>
    </w:p>
    <w:p w14:paraId="23CEC8D9" w14:textId="77777777" w:rsidR="00AB0373" w:rsidRDefault="00AB0373" w:rsidP="00AB0373">
      <w:pPr>
        <w:pStyle w:val="Code"/>
      </w:pPr>
      <w:r>
        <w:t>LocationInfo ::= SEQUENCE</w:t>
      </w:r>
    </w:p>
    <w:p w14:paraId="4EFBF85C" w14:textId="77777777" w:rsidR="00AB0373" w:rsidRDefault="00AB0373" w:rsidP="00AB0373">
      <w:pPr>
        <w:pStyle w:val="Code"/>
      </w:pPr>
      <w:r>
        <w:t>{</w:t>
      </w:r>
    </w:p>
    <w:p w14:paraId="3373BEDC" w14:textId="77777777" w:rsidR="00AB0373" w:rsidRDefault="00AB0373" w:rsidP="00AB0373">
      <w:pPr>
        <w:pStyle w:val="Code"/>
      </w:pPr>
      <w:r>
        <w:t xml:space="preserve">    userLocation                [1] UserLocation OPTIONAL,</w:t>
      </w:r>
    </w:p>
    <w:p w14:paraId="7A6DC4CD" w14:textId="77777777" w:rsidR="00AB0373" w:rsidRDefault="00AB0373" w:rsidP="00AB0373">
      <w:pPr>
        <w:pStyle w:val="Code"/>
      </w:pPr>
      <w:r>
        <w:t xml:space="preserve">    currentLoc                  [2] BOOLEAN OPTIONAL,</w:t>
      </w:r>
    </w:p>
    <w:p w14:paraId="6023E63B" w14:textId="77777777" w:rsidR="00AB0373" w:rsidRDefault="00AB0373" w:rsidP="00AB0373">
      <w:pPr>
        <w:pStyle w:val="Code"/>
      </w:pPr>
      <w:r>
        <w:t xml:space="preserve">    geoInfo                     [3] GeographicArea OPTIONAL,</w:t>
      </w:r>
    </w:p>
    <w:p w14:paraId="5C4445B7" w14:textId="77777777" w:rsidR="00AB0373" w:rsidRDefault="00AB0373" w:rsidP="00AB0373">
      <w:pPr>
        <w:pStyle w:val="Code"/>
      </w:pPr>
      <w:r>
        <w:t xml:space="preserve">    rATType                     [4] RATType OPTIONAL,</w:t>
      </w:r>
    </w:p>
    <w:p w14:paraId="423366FB" w14:textId="77777777" w:rsidR="00AB0373" w:rsidRDefault="00AB0373" w:rsidP="00AB0373">
      <w:pPr>
        <w:pStyle w:val="Code"/>
      </w:pPr>
      <w:r>
        <w:t xml:space="preserve">    timeZone                    [5] TimeZone OPTIONAL,</w:t>
      </w:r>
    </w:p>
    <w:p w14:paraId="49027B6E" w14:textId="77777777" w:rsidR="00AB0373" w:rsidRDefault="00AB0373" w:rsidP="00AB0373">
      <w:pPr>
        <w:pStyle w:val="Code"/>
      </w:pPr>
      <w:r>
        <w:t xml:space="preserve">    additionalCellIDs           [6] SEQUENCE OF CellInformation OPTIONAL</w:t>
      </w:r>
    </w:p>
    <w:p w14:paraId="7F461967" w14:textId="77777777" w:rsidR="00AB0373" w:rsidRDefault="00AB0373" w:rsidP="00AB0373">
      <w:pPr>
        <w:pStyle w:val="Code"/>
      </w:pPr>
      <w:r>
        <w:t>}</w:t>
      </w:r>
    </w:p>
    <w:p w14:paraId="3F497A95" w14:textId="77777777" w:rsidR="00AB0373" w:rsidRDefault="00AB0373" w:rsidP="00AB0373">
      <w:pPr>
        <w:pStyle w:val="Code"/>
      </w:pPr>
    </w:p>
    <w:p w14:paraId="00F06AD8" w14:textId="77777777" w:rsidR="00AB0373" w:rsidRDefault="00AB0373" w:rsidP="00AB0373">
      <w:pPr>
        <w:pStyle w:val="Code"/>
      </w:pPr>
      <w:r>
        <w:t>-- TS 29.571 [17], clause 5.4.4.7</w:t>
      </w:r>
    </w:p>
    <w:p w14:paraId="223F833D" w14:textId="77777777" w:rsidR="00AB0373" w:rsidRDefault="00AB0373" w:rsidP="00AB0373">
      <w:pPr>
        <w:pStyle w:val="Code"/>
      </w:pPr>
      <w:r>
        <w:t>UserLocation ::= SEQUENCE</w:t>
      </w:r>
    </w:p>
    <w:p w14:paraId="799A796C" w14:textId="77777777" w:rsidR="00AB0373" w:rsidRDefault="00AB0373" w:rsidP="00AB0373">
      <w:pPr>
        <w:pStyle w:val="Code"/>
      </w:pPr>
      <w:r>
        <w:t>{</w:t>
      </w:r>
    </w:p>
    <w:p w14:paraId="36312DC4" w14:textId="77777777" w:rsidR="00AB0373" w:rsidRDefault="00AB0373" w:rsidP="00AB0373">
      <w:pPr>
        <w:pStyle w:val="Code"/>
      </w:pPr>
      <w:r>
        <w:t xml:space="preserve">    eUTRALocation               [1] EUTRALocation OPTIONAL,</w:t>
      </w:r>
    </w:p>
    <w:p w14:paraId="17B58E4C" w14:textId="77777777" w:rsidR="00AB0373" w:rsidRDefault="00AB0373" w:rsidP="00AB0373">
      <w:pPr>
        <w:pStyle w:val="Code"/>
      </w:pPr>
      <w:r>
        <w:t xml:space="preserve">    nRLocation                  [2] NRLocation OPTIONAL,</w:t>
      </w:r>
    </w:p>
    <w:p w14:paraId="2B20C823" w14:textId="77777777" w:rsidR="00AB0373" w:rsidRDefault="00AB0373" w:rsidP="00AB0373">
      <w:pPr>
        <w:pStyle w:val="Code"/>
      </w:pPr>
      <w:r>
        <w:t xml:space="preserve">    n3GALocation                [3] N3GALocation OPTIONAL</w:t>
      </w:r>
    </w:p>
    <w:p w14:paraId="23AAA7FB" w14:textId="77777777" w:rsidR="00AB0373" w:rsidRDefault="00AB0373" w:rsidP="00AB0373">
      <w:pPr>
        <w:pStyle w:val="Code"/>
      </w:pPr>
      <w:r>
        <w:t>}</w:t>
      </w:r>
    </w:p>
    <w:p w14:paraId="64FB03AD" w14:textId="77777777" w:rsidR="00AB0373" w:rsidRDefault="00AB0373" w:rsidP="00AB0373">
      <w:pPr>
        <w:pStyle w:val="Code"/>
      </w:pPr>
    </w:p>
    <w:p w14:paraId="0CC8E63B" w14:textId="77777777" w:rsidR="00AB0373" w:rsidRDefault="00AB0373" w:rsidP="00AB0373">
      <w:pPr>
        <w:pStyle w:val="Code"/>
      </w:pPr>
      <w:r>
        <w:t>-- TS 29.571 [17], clause 5.4.4.8</w:t>
      </w:r>
    </w:p>
    <w:p w14:paraId="12352BDF" w14:textId="77777777" w:rsidR="00AB0373" w:rsidRDefault="00AB0373" w:rsidP="00AB0373">
      <w:pPr>
        <w:pStyle w:val="Code"/>
      </w:pPr>
      <w:r>
        <w:t>EUTRALocation ::= SEQUENCE</w:t>
      </w:r>
    </w:p>
    <w:p w14:paraId="1CE0B399" w14:textId="77777777" w:rsidR="00AB0373" w:rsidRDefault="00AB0373" w:rsidP="00AB0373">
      <w:pPr>
        <w:pStyle w:val="Code"/>
      </w:pPr>
      <w:r>
        <w:t>{</w:t>
      </w:r>
    </w:p>
    <w:p w14:paraId="7356C726" w14:textId="77777777" w:rsidR="00AB0373" w:rsidRDefault="00AB0373" w:rsidP="00AB0373">
      <w:pPr>
        <w:pStyle w:val="Code"/>
      </w:pPr>
      <w:r>
        <w:t xml:space="preserve">    tAI                         [1] TAI,</w:t>
      </w:r>
    </w:p>
    <w:p w14:paraId="63230373" w14:textId="77777777" w:rsidR="00AB0373" w:rsidRDefault="00AB0373" w:rsidP="00AB0373">
      <w:pPr>
        <w:pStyle w:val="Code"/>
      </w:pPr>
      <w:r>
        <w:t xml:space="preserve">    eCGI                        [2] ECGI,</w:t>
      </w:r>
    </w:p>
    <w:p w14:paraId="51483C5A" w14:textId="77777777" w:rsidR="00AB0373" w:rsidRDefault="00AB0373" w:rsidP="00AB0373">
      <w:pPr>
        <w:pStyle w:val="Code"/>
      </w:pPr>
      <w:r>
        <w:t xml:space="preserve">    ageOfLocatonInfo            [3] INTEGER OPTIONAL,</w:t>
      </w:r>
    </w:p>
    <w:p w14:paraId="5B401FE9" w14:textId="77777777" w:rsidR="00AB0373" w:rsidRDefault="00AB0373" w:rsidP="00AB0373">
      <w:pPr>
        <w:pStyle w:val="Code"/>
      </w:pPr>
      <w:r>
        <w:t xml:space="preserve">    uELocationTimestamp         [4] Timestamp OPTIONAL,</w:t>
      </w:r>
    </w:p>
    <w:p w14:paraId="461517F8" w14:textId="77777777" w:rsidR="00AB0373" w:rsidRDefault="00AB0373" w:rsidP="00AB0373">
      <w:pPr>
        <w:pStyle w:val="Code"/>
      </w:pPr>
      <w:r>
        <w:t xml:space="preserve">    geographicalInformation     [5] UTF8String OPTIONAL,</w:t>
      </w:r>
    </w:p>
    <w:p w14:paraId="32455545" w14:textId="77777777" w:rsidR="00AB0373" w:rsidRDefault="00AB0373" w:rsidP="00AB0373">
      <w:pPr>
        <w:pStyle w:val="Code"/>
      </w:pPr>
      <w:r>
        <w:t xml:space="preserve">    geodeticInformation         [6] UTF8String OPTIONAL,</w:t>
      </w:r>
    </w:p>
    <w:p w14:paraId="28E4F92E" w14:textId="77777777" w:rsidR="00AB0373" w:rsidRDefault="00AB0373" w:rsidP="00AB0373">
      <w:pPr>
        <w:pStyle w:val="Code"/>
      </w:pPr>
      <w:r>
        <w:t xml:space="preserve">    globalNGENbID               [7] GlobalRANNodeID OPTIONAL,</w:t>
      </w:r>
    </w:p>
    <w:p w14:paraId="73382DA1" w14:textId="77777777" w:rsidR="00AB0373" w:rsidRDefault="00AB0373" w:rsidP="00AB0373">
      <w:pPr>
        <w:pStyle w:val="Code"/>
      </w:pPr>
      <w:r>
        <w:t xml:space="preserve">    cellSiteInformation         [8] CellSiteInformation OPTIONAL,</w:t>
      </w:r>
    </w:p>
    <w:p w14:paraId="4D3B641C" w14:textId="77777777" w:rsidR="00AB0373" w:rsidRDefault="00AB0373" w:rsidP="00AB0373">
      <w:pPr>
        <w:pStyle w:val="Code"/>
      </w:pPr>
      <w:r>
        <w:t xml:space="preserve">    globalENbID                 [9] GlobalRANNodeID OPTIONAL</w:t>
      </w:r>
    </w:p>
    <w:p w14:paraId="7A7C724A" w14:textId="77777777" w:rsidR="00AB0373" w:rsidRDefault="00AB0373" w:rsidP="00AB0373">
      <w:pPr>
        <w:pStyle w:val="Code"/>
      </w:pPr>
      <w:r>
        <w:t>}</w:t>
      </w:r>
    </w:p>
    <w:p w14:paraId="13398536" w14:textId="77777777" w:rsidR="00AB0373" w:rsidRDefault="00AB0373" w:rsidP="00AB0373">
      <w:pPr>
        <w:pStyle w:val="Code"/>
      </w:pPr>
    </w:p>
    <w:p w14:paraId="20B813B4" w14:textId="77777777" w:rsidR="00AB0373" w:rsidRDefault="00AB0373" w:rsidP="00AB0373">
      <w:pPr>
        <w:pStyle w:val="Code"/>
      </w:pPr>
      <w:r>
        <w:t>-- TS 29.571 [17], clause 5.4.4.9</w:t>
      </w:r>
    </w:p>
    <w:p w14:paraId="50D8A4E0" w14:textId="77777777" w:rsidR="00AB0373" w:rsidRDefault="00AB0373" w:rsidP="00AB0373">
      <w:pPr>
        <w:pStyle w:val="Code"/>
      </w:pPr>
      <w:r>
        <w:t>NRLocation ::= SEQUENCE</w:t>
      </w:r>
    </w:p>
    <w:p w14:paraId="2239FFF7" w14:textId="77777777" w:rsidR="00AB0373" w:rsidRDefault="00AB0373" w:rsidP="00AB0373">
      <w:pPr>
        <w:pStyle w:val="Code"/>
      </w:pPr>
      <w:r>
        <w:t>{</w:t>
      </w:r>
    </w:p>
    <w:p w14:paraId="261D715C" w14:textId="77777777" w:rsidR="00AB0373" w:rsidRDefault="00AB0373" w:rsidP="00AB0373">
      <w:pPr>
        <w:pStyle w:val="Code"/>
      </w:pPr>
      <w:r>
        <w:t xml:space="preserve">    tAI                         [1] TAI,</w:t>
      </w:r>
    </w:p>
    <w:p w14:paraId="5292ACF7" w14:textId="77777777" w:rsidR="00AB0373" w:rsidRDefault="00AB0373" w:rsidP="00AB0373">
      <w:pPr>
        <w:pStyle w:val="Code"/>
      </w:pPr>
      <w:r>
        <w:t xml:space="preserve">    nCGI                        [2] NCGI,</w:t>
      </w:r>
    </w:p>
    <w:p w14:paraId="600251B3" w14:textId="77777777" w:rsidR="00AB0373" w:rsidRDefault="00AB0373" w:rsidP="00AB0373">
      <w:pPr>
        <w:pStyle w:val="Code"/>
      </w:pPr>
      <w:r>
        <w:t xml:space="preserve">    ageOfLocatonInfo            [3] INTEGER OPTIONAL,</w:t>
      </w:r>
    </w:p>
    <w:p w14:paraId="5405354A" w14:textId="77777777" w:rsidR="00AB0373" w:rsidRDefault="00AB0373" w:rsidP="00AB0373">
      <w:pPr>
        <w:pStyle w:val="Code"/>
      </w:pPr>
      <w:r>
        <w:t xml:space="preserve">    uELocationTimestamp         [4] Timestamp OPTIONAL,</w:t>
      </w:r>
    </w:p>
    <w:p w14:paraId="66DA3BFC" w14:textId="77777777" w:rsidR="00AB0373" w:rsidRDefault="00AB0373" w:rsidP="00AB0373">
      <w:pPr>
        <w:pStyle w:val="Code"/>
      </w:pPr>
      <w:r>
        <w:t xml:space="preserve">    geographicalInformation     [5] UTF8String OPTIONAL,</w:t>
      </w:r>
    </w:p>
    <w:p w14:paraId="5D3C2629" w14:textId="77777777" w:rsidR="00AB0373" w:rsidRDefault="00AB0373" w:rsidP="00AB0373">
      <w:pPr>
        <w:pStyle w:val="Code"/>
      </w:pPr>
      <w:r>
        <w:t xml:space="preserve">    geodeticInformation         [6] UTF8String OPTIONAL,</w:t>
      </w:r>
    </w:p>
    <w:p w14:paraId="6790D726" w14:textId="77777777" w:rsidR="00AB0373" w:rsidRDefault="00AB0373" w:rsidP="00AB0373">
      <w:pPr>
        <w:pStyle w:val="Code"/>
      </w:pPr>
      <w:r>
        <w:t xml:space="preserve">    globalGNbID                 [7] GlobalRANNodeID OPTIONAL,</w:t>
      </w:r>
    </w:p>
    <w:p w14:paraId="3A9AA7FE" w14:textId="77777777" w:rsidR="00AB0373" w:rsidRDefault="00AB0373" w:rsidP="00AB0373">
      <w:pPr>
        <w:pStyle w:val="Code"/>
      </w:pPr>
      <w:r>
        <w:t xml:space="preserve">    cellSiteInformation         [8] CellSiteInformation OPTIONAL</w:t>
      </w:r>
    </w:p>
    <w:p w14:paraId="5A2B9749" w14:textId="77777777" w:rsidR="00AB0373" w:rsidRDefault="00AB0373" w:rsidP="00AB0373">
      <w:pPr>
        <w:pStyle w:val="Code"/>
      </w:pPr>
      <w:r>
        <w:t>}</w:t>
      </w:r>
    </w:p>
    <w:p w14:paraId="5557A775" w14:textId="77777777" w:rsidR="00AB0373" w:rsidRDefault="00AB0373" w:rsidP="00AB0373">
      <w:pPr>
        <w:pStyle w:val="Code"/>
      </w:pPr>
    </w:p>
    <w:p w14:paraId="1EC0087A" w14:textId="77777777" w:rsidR="00AB0373" w:rsidRDefault="00AB0373" w:rsidP="00AB0373">
      <w:pPr>
        <w:pStyle w:val="Code"/>
      </w:pPr>
      <w:r>
        <w:t>-- TS 29.571 [17], clause 5.4.4.10</w:t>
      </w:r>
    </w:p>
    <w:p w14:paraId="4811E30C" w14:textId="77777777" w:rsidR="00AB0373" w:rsidRDefault="00AB0373" w:rsidP="00AB0373">
      <w:pPr>
        <w:pStyle w:val="Code"/>
      </w:pPr>
      <w:r>
        <w:t>N3GALocation ::= SEQUENCE</w:t>
      </w:r>
    </w:p>
    <w:p w14:paraId="71401C12" w14:textId="77777777" w:rsidR="00AB0373" w:rsidRDefault="00AB0373" w:rsidP="00AB0373">
      <w:pPr>
        <w:pStyle w:val="Code"/>
      </w:pPr>
      <w:r>
        <w:t>{</w:t>
      </w:r>
    </w:p>
    <w:p w14:paraId="4381E124" w14:textId="77777777" w:rsidR="00AB0373" w:rsidRDefault="00AB0373" w:rsidP="00AB0373">
      <w:pPr>
        <w:pStyle w:val="Code"/>
      </w:pPr>
      <w:r>
        <w:t xml:space="preserve">    tAI                         [1] TAI OPTIONAL,</w:t>
      </w:r>
    </w:p>
    <w:p w14:paraId="68A6ECA1" w14:textId="77777777" w:rsidR="00AB0373" w:rsidRDefault="00AB0373" w:rsidP="00AB0373">
      <w:pPr>
        <w:pStyle w:val="Code"/>
      </w:pPr>
      <w:r>
        <w:t xml:space="preserve">    n3IWFID                     [2] N3IWFIDNGAP OPTIONAL,</w:t>
      </w:r>
    </w:p>
    <w:p w14:paraId="66D0D26C" w14:textId="77777777" w:rsidR="00AB0373" w:rsidRDefault="00AB0373" w:rsidP="00AB0373">
      <w:pPr>
        <w:pStyle w:val="Code"/>
      </w:pPr>
      <w:r>
        <w:t xml:space="preserve">    uEIPAddr                    [3] IPAddr OPTIONAL,</w:t>
      </w:r>
    </w:p>
    <w:p w14:paraId="742575B0" w14:textId="77777777" w:rsidR="00AB0373" w:rsidRDefault="00AB0373" w:rsidP="00AB0373">
      <w:pPr>
        <w:pStyle w:val="Code"/>
      </w:pPr>
      <w:r>
        <w:t xml:space="preserve">    portNumber                  [4] INTEGER OPTIONAL,</w:t>
      </w:r>
    </w:p>
    <w:p w14:paraId="5C20D5D3" w14:textId="77777777" w:rsidR="00AB0373" w:rsidRDefault="00AB0373" w:rsidP="00AB0373">
      <w:pPr>
        <w:pStyle w:val="Code"/>
      </w:pPr>
      <w:r>
        <w:t xml:space="preserve">    tNAPID                      [5] TNAPID OPTIONAL,</w:t>
      </w:r>
    </w:p>
    <w:p w14:paraId="72B7E747" w14:textId="77777777" w:rsidR="00AB0373" w:rsidRDefault="00AB0373" w:rsidP="00AB0373">
      <w:pPr>
        <w:pStyle w:val="Code"/>
      </w:pPr>
      <w:r>
        <w:t xml:space="preserve">    tWAPID                      [6] TWAPID OPTIONAL,</w:t>
      </w:r>
    </w:p>
    <w:p w14:paraId="143070A7" w14:textId="77777777" w:rsidR="00AB0373" w:rsidRDefault="00AB0373" w:rsidP="00AB0373">
      <w:pPr>
        <w:pStyle w:val="Code"/>
      </w:pPr>
      <w:r>
        <w:t xml:space="preserve">    hFCNodeID                   [7] HFCNodeID OPTIONAL,</w:t>
      </w:r>
    </w:p>
    <w:p w14:paraId="215E72D6" w14:textId="77777777" w:rsidR="00AB0373" w:rsidRDefault="00AB0373" w:rsidP="00AB0373">
      <w:pPr>
        <w:pStyle w:val="Code"/>
      </w:pPr>
      <w:r>
        <w:t xml:space="preserve">    gLI                         [8] GLI OPTIONAL,</w:t>
      </w:r>
    </w:p>
    <w:p w14:paraId="3F68501D" w14:textId="77777777" w:rsidR="00AB0373" w:rsidRDefault="00AB0373" w:rsidP="00AB0373">
      <w:pPr>
        <w:pStyle w:val="Code"/>
      </w:pPr>
      <w:r>
        <w:t xml:space="preserve">    w5GBANLineType              [9] W5GBANLineType OPTIONAL,</w:t>
      </w:r>
    </w:p>
    <w:p w14:paraId="1FD6303E" w14:textId="77777777" w:rsidR="00AB0373" w:rsidRDefault="00AB0373" w:rsidP="00AB0373">
      <w:pPr>
        <w:pStyle w:val="Code"/>
      </w:pPr>
      <w:r>
        <w:t xml:space="preserve">    gCI                         [10] GCI OPTIONAL</w:t>
      </w:r>
    </w:p>
    <w:p w14:paraId="77058DD7" w14:textId="77777777" w:rsidR="00AB0373" w:rsidRDefault="00AB0373" w:rsidP="00AB0373">
      <w:pPr>
        <w:pStyle w:val="Code"/>
      </w:pPr>
      <w:r>
        <w:t>}</w:t>
      </w:r>
    </w:p>
    <w:p w14:paraId="2B1F70B6" w14:textId="77777777" w:rsidR="00AB0373" w:rsidRDefault="00AB0373" w:rsidP="00AB0373">
      <w:pPr>
        <w:pStyle w:val="Code"/>
      </w:pPr>
    </w:p>
    <w:p w14:paraId="7033B67A" w14:textId="77777777" w:rsidR="00AB0373" w:rsidRDefault="00AB0373" w:rsidP="00AB0373">
      <w:pPr>
        <w:pStyle w:val="Code"/>
      </w:pPr>
      <w:r>
        <w:t>-- TS 38.413 [23], clause 9.3.2.4</w:t>
      </w:r>
    </w:p>
    <w:p w14:paraId="0AEC67A6" w14:textId="77777777" w:rsidR="00AB0373" w:rsidRDefault="00AB0373" w:rsidP="00AB0373">
      <w:pPr>
        <w:pStyle w:val="Code"/>
      </w:pPr>
      <w:r>
        <w:t>IPAddr ::= SEQUENCE</w:t>
      </w:r>
    </w:p>
    <w:p w14:paraId="2A511290" w14:textId="77777777" w:rsidR="00AB0373" w:rsidRDefault="00AB0373" w:rsidP="00AB0373">
      <w:pPr>
        <w:pStyle w:val="Code"/>
      </w:pPr>
      <w:r>
        <w:t>{</w:t>
      </w:r>
    </w:p>
    <w:p w14:paraId="0341EE31" w14:textId="77777777" w:rsidR="00AB0373" w:rsidRDefault="00AB0373" w:rsidP="00AB0373">
      <w:pPr>
        <w:pStyle w:val="Code"/>
      </w:pPr>
      <w:r>
        <w:t xml:space="preserve">    iPv4Addr                    [1] IPv4Address OPTIONAL,</w:t>
      </w:r>
    </w:p>
    <w:p w14:paraId="135B730B" w14:textId="77777777" w:rsidR="00AB0373" w:rsidRDefault="00AB0373" w:rsidP="00AB0373">
      <w:pPr>
        <w:pStyle w:val="Code"/>
      </w:pPr>
      <w:r>
        <w:t xml:space="preserve">    iPv6Addr                    [2] IPv6Address OPTIONAL</w:t>
      </w:r>
    </w:p>
    <w:p w14:paraId="36592B0A" w14:textId="77777777" w:rsidR="00AB0373" w:rsidRDefault="00AB0373" w:rsidP="00AB0373">
      <w:pPr>
        <w:pStyle w:val="Code"/>
      </w:pPr>
      <w:r>
        <w:t>}</w:t>
      </w:r>
    </w:p>
    <w:p w14:paraId="15D4F866" w14:textId="77777777" w:rsidR="00AB0373" w:rsidRDefault="00AB0373" w:rsidP="00AB0373">
      <w:pPr>
        <w:pStyle w:val="Code"/>
      </w:pPr>
    </w:p>
    <w:p w14:paraId="264A2BC3" w14:textId="77777777" w:rsidR="00AB0373" w:rsidRDefault="00AB0373" w:rsidP="00AB0373">
      <w:pPr>
        <w:pStyle w:val="Code"/>
      </w:pPr>
      <w:r>
        <w:t>-- TS 29.571 [17], clause 5.4.4.28</w:t>
      </w:r>
    </w:p>
    <w:p w14:paraId="067D8EFE" w14:textId="77777777" w:rsidR="00AB0373" w:rsidRDefault="00AB0373" w:rsidP="00AB0373">
      <w:pPr>
        <w:pStyle w:val="Code"/>
      </w:pPr>
      <w:r>
        <w:t>GlobalRANNodeID ::= SEQUENCE</w:t>
      </w:r>
    </w:p>
    <w:p w14:paraId="19E34DC3" w14:textId="77777777" w:rsidR="00AB0373" w:rsidRDefault="00AB0373" w:rsidP="00AB0373">
      <w:pPr>
        <w:pStyle w:val="Code"/>
      </w:pPr>
      <w:r>
        <w:t>{</w:t>
      </w:r>
    </w:p>
    <w:p w14:paraId="402B011D" w14:textId="77777777" w:rsidR="00AB0373" w:rsidRDefault="00AB0373" w:rsidP="00AB0373">
      <w:pPr>
        <w:pStyle w:val="Code"/>
      </w:pPr>
      <w:r>
        <w:t xml:space="preserve">    pLMNID                      [1] PLMNID,</w:t>
      </w:r>
    </w:p>
    <w:p w14:paraId="4CD6961E" w14:textId="77777777" w:rsidR="00AB0373" w:rsidRDefault="00AB0373" w:rsidP="00AB0373">
      <w:pPr>
        <w:pStyle w:val="Code"/>
      </w:pPr>
      <w:r>
        <w:t xml:space="preserve">    aNNodeID                    [2] ANNodeID,</w:t>
      </w:r>
    </w:p>
    <w:p w14:paraId="5F49DBE8" w14:textId="77777777" w:rsidR="00AB0373" w:rsidRDefault="00AB0373" w:rsidP="00AB0373">
      <w:pPr>
        <w:pStyle w:val="Code"/>
      </w:pPr>
      <w:r>
        <w:t xml:space="preserve">    nID                         [3] NID OPTIONAL</w:t>
      </w:r>
    </w:p>
    <w:p w14:paraId="2F863969" w14:textId="77777777" w:rsidR="00AB0373" w:rsidRDefault="00AB0373" w:rsidP="00AB0373">
      <w:pPr>
        <w:pStyle w:val="Code"/>
      </w:pPr>
      <w:r>
        <w:t>}</w:t>
      </w:r>
    </w:p>
    <w:p w14:paraId="4B553AB9" w14:textId="77777777" w:rsidR="00AB0373" w:rsidRDefault="00AB0373" w:rsidP="00AB0373">
      <w:pPr>
        <w:pStyle w:val="Code"/>
      </w:pPr>
    </w:p>
    <w:p w14:paraId="1FBAB349" w14:textId="77777777" w:rsidR="00AB0373" w:rsidRDefault="00AB0373" w:rsidP="00AB0373">
      <w:pPr>
        <w:pStyle w:val="Code"/>
      </w:pPr>
      <w:r>
        <w:t>ANNodeID ::= CHOICE</w:t>
      </w:r>
    </w:p>
    <w:p w14:paraId="587CB675" w14:textId="77777777" w:rsidR="00AB0373" w:rsidRDefault="00AB0373" w:rsidP="00AB0373">
      <w:pPr>
        <w:pStyle w:val="Code"/>
      </w:pPr>
      <w:r>
        <w:t>{</w:t>
      </w:r>
    </w:p>
    <w:p w14:paraId="43709686" w14:textId="77777777" w:rsidR="00AB0373" w:rsidRDefault="00AB0373" w:rsidP="00AB0373">
      <w:pPr>
        <w:pStyle w:val="Code"/>
      </w:pPr>
      <w:r>
        <w:t xml:space="preserve">    n3IWFID [1] N3IWFIDSBI,</w:t>
      </w:r>
    </w:p>
    <w:p w14:paraId="514B5B5C" w14:textId="77777777" w:rsidR="00AB0373" w:rsidRDefault="00AB0373" w:rsidP="00AB0373">
      <w:pPr>
        <w:pStyle w:val="Code"/>
      </w:pPr>
      <w:r>
        <w:t xml:space="preserve">    gNbID   [2] GNbID,</w:t>
      </w:r>
    </w:p>
    <w:p w14:paraId="52FCB99A" w14:textId="77777777" w:rsidR="00AB0373" w:rsidRDefault="00AB0373" w:rsidP="00AB0373">
      <w:pPr>
        <w:pStyle w:val="Code"/>
      </w:pPr>
      <w:r>
        <w:t xml:space="preserve">    nGENbID [3] NGENbID,</w:t>
      </w:r>
    </w:p>
    <w:p w14:paraId="44693956" w14:textId="77777777" w:rsidR="00AB0373" w:rsidRDefault="00AB0373" w:rsidP="00AB0373">
      <w:pPr>
        <w:pStyle w:val="Code"/>
      </w:pPr>
      <w:r>
        <w:t xml:space="preserve">    eNbID   [4] ENbID,</w:t>
      </w:r>
    </w:p>
    <w:p w14:paraId="13C983C4" w14:textId="77777777" w:rsidR="00AB0373" w:rsidRDefault="00AB0373" w:rsidP="00AB0373">
      <w:pPr>
        <w:pStyle w:val="Code"/>
      </w:pPr>
      <w:r>
        <w:t xml:space="preserve">    wAGFID  [5] WAGFID,</w:t>
      </w:r>
    </w:p>
    <w:p w14:paraId="34D0C2C8" w14:textId="77777777" w:rsidR="00AB0373" w:rsidRDefault="00AB0373" w:rsidP="00AB0373">
      <w:pPr>
        <w:pStyle w:val="Code"/>
      </w:pPr>
      <w:r>
        <w:t xml:space="preserve">    tNGFID  [6] TNGFID</w:t>
      </w:r>
    </w:p>
    <w:p w14:paraId="47CD3E8F" w14:textId="77777777" w:rsidR="00AB0373" w:rsidRDefault="00AB0373" w:rsidP="00AB0373">
      <w:pPr>
        <w:pStyle w:val="Code"/>
      </w:pPr>
      <w:r>
        <w:t>}</w:t>
      </w:r>
    </w:p>
    <w:p w14:paraId="27E5CDDD" w14:textId="77777777" w:rsidR="00AB0373" w:rsidRDefault="00AB0373" w:rsidP="00AB0373">
      <w:pPr>
        <w:pStyle w:val="Code"/>
      </w:pPr>
    </w:p>
    <w:p w14:paraId="36176FED" w14:textId="77777777" w:rsidR="00AB0373" w:rsidRDefault="00AB0373" w:rsidP="00AB0373">
      <w:pPr>
        <w:pStyle w:val="Code"/>
      </w:pPr>
      <w:r>
        <w:t>-- TS 38.413 [23], clause 9.3.1.6</w:t>
      </w:r>
    </w:p>
    <w:p w14:paraId="3C2DAC5E" w14:textId="77777777" w:rsidR="00AB0373" w:rsidRDefault="00AB0373" w:rsidP="00AB0373">
      <w:pPr>
        <w:pStyle w:val="Code"/>
      </w:pPr>
      <w:r>
        <w:t>GNbID ::= BIT STRING(SIZE(22..32))</w:t>
      </w:r>
    </w:p>
    <w:p w14:paraId="3F3A60C0" w14:textId="77777777" w:rsidR="00AB0373" w:rsidRDefault="00AB0373" w:rsidP="00AB0373">
      <w:pPr>
        <w:pStyle w:val="Code"/>
      </w:pPr>
    </w:p>
    <w:p w14:paraId="3D9E6DFB" w14:textId="77777777" w:rsidR="00AB0373" w:rsidRDefault="00AB0373" w:rsidP="00AB0373">
      <w:pPr>
        <w:pStyle w:val="Code"/>
      </w:pPr>
      <w:r>
        <w:t>-- TS 29.571 [17], clause 5.4.4.4</w:t>
      </w:r>
    </w:p>
    <w:p w14:paraId="01EE13EC" w14:textId="77777777" w:rsidR="00AB0373" w:rsidRDefault="00AB0373" w:rsidP="00AB0373">
      <w:pPr>
        <w:pStyle w:val="Code"/>
      </w:pPr>
      <w:r>
        <w:t>TAI ::= SEQUENCE</w:t>
      </w:r>
    </w:p>
    <w:p w14:paraId="257F0121" w14:textId="77777777" w:rsidR="00AB0373" w:rsidRDefault="00AB0373" w:rsidP="00AB0373">
      <w:pPr>
        <w:pStyle w:val="Code"/>
      </w:pPr>
      <w:r>
        <w:t>{</w:t>
      </w:r>
    </w:p>
    <w:p w14:paraId="145B11E8" w14:textId="77777777" w:rsidR="00AB0373" w:rsidRDefault="00AB0373" w:rsidP="00AB0373">
      <w:pPr>
        <w:pStyle w:val="Code"/>
      </w:pPr>
      <w:r>
        <w:t xml:space="preserve">    pLMNID                      [1] PLMNID,</w:t>
      </w:r>
    </w:p>
    <w:p w14:paraId="04CA9D45" w14:textId="77777777" w:rsidR="00AB0373" w:rsidRDefault="00AB0373" w:rsidP="00AB0373">
      <w:pPr>
        <w:pStyle w:val="Code"/>
      </w:pPr>
      <w:r>
        <w:t xml:space="preserve">    tAC                         [2] TAC,</w:t>
      </w:r>
    </w:p>
    <w:p w14:paraId="6C000514" w14:textId="77777777" w:rsidR="00AB0373" w:rsidRDefault="00AB0373" w:rsidP="00AB0373">
      <w:pPr>
        <w:pStyle w:val="Code"/>
      </w:pPr>
      <w:r>
        <w:t xml:space="preserve">    nID                         [3] NID OPTIONAL</w:t>
      </w:r>
    </w:p>
    <w:p w14:paraId="57CFC620" w14:textId="77777777" w:rsidR="00AB0373" w:rsidRDefault="00AB0373" w:rsidP="00AB0373">
      <w:pPr>
        <w:pStyle w:val="Code"/>
      </w:pPr>
      <w:r>
        <w:t>}</w:t>
      </w:r>
    </w:p>
    <w:p w14:paraId="58F0AF30" w14:textId="77777777" w:rsidR="00AB0373" w:rsidRDefault="00AB0373" w:rsidP="00AB0373">
      <w:pPr>
        <w:pStyle w:val="Code"/>
      </w:pPr>
    </w:p>
    <w:p w14:paraId="247D9E0E" w14:textId="77777777" w:rsidR="00AB0373" w:rsidRDefault="00AB0373" w:rsidP="00AB0373">
      <w:pPr>
        <w:pStyle w:val="Code"/>
      </w:pPr>
      <w:r>
        <w:t>-- TS 29.571 [17], clause 5.4.4.5</w:t>
      </w:r>
    </w:p>
    <w:p w14:paraId="02253BDB" w14:textId="77777777" w:rsidR="00AB0373" w:rsidRDefault="00AB0373" w:rsidP="00AB0373">
      <w:pPr>
        <w:pStyle w:val="Code"/>
      </w:pPr>
      <w:r>
        <w:t>ECGI ::= SEQUENCE</w:t>
      </w:r>
    </w:p>
    <w:p w14:paraId="6975FFF2" w14:textId="77777777" w:rsidR="00AB0373" w:rsidRDefault="00AB0373" w:rsidP="00AB0373">
      <w:pPr>
        <w:pStyle w:val="Code"/>
      </w:pPr>
      <w:r>
        <w:t>{</w:t>
      </w:r>
    </w:p>
    <w:p w14:paraId="6EE8DA61" w14:textId="77777777" w:rsidR="00AB0373" w:rsidRDefault="00AB0373" w:rsidP="00AB0373">
      <w:pPr>
        <w:pStyle w:val="Code"/>
      </w:pPr>
      <w:r>
        <w:t xml:space="preserve">    pLMNID                      [1] PLMNID,</w:t>
      </w:r>
    </w:p>
    <w:p w14:paraId="760EA88E" w14:textId="77777777" w:rsidR="00AB0373" w:rsidRDefault="00AB0373" w:rsidP="00AB0373">
      <w:pPr>
        <w:pStyle w:val="Code"/>
      </w:pPr>
      <w:r>
        <w:t xml:space="preserve">    eUTRACellID                 [2] EUTRACellID,</w:t>
      </w:r>
    </w:p>
    <w:p w14:paraId="2B655064" w14:textId="77777777" w:rsidR="00AB0373" w:rsidRDefault="00AB0373" w:rsidP="00AB0373">
      <w:pPr>
        <w:pStyle w:val="Code"/>
      </w:pPr>
      <w:r>
        <w:t xml:space="preserve">    nID                         [3] NID OPTIONAL</w:t>
      </w:r>
    </w:p>
    <w:p w14:paraId="68C9C918" w14:textId="77777777" w:rsidR="00AB0373" w:rsidRDefault="00AB0373" w:rsidP="00AB0373">
      <w:pPr>
        <w:pStyle w:val="Code"/>
      </w:pPr>
      <w:r>
        <w:t>}</w:t>
      </w:r>
    </w:p>
    <w:p w14:paraId="20348379" w14:textId="77777777" w:rsidR="00AB0373" w:rsidRDefault="00AB0373" w:rsidP="00AB0373">
      <w:pPr>
        <w:pStyle w:val="Code"/>
      </w:pPr>
    </w:p>
    <w:p w14:paraId="19A48610" w14:textId="77777777" w:rsidR="00AB0373" w:rsidRDefault="00AB0373" w:rsidP="00AB0373">
      <w:pPr>
        <w:pStyle w:val="Code"/>
      </w:pPr>
      <w:r>
        <w:t>TAIList ::= SEQUENCE OF TAI</w:t>
      </w:r>
    </w:p>
    <w:p w14:paraId="57B7C3C4" w14:textId="77777777" w:rsidR="00AB0373" w:rsidRDefault="00AB0373" w:rsidP="00AB0373">
      <w:pPr>
        <w:pStyle w:val="Code"/>
      </w:pPr>
    </w:p>
    <w:p w14:paraId="3FDE19A2" w14:textId="77777777" w:rsidR="00AB0373" w:rsidRDefault="00AB0373" w:rsidP="00AB0373">
      <w:pPr>
        <w:pStyle w:val="Code"/>
      </w:pPr>
      <w:r>
        <w:t>-- TS 29.571 [17], clause 5.4.4.6</w:t>
      </w:r>
    </w:p>
    <w:p w14:paraId="468A371D" w14:textId="77777777" w:rsidR="00AB0373" w:rsidRDefault="00AB0373" w:rsidP="00AB0373">
      <w:pPr>
        <w:pStyle w:val="Code"/>
      </w:pPr>
      <w:r>
        <w:t>NCGI ::= SEQUENCE</w:t>
      </w:r>
    </w:p>
    <w:p w14:paraId="3F713684" w14:textId="77777777" w:rsidR="00AB0373" w:rsidRDefault="00AB0373" w:rsidP="00AB0373">
      <w:pPr>
        <w:pStyle w:val="Code"/>
      </w:pPr>
      <w:r>
        <w:t>{</w:t>
      </w:r>
    </w:p>
    <w:p w14:paraId="75453DC4" w14:textId="77777777" w:rsidR="00AB0373" w:rsidRDefault="00AB0373" w:rsidP="00AB0373">
      <w:pPr>
        <w:pStyle w:val="Code"/>
      </w:pPr>
      <w:r>
        <w:t xml:space="preserve">    pLMNID                      [1] PLMNID,</w:t>
      </w:r>
    </w:p>
    <w:p w14:paraId="7C5F83E8" w14:textId="77777777" w:rsidR="00AB0373" w:rsidRDefault="00AB0373" w:rsidP="00AB0373">
      <w:pPr>
        <w:pStyle w:val="Code"/>
      </w:pPr>
      <w:r>
        <w:t xml:space="preserve">    nRCellID                    [2] NRCellID,</w:t>
      </w:r>
    </w:p>
    <w:p w14:paraId="77545749" w14:textId="77777777" w:rsidR="00AB0373" w:rsidRDefault="00AB0373" w:rsidP="00AB0373">
      <w:pPr>
        <w:pStyle w:val="Code"/>
      </w:pPr>
      <w:r>
        <w:t xml:space="preserve">    nID                         [3] NID OPTIONAL</w:t>
      </w:r>
    </w:p>
    <w:p w14:paraId="79A57D08" w14:textId="77777777" w:rsidR="00AB0373" w:rsidRDefault="00AB0373" w:rsidP="00AB0373">
      <w:pPr>
        <w:pStyle w:val="Code"/>
      </w:pPr>
      <w:r>
        <w:t>}</w:t>
      </w:r>
    </w:p>
    <w:p w14:paraId="5CBAA34D" w14:textId="77777777" w:rsidR="00AB0373" w:rsidRDefault="00AB0373" w:rsidP="00AB0373">
      <w:pPr>
        <w:pStyle w:val="Code"/>
      </w:pPr>
    </w:p>
    <w:p w14:paraId="7F17A380" w14:textId="77777777" w:rsidR="00AB0373" w:rsidRDefault="00AB0373" w:rsidP="00AB0373">
      <w:pPr>
        <w:pStyle w:val="Code"/>
      </w:pPr>
      <w:r>
        <w:t>RANCGI ::= CHOICE</w:t>
      </w:r>
    </w:p>
    <w:p w14:paraId="48E8603B" w14:textId="77777777" w:rsidR="00AB0373" w:rsidRDefault="00AB0373" w:rsidP="00AB0373">
      <w:pPr>
        <w:pStyle w:val="Code"/>
      </w:pPr>
      <w:r>
        <w:t>{</w:t>
      </w:r>
    </w:p>
    <w:p w14:paraId="15C0A5A8" w14:textId="77777777" w:rsidR="00AB0373" w:rsidRDefault="00AB0373" w:rsidP="00AB0373">
      <w:pPr>
        <w:pStyle w:val="Code"/>
      </w:pPr>
      <w:r>
        <w:t xml:space="preserve">    eCGI                        [1] ECGI,</w:t>
      </w:r>
    </w:p>
    <w:p w14:paraId="1A9FD8ED" w14:textId="77777777" w:rsidR="00AB0373" w:rsidRDefault="00AB0373" w:rsidP="00AB0373">
      <w:pPr>
        <w:pStyle w:val="Code"/>
      </w:pPr>
      <w:r>
        <w:t xml:space="preserve">    nCGI                        [2] NCGI</w:t>
      </w:r>
    </w:p>
    <w:p w14:paraId="0151CD19" w14:textId="77777777" w:rsidR="00AB0373" w:rsidRDefault="00AB0373" w:rsidP="00AB0373">
      <w:pPr>
        <w:pStyle w:val="Code"/>
      </w:pPr>
      <w:r>
        <w:t>}</w:t>
      </w:r>
    </w:p>
    <w:p w14:paraId="3A35F91F" w14:textId="77777777" w:rsidR="00AB0373" w:rsidRDefault="00AB0373" w:rsidP="00AB0373">
      <w:pPr>
        <w:pStyle w:val="Code"/>
      </w:pPr>
    </w:p>
    <w:p w14:paraId="43A2E737" w14:textId="77777777" w:rsidR="00AB0373" w:rsidRDefault="00AB0373" w:rsidP="00AB0373">
      <w:pPr>
        <w:pStyle w:val="Code"/>
      </w:pPr>
      <w:r>
        <w:t>CellInformation ::= SEQUENCE</w:t>
      </w:r>
    </w:p>
    <w:p w14:paraId="5B8CFCD3" w14:textId="77777777" w:rsidR="00AB0373" w:rsidRDefault="00AB0373" w:rsidP="00AB0373">
      <w:pPr>
        <w:pStyle w:val="Code"/>
      </w:pPr>
      <w:r>
        <w:t>{</w:t>
      </w:r>
    </w:p>
    <w:p w14:paraId="4ACC0E4E" w14:textId="77777777" w:rsidR="00AB0373" w:rsidRDefault="00AB0373" w:rsidP="00AB0373">
      <w:pPr>
        <w:pStyle w:val="Code"/>
      </w:pPr>
      <w:r>
        <w:t xml:space="preserve">    rANCGI                      [1] RANCGI,</w:t>
      </w:r>
    </w:p>
    <w:p w14:paraId="114DB682" w14:textId="77777777" w:rsidR="00AB0373" w:rsidRDefault="00AB0373" w:rsidP="00AB0373">
      <w:pPr>
        <w:pStyle w:val="Code"/>
      </w:pPr>
      <w:r>
        <w:t xml:space="preserve">    cellSiteinformation         [2] CellSiteInformation OPTIONAL,</w:t>
      </w:r>
    </w:p>
    <w:p w14:paraId="6D5F497A" w14:textId="77777777" w:rsidR="00AB0373" w:rsidRDefault="00AB0373" w:rsidP="00AB0373">
      <w:pPr>
        <w:pStyle w:val="Code"/>
      </w:pPr>
      <w:r>
        <w:t xml:space="preserve">    timeOfLocation              [3] Timestamp OPTIONAL</w:t>
      </w:r>
    </w:p>
    <w:p w14:paraId="7B92CC9F" w14:textId="77777777" w:rsidR="00AB0373" w:rsidRDefault="00AB0373" w:rsidP="00AB0373">
      <w:pPr>
        <w:pStyle w:val="Code"/>
      </w:pPr>
      <w:r>
        <w:t>}</w:t>
      </w:r>
    </w:p>
    <w:p w14:paraId="49C0E0FA" w14:textId="77777777" w:rsidR="00AB0373" w:rsidRDefault="00AB0373" w:rsidP="00AB0373">
      <w:pPr>
        <w:pStyle w:val="Code"/>
      </w:pPr>
    </w:p>
    <w:p w14:paraId="0783C259" w14:textId="77777777" w:rsidR="00AB0373" w:rsidRDefault="00AB0373" w:rsidP="00AB0373">
      <w:pPr>
        <w:pStyle w:val="Code"/>
      </w:pPr>
      <w:r>
        <w:t>-- TS 38.413 [23], clause 9.3.1.57</w:t>
      </w:r>
    </w:p>
    <w:p w14:paraId="64C3768B" w14:textId="77777777" w:rsidR="00AB0373" w:rsidRDefault="00AB0373" w:rsidP="00AB0373">
      <w:pPr>
        <w:pStyle w:val="Code"/>
      </w:pPr>
      <w:r>
        <w:t>N3IWFIDNGAP ::= BIT STRING (SIZE(16))</w:t>
      </w:r>
    </w:p>
    <w:p w14:paraId="39A7A4C3" w14:textId="77777777" w:rsidR="00AB0373" w:rsidRDefault="00AB0373" w:rsidP="00AB0373">
      <w:pPr>
        <w:pStyle w:val="Code"/>
      </w:pPr>
    </w:p>
    <w:p w14:paraId="6F68A6C0" w14:textId="77777777" w:rsidR="00AB0373" w:rsidRDefault="00AB0373" w:rsidP="00AB0373">
      <w:pPr>
        <w:pStyle w:val="Code"/>
      </w:pPr>
      <w:r>
        <w:t>-- TS 29.571 [17], clause 5.4.4.28</w:t>
      </w:r>
    </w:p>
    <w:p w14:paraId="1CD212C2" w14:textId="77777777" w:rsidR="00AB0373" w:rsidRDefault="00AB0373" w:rsidP="00AB0373">
      <w:pPr>
        <w:pStyle w:val="Code"/>
      </w:pPr>
      <w:r>
        <w:t>N3IWFIDSBI ::= UTF8String</w:t>
      </w:r>
    </w:p>
    <w:p w14:paraId="42264B75" w14:textId="77777777" w:rsidR="00AB0373" w:rsidRDefault="00AB0373" w:rsidP="00AB0373">
      <w:pPr>
        <w:pStyle w:val="Code"/>
      </w:pPr>
    </w:p>
    <w:p w14:paraId="52299D12" w14:textId="77777777" w:rsidR="00AB0373" w:rsidRDefault="00AB0373" w:rsidP="00AB0373">
      <w:pPr>
        <w:pStyle w:val="Code"/>
      </w:pPr>
      <w:r>
        <w:t>-- TS 29.571 [17], clause 5.4.4.28 and table 5.4.2-1</w:t>
      </w:r>
    </w:p>
    <w:p w14:paraId="217BA604" w14:textId="77777777" w:rsidR="00AB0373" w:rsidRDefault="00AB0373" w:rsidP="00AB0373">
      <w:pPr>
        <w:pStyle w:val="Code"/>
      </w:pPr>
      <w:r>
        <w:t>TNGFID ::= UTF8String</w:t>
      </w:r>
    </w:p>
    <w:p w14:paraId="1F9C9F34" w14:textId="77777777" w:rsidR="00AB0373" w:rsidRDefault="00AB0373" w:rsidP="00AB0373">
      <w:pPr>
        <w:pStyle w:val="Code"/>
      </w:pPr>
    </w:p>
    <w:p w14:paraId="569446C3" w14:textId="77777777" w:rsidR="00AB0373" w:rsidRDefault="00AB0373" w:rsidP="00AB0373">
      <w:pPr>
        <w:pStyle w:val="Code"/>
      </w:pPr>
      <w:r>
        <w:t>-- TS 29.571 [17], clause 5.4.4.28 and table 5.4.2-1</w:t>
      </w:r>
    </w:p>
    <w:p w14:paraId="116B7B83" w14:textId="77777777" w:rsidR="00AB0373" w:rsidRDefault="00AB0373" w:rsidP="00AB0373">
      <w:pPr>
        <w:pStyle w:val="Code"/>
      </w:pPr>
      <w:r>
        <w:t>WAGFID ::= UTF8String</w:t>
      </w:r>
    </w:p>
    <w:p w14:paraId="636E0DCE" w14:textId="77777777" w:rsidR="00AB0373" w:rsidRDefault="00AB0373" w:rsidP="00AB0373">
      <w:pPr>
        <w:pStyle w:val="Code"/>
      </w:pPr>
    </w:p>
    <w:p w14:paraId="1014810A" w14:textId="77777777" w:rsidR="00AB0373" w:rsidRDefault="00AB0373" w:rsidP="00AB0373">
      <w:pPr>
        <w:pStyle w:val="Code"/>
      </w:pPr>
      <w:r>
        <w:t>-- TS 29.571 [17], clause 5.4.4.62</w:t>
      </w:r>
    </w:p>
    <w:p w14:paraId="7DA71101" w14:textId="77777777" w:rsidR="00AB0373" w:rsidRDefault="00AB0373" w:rsidP="00AB0373">
      <w:pPr>
        <w:pStyle w:val="Code"/>
      </w:pPr>
      <w:r>
        <w:t>TNAPID ::= SEQUENCE</w:t>
      </w:r>
    </w:p>
    <w:p w14:paraId="0D44524C" w14:textId="77777777" w:rsidR="00AB0373" w:rsidRDefault="00AB0373" w:rsidP="00AB0373">
      <w:pPr>
        <w:pStyle w:val="Code"/>
      </w:pPr>
      <w:r>
        <w:t>{</w:t>
      </w:r>
    </w:p>
    <w:p w14:paraId="1115D5B3" w14:textId="77777777" w:rsidR="00AB0373" w:rsidRDefault="00AB0373" w:rsidP="00AB0373">
      <w:pPr>
        <w:pStyle w:val="Code"/>
      </w:pPr>
      <w:r>
        <w:t xml:space="preserve">    sSID         [1] SSID OPTIONAL,</w:t>
      </w:r>
    </w:p>
    <w:p w14:paraId="0DB3EE53" w14:textId="77777777" w:rsidR="00AB0373" w:rsidRDefault="00AB0373" w:rsidP="00AB0373">
      <w:pPr>
        <w:pStyle w:val="Code"/>
      </w:pPr>
      <w:r>
        <w:t xml:space="preserve">    bSSID        [2] BSSID OPTIONAL,</w:t>
      </w:r>
    </w:p>
    <w:p w14:paraId="4ACAA5C4" w14:textId="77777777" w:rsidR="00AB0373" w:rsidRDefault="00AB0373" w:rsidP="00AB0373">
      <w:pPr>
        <w:pStyle w:val="Code"/>
      </w:pPr>
      <w:r>
        <w:t xml:space="preserve">    civicAddress [3] CivicAddressBytes OPTIONAL</w:t>
      </w:r>
    </w:p>
    <w:p w14:paraId="5B463235" w14:textId="77777777" w:rsidR="00AB0373" w:rsidRDefault="00AB0373" w:rsidP="00AB0373">
      <w:pPr>
        <w:pStyle w:val="Code"/>
      </w:pPr>
      <w:r>
        <w:t>}</w:t>
      </w:r>
    </w:p>
    <w:p w14:paraId="2F010B93" w14:textId="77777777" w:rsidR="00AB0373" w:rsidRDefault="00AB0373" w:rsidP="00AB0373">
      <w:pPr>
        <w:pStyle w:val="Code"/>
      </w:pPr>
    </w:p>
    <w:p w14:paraId="5625C498" w14:textId="77777777" w:rsidR="00AB0373" w:rsidRDefault="00AB0373" w:rsidP="00AB0373">
      <w:pPr>
        <w:pStyle w:val="Code"/>
      </w:pPr>
      <w:r>
        <w:t>-- TS 29.571 [17], clause 5.4.4.64</w:t>
      </w:r>
    </w:p>
    <w:p w14:paraId="01F3CBEC" w14:textId="77777777" w:rsidR="00AB0373" w:rsidRDefault="00AB0373" w:rsidP="00AB0373">
      <w:pPr>
        <w:pStyle w:val="Code"/>
      </w:pPr>
      <w:r>
        <w:t>TWAPID ::= SEQUENCE</w:t>
      </w:r>
    </w:p>
    <w:p w14:paraId="00E2C1E7" w14:textId="77777777" w:rsidR="00AB0373" w:rsidRDefault="00AB0373" w:rsidP="00AB0373">
      <w:pPr>
        <w:pStyle w:val="Code"/>
      </w:pPr>
      <w:r>
        <w:t>{</w:t>
      </w:r>
    </w:p>
    <w:p w14:paraId="163571FF" w14:textId="77777777" w:rsidR="00AB0373" w:rsidRDefault="00AB0373" w:rsidP="00AB0373">
      <w:pPr>
        <w:pStyle w:val="Code"/>
      </w:pPr>
      <w:r>
        <w:t xml:space="preserve">    sSID         [1] SSID OPTIONAL,</w:t>
      </w:r>
    </w:p>
    <w:p w14:paraId="1B62FB28" w14:textId="77777777" w:rsidR="00AB0373" w:rsidRDefault="00AB0373" w:rsidP="00AB0373">
      <w:pPr>
        <w:pStyle w:val="Code"/>
      </w:pPr>
      <w:r>
        <w:t xml:space="preserve">    bSSID        [2] BSSID OPTIONAL,</w:t>
      </w:r>
    </w:p>
    <w:p w14:paraId="3F49E4BC" w14:textId="77777777" w:rsidR="00AB0373" w:rsidRDefault="00AB0373" w:rsidP="00AB0373">
      <w:pPr>
        <w:pStyle w:val="Code"/>
      </w:pPr>
      <w:r>
        <w:t xml:space="preserve">    civicAddress [3] CivicAddressBytes OPTIONAL</w:t>
      </w:r>
    </w:p>
    <w:p w14:paraId="10D8DCFD" w14:textId="77777777" w:rsidR="00AB0373" w:rsidRDefault="00AB0373" w:rsidP="00AB0373">
      <w:pPr>
        <w:pStyle w:val="Code"/>
      </w:pPr>
      <w:r>
        <w:t>}</w:t>
      </w:r>
    </w:p>
    <w:p w14:paraId="6AA27D78" w14:textId="77777777" w:rsidR="00AB0373" w:rsidRDefault="00AB0373" w:rsidP="00AB0373">
      <w:pPr>
        <w:pStyle w:val="Code"/>
      </w:pPr>
    </w:p>
    <w:p w14:paraId="76B46132" w14:textId="77777777" w:rsidR="00AB0373" w:rsidRDefault="00AB0373" w:rsidP="00AB0373">
      <w:pPr>
        <w:pStyle w:val="Code"/>
      </w:pPr>
      <w:r>
        <w:t>-- TS 29.571 [17], clause 5.4.4.62 and clause 5.4.4.64</w:t>
      </w:r>
    </w:p>
    <w:p w14:paraId="0101BDFE" w14:textId="77777777" w:rsidR="00AB0373" w:rsidRDefault="00AB0373" w:rsidP="00AB0373">
      <w:pPr>
        <w:pStyle w:val="Code"/>
      </w:pPr>
      <w:r>
        <w:t>SSID ::= UTF8String</w:t>
      </w:r>
    </w:p>
    <w:p w14:paraId="3AE27272" w14:textId="77777777" w:rsidR="00AB0373" w:rsidRDefault="00AB0373" w:rsidP="00AB0373">
      <w:pPr>
        <w:pStyle w:val="Code"/>
      </w:pPr>
    </w:p>
    <w:p w14:paraId="1C4D4999" w14:textId="77777777" w:rsidR="00AB0373" w:rsidRDefault="00AB0373" w:rsidP="00AB0373">
      <w:pPr>
        <w:pStyle w:val="Code"/>
      </w:pPr>
      <w:r>
        <w:t>-- TS 29.571 [17], clause 5.4.4.62 and clause 5.4.4.64</w:t>
      </w:r>
    </w:p>
    <w:p w14:paraId="5C0D2AC7" w14:textId="77777777" w:rsidR="00AB0373" w:rsidRDefault="00AB0373" w:rsidP="00AB0373">
      <w:pPr>
        <w:pStyle w:val="Code"/>
      </w:pPr>
      <w:r>
        <w:t>BSSID ::= UTF8String</w:t>
      </w:r>
    </w:p>
    <w:p w14:paraId="002EF6FA" w14:textId="77777777" w:rsidR="00AB0373" w:rsidRDefault="00AB0373" w:rsidP="00AB0373">
      <w:pPr>
        <w:pStyle w:val="Code"/>
      </w:pPr>
    </w:p>
    <w:p w14:paraId="24C590C4" w14:textId="77777777" w:rsidR="00AB0373" w:rsidRDefault="00AB0373" w:rsidP="00AB0373">
      <w:pPr>
        <w:pStyle w:val="Code"/>
      </w:pPr>
      <w:r>
        <w:t>-- TS 29.571 [17], clause 5.4.4.36 and table 5.4.2-1</w:t>
      </w:r>
    </w:p>
    <w:p w14:paraId="4A4F6EAB" w14:textId="77777777" w:rsidR="00AB0373" w:rsidRDefault="00AB0373" w:rsidP="00AB0373">
      <w:pPr>
        <w:pStyle w:val="Code"/>
      </w:pPr>
      <w:r>
        <w:t>HFCNodeID ::= UTF8String</w:t>
      </w:r>
    </w:p>
    <w:p w14:paraId="64557893" w14:textId="77777777" w:rsidR="00AB0373" w:rsidRDefault="00AB0373" w:rsidP="00AB0373">
      <w:pPr>
        <w:pStyle w:val="Code"/>
      </w:pPr>
    </w:p>
    <w:p w14:paraId="3DFF932B" w14:textId="77777777" w:rsidR="00AB0373" w:rsidRDefault="00AB0373" w:rsidP="00AB0373">
      <w:pPr>
        <w:pStyle w:val="Code"/>
      </w:pPr>
      <w:r>
        <w:t>-- TS 29.571 [17], clause 5.4.4.10 and table 5.4.2-1</w:t>
      </w:r>
    </w:p>
    <w:p w14:paraId="10BDA474" w14:textId="77777777" w:rsidR="00AB0373" w:rsidRDefault="00AB0373" w:rsidP="00AB0373">
      <w:pPr>
        <w:pStyle w:val="Code"/>
      </w:pPr>
      <w:r>
        <w:t>-- Contains the original binary data i.e. value of the YAML field after base64 encoding is removed</w:t>
      </w:r>
    </w:p>
    <w:p w14:paraId="565AA2B9" w14:textId="77777777" w:rsidR="00AB0373" w:rsidRDefault="00AB0373" w:rsidP="00AB0373">
      <w:pPr>
        <w:pStyle w:val="Code"/>
      </w:pPr>
      <w:r>
        <w:t>GLI ::= OCTET STRING (SIZE(0..150))</w:t>
      </w:r>
    </w:p>
    <w:p w14:paraId="6E216FF7" w14:textId="77777777" w:rsidR="00AB0373" w:rsidRDefault="00AB0373" w:rsidP="00AB0373">
      <w:pPr>
        <w:pStyle w:val="Code"/>
      </w:pPr>
    </w:p>
    <w:p w14:paraId="13D151FE" w14:textId="77777777" w:rsidR="00AB0373" w:rsidRDefault="00AB0373" w:rsidP="00AB0373">
      <w:pPr>
        <w:pStyle w:val="Code"/>
      </w:pPr>
      <w:r>
        <w:t>-- TS 29.571 [17], clause 5.4.4.10 and table 5.4.2-1</w:t>
      </w:r>
    </w:p>
    <w:p w14:paraId="6043291B" w14:textId="77777777" w:rsidR="00AB0373" w:rsidRDefault="00AB0373" w:rsidP="00AB0373">
      <w:pPr>
        <w:pStyle w:val="Code"/>
      </w:pPr>
      <w:r>
        <w:t>GCI ::= UTF8String</w:t>
      </w:r>
    </w:p>
    <w:p w14:paraId="0B8CD49E" w14:textId="77777777" w:rsidR="00AB0373" w:rsidRDefault="00AB0373" w:rsidP="00AB0373">
      <w:pPr>
        <w:pStyle w:val="Code"/>
      </w:pPr>
    </w:p>
    <w:p w14:paraId="34C562C7" w14:textId="77777777" w:rsidR="00AB0373" w:rsidRDefault="00AB0373" w:rsidP="00AB0373">
      <w:pPr>
        <w:pStyle w:val="Code"/>
      </w:pPr>
      <w:r>
        <w:t>-- TS 29.571 [17], clause 5.4.4.10 and clause 5.4.3.33</w:t>
      </w:r>
    </w:p>
    <w:p w14:paraId="136B3AAC" w14:textId="77777777" w:rsidR="00AB0373" w:rsidRDefault="00AB0373" w:rsidP="00AB0373">
      <w:pPr>
        <w:pStyle w:val="Code"/>
      </w:pPr>
      <w:r>
        <w:t>W5GBANLineType ::= ENUMERATED</w:t>
      </w:r>
    </w:p>
    <w:p w14:paraId="13B68BD0" w14:textId="77777777" w:rsidR="00AB0373" w:rsidRDefault="00AB0373" w:rsidP="00AB0373">
      <w:pPr>
        <w:pStyle w:val="Code"/>
      </w:pPr>
      <w:r>
        <w:t>{</w:t>
      </w:r>
    </w:p>
    <w:p w14:paraId="5D1E6E4C" w14:textId="77777777" w:rsidR="00AB0373" w:rsidRDefault="00AB0373" w:rsidP="00AB0373">
      <w:pPr>
        <w:pStyle w:val="Code"/>
      </w:pPr>
      <w:r>
        <w:t xml:space="preserve">    dSL(1),</w:t>
      </w:r>
    </w:p>
    <w:p w14:paraId="737A3B3D" w14:textId="77777777" w:rsidR="00AB0373" w:rsidRDefault="00AB0373" w:rsidP="00AB0373">
      <w:pPr>
        <w:pStyle w:val="Code"/>
      </w:pPr>
      <w:r>
        <w:t xml:space="preserve">    pON(2)</w:t>
      </w:r>
    </w:p>
    <w:p w14:paraId="333F8700" w14:textId="77777777" w:rsidR="00AB0373" w:rsidRDefault="00AB0373" w:rsidP="00AB0373">
      <w:pPr>
        <w:pStyle w:val="Code"/>
      </w:pPr>
      <w:r>
        <w:t>}</w:t>
      </w:r>
    </w:p>
    <w:p w14:paraId="272ADDF3" w14:textId="77777777" w:rsidR="00AB0373" w:rsidRDefault="00AB0373" w:rsidP="00AB0373">
      <w:pPr>
        <w:pStyle w:val="Code"/>
      </w:pPr>
    </w:p>
    <w:p w14:paraId="329169AD" w14:textId="77777777" w:rsidR="00AB0373" w:rsidRDefault="00AB0373" w:rsidP="00AB0373">
      <w:pPr>
        <w:pStyle w:val="Code"/>
      </w:pPr>
      <w:r>
        <w:t>-- TS 29.571 [17], table 5.4.2-1</w:t>
      </w:r>
    </w:p>
    <w:p w14:paraId="0F8FE6BF" w14:textId="77777777" w:rsidR="00AB0373" w:rsidRDefault="00AB0373" w:rsidP="00AB0373">
      <w:pPr>
        <w:pStyle w:val="Code"/>
      </w:pPr>
      <w:r>
        <w:t>TAC ::= OCTET STRING (SIZE(2..3))</w:t>
      </w:r>
    </w:p>
    <w:p w14:paraId="1E93D926" w14:textId="77777777" w:rsidR="00AB0373" w:rsidRDefault="00AB0373" w:rsidP="00AB0373">
      <w:pPr>
        <w:pStyle w:val="Code"/>
      </w:pPr>
    </w:p>
    <w:p w14:paraId="28FE3D47" w14:textId="77777777" w:rsidR="00AB0373" w:rsidRDefault="00AB0373" w:rsidP="00AB0373">
      <w:pPr>
        <w:pStyle w:val="Code"/>
      </w:pPr>
      <w:r>
        <w:t>-- TS 38.413 [23], clause 9.3.1.9</w:t>
      </w:r>
    </w:p>
    <w:p w14:paraId="3C81A8A8" w14:textId="77777777" w:rsidR="00AB0373" w:rsidRDefault="00AB0373" w:rsidP="00AB0373">
      <w:pPr>
        <w:pStyle w:val="Code"/>
      </w:pPr>
      <w:r>
        <w:t>EUTRACellID ::= BIT STRING (SIZE(28))</w:t>
      </w:r>
    </w:p>
    <w:p w14:paraId="55300308" w14:textId="77777777" w:rsidR="00AB0373" w:rsidRDefault="00AB0373" w:rsidP="00AB0373">
      <w:pPr>
        <w:pStyle w:val="Code"/>
      </w:pPr>
    </w:p>
    <w:p w14:paraId="2DF1271E" w14:textId="77777777" w:rsidR="00AB0373" w:rsidRDefault="00AB0373" w:rsidP="00AB0373">
      <w:pPr>
        <w:pStyle w:val="Code"/>
      </w:pPr>
      <w:r>
        <w:t>-- TS 38.413 [23], clause 9.3.1.7</w:t>
      </w:r>
    </w:p>
    <w:p w14:paraId="1776823E" w14:textId="77777777" w:rsidR="00AB0373" w:rsidRDefault="00AB0373" w:rsidP="00AB0373">
      <w:pPr>
        <w:pStyle w:val="Code"/>
      </w:pPr>
      <w:r>
        <w:t>NRCellID ::= BIT STRING (SIZE(36))</w:t>
      </w:r>
    </w:p>
    <w:p w14:paraId="386F3DEB" w14:textId="77777777" w:rsidR="00AB0373" w:rsidRDefault="00AB0373" w:rsidP="00AB0373">
      <w:pPr>
        <w:pStyle w:val="Code"/>
      </w:pPr>
    </w:p>
    <w:p w14:paraId="1EA73F75" w14:textId="77777777" w:rsidR="00AB0373" w:rsidRDefault="00AB0373" w:rsidP="00AB0373">
      <w:pPr>
        <w:pStyle w:val="Code"/>
      </w:pPr>
      <w:r>
        <w:t>-- TS 38.413 [23], clause 9.3.1.8</w:t>
      </w:r>
    </w:p>
    <w:p w14:paraId="113A323D" w14:textId="77777777" w:rsidR="00AB0373" w:rsidRDefault="00AB0373" w:rsidP="00AB0373">
      <w:pPr>
        <w:pStyle w:val="Code"/>
      </w:pPr>
      <w:r>
        <w:t>NGENbID ::= CHOICE</w:t>
      </w:r>
    </w:p>
    <w:p w14:paraId="00A6139F" w14:textId="77777777" w:rsidR="00AB0373" w:rsidRDefault="00AB0373" w:rsidP="00AB0373">
      <w:pPr>
        <w:pStyle w:val="Code"/>
      </w:pPr>
      <w:r>
        <w:t>{</w:t>
      </w:r>
    </w:p>
    <w:p w14:paraId="7E4B7CD8" w14:textId="77777777" w:rsidR="00AB0373" w:rsidRDefault="00AB0373" w:rsidP="00AB0373">
      <w:pPr>
        <w:pStyle w:val="Code"/>
      </w:pPr>
      <w:r>
        <w:t xml:space="preserve">    macroNGENbID                [1] BIT STRING (SIZE(20)),</w:t>
      </w:r>
    </w:p>
    <w:p w14:paraId="3101729E" w14:textId="77777777" w:rsidR="00AB0373" w:rsidRDefault="00AB0373" w:rsidP="00AB0373">
      <w:pPr>
        <w:pStyle w:val="Code"/>
      </w:pPr>
      <w:r>
        <w:t xml:space="preserve">    shortMacroNGENbID           [2] BIT STRING (SIZE(18)),</w:t>
      </w:r>
    </w:p>
    <w:p w14:paraId="1F96D810" w14:textId="77777777" w:rsidR="00AB0373" w:rsidRDefault="00AB0373" w:rsidP="00AB0373">
      <w:pPr>
        <w:pStyle w:val="Code"/>
      </w:pPr>
      <w:r>
        <w:t xml:space="preserve">    longMacroNGENbID            [3] BIT STRING (SIZE(21))</w:t>
      </w:r>
    </w:p>
    <w:p w14:paraId="78EBAE48" w14:textId="77777777" w:rsidR="00AB0373" w:rsidRDefault="00AB0373" w:rsidP="00AB0373">
      <w:pPr>
        <w:pStyle w:val="Code"/>
      </w:pPr>
      <w:r>
        <w:t>}</w:t>
      </w:r>
    </w:p>
    <w:p w14:paraId="048A0382" w14:textId="77777777" w:rsidR="00AB0373" w:rsidRDefault="00AB0373" w:rsidP="00AB0373">
      <w:pPr>
        <w:pStyle w:val="Code"/>
      </w:pPr>
      <w:r>
        <w:t>-- TS 23.003 [19], clause 12.7.1 encoded as per TS 29.571 [17], clause 5.4.2</w:t>
      </w:r>
    </w:p>
    <w:p w14:paraId="3DB555BD" w14:textId="77777777" w:rsidR="00AB0373" w:rsidRDefault="00AB0373" w:rsidP="00AB0373">
      <w:pPr>
        <w:pStyle w:val="Code"/>
      </w:pPr>
      <w:r>
        <w:t>NID ::= UTF8String (SIZE(11))</w:t>
      </w:r>
    </w:p>
    <w:p w14:paraId="70A70062" w14:textId="77777777" w:rsidR="00AB0373" w:rsidRDefault="00AB0373" w:rsidP="00AB0373">
      <w:pPr>
        <w:pStyle w:val="Code"/>
      </w:pPr>
    </w:p>
    <w:p w14:paraId="51C6AFCE" w14:textId="77777777" w:rsidR="00AB0373" w:rsidRDefault="00AB0373" w:rsidP="00AB0373">
      <w:pPr>
        <w:pStyle w:val="Code"/>
      </w:pPr>
      <w:r>
        <w:t>-- TS 36.413 [38], clause 9.2.1.37</w:t>
      </w:r>
    </w:p>
    <w:p w14:paraId="4E534395" w14:textId="77777777" w:rsidR="00AB0373" w:rsidRDefault="00AB0373" w:rsidP="00AB0373">
      <w:pPr>
        <w:pStyle w:val="Code"/>
      </w:pPr>
      <w:r>
        <w:t>ENbID ::= CHOICE</w:t>
      </w:r>
    </w:p>
    <w:p w14:paraId="6B548B7C" w14:textId="77777777" w:rsidR="00AB0373" w:rsidRDefault="00AB0373" w:rsidP="00AB0373">
      <w:pPr>
        <w:pStyle w:val="Code"/>
      </w:pPr>
      <w:r>
        <w:t>{</w:t>
      </w:r>
    </w:p>
    <w:p w14:paraId="25780484" w14:textId="77777777" w:rsidR="00AB0373" w:rsidRDefault="00AB0373" w:rsidP="00AB0373">
      <w:pPr>
        <w:pStyle w:val="Code"/>
      </w:pPr>
      <w:r>
        <w:t xml:space="preserve">    macroENbID                  [1] BIT STRING (SIZE(20)),</w:t>
      </w:r>
    </w:p>
    <w:p w14:paraId="08520829" w14:textId="77777777" w:rsidR="00AB0373" w:rsidRDefault="00AB0373" w:rsidP="00AB0373">
      <w:pPr>
        <w:pStyle w:val="Code"/>
      </w:pPr>
      <w:r>
        <w:t xml:space="preserve">    homeENbID                   [2] BIT STRING (SIZE(28)),</w:t>
      </w:r>
    </w:p>
    <w:p w14:paraId="4E0FB5F4" w14:textId="77777777" w:rsidR="00AB0373" w:rsidRDefault="00AB0373" w:rsidP="00AB0373">
      <w:pPr>
        <w:pStyle w:val="Code"/>
      </w:pPr>
      <w:r>
        <w:t xml:space="preserve">    shortMacroENbID             [3] BIT STRING (SIZE(18)),</w:t>
      </w:r>
    </w:p>
    <w:p w14:paraId="4BC44029" w14:textId="77777777" w:rsidR="00AB0373" w:rsidRDefault="00AB0373" w:rsidP="00AB0373">
      <w:pPr>
        <w:pStyle w:val="Code"/>
      </w:pPr>
      <w:r>
        <w:t xml:space="preserve">    longMacroENbID              [4] BIT STRING (SIZE(21))</w:t>
      </w:r>
    </w:p>
    <w:p w14:paraId="42DE3BA9" w14:textId="77777777" w:rsidR="00AB0373" w:rsidRDefault="00AB0373" w:rsidP="00AB0373">
      <w:pPr>
        <w:pStyle w:val="Code"/>
      </w:pPr>
      <w:r>
        <w:t>}</w:t>
      </w:r>
    </w:p>
    <w:p w14:paraId="62A3A945" w14:textId="77777777" w:rsidR="00AB0373" w:rsidRDefault="00AB0373" w:rsidP="00AB0373">
      <w:pPr>
        <w:pStyle w:val="Code"/>
      </w:pPr>
    </w:p>
    <w:p w14:paraId="3BA1A4F7" w14:textId="77777777" w:rsidR="00AB0373" w:rsidRDefault="00AB0373" w:rsidP="00AB0373">
      <w:pPr>
        <w:pStyle w:val="Code"/>
      </w:pPr>
    </w:p>
    <w:p w14:paraId="43427CF5" w14:textId="77777777" w:rsidR="00AB0373" w:rsidRDefault="00AB0373" w:rsidP="00AB0373">
      <w:pPr>
        <w:pStyle w:val="Code"/>
      </w:pPr>
      <w:r>
        <w:t>-- TS 29.518 [22], clause 6.4.6.2.3</w:t>
      </w:r>
    </w:p>
    <w:p w14:paraId="68C0AC0D" w14:textId="77777777" w:rsidR="00AB0373" w:rsidRDefault="00AB0373" w:rsidP="00AB0373">
      <w:pPr>
        <w:pStyle w:val="Code"/>
      </w:pPr>
      <w:r>
        <w:t>PositioningInfo ::= SEQUENCE</w:t>
      </w:r>
    </w:p>
    <w:p w14:paraId="429561E3" w14:textId="77777777" w:rsidR="00AB0373" w:rsidRDefault="00AB0373" w:rsidP="00AB0373">
      <w:pPr>
        <w:pStyle w:val="Code"/>
      </w:pPr>
      <w:r>
        <w:t>{</w:t>
      </w:r>
    </w:p>
    <w:p w14:paraId="77D92245" w14:textId="77777777" w:rsidR="00AB0373" w:rsidRDefault="00AB0373" w:rsidP="00AB0373">
      <w:pPr>
        <w:pStyle w:val="Code"/>
      </w:pPr>
      <w:r>
        <w:t xml:space="preserve">    positionInfo                [1] LocationData OPTIONAL,</w:t>
      </w:r>
    </w:p>
    <w:p w14:paraId="6004A4FB" w14:textId="77777777" w:rsidR="00AB0373" w:rsidRDefault="00AB0373" w:rsidP="00AB0373">
      <w:pPr>
        <w:pStyle w:val="Code"/>
      </w:pPr>
      <w:r>
        <w:t xml:space="preserve">    rawMLPResponse              [2] RawMLPResponse OPTIONAL</w:t>
      </w:r>
    </w:p>
    <w:p w14:paraId="2D3A0B06" w14:textId="77777777" w:rsidR="00AB0373" w:rsidRDefault="00AB0373" w:rsidP="00AB0373">
      <w:pPr>
        <w:pStyle w:val="Code"/>
      </w:pPr>
      <w:r>
        <w:t>}</w:t>
      </w:r>
    </w:p>
    <w:p w14:paraId="26C5B6DA" w14:textId="77777777" w:rsidR="00AB0373" w:rsidRDefault="00AB0373" w:rsidP="00AB0373">
      <w:pPr>
        <w:pStyle w:val="Code"/>
      </w:pPr>
    </w:p>
    <w:p w14:paraId="0A04A297" w14:textId="77777777" w:rsidR="00AB0373" w:rsidRDefault="00AB0373" w:rsidP="00AB0373">
      <w:pPr>
        <w:pStyle w:val="Code"/>
      </w:pPr>
      <w:r>
        <w:t>RawMLPResponse ::= CHOICE</w:t>
      </w:r>
    </w:p>
    <w:p w14:paraId="6EDE22B7" w14:textId="77777777" w:rsidR="00AB0373" w:rsidRDefault="00AB0373" w:rsidP="00AB0373">
      <w:pPr>
        <w:pStyle w:val="Code"/>
      </w:pPr>
      <w:r>
        <w:t>{</w:t>
      </w:r>
    </w:p>
    <w:p w14:paraId="5AE6B898" w14:textId="77777777" w:rsidR="00AB0373" w:rsidRDefault="00AB0373" w:rsidP="00AB0373">
      <w:pPr>
        <w:pStyle w:val="Code"/>
      </w:pPr>
      <w:r>
        <w:t xml:space="preserve">    -- The following parameter contains a copy of unparsed XML code of the</w:t>
      </w:r>
    </w:p>
    <w:p w14:paraId="604491A2" w14:textId="77777777" w:rsidR="00AB0373" w:rsidRDefault="00AB0373" w:rsidP="00AB0373">
      <w:pPr>
        <w:pStyle w:val="Code"/>
      </w:pPr>
      <w:r>
        <w:t xml:space="preserve">    -- MLP response message, i.e. the entire XML document containing</w:t>
      </w:r>
    </w:p>
    <w:p w14:paraId="4193DBB4" w14:textId="77777777" w:rsidR="00AB0373" w:rsidRDefault="00AB0373" w:rsidP="00AB0373">
      <w:pPr>
        <w:pStyle w:val="Code"/>
      </w:pPr>
      <w:r>
        <w:t xml:space="preserve">    -- a &lt;slia&gt; (described in OMA-TS-MLP-V3_5-20181211-C [20], clause 5.2.3.2.2) or</w:t>
      </w:r>
    </w:p>
    <w:p w14:paraId="606058C9" w14:textId="77777777" w:rsidR="00AB0373" w:rsidRDefault="00AB0373" w:rsidP="00AB0373">
      <w:pPr>
        <w:pStyle w:val="Code"/>
      </w:pPr>
      <w:r>
        <w:t xml:space="preserve">    -- a &lt;slirep&gt; (described in OMA-TS-MLP-V3_5-20181211-C [20], clause 5.2.3.2.3) MLP message.</w:t>
      </w:r>
    </w:p>
    <w:p w14:paraId="6B3B1366" w14:textId="77777777" w:rsidR="00AB0373" w:rsidRDefault="00AB0373" w:rsidP="00AB0373">
      <w:pPr>
        <w:pStyle w:val="Code"/>
      </w:pPr>
      <w:r>
        <w:t xml:space="preserve">    mLPPositionData             [1] UTF8String,</w:t>
      </w:r>
    </w:p>
    <w:p w14:paraId="54641DF9" w14:textId="77777777" w:rsidR="00AB0373" w:rsidRDefault="00AB0373" w:rsidP="00AB0373">
      <w:pPr>
        <w:pStyle w:val="Code"/>
      </w:pPr>
      <w:r>
        <w:t xml:space="preserve">    -- OMA MLP result id, defined in OMA-TS-MLP-V3_5-20181211-C [20], Clause 5.4</w:t>
      </w:r>
    </w:p>
    <w:p w14:paraId="1FDEC548" w14:textId="77777777" w:rsidR="00AB0373" w:rsidRDefault="00AB0373" w:rsidP="00AB0373">
      <w:pPr>
        <w:pStyle w:val="Code"/>
      </w:pPr>
      <w:r>
        <w:t xml:space="preserve">    mLPErrorCode                [2] INTEGER (1..699)</w:t>
      </w:r>
    </w:p>
    <w:p w14:paraId="40431D3E" w14:textId="77777777" w:rsidR="00AB0373" w:rsidRDefault="00AB0373" w:rsidP="00AB0373">
      <w:pPr>
        <w:pStyle w:val="Code"/>
      </w:pPr>
      <w:r>
        <w:t>}</w:t>
      </w:r>
    </w:p>
    <w:p w14:paraId="69C5B54D" w14:textId="77777777" w:rsidR="00AB0373" w:rsidRDefault="00AB0373" w:rsidP="00AB0373">
      <w:pPr>
        <w:pStyle w:val="Code"/>
      </w:pPr>
    </w:p>
    <w:p w14:paraId="60C94CBF" w14:textId="77777777" w:rsidR="00AB0373" w:rsidRDefault="00AB0373" w:rsidP="00AB0373">
      <w:pPr>
        <w:pStyle w:val="Code"/>
      </w:pPr>
      <w:r>
        <w:t>-- TS 29.572 [24], clause 6.1.6.2.3</w:t>
      </w:r>
    </w:p>
    <w:p w14:paraId="25922C4E" w14:textId="77777777" w:rsidR="00AB0373" w:rsidRDefault="00AB0373" w:rsidP="00AB0373">
      <w:pPr>
        <w:pStyle w:val="Code"/>
      </w:pPr>
      <w:r>
        <w:t>LocationData ::= SEQUENCE</w:t>
      </w:r>
    </w:p>
    <w:p w14:paraId="73BA7BE8" w14:textId="77777777" w:rsidR="00AB0373" w:rsidRDefault="00AB0373" w:rsidP="00AB0373">
      <w:pPr>
        <w:pStyle w:val="Code"/>
      </w:pPr>
      <w:r>
        <w:t>{</w:t>
      </w:r>
    </w:p>
    <w:p w14:paraId="54306FBC" w14:textId="77777777" w:rsidR="00AB0373" w:rsidRDefault="00AB0373" w:rsidP="00AB0373">
      <w:pPr>
        <w:pStyle w:val="Code"/>
      </w:pPr>
      <w:r>
        <w:t xml:space="preserve">    locationEstimate            [1] GeographicArea,</w:t>
      </w:r>
    </w:p>
    <w:p w14:paraId="613B7442" w14:textId="77777777" w:rsidR="00AB0373" w:rsidRDefault="00AB0373" w:rsidP="00AB0373">
      <w:pPr>
        <w:pStyle w:val="Code"/>
      </w:pPr>
      <w:r>
        <w:t xml:space="preserve">    accuracyFulfilmentIndicator [2] AccuracyFulfilmentIndicator OPTIONAL,</w:t>
      </w:r>
    </w:p>
    <w:p w14:paraId="40E7F692" w14:textId="77777777" w:rsidR="00AB0373" w:rsidRDefault="00AB0373" w:rsidP="00AB0373">
      <w:pPr>
        <w:pStyle w:val="Code"/>
      </w:pPr>
      <w:r>
        <w:t xml:space="preserve">    ageOfLocationEstimate       [3] AgeOfLocationEstimate OPTIONAL,</w:t>
      </w:r>
    </w:p>
    <w:p w14:paraId="1DEB1CC7" w14:textId="77777777" w:rsidR="00AB0373" w:rsidRDefault="00AB0373" w:rsidP="00AB0373">
      <w:pPr>
        <w:pStyle w:val="Code"/>
      </w:pPr>
      <w:r>
        <w:t xml:space="preserve">    velocityEstimate            [4] VelocityEstimate OPTIONAL,</w:t>
      </w:r>
    </w:p>
    <w:p w14:paraId="5FBBBAAF" w14:textId="77777777" w:rsidR="00AB0373" w:rsidRDefault="00AB0373" w:rsidP="00AB0373">
      <w:pPr>
        <w:pStyle w:val="Code"/>
      </w:pPr>
      <w:r>
        <w:t xml:space="preserve">    civicAddress                [5] CivicAddress OPTIONAL,</w:t>
      </w:r>
    </w:p>
    <w:p w14:paraId="3FF5B4D9" w14:textId="77777777" w:rsidR="00AB0373" w:rsidRDefault="00AB0373" w:rsidP="00AB0373">
      <w:pPr>
        <w:pStyle w:val="Code"/>
      </w:pPr>
      <w:r>
        <w:t xml:space="preserve">    positioningDataList         [6] SET OF PositioningMethodAndUsage OPTIONAL,</w:t>
      </w:r>
    </w:p>
    <w:p w14:paraId="5027CA8A" w14:textId="77777777" w:rsidR="00AB0373" w:rsidRDefault="00AB0373" w:rsidP="00AB0373">
      <w:pPr>
        <w:pStyle w:val="Code"/>
      </w:pPr>
      <w:r>
        <w:t xml:space="preserve">    gNSSPositioningDataList     [7] SET OF GNSSPositioningMethodAndUsage OPTIONAL,</w:t>
      </w:r>
    </w:p>
    <w:p w14:paraId="2191E494" w14:textId="77777777" w:rsidR="00AB0373" w:rsidRDefault="00AB0373" w:rsidP="00AB0373">
      <w:pPr>
        <w:pStyle w:val="Code"/>
      </w:pPr>
      <w:r>
        <w:t xml:space="preserve">    eCGI                        [8] ECGI OPTIONAL,</w:t>
      </w:r>
    </w:p>
    <w:p w14:paraId="74FAD070" w14:textId="77777777" w:rsidR="00AB0373" w:rsidRDefault="00AB0373" w:rsidP="00AB0373">
      <w:pPr>
        <w:pStyle w:val="Code"/>
      </w:pPr>
      <w:r>
        <w:t xml:space="preserve">    nCGI                        [9] NCGI OPTIONAL,</w:t>
      </w:r>
    </w:p>
    <w:p w14:paraId="551B4E40" w14:textId="77777777" w:rsidR="00AB0373" w:rsidRDefault="00AB0373" w:rsidP="00AB0373">
      <w:pPr>
        <w:pStyle w:val="Code"/>
      </w:pPr>
      <w:r>
        <w:t xml:space="preserve">    altitude                    [10] Altitude OPTIONAL,</w:t>
      </w:r>
    </w:p>
    <w:p w14:paraId="1395C6F1" w14:textId="77777777" w:rsidR="00AB0373" w:rsidRDefault="00AB0373" w:rsidP="00AB0373">
      <w:pPr>
        <w:pStyle w:val="Code"/>
      </w:pPr>
      <w:r>
        <w:t xml:space="preserve">    barometricPressure          [11] BarometricPressure OPTIONAL</w:t>
      </w:r>
    </w:p>
    <w:p w14:paraId="73FDCF48" w14:textId="77777777" w:rsidR="00AB0373" w:rsidRDefault="00AB0373" w:rsidP="00AB0373">
      <w:pPr>
        <w:pStyle w:val="Code"/>
      </w:pPr>
      <w:r>
        <w:t>}</w:t>
      </w:r>
    </w:p>
    <w:p w14:paraId="6B060526" w14:textId="77777777" w:rsidR="00AB0373" w:rsidRDefault="00AB0373" w:rsidP="00AB0373">
      <w:pPr>
        <w:pStyle w:val="Code"/>
      </w:pPr>
    </w:p>
    <w:p w14:paraId="610076B8" w14:textId="77777777" w:rsidR="00AB0373" w:rsidRDefault="00AB0373" w:rsidP="00AB0373">
      <w:pPr>
        <w:pStyle w:val="Code"/>
      </w:pPr>
      <w:r>
        <w:t>-- TS 29.518 [22], clause 6.2.6.2.5</w:t>
      </w:r>
    </w:p>
    <w:p w14:paraId="69D74AAE" w14:textId="77777777" w:rsidR="00AB0373" w:rsidRDefault="00AB0373" w:rsidP="00AB0373">
      <w:pPr>
        <w:pStyle w:val="Code"/>
      </w:pPr>
      <w:r>
        <w:t>LocationPresenceReport ::= SEQUENCE</w:t>
      </w:r>
    </w:p>
    <w:p w14:paraId="0358ED40" w14:textId="77777777" w:rsidR="00AB0373" w:rsidRDefault="00AB0373" w:rsidP="00AB0373">
      <w:pPr>
        <w:pStyle w:val="Code"/>
      </w:pPr>
      <w:r>
        <w:t>{</w:t>
      </w:r>
    </w:p>
    <w:p w14:paraId="05926348" w14:textId="77777777" w:rsidR="00AB0373" w:rsidRDefault="00AB0373" w:rsidP="00AB0373">
      <w:pPr>
        <w:pStyle w:val="Code"/>
      </w:pPr>
      <w:r>
        <w:t xml:space="preserve">    type                        [1] AMFEventType,</w:t>
      </w:r>
    </w:p>
    <w:p w14:paraId="5BF76904" w14:textId="77777777" w:rsidR="00AB0373" w:rsidRDefault="00AB0373" w:rsidP="00AB0373">
      <w:pPr>
        <w:pStyle w:val="Code"/>
      </w:pPr>
      <w:r>
        <w:t xml:space="preserve">    timestamp                   [2] Timestamp,</w:t>
      </w:r>
    </w:p>
    <w:p w14:paraId="3D84B092" w14:textId="77777777" w:rsidR="00AB0373" w:rsidRDefault="00AB0373" w:rsidP="00AB0373">
      <w:pPr>
        <w:pStyle w:val="Code"/>
      </w:pPr>
      <w:r>
        <w:t xml:space="preserve">    areaList                    [3] SET OF AMFEventArea OPTIONAL,</w:t>
      </w:r>
    </w:p>
    <w:p w14:paraId="26769D05" w14:textId="77777777" w:rsidR="00AB0373" w:rsidRDefault="00AB0373" w:rsidP="00AB0373">
      <w:pPr>
        <w:pStyle w:val="Code"/>
      </w:pPr>
      <w:r>
        <w:t xml:space="preserve">    timeZone                    [4] TimeZone OPTIONAL,</w:t>
      </w:r>
    </w:p>
    <w:p w14:paraId="2F728356" w14:textId="77777777" w:rsidR="00AB0373" w:rsidRDefault="00AB0373" w:rsidP="00AB0373">
      <w:pPr>
        <w:pStyle w:val="Code"/>
      </w:pPr>
      <w:r>
        <w:t xml:space="preserve">    accessTypes                 [5] SET OF AccessType OPTIONAL,</w:t>
      </w:r>
    </w:p>
    <w:p w14:paraId="57254EC3" w14:textId="77777777" w:rsidR="00AB0373" w:rsidRDefault="00AB0373" w:rsidP="00AB0373">
      <w:pPr>
        <w:pStyle w:val="Code"/>
      </w:pPr>
      <w:r>
        <w:t xml:space="preserve">    rMInfoList                  [6] SET OF RMInfo OPTIONAL,</w:t>
      </w:r>
    </w:p>
    <w:p w14:paraId="4D4B647B" w14:textId="77777777" w:rsidR="00AB0373" w:rsidRDefault="00AB0373" w:rsidP="00AB0373">
      <w:pPr>
        <w:pStyle w:val="Code"/>
      </w:pPr>
      <w:r>
        <w:t xml:space="preserve">    cMInfoList                  [7] SET OF CMInfo OPTIONAL,</w:t>
      </w:r>
    </w:p>
    <w:p w14:paraId="605AB420" w14:textId="77777777" w:rsidR="00AB0373" w:rsidRDefault="00AB0373" w:rsidP="00AB0373">
      <w:pPr>
        <w:pStyle w:val="Code"/>
      </w:pPr>
      <w:r>
        <w:t xml:space="preserve">    reachability                [8] UEReachability OPTIONAL,</w:t>
      </w:r>
    </w:p>
    <w:p w14:paraId="12BD099E" w14:textId="77777777" w:rsidR="00AB0373" w:rsidRDefault="00AB0373" w:rsidP="00AB0373">
      <w:pPr>
        <w:pStyle w:val="Code"/>
      </w:pPr>
      <w:r>
        <w:t xml:space="preserve">    location                    [9] UserLocation OPTIONAL,</w:t>
      </w:r>
    </w:p>
    <w:p w14:paraId="7926ABA4" w14:textId="77777777" w:rsidR="00AB0373" w:rsidRDefault="00AB0373" w:rsidP="00AB0373">
      <w:pPr>
        <w:pStyle w:val="Code"/>
      </w:pPr>
      <w:r>
        <w:t xml:space="preserve">    additionalCellIDs           [10] SEQUENCE OF CellInformation OPTIONAL</w:t>
      </w:r>
    </w:p>
    <w:p w14:paraId="5B93AA16" w14:textId="77777777" w:rsidR="00AB0373" w:rsidRDefault="00AB0373" w:rsidP="00AB0373">
      <w:pPr>
        <w:pStyle w:val="Code"/>
      </w:pPr>
      <w:r>
        <w:t>}</w:t>
      </w:r>
    </w:p>
    <w:p w14:paraId="4AF10368" w14:textId="77777777" w:rsidR="00AB0373" w:rsidRDefault="00AB0373" w:rsidP="00AB0373">
      <w:pPr>
        <w:pStyle w:val="Code"/>
      </w:pPr>
    </w:p>
    <w:p w14:paraId="1B1C7876" w14:textId="77777777" w:rsidR="00AB0373" w:rsidRDefault="00AB0373" w:rsidP="00AB0373">
      <w:pPr>
        <w:pStyle w:val="Code"/>
      </w:pPr>
      <w:r>
        <w:t>-- TS 29.518 [22], clause 6.2.6.3.3</w:t>
      </w:r>
    </w:p>
    <w:p w14:paraId="2E460BE1" w14:textId="77777777" w:rsidR="00AB0373" w:rsidRDefault="00AB0373" w:rsidP="00AB0373">
      <w:pPr>
        <w:pStyle w:val="Code"/>
      </w:pPr>
      <w:r>
        <w:t>AMFEventType ::= ENUMERATED</w:t>
      </w:r>
    </w:p>
    <w:p w14:paraId="50427561" w14:textId="77777777" w:rsidR="00AB0373" w:rsidRDefault="00AB0373" w:rsidP="00AB0373">
      <w:pPr>
        <w:pStyle w:val="Code"/>
      </w:pPr>
      <w:r>
        <w:t>{</w:t>
      </w:r>
    </w:p>
    <w:p w14:paraId="209DDE63" w14:textId="77777777" w:rsidR="00AB0373" w:rsidRDefault="00AB0373" w:rsidP="00AB0373">
      <w:pPr>
        <w:pStyle w:val="Code"/>
      </w:pPr>
      <w:r>
        <w:t xml:space="preserve">    locationReport(1),</w:t>
      </w:r>
    </w:p>
    <w:p w14:paraId="63692EC4" w14:textId="77777777" w:rsidR="00AB0373" w:rsidRDefault="00AB0373" w:rsidP="00AB0373">
      <w:pPr>
        <w:pStyle w:val="Code"/>
      </w:pPr>
      <w:r>
        <w:t xml:space="preserve">    presenceInAOIReport(2)</w:t>
      </w:r>
    </w:p>
    <w:p w14:paraId="5533F4E3" w14:textId="77777777" w:rsidR="00AB0373" w:rsidRDefault="00AB0373" w:rsidP="00AB0373">
      <w:pPr>
        <w:pStyle w:val="Code"/>
      </w:pPr>
      <w:r>
        <w:t>}</w:t>
      </w:r>
    </w:p>
    <w:p w14:paraId="45468095" w14:textId="77777777" w:rsidR="00AB0373" w:rsidRDefault="00AB0373" w:rsidP="00AB0373">
      <w:pPr>
        <w:pStyle w:val="Code"/>
      </w:pPr>
    </w:p>
    <w:p w14:paraId="3CBF9EFC" w14:textId="77777777" w:rsidR="00AB0373" w:rsidRDefault="00AB0373" w:rsidP="00AB0373">
      <w:pPr>
        <w:pStyle w:val="Code"/>
      </w:pPr>
      <w:r>
        <w:t>-- TS 29.518 [22], clause 6.2.6.2.16</w:t>
      </w:r>
    </w:p>
    <w:p w14:paraId="1E42EEA2" w14:textId="77777777" w:rsidR="00AB0373" w:rsidRDefault="00AB0373" w:rsidP="00AB0373">
      <w:pPr>
        <w:pStyle w:val="Code"/>
      </w:pPr>
      <w:r>
        <w:t>AMFEventArea ::= SEQUENCE</w:t>
      </w:r>
    </w:p>
    <w:p w14:paraId="08C98277" w14:textId="77777777" w:rsidR="00AB0373" w:rsidRDefault="00AB0373" w:rsidP="00AB0373">
      <w:pPr>
        <w:pStyle w:val="Code"/>
      </w:pPr>
      <w:r>
        <w:t>{</w:t>
      </w:r>
    </w:p>
    <w:p w14:paraId="359EB8E4" w14:textId="77777777" w:rsidR="00AB0373" w:rsidRDefault="00AB0373" w:rsidP="00AB0373">
      <w:pPr>
        <w:pStyle w:val="Code"/>
      </w:pPr>
      <w:r>
        <w:t xml:space="preserve">    presenceInfo                [1] PresenceInfo OPTIONAL,</w:t>
      </w:r>
    </w:p>
    <w:p w14:paraId="2527DC5F" w14:textId="77777777" w:rsidR="00AB0373" w:rsidRDefault="00AB0373" w:rsidP="00AB0373">
      <w:pPr>
        <w:pStyle w:val="Code"/>
      </w:pPr>
      <w:r>
        <w:t xml:space="preserve">    lADNInfo                    [2] LADNInfo OPTIONAL</w:t>
      </w:r>
    </w:p>
    <w:p w14:paraId="053DDE50" w14:textId="77777777" w:rsidR="00AB0373" w:rsidRDefault="00AB0373" w:rsidP="00AB0373">
      <w:pPr>
        <w:pStyle w:val="Code"/>
      </w:pPr>
      <w:r>
        <w:t>}</w:t>
      </w:r>
    </w:p>
    <w:p w14:paraId="31866693" w14:textId="77777777" w:rsidR="00AB0373" w:rsidRDefault="00AB0373" w:rsidP="00AB0373">
      <w:pPr>
        <w:pStyle w:val="Code"/>
      </w:pPr>
    </w:p>
    <w:p w14:paraId="0C19E222" w14:textId="77777777" w:rsidR="00AB0373" w:rsidRDefault="00AB0373" w:rsidP="00AB0373">
      <w:pPr>
        <w:pStyle w:val="Code"/>
      </w:pPr>
      <w:r>
        <w:t>-- TS 29.571 [17], clause 5.4.4.27</w:t>
      </w:r>
    </w:p>
    <w:p w14:paraId="5804E5D3" w14:textId="77777777" w:rsidR="00AB0373" w:rsidRDefault="00AB0373" w:rsidP="00AB0373">
      <w:pPr>
        <w:pStyle w:val="Code"/>
      </w:pPr>
      <w:r>
        <w:t>PresenceInfo ::= SEQUENCE</w:t>
      </w:r>
    </w:p>
    <w:p w14:paraId="4EF1C7B0" w14:textId="77777777" w:rsidR="00AB0373" w:rsidRDefault="00AB0373" w:rsidP="00AB0373">
      <w:pPr>
        <w:pStyle w:val="Code"/>
      </w:pPr>
      <w:r>
        <w:t>{</w:t>
      </w:r>
    </w:p>
    <w:p w14:paraId="2C868454" w14:textId="77777777" w:rsidR="00AB0373" w:rsidRDefault="00AB0373" w:rsidP="00AB0373">
      <w:pPr>
        <w:pStyle w:val="Code"/>
      </w:pPr>
      <w:r>
        <w:t xml:space="preserve">    presenceState               [1] PresenceState OPTIONAL,</w:t>
      </w:r>
    </w:p>
    <w:p w14:paraId="3F8F58BE" w14:textId="77777777" w:rsidR="00AB0373" w:rsidRDefault="00AB0373" w:rsidP="00AB0373">
      <w:pPr>
        <w:pStyle w:val="Code"/>
      </w:pPr>
      <w:r>
        <w:t xml:space="preserve">    trackingAreaList            [2] SET OF TAI OPTIONAL,</w:t>
      </w:r>
    </w:p>
    <w:p w14:paraId="794C3CC6" w14:textId="77777777" w:rsidR="00AB0373" w:rsidRDefault="00AB0373" w:rsidP="00AB0373">
      <w:pPr>
        <w:pStyle w:val="Code"/>
      </w:pPr>
      <w:r>
        <w:t xml:space="preserve">    eCGIList                    [3] SET OF ECGI OPTIONAL,</w:t>
      </w:r>
    </w:p>
    <w:p w14:paraId="7CC46A44" w14:textId="77777777" w:rsidR="00AB0373" w:rsidRDefault="00AB0373" w:rsidP="00AB0373">
      <w:pPr>
        <w:pStyle w:val="Code"/>
      </w:pPr>
      <w:r>
        <w:t xml:space="preserve">    nCGIList                    [4] SET OF NCGI OPTIONAL,</w:t>
      </w:r>
    </w:p>
    <w:p w14:paraId="162DBA1A" w14:textId="77777777" w:rsidR="00AB0373" w:rsidRDefault="00AB0373" w:rsidP="00AB0373">
      <w:pPr>
        <w:pStyle w:val="Code"/>
      </w:pPr>
      <w:r>
        <w:t xml:space="preserve">    globalRANNodeIDList         [5] SET OF GlobalRANNodeID OPTIONAL,</w:t>
      </w:r>
    </w:p>
    <w:p w14:paraId="7349339C" w14:textId="77777777" w:rsidR="00AB0373" w:rsidRDefault="00AB0373" w:rsidP="00AB0373">
      <w:pPr>
        <w:pStyle w:val="Code"/>
      </w:pPr>
      <w:r>
        <w:t xml:space="preserve">    globalENbIDList             [6] SET OF GlobalRANNodeID OPTIONAL</w:t>
      </w:r>
    </w:p>
    <w:p w14:paraId="5A4DE267" w14:textId="77777777" w:rsidR="00AB0373" w:rsidRDefault="00AB0373" w:rsidP="00AB0373">
      <w:pPr>
        <w:pStyle w:val="Code"/>
      </w:pPr>
      <w:r>
        <w:t>}</w:t>
      </w:r>
    </w:p>
    <w:p w14:paraId="78F377A2" w14:textId="77777777" w:rsidR="00AB0373" w:rsidRDefault="00AB0373" w:rsidP="00AB0373">
      <w:pPr>
        <w:pStyle w:val="Code"/>
      </w:pPr>
    </w:p>
    <w:p w14:paraId="2F418979" w14:textId="77777777" w:rsidR="00AB0373" w:rsidRDefault="00AB0373" w:rsidP="00AB0373">
      <w:pPr>
        <w:pStyle w:val="Code"/>
      </w:pPr>
      <w:r>
        <w:t>-- TS 29.518 [22], clause 6.2.6.2.17</w:t>
      </w:r>
    </w:p>
    <w:p w14:paraId="0043B81C" w14:textId="77777777" w:rsidR="00AB0373" w:rsidRDefault="00AB0373" w:rsidP="00AB0373">
      <w:pPr>
        <w:pStyle w:val="Code"/>
      </w:pPr>
      <w:r>
        <w:t>LADNInfo ::= SEQUENCE</w:t>
      </w:r>
    </w:p>
    <w:p w14:paraId="40FAB2C9" w14:textId="77777777" w:rsidR="00AB0373" w:rsidRDefault="00AB0373" w:rsidP="00AB0373">
      <w:pPr>
        <w:pStyle w:val="Code"/>
      </w:pPr>
      <w:r>
        <w:t>{</w:t>
      </w:r>
    </w:p>
    <w:p w14:paraId="6CA98DBA" w14:textId="77777777" w:rsidR="00AB0373" w:rsidRDefault="00AB0373" w:rsidP="00AB0373">
      <w:pPr>
        <w:pStyle w:val="Code"/>
      </w:pPr>
      <w:r>
        <w:t xml:space="preserve">    lADN                        [1] UTF8String,</w:t>
      </w:r>
    </w:p>
    <w:p w14:paraId="3FAF1673" w14:textId="77777777" w:rsidR="00AB0373" w:rsidRDefault="00AB0373" w:rsidP="00AB0373">
      <w:pPr>
        <w:pStyle w:val="Code"/>
      </w:pPr>
      <w:r>
        <w:t xml:space="preserve">    presence                    [2] PresenceState OPTIONAL</w:t>
      </w:r>
    </w:p>
    <w:p w14:paraId="3AFD199C" w14:textId="77777777" w:rsidR="00AB0373" w:rsidRDefault="00AB0373" w:rsidP="00AB0373">
      <w:pPr>
        <w:pStyle w:val="Code"/>
      </w:pPr>
      <w:r>
        <w:t>}</w:t>
      </w:r>
    </w:p>
    <w:p w14:paraId="1ACC5BBA" w14:textId="77777777" w:rsidR="00AB0373" w:rsidRDefault="00AB0373" w:rsidP="00AB0373">
      <w:pPr>
        <w:pStyle w:val="Code"/>
      </w:pPr>
    </w:p>
    <w:p w14:paraId="2CE7B12F" w14:textId="77777777" w:rsidR="00AB0373" w:rsidRDefault="00AB0373" w:rsidP="00AB0373">
      <w:pPr>
        <w:pStyle w:val="Code"/>
      </w:pPr>
      <w:r>
        <w:t>-- TS 29.571 [17], clause 5.4.3.20</w:t>
      </w:r>
    </w:p>
    <w:p w14:paraId="4F851DE8" w14:textId="77777777" w:rsidR="00AB0373" w:rsidRDefault="00AB0373" w:rsidP="00AB0373">
      <w:pPr>
        <w:pStyle w:val="Code"/>
      </w:pPr>
      <w:r>
        <w:t>PresenceState ::= ENUMERATED</w:t>
      </w:r>
    </w:p>
    <w:p w14:paraId="40D93236" w14:textId="77777777" w:rsidR="00AB0373" w:rsidRDefault="00AB0373" w:rsidP="00AB0373">
      <w:pPr>
        <w:pStyle w:val="Code"/>
      </w:pPr>
      <w:r>
        <w:t>{</w:t>
      </w:r>
    </w:p>
    <w:p w14:paraId="67680ECB" w14:textId="77777777" w:rsidR="00AB0373" w:rsidRDefault="00AB0373" w:rsidP="00AB0373">
      <w:pPr>
        <w:pStyle w:val="Code"/>
      </w:pPr>
      <w:r>
        <w:t xml:space="preserve">    inArea(1),</w:t>
      </w:r>
    </w:p>
    <w:p w14:paraId="1E0C5F09" w14:textId="77777777" w:rsidR="00AB0373" w:rsidRDefault="00AB0373" w:rsidP="00AB0373">
      <w:pPr>
        <w:pStyle w:val="Code"/>
      </w:pPr>
      <w:r>
        <w:t xml:space="preserve">    outOfArea(2),</w:t>
      </w:r>
    </w:p>
    <w:p w14:paraId="5BA69537" w14:textId="77777777" w:rsidR="00AB0373" w:rsidRDefault="00AB0373" w:rsidP="00AB0373">
      <w:pPr>
        <w:pStyle w:val="Code"/>
      </w:pPr>
      <w:r>
        <w:t xml:space="preserve">    unknown(3),</w:t>
      </w:r>
    </w:p>
    <w:p w14:paraId="20B73A9F" w14:textId="77777777" w:rsidR="00AB0373" w:rsidRDefault="00AB0373" w:rsidP="00AB0373">
      <w:pPr>
        <w:pStyle w:val="Code"/>
      </w:pPr>
      <w:r>
        <w:t xml:space="preserve">    inactive(4)</w:t>
      </w:r>
    </w:p>
    <w:p w14:paraId="30509EDC" w14:textId="77777777" w:rsidR="00AB0373" w:rsidRDefault="00AB0373" w:rsidP="00AB0373">
      <w:pPr>
        <w:pStyle w:val="Code"/>
      </w:pPr>
      <w:r>
        <w:t>}</w:t>
      </w:r>
    </w:p>
    <w:p w14:paraId="1FEB2123" w14:textId="77777777" w:rsidR="00AB0373" w:rsidRDefault="00AB0373" w:rsidP="00AB0373">
      <w:pPr>
        <w:pStyle w:val="Code"/>
      </w:pPr>
    </w:p>
    <w:p w14:paraId="1A62EC92" w14:textId="77777777" w:rsidR="00AB0373" w:rsidRDefault="00AB0373" w:rsidP="00AB0373">
      <w:pPr>
        <w:pStyle w:val="Code"/>
      </w:pPr>
      <w:r>
        <w:t>-- TS 29.518 [22], clause 6.2.6.2.8</w:t>
      </w:r>
    </w:p>
    <w:p w14:paraId="601A60FF" w14:textId="77777777" w:rsidR="00AB0373" w:rsidRDefault="00AB0373" w:rsidP="00AB0373">
      <w:pPr>
        <w:pStyle w:val="Code"/>
      </w:pPr>
      <w:r>
        <w:t>RMInfo ::= SEQUENCE</w:t>
      </w:r>
    </w:p>
    <w:p w14:paraId="6F080D2C" w14:textId="77777777" w:rsidR="00AB0373" w:rsidRDefault="00AB0373" w:rsidP="00AB0373">
      <w:pPr>
        <w:pStyle w:val="Code"/>
      </w:pPr>
      <w:r>
        <w:t>{</w:t>
      </w:r>
    </w:p>
    <w:p w14:paraId="22EE3876" w14:textId="77777777" w:rsidR="00AB0373" w:rsidRDefault="00AB0373" w:rsidP="00AB0373">
      <w:pPr>
        <w:pStyle w:val="Code"/>
      </w:pPr>
      <w:r>
        <w:t xml:space="preserve">    rMState                     [1] RMState,</w:t>
      </w:r>
    </w:p>
    <w:p w14:paraId="27F8DADD" w14:textId="77777777" w:rsidR="00AB0373" w:rsidRDefault="00AB0373" w:rsidP="00AB0373">
      <w:pPr>
        <w:pStyle w:val="Code"/>
      </w:pPr>
      <w:r>
        <w:t xml:space="preserve">    accessType                  [2] AccessType</w:t>
      </w:r>
    </w:p>
    <w:p w14:paraId="10F11B84" w14:textId="77777777" w:rsidR="00AB0373" w:rsidRDefault="00AB0373" w:rsidP="00AB0373">
      <w:pPr>
        <w:pStyle w:val="Code"/>
      </w:pPr>
      <w:r>
        <w:t>}</w:t>
      </w:r>
    </w:p>
    <w:p w14:paraId="0CB95885" w14:textId="77777777" w:rsidR="00AB0373" w:rsidRDefault="00AB0373" w:rsidP="00AB0373">
      <w:pPr>
        <w:pStyle w:val="Code"/>
      </w:pPr>
    </w:p>
    <w:p w14:paraId="3D859752" w14:textId="77777777" w:rsidR="00AB0373" w:rsidRDefault="00AB0373" w:rsidP="00AB0373">
      <w:pPr>
        <w:pStyle w:val="Code"/>
      </w:pPr>
      <w:r>
        <w:t>-- TS 29.518 [22], clause 6.2.6.2.9</w:t>
      </w:r>
    </w:p>
    <w:p w14:paraId="490AF6AF" w14:textId="77777777" w:rsidR="00AB0373" w:rsidRDefault="00AB0373" w:rsidP="00AB0373">
      <w:pPr>
        <w:pStyle w:val="Code"/>
      </w:pPr>
      <w:r>
        <w:t>CMInfo ::= SEQUENCE</w:t>
      </w:r>
    </w:p>
    <w:p w14:paraId="44A685DE" w14:textId="77777777" w:rsidR="00AB0373" w:rsidRDefault="00AB0373" w:rsidP="00AB0373">
      <w:pPr>
        <w:pStyle w:val="Code"/>
      </w:pPr>
      <w:r>
        <w:t>{</w:t>
      </w:r>
    </w:p>
    <w:p w14:paraId="436A7DE0" w14:textId="77777777" w:rsidR="00AB0373" w:rsidRDefault="00AB0373" w:rsidP="00AB0373">
      <w:pPr>
        <w:pStyle w:val="Code"/>
      </w:pPr>
      <w:r>
        <w:t xml:space="preserve">    cMState                     [1] CMState,</w:t>
      </w:r>
    </w:p>
    <w:p w14:paraId="676BC740" w14:textId="77777777" w:rsidR="00AB0373" w:rsidRDefault="00AB0373" w:rsidP="00AB0373">
      <w:pPr>
        <w:pStyle w:val="Code"/>
      </w:pPr>
      <w:r>
        <w:t xml:space="preserve">    accessType                  [2] AccessType</w:t>
      </w:r>
    </w:p>
    <w:p w14:paraId="2CC7CA07" w14:textId="77777777" w:rsidR="00AB0373" w:rsidRDefault="00AB0373" w:rsidP="00AB0373">
      <w:pPr>
        <w:pStyle w:val="Code"/>
      </w:pPr>
      <w:r>
        <w:t>}</w:t>
      </w:r>
    </w:p>
    <w:p w14:paraId="079E37FA" w14:textId="77777777" w:rsidR="00AB0373" w:rsidRDefault="00AB0373" w:rsidP="00AB0373">
      <w:pPr>
        <w:pStyle w:val="Code"/>
      </w:pPr>
    </w:p>
    <w:p w14:paraId="5BD62598" w14:textId="77777777" w:rsidR="00AB0373" w:rsidRDefault="00AB0373" w:rsidP="00AB0373">
      <w:pPr>
        <w:pStyle w:val="Code"/>
      </w:pPr>
      <w:r>
        <w:t>-- TS 29.518 [22], clause 6.2.6.3.7</w:t>
      </w:r>
    </w:p>
    <w:p w14:paraId="416D25C4" w14:textId="77777777" w:rsidR="00AB0373" w:rsidRDefault="00AB0373" w:rsidP="00AB0373">
      <w:pPr>
        <w:pStyle w:val="Code"/>
      </w:pPr>
      <w:r>
        <w:t>UEReachability ::= ENUMERATED</w:t>
      </w:r>
    </w:p>
    <w:p w14:paraId="134E991D" w14:textId="77777777" w:rsidR="00AB0373" w:rsidRDefault="00AB0373" w:rsidP="00AB0373">
      <w:pPr>
        <w:pStyle w:val="Code"/>
      </w:pPr>
      <w:r>
        <w:t>{</w:t>
      </w:r>
    </w:p>
    <w:p w14:paraId="495496E5" w14:textId="77777777" w:rsidR="00AB0373" w:rsidRDefault="00AB0373" w:rsidP="00AB0373">
      <w:pPr>
        <w:pStyle w:val="Code"/>
      </w:pPr>
      <w:r>
        <w:t xml:space="preserve">    unreachable(1),</w:t>
      </w:r>
    </w:p>
    <w:p w14:paraId="4D2DB338" w14:textId="77777777" w:rsidR="00AB0373" w:rsidRDefault="00AB0373" w:rsidP="00AB0373">
      <w:pPr>
        <w:pStyle w:val="Code"/>
      </w:pPr>
      <w:r>
        <w:t xml:space="preserve">    reachable(2),</w:t>
      </w:r>
    </w:p>
    <w:p w14:paraId="6D4157FD" w14:textId="77777777" w:rsidR="00AB0373" w:rsidRDefault="00AB0373" w:rsidP="00AB0373">
      <w:pPr>
        <w:pStyle w:val="Code"/>
      </w:pPr>
      <w:r>
        <w:t xml:space="preserve">    regulatoryOnly(3)</w:t>
      </w:r>
    </w:p>
    <w:p w14:paraId="7ED96D48" w14:textId="77777777" w:rsidR="00AB0373" w:rsidRDefault="00AB0373" w:rsidP="00AB0373">
      <w:pPr>
        <w:pStyle w:val="Code"/>
      </w:pPr>
      <w:r>
        <w:t>}</w:t>
      </w:r>
    </w:p>
    <w:p w14:paraId="76426468" w14:textId="77777777" w:rsidR="00AB0373" w:rsidRDefault="00AB0373" w:rsidP="00AB0373">
      <w:pPr>
        <w:pStyle w:val="Code"/>
      </w:pPr>
    </w:p>
    <w:p w14:paraId="6C12D05B" w14:textId="77777777" w:rsidR="00AB0373" w:rsidRDefault="00AB0373" w:rsidP="00AB0373">
      <w:pPr>
        <w:pStyle w:val="Code"/>
      </w:pPr>
      <w:r>
        <w:t>-- TS 29.518 [22], clause 6.2.6.3.9</w:t>
      </w:r>
    </w:p>
    <w:p w14:paraId="28D02686" w14:textId="77777777" w:rsidR="00AB0373" w:rsidRDefault="00AB0373" w:rsidP="00AB0373">
      <w:pPr>
        <w:pStyle w:val="Code"/>
      </w:pPr>
      <w:r>
        <w:t>RMState ::= ENUMERATED</w:t>
      </w:r>
    </w:p>
    <w:p w14:paraId="5462B912" w14:textId="77777777" w:rsidR="00AB0373" w:rsidRDefault="00AB0373" w:rsidP="00AB0373">
      <w:pPr>
        <w:pStyle w:val="Code"/>
      </w:pPr>
      <w:r>
        <w:t>{</w:t>
      </w:r>
    </w:p>
    <w:p w14:paraId="6A62D1EF" w14:textId="77777777" w:rsidR="00AB0373" w:rsidRDefault="00AB0373" w:rsidP="00AB0373">
      <w:pPr>
        <w:pStyle w:val="Code"/>
      </w:pPr>
      <w:r>
        <w:t xml:space="preserve">    registered(1),</w:t>
      </w:r>
    </w:p>
    <w:p w14:paraId="6C1CBB54" w14:textId="77777777" w:rsidR="00AB0373" w:rsidRDefault="00AB0373" w:rsidP="00AB0373">
      <w:pPr>
        <w:pStyle w:val="Code"/>
      </w:pPr>
      <w:r>
        <w:t xml:space="preserve">    deregistered(2)</w:t>
      </w:r>
    </w:p>
    <w:p w14:paraId="254B68DF" w14:textId="77777777" w:rsidR="00AB0373" w:rsidRDefault="00AB0373" w:rsidP="00AB0373">
      <w:pPr>
        <w:pStyle w:val="Code"/>
      </w:pPr>
      <w:r>
        <w:t>}</w:t>
      </w:r>
    </w:p>
    <w:p w14:paraId="59030774" w14:textId="77777777" w:rsidR="00AB0373" w:rsidRDefault="00AB0373" w:rsidP="00AB0373">
      <w:pPr>
        <w:pStyle w:val="Code"/>
      </w:pPr>
    </w:p>
    <w:p w14:paraId="6441E22D" w14:textId="77777777" w:rsidR="00AB0373" w:rsidRDefault="00AB0373" w:rsidP="00AB0373">
      <w:pPr>
        <w:pStyle w:val="Code"/>
      </w:pPr>
      <w:r>
        <w:t>-- TS 29.518 [22], clause 6.2.6.3.10</w:t>
      </w:r>
    </w:p>
    <w:p w14:paraId="4E8ECDE9" w14:textId="77777777" w:rsidR="00AB0373" w:rsidRDefault="00AB0373" w:rsidP="00AB0373">
      <w:pPr>
        <w:pStyle w:val="Code"/>
      </w:pPr>
      <w:r>
        <w:t>CMState ::= ENUMERATED</w:t>
      </w:r>
    </w:p>
    <w:p w14:paraId="577E3D42" w14:textId="77777777" w:rsidR="00AB0373" w:rsidRDefault="00AB0373" w:rsidP="00AB0373">
      <w:pPr>
        <w:pStyle w:val="Code"/>
      </w:pPr>
      <w:r>
        <w:t>{</w:t>
      </w:r>
    </w:p>
    <w:p w14:paraId="2100F01C" w14:textId="77777777" w:rsidR="00AB0373" w:rsidRDefault="00AB0373" w:rsidP="00AB0373">
      <w:pPr>
        <w:pStyle w:val="Code"/>
      </w:pPr>
      <w:r>
        <w:t xml:space="preserve">    idle(1),</w:t>
      </w:r>
    </w:p>
    <w:p w14:paraId="3C082190" w14:textId="77777777" w:rsidR="00AB0373" w:rsidRDefault="00AB0373" w:rsidP="00AB0373">
      <w:pPr>
        <w:pStyle w:val="Code"/>
      </w:pPr>
      <w:r>
        <w:t xml:space="preserve">    connected(2)</w:t>
      </w:r>
    </w:p>
    <w:p w14:paraId="1EFC5E6B" w14:textId="77777777" w:rsidR="00AB0373" w:rsidRDefault="00AB0373" w:rsidP="00AB0373">
      <w:pPr>
        <w:pStyle w:val="Code"/>
      </w:pPr>
      <w:r>
        <w:t>}</w:t>
      </w:r>
    </w:p>
    <w:p w14:paraId="52BEDED3" w14:textId="77777777" w:rsidR="00AB0373" w:rsidRDefault="00AB0373" w:rsidP="00AB0373">
      <w:pPr>
        <w:pStyle w:val="Code"/>
      </w:pPr>
    </w:p>
    <w:p w14:paraId="7F772814" w14:textId="77777777" w:rsidR="00AB0373" w:rsidRDefault="00AB0373" w:rsidP="00AB0373">
      <w:pPr>
        <w:pStyle w:val="Code"/>
      </w:pPr>
      <w:r>
        <w:t>-- TS 29.572 [24], clause 6.1.6.2.5</w:t>
      </w:r>
    </w:p>
    <w:p w14:paraId="194988E5" w14:textId="77777777" w:rsidR="00AB0373" w:rsidRDefault="00AB0373" w:rsidP="00AB0373">
      <w:pPr>
        <w:pStyle w:val="Code"/>
      </w:pPr>
      <w:r>
        <w:t>GeographicArea ::= CHOICE</w:t>
      </w:r>
    </w:p>
    <w:p w14:paraId="351575F6" w14:textId="77777777" w:rsidR="00AB0373" w:rsidRDefault="00AB0373" w:rsidP="00AB0373">
      <w:pPr>
        <w:pStyle w:val="Code"/>
      </w:pPr>
      <w:r>
        <w:t>{</w:t>
      </w:r>
    </w:p>
    <w:p w14:paraId="135B1DC2" w14:textId="77777777" w:rsidR="00AB0373" w:rsidRDefault="00AB0373" w:rsidP="00AB0373">
      <w:pPr>
        <w:pStyle w:val="Code"/>
      </w:pPr>
      <w:r>
        <w:t xml:space="preserve">    point                       [1] Point,</w:t>
      </w:r>
    </w:p>
    <w:p w14:paraId="29916894" w14:textId="77777777" w:rsidR="00AB0373" w:rsidRDefault="00AB0373" w:rsidP="00AB0373">
      <w:pPr>
        <w:pStyle w:val="Code"/>
      </w:pPr>
      <w:r>
        <w:t xml:space="preserve">    pointUncertaintyCircle      [2] PointUncertaintyCircle,</w:t>
      </w:r>
    </w:p>
    <w:p w14:paraId="4A65CC15" w14:textId="77777777" w:rsidR="00AB0373" w:rsidRDefault="00AB0373" w:rsidP="00AB0373">
      <w:pPr>
        <w:pStyle w:val="Code"/>
      </w:pPr>
      <w:r>
        <w:t xml:space="preserve">    pointUncertaintyEllipse     [3] PointUncertaintyEllipse,</w:t>
      </w:r>
    </w:p>
    <w:p w14:paraId="3E53250F" w14:textId="77777777" w:rsidR="00AB0373" w:rsidRDefault="00AB0373" w:rsidP="00AB0373">
      <w:pPr>
        <w:pStyle w:val="Code"/>
      </w:pPr>
      <w:r>
        <w:t xml:space="preserve">    polygon                     [4] Polygon,</w:t>
      </w:r>
    </w:p>
    <w:p w14:paraId="16C18BB7" w14:textId="77777777" w:rsidR="00AB0373" w:rsidRDefault="00AB0373" w:rsidP="00AB0373">
      <w:pPr>
        <w:pStyle w:val="Code"/>
      </w:pPr>
      <w:r>
        <w:t xml:space="preserve">    pointAltitude               [5] PointAltitude,</w:t>
      </w:r>
    </w:p>
    <w:p w14:paraId="1A19A81A" w14:textId="77777777" w:rsidR="00AB0373" w:rsidRDefault="00AB0373" w:rsidP="00AB0373">
      <w:pPr>
        <w:pStyle w:val="Code"/>
      </w:pPr>
      <w:r>
        <w:t xml:space="preserve">    pointAltitudeUncertainty    [6] PointAltitudeUncertainty,</w:t>
      </w:r>
    </w:p>
    <w:p w14:paraId="65529EE5" w14:textId="77777777" w:rsidR="00AB0373" w:rsidRDefault="00AB0373" w:rsidP="00AB0373">
      <w:pPr>
        <w:pStyle w:val="Code"/>
      </w:pPr>
      <w:r>
        <w:t xml:space="preserve">    ellipsoidArc                [7] EllipsoidArc</w:t>
      </w:r>
    </w:p>
    <w:p w14:paraId="2DA6B2E6" w14:textId="77777777" w:rsidR="00AB0373" w:rsidRDefault="00AB0373" w:rsidP="00AB0373">
      <w:pPr>
        <w:pStyle w:val="Code"/>
      </w:pPr>
      <w:r>
        <w:t>}</w:t>
      </w:r>
    </w:p>
    <w:p w14:paraId="6F29F71F" w14:textId="77777777" w:rsidR="00AB0373" w:rsidRDefault="00AB0373" w:rsidP="00AB0373">
      <w:pPr>
        <w:pStyle w:val="Code"/>
      </w:pPr>
    </w:p>
    <w:p w14:paraId="37FA4ABC" w14:textId="77777777" w:rsidR="00AB0373" w:rsidRDefault="00AB0373" w:rsidP="00AB0373">
      <w:pPr>
        <w:pStyle w:val="Code"/>
      </w:pPr>
      <w:r>
        <w:t>-- TS 29.572 [24], clause 6.1.6.3.12</w:t>
      </w:r>
    </w:p>
    <w:p w14:paraId="1811EC7C" w14:textId="77777777" w:rsidR="00AB0373" w:rsidRDefault="00AB0373" w:rsidP="00AB0373">
      <w:pPr>
        <w:pStyle w:val="Code"/>
      </w:pPr>
      <w:r>
        <w:t>AccuracyFulfilmentIndicator ::= ENUMERATED</w:t>
      </w:r>
    </w:p>
    <w:p w14:paraId="02AA10E4" w14:textId="77777777" w:rsidR="00AB0373" w:rsidRDefault="00AB0373" w:rsidP="00AB0373">
      <w:pPr>
        <w:pStyle w:val="Code"/>
      </w:pPr>
      <w:r>
        <w:t>{</w:t>
      </w:r>
    </w:p>
    <w:p w14:paraId="5156A503" w14:textId="77777777" w:rsidR="00AB0373" w:rsidRDefault="00AB0373" w:rsidP="00AB0373">
      <w:pPr>
        <w:pStyle w:val="Code"/>
      </w:pPr>
      <w:r>
        <w:t xml:space="preserve">    requestedAccuracyFulfilled(1),</w:t>
      </w:r>
    </w:p>
    <w:p w14:paraId="0405480D" w14:textId="77777777" w:rsidR="00AB0373" w:rsidRDefault="00AB0373" w:rsidP="00AB0373">
      <w:pPr>
        <w:pStyle w:val="Code"/>
      </w:pPr>
      <w:r>
        <w:t xml:space="preserve">    requestedAccuracyNotFulfilled(2)</w:t>
      </w:r>
    </w:p>
    <w:p w14:paraId="59A9CAAD" w14:textId="77777777" w:rsidR="00AB0373" w:rsidRDefault="00AB0373" w:rsidP="00AB0373">
      <w:pPr>
        <w:pStyle w:val="Code"/>
      </w:pPr>
      <w:r>
        <w:t>}</w:t>
      </w:r>
    </w:p>
    <w:p w14:paraId="61D13247" w14:textId="77777777" w:rsidR="00AB0373" w:rsidRDefault="00AB0373" w:rsidP="00AB0373">
      <w:pPr>
        <w:pStyle w:val="Code"/>
      </w:pPr>
    </w:p>
    <w:p w14:paraId="3182A90F" w14:textId="77777777" w:rsidR="00AB0373" w:rsidRDefault="00AB0373" w:rsidP="00AB0373">
      <w:pPr>
        <w:pStyle w:val="Code"/>
      </w:pPr>
      <w:r>
        <w:t>-- TS 29.572 [24], clause 6.1.6.2.17</w:t>
      </w:r>
    </w:p>
    <w:p w14:paraId="7C9C6110" w14:textId="77777777" w:rsidR="00AB0373" w:rsidRDefault="00AB0373" w:rsidP="00AB0373">
      <w:pPr>
        <w:pStyle w:val="Code"/>
      </w:pPr>
      <w:r>
        <w:t>VelocityEstimate ::= CHOICE</w:t>
      </w:r>
    </w:p>
    <w:p w14:paraId="1644A0FF" w14:textId="77777777" w:rsidR="00AB0373" w:rsidRDefault="00AB0373" w:rsidP="00AB0373">
      <w:pPr>
        <w:pStyle w:val="Code"/>
      </w:pPr>
      <w:r>
        <w:t>{</w:t>
      </w:r>
    </w:p>
    <w:p w14:paraId="61E1059D" w14:textId="77777777" w:rsidR="00AB0373" w:rsidRDefault="00AB0373" w:rsidP="00AB0373">
      <w:pPr>
        <w:pStyle w:val="Code"/>
      </w:pPr>
      <w:r>
        <w:t xml:space="preserve">    horVelocity                         [1] HorizontalVelocity,</w:t>
      </w:r>
    </w:p>
    <w:p w14:paraId="10A153F8" w14:textId="77777777" w:rsidR="00AB0373" w:rsidRDefault="00AB0373" w:rsidP="00AB0373">
      <w:pPr>
        <w:pStyle w:val="Code"/>
      </w:pPr>
      <w:r>
        <w:t xml:space="preserve">    horWithVertVelocity                 [2] HorizontalWithVerticalVelocity,</w:t>
      </w:r>
    </w:p>
    <w:p w14:paraId="181F1535" w14:textId="77777777" w:rsidR="00AB0373" w:rsidRDefault="00AB0373" w:rsidP="00AB0373">
      <w:pPr>
        <w:pStyle w:val="Code"/>
      </w:pPr>
      <w:r>
        <w:t xml:space="preserve">    horVelocityWithUncertainty          [3] HorizontalVelocityWithUncertainty,</w:t>
      </w:r>
    </w:p>
    <w:p w14:paraId="7B7D49FF" w14:textId="77777777" w:rsidR="00AB0373" w:rsidRDefault="00AB0373" w:rsidP="00AB0373">
      <w:pPr>
        <w:pStyle w:val="Code"/>
      </w:pPr>
      <w:r>
        <w:t xml:space="preserve">    horWithVertVelocityAndUncertainty   [4] HorizontalWithVerticalVelocityAndUncertainty</w:t>
      </w:r>
    </w:p>
    <w:p w14:paraId="108CC13D" w14:textId="77777777" w:rsidR="00AB0373" w:rsidRDefault="00AB0373" w:rsidP="00AB0373">
      <w:pPr>
        <w:pStyle w:val="Code"/>
      </w:pPr>
      <w:r>
        <w:t>}</w:t>
      </w:r>
    </w:p>
    <w:p w14:paraId="02DDEF8B" w14:textId="77777777" w:rsidR="00AB0373" w:rsidRDefault="00AB0373" w:rsidP="00AB0373">
      <w:pPr>
        <w:pStyle w:val="Code"/>
      </w:pPr>
    </w:p>
    <w:p w14:paraId="173B6BAF" w14:textId="77777777" w:rsidR="00AB0373" w:rsidRDefault="00AB0373" w:rsidP="00AB0373">
      <w:pPr>
        <w:pStyle w:val="Code"/>
      </w:pPr>
      <w:r>
        <w:t>-- TS 29.572 [24], clause 6.1.6.2.14</w:t>
      </w:r>
    </w:p>
    <w:p w14:paraId="5D9ED74A" w14:textId="77777777" w:rsidR="00AB0373" w:rsidRDefault="00AB0373" w:rsidP="00AB0373">
      <w:pPr>
        <w:pStyle w:val="Code"/>
      </w:pPr>
      <w:r>
        <w:t>CivicAddress ::= SEQUENCE</w:t>
      </w:r>
    </w:p>
    <w:p w14:paraId="31B62400" w14:textId="77777777" w:rsidR="00AB0373" w:rsidRDefault="00AB0373" w:rsidP="00AB0373">
      <w:pPr>
        <w:pStyle w:val="Code"/>
      </w:pPr>
      <w:r>
        <w:t>{</w:t>
      </w:r>
    </w:p>
    <w:p w14:paraId="338FDFFA" w14:textId="77777777" w:rsidR="00AB0373" w:rsidRDefault="00AB0373" w:rsidP="00AB0373">
      <w:pPr>
        <w:pStyle w:val="Code"/>
      </w:pPr>
      <w:r>
        <w:t xml:space="preserve">    country                             [1] UTF8String,</w:t>
      </w:r>
    </w:p>
    <w:p w14:paraId="31905AB4" w14:textId="77777777" w:rsidR="00AB0373" w:rsidRDefault="00AB0373" w:rsidP="00AB0373">
      <w:pPr>
        <w:pStyle w:val="Code"/>
      </w:pPr>
      <w:r>
        <w:t xml:space="preserve">    a1                                  [2] UTF8String OPTIONAL,</w:t>
      </w:r>
    </w:p>
    <w:p w14:paraId="09F47FEA" w14:textId="77777777" w:rsidR="00AB0373" w:rsidRDefault="00AB0373" w:rsidP="00AB0373">
      <w:pPr>
        <w:pStyle w:val="Code"/>
      </w:pPr>
      <w:r>
        <w:t xml:space="preserve">    a2                                  [3] UTF8String OPTIONAL,</w:t>
      </w:r>
    </w:p>
    <w:p w14:paraId="03DBE34B" w14:textId="77777777" w:rsidR="00AB0373" w:rsidRDefault="00AB0373" w:rsidP="00AB0373">
      <w:pPr>
        <w:pStyle w:val="Code"/>
      </w:pPr>
      <w:r>
        <w:t xml:space="preserve">    a3                                  [4] UTF8String OPTIONAL,</w:t>
      </w:r>
    </w:p>
    <w:p w14:paraId="25AB58F7" w14:textId="77777777" w:rsidR="00AB0373" w:rsidRDefault="00AB0373" w:rsidP="00AB0373">
      <w:pPr>
        <w:pStyle w:val="Code"/>
      </w:pPr>
      <w:r>
        <w:t xml:space="preserve">    a4                                  [5] UTF8String OPTIONAL,</w:t>
      </w:r>
    </w:p>
    <w:p w14:paraId="3980AF5B" w14:textId="77777777" w:rsidR="00AB0373" w:rsidRDefault="00AB0373" w:rsidP="00AB0373">
      <w:pPr>
        <w:pStyle w:val="Code"/>
      </w:pPr>
      <w:r>
        <w:t xml:space="preserve">    a5                                  [6] UTF8String OPTIONAL,</w:t>
      </w:r>
    </w:p>
    <w:p w14:paraId="18D415AB" w14:textId="77777777" w:rsidR="00AB0373" w:rsidRDefault="00AB0373" w:rsidP="00AB0373">
      <w:pPr>
        <w:pStyle w:val="Code"/>
      </w:pPr>
      <w:r>
        <w:t xml:space="preserve">    a6                                  [7] UTF8String OPTIONAL,</w:t>
      </w:r>
    </w:p>
    <w:p w14:paraId="1B501245" w14:textId="77777777" w:rsidR="00AB0373" w:rsidRDefault="00AB0373" w:rsidP="00AB0373">
      <w:pPr>
        <w:pStyle w:val="Code"/>
      </w:pPr>
      <w:r>
        <w:t xml:space="preserve">    prd                                 [8] UTF8String OPTIONAL,</w:t>
      </w:r>
    </w:p>
    <w:p w14:paraId="69D9B00A" w14:textId="77777777" w:rsidR="00AB0373" w:rsidRDefault="00AB0373" w:rsidP="00AB0373">
      <w:pPr>
        <w:pStyle w:val="Code"/>
      </w:pPr>
      <w:r>
        <w:t xml:space="preserve">    pod                                 [9] UTF8String OPTIONAL,</w:t>
      </w:r>
    </w:p>
    <w:p w14:paraId="5F435AB4" w14:textId="77777777" w:rsidR="00AB0373" w:rsidRDefault="00AB0373" w:rsidP="00AB0373">
      <w:pPr>
        <w:pStyle w:val="Code"/>
      </w:pPr>
      <w:r>
        <w:t xml:space="preserve">    sts                                 [10] UTF8String OPTIONAL,</w:t>
      </w:r>
    </w:p>
    <w:p w14:paraId="35FB9AE3" w14:textId="77777777" w:rsidR="00AB0373" w:rsidRDefault="00AB0373" w:rsidP="00AB0373">
      <w:pPr>
        <w:pStyle w:val="Code"/>
      </w:pPr>
      <w:r>
        <w:t xml:space="preserve">    hno                                 [11] UTF8String OPTIONAL,</w:t>
      </w:r>
    </w:p>
    <w:p w14:paraId="1071B4BC" w14:textId="77777777" w:rsidR="00AB0373" w:rsidRDefault="00AB0373" w:rsidP="00AB0373">
      <w:pPr>
        <w:pStyle w:val="Code"/>
      </w:pPr>
      <w:r>
        <w:t xml:space="preserve">    hns                                 [12] UTF8String OPTIONAL,</w:t>
      </w:r>
    </w:p>
    <w:p w14:paraId="752F4199" w14:textId="77777777" w:rsidR="00AB0373" w:rsidRDefault="00AB0373" w:rsidP="00AB0373">
      <w:pPr>
        <w:pStyle w:val="Code"/>
      </w:pPr>
      <w:r>
        <w:t xml:space="preserve">    lmk                                 [13] UTF8String OPTIONAL,</w:t>
      </w:r>
    </w:p>
    <w:p w14:paraId="30F4785A" w14:textId="77777777" w:rsidR="00AB0373" w:rsidRDefault="00AB0373" w:rsidP="00AB0373">
      <w:pPr>
        <w:pStyle w:val="Code"/>
      </w:pPr>
      <w:r>
        <w:t xml:space="preserve">    loc                                 [14] UTF8String OPTIONAL,</w:t>
      </w:r>
    </w:p>
    <w:p w14:paraId="2DB9F295" w14:textId="77777777" w:rsidR="00AB0373" w:rsidRDefault="00AB0373" w:rsidP="00AB0373">
      <w:pPr>
        <w:pStyle w:val="Code"/>
      </w:pPr>
      <w:r>
        <w:t xml:space="preserve">    nam                                 [15] UTF8String OPTIONAL,</w:t>
      </w:r>
    </w:p>
    <w:p w14:paraId="519C0875" w14:textId="77777777" w:rsidR="00AB0373" w:rsidRDefault="00AB0373" w:rsidP="00AB0373">
      <w:pPr>
        <w:pStyle w:val="Code"/>
      </w:pPr>
      <w:r>
        <w:t xml:space="preserve">    pc                                  [16] UTF8String OPTIONAL,</w:t>
      </w:r>
    </w:p>
    <w:p w14:paraId="69FD5189" w14:textId="77777777" w:rsidR="00AB0373" w:rsidRDefault="00AB0373" w:rsidP="00AB0373">
      <w:pPr>
        <w:pStyle w:val="Code"/>
      </w:pPr>
      <w:r>
        <w:t xml:space="preserve">    bld                                 [17] UTF8String OPTIONAL,</w:t>
      </w:r>
    </w:p>
    <w:p w14:paraId="362DD73A" w14:textId="77777777" w:rsidR="00AB0373" w:rsidRDefault="00AB0373" w:rsidP="00AB0373">
      <w:pPr>
        <w:pStyle w:val="Code"/>
      </w:pPr>
      <w:r>
        <w:t xml:space="preserve">    unit                                [18] UTF8String OPTIONAL,</w:t>
      </w:r>
    </w:p>
    <w:p w14:paraId="17A69979" w14:textId="77777777" w:rsidR="00AB0373" w:rsidRDefault="00AB0373" w:rsidP="00AB0373">
      <w:pPr>
        <w:pStyle w:val="Code"/>
      </w:pPr>
      <w:r>
        <w:t xml:space="preserve">    flr                                 [19] UTF8String OPTIONAL,</w:t>
      </w:r>
    </w:p>
    <w:p w14:paraId="6D5A82C8" w14:textId="77777777" w:rsidR="00AB0373" w:rsidRDefault="00AB0373" w:rsidP="00AB0373">
      <w:pPr>
        <w:pStyle w:val="Code"/>
      </w:pPr>
      <w:r>
        <w:t xml:space="preserve">    room                                [20] UTF8String OPTIONAL,</w:t>
      </w:r>
    </w:p>
    <w:p w14:paraId="44582BF7" w14:textId="77777777" w:rsidR="00AB0373" w:rsidRDefault="00AB0373" w:rsidP="00AB0373">
      <w:pPr>
        <w:pStyle w:val="Code"/>
      </w:pPr>
      <w:r>
        <w:t xml:space="preserve">    plc                                 [21] UTF8String OPTIONAL,</w:t>
      </w:r>
    </w:p>
    <w:p w14:paraId="059B7F92" w14:textId="77777777" w:rsidR="00AB0373" w:rsidRDefault="00AB0373" w:rsidP="00AB0373">
      <w:pPr>
        <w:pStyle w:val="Code"/>
      </w:pPr>
      <w:r>
        <w:t xml:space="preserve">    pcn                                 [22] UTF8String OPTIONAL,</w:t>
      </w:r>
    </w:p>
    <w:p w14:paraId="3979B98A" w14:textId="77777777" w:rsidR="00AB0373" w:rsidRDefault="00AB0373" w:rsidP="00AB0373">
      <w:pPr>
        <w:pStyle w:val="Code"/>
      </w:pPr>
      <w:r>
        <w:t xml:space="preserve">    pobox                               [23] UTF8String OPTIONAL,</w:t>
      </w:r>
    </w:p>
    <w:p w14:paraId="0DCFB123" w14:textId="77777777" w:rsidR="00AB0373" w:rsidRDefault="00AB0373" w:rsidP="00AB0373">
      <w:pPr>
        <w:pStyle w:val="Code"/>
      </w:pPr>
      <w:r>
        <w:t xml:space="preserve">    addcode                             [24] UTF8String OPTIONAL,</w:t>
      </w:r>
    </w:p>
    <w:p w14:paraId="73CB428F" w14:textId="77777777" w:rsidR="00AB0373" w:rsidRDefault="00AB0373" w:rsidP="00AB0373">
      <w:pPr>
        <w:pStyle w:val="Code"/>
      </w:pPr>
      <w:r>
        <w:t xml:space="preserve">    seat                                [25] UTF8String OPTIONAL,</w:t>
      </w:r>
    </w:p>
    <w:p w14:paraId="57C566A7" w14:textId="77777777" w:rsidR="00AB0373" w:rsidRDefault="00AB0373" w:rsidP="00AB0373">
      <w:pPr>
        <w:pStyle w:val="Code"/>
      </w:pPr>
      <w:r>
        <w:t xml:space="preserve">    rd                                  [26] UTF8String OPTIONAL,</w:t>
      </w:r>
    </w:p>
    <w:p w14:paraId="4AFFF480" w14:textId="77777777" w:rsidR="00AB0373" w:rsidRDefault="00AB0373" w:rsidP="00AB0373">
      <w:pPr>
        <w:pStyle w:val="Code"/>
      </w:pPr>
      <w:r>
        <w:t xml:space="preserve">    rdsec                               [27] UTF8String OPTIONAL,</w:t>
      </w:r>
    </w:p>
    <w:p w14:paraId="5853B88D" w14:textId="77777777" w:rsidR="00AB0373" w:rsidRDefault="00AB0373" w:rsidP="00AB0373">
      <w:pPr>
        <w:pStyle w:val="Code"/>
      </w:pPr>
      <w:r>
        <w:t xml:space="preserve">    rdbr                                [28] UTF8String OPTIONAL,</w:t>
      </w:r>
    </w:p>
    <w:p w14:paraId="1EDBE233" w14:textId="77777777" w:rsidR="00AB0373" w:rsidRDefault="00AB0373" w:rsidP="00AB0373">
      <w:pPr>
        <w:pStyle w:val="Code"/>
      </w:pPr>
      <w:r>
        <w:t xml:space="preserve">    rdsubbr                             [29] UTF8String OPTIONAL,</w:t>
      </w:r>
    </w:p>
    <w:p w14:paraId="7481845C" w14:textId="77777777" w:rsidR="00AB0373" w:rsidRDefault="00AB0373" w:rsidP="00AB0373">
      <w:pPr>
        <w:pStyle w:val="Code"/>
      </w:pPr>
      <w:r>
        <w:t xml:space="preserve">    prm                                 [30] UTF8String OPTIONAL,</w:t>
      </w:r>
    </w:p>
    <w:p w14:paraId="27BFA25A" w14:textId="77777777" w:rsidR="00AB0373" w:rsidRDefault="00AB0373" w:rsidP="00AB0373">
      <w:pPr>
        <w:pStyle w:val="Code"/>
      </w:pPr>
      <w:r>
        <w:t xml:space="preserve">    pom                                 [31] UTF8String OPTIONAL</w:t>
      </w:r>
    </w:p>
    <w:p w14:paraId="7DC423F1" w14:textId="77777777" w:rsidR="00AB0373" w:rsidRDefault="00AB0373" w:rsidP="00AB0373">
      <w:pPr>
        <w:pStyle w:val="Code"/>
      </w:pPr>
      <w:r>
        <w:t>}</w:t>
      </w:r>
    </w:p>
    <w:p w14:paraId="68A3DF2A" w14:textId="77777777" w:rsidR="00AB0373" w:rsidRDefault="00AB0373" w:rsidP="00AB0373">
      <w:pPr>
        <w:pStyle w:val="Code"/>
      </w:pPr>
    </w:p>
    <w:p w14:paraId="71B54FF5" w14:textId="77777777" w:rsidR="00AB0373" w:rsidRDefault="00AB0373" w:rsidP="00AB0373">
      <w:pPr>
        <w:pStyle w:val="Code"/>
      </w:pPr>
      <w:r>
        <w:t>-- TS 29.571 [17], clauses 5.4.4.62 and 5.4.4.64</w:t>
      </w:r>
    </w:p>
    <w:p w14:paraId="53C953F4" w14:textId="77777777" w:rsidR="00AB0373" w:rsidRDefault="00AB0373" w:rsidP="00AB0373">
      <w:pPr>
        <w:pStyle w:val="Code"/>
      </w:pPr>
      <w:r>
        <w:t>-- Contains the original binary data i.e. value of the YAML field after base64 encoding is removed</w:t>
      </w:r>
    </w:p>
    <w:p w14:paraId="6DA68B7C" w14:textId="77777777" w:rsidR="00AB0373" w:rsidRDefault="00AB0373" w:rsidP="00AB0373">
      <w:pPr>
        <w:pStyle w:val="Code"/>
      </w:pPr>
      <w:r>
        <w:t>CivicAddressBytes ::= OCTET STRING</w:t>
      </w:r>
    </w:p>
    <w:p w14:paraId="2941F7B4" w14:textId="77777777" w:rsidR="00AB0373" w:rsidRDefault="00AB0373" w:rsidP="00AB0373">
      <w:pPr>
        <w:pStyle w:val="Code"/>
      </w:pPr>
    </w:p>
    <w:p w14:paraId="62C87E58" w14:textId="77777777" w:rsidR="00AB0373" w:rsidRDefault="00AB0373" w:rsidP="00AB0373">
      <w:pPr>
        <w:pStyle w:val="Code"/>
      </w:pPr>
      <w:r>
        <w:t>-- TS 29.572 [24], clause 6.1.6.2.15</w:t>
      </w:r>
    </w:p>
    <w:p w14:paraId="40A3DA86" w14:textId="77777777" w:rsidR="00AB0373" w:rsidRDefault="00AB0373" w:rsidP="00AB0373">
      <w:pPr>
        <w:pStyle w:val="Code"/>
      </w:pPr>
      <w:r>
        <w:t>PositioningMethodAndUsage ::= SEQUENCE</w:t>
      </w:r>
    </w:p>
    <w:p w14:paraId="69031760" w14:textId="77777777" w:rsidR="00AB0373" w:rsidRDefault="00AB0373" w:rsidP="00AB0373">
      <w:pPr>
        <w:pStyle w:val="Code"/>
      </w:pPr>
      <w:r>
        <w:t>{</w:t>
      </w:r>
    </w:p>
    <w:p w14:paraId="36A4AFC4" w14:textId="77777777" w:rsidR="00AB0373" w:rsidRDefault="00AB0373" w:rsidP="00AB0373">
      <w:pPr>
        <w:pStyle w:val="Code"/>
      </w:pPr>
      <w:r>
        <w:t xml:space="preserve">    method                              [1] PositioningMethod,</w:t>
      </w:r>
    </w:p>
    <w:p w14:paraId="66F7CFA3" w14:textId="77777777" w:rsidR="00AB0373" w:rsidRDefault="00AB0373" w:rsidP="00AB0373">
      <w:pPr>
        <w:pStyle w:val="Code"/>
      </w:pPr>
      <w:r>
        <w:t xml:space="preserve">    mode                                [2] PositioningMode,</w:t>
      </w:r>
    </w:p>
    <w:p w14:paraId="4BE58D76" w14:textId="77777777" w:rsidR="00AB0373" w:rsidRDefault="00AB0373" w:rsidP="00AB0373">
      <w:pPr>
        <w:pStyle w:val="Code"/>
      </w:pPr>
      <w:r>
        <w:t xml:space="preserve">    usage                               [3] Usage,</w:t>
      </w:r>
    </w:p>
    <w:p w14:paraId="4070BB43" w14:textId="77777777" w:rsidR="00AB0373" w:rsidRDefault="00AB0373" w:rsidP="00AB0373">
      <w:pPr>
        <w:pStyle w:val="Code"/>
      </w:pPr>
      <w:r>
        <w:t xml:space="preserve">    methodCode                          [4] MethodCode OPTIONAL</w:t>
      </w:r>
    </w:p>
    <w:p w14:paraId="3FCCD98C" w14:textId="77777777" w:rsidR="00AB0373" w:rsidRDefault="00AB0373" w:rsidP="00AB0373">
      <w:pPr>
        <w:pStyle w:val="Code"/>
      </w:pPr>
      <w:r>
        <w:t>}</w:t>
      </w:r>
    </w:p>
    <w:p w14:paraId="30C2B264" w14:textId="77777777" w:rsidR="00AB0373" w:rsidRDefault="00AB0373" w:rsidP="00AB0373">
      <w:pPr>
        <w:pStyle w:val="Code"/>
      </w:pPr>
    </w:p>
    <w:p w14:paraId="38427AB3" w14:textId="77777777" w:rsidR="00AB0373" w:rsidRDefault="00AB0373" w:rsidP="00AB0373">
      <w:pPr>
        <w:pStyle w:val="Code"/>
      </w:pPr>
      <w:r>
        <w:t>-- TS 29.572 [24], clause 6.1.6.2.16</w:t>
      </w:r>
    </w:p>
    <w:p w14:paraId="6969ECBB" w14:textId="77777777" w:rsidR="00AB0373" w:rsidRDefault="00AB0373" w:rsidP="00AB0373">
      <w:pPr>
        <w:pStyle w:val="Code"/>
      </w:pPr>
      <w:r>
        <w:t>GNSSPositioningMethodAndUsage ::= SEQUENCE</w:t>
      </w:r>
    </w:p>
    <w:p w14:paraId="1FABBB9F" w14:textId="77777777" w:rsidR="00AB0373" w:rsidRDefault="00AB0373" w:rsidP="00AB0373">
      <w:pPr>
        <w:pStyle w:val="Code"/>
      </w:pPr>
      <w:r>
        <w:t>{</w:t>
      </w:r>
    </w:p>
    <w:p w14:paraId="1A4975A4" w14:textId="77777777" w:rsidR="00AB0373" w:rsidRDefault="00AB0373" w:rsidP="00AB0373">
      <w:pPr>
        <w:pStyle w:val="Code"/>
      </w:pPr>
      <w:r>
        <w:t xml:space="preserve">    mode                                [1] PositioningMode,</w:t>
      </w:r>
    </w:p>
    <w:p w14:paraId="0F32D4DF" w14:textId="77777777" w:rsidR="00AB0373" w:rsidRDefault="00AB0373" w:rsidP="00AB0373">
      <w:pPr>
        <w:pStyle w:val="Code"/>
      </w:pPr>
      <w:r>
        <w:t xml:space="preserve">    gNSS                                [2] GNSSID,</w:t>
      </w:r>
    </w:p>
    <w:p w14:paraId="2C1D1CA5" w14:textId="77777777" w:rsidR="00AB0373" w:rsidRDefault="00AB0373" w:rsidP="00AB0373">
      <w:pPr>
        <w:pStyle w:val="Code"/>
      </w:pPr>
      <w:r>
        <w:t xml:space="preserve">    usage                               [3] Usage</w:t>
      </w:r>
    </w:p>
    <w:p w14:paraId="73E0B12B" w14:textId="77777777" w:rsidR="00AB0373" w:rsidRDefault="00AB0373" w:rsidP="00AB0373">
      <w:pPr>
        <w:pStyle w:val="Code"/>
      </w:pPr>
      <w:r>
        <w:t>}</w:t>
      </w:r>
    </w:p>
    <w:p w14:paraId="0DF9A68D" w14:textId="77777777" w:rsidR="00AB0373" w:rsidRDefault="00AB0373" w:rsidP="00AB0373">
      <w:pPr>
        <w:pStyle w:val="Code"/>
      </w:pPr>
    </w:p>
    <w:p w14:paraId="3D77204D" w14:textId="77777777" w:rsidR="00AB0373" w:rsidRDefault="00AB0373" w:rsidP="00AB0373">
      <w:pPr>
        <w:pStyle w:val="Code"/>
      </w:pPr>
      <w:r>
        <w:t>-- TS 29.572 [24], clause 6.1.6.2.6</w:t>
      </w:r>
    </w:p>
    <w:p w14:paraId="1E1F02D7" w14:textId="77777777" w:rsidR="00AB0373" w:rsidRDefault="00AB0373" w:rsidP="00AB0373">
      <w:pPr>
        <w:pStyle w:val="Code"/>
      </w:pPr>
      <w:r>
        <w:t>Point ::= SEQUENCE</w:t>
      </w:r>
    </w:p>
    <w:p w14:paraId="26BCB5EB" w14:textId="77777777" w:rsidR="00AB0373" w:rsidRDefault="00AB0373" w:rsidP="00AB0373">
      <w:pPr>
        <w:pStyle w:val="Code"/>
      </w:pPr>
      <w:r>
        <w:t>{</w:t>
      </w:r>
    </w:p>
    <w:p w14:paraId="309BBA9C" w14:textId="77777777" w:rsidR="00AB0373" w:rsidRDefault="00AB0373" w:rsidP="00AB0373">
      <w:pPr>
        <w:pStyle w:val="Code"/>
      </w:pPr>
      <w:r>
        <w:t xml:space="preserve">    geographicalCoordinates             [1] GeographicalCoordinates</w:t>
      </w:r>
    </w:p>
    <w:p w14:paraId="6152BC06" w14:textId="77777777" w:rsidR="00AB0373" w:rsidRDefault="00AB0373" w:rsidP="00AB0373">
      <w:pPr>
        <w:pStyle w:val="Code"/>
      </w:pPr>
      <w:r>
        <w:t>}</w:t>
      </w:r>
    </w:p>
    <w:p w14:paraId="3E042BB7" w14:textId="77777777" w:rsidR="00AB0373" w:rsidRDefault="00AB0373" w:rsidP="00AB0373">
      <w:pPr>
        <w:pStyle w:val="Code"/>
      </w:pPr>
    </w:p>
    <w:p w14:paraId="410DD6C9" w14:textId="77777777" w:rsidR="00AB0373" w:rsidRDefault="00AB0373" w:rsidP="00AB0373">
      <w:pPr>
        <w:pStyle w:val="Code"/>
      </w:pPr>
      <w:r>
        <w:t>-- TS 29.572 [24], clause 6.1.6.2.7</w:t>
      </w:r>
    </w:p>
    <w:p w14:paraId="4AF5A58D" w14:textId="77777777" w:rsidR="00AB0373" w:rsidRDefault="00AB0373" w:rsidP="00AB0373">
      <w:pPr>
        <w:pStyle w:val="Code"/>
      </w:pPr>
      <w:r>
        <w:t>PointUncertaintyCircle ::= SEQUENCE</w:t>
      </w:r>
    </w:p>
    <w:p w14:paraId="4CDCE578" w14:textId="77777777" w:rsidR="00AB0373" w:rsidRDefault="00AB0373" w:rsidP="00AB0373">
      <w:pPr>
        <w:pStyle w:val="Code"/>
      </w:pPr>
      <w:r>
        <w:t>{</w:t>
      </w:r>
    </w:p>
    <w:p w14:paraId="515BFEDD" w14:textId="77777777" w:rsidR="00AB0373" w:rsidRDefault="00AB0373" w:rsidP="00AB0373">
      <w:pPr>
        <w:pStyle w:val="Code"/>
      </w:pPr>
      <w:r>
        <w:t xml:space="preserve">    geographicalCoordinates             [1] GeographicalCoordinates,</w:t>
      </w:r>
    </w:p>
    <w:p w14:paraId="514D4F0F" w14:textId="77777777" w:rsidR="00AB0373" w:rsidRDefault="00AB0373" w:rsidP="00AB0373">
      <w:pPr>
        <w:pStyle w:val="Code"/>
      </w:pPr>
      <w:r>
        <w:t xml:space="preserve">    uncertainty                         [2] Uncertainty</w:t>
      </w:r>
    </w:p>
    <w:p w14:paraId="1DDEC612" w14:textId="77777777" w:rsidR="00AB0373" w:rsidRDefault="00AB0373" w:rsidP="00AB0373">
      <w:pPr>
        <w:pStyle w:val="Code"/>
      </w:pPr>
      <w:r>
        <w:t>}</w:t>
      </w:r>
    </w:p>
    <w:p w14:paraId="06616F4B" w14:textId="77777777" w:rsidR="00AB0373" w:rsidRDefault="00AB0373" w:rsidP="00AB0373">
      <w:pPr>
        <w:pStyle w:val="Code"/>
      </w:pPr>
    </w:p>
    <w:p w14:paraId="62F7400C" w14:textId="77777777" w:rsidR="00AB0373" w:rsidRDefault="00AB0373" w:rsidP="00AB0373">
      <w:pPr>
        <w:pStyle w:val="Code"/>
      </w:pPr>
      <w:r>
        <w:t>-- TS 29.572 [24], clause 6.1.6.2.8</w:t>
      </w:r>
    </w:p>
    <w:p w14:paraId="42610837" w14:textId="77777777" w:rsidR="00AB0373" w:rsidRDefault="00AB0373" w:rsidP="00AB0373">
      <w:pPr>
        <w:pStyle w:val="Code"/>
      </w:pPr>
      <w:r>
        <w:t>PointUncertaintyEllipse ::= SEQUENCE</w:t>
      </w:r>
    </w:p>
    <w:p w14:paraId="1F85097D" w14:textId="77777777" w:rsidR="00AB0373" w:rsidRDefault="00AB0373" w:rsidP="00AB0373">
      <w:pPr>
        <w:pStyle w:val="Code"/>
      </w:pPr>
      <w:r>
        <w:t>{</w:t>
      </w:r>
    </w:p>
    <w:p w14:paraId="4DC9BC47" w14:textId="77777777" w:rsidR="00AB0373" w:rsidRDefault="00AB0373" w:rsidP="00AB0373">
      <w:pPr>
        <w:pStyle w:val="Code"/>
      </w:pPr>
      <w:r>
        <w:t xml:space="preserve">    geographicalCoordinates             [1] GeographicalCoordinates,</w:t>
      </w:r>
    </w:p>
    <w:p w14:paraId="4F48CEA7" w14:textId="77777777" w:rsidR="00AB0373" w:rsidRDefault="00AB0373" w:rsidP="00AB0373">
      <w:pPr>
        <w:pStyle w:val="Code"/>
      </w:pPr>
      <w:r>
        <w:t xml:space="preserve">    uncertainty                         [2] UncertaintyEllipse,</w:t>
      </w:r>
    </w:p>
    <w:p w14:paraId="372CB4DC" w14:textId="77777777" w:rsidR="00AB0373" w:rsidRDefault="00AB0373" w:rsidP="00AB0373">
      <w:pPr>
        <w:pStyle w:val="Code"/>
      </w:pPr>
      <w:r>
        <w:t xml:space="preserve">    confidence                          [3] Confidence</w:t>
      </w:r>
    </w:p>
    <w:p w14:paraId="49232DBE" w14:textId="77777777" w:rsidR="00AB0373" w:rsidRDefault="00AB0373" w:rsidP="00AB0373">
      <w:pPr>
        <w:pStyle w:val="Code"/>
      </w:pPr>
      <w:r>
        <w:t>}</w:t>
      </w:r>
    </w:p>
    <w:p w14:paraId="659EB959" w14:textId="77777777" w:rsidR="00AB0373" w:rsidRDefault="00AB0373" w:rsidP="00AB0373">
      <w:pPr>
        <w:pStyle w:val="Code"/>
      </w:pPr>
    </w:p>
    <w:p w14:paraId="153977AE" w14:textId="77777777" w:rsidR="00AB0373" w:rsidRDefault="00AB0373" w:rsidP="00AB0373">
      <w:pPr>
        <w:pStyle w:val="Code"/>
      </w:pPr>
      <w:r>
        <w:t>-- TS 29.572 [24], clause 6.1.6.2.9</w:t>
      </w:r>
    </w:p>
    <w:p w14:paraId="58B11AB6" w14:textId="77777777" w:rsidR="00AB0373" w:rsidRDefault="00AB0373" w:rsidP="00AB0373">
      <w:pPr>
        <w:pStyle w:val="Code"/>
      </w:pPr>
      <w:r>
        <w:t>Polygon ::= SEQUENCE</w:t>
      </w:r>
    </w:p>
    <w:p w14:paraId="1D5AA36B" w14:textId="77777777" w:rsidR="00AB0373" w:rsidRDefault="00AB0373" w:rsidP="00AB0373">
      <w:pPr>
        <w:pStyle w:val="Code"/>
      </w:pPr>
      <w:r>
        <w:t>{</w:t>
      </w:r>
    </w:p>
    <w:p w14:paraId="393BF78B" w14:textId="77777777" w:rsidR="00AB0373" w:rsidRDefault="00AB0373" w:rsidP="00AB0373">
      <w:pPr>
        <w:pStyle w:val="Code"/>
      </w:pPr>
      <w:r>
        <w:t xml:space="preserve">    pointList                           [1] SET SIZE (3..15) OF GeographicalCoordinates</w:t>
      </w:r>
    </w:p>
    <w:p w14:paraId="4C9467C3" w14:textId="77777777" w:rsidR="00AB0373" w:rsidRDefault="00AB0373" w:rsidP="00AB0373">
      <w:pPr>
        <w:pStyle w:val="Code"/>
      </w:pPr>
      <w:r>
        <w:t>}</w:t>
      </w:r>
    </w:p>
    <w:p w14:paraId="745D7CA1" w14:textId="77777777" w:rsidR="00AB0373" w:rsidRDefault="00AB0373" w:rsidP="00AB0373">
      <w:pPr>
        <w:pStyle w:val="Code"/>
      </w:pPr>
    </w:p>
    <w:p w14:paraId="41830FB2" w14:textId="77777777" w:rsidR="00AB0373" w:rsidRDefault="00AB0373" w:rsidP="00AB0373">
      <w:pPr>
        <w:pStyle w:val="Code"/>
      </w:pPr>
      <w:r>
        <w:t>-- TS 29.572 [24], clause 6.1.6.2.10</w:t>
      </w:r>
    </w:p>
    <w:p w14:paraId="5BFDE605" w14:textId="77777777" w:rsidR="00AB0373" w:rsidRDefault="00AB0373" w:rsidP="00AB0373">
      <w:pPr>
        <w:pStyle w:val="Code"/>
      </w:pPr>
      <w:r>
        <w:t>PointAltitude ::= SEQUENCE</w:t>
      </w:r>
    </w:p>
    <w:p w14:paraId="366E3D29" w14:textId="77777777" w:rsidR="00AB0373" w:rsidRDefault="00AB0373" w:rsidP="00AB0373">
      <w:pPr>
        <w:pStyle w:val="Code"/>
      </w:pPr>
      <w:r>
        <w:t>{</w:t>
      </w:r>
    </w:p>
    <w:p w14:paraId="3E2D2496" w14:textId="77777777" w:rsidR="00AB0373" w:rsidRDefault="00AB0373" w:rsidP="00AB0373">
      <w:pPr>
        <w:pStyle w:val="Code"/>
      </w:pPr>
      <w:r>
        <w:t xml:space="preserve">    point                               [1] GeographicalCoordinates,</w:t>
      </w:r>
    </w:p>
    <w:p w14:paraId="64E16E66" w14:textId="77777777" w:rsidR="00AB0373" w:rsidRDefault="00AB0373" w:rsidP="00AB0373">
      <w:pPr>
        <w:pStyle w:val="Code"/>
      </w:pPr>
      <w:r>
        <w:t xml:space="preserve">    altitude                            [2] Altitude</w:t>
      </w:r>
    </w:p>
    <w:p w14:paraId="37552C14" w14:textId="77777777" w:rsidR="00AB0373" w:rsidRDefault="00AB0373" w:rsidP="00AB0373">
      <w:pPr>
        <w:pStyle w:val="Code"/>
      </w:pPr>
      <w:r>
        <w:t>}</w:t>
      </w:r>
    </w:p>
    <w:p w14:paraId="5988B9C1" w14:textId="77777777" w:rsidR="00AB0373" w:rsidRDefault="00AB0373" w:rsidP="00AB0373">
      <w:pPr>
        <w:pStyle w:val="Code"/>
      </w:pPr>
    </w:p>
    <w:p w14:paraId="6D4B0DAF" w14:textId="77777777" w:rsidR="00AB0373" w:rsidRDefault="00AB0373" w:rsidP="00AB0373">
      <w:pPr>
        <w:pStyle w:val="Code"/>
      </w:pPr>
      <w:r>
        <w:t>-- TS 29.572 [24], clause 6.1.6.2.11</w:t>
      </w:r>
    </w:p>
    <w:p w14:paraId="7358D3FA" w14:textId="77777777" w:rsidR="00AB0373" w:rsidRDefault="00AB0373" w:rsidP="00AB0373">
      <w:pPr>
        <w:pStyle w:val="Code"/>
      </w:pPr>
      <w:r>
        <w:t>PointAltitudeUncertainty ::= SEQUENCE</w:t>
      </w:r>
    </w:p>
    <w:p w14:paraId="31C9231E" w14:textId="77777777" w:rsidR="00AB0373" w:rsidRDefault="00AB0373" w:rsidP="00AB0373">
      <w:pPr>
        <w:pStyle w:val="Code"/>
      </w:pPr>
      <w:r>
        <w:t>{</w:t>
      </w:r>
    </w:p>
    <w:p w14:paraId="0C551523" w14:textId="77777777" w:rsidR="00AB0373" w:rsidRDefault="00AB0373" w:rsidP="00AB0373">
      <w:pPr>
        <w:pStyle w:val="Code"/>
      </w:pPr>
      <w:r>
        <w:t xml:space="preserve">    point                               [1] GeographicalCoordinates,</w:t>
      </w:r>
    </w:p>
    <w:p w14:paraId="37188E05" w14:textId="77777777" w:rsidR="00AB0373" w:rsidRDefault="00AB0373" w:rsidP="00AB0373">
      <w:pPr>
        <w:pStyle w:val="Code"/>
      </w:pPr>
      <w:r>
        <w:t xml:space="preserve">    altitude                            [2] Altitude,</w:t>
      </w:r>
    </w:p>
    <w:p w14:paraId="440D3965" w14:textId="77777777" w:rsidR="00AB0373" w:rsidRDefault="00AB0373" w:rsidP="00AB0373">
      <w:pPr>
        <w:pStyle w:val="Code"/>
      </w:pPr>
      <w:r>
        <w:t xml:space="preserve">    uncertaintyEllipse                  [3] UncertaintyEllipse,</w:t>
      </w:r>
    </w:p>
    <w:p w14:paraId="4A5FC0E4" w14:textId="77777777" w:rsidR="00AB0373" w:rsidRDefault="00AB0373" w:rsidP="00AB0373">
      <w:pPr>
        <w:pStyle w:val="Code"/>
      </w:pPr>
      <w:r>
        <w:t xml:space="preserve">    uncertaintyAltitude                 [4] Uncertainty,</w:t>
      </w:r>
    </w:p>
    <w:p w14:paraId="5677C591" w14:textId="77777777" w:rsidR="00AB0373" w:rsidRDefault="00AB0373" w:rsidP="00AB0373">
      <w:pPr>
        <w:pStyle w:val="Code"/>
      </w:pPr>
      <w:r>
        <w:t xml:space="preserve">    confidence                          [5] Confidence</w:t>
      </w:r>
    </w:p>
    <w:p w14:paraId="4BE3243E" w14:textId="77777777" w:rsidR="00AB0373" w:rsidRDefault="00AB0373" w:rsidP="00AB0373">
      <w:pPr>
        <w:pStyle w:val="Code"/>
      </w:pPr>
      <w:r>
        <w:t>}</w:t>
      </w:r>
    </w:p>
    <w:p w14:paraId="63F22CD2" w14:textId="77777777" w:rsidR="00AB0373" w:rsidRDefault="00AB0373" w:rsidP="00AB0373">
      <w:pPr>
        <w:pStyle w:val="Code"/>
      </w:pPr>
    </w:p>
    <w:p w14:paraId="5CAE6D5F" w14:textId="77777777" w:rsidR="00AB0373" w:rsidRDefault="00AB0373" w:rsidP="00AB0373">
      <w:pPr>
        <w:pStyle w:val="Code"/>
      </w:pPr>
      <w:r>
        <w:t>-- TS 29.572 [24], clause 6.1.6.2.12</w:t>
      </w:r>
    </w:p>
    <w:p w14:paraId="2AA6C3BC" w14:textId="77777777" w:rsidR="00AB0373" w:rsidRDefault="00AB0373" w:rsidP="00AB0373">
      <w:pPr>
        <w:pStyle w:val="Code"/>
      </w:pPr>
      <w:r>
        <w:t>EllipsoidArc ::= SEQUENCE</w:t>
      </w:r>
    </w:p>
    <w:p w14:paraId="5AAFBE30" w14:textId="77777777" w:rsidR="00AB0373" w:rsidRDefault="00AB0373" w:rsidP="00AB0373">
      <w:pPr>
        <w:pStyle w:val="Code"/>
      </w:pPr>
      <w:r>
        <w:t>{</w:t>
      </w:r>
    </w:p>
    <w:p w14:paraId="23202ECD" w14:textId="77777777" w:rsidR="00AB0373" w:rsidRDefault="00AB0373" w:rsidP="00AB0373">
      <w:pPr>
        <w:pStyle w:val="Code"/>
      </w:pPr>
      <w:r>
        <w:t xml:space="preserve">    point                               [1] GeographicalCoordinates,</w:t>
      </w:r>
    </w:p>
    <w:p w14:paraId="24B02F83" w14:textId="77777777" w:rsidR="00AB0373" w:rsidRDefault="00AB0373" w:rsidP="00AB0373">
      <w:pPr>
        <w:pStyle w:val="Code"/>
      </w:pPr>
      <w:r>
        <w:t xml:space="preserve">    innerRadius                         [2] InnerRadius,</w:t>
      </w:r>
    </w:p>
    <w:p w14:paraId="161B818B" w14:textId="77777777" w:rsidR="00AB0373" w:rsidRDefault="00AB0373" w:rsidP="00AB0373">
      <w:pPr>
        <w:pStyle w:val="Code"/>
      </w:pPr>
      <w:r>
        <w:t xml:space="preserve">    uncertaintyRadius                   [3] Uncertainty,</w:t>
      </w:r>
    </w:p>
    <w:p w14:paraId="384579E1" w14:textId="77777777" w:rsidR="00AB0373" w:rsidRDefault="00AB0373" w:rsidP="00AB0373">
      <w:pPr>
        <w:pStyle w:val="Code"/>
      </w:pPr>
      <w:r>
        <w:t xml:space="preserve">    offsetAngle                         [4] Angle,</w:t>
      </w:r>
    </w:p>
    <w:p w14:paraId="5C61720C" w14:textId="77777777" w:rsidR="00AB0373" w:rsidRDefault="00AB0373" w:rsidP="00AB0373">
      <w:pPr>
        <w:pStyle w:val="Code"/>
      </w:pPr>
      <w:r>
        <w:t xml:space="preserve">    includedAngle                       [5] Angle,</w:t>
      </w:r>
    </w:p>
    <w:p w14:paraId="216110E0" w14:textId="77777777" w:rsidR="00AB0373" w:rsidRDefault="00AB0373" w:rsidP="00AB0373">
      <w:pPr>
        <w:pStyle w:val="Code"/>
      </w:pPr>
      <w:r>
        <w:t xml:space="preserve">    confidence                          [6] Confidence</w:t>
      </w:r>
    </w:p>
    <w:p w14:paraId="23D1250A" w14:textId="77777777" w:rsidR="00AB0373" w:rsidRDefault="00AB0373" w:rsidP="00AB0373">
      <w:pPr>
        <w:pStyle w:val="Code"/>
      </w:pPr>
      <w:r>
        <w:t>}</w:t>
      </w:r>
    </w:p>
    <w:p w14:paraId="2986A4EF" w14:textId="77777777" w:rsidR="00AB0373" w:rsidRDefault="00AB0373" w:rsidP="00AB0373">
      <w:pPr>
        <w:pStyle w:val="Code"/>
      </w:pPr>
    </w:p>
    <w:p w14:paraId="2D72366C" w14:textId="77777777" w:rsidR="00AB0373" w:rsidRDefault="00AB0373" w:rsidP="00AB0373">
      <w:pPr>
        <w:pStyle w:val="Code"/>
      </w:pPr>
      <w:r>
        <w:t>-- TS 29.572 [24], clause 6.1.6.2.4</w:t>
      </w:r>
    </w:p>
    <w:p w14:paraId="119E9FA9" w14:textId="77777777" w:rsidR="00AB0373" w:rsidRDefault="00AB0373" w:rsidP="00AB0373">
      <w:pPr>
        <w:pStyle w:val="Code"/>
      </w:pPr>
      <w:r>
        <w:t>GeographicalCoordinates ::= SEQUENCE</w:t>
      </w:r>
    </w:p>
    <w:p w14:paraId="0D5FC262" w14:textId="77777777" w:rsidR="00AB0373" w:rsidRDefault="00AB0373" w:rsidP="00AB0373">
      <w:pPr>
        <w:pStyle w:val="Code"/>
      </w:pPr>
      <w:r>
        <w:t>{</w:t>
      </w:r>
    </w:p>
    <w:p w14:paraId="2DB0CE9E" w14:textId="77777777" w:rsidR="00AB0373" w:rsidRDefault="00AB0373" w:rsidP="00AB0373">
      <w:pPr>
        <w:pStyle w:val="Code"/>
      </w:pPr>
      <w:r>
        <w:t xml:space="preserve">    latitude                            [1] UTF8String,</w:t>
      </w:r>
    </w:p>
    <w:p w14:paraId="72F352E5" w14:textId="77777777" w:rsidR="00AB0373" w:rsidRDefault="00AB0373" w:rsidP="00AB0373">
      <w:pPr>
        <w:pStyle w:val="Code"/>
      </w:pPr>
      <w:r>
        <w:t xml:space="preserve">    longitude                           [2] UTF8String,</w:t>
      </w:r>
    </w:p>
    <w:p w14:paraId="7BC010AD" w14:textId="77777777" w:rsidR="00AB0373" w:rsidRDefault="00AB0373" w:rsidP="00AB0373">
      <w:pPr>
        <w:pStyle w:val="Code"/>
      </w:pPr>
      <w:r>
        <w:t xml:space="preserve">    mapDatumInformation                 [3] OGCURN OPTIONAL</w:t>
      </w:r>
    </w:p>
    <w:p w14:paraId="124CB5DC" w14:textId="77777777" w:rsidR="00AB0373" w:rsidRDefault="00AB0373" w:rsidP="00AB0373">
      <w:pPr>
        <w:pStyle w:val="Code"/>
      </w:pPr>
      <w:r>
        <w:t>}</w:t>
      </w:r>
    </w:p>
    <w:p w14:paraId="23E979E3" w14:textId="77777777" w:rsidR="00AB0373" w:rsidRDefault="00AB0373" w:rsidP="00AB0373">
      <w:pPr>
        <w:pStyle w:val="Code"/>
      </w:pPr>
    </w:p>
    <w:p w14:paraId="4EF5BF73" w14:textId="77777777" w:rsidR="00AB0373" w:rsidRDefault="00AB0373" w:rsidP="00AB0373">
      <w:pPr>
        <w:pStyle w:val="Code"/>
      </w:pPr>
      <w:r>
        <w:t>-- TS 29.572 [24], clause 6.1.6.2.22</w:t>
      </w:r>
    </w:p>
    <w:p w14:paraId="44BE6B47" w14:textId="77777777" w:rsidR="00AB0373" w:rsidRDefault="00AB0373" w:rsidP="00AB0373">
      <w:pPr>
        <w:pStyle w:val="Code"/>
      </w:pPr>
      <w:r>
        <w:t>UncertaintyEllipse ::= SEQUENCE</w:t>
      </w:r>
    </w:p>
    <w:p w14:paraId="58266E17" w14:textId="77777777" w:rsidR="00AB0373" w:rsidRDefault="00AB0373" w:rsidP="00AB0373">
      <w:pPr>
        <w:pStyle w:val="Code"/>
      </w:pPr>
      <w:r>
        <w:t>{</w:t>
      </w:r>
    </w:p>
    <w:p w14:paraId="555A4664" w14:textId="77777777" w:rsidR="00AB0373" w:rsidRDefault="00AB0373" w:rsidP="00AB0373">
      <w:pPr>
        <w:pStyle w:val="Code"/>
      </w:pPr>
      <w:r>
        <w:t xml:space="preserve">    semiMajor                           [1] Uncertainty,</w:t>
      </w:r>
    </w:p>
    <w:p w14:paraId="034B4299" w14:textId="77777777" w:rsidR="00AB0373" w:rsidRDefault="00AB0373" w:rsidP="00AB0373">
      <w:pPr>
        <w:pStyle w:val="Code"/>
      </w:pPr>
      <w:r>
        <w:t xml:space="preserve">    semiMinor                           [2] Uncertainty,</w:t>
      </w:r>
    </w:p>
    <w:p w14:paraId="79469A01" w14:textId="77777777" w:rsidR="00AB0373" w:rsidRDefault="00AB0373" w:rsidP="00AB0373">
      <w:pPr>
        <w:pStyle w:val="Code"/>
      </w:pPr>
      <w:r>
        <w:t xml:space="preserve">    orientationMajor                    [3] Orientation</w:t>
      </w:r>
    </w:p>
    <w:p w14:paraId="248F21F0" w14:textId="77777777" w:rsidR="00AB0373" w:rsidRDefault="00AB0373" w:rsidP="00AB0373">
      <w:pPr>
        <w:pStyle w:val="Code"/>
      </w:pPr>
      <w:r>
        <w:t>}</w:t>
      </w:r>
    </w:p>
    <w:p w14:paraId="2215AB43" w14:textId="77777777" w:rsidR="00AB0373" w:rsidRDefault="00AB0373" w:rsidP="00AB0373">
      <w:pPr>
        <w:pStyle w:val="Code"/>
      </w:pPr>
    </w:p>
    <w:p w14:paraId="3457F039" w14:textId="77777777" w:rsidR="00AB0373" w:rsidRDefault="00AB0373" w:rsidP="00AB0373">
      <w:pPr>
        <w:pStyle w:val="Code"/>
      </w:pPr>
      <w:r>
        <w:t>-- TS 29.572 [24], clause 6.1.6.2.18</w:t>
      </w:r>
    </w:p>
    <w:p w14:paraId="2CA78E1B" w14:textId="77777777" w:rsidR="00AB0373" w:rsidRDefault="00AB0373" w:rsidP="00AB0373">
      <w:pPr>
        <w:pStyle w:val="Code"/>
      </w:pPr>
      <w:r>
        <w:t>HorizontalVelocity ::= SEQUENCE</w:t>
      </w:r>
    </w:p>
    <w:p w14:paraId="33035BA8" w14:textId="77777777" w:rsidR="00AB0373" w:rsidRDefault="00AB0373" w:rsidP="00AB0373">
      <w:pPr>
        <w:pStyle w:val="Code"/>
      </w:pPr>
      <w:r>
        <w:t>{</w:t>
      </w:r>
    </w:p>
    <w:p w14:paraId="22DFF833" w14:textId="77777777" w:rsidR="00AB0373" w:rsidRDefault="00AB0373" w:rsidP="00AB0373">
      <w:pPr>
        <w:pStyle w:val="Code"/>
      </w:pPr>
      <w:r>
        <w:t xml:space="preserve">    hSpeed                              [1] HorizontalSpeed,</w:t>
      </w:r>
    </w:p>
    <w:p w14:paraId="054190E7" w14:textId="77777777" w:rsidR="00AB0373" w:rsidRDefault="00AB0373" w:rsidP="00AB0373">
      <w:pPr>
        <w:pStyle w:val="Code"/>
      </w:pPr>
      <w:r>
        <w:t xml:space="preserve">    bearing                             [2] Angle</w:t>
      </w:r>
    </w:p>
    <w:p w14:paraId="3F608F43" w14:textId="77777777" w:rsidR="00AB0373" w:rsidRDefault="00AB0373" w:rsidP="00AB0373">
      <w:pPr>
        <w:pStyle w:val="Code"/>
      </w:pPr>
      <w:r>
        <w:t>}</w:t>
      </w:r>
    </w:p>
    <w:p w14:paraId="7664D0A8" w14:textId="77777777" w:rsidR="00AB0373" w:rsidRDefault="00AB0373" w:rsidP="00AB0373">
      <w:pPr>
        <w:pStyle w:val="Code"/>
      </w:pPr>
    </w:p>
    <w:p w14:paraId="14A5BCA3" w14:textId="77777777" w:rsidR="00AB0373" w:rsidRDefault="00AB0373" w:rsidP="00AB0373">
      <w:pPr>
        <w:pStyle w:val="Code"/>
      </w:pPr>
      <w:r>
        <w:t>-- TS 29.572 [24], clause 6.1.6.2.19</w:t>
      </w:r>
    </w:p>
    <w:p w14:paraId="35427994" w14:textId="77777777" w:rsidR="00AB0373" w:rsidRDefault="00AB0373" w:rsidP="00AB0373">
      <w:pPr>
        <w:pStyle w:val="Code"/>
      </w:pPr>
      <w:r>
        <w:t>HorizontalWithVerticalVelocity ::= SEQUENCE</w:t>
      </w:r>
    </w:p>
    <w:p w14:paraId="523EFDBA" w14:textId="77777777" w:rsidR="00AB0373" w:rsidRDefault="00AB0373" w:rsidP="00AB0373">
      <w:pPr>
        <w:pStyle w:val="Code"/>
      </w:pPr>
      <w:r>
        <w:t>{</w:t>
      </w:r>
    </w:p>
    <w:p w14:paraId="5598B60A" w14:textId="77777777" w:rsidR="00AB0373" w:rsidRDefault="00AB0373" w:rsidP="00AB0373">
      <w:pPr>
        <w:pStyle w:val="Code"/>
      </w:pPr>
      <w:r>
        <w:t xml:space="preserve">    hSpeed                              [1] HorizontalSpeed,</w:t>
      </w:r>
    </w:p>
    <w:p w14:paraId="5E8C85EE" w14:textId="77777777" w:rsidR="00AB0373" w:rsidRDefault="00AB0373" w:rsidP="00AB0373">
      <w:pPr>
        <w:pStyle w:val="Code"/>
      </w:pPr>
      <w:r>
        <w:t xml:space="preserve">    bearing                             [2] Angle,</w:t>
      </w:r>
    </w:p>
    <w:p w14:paraId="4FFAF5AB" w14:textId="77777777" w:rsidR="00AB0373" w:rsidRDefault="00AB0373" w:rsidP="00AB0373">
      <w:pPr>
        <w:pStyle w:val="Code"/>
      </w:pPr>
      <w:r>
        <w:t xml:space="preserve">    vSpeed                              [3] VerticalSpeed,</w:t>
      </w:r>
    </w:p>
    <w:p w14:paraId="69AF84C6" w14:textId="77777777" w:rsidR="00AB0373" w:rsidRDefault="00AB0373" w:rsidP="00AB0373">
      <w:pPr>
        <w:pStyle w:val="Code"/>
      </w:pPr>
      <w:r>
        <w:t xml:space="preserve">    vDirection                          [4] VerticalDirection</w:t>
      </w:r>
    </w:p>
    <w:p w14:paraId="0D85901A" w14:textId="77777777" w:rsidR="00AB0373" w:rsidRDefault="00AB0373" w:rsidP="00AB0373">
      <w:pPr>
        <w:pStyle w:val="Code"/>
      </w:pPr>
      <w:r>
        <w:t>}</w:t>
      </w:r>
    </w:p>
    <w:p w14:paraId="57F5E5B3" w14:textId="77777777" w:rsidR="00AB0373" w:rsidRDefault="00AB0373" w:rsidP="00AB0373">
      <w:pPr>
        <w:pStyle w:val="Code"/>
      </w:pPr>
    </w:p>
    <w:p w14:paraId="0F79DCF8" w14:textId="77777777" w:rsidR="00AB0373" w:rsidRDefault="00AB0373" w:rsidP="00AB0373">
      <w:pPr>
        <w:pStyle w:val="Code"/>
      </w:pPr>
      <w:r>
        <w:t>-- TS 29.572 [24], clause 6.1.6.2.20</w:t>
      </w:r>
    </w:p>
    <w:p w14:paraId="511EE0DF" w14:textId="77777777" w:rsidR="00AB0373" w:rsidRDefault="00AB0373" w:rsidP="00AB0373">
      <w:pPr>
        <w:pStyle w:val="Code"/>
      </w:pPr>
      <w:r>
        <w:t>HorizontalVelocityWithUncertainty ::= SEQUENCE</w:t>
      </w:r>
    </w:p>
    <w:p w14:paraId="28A5AF7E" w14:textId="77777777" w:rsidR="00AB0373" w:rsidRDefault="00AB0373" w:rsidP="00AB0373">
      <w:pPr>
        <w:pStyle w:val="Code"/>
      </w:pPr>
      <w:r>
        <w:t>{</w:t>
      </w:r>
    </w:p>
    <w:p w14:paraId="774A3E80" w14:textId="77777777" w:rsidR="00AB0373" w:rsidRDefault="00AB0373" w:rsidP="00AB0373">
      <w:pPr>
        <w:pStyle w:val="Code"/>
      </w:pPr>
      <w:r>
        <w:t xml:space="preserve">    hSpeed                              [1] HorizontalSpeed,</w:t>
      </w:r>
    </w:p>
    <w:p w14:paraId="764CAA82" w14:textId="77777777" w:rsidR="00AB0373" w:rsidRDefault="00AB0373" w:rsidP="00AB0373">
      <w:pPr>
        <w:pStyle w:val="Code"/>
      </w:pPr>
      <w:r>
        <w:t xml:space="preserve">    bearing                             [2] Angle,</w:t>
      </w:r>
    </w:p>
    <w:p w14:paraId="763640B9" w14:textId="77777777" w:rsidR="00AB0373" w:rsidRDefault="00AB0373" w:rsidP="00AB0373">
      <w:pPr>
        <w:pStyle w:val="Code"/>
      </w:pPr>
      <w:r>
        <w:t xml:space="preserve">    uncertainty                         [3] SpeedUncertainty</w:t>
      </w:r>
    </w:p>
    <w:p w14:paraId="1A5DF105" w14:textId="77777777" w:rsidR="00AB0373" w:rsidRDefault="00AB0373" w:rsidP="00AB0373">
      <w:pPr>
        <w:pStyle w:val="Code"/>
      </w:pPr>
      <w:r>
        <w:t>}</w:t>
      </w:r>
    </w:p>
    <w:p w14:paraId="20F41161" w14:textId="77777777" w:rsidR="00AB0373" w:rsidRDefault="00AB0373" w:rsidP="00AB0373">
      <w:pPr>
        <w:pStyle w:val="Code"/>
      </w:pPr>
    </w:p>
    <w:p w14:paraId="4E4B716E" w14:textId="77777777" w:rsidR="00AB0373" w:rsidRDefault="00AB0373" w:rsidP="00AB0373">
      <w:pPr>
        <w:pStyle w:val="Code"/>
      </w:pPr>
      <w:r>
        <w:t>-- TS 29.572 [24], clause 6.1.6.2.21</w:t>
      </w:r>
    </w:p>
    <w:p w14:paraId="3F4B75D5" w14:textId="77777777" w:rsidR="00AB0373" w:rsidRDefault="00AB0373" w:rsidP="00AB0373">
      <w:pPr>
        <w:pStyle w:val="Code"/>
      </w:pPr>
      <w:r>
        <w:t>HorizontalWithVerticalVelocityAndUncertainty ::= SEQUENCE</w:t>
      </w:r>
    </w:p>
    <w:p w14:paraId="4CF4434C" w14:textId="77777777" w:rsidR="00AB0373" w:rsidRDefault="00AB0373" w:rsidP="00AB0373">
      <w:pPr>
        <w:pStyle w:val="Code"/>
      </w:pPr>
      <w:r>
        <w:t>{</w:t>
      </w:r>
    </w:p>
    <w:p w14:paraId="51C6890F" w14:textId="77777777" w:rsidR="00AB0373" w:rsidRDefault="00AB0373" w:rsidP="00AB0373">
      <w:pPr>
        <w:pStyle w:val="Code"/>
      </w:pPr>
      <w:r>
        <w:t xml:space="preserve">    hspeed                              [1] HorizontalSpeed,</w:t>
      </w:r>
    </w:p>
    <w:p w14:paraId="4884E51B" w14:textId="77777777" w:rsidR="00AB0373" w:rsidRDefault="00AB0373" w:rsidP="00AB0373">
      <w:pPr>
        <w:pStyle w:val="Code"/>
      </w:pPr>
      <w:r>
        <w:t xml:space="preserve">    bearing                             [2] Angle,</w:t>
      </w:r>
    </w:p>
    <w:p w14:paraId="2D5622CA" w14:textId="77777777" w:rsidR="00AB0373" w:rsidRDefault="00AB0373" w:rsidP="00AB0373">
      <w:pPr>
        <w:pStyle w:val="Code"/>
      </w:pPr>
      <w:r>
        <w:t xml:space="preserve">    vSpeed                              [3] VerticalSpeed,</w:t>
      </w:r>
    </w:p>
    <w:p w14:paraId="5C815B06" w14:textId="77777777" w:rsidR="00AB0373" w:rsidRDefault="00AB0373" w:rsidP="00AB0373">
      <w:pPr>
        <w:pStyle w:val="Code"/>
      </w:pPr>
      <w:r>
        <w:t xml:space="preserve">    vDirection                          [4] VerticalDirection,</w:t>
      </w:r>
    </w:p>
    <w:p w14:paraId="698DE57F" w14:textId="77777777" w:rsidR="00AB0373" w:rsidRDefault="00AB0373" w:rsidP="00AB0373">
      <w:pPr>
        <w:pStyle w:val="Code"/>
      </w:pPr>
      <w:r>
        <w:t xml:space="preserve">    hUncertainty                        [5] SpeedUncertainty,</w:t>
      </w:r>
    </w:p>
    <w:p w14:paraId="03AA1DB2" w14:textId="77777777" w:rsidR="00AB0373" w:rsidRDefault="00AB0373" w:rsidP="00AB0373">
      <w:pPr>
        <w:pStyle w:val="Code"/>
      </w:pPr>
      <w:r>
        <w:t xml:space="preserve">    vUncertainty                        [6] SpeedUncertainty</w:t>
      </w:r>
    </w:p>
    <w:p w14:paraId="3041E000" w14:textId="77777777" w:rsidR="00AB0373" w:rsidRDefault="00AB0373" w:rsidP="00AB0373">
      <w:pPr>
        <w:pStyle w:val="Code"/>
      </w:pPr>
      <w:r>
        <w:t>}</w:t>
      </w:r>
    </w:p>
    <w:p w14:paraId="6A3B2B87" w14:textId="77777777" w:rsidR="00AB0373" w:rsidRDefault="00AB0373" w:rsidP="00AB0373">
      <w:pPr>
        <w:pStyle w:val="Code"/>
      </w:pPr>
    </w:p>
    <w:p w14:paraId="7B01B77A" w14:textId="77777777" w:rsidR="00AB0373" w:rsidRDefault="00AB0373" w:rsidP="00AB0373">
      <w:pPr>
        <w:pStyle w:val="Code"/>
      </w:pPr>
      <w:r>
        <w:t>-- The following types are described in TS 29.572 [24], table 6.1.6.3.2-1</w:t>
      </w:r>
    </w:p>
    <w:p w14:paraId="0BE8B092" w14:textId="77777777" w:rsidR="00AB0373" w:rsidRDefault="00AB0373" w:rsidP="00AB0373">
      <w:pPr>
        <w:pStyle w:val="Code"/>
      </w:pPr>
      <w:r>
        <w:t>Altitude ::= UTF8String</w:t>
      </w:r>
    </w:p>
    <w:p w14:paraId="78CA7E38" w14:textId="77777777" w:rsidR="00AB0373" w:rsidRDefault="00AB0373" w:rsidP="00AB0373">
      <w:pPr>
        <w:pStyle w:val="Code"/>
      </w:pPr>
      <w:r>
        <w:t>Angle ::= INTEGER (0..360)</w:t>
      </w:r>
    </w:p>
    <w:p w14:paraId="0B59187E" w14:textId="77777777" w:rsidR="00AB0373" w:rsidRDefault="00AB0373" w:rsidP="00AB0373">
      <w:pPr>
        <w:pStyle w:val="Code"/>
      </w:pPr>
      <w:r>
        <w:t>Uncertainty ::= INTEGER (0..127)</w:t>
      </w:r>
    </w:p>
    <w:p w14:paraId="740D4DD9" w14:textId="77777777" w:rsidR="00AB0373" w:rsidRDefault="00AB0373" w:rsidP="00AB0373">
      <w:pPr>
        <w:pStyle w:val="Code"/>
      </w:pPr>
      <w:r>
        <w:t>Orientation ::= INTEGER (0..180)</w:t>
      </w:r>
    </w:p>
    <w:p w14:paraId="3D7060E3" w14:textId="77777777" w:rsidR="00AB0373" w:rsidRDefault="00AB0373" w:rsidP="00AB0373">
      <w:pPr>
        <w:pStyle w:val="Code"/>
      </w:pPr>
      <w:r>
        <w:t>Confidence ::= INTEGER (0..100)</w:t>
      </w:r>
    </w:p>
    <w:p w14:paraId="1B41C367" w14:textId="77777777" w:rsidR="00AB0373" w:rsidRDefault="00AB0373" w:rsidP="00AB0373">
      <w:pPr>
        <w:pStyle w:val="Code"/>
      </w:pPr>
      <w:r>
        <w:t>InnerRadius ::= INTEGER (0..327675)</w:t>
      </w:r>
    </w:p>
    <w:p w14:paraId="44F1FF37" w14:textId="77777777" w:rsidR="00AB0373" w:rsidRDefault="00AB0373" w:rsidP="00AB0373">
      <w:pPr>
        <w:pStyle w:val="Code"/>
      </w:pPr>
      <w:r>
        <w:t>AgeOfLocationEstimate ::= INTEGER (0..32767)</w:t>
      </w:r>
    </w:p>
    <w:p w14:paraId="12D8AEAF" w14:textId="77777777" w:rsidR="00AB0373" w:rsidRDefault="00AB0373" w:rsidP="00AB0373">
      <w:pPr>
        <w:pStyle w:val="Code"/>
      </w:pPr>
      <w:r>
        <w:t>HorizontalSpeed ::= UTF8String</w:t>
      </w:r>
    </w:p>
    <w:p w14:paraId="1DB230EA" w14:textId="77777777" w:rsidR="00AB0373" w:rsidRDefault="00AB0373" w:rsidP="00AB0373">
      <w:pPr>
        <w:pStyle w:val="Code"/>
      </w:pPr>
      <w:r>
        <w:t>VerticalSpeed ::= UTF8String</w:t>
      </w:r>
    </w:p>
    <w:p w14:paraId="580B4378" w14:textId="77777777" w:rsidR="00AB0373" w:rsidRDefault="00AB0373" w:rsidP="00AB0373">
      <w:pPr>
        <w:pStyle w:val="Code"/>
      </w:pPr>
      <w:r>
        <w:t>SpeedUncertainty ::= UTF8String</w:t>
      </w:r>
    </w:p>
    <w:p w14:paraId="432830DB" w14:textId="77777777" w:rsidR="00AB0373" w:rsidRDefault="00AB0373" w:rsidP="00AB0373">
      <w:pPr>
        <w:pStyle w:val="Code"/>
      </w:pPr>
      <w:r>
        <w:t>BarometricPressure ::= INTEGER (30000..115000)</w:t>
      </w:r>
    </w:p>
    <w:p w14:paraId="77E7085D" w14:textId="77777777" w:rsidR="00AB0373" w:rsidRDefault="00AB0373" w:rsidP="00AB0373">
      <w:pPr>
        <w:pStyle w:val="Code"/>
      </w:pPr>
    </w:p>
    <w:p w14:paraId="7538CA93" w14:textId="77777777" w:rsidR="00AB0373" w:rsidRDefault="00AB0373" w:rsidP="00AB0373">
      <w:pPr>
        <w:pStyle w:val="Code"/>
      </w:pPr>
      <w:r>
        <w:t>-- TS 29.572 [24], clause 6.1.6.3.13</w:t>
      </w:r>
    </w:p>
    <w:p w14:paraId="1EC04DBC" w14:textId="77777777" w:rsidR="00AB0373" w:rsidRDefault="00AB0373" w:rsidP="00AB0373">
      <w:pPr>
        <w:pStyle w:val="Code"/>
      </w:pPr>
      <w:r>
        <w:t>VerticalDirection ::= ENUMERATED</w:t>
      </w:r>
    </w:p>
    <w:p w14:paraId="5272E12A" w14:textId="77777777" w:rsidR="00AB0373" w:rsidRDefault="00AB0373" w:rsidP="00AB0373">
      <w:pPr>
        <w:pStyle w:val="Code"/>
      </w:pPr>
      <w:r>
        <w:t>{</w:t>
      </w:r>
    </w:p>
    <w:p w14:paraId="1C34E71F" w14:textId="77777777" w:rsidR="00AB0373" w:rsidRDefault="00AB0373" w:rsidP="00AB0373">
      <w:pPr>
        <w:pStyle w:val="Code"/>
      </w:pPr>
      <w:r>
        <w:t xml:space="preserve">    upward(1),</w:t>
      </w:r>
    </w:p>
    <w:p w14:paraId="34934217" w14:textId="77777777" w:rsidR="00AB0373" w:rsidRDefault="00AB0373" w:rsidP="00AB0373">
      <w:pPr>
        <w:pStyle w:val="Code"/>
      </w:pPr>
      <w:r>
        <w:t xml:space="preserve">    downward(2)</w:t>
      </w:r>
    </w:p>
    <w:p w14:paraId="105B3E2E" w14:textId="77777777" w:rsidR="00AB0373" w:rsidRDefault="00AB0373" w:rsidP="00AB0373">
      <w:pPr>
        <w:pStyle w:val="Code"/>
      </w:pPr>
      <w:r>
        <w:t>}</w:t>
      </w:r>
    </w:p>
    <w:p w14:paraId="176D2BAD" w14:textId="77777777" w:rsidR="00AB0373" w:rsidRDefault="00AB0373" w:rsidP="00AB0373">
      <w:pPr>
        <w:pStyle w:val="Code"/>
      </w:pPr>
    </w:p>
    <w:p w14:paraId="523151D4" w14:textId="77777777" w:rsidR="00AB0373" w:rsidRDefault="00AB0373" w:rsidP="00AB0373">
      <w:pPr>
        <w:pStyle w:val="Code"/>
      </w:pPr>
      <w:r>
        <w:t>-- TS 29.572 [24], clause 6.1.6.3.6</w:t>
      </w:r>
    </w:p>
    <w:p w14:paraId="491D24E1" w14:textId="77777777" w:rsidR="00AB0373" w:rsidRDefault="00AB0373" w:rsidP="00AB0373">
      <w:pPr>
        <w:pStyle w:val="Code"/>
      </w:pPr>
      <w:r>
        <w:t>PositioningMethod ::= ENUMERATED</w:t>
      </w:r>
    </w:p>
    <w:p w14:paraId="7E1CB708" w14:textId="77777777" w:rsidR="00AB0373" w:rsidRDefault="00AB0373" w:rsidP="00AB0373">
      <w:pPr>
        <w:pStyle w:val="Code"/>
      </w:pPr>
      <w:r>
        <w:t>{</w:t>
      </w:r>
    </w:p>
    <w:p w14:paraId="2EA6B24E" w14:textId="77777777" w:rsidR="00AB0373" w:rsidRDefault="00AB0373" w:rsidP="00AB0373">
      <w:pPr>
        <w:pStyle w:val="Code"/>
      </w:pPr>
      <w:r>
        <w:t xml:space="preserve">    cellID(1),</w:t>
      </w:r>
    </w:p>
    <w:p w14:paraId="4C1332AD" w14:textId="77777777" w:rsidR="00AB0373" w:rsidRDefault="00AB0373" w:rsidP="00AB0373">
      <w:pPr>
        <w:pStyle w:val="Code"/>
      </w:pPr>
      <w:r>
        <w:t xml:space="preserve">    eCID(2),</w:t>
      </w:r>
    </w:p>
    <w:p w14:paraId="178BF69C" w14:textId="77777777" w:rsidR="00AB0373" w:rsidRDefault="00AB0373" w:rsidP="00AB0373">
      <w:pPr>
        <w:pStyle w:val="Code"/>
      </w:pPr>
      <w:r>
        <w:t xml:space="preserve">    oTDOA(3),</w:t>
      </w:r>
    </w:p>
    <w:p w14:paraId="6F807764" w14:textId="77777777" w:rsidR="00AB0373" w:rsidRDefault="00AB0373" w:rsidP="00AB0373">
      <w:pPr>
        <w:pStyle w:val="Code"/>
      </w:pPr>
      <w:r>
        <w:t xml:space="preserve">    barometricPressure(4),</w:t>
      </w:r>
    </w:p>
    <w:p w14:paraId="2E71246D" w14:textId="77777777" w:rsidR="00AB0373" w:rsidRDefault="00AB0373" w:rsidP="00AB0373">
      <w:pPr>
        <w:pStyle w:val="Code"/>
      </w:pPr>
      <w:r>
        <w:t xml:space="preserve">    wLAN(5),</w:t>
      </w:r>
    </w:p>
    <w:p w14:paraId="458F2F0E" w14:textId="77777777" w:rsidR="00AB0373" w:rsidRDefault="00AB0373" w:rsidP="00AB0373">
      <w:pPr>
        <w:pStyle w:val="Code"/>
      </w:pPr>
      <w:r>
        <w:t xml:space="preserve">    bluetooth(6),</w:t>
      </w:r>
    </w:p>
    <w:p w14:paraId="210D148A" w14:textId="77777777" w:rsidR="00AB0373" w:rsidRDefault="00AB0373" w:rsidP="00AB0373">
      <w:pPr>
        <w:pStyle w:val="Code"/>
      </w:pPr>
      <w:r>
        <w:t xml:space="preserve">    mBS(7),</w:t>
      </w:r>
    </w:p>
    <w:p w14:paraId="0DD9AD8E" w14:textId="77777777" w:rsidR="00AB0373" w:rsidRDefault="00AB0373" w:rsidP="00AB0373">
      <w:pPr>
        <w:pStyle w:val="Code"/>
      </w:pPr>
      <w:r>
        <w:t xml:space="preserve">    motionSensor(8),</w:t>
      </w:r>
    </w:p>
    <w:p w14:paraId="72E3D5A2" w14:textId="77777777" w:rsidR="00AB0373" w:rsidRDefault="00AB0373" w:rsidP="00AB0373">
      <w:pPr>
        <w:pStyle w:val="Code"/>
      </w:pPr>
      <w:r>
        <w:t xml:space="preserve">    dLTDOA(9),</w:t>
      </w:r>
    </w:p>
    <w:p w14:paraId="298798C5" w14:textId="77777777" w:rsidR="00AB0373" w:rsidRDefault="00AB0373" w:rsidP="00AB0373">
      <w:pPr>
        <w:pStyle w:val="Code"/>
      </w:pPr>
      <w:r>
        <w:t xml:space="preserve">    dLAOD(10),</w:t>
      </w:r>
    </w:p>
    <w:p w14:paraId="51FC8D37" w14:textId="77777777" w:rsidR="00AB0373" w:rsidRDefault="00AB0373" w:rsidP="00AB0373">
      <w:pPr>
        <w:pStyle w:val="Code"/>
      </w:pPr>
      <w:r>
        <w:t xml:space="preserve">    multiRTT(11),</w:t>
      </w:r>
    </w:p>
    <w:p w14:paraId="60C2540A" w14:textId="77777777" w:rsidR="00AB0373" w:rsidRDefault="00AB0373" w:rsidP="00AB0373">
      <w:pPr>
        <w:pStyle w:val="Code"/>
      </w:pPr>
      <w:r>
        <w:t xml:space="preserve">    nRECID(12),</w:t>
      </w:r>
    </w:p>
    <w:p w14:paraId="1A1EF467" w14:textId="77777777" w:rsidR="00AB0373" w:rsidRDefault="00AB0373" w:rsidP="00AB0373">
      <w:pPr>
        <w:pStyle w:val="Code"/>
      </w:pPr>
      <w:r>
        <w:t xml:space="preserve">    uLTDOA(13),</w:t>
      </w:r>
    </w:p>
    <w:p w14:paraId="3092D50E" w14:textId="77777777" w:rsidR="00AB0373" w:rsidRDefault="00AB0373" w:rsidP="00AB0373">
      <w:pPr>
        <w:pStyle w:val="Code"/>
      </w:pPr>
      <w:r>
        <w:t xml:space="preserve">    uLAOA(14),</w:t>
      </w:r>
    </w:p>
    <w:p w14:paraId="0C04586D" w14:textId="77777777" w:rsidR="00AB0373" w:rsidRDefault="00AB0373" w:rsidP="00AB0373">
      <w:pPr>
        <w:pStyle w:val="Code"/>
      </w:pPr>
      <w:r>
        <w:t xml:space="preserve">    networkSpecific(15)</w:t>
      </w:r>
    </w:p>
    <w:p w14:paraId="1DC0F503" w14:textId="77777777" w:rsidR="00AB0373" w:rsidRDefault="00AB0373" w:rsidP="00AB0373">
      <w:pPr>
        <w:pStyle w:val="Code"/>
      </w:pPr>
      <w:r>
        <w:t>}</w:t>
      </w:r>
    </w:p>
    <w:p w14:paraId="0E843C66" w14:textId="77777777" w:rsidR="00AB0373" w:rsidRDefault="00AB0373" w:rsidP="00AB0373">
      <w:pPr>
        <w:pStyle w:val="Code"/>
      </w:pPr>
    </w:p>
    <w:p w14:paraId="020DD366" w14:textId="77777777" w:rsidR="00AB0373" w:rsidRDefault="00AB0373" w:rsidP="00AB0373">
      <w:pPr>
        <w:pStyle w:val="Code"/>
      </w:pPr>
      <w:r>
        <w:t>-- TS 29.572 [24], clause 6.1.6.3.7</w:t>
      </w:r>
    </w:p>
    <w:p w14:paraId="6773A853" w14:textId="77777777" w:rsidR="00AB0373" w:rsidRDefault="00AB0373" w:rsidP="00AB0373">
      <w:pPr>
        <w:pStyle w:val="Code"/>
      </w:pPr>
      <w:r>
        <w:t>PositioningMode ::= ENUMERATED</w:t>
      </w:r>
    </w:p>
    <w:p w14:paraId="5B0D61CD" w14:textId="77777777" w:rsidR="00AB0373" w:rsidRDefault="00AB0373" w:rsidP="00AB0373">
      <w:pPr>
        <w:pStyle w:val="Code"/>
      </w:pPr>
      <w:r>
        <w:t>{</w:t>
      </w:r>
    </w:p>
    <w:p w14:paraId="2B6DEAA9" w14:textId="77777777" w:rsidR="00AB0373" w:rsidRDefault="00AB0373" w:rsidP="00AB0373">
      <w:pPr>
        <w:pStyle w:val="Code"/>
      </w:pPr>
      <w:r>
        <w:t xml:space="preserve">    uEBased(1),</w:t>
      </w:r>
    </w:p>
    <w:p w14:paraId="32D03288" w14:textId="77777777" w:rsidR="00AB0373" w:rsidRDefault="00AB0373" w:rsidP="00AB0373">
      <w:pPr>
        <w:pStyle w:val="Code"/>
      </w:pPr>
      <w:r>
        <w:t xml:space="preserve">    uEAssisted(2),</w:t>
      </w:r>
    </w:p>
    <w:p w14:paraId="782F5CC6" w14:textId="77777777" w:rsidR="00AB0373" w:rsidRDefault="00AB0373" w:rsidP="00AB0373">
      <w:pPr>
        <w:pStyle w:val="Code"/>
      </w:pPr>
      <w:r>
        <w:t xml:space="preserve">    conventional(3)</w:t>
      </w:r>
    </w:p>
    <w:p w14:paraId="4C07222C" w14:textId="77777777" w:rsidR="00AB0373" w:rsidRDefault="00AB0373" w:rsidP="00AB0373">
      <w:pPr>
        <w:pStyle w:val="Code"/>
      </w:pPr>
      <w:r>
        <w:t>}</w:t>
      </w:r>
    </w:p>
    <w:p w14:paraId="48B6D0C5" w14:textId="77777777" w:rsidR="00AB0373" w:rsidRDefault="00AB0373" w:rsidP="00AB0373">
      <w:pPr>
        <w:pStyle w:val="Code"/>
      </w:pPr>
    </w:p>
    <w:p w14:paraId="2873E6CA" w14:textId="77777777" w:rsidR="00AB0373" w:rsidRDefault="00AB0373" w:rsidP="00AB0373">
      <w:pPr>
        <w:pStyle w:val="Code"/>
      </w:pPr>
      <w:r>
        <w:t>-- TS 29.572 [24], clause 6.1.6.3.8</w:t>
      </w:r>
    </w:p>
    <w:p w14:paraId="0169A954" w14:textId="77777777" w:rsidR="00AB0373" w:rsidRDefault="00AB0373" w:rsidP="00AB0373">
      <w:pPr>
        <w:pStyle w:val="Code"/>
      </w:pPr>
      <w:r>
        <w:t>GNSSID ::= ENUMERATED</w:t>
      </w:r>
    </w:p>
    <w:p w14:paraId="4D91BC1A" w14:textId="77777777" w:rsidR="00AB0373" w:rsidRDefault="00AB0373" w:rsidP="00AB0373">
      <w:pPr>
        <w:pStyle w:val="Code"/>
      </w:pPr>
      <w:r>
        <w:t>{</w:t>
      </w:r>
    </w:p>
    <w:p w14:paraId="6AEA2150" w14:textId="77777777" w:rsidR="00AB0373" w:rsidRDefault="00AB0373" w:rsidP="00AB0373">
      <w:pPr>
        <w:pStyle w:val="Code"/>
      </w:pPr>
      <w:r>
        <w:t xml:space="preserve">    gPS(1),</w:t>
      </w:r>
    </w:p>
    <w:p w14:paraId="330CE6A2" w14:textId="77777777" w:rsidR="00AB0373" w:rsidRDefault="00AB0373" w:rsidP="00AB0373">
      <w:pPr>
        <w:pStyle w:val="Code"/>
      </w:pPr>
      <w:r>
        <w:t xml:space="preserve">    galileo(2),</w:t>
      </w:r>
    </w:p>
    <w:p w14:paraId="10F8B656" w14:textId="77777777" w:rsidR="00AB0373" w:rsidRDefault="00AB0373" w:rsidP="00AB0373">
      <w:pPr>
        <w:pStyle w:val="Code"/>
      </w:pPr>
      <w:r>
        <w:t xml:space="preserve">    sBAS(3),</w:t>
      </w:r>
    </w:p>
    <w:p w14:paraId="3077C0C8" w14:textId="77777777" w:rsidR="00AB0373" w:rsidRDefault="00AB0373" w:rsidP="00AB0373">
      <w:pPr>
        <w:pStyle w:val="Code"/>
      </w:pPr>
      <w:r>
        <w:t xml:space="preserve">    modernizedGPS(4),</w:t>
      </w:r>
    </w:p>
    <w:p w14:paraId="7D2B93B1" w14:textId="77777777" w:rsidR="00AB0373" w:rsidRDefault="00AB0373" w:rsidP="00AB0373">
      <w:pPr>
        <w:pStyle w:val="Code"/>
      </w:pPr>
      <w:r>
        <w:t xml:space="preserve">    qZSS(5),</w:t>
      </w:r>
    </w:p>
    <w:p w14:paraId="0BCDE1BE" w14:textId="77777777" w:rsidR="00AB0373" w:rsidRDefault="00AB0373" w:rsidP="00AB0373">
      <w:pPr>
        <w:pStyle w:val="Code"/>
      </w:pPr>
      <w:r>
        <w:t xml:space="preserve">    gLONASS(6),</w:t>
      </w:r>
    </w:p>
    <w:p w14:paraId="7459F3FC" w14:textId="77777777" w:rsidR="00AB0373" w:rsidRDefault="00AB0373" w:rsidP="00AB0373">
      <w:pPr>
        <w:pStyle w:val="Code"/>
      </w:pPr>
      <w:r>
        <w:t xml:space="preserve">    bDS(7),</w:t>
      </w:r>
    </w:p>
    <w:p w14:paraId="39F21311" w14:textId="77777777" w:rsidR="00AB0373" w:rsidRDefault="00AB0373" w:rsidP="00AB0373">
      <w:pPr>
        <w:pStyle w:val="Code"/>
      </w:pPr>
      <w:r>
        <w:t xml:space="preserve">    nAVIC(8)</w:t>
      </w:r>
    </w:p>
    <w:p w14:paraId="16D24B38" w14:textId="77777777" w:rsidR="00AB0373" w:rsidRDefault="00AB0373" w:rsidP="00AB0373">
      <w:pPr>
        <w:pStyle w:val="Code"/>
      </w:pPr>
      <w:r>
        <w:t>}</w:t>
      </w:r>
    </w:p>
    <w:p w14:paraId="1C9C673B" w14:textId="77777777" w:rsidR="00AB0373" w:rsidRDefault="00AB0373" w:rsidP="00AB0373">
      <w:pPr>
        <w:pStyle w:val="Code"/>
      </w:pPr>
    </w:p>
    <w:p w14:paraId="37310BA4" w14:textId="77777777" w:rsidR="00AB0373" w:rsidRDefault="00AB0373" w:rsidP="00AB0373">
      <w:pPr>
        <w:pStyle w:val="Code"/>
      </w:pPr>
      <w:r>
        <w:t>-- TS 29.572 [24], clause 6.1.6.3.9</w:t>
      </w:r>
    </w:p>
    <w:p w14:paraId="6F9857CF" w14:textId="77777777" w:rsidR="00AB0373" w:rsidRDefault="00AB0373" w:rsidP="00AB0373">
      <w:pPr>
        <w:pStyle w:val="Code"/>
      </w:pPr>
      <w:r>
        <w:t>Usage ::= ENUMERATED</w:t>
      </w:r>
    </w:p>
    <w:p w14:paraId="426D9A1C" w14:textId="77777777" w:rsidR="00AB0373" w:rsidRDefault="00AB0373" w:rsidP="00AB0373">
      <w:pPr>
        <w:pStyle w:val="Code"/>
      </w:pPr>
      <w:r>
        <w:t>{</w:t>
      </w:r>
    </w:p>
    <w:p w14:paraId="01BDEC08" w14:textId="77777777" w:rsidR="00AB0373" w:rsidRDefault="00AB0373" w:rsidP="00AB0373">
      <w:pPr>
        <w:pStyle w:val="Code"/>
      </w:pPr>
      <w:r>
        <w:t xml:space="preserve">    unsuccess(1),</w:t>
      </w:r>
    </w:p>
    <w:p w14:paraId="6E14A9CC" w14:textId="77777777" w:rsidR="00AB0373" w:rsidRDefault="00AB0373" w:rsidP="00AB0373">
      <w:pPr>
        <w:pStyle w:val="Code"/>
      </w:pPr>
      <w:r>
        <w:t xml:space="preserve">    successResultsNotUsed(2),</w:t>
      </w:r>
    </w:p>
    <w:p w14:paraId="29C2EE79" w14:textId="77777777" w:rsidR="00AB0373" w:rsidRDefault="00AB0373" w:rsidP="00AB0373">
      <w:pPr>
        <w:pStyle w:val="Code"/>
      </w:pPr>
      <w:r>
        <w:t xml:space="preserve">    successResultsUsedToVerifyLocation(3),</w:t>
      </w:r>
    </w:p>
    <w:p w14:paraId="36437000" w14:textId="77777777" w:rsidR="00AB0373" w:rsidRDefault="00AB0373" w:rsidP="00AB0373">
      <w:pPr>
        <w:pStyle w:val="Code"/>
      </w:pPr>
      <w:r>
        <w:t xml:space="preserve">    successResultsUsedToGenerateLocation(4),</w:t>
      </w:r>
    </w:p>
    <w:p w14:paraId="542C73E2" w14:textId="77777777" w:rsidR="00AB0373" w:rsidRDefault="00AB0373" w:rsidP="00AB0373">
      <w:pPr>
        <w:pStyle w:val="Code"/>
      </w:pPr>
      <w:r>
        <w:t xml:space="preserve">    successMethodNotDetermined(5)</w:t>
      </w:r>
    </w:p>
    <w:p w14:paraId="486694AB" w14:textId="77777777" w:rsidR="00AB0373" w:rsidRDefault="00AB0373" w:rsidP="00AB0373">
      <w:pPr>
        <w:pStyle w:val="Code"/>
      </w:pPr>
      <w:r>
        <w:t>}</w:t>
      </w:r>
    </w:p>
    <w:p w14:paraId="22624FB8" w14:textId="77777777" w:rsidR="00AB0373" w:rsidRDefault="00AB0373" w:rsidP="00AB0373">
      <w:pPr>
        <w:pStyle w:val="Code"/>
      </w:pPr>
    </w:p>
    <w:p w14:paraId="30991964" w14:textId="77777777" w:rsidR="00AB0373" w:rsidRDefault="00AB0373" w:rsidP="00AB0373">
      <w:pPr>
        <w:pStyle w:val="Code"/>
      </w:pPr>
      <w:r>
        <w:t>-- TS 29.571 [17], table 5.2.2-1</w:t>
      </w:r>
    </w:p>
    <w:p w14:paraId="7C6FD91B" w14:textId="77777777" w:rsidR="00AB0373" w:rsidRDefault="00AB0373" w:rsidP="00AB0373">
      <w:pPr>
        <w:pStyle w:val="Code"/>
      </w:pPr>
      <w:r>
        <w:t>TimeZone ::= UTF8String</w:t>
      </w:r>
    </w:p>
    <w:p w14:paraId="69E8E175" w14:textId="77777777" w:rsidR="00AB0373" w:rsidRDefault="00AB0373" w:rsidP="00AB0373">
      <w:pPr>
        <w:pStyle w:val="Code"/>
      </w:pPr>
    </w:p>
    <w:p w14:paraId="261E4110" w14:textId="77777777" w:rsidR="00AB0373" w:rsidRDefault="00AB0373" w:rsidP="00AB0373">
      <w:pPr>
        <w:pStyle w:val="Code"/>
      </w:pPr>
      <w:r>
        <w:t>-- Open Geospatial Consortium URN [35]</w:t>
      </w:r>
    </w:p>
    <w:p w14:paraId="71B2CA71" w14:textId="77777777" w:rsidR="00AB0373" w:rsidRDefault="00AB0373" w:rsidP="00AB0373">
      <w:pPr>
        <w:pStyle w:val="Code"/>
      </w:pPr>
      <w:r>
        <w:t>OGCURN ::= UTF8String</w:t>
      </w:r>
    </w:p>
    <w:p w14:paraId="730D43C3" w14:textId="77777777" w:rsidR="00AB0373" w:rsidRDefault="00AB0373" w:rsidP="00AB0373">
      <w:pPr>
        <w:pStyle w:val="Code"/>
      </w:pPr>
    </w:p>
    <w:p w14:paraId="5EED93A3" w14:textId="77777777" w:rsidR="00AB0373" w:rsidRDefault="00AB0373" w:rsidP="00AB0373">
      <w:pPr>
        <w:pStyle w:val="Code"/>
      </w:pPr>
      <w:r>
        <w:t>-- TS 29.572 [24], clause 6.1.6.2.15</w:t>
      </w:r>
    </w:p>
    <w:p w14:paraId="5B45C189" w14:textId="77777777" w:rsidR="00AB0373" w:rsidRDefault="00AB0373" w:rsidP="00AB0373">
      <w:pPr>
        <w:pStyle w:val="Code"/>
      </w:pPr>
      <w:r>
        <w:t>MethodCode ::= INTEGER (16..31)</w:t>
      </w:r>
    </w:p>
    <w:p w14:paraId="1E1E7F23" w14:textId="77777777" w:rsidR="00AB0373" w:rsidRDefault="00AB0373" w:rsidP="00AB0373">
      <w:pPr>
        <w:pStyle w:val="Code"/>
      </w:pPr>
    </w:p>
    <w:p w14:paraId="13001771" w14:textId="77777777" w:rsidR="00AB0373" w:rsidRDefault="00AB0373" w:rsidP="00AB0373">
      <w:pPr>
        <w:pStyle w:val="Code"/>
      </w:pPr>
      <w:r>
        <w:t>END</w:t>
      </w:r>
    </w:p>
    <w:p w14:paraId="45304B34" w14:textId="77777777" w:rsidR="008B3C75" w:rsidRDefault="008B3C75">
      <w:pPr>
        <w:overflowPunct/>
        <w:autoSpaceDE/>
        <w:autoSpaceDN/>
        <w:adjustRightInd/>
        <w:spacing w:after="0"/>
        <w:textAlignment w:val="auto"/>
      </w:pPr>
    </w:p>
    <w:p w14:paraId="140DA576" w14:textId="29F55E52" w:rsidR="00C1575F" w:rsidRDefault="00C1575F">
      <w:pPr>
        <w:overflowPunct/>
        <w:autoSpaceDE/>
        <w:autoSpaceDN/>
        <w:adjustRightInd/>
        <w:spacing w:after="0"/>
        <w:textAlignment w:val="auto"/>
        <w:rPr>
          <w:rFonts w:ascii="Arial" w:hAnsi="Arial"/>
          <w:sz w:val="36"/>
        </w:rPr>
      </w:pPr>
      <w:r>
        <w:br w:type="page"/>
      </w:r>
    </w:p>
    <w:p w14:paraId="1A0E28B3" w14:textId="7A546E05" w:rsidR="00627EBF" w:rsidRPr="00760004" w:rsidRDefault="00080512" w:rsidP="009C05D9">
      <w:pPr>
        <w:pStyle w:val="Heading8"/>
      </w:pPr>
      <w:bookmarkStart w:id="269" w:name="_Toc113553002"/>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69"/>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4769BE2B" w14:textId="77777777" w:rsidR="00C1575F" w:rsidRDefault="00C1575F">
      <w:pPr>
        <w:overflowPunct/>
        <w:autoSpaceDE/>
        <w:autoSpaceDN/>
        <w:adjustRightInd/>
        <w:spacing w:after="0"/>
        <w:textAlignment w:val="auto"/>
        <w:rPr>
          <w:rFonts w:ascii="Arial" w:hAnsi="Arial"/>
          <w:sz w:val="36"/>
        </w:rPr>
      </w:pPr>
      <w:r>
        <w:br w:type="page"/>
      </w:r>
    </w:p>
    <w:p w14:paraId="07846181" w14:textId="7D7D3511" w:rsidR="00795485" w:rsidRPr="00760004" w:rsidRDefault="00795485" w:rsidP="00795485">
      <w:pPr>
        <w:pStyle w:val="Heading8"/>
        <w:rPr>
          <w:rFonts w:ascii="Consolas" w:hAnsi="Consolas" w:cs="Consolas"/>
          <w:sz w:val="19"/>
          <w:szCs w:val="19"/>
        </w:rPr>
      </w:pPr>
      <w:bookmarkStart w:id="270" w:name="_Toc113553003"/>
      <w:r w:rsidRPr="00760004">
        <w:t>Annex C (normative):</w:t>
      </w:r>
      <w:r w:rsidR="00C1575F">
        <w:br/>
      </w:r>
      <w:r w:rsidRPr="00760004">
        <w:t>XSD Schema for LI_X1 extensions</w:t>
      </w:r>
      <w:bookmarkEnd w:id="270"/>
    </w:p>
    <w:p w14:paraId="2218D9AA" w14:textId="77777777" w:rsidR="000E44BD" w:rsidRDefault="000E44BD" w:rsidP="000E44BD">
      <w:pPr>
        <w:pStyle w:val="Code"/>
      </w:pPr>
      <w:r>
        <w:t>&lt;?xml version="1.0" encoding="utf-8"?&gt;</w:t>
      </w:r>
    </w:p>
    <w:p w14:paraId="2E631C3C" w14:textId="77777777" w:rsidR="000E44BD" w:rsidRDefault="000E44BD" w:rsidP="000E44BD">
      <w:pPr>
        <w:pStyle w:val="Code"/>
      </w:pPr>
      <w:r>
        <w:t>&lt;xs:schema xmlns:xs="http://www.w3.org/2001/XMLSchema"</w:t>
      </w:r>
    </w:p>
    <w:p w14:paraId="2B3EFC98" w14:textId="77777777" w:rsidR="000E44BD" w:rsidRDefault="000E44BD" w:rsidP="000E44BD">
      <w:pPr>
        <w:pStyle w:val="Code"/>
      </w:pPr>
      <w:r>
        <w:t xml:space="preserve">           xmlns="urn:3GPP:ns:li:3GPPX1Extensions:r16:v4"</w:t>
      </w:r>
    </w:p>
    <w:p w14:paraId="2A6D220C" w14:textId="77777777" w:rsidR="000E44BD" w:rsidRDefault="000E44BD" w:rsidP="000E44BD">
      <w:pPr>
        <w:pStyle w:val="Code"/>
      </w:pPr>
      <w:r>
        <w:t xml:space="preserve">           targetNamespace="urn:3GPP:ns:li:3GPPX1Extensions:r16:v4"</w:t>
      </w:r>
    </w:p>
    <w:p w14:paraId="37BFDD22" w14:textId="77777777" w:rsidR="000E44BD" w:rsidRDefault="000E44BD" w:rsidP="000E44BD">
      <w:pPr>
        <w:pStyle w:val="Code"/>
      </w:pPr>
      <w:r>
        <w:t xml:space="preserve">           elementFormDefault="qualified"&gt;</w:t>
      </w:r>
    </w:p>
    <w:p w14:paraId="569332B9" w14:textId="77777777" w:rsidR="000E44BD" w:rsidRDefault="000E44BD" w:rsidP="000E44BD">
      <w:pPr>
        <w:pStyle w:val="Code"/>
      </w:pPr>
    </w:p>
    <w:p w14:paraId="680DC716" w14:textId="77777777" w:rsidR="000E44BD" w:rsidRDefault="000E44BD" w:rsidP="000E44BD">
      <w:pPr>
        <w:pStyle w:val="Code"/>
      </w:pPr>
      <w:r>
        <w:t xml:space="preserve">  &lt;xs:element name="X1Extensions" type="X1Extension"&gt;&lt;/xs:element&gt;</w:t>
      </w:r>
    </w:p>
    <w:p w14:paraId="739B75B3" w14:textId="77777777" w:rsidR="000E44BD" w:rsidRDefault="000E44BD" w:rsidP="000E44BD">
      <w:pPr>
        <w:pStyle w:val="Code"/>
      </w:pPr>
    </w:p>
    <w:p w14:paraId="2DFF44A5" w14:textId="77777777" w:rsidR="000E44BD" w:rsidRDefault="000E44BD" w:rsidP="000E44BD">
      <w:pPr>
        <w:pStyle w:val="Code"/>
      </w:pPr>
      <w:r>
        <w:t>&lt;xs:element name="PTCLIX1TargetIdentifierExtensions" type="PTCLIX1TargetIdentifierExtensions"&gt;&lt;/xs:element&gt;</w:t>
      </w:r>
    </w:p>
    <w:p w14:paraId="34F94815" w14:textId="77777777" w:rsidR="000E44BD" w:rsidRDefault="000E44BD" w:rsidP="000E44BD">
      <w:pPr>
        <w:pStyle w:val="Code"/>
      </w:pPr>
      <w:r>
        <w:t>&lt;xs:complexType name="PTCLIX1TargetIdentifierExtensions"&gt;</w:t>
      </w:r>
    </w:p>
    <w:p w14:paraId="5A4F14CF" w14:textId="77777777" w:rsidR="000E44BD" w:rsidRDefault="000E44BD" w:rsidP="000E44BD">
      <w:pPr>
        <w:pStyle w:val="Code"/>
      </w:pPr>
      <w:r>
        <w:t xml:space="preserve">    &lt;xs:sequence&gt;</w:t>
      </w:r>
    </w:p>
    <w:p w14:paraId="26DE3878" w14:textId="77777777" w:rsidR="000E44BD" w:rsidRDefault="000E44BD" w:rsidP="000E44BD">
      <w:pPr>
        <w:pStyle w:val="Code"/>
      </w:pPr>
      <w:r>
        <w:t xml:space="preserve">      &lt;xs:element name="PTCLIX1TargetIdentifier" type="PTCLIX1TargetIdentifier" minOccurs="1" maxOccurs="unbounded"&gt;&lt;/xs:element&gt;</w:t>
      </w:r>
    </w:p>
    <w:p w14:paraId="36292352" w14:textId="77777777" w:rsidR="000E44BD" w:rsidRDefault="000E44BD" w:rsidP="000E44BD">
      <w:pPr>
        <w:pStyle w:val="Code"/>
      </w:pPr>
      <w:r>
        <w:t xml:space="preserve">    &lt;/xs:sequence&gt;</w:t>
      </w:r>
    </w:p>
    <w:p w14:paraId="633CBE74" w14:textId="77777777" w:rsidR="000E44BD" w:rsidRDefault="000E44BD" w:rsidP="000E44BD">
      <w:pPr>
        <w:pStyle w:val="Code"/>
      </w:pPr>
      <w:r>
        <w:t xml:space="preserve">  &lt;/xs:complexType&gt;</w:t>
      </w:r>
    </w:p>
    <w:p w14:paraId="2C6354CA" w14:textId="77777777" w:rsidR="000E44BD" w:rsidRDefault="000E44BD" w:rsidP="000E44BD">
      <w:pPr>
        <w:pStyle w:val="Code"/>
      </w:pPr>
    </w:p>
    <w:p w14:paraId="79B88B64" w14:textId="77777777" w:rsidR="000E44BD" w:rsidRDefault="000E44BD" w:rsidP="000E44BD">
      <w:pPr>
        <w:pStyle w:val="Code"/>
      </w:pPr>
      <w:r>
        <w:t xml:space="preserve">  &lt;xs:complexType name="PTCLIX1TargetIdentifier"&gt;</w:t>
      </w:r>
    </w:p>
    <w:p w14:paraId="37C87C81" w14:textId="77777777" w:rsidR="000E44BD" w:rsidRDefault="000E44BD" w:rsidP="000E44BD">
      <w:pPr>
        <w:pStyle w:val="Code"/>
      </w:pPr>
      <w:r>
        <w:t xml:space="preserve">    &lt;xs:choice&gt;</w:t>
      </w:r>
    </w:p>
    <w:p w14:paraId="215D4066" w14:textId="77777777" w:rsidR="000E44BD" w:rsidRDefault="000E44BD" w:rsidP="000E44BD">
      <w:pPr>
        <w:pStyle w:val="Code"/>
      </w:pPr>
      <w:r>
        <w:t xml:space="preserve">      &lt;xs:element name="MCPTTID" type="MCPTTID"&gt;&lt;/xs:element&gt;</w:t>
      </w:r>
    </w:p>
    <w:p w14:paraId="117C533D" w14:textId="77777777" w:rsidR="000E44BD" w:rsidRDefault="000E44BD" w:rsidP="000E44BD">
      <w:pPr>
        <w:pStyle w:val="Code"/>
      </w:pPr>
      <w:r>
        <w:t xml:space="preserve">      &lt;xs:element name="InstanceIdentifierURN" type="InstanceIdentifierURN"&gt;&lt;/xs:element&gt;</w:t>
      </w:r>
    </w:p>
    <w:p w14:paraId="6991F7E4" w14:textId="77777777" w:rsidR="000E44BD" w:rsidRDefault="000E44BD" w:rsidP="000E44BD">
      <w:pPr>
        <w:pStyle w:val="Code"/>
      </w:pPr>
      <w:r>
        <w:t xml:space="preserve">      &lt;xs:element name="PTCChatGroupID" type="PTCChatGroupID"&gt;&lt;/xs:element&gt;</w:t>
      </w:r>
    </w:p>
    <w:p w14:paraId="1FDFD087" w14:textId="77777777" w:rsidR="000E44BD" w:rsidRDefault="000E44BD" w:rsidP="000E44BD">
      <w:pPr>
        <w:pStyle w:val="Code"/>
      </w:pPr>
      <w:r>
        <w:t xml:space="preserve">    &lt;/xs:choice&gt;</w:t>
      </w:r>
    </w:p>
    <w:p w14:paraId="684F97B1" w14:textId="77777777" w:rsidR="000E44BD" w:rsidRDefault="000E44BD" w:rsidP="000E44BD">
      <w:pPr>
        <w:pStyle w:val="Code"/>
      </w:pPr>
      <w:r>
        <w:t xml:space="preserve">  &lt;/xs:complexType&gt;</w:t>
      </w:r>
    </w:p>
    <w:p w14:paraId="507B5A89" w14:textId="77777777" w:rsidR="000E44BD" w:rsidRDefault="000E44BD" w:rsidP="000E44BD">
      <w:pPr>
        <w:pStyle w:val="Code"/>
      </w:pPr>
    </w:p>
    <w:p w14:paraId="274D0F90" w14:textId="77777777" w:rsidR="000E44BD" w:rsidRDefault="000E44BD" w:rsidP="000E44BD">
      <w:pPr>
        <w:pStyle w:val="Code"/>
      </w:pPr>
      <w:r>
        <w:t xml:space="preserve">  &lt;xs:simpleType name="MCPTTID"&gt;</w:t>
      </w:r>
    </w:p>
    <w:p w14:paraId="525AE054" w14:textId="77777777" w:rsidR="000E44BD" w:rsidRDefault="000E44BD" w:rsidP="000E44BD">
      <w:pPr>
        <w:pStyle w:val="Code"/>
      </w:pPr>
      <w:r>
        <w:t xml:space="preserve">    &lt;xs:restriction base="xs:anyURI"&gt;&lt;/xs:restriction&gt;</w:t>
      </w:r>
    </w:p>
    <w:p w14:paraId="035CC844" w14:textId="77777777" w:rsidR="000E44BD" w:rsidRDefault="000E44BD" w:rsidP="000E44BD">
      <w:pPr>
        <w:pStyle w:val="Code"/>
      </w:pPr>
      <w:r>
        <w:t xml:space="preserve">  &lt;/xs:simpleType&gt;</w:t>
      </w:r>
    </w:p>
    <w:p w14:paraId="197B92B3" w14:textId="77777777" w:rsidR="000E44BD" w:rsidRDefault="000E44BD" w:rsidP="000E44BD">
      <w:pPr>
        <w:pStyle w:val="Code"/>
      </w:pPr>
    </w:p>
    <w:p w14:paraId="34B7A722" w14:textId="77777777" w:rsidR="000E44BD" w:rsidRDefault="000E44BD" w:rsidP="000E44BD">
      <w:pPr>
        <w:pStyle w:val="Code"/>
      </w:pPr>
      <w:r>
        <w:t xml:space="preserve">  &lt;xs:simpleType name="InstanceIdentifierURN"&gt;</w:t>
      </w:r>
    </w:p>
    <w:p w14:paraId="04938F7C" w14:textId="77777777" w:rsidR="000E44BD" w:rsidRDefault="000E44BD" w:rsidP="000E44BD">
      <w:pPr>
        <w:pStyle w:val="Code"/>
      </w:pPr>
      <w:r>
        <w:t xml:space="preserve">    &lt;xs:restriction base="xs:anyURI"&gt;&lt;/xs:restriction&gt;</w:t>
      </w:r>
    </w:p>
    <w:p w14:paraId="2BF42A24" w14:textId="77777777" w:rsidR="000E44BD" w:rsidRDefault="000E44BD" w:rsidP="000E44BD">
      <w:pPr>
        <w:pStyle w:val="Code"/>
      </w:pPr>
      <w:r>
        <w:t xml:space="preserve">  &lt;/xs:simpleType&gt;</w:t>
      </w:r>
    </w:p>
    <w:p w14:paraId="5101735B" w14:textId="77777777" w:rsidR="000E44BD" w:rsidRDefault="000E44BD" w:rsidP="000E44BD">
      <w:pPr>
        <w:pStyle w:val="Code"/>
      </w:pPr>
    </w:p>
    <w:p w14:paraId="3FB34074" w14:textId="77777777" w:rsidR="000E44BD" w:rsidRDefault="000E44BD" w:rsidP="000E44BD">
      <w:pPr>
        <w:pStyle w:val="Code"/>
      </w:pPr>
      <w:r>
        <w:t xml:space="preserve">  &lt;xs:simpleType name="PTCChatGroupID"&gt;</w:t>
      </w:r>
    </w:p>
    <w:p w14:paraId="5ABC662D" w14:textId="77777777" w:rsidR="000E44BD" w:rsidRDefault="000E44BD" w:rsidP="000E44BD">
      <w:pPr>
        <w:pStyle w:val="Code"/>
      </w:pPr>
      <w:r>
        <w:t xml:space="preserve">    &lt;xs:restriction base="xs:anyURI"&gt;&lt;/xs:restriction&gt;</w:t>
      </w:r>
    </w:p>
    <w:p w14:paraId="08A8A37E" w14:textId="77777777" w:rsidR="000E44BD" w:rsidRDefault="000E44BD" w:rsidP="000E44BD">
      <w:pPr>
        <w:pStyle w:val="Code"/>
      </w:pPr>
      <w:r>
        <w:t xml:space="preserve">  &lt;/xs:simpleType&gt;</w:t>
      </w:r>
    </w:p>
    <w:p w14:paraId="4894D5C4" w14:textId="77777777" w:rsidR="000E44BD" w:rsidRDefault="000E44BD" w:rsidP="000E44BD">
      <w:pPr>
        <w:pStyle w:val="Code"/>
      </w:pPr>
    </w:p>
    <w:p w14:paraId="10D99480" w14:textId="77777777" w:rsidR="000E44BD" w:rsidRDefault="000E44BD" w:rsidP="000E44BD">
      <w:pPr>
        <w:pStyle w:val="Code"/>
      </w:pPr>
      <w:r>
        <w:t xml:space="preserve">  &lt;xs:element name="UPFLIT3TargetIdentifierExtensions" type="UPFLIT3TargetIdentifierExtensions"&gt;&lt;/xs:element&gt;</w:t>
      </w:r>
    </w:p>
    <w:p w14:paraId="0622B33E" w14:textId="77777777" w:rsidR="000E44BD" w:rsidRDefault="000E44BD" w:rsidP="000E44BD">
      <w:pPr>
        <w:pStyle w:val="Code"/>
      </w:pPr>
      <w:r>
        <w:t xml:space="preserve">  &lt;xs:complexType name="UPFLIT3TargetIdentifierExtensions"&gt;</w:t>
      </w:r>
    </w:p>
    <w:p w14:paraId="7C430299" w14:textId="77777777" w:rsidR="000E44BD" w:rsidRDefault="000E44BD" w:rsidP="000E44BD">
      <w:pPr>
        <w:pStyle w:val="Code"/>
      </w:pPr>
      <w:r>
        <w:t xml:space="preserve">    &lt;xs:sequence&gt;</w:t>
      </w:r>
    </w:p>
    <w:p w14:paraId="31C7A6D0" w14:textId="77777777" w:rsidR="000E44BD" w:rsidRDefault="000E44BD" w:rsidP="000E44BD">
      <w:pPr>
        <w:pStyle w:val="Code"/>
      </w:pPr>
      <w:r>
        <w:t xml:space="preserve">      &lt;xs:element name="UPFLIT3TargetIdentifier" type="UPFLIT3TargetIdentifier" minOccurs="1" maxOccurs="unbounded"&gt;&lt;/xs:element&gt;</w:t>
      </w:r>
    </w:p>
    <w:p w14:paraId="53573D86" w14:textId="77777777" w:rsidR="000E44BD" w:rsidRDefault="000E44BD" w:rsidP="000E44BD">
      <w:pPr>
        <w:pStyle w:val="Code"/>
      </w:pPr>
      <w:r>
        <w:t xml:space="preserve">    &lt;/xs:sequence&gt;</w:t>
      </w:r>
    </w:p>
    <w:p w14:paraId="54E00DDA" w14:textId="77777777" w:rsidR="000E44BD" w:rsidRDefault="000E44BD" w:rsidP="000E44BD">
      <w:pPr>
        <w:pStyle w:val="Code"/>
      </w:pPr>
      <w:r>
        <w:t xml:space="preserve">  &lt;/xs:complexType&gt;</w:t>
      </w:r>
    </w:p>
    <w:p w14:paraId="32804BAC" w14:textId="77777777" w:rsidR="000E44BD" w:rsidRDefault="000E44BD" w:rsidP="000E44BD">
      <w:pPr>
        <w:pStyle w:val="Code"/>
      </w:pPr>
    </w:p>
    <w:p w14:paraId="7EE3D967" w14:textId="77777777" w:rsidR="000E44BD" w:rsidRDefault="000E44BD" w:rsidP="000E44BD">
      <w:pPr>
        <w:pStyle w:val="Code"/>
      </w:pPr>
      <w:r>
        <w:t xml:space="preserve">  &lt;xs:complexType name="UPFLIT3TargetIdentifier"&gt;</w:t>
      </w:r>
    </w:p>
    <w:p w14:paraId="06182F0B" w14:textId="77777777" w:rsidR="000E44BD" w:rsidRDefault="000E44BD" w:rsidP="000E44BD">
      <w:pPr>
        <w:pStyle w:val="Code"/>
      </w:pPr>
      <w:r>
        <w:t xml:space="preserve">    &lt;xs:choice&gt;</w:t>
      </w:r>
    </w:p>
    <w:p w14:paraId="68D17EC1" w14:textId="77777777" w:rsidR="000E44BD" w:rsidRDefault="000E44BD" w:rsidP="000E44BD">
      <w:pPr>
        <w:pStyle w:val="Code"/>
      </w:pPr>
      <w:r>
        <w:t xml:space="preserve">      &lt;xs:element name="FSEID" type="FSEID"&gt;&lt;/xs:element&gt;</w:t>
      </w:r>
    </w:p>
    <w:p w14:paraId="47F89013" w14:textId="77777777" w:rsidR="000E44BD" w:rsidRDefault="000E44BD" w:rsidP="000E44BD">
      <w:pPr>
        <w:pStyle w:val="Code"/>
      </w:pPr>
      <w:r>
        <w:t xml:space="preserve">      &lt;xs:element name="PDRID" type="xs:unsignedInt"&gt;&lt;/xs:element&gt;</w:t>
      </w:r>
    </w:p>
    <w:p w14:paraId="25BBFA34" w14:textId="77777777" w:rsidR="000E44BD" w:rsidRDefault="000E44BD" w:rsidP="000E44BD">
      <w:pPr>
        <w:pStyle w:val="Code"/>
      </w:pPr>
      <w:r>
        <w:t xml:space="preserve">      &lt;xs:element name="QERID" type="xs:unsignedInt"&gt;&lt;/xs:element&gt;</w:t>
      </w:r>
    </w:p>
    <w:p w14:paraId="377A5370" w14:textId="77777777" w:rsidR="000E44BD" w:rsidRDefault="000E44BD" w:rsidP="000E44BD">
      <w:pPr>
        <w:pStyle w:val="Code"/>
      </w:pPr>
      <w:r>
        <w:t xml:space="preserve">      &lt;xs:element name="NetworkInstance" type="xs:hexBinary"&gt;&lt;/xs:element&gt;</w:t>
      </w:r>
    </w:p>
    <w:p w14:paraId="6ADFD284" w14:textId="77777777" w:rsidR="000E44BD" w:rsidRDefault="000E44BD" w:rsidP="000E44BD">
      <w:pPr>
        <w:pStyle w:val="Code"/>
      </w:pPr>
      <w:r>
        <w:t xml:space="preserve">      &lt;xs:element name="GTPTunnelDirection" type="GTPTunnelDirection"&gt;&lt;/xs:element&gt;</w:t>
      </w:r>
    </w:p>
    <w:p w14:paraId="279C0233" w14:textId="77777777" w:rsidR="000E44BD" w:rsidRDefault="000E44BD" w:rsidP="000E44BD">
      <w:pPr>
        <w:pStyle w:val="Code"/>
      </w:pPr>
      <w:r>
        <w:t xml:space="preserve">      &lt;xs:element name="FTEID" type="FTEID"&gt;&lt;/xs:element&gt;</w:t>
      </w:r>
    </w:p>
    <w:p w14:paraId="270D15E7" w14:textId="77777777" w:rsidR="000E44BD" w:rsidRDefault="000E44BD" w:rsidP="000E44BD">
      <w:pPr>
        <w:pStyle w:val="Code"/>
      </w:pPr>
      <w:r>
        <w:t xml:space="preserve">    &lt;/xs:choice&gt;</w:t>
      </w:r>
    </w:p>
    <w:p w14:paraId="3C0DFB50" w14:textId="77777777" w:rsidR="000E44BD" w:rsidRDefault="000E44BD" w:rsidP="000E44BD">
      <w:pPr>
        <w:pStyle w:val="Code"/>
      </w:pPr>
      <w:r>
        <w:t xml:space="preserve">  &lt;/xs:complexType&gt;</w:t>
      </w:r>
    </w:p>
    <w:p w14:paraId="7F6EEEF8" w14:textId="77777777" w:rsidR="000E44BD" w:rsidRDefault="000E44BD" w:rsidP="000E44BD">
      <w:pPr>
        <w:pStyle w:val="Code"/>
      </w:pPr>
    </w:p>
    <w:p w14:paraId="5DD2A829" w14:textId="77777777" w:rsidR="000E44BD" w:rsidRDefault="000E44BD" w:rsidP="000E44BD">
      <w:pPr>
        <w:pStyle w:val="Code"/>
      </w:pPr>
      <w:r>
        <w:t xml:space="preserve">  &lt;xs:complexType name="FSEID"&gt;</w:t>
      </w:r>
    </w:p>
    <w:p w14:paraId="758A27B3" w14:textId="77777777" w:rsidR="000E44BD" w:rsidRDefault="000E44BD" w:rsidP="000E44BD">
      <w:pPr>
        <w:pStyle w:val="Code"/>
      </w:pPr>
      <w:r>
        <w:t xml:space="preserve">    &lt;xs:sequence&gt;</w:t>
      </w:r>
    </w:p>
    <w:p w14:paraId="5021F311" w14:textId="77777777" w:rsidR="000E44BD" w:rsidRDefault="000E44BD" w:rsidP="000E44BD">
      <w:pPr>
        <w:pStyle w:val="Code"/>
      </w:pPr>
      <w:r>
        <w:t xml:space="preserve">      &lt;xs:element name="SEID" type="xs:unsignedLong"&gt;&lt;/xs:element&gt;</w:t>
      </w:r>
    </w:p>
    <w:p w14:paraId="4176A286" w14:textId="77777777" w:rsidR="000E44BD" w:rsidRDefault="000E44BD" w:rsidP="000E44BD">
      <w:pPr>
        <w:pStyle w:val="Code"/>
      </w:pPr>
      <w:r>
        <w:t xml:space="preserve">      &lt;xs:element name="IPv4Address" type="IPv4Address" minOccurs="0"&gt;&lt;/xs:element&gt;</w:t>
      </w:r>
    </w:p>
    <w:p w14:paraId="7F45D63A" w14:textId="77777777" w:rsidR="000E44BD" w:rsidRDefault="000E44BD" w:rsidP="000E44BD">
      <w:pPr>
        <w:pStyle w:val="Code"/>
      </w:pPr>
      <w:r>
        <w:t xml:space="preserve">      &lt;xs:element name="IPv6Address" type="IPv6Address" minOccurs="0"&gt;&lt;/xs:element&gt;</w:t>
      </w:r>
    </w:p>
    <w:p w14:paraId="35387053" w14:textId="77777777" w:rsidR="000E44BD" w:rsidRDefault="000E44BD" w:rsidP="000E44BD">
      <w:pPr>
        <w:pStyle w:val="Code"/>
      </w:pPr>
      <w:r>
        <w:t xml:space="preserve">   &lt;/xs:sequence&gt;</w:t>
      </w:r>
    </w:p>
    <w:p w14:paraId="5139E05D" w14:textId="77777777" w:rsidR="000E44BD" w:rsidRDefault="000E44BD" w:rsidP="000E44BD">
      <w:pPr>
        <w:pStyle w:val="Code"/>
      </w:pPr>
      <w:r>
        <w:t xml:space="preserve">  &lt;/xs:complexType&gt;</w:t>
      </w:r>
    </w:p>
    <w:p w14:paraId="3461432D" w14:textId="77777777" w:rsidR="000E44BD" w:rsidRDefault="000E44BD" w:rsidP="000E44BD">
      <w:pPr>
        <w:pStyle w:val="Code"/>
      </w:pPr>
    </w:p>
    <w:p w14:paraId="125AE4B3" w14:textId="77777777" w:rsidR="000E44BD" w:rsidRDefault="000E44BD" w:rsidP="000E44BD">
      <w:pPr>
        <w:pStyle w:val="Code"/>
      </w:pPr>
      <w:r>
        <w:t xml:space="preserve">  &lt;xs:complexType name="FTEID"&gt;</w:t>
      </w:r>
    </w:p>
    <w:p w14:paraId="44046837" w14:textId="77777777" w:rsidR="000E44BD" w:rsidRDefault="000E44BD" w:rsidP="000E44BD">
      <w:pPr>
        <w:pStyle w:val="Code"/>
      </w:pPr>
      <w:r>
        <w:t xml:space="preserve">    &lt;xs:sequence&gt;</w:t>
      </w:r>
    </w:p>
    <w:p w14:paraId="781EE0DE" w14:textId="77777777" w:rsidR="000E44BD" w:rsidRDefault="000E44BD" w:rsidP="000E44BD">
      <w:pPr>
        <w:pStyle w:val="Code"/>
      </w:pPr>
      <w:r>
        <w:t xml:space="preserve">      &lt;xs:element name="TEID" type="xs:unsignedInt"&gt;&lt;/xs:element&gt;</w:t>
      </w:r>
    </w:p>
    <w:p w14:paraId="53A58B26" w14:textId="77777777" w:rsidR="000E44BD" w:rsidRDefault="000E44BD" w:rsidP="000E44BD">
      <w:pPr>
        <w:pStyle w:val="Code"/>
      </w:pPr>
      <w:r>
        <w:t xml:space="preserve">      &lt;xs:element name="IPv4Address" type="IPv4Address" minOccurs="0"&gt;&lt;/xs:element&gt;</w:t>
      </w:r>
    </w:p>
    <w:p w14:paraId="10D81D3B" w14:textId="77777777" w:rsidR="000E44BD" w:rsidRDefault="000E44BD" w:rsidP="000E44BD">
      <w:pPr>
        <w:pStyle w:val="Code"/>
      </w:pPr>
      <w:r>
        <w:t xml:space="preserve">      &lt;xs:element name="IPv6Address" type="IPv6Address" minOccurs="0"&gt;&lt;/xs:element&gt;</w:t>
      </w:r>
    </w:p>
    <w:p w14:paraId="4DE60D8A" w14:textId="77777777" w:rsidR="000E44BD" w:rsidRDefault="000E44BD" w:rsidP="000E44BD">
      <w:pPr>
        <w:pStyle w:val="Code"/>
      </w:pPr>
      <w:r>
        <w:t xml:space="preserve">   &lt;/xs:sequence&gt;</w:t>
      </w:r>
    </w:p>
    <w:p w14:paraId="0DA24E50" w14:textId="77777777" w:rsidR="000E44BD" w:rsidRDefault="000E44BD" w:rsidP="000E44BD">
      <w:pPr>
        <w:pStyle w:val="Code"/>
      </w:pPr>
      <w:r>
        <w:t xml:space="preserve">  &lt;/xs:complexType&gt;</w:t>
      </w:r>
    </w:p>
    <w:p w14:paraId="26A30B1C" w14:textId="77777777" w:rsidR="000E44BD" w:rsidRDefault="000E44BD" w:rsidP="000E44BD">
      <w:pPr>
        <w:pStyle w:val="Code"/>
      </w:pPr>
    </w:p>
    <w:p w14:paraId="57EE05EA" w14:textId="77777777" w:rsidR="000E44BD" w:rsidRDefault="000E44BD" w:rsidP="000E44BD">
      <w:pPr>
        <w:pStyle w:val="Code"/>
      </w:pPr>
      <w:r>
        <w:t xml:space="preserve">  &lt;xs:simpleType name="GTPTunnelDirection"&gt;</w:t>
      </w:r>
    </w:p>
    <w:p w14:paraId="6165CC8E" w14:textId="77777777" w:rsidR="000E44BD" w:rsidRDefault="000E44BD" w:rsidP="000E44BD">
      <w:pPr>
        <w:pStyle w:val="Code"/>
      </w:pPr>
      <w:r>
        <w:t xml:space="preserve">    &lt;xs:restriction base="xs:string"&gt;</w:t>
      </w:r>
    </w:p>
    <w:p w14:paraId="196548AB" w14:textId="77777777" w:rsidR="000E44BD" w:rsidRDefault="000E44BD" w:rsidP="000E44BD">
      <w:pPr>
        <w:pStyle w:val="Code"/>
      </w:pPr>
      <w:r>
        <w:t xml:space="preserve">      &lt;xs:enumeration value="Outbound"&gt;&lt;/xs:enumeration&gt;</w:t>
      </w:r>
    </w:p>
    <w:p w14:paraId="5DA17CDE" w14:textId="77777777" w:rsidR="000E44BD" w:rsidRDefault="000E44BD" w:rsidP="000E44BD">
      <w:pPr>
        <w:pStyle w:val="Code"/>
      </w:pPr>
      <w:r>
        <w:t xml:space="preserve">      &lt;xs:enumeration value="Inbound"&gt;&lt;/xs:enumeration&gt;</w:t>
      </w:r>
    </w:p>
    <w:p w14:paraId="17404C0F" w14:textId="77777777" w:rsidR="000E44BD" w:rsidRDefault="000E44BD" w:rsidP="000E44BD">
      <w:pPr>
        <w:pStyle w:val="Code"/>
      </w:pPr>
      <w:r>
        <w:t xml:space="preserve">    &lt;/xs:restriction&gt;</w:t>
      </w:r>
    </w:p>
    <w:p w14:paraId="18B29526" w14:textId="77777777" w:rsidR="000E44BD" w:rsidRDefault="000E44BD" w:rsidP="000E44BD">
      <w:pPr>
        <w:pStyle w:val="Code"/>
      </w:pPr>
      <w:r>
        <w:t xml:space="preserve">  &lt;/xs:simpleType&gt;</w:t>
      </w:r>
    </w:p>
    <w:p w14:paraId="1610810A" w14:textId="77777777" w:rsidR="000E44BD" w:rsidRDefault="000E44BD" w:rsidP="000E44BD">
      <w:pPr>
        <w:pStyle w:val="Code"/>
      </w:pPr>
    </w:p>
    <w:p w14:paraId="123312E2" w14:textId="77777777" w:rsidR="000E44BD" w:rsidRDefault="000E44BD" w:rsidP="000E44BD">
      <w:pPr>
        <w:pStyle w:val="Code"/>
      </w:pPr>
      <w:r>
        <w:t xml:space="preserve">  &lt;xs:element name="IdentifierAssociationExtensions" type="IdentifierAssociationExtensions" &gt;&lt;/xs:element&gt;</w:t>
      </w:r>
    </w:p>
    <w:p w14:paraId="4C682F0F" w14:textId="77777777" w:rsidR="000E44BD" w:rsidRDefault="000E44BD" w:rsidP="000E44BD">
      <w:pPr>
        <w:pStyle w:val="Code"/>
      </w:pPr>
      <w:r>
        <w:t xml:space="preserve">  &lt;xs:complexType name="X1Extension"&gt;</w:t>
      </w:r>
    </w:p>
    <w:p w14:paraId="53E22CD0" w14:textId="77777777" w:rsidR="000E44BD" w:rsidRDefault="000E44BD" w:rsidP="000E44BD">
      <w:pPr>
        <w:pStyle w:val="Code"/>
      </w:pPr>
      <w:r>
        <w:t xml:space="preserve">    &lt;xs:choice&gt;</w:t>
      </w:r>
    </w:p>
    <w:p w14:paraId="26DE03A7" w14:textId="77777777" w:rsidR="000E44BD" w:rsidRDefault="000E44BD" w:rsidP="000E44BD">
      <w:pPr>
        <w:pStyle w:val="Code"/>
      </w:pPr>
      <w:r>
        <w:t xml:space="preserve">      &lt;xs:element name="LALSLILCSTargetProvisioning" type="LALSLILCSTargetProvisioningExtensions"&gt;&lt;/xs:element&gt;</w:t>
      </w:r>
    </w:p>
    <w:p w14:paraId="2E3EDA36" w14:textId="77777777" w:rsidR="000E44BD" w:rsidRDefault="000E44BD" w:rsidP="000E44BD">
      <w:pPr>
        <w:pStyle w:val="Code"/>
      </w:pPr>
      <w:r>
        <w:t xml:space="preserve">      &lt;xs:element name="LALSLTFProvisioning" type="LALSLTFProvisioningExtensions"&gt;&lt;/xs:element&gt;</w:t>
      </w:r>
    </w:p>
    <w:p w14:paraId="3C461A77" w14:textId="77777777" w:rsidR="000E44BD" w:rsidRDefault="000E44BD" w:rsidP="000E44BD">
      <w:pPr>
        <w:pStyle w:val="Code"/>
      </w:pPr>
      <w:r>
        <w:t xml:space="preserve">      &lt;xs:element name="HeaderReporting" type="PDHRReportingExtensions"&gt;&lt;/xs:element&gt;</w:t>
      </w:r>
    </w:p>
    <w:p w14:paraId="687220B1" w14:textId="77777777" w:rsidR="000E44BD" w:rsidRDefault="000E44BD" w:rsidP="000E44BD">
      <w:pPr>
        <w:pStyle w:val="Code"/>
      </w:pPr>
      <w:r>
        <w:t xml:space="preserve">      &lt;xs:element name="SMSFExtensions" type="SMSFProvisioningExtensions"&gt;&lt;/xs:element&gt;</w:t>
      </w:r>
    </w:p>
    <w:p w14:paraId="7D5D21DB" w14:textId="77777777" w:rsidR="000E44BD" w:rsidRDefault="000E44BD" w:rsidP="000E44BD">
      <w:pPr>
        <w:pStyle w:val="Code"/>
      </w:pPr>
      <w:r>
        <w:t xml:space="preserve">      &lt;xs:element name="IdentifierAssociation" type="IdentifierAssociationExtensions"&gt;&lt;/xs:element&gt;</w:t>
      </w:r>
    </w:p>
    <w:p w14:paraId="78E8BC8D" w14:textId="77777777" w:rsidR="000E44BD" w:rsidRDefault="000E44BD" w:rsidP="000E44BD">
      <w:pPr>
        <w:pStyle w:val="Code"/>
      </w:pPr>
      <w:r>
        <w:t xml:space="preserve">    &lt;/xs:choice&gt;</w:t>
      </w:r>
    </w:p>
    <w:p w14:paraId="13965FF1" w14:textId="77777777" w:rsidR="000E44BD" w:rsidRDefault="000E44BD" w:rsidP="000E44BD">
      <w:pPr>
        <w:pStyle w:val="Code"/>
      </w:pPr>
      <w:r>
        <w:t xml:space="preserve">  &lt;/xs:complexType&gt;</w:t>
      </w:r>
    </w:p>
    <w:p w14:paraId="0AEB57A0" w14:textId="77777777" w:rsidR="000E44BD" w:rsidRDefault="000E44BD" w:rsidP="000E44BD">
      <w:pPr>
        <w:pStyle w:val="Code"/>
      </w:pPr>
    </w:p>
    <w:p w14:paraId="018D5C03" w14:textId="77777777" w:rsidR="000E44BD" w:rsidRDefault="000E44BD" w:rsidP="000E44BD">
      <w:pPr>
        <w:pStyle w:val="Code"/>
      </w:pPr>
      <w:r>
        <w:t xml:space="preserve">  &lt;xs:complexType name="LALSLILCSTargetProvisioningExtensions"&gt;</w:t>
      </w:r>
    </w:p>
    <w:p w14:paraId="270F8C20" w14:textId="77777777" w:rsidR="000E44BD" w:rsidRDefault="000E44BD" w:rsidP="000E44BD">
      <w:pPr>
        <w:pStyle w:val="Code"/>
      </w:pPr>
      <w:r>
        <w:t xml:space="preserve">    &lt;xs:sequence&gt;</w:t>
      </w:r>
    </w:p>
    <w:p w14:paraId="1A7F6179" w14:textId="77777777" w:rsidR="000E44BD" w:rsidRDefault="000E44BD" w:rsidP="000E44BD">
      <w:pPr>
        <w:pStyle w:val="Code"/>
      </w:pPr>
      <w:r>
        <w:t xml:space="preserve">      &lt;xs:element name="PositioningServiceType" type="PositioningServiceType"&gt;&lt;/xs:element&gt;</w:t>
      </w:r>
    </w:p>
    <w:p w14:paraId="23CB26A1" w14:textId="77777777" w:rsidR="000E44BD" w:rsidRDefault="000E44BD" w:rsidP="000E44BD">
      <w:pPr>
        <w:pStyle w:val="Code"/>
      </w:pPr>
      <w:r>
        <w:t xml:space="preserve">      &lt;xs:element name="PositioningPeriodicity" type="PositioningPeriodicity" minOccurs="0"&gt;&lt;/xs:element&gt;</w:t>
      </w:r>
    </w:p>
    <w:p w14:paraId="4395AB25" w14:textId="77777777" w:rsidR="000E44BD" w:rsidRDefault="000E44BD" w:rsidP="000E44BD">
      <w:pPr>
        <w:pStyle w:val="Code"/>
      </w:pPr>
      <w:r>
        <w:t xml:space="preserve">      &lt;xs:element name="PositioningParameters" type="PositioningParameters" minOccurs="0"&gt;&lt;/xs:element&gt;</w:t>
      </w:r>
    </w:p>
    <w:p w14:paraId="5FD3728F" w14:textId="77777777" w:rsidR="000E44BD" w:rsidRDefault="000E44BD" w:rsidP="000E44BD">
      <w:pPr>
        <w:pStyle w:val="Code"/>
      </w:pPr>
      <w:r>
        <w:t xml:space="preserve">    &lt;/xs:sequence&gt;</w:t>
      </w:r>
    </w:p>
    <w:p w14:paraId="4DDEBE73" w14:textId="77777777" w:rsidR="000E44BD" w:rsidRDefault="000E44BD" w:rsidP="000E44BD">
      <w:pPr>
        <w:pStyle w:val="Code"/>
      </w:pPr>
      <w:r>
        <w:t xml:space="preserve">  &lt;/xs:complexType&gt;</w:t>
      </w:r>
    </w:p>
    <w:p w14:paraId="753D2E32" w14:textId="77777777" w:rsidR="000E44BD" w:rsidRDefault="000E44BD" w:rsidP="000E44BD">
      <w:pPr>
        <w:pStyle w:val="Code"/>
      </w:pPr>
    </w:p>
    <w:p w14:paraId="47222DFF" w14:textId="77777777" w:rsidR="000E44BD" w:rsidRDefault="000E44BD" w:rsidP="000E44BD">
      <w:pPr>
        <w:pStyle w:val="Code"/>
      </w:pPr>
      <w:r>
        <w:t xml:space="preserve">  &lt;xs:simpleType name="PositioningServiceType"&gt;</w:t>
      </w:r>
    </w:p>
    <w:p w14:paraId="054B76F7" w14:textId="77777777" w:rsidR="000E44BD" w:rsidRDefault="000E44BD" w:rsidP="000E44BD">
      <w:pPr>
        <w:pStyle w:val="Code"/>
      </w:pPr>
      <w:r>
        <w:t xml:space="preserve">    &lt;xs:restriction base="xs:string"&gt;</w:t>
      </w:r>
    </w:p>
    <w:p w14:paraId="3B1FA7B7" w14:textId="77777777" w:rsidR="000E44BD" w:rsidRDefault="000E44BD" w:rsidP="000E44BD">
      <w:pPr>
        <w:pStyle w:val="Code"/>
      </w:pPr>
      <w:r>
        <w:t xml:space="preserve">      &lt;xs:enumeration value="Immediate"&gt;&lt;/xs:enumeration&gt;</w:t>
      </w:r>
    </w:p>
    <w:p w14:paraId="4871E3FB" w14:textId="77777777" w:rsidR="000E44BD" w:rsidRDefault="000E44BD" w:rsidP="000E44BD">
      <w:pPr>
        <w:pStyle w:val="Code"/>
      </w:pPr>
      <w:r>
        <w:t xml:space="preserve">      &lt;xs:enumeration value="Periodic"&gt;&lt;/xs:enumeration&gt;</w:t>
      </w:r>
    </w:p>
    <w:p w14:paraId="5443FF7B" w14:textId="77777777" w:rsidR="000E44BD" w:rsidRDefault="000E44BD" w:rsidP="000E44BD">
      <w:pPr>
        <w:pStyle w:val="Code"/>
      </w:pPr>
      <w:r>
        <w:t xml:space="preserve">    &lt;/xs:restriction&gt;</w:t>
      </w:r>
    </w:p>
    <w:p w14:paraId="4FACEFB8" w14:textId="77777777" w:rsidR="000E44BD" w:rsidRDefault="000E44BD" w:rsidP="000E44BD">
      <w:pPr>
        <w:pStyle w:val="Code"/>
      </w:pPr>
      <w:r>
        <w:t xml:space="preserve">  &lt;/xs:simpleType&gt;</w:t>
      </w:r>
    </w:p>
    <w:p w14:paraId="38753E1C" w14:textId="77777777" w:rsidR="000E44BD" w:rsidRDefault="000E44BD" w:rsidP="000E44BD">
      <w:pPr>
        <w:pStyle w:val="Code"/>
      </w:pPr>
    </w:p>
    <w:p w14:paraId="04DC90F7" w14:textId="77777777" w:rsidR="000E44BD" w:rsidRDefault="000E44BD" w:rsidP="000E44BD">
      <w:pPr>
        <w:pStyle w:val="Code"/>
      </w:pPr>
      <w:r>
        <w:t xml:space="preserve">  &lt;xs:simpleType name="PositioningPeriodicity"&gt;</w:t>
      </w:r>
    </w:p>
    <w:p w14:paraId="1CB21093" w14:textId="77777777" w:rsidR="000E44BD" w:rsidRDefault="000E44BD" w:rsidP="000E44BD">
      <w:pPr>
        <w:pStyle w:val="Code"/>
      </w:pPr>
      <w:r>
        <w:t xml:space="preserve">    &lt;xs:restriction base="xs:nonNegativeInteger"&gt;</w:t>
      </w:r>
    </w:p>
    <w:p w14:paraId="76329DC2" w14:textId="77777777" w:rsidR="000E44BD" w:rsidRDefault="000E44BD" w:rsidP="000E44BD">
      <w:pPr>
        <w:pStyle w:val="Code"/>
      </w:pPr>
      <w:r>
        <w:t xml:space="preserve">    &lt;/xs:restriction&gt;</w:t>
      </w:r>
    </w:p>
    <w:p w14:paraId="0EDB0AD3" w14:textId="77777777" w:rsidR="000E44BD" w:rsidRDefault="000E44BD" w:rsidP="000E44BD">
      <w:pPr>
        <w:pStyle w:val="Code"/>
      </w:pPr>
      <w:r>
        <w:t xml:space="preserve">  &lt;/xs:simpleType&gt;</w:t>
      </w:r>
    </w:p>
    <w:p w14:paraId="043AF123" w14:textId="77777777" w:rsidR="000E44BD" w:rsidRDefault="000E44BD" w:rsidP="000E44BD">
      <w:pPr>
        <w:pStyle w:val="Code"/>
      </w:pPr>
    </w:p>
    <w:p w14:paraId="64416CD5" w14:textId="77777777" w:rsidR="000E44BD" w:rsidRDefault="000E44BD" w:rsidP="000E44BD">
      <w:pPr>
        <w:pStyle w:val="Code"/>
      </w:pPr>
      <w:r>
        <w:t xml:space="preserve">  &lt;xs:complexType name="PositioningParameters"&gt;</w:t>
      </w:r>
    </w:p>
    <w:p w14:paraId="3CF90C28" w14:textId="77777777" w:rsidR="000E44BD" w:rsidRDefault="000E44BD" w:rsidP="000E44BD">
      <w:pPr>
        <w:pStyle w:val="Code"/>
      </w:pPr>
      <w:r>
        <w:t xml:space="preserve">    &lt;xs:sequence&gt;</w:t>
      </w:r>
    </w:p>
    <w:p w14:paraId="39544022" w14:textId="77777777" w:rsidR="000E44BD" w:rsidRDefault="000E44BD" w:rsidP="000E44BD">
      <w:pPr>
        <w:pStyle w:val="Code"/>
      </w:pPr>
      <w:r>
        <w:t xml:space="preserve">      &lt;xs:element name="RequestedLocationType" type="RequestedLocationType" minOccurs="0"&gt;&lt;/xs:element&gt;</w:t>
      </w:r>
    </w:p>
    <w:p w14:paraId="702D3DE0" w14:textId="77777777" w:rsidR="000E44BD" w:rsidRDefault="000E44BD" w:rsidP="000E44BD">
      <w:pPr>
        <w:pStyle w:val="Code"/>
      </w:pPr>
      <w:r>
        <w:t xml:space="preserve">      &lt;xs:element name="RequestedResponseType" type="RequestedResponseType" minOccurs="0"&gt;&lt;/xs:element&gt;</w:t>
      </w:r>
    </w:p>
    <w:p w14:paraId="12ABBF4D" w14:textId="77777777" w:rsidR="000E44BD" w:rsidRDefault="000E44BD" w:rsidP="000E44BD">
      <w:pPr>
        <w:pStyle w:val="Code"/>
      </w:pPr>
      <w:r>
        <w:t xml:space="preserve">      &lt;xs:element name="MaxLocationAge" type="xs:nonNegativeInteger" minOccurs="0"&gt;&lt;/xs:element&gt;</w:t>
      </w:r>
    </w:p>
    <w:p w14:paraId="61D6A970" w14:textId="77777777" w:rsidR="000E44BD" w:rsidRDefault="000E44BD" w:rsidP="000E44BD">
      <w:pPr>
        <w:pStyle w:val="Code"/>
      </w:pPr>
      <w:r>
        <w:t xml:space="preserve">      &lt;xs:element name="ResponseTimingRequired" type="ResponseTimingRequired" minOccurs="0"&gt;&lt;/xs:element&gt;</w:t>
      </w:r>
    </w:p>
    <w:p w14:paraId="032F1DEF" w14:textId="77777777" w:rsidR="000E44BD" w:rsidRDefault="000E44BD" w:rsidP="000E44BD">
      <w:pPr>
        <w:pStyle w:val="Code"/>
      </w:pPr>
      <w:r>
        <w:t xml:space="preserve">      &lt;xs:element name="ResponseTimer" type="xs:nonNegativeInteger" minOccurs="0"&gt;&lt;/xs:element&gt;</w:t>
      </w:r>
    </w:p>
    <w:p w14:paraId="419C110C" w14:textId="77777777" w:rsidR="000E44BD" w:rsidRDefault="000E44BD" w:rsidP="000E44BD">
      <w:pPr>
        <w:pStyle w:val="Code"/>
      </w:pPr>
      <w:r>
        <w:t xml:space="preserve">      &lt;xs:element name="HorizontalAccuracy" type="NumberWithQOSClass" minOccurs="0"&gt;&lt;/xs:element&gt;</w:t>
      </w:r>
    </w:p>
    <w:p w14:paraId="1B46CE2F" w14:textId="77777777" w:rsidR="000E44BD" w:rsidRDefault="000E44BD" w:rsidP="000E44BD">
      <w:pPr>
        <w:pStyle w:val="Code"/>
      </w:pPr>
      <w:r>
        <w:t xml:space="preserve">      &lt;xs:element name="AltitudeAccuracy" type="NumberWithQOSClass" minOccurs="0"&gt;&lt;/xs:element&gt;</w:t>
      </w:r>
    </w:p>
    <w:p w14:paraId="06609CDF" w14:textId="77777777" w:rsidR="000E44BD" w:rsidRDefault="000E44BD" w:rsidP="000E44BD">
      <w:pPr>
        <w:pStyle w:val="Code"/>
      </w:pPr>
      <w:r>
        <w:t xml:space="preserve">      &lt;xs:element name="MotionStateRequest" type="EmptyElement" minOccurs="0"&gt;&lt;/xs:element&gt;</w:t>
      </w:r>
    </w:p>
    <w:p w14:paraId="436EC88A" w14:textId="77777777" w:rsidR="000E44BD" w:rsidRDefault="000E44BD" w:rsidP="000E44BD">
      <w:pPr>
        <w:pStyle w:val="Code"/>
      </w:pPr>
      <w:r>
        <w:t xml:space="preserve">    &lt;/xs:sequence&gt;</w:t>
      </w:r>
    </w:p>
    <w:p w14:paraId="0C103273" w14:textId="77777777" w:rsidR="000E44BD" w:rsidRDefault="000E44BD" w:rsidP="000E44BD">
      <w:pPr>
        <w:pStyle w:val="Code"/>
      </w:pPr>
      <w:r>
        <w:t xml:space="preserve">  &lt;/xs:complexType&gt;</w:t>
      </w:r>
    </w:p>
    <w:p w14:paraId="646C10DC" w14:textId="77777777" w:rsidR="000E44BD" w:rsidRDefault="000E44BD" w:rsidP="000E44BD">
      <w:pPr>
        <w:pStyle w:val="Code"/>
      </w:pPr>
      <w:r>
        <w:t xml:space="preserve">  &lt;xs:simpleType name="RequestedLocationType"&gt;</w:t>
      </w:r>
    </w:p>
    <w:p w14:paraId="20CFB2C6" w14:textId="77777777" w:rsidR="000E44BD" w:rsidRDefault="000E44BD" w:rsidP="000E44BD">
      <w:pPr>
        <w:pStyle w:val="Code"/>
      </w:pPr>
      <w:r>
        <w:t xml:space="preserve">    &lt;xs:restriction base="xs:string"&gt;</w:t>
      </w:r>
    </w:p>
    <w:p w14:paraId="5B0A0A27" w14:textId="77777777" w:rsidR="000E44BD" w:rsidRDefault="000E44BD" w:rsidP="000E44BD">
      <w:pPr>
        <w:pStyle w:val="Code"/>
      </w:pPr>
      <w:r>
        <w:t xml:space="preserve">      &lt;xs:enumeration value="CURRENT"&gt;&lt;/xs:enumeration&gt;</w:t>
      </w:r>
    </w:p>
    <w:p w14:paraId="2B346B29" w14:textId="77777777" w:rsidR="000E44BD" w:rsidRDefault="000E44BD" w:rsidP="000E44BD">
      <w:pPr>
        <w:pStyle w:val="Code"/>
      </w:pPr>
      <w:r>
        <w:t xml:space="preserve">      &lt;xs:enumeration value="CURRENT_OR_LAST"&gt;&lt;/xs:enumeration&gt;</w:t>
      </w:r>
    </w:p>
    <w:p w14:paraId="14FFDA71" w14:textId="77777777" w:rsidR="000E44BD" w:rsidRDefault="000E44BD" w:rsidP="000E44BD">
      <w:pPr>
        <w:pStyle w:val="Code"/>
      </w:pPr>
      <w:r>
        <w:t xml:space="preserve">    &lt;/xs:restriction&gt;</w:t>
      </w:r>
    </w:p>
    <w:p w14:paraId="366BCCA9" w14:textId="77777777" w:rsidR="000E44BD" w:rsidRDefault="000E44BD" w:rsidP="000E44BD">
      <w:pPr>
        <w:pStyle w:val="Code"/>
      </w:pPr>
      <w:r>
        <w:t xml:space="preserve">  &lt;/xs:simpleType&gt;</w:t>
      </w:r>
    </w:p>
    <w:p w14:paraId="60973E4B" w14:textId="77777777" w:rsidR="000E44BD" w:rsidRDefault="000E44BD" w:rsidP="000E44BD">
      <w:pPr>
        <w:pStyle w:val="Code"/>
      </w:pPr>
    </w:p>
    <w:p w14:paraId="253DA75A" w14:textId="77777777" w:rsidR="000E44BD" w:rsidRDefault="000E44BD" w:rsidP="000E44BD">
      <w:pPr>
        <w:pStyle w:val="Code"/>
      </w:pPr>
      <w:r>
        <w:t xml:space="preserve">  &lt;xs:simpleType name="RequestedResponseType"&gt;</w:t>
      </w:r>
    </w:p>
    <w:p w14:paraId="4949F4F2" w14:textId="77777777" w:rsidR="000E44BD" w:rsidRDefault="000E44BD" w:rsidP="000E44BD">
      <w:pPr>
        <w:pStyle w:val="Code"/>
      </w:pPr>
      <w:r>
        <w:t xml:space="preserve">    &lt;xs:restriction base="xs:string"&gt;</w:t>
      </w:r>
    </w:p>
    <w:p w14:paraId="3546CC2B" w14:textId="77777777" w:rsidR="000E44BD" w:rsidRDefault="000E44BD" w:rsidP="000E44BD">
      <w:pPr>
        <w:pStyle w:val="Code"/>
      </w:pPr>
      <w:r>
        <w:t xml:space="preserve">      &lt;xs:enumeration value="SYNC"&gt;&lt;/xs:enumeration&gt;</w:t>
      </w:r>
    </w:p>
    <w:p w14:paraId="781368CE" w14:textId="77777777" w:rsidR="000E44BD" w:rsidRDefault="000E44BD" w:rsidP="000E44BD">
      <w:pPr>
        <w:pStyle w:val="Code"/>
      </w:pPr>
      <w:r>
        <w:t xml:space="preserve">      &lt;xs:enumeration value="ASYNC"&gt;&lt;/xs:enumeration&gt;</w:t>
      </w:r>
    </w:p>
    <w:p w14:paraId="1BA8A937" w14:textId="77777777" w:rsidR="000E44BD" w:rsidRDefault="000E44BD" w:rsidP="000E44BD">
      <w:pPr>
        <w:pStyle w:val="Code"/>
      </w:pPr>
      <w:r>
        <w:t xml:space="preserve">    &lt;/xs:restriction&gt;</w:t>
      </w:r>
    </w:p>
    <w:p w14:paraId="3070588E" w14:textId="77777777" w:rsidR="000E44BD" w:rsidRDefault="000E44BD" w:rsidP="000E44BD">
      <w:pPr>
        <w:pStyle w:val="Code"/>
      </w:pPr>
      <w:r>
        <w:t xml:space="preserve">  &lt;/xs:simpleType&gt;</w:t>
      </w:r>
    </w:p>
    <w:p w14:paraId="6102148E" w14:textId="77777777" w:rsidR="000E44BD" w:rsidRDefault="000E44BD" w:rsidP="000E44BD">
      <w:pPr>
        <w:pStyle w:val="Code"/>
      </w:pPr>
    </w:p>
    <w:p w14:paraId="27DB64AD" w14:textId="77777777" w:rsidR="000E44BD" w:rsidRDefault="000E44BD" w:rsidP="000E44BD">
      <w:pPr>
        <w:pStyle w:val="Code"/>
      </w:pPr>
      <w:r>
        <w:t xml:space="preserve">  &lt;xs:simpleType name="ResponseTimingRequired"&gt;</w:t>
      </w:r>
    </w:p>
    <w:p w14:paraId="26B21991" w14:textId="77777777" w:rsidR="000E44BD" w:rsidRDefault="000E44BD" w:rsidP="000E44BD">
      <w:pPr>
        <w:pStyle w:val="Code"/>
      </w:pPr>
      <w:r>
        <w:t xml:space="preserve">    &lt;xs:restriction base="xs:string"&gt;</w:t>
      </w:r>
    </w:p>
    <w:p w14:paraId="198B858D" w14:textId="77777777" w:rsidR="000E44BD" w:rsidRDefault="000E44BD" w:rsidP="000E44BD">
      <w:pPr>
        <w:pStyle w:val="Code"/>
      </w:pPr>
      <w:r>
        <w:t xml:space="preserve">      &lt;xs:enumeration value="NO_DELAY"&gt;&lt;/xs:enumeration&gt;</w:t>
      </w:r>
    </w:p>
    <w:p w14:paraId="188F3CB4" w14:textId="77777777" w:rsidR="000E44BD" w:rsidRDefault="000E44BD" w:rsidP="000E44BD">
      <w:pPr>
        <w:pStyle w:val="Code"/>
      </w:pPr>
      <w:r>
        <w:t xml:space="preserve">      &lt;xs:enumeration value="LOW_DELAY"&gt;&lt;/xs:enumeration&gt;</w:t>
      </w:r>
    </w:p>
    <w:p w14:paraId="4A188DFF" w14:textId="77777777" w:rsidR="000E44BD" w:rsidRDefault="000E44BD" w:rsidP="000E44BD">
      <w:pPr>
        <w:pStyle w:val="Code"/>
      </w:pPr>
      <w:r>
        <w:t xml:space="preserve">      &lt;xs:enumeration value="DELAY_TOL"&gt;&lt;/xs:enumeration&gt;</w:t>
      </w:r>
    </w:p>
    <w:p w14:paraId="2B0C49DA" w14:textId="77777777" w:rsidR="000E44BD" w:rsidRDefault="000E44BD" w:rsidP="000E44BD">
      <w:pPr>
        <w:pStyle w:val="Code"/>
      </w:pPr>
      <w:r>
        <w:t xml:space="preserve">    &lt;/xs:restriction&gt;</w:t>
      </w:r>
    </w:p>
    <w:p w14:paraId="1179FE59" w14:textId="77777777" w:rsidR="000E44BD" w:rsidRDefault="000E44BD" w:rsidP="000E44BD">
      <w:pPr>
        <w:pStyle w:val="Code"/>
      </w:pPr>
      <w:r>
        <w:t xml:space="preserve">  &lt;/xs:simpleType&gt;</w:t>
      </w:r>
    </w:p>
    <w:p w14:paraId="101F611F" w14:textId="77777777" w:rsidR="000E44BD" w:rsidRDefault="000E44BD" w:rsidP="000E44BD">
      <w:pPr>
        <w:pStyle w:val="Code"/>
      </w:pPr>
    </w:p>
    <w:p w14:paraId="1EDD8C00" w14:textId="77777777" w:rsidR="000E44BD" w:rsidRDefault="000E44BD" w:rsidP="000E44BD">
      <w:pPr>
        <w:pStyle w:val="Code"/>
      </w:pPr>
      <w:r>
        <w:t xml:space="preserve">  &lt;xs:complexType name="NumberWithQOSClass"&gt;</w:t>
      </w:r>
    </w:p>
    <w:p w14:paraId="34509625" w14:textId="77777777" w:rsidR="000E44BD" w:rsidRDefault="000E44BD" w:rsidP="000E44BD">
      <w:pPr>
        <w:pStyle w:val="Code"/>
      </w:pPr>
      <w:r>
        <w:t xml:space="preserve">    &lt;xs:simpleContent&gt;</w:t>
      </w:r>
    </w:p>
    <w:p w14:paraId="129CE17C" w14:textId="77777777" w:rsidR="000E44BD" w:rsidRDefault="000E44BD" w:rsidP="000E44BD">
      <w:pPr>
        <w:pStyle w:val="Code"/>
      </w:pPr>
      <w:r>
        <w:t xml:space="preserve">      &lt;xs:extension base="xs:nonNegativeInteger"&gt;</w:t>
      </w:r>
    </w:p>
    <w:p w14:paraId="278315EF" w14:textId="77777777" w:rsidR="000E44BD" w:rsidRDefault="000E44BD" w:rsidP="000E44BD">
      <w:pPr>
        <w:pStyle w:val="Code"/>
      </w:pPr>
      <w:r>
        <w:t xml:space="preserve">        &lt;xs:attribute name="qos_class" type="QOSClass"&gt;&lt;/xs:attribute&gt;</w:t>
      </w:r>
    </w:p>
    <w:p w14:paraId="6AED3B07" w14:textId="77777777" w:rsidR="000E44BD" w:rsidRDefault="000E44BD" w:rsidP="000E44BD">
      <w:pPr>
        <w:pStyle w:val="Code"/>
      </w:pPr>
      <w:r>
        <w:t xml:space="preserve">      &lt;/xs:extension&gt;</w:t>
      </w:r>
    </w:p>
    <w:p w14:paraId="29FE6724" w14:textId="77777777" w:rsidR="000E44BD" w:rsidRDefault="000E44BD" w:rsidP="000E44BD">
      <w:pPr>
        <w:pStyle w:val="Code"/>
      </w:pPr>
      <w:r>
        <w:t xml:space="preserve">    &lt;/xs:simpleContent&gt;</w:t>
      </w:r>
    </w:p>
    <w:p w14:paraId="1FC7A3A0" w14:textId="77777777" w:rsidR="000E44BD" w:rsidRDefault="000E44BD" w:rsidP="000E44BD">
      <w:pPr>
        <w:pStyle w:val="Code"/>
      </w:pPr>
      <w:r>
        <w:t xml:space="preserve">  &lt;/xs:complexType&gt;</w:t>
      </w:r>
    </w:p>
    <w:p w14:paraId="48DCF8E8" w14:textId="77777777" w:rsidR="000E44BD" w:rsidRDefault="000E44BD" w:rsidP="000E44BD">
      <w:pPr>
        <w:pStyle w:val="Code"/>
      </w:pPr>
    </w:p>
    <w:p w14:paraId="6045B691" w14:textId="77777777" w:rsidR="000E44BD" w:rsidRDefault="000E44BD" w:rsidP="000E44BD">
      <w:pPr>
        <w:pStyle w:val="Code"/>
      </w:pPr>
      <w:r>
        <w:t xml:space="preserve">  &lt;xs:simpleType name="QOSClass"&gt;</w:t>
      </w:r>
    </w:p>
    <w:p w14:paraId="6D79D428" w14:textId="77777777" w:rsidR="000E44BD" w:rsidRDefault="000E44BD" w:rsidP="000E44BD">
      <w:pPr>
        <w:pStyle w:val="Code"/>
      </w:pPr>
      <w:r>
        <w:t xml:space="preserve">    &lt;xs:restriction base="xs:string"&gt;</w:t>
      </w:r>
    </w:p>
    <w:p w14:paraId="75CCE98E" w14:textId="77777777" w:rsidR="000E44BD" w:rsidRDefault="000E44BD" w:rsidP="000E44BD">
      <w:pPr>
        <w:pStyle w:val="Code"/>
      </w:pPr>
      <w:r>
        <w:t xml:space="preserve">      &lt;xs:enumeration value="ASSURED"&gt;&lt;/xs:enumeration&gt;</w:t>
      </w:r>
    </w:p>
    <w:p w14:paraId="5128E37F" w14:textId="77777777" w:rsidR="000E44BD" w:rsidRDefault="000E44BD" w:rsidP="000E44BD">
      <w:pPr>
        <w:pStyle w:val="Code"/>
      </w:pPr>
      <w:r>
        <w:t xml:space="preserve">      &lt;xs:enumeration value="BEST_EFFORT"&gt;&lt;/xs:enumeration&gt;</w:t>
      </w:r>
    </w:p>
    <w:p w14:paraId="28AC632B" w14:textId="77777777" w:rsidR="000E44BD" w:rsidRDefault="000E44BD" w:rsidP="000E44BD">
      <w:pPr>
        <w:pStyle w:val="Code"/>
      </w:pPr>
      <w:r>
        <w:t xml:space="preserve">    &lt;/xs:restriction&gt;</w:t>
      </w:r>
    </w:p>
    <w:p w14:paraId="78652EE7" w14:textId="77777777" w:rsidR="000E44BD" w:rsidRDefault="000E44BD" w:rsidP="000E44BD">
      <w:pPr>
        <w:pStyle w:val="Code"/>
      </w:pPr>
      <w:r>
        <w:t xml:space="preserve">  &lt;/xs:simpleType&gt;</w:t>
      </w:r>
    </w:p>
    <w:p w14:paraId="5CC53C4B" w14:textId="77777777" w:rsidR="000E44BD" w:rsidRDefault="000E44BD" w:rsidP="000E44BD">
      <w:pPr>
        <w:pStyle w:val="Code"/>
      </w:pPr>
    </w:p>
    <w:p w14:paraId="15A6E423" w14:textId="77777777" w:rsidR="000E44BD" w:rsidRDefault="000E44BD" w:rsidP="000E44BD">
      <w:pPr>
        <w:pStyle w:val="Code"/>
      </w:pPr>
      <w:r>
        <w:t xml:space="preserve">  &lt;xs:simpleType name="EmptyElement"&gt;</w:t>
      </w:r>
    </w:p>
    <w:p w14:paraId="3E8AD2DB" w14:textId="77777777" w:rsidR="000E44BD" w:rsidRDefault="000E44BD" w:rsidP="000E44BD">
      <w:pPr>
        <w:pStyle w:val="Code"/>
      </w:pPr>
      <w:r>
        <w:t xml:space="preserve">    &lt;xs:restriction base="xs:string"&gt;</w:t>
      </w:r>
    </w:p>
    <w:p w14:paraId="6EC7E19D" w14:textId="77777777" w:rsidR="000E44BD" w:rsidRDefault="000E44BD" w:rsidP="000E44BD">
      <w:pPr>
        <w:pStyle w:val="Code"/>
      </w:pPr>
      <w:r>
        <w:t xml:space="preserve">      &lt;xs:enumeration value=""&gt;&lt;/xs:enumeration&gt;</w:t>
      </w:r>
    </w:p>
    <w:p w14:paraId="05273DDF" w14:textId="77777777" w:rsidR="000E44BD" w:rsidRDefault="000E44BD" w:rsidP="000E44BD">
      <w:pPr>
        <w:pStyle w:val="Code"/>
      </w:pPr>
      <w:r>
        <w:t xml:space="preserve">    &lt;/xs:restriction&gt;</w:t>
      </w:r>
    </w:p>
    <w:p w14:paraId="4D7D54F9" w14:textId="77777777" w:rsidR="000E44BD" w:rsidRDefault="000E44BD" w:rsidP="000E44BD">
      <w:pPr>
        <w:pStyle w:val="Code"/>
      </w:pPr>
      <w:r>
        <w:t xml:space="preserve">  &lt;/xs:simpleType&gt;</w:t>
      </w:r>
    </w:p>
    <w:p w14:paraId="5C31C0CD" w14:textId="77777777" w:rsidR="000E44BD" w:rsidRDefault="000E44BD" w:rsidP="000E44BD">
      <w:pPr>
        <w:pStyle w:val="Code"/>
      </w:pPr>
    </w:p>
    <w:p w14:paraId="7BBE6B56" w14:textId="77777777" w:rsidR="000E44BD" w:rsidRDefault="000E44BD" w:rsidP="000E44BD">
      <w:pPr>
        <w:pStyle w:val="Code"/>
      </w:pPr>
      <w:r>
        <w:t xml:space="preserve">  &lt;xs:complexType name="LALSLTFProvisioningExtensions"&gt;</w:t>
      </w:r>
    </w:p>
    <w:p w14:paraId="5328AD8A" w14:textId="77777777" w:rsidR="000E44BD" w:rsidRDefault="000E44BD" w:rsidP="000E44BD">
      <w:pPr>
        <w:pStyle w:val="Code"/>
      </w:pPr>
      <w:r>
        <w:t xml:space="preserve">    &lt;xs:sequence&gt;</w:t>
      </w:r>
    </w:p>
    <w:p w14:paraId="5A96652B" w14:textId="77777777" w:rsidR="000E44BD" w:rsidRDefault="000E44BD" w:rsidP="000E44BD">
      <w:pPr>
        <w:pStyle w:val="Code"/>
      </w:pPr>
      <w:r>
        <w:t xml:space="preserve">      &lt;xs:element name="LILCSClientAddress" type="LILCSClientIPAddress"&gt;&lt;/xs:element&gt;</w:t>
      </w:r>
    </w:p>
    <w:p w14:paraId="56B3FAE3" w14:textId="77777777" w:rsidR="000E44BD" w:rsidRDefault="000E44BD" w:rsidP="000E44BD">
      <w:pPr>
        <w:pStyle w:val="Code"/>
      </w:pPr>
      <w:r>
        <w:t xml:space="preserve">      &lt;xs:element name="PositioningParameters" type="PositioningParameters" minOccurs="0"&gt;&lt;/xs:element&gt;</w:t>
      </w:r>
    </w:p>
    <w:p w14:paraId="51ACAF41" w14:textId="77777777" w:rsidR="000E44BD" w:rsidRDefault="000E44BD" w:rsidP="000E44BD">
      <w:pPr>
        <w:pStyle w:val="Code"/>
      </w:pPr>
      <w:r>
        <w:t xml:space="preserve">    &lt;/xs:sequence&gt;</w:t>
      </w:r>
    </w:p>
    <w:p w14:paraId="68CC33D1" w14:textId="77777777" w:rsidR="000E44BD" w:rsidRDefault="000E44BD" w:rsidP="000E44BD">
      <w:pPr>
        <w:pStyle w:val="Code"/>
      </w:pPr>
      <w:r>
        <w:t xml:space="preserve">  &lt;/xs:complexType&gt;</w:t>
      </w:r>
    </w:p>
    <w:p w14:paraId="7CECC5A5" w14:textId="77777777" w:rsidR="000E44BD" w:rsidRDefault="000E44BD" w:rsidP="000E44BD">
      <w:pPr>
        <w:pStyle w:val="Code"/>
      </w:pPr>
    </w:p>
    <w:p w14:paraId="22673A49" w14:textId="77777777" w:rsidR="000E44BD" w:rsidRDefault="000E44BD" w:rsidP="000E44BD">
      <w:pPr>
        <w:pStyle w:val="Code"/>
      </w:pPr>
      <w:r>
        <w:t xml:space="preserve">  &lt;xs:complexType name="LILCSClientIPAddress"&gt;</w:t>
      </w:r>
    </w:p>
    <w:p w14:paraId="6D33D95C" w14:textId="77777777" w:rsidR="000E44BD" w:rsidRDefault="000E44BD" w:rsidP="000E44BD">
      <w:pPr>
        <w:pStyle w:val="Code"/>
      </w:pPr>
      <w:r>
        <w:t xml:space="preserve">    &lt;xs:sequence&gt;</w:t>
      </w:r>
    </w:p>
    <w:p w14:paraId="79268C43" w14:textId="77777777" w:rsidR="000E44BD" w:rsidRDefault="000E44BD" w:rsidP="000E44BD">
      <w:pPr>
        <w:pStyle w:val="Code"/>
      </w:pPr>
      <w:r>
        <w:t xml:space="preserve">      &lt;xs:choice&gt;</w:t>
      </w:r>
    </w:p>
    <w:p w14:paraId="56DFF1A1" w14:textId="77777777" w:rsidR="000E44BD" w:rsidRDefault="000E44BD" w:rsidP="000E44BD">
      <w:pPr>
        <w:pStyle w:val="Code"/>
      </w:pPr>
      <w:r>
        <w:t xml:space="preserve">        &lt;xs:element name="IPv4Address" type="IPv4Address"/&gt;</w:t>
      </w:r>
    </w:p>
    <w:p w14:paraId="6845A11A" w14:textId="77777777" w:rsidR="000E44BD" w:rsidRDefault="000E44BD" w:rsidP="000E44BD">
      <w:pPr>
        <w:pStyle w:val="Code"/>
      </w:pPr>
      <w:r>
        <w:t xml:space="preserve">        &lt;xs:element name="IPv6Address" type="IPv6Address"/&gt;</w:t>
      </w:r>
    </w:p>
    <w:p w14:paraId="524246B3" w14:textId="77777777" w:rsidR="000E44BD" w:rsidRDefault="000E44BD" w:rsidP="000E44BD">
      <w:pPr>
        <w:pStyle w:val="Code"/>
      </w:pPr>
      <w:r>
        <w:t xml:space="preserve">      &lt;/xs:choice&gt;</w:t>
      </w:r>
    </w:p>
    <w:p w14:paraId="539F1C37" w14:textId="77777777" w:rsidR="000E44BD" w:rsidRDefault="000E44BD" w:rsidP="000E44BD">
      <w:pPr>
        <w:pStyle w:val="Code"/>
      </w:pPr>
      <w:r>
        <w:t xml:space="preserve">    &lt;/xs:sequence&gt;</w:t>
      </w:r>
    </w:p>
    <w:p w14:paraId="1A0A45FF" w14:textId="77777777" w:rsidR="000E44BD" w:rsidRDefault="000E44BD" w:rsidP="000E44BD">
      <w:pPr>
        <w:pStyle w:val="Code"/>
      </w:pPr>
      <w:r>
        <w:t xml:space="preserve">  &lt;/xs:complexType&gt;</w:t>
      </w:r>
    </w:p>
    <w:p w14:paraId="172BFD37" w14:textId="77777777" w:rsidR="000E44BD" w:rsidRDefault="000E44BD" w:rsidP="000E44BD">
      <w:pPr>
        <w:pStyle w:val="Code"/>
      </w:pPr>
    </w:p>
    <w:p w14:paraId="0D9DD597" w14:textId="77777777" w:rsidR="000E44BD" w:rsidRDefault="000E44BD" w:rsidP="000E44BD">
      <w:pPr>
        <w:pStyle w:val="Code"/>
      </w:pPr>
      <w:r>
        <w:t xml:space="preserve">  &lt;xs:simpleType name="IPv4Address"&gt;</w:t>
      </w:r>
    </w:p>
    <w:p w14:paraId="7B17B494" w14:textId="77777777" w:rsidR="000E44BD" w:rsidRDefault="000E44BD" w:rsidP="000E44BD">
      <w:pPr>
        <w:pStyle w:val="Code"/>
      </w:pPr>
      <w:r>
        <w:t xml:space="preserve">    &lt;xs:restriction base="xs:token"&gt;</w:t>
      </w:r>
    </w:p>
    <w:p w14:paraId="577790D8" w14:textId="77777777" w:rsidR="000E44BD" w:rsidRDefault="000E44BD" w:rsidP="000E44BD">
      <w:pPr>
        <w:pStyle w:val="Code"/>
      </w:pPr>
      <w:r>
        <w:t xml:space="preserve">      &lt;xs:pattern value="((25[0-5]|2[0-4][0-9]|[01]?[0-9]?[0-9])\.){3}(25[0-5]|2[0-4][0-9]|[01]?[0-9]?[0-9])"/&gt;</w:t>
      </w:r>
    </w:p>
    <w:p w14:paraId="20FC8AB5" w14:textId="77777777" w:rsidR="000E44BD" w:rsidRDefault="000E44BD" w:rsidP="000E44BD">
      <w:pPr>
        <w:pStyle w:val="Code"/>
      </w:pPr>
      <w:r>
        <w:t xml:space="preserve">    &lt;/xs:restriction&gt;</w:t>
      </w:r>
    </w:p>
    <w:p w14:paraId="13620C3C" w14:textId="77777777" w:rsidR="000E44BD" w:rsidRDefault="000E44BD" w:rsidP="000E44BD">
      <w:pPr>
        <w:pStyle w:val="Code"/>
      </w:pPr>
      <w:r>
        <w:t xml:space="preserve">  &lt;/xs:simpleType&gt;</w:t>
      </w:r>
    </w:p>
    <w:p w14:paraId="337C2267" w14:textId="77777777" w:rsidR="000E44BD" w:rsidRDefault="000E44BD" w:rsidP="000E44BD">
      <w:pPr>
        <w:pStyle w:val="Code"/>
      </w:pPr>
    </w:p>
    <w:p w14:paraId="3C40A3A2" w14:textId="77777777" w:rsidR="000E44BD" w:rsidRDefault="000E44BD" w:rsidP="000E44BD">
      <w:pPr>
        <w:pStyle w:val="Code"/>
      </w:pPr>
      <w:r>
        <w:t xml:space="preserve">  &lt;xs:simpleType name="IPv6Address"&gt;</w:t>
      </w:r>
    </w:p>
    <w:p w14:paraId="16D24C01" w14:textId="77777777" w:rsidR="000E44BD" w:rsidRDefault="000E44BD" w:rsidP="000E44BD">
      <w:pPr>
        <w:pStyle w:val="Code"/>
      </w:pPr>
      <w:r>
        <w:t xml:space="preserve">    &lt;xs:restriction base="xs:token"&gt;</w:t>
      </w:r>
    </w:p>
    <w:p w14:paraId="1CBA8726" w14:textId="77777777" w:rsidR="000E44BD" w:rsidRDefault="000E44BD" w:rsidP="000E44BD">
      <w:pPr>
        <w:pStyle w:val="Code"/>
      </w:pPr>
      <w:r>
        <w:t xml:space="preserve">      &lt;xs:pattern value="([0-9a-f]{4}:){7}([0-9a-f]{4})"/&gt;</w:t>
      </w:r>
    </w:p>
    <w:p w14:paraId="3ADF8CE7" w14:textId="77777777" w:rsidR="000E44BD" w:rsidRDefault="000E44BD" w:rsidP="000E44BD">
      <w:pPr>
        <w:pStyle w:val="Code"/>
      </w:pPr>
      <w:r>
        <w:t xml:space="preserve">    &lt;/xs:restriction&gt;</w:t>
      </w:r>
    </w:p>
    <w:p w14:paraId="2D2D5A6D" w14:textId="77777777" w:rsidR="000E44BD" w:rsidRDefault="000E44BD" w:rsidP="000E44BD">
      <w:pPr>
        <w:pStyle w:val="Code"/>
      </w:pPr>
      <w:r>
        <w:t xml:space="preserve">  &lt;/xs:simpleType&gt;</w:t>
      </w:r>
    </w:p>
    <w:p w14:paraId="3FF2DFA4" w14:textId="77777777" w:rsidR="000E44BD" w:rsidRDefault="000E44BD" w:rsidP="000E44BD">
      <w:pPr>
        <w:pStyle w:val="Code"/>
      </w:pPr>
    </w:p>
    <w:p w14:paraId="637A5A76" w14:textId="77777777" w:rsidR="000E44BD" w:rsidRDefault="000E44BD" w:rsidP="000E44BD">
      <w:pPr>
        <w:pStyle w:val="Code"/>
      </w:pPr>
      <w:r>
        <w:t xml:space="preserve">  &lt;xs:complexType name="PDHRReportingExtensions"&gt;</w:t>
      </w:r>
    </w:p>
    <w:p w14:paraId="67ED506F" w14:textId="77777777" w:rsidR="000E44BD" w:rsidRDefault="000E44BD" w:rsidP="000E44BD">
      <w:pPr>
        <w:pStyle w:val="Code"/>
      </w:pPr>
      <w:r>
        <w:t xml:space="preserve">    &lt;xs:sequence&gt;</w:t>
      </w:r>
    </w:p>
    <w:p w14:paraId="16339DED" w14:textId="77777777" w:rsidR="000E44BD" w:rsidRDefault="000E44BD" w:rsidP="000E44BD">
      <w:pPr>
        <w:pStyle w:val="Code"/>
      </w:pPr>
      <w:r>
        <w:t xml:space="preserve">      &lt;xs:element name="PDHType" type="PDHType"&gt;&lt;/xs:element&gt;</w:t>
      </w:r>
    </w:p>
    <w:p w14:paraId="553E3A47" w14:textId="77777777" w:rsidR="000E44BD" w:rsidRDefault="000E44BD" w:rsidP="000E44BD">
      <w:pPr>
        <w:pStyle w:val="Code"/>
      </w:pPr>
      <w:r>
        <w:t xml:space="preserve">    &lt;/xs:sequence&gt;</w:t>
      </w:r>
    </w:p>
    <w:p w14:paraId="4F4EA3F0" w14:textId="77777777" w:rsidR="000E44BD" w:rsidRDefault="000E44BD" w:rsidP="000E44BD">
      <w:pPr>
        <w:pStyle w:val="Code"/>
      </w:pPr>
      <w:r>
        <w:t xml:space="preserve">  &lt;/xs:complexType&gt;</w:t>
      </w:r>
    </w:p>
    <w:p w14:paraId="16F4087B" w14:textId="77777777" w:rsidR="000E44BD" w:rsidRDefault="000E44BD" w:rsidP="000E44BD">
      <w:pPr>
        <w:pStyle w:val="Code"/>
      </w:pPr>
    </w:p>
    <w:p w14:paraId="2AF60571" w14:textId="77777777" w:rsidR="000E44BD" w:rsidRDefault="000E44BD" w:rsidP="000E44BD">
      <w:pPr>
        <w:pStyle w:val="Code"/>
      </w:pPr>
      <w:r>
        <w:t xml:space="preserve">  &lt;xs:complexType name="PDHType"&gt;</w:t>
      </w:r>
    </w:p>
    <w:p w14:paraId="3B3B80B7" w14:textId="77777777" w:rsidR="000E44BD" w:rsidRDefault="000E44BD" w:rsidP="000E44BD">
      <w:pPr>
        <w:pStyle w:val="Code"/>
      </w:pPr>
      <w:r>
        <w:t xml:space="preserve">    &lt;xs:choice&gt;</w:t>
      </w:r>
    </w:p>
    <w:p w14:paraId="74C5BCF3" w14:textId="77777777" w:rsidR="000E44BD" w:rsidRDefault="000E44BD" w:rsidP="000E44BD">
      <w:pPr>
        <w:pStyle w:val="Code"/>
      </w:pPr>
      <w:r>
        <w:t xml:space="preserve">      &lt;xs:element name="PDHR" type="EmptyElement"&gt;&lt;/xs:element&gt;</w:t>
      </w:r>
    </w:p>
    <w:p w14:paraId="60EEB9A0" w14:textId="77777777" w:rsidR="000E44BD" w:rsidRDefault="000E44BD" w:rsidP="000E44BD">
      <w:pPr>
        <w:pStyle w:val="Code"/>
      </w:pPr>
      <w:r>
        <w:t xml:space="preserve">      &lt;xs:element name="PDSR" type="PDSRParameters"&gt;&lt;/xs:element&gt;</w:t>
      </w:r>
    </w:p>
    <w:p w14:paraId="41541900" w14:textId="77777777" w:rsidR="000E44BD" w:rsidRDefault="000E44BD" w:rsidP="000E44BD">
      <w:pPr>
        <w:pStyle w:val="Code"/>
      </w:pPr>
      <w:r>
        <w:t xml:space="preserve">    &lt;/xs:choice&gt;</w:t>
      </w:r>
    </w:p>
    <w:p w14:paraId="524FE1BA" w14:textId="77777777" w:rsidR="000E44BD" w:rsidRDefault="000E44BD" w:rsidP="000E44BD">
      <w:pPr>
        <w:pStyle w:val="Code"/>
      </w:pPr>
      <w:r>
        <w:t xml:space="preserve">  &lt;/xs:complexType&gt;</w:t>
      </w:r>
    </w:p>
    <w:p w14:paraId="5D937668" w14:textId="77777777" w:rsidR="000E44BD" w:rsidRDefault="000E44BD" w:rsidP="000E44BD">
      <w:pPr>
        <w:pStyle w:val="Code"/>
      </w:pPr>
    </w:p>
    <w:p w14:paraId="7D326BD0" w14:textId="77777777" w:rsidR="000E44BD" w:rsidRDefault="000E44BD" w:rsidP="000E44BD">
      <w:pPr>
        <w:pStyle w:val="Code"/>
      </w:pPr>
      <w:r>
        <w:t xml:space="preserve">  &lt;xs:complexType name="PDSRParameters"&gt;</w:t>
      </w:r>
    </w:p>
    <w:p w14:paraId="125F0A51" w14:textId="77777777" w:rsidR="000E44BD" w:rsidRDefault="000E44BD" w:rsidP="000E44BD">
      <w:pPr>
        <w:pStyle w:val="Code"/>
      </w:pPr>
      <w:r>
        <w:t xml:space="preserve">    &lt;xs:sequence&gt;</w:t>
      </w:r>
    </w:p>
    <w:p w14:paraId="631B93B9" w14:textId="77777777" w:rsidR="000E44BD" w:rsidRDefault="000E44BD" w:rsidP="000E44BD">
      <w:pPr>
        <w:pStyle w:val="Code"/>
      </w:pPr>
      <w:r>
        <w:t xml:space="preserve">      &lt;xs:element name="PDSRTriggerType" type="PDSRTriggerType" minOccurs="1" maxOccurs="unbounded"&gt;&lt;/xs:element&gt;</w:t>
      </w:r>
    </w:p>
    <w:p w14:paraId="33FF194B" w14:textId="77777777" w:rsidR="000E44BD" w:rsidRDefault="000E44BD" w:rsidP="000E44BD">
      <w:pPr>
        <w:pStyle w:val="Code"/>
      </w:pPr>
      <w:r>
        <w:t xml:space="preserve">    &lt;/xs:sequence&gt;</w:t>
      </w:r>
    </w:p>
    <w:p w14:paraId="5C7A1A1A" w14:textId="77777777" w:rsidR="000E44BD" w:rsidRDefault="000E44BD" w:rsidP="000E44BD">
      <w:pPr>
        <w:pStyle w:val="Code"/>
      </w:pPr>
      <w:r>
        <w:t xml:space="preserve">  &lt;/xs:complexType&gt;</w:t>
      </w:r>
    </w:p>
    <w:p w14:paraId="534838B4" w14:textId="77777777" w:rsidR="000E44BD" w:rsidRDefault="000E44BD" w:rsidP="000E44BD">
      <w:pPr>
        <w:pStyle w:val="Code"/>
      </w:pPr>
    </w:p>
    <w:p w14:paraId="14B42264" w14:textId="77777777" w:rsidR="000E44BD" w:rsidRDefault="000E44BD" w:rsidP="000E44BD">
      <w:pPr>
        <w:pStyle w:val="Code"/>
      </w:pPr>
      <w:r>
        <w:t xml:space="preserve">  &lt;xs:complexType name="PDSRTriggerType"&gt;</w:t>
      </w:r>
    </w:p>
    <w:p w14:paraId="5D98175D" w14:textId="77777777" w:rsidR="000E44BD" w:rsidRDefault="000E44BD" w:rsidP="000E44BD">
      <w:pPr>
        <w:pStyle w:val="Code"/>
      </w:pPr>
      <w:r>
        <w:t xml:space="preserve">    &lt;xs:choice&gt;</w:t>
      </w:r>
    </w:p>
    <w:p w14:paraId="2EC53E1A" w14:textId="77777777" w:rsidR="000E44BD" w:rsidRDefault="000E44BD" w:rsidP="000E44BD">
      <w:pPr>
        <w:pStyle w:val="Code"/>
      </w:pPr>
      <w:r>
        <w:t xml:space="preserve">      &lt;xs:element name="TimerExpiry" type="TimerExpiryInSeconds"&gt;&lt;/xs:element&gt;</w:t>
      </w:r>
    </w:p>
    <w:p w14:paraId="5FEC33D3" w14:textId="77777777" w:rsidR="000E44BD" w:rsidRDefault="000E44BD" w:rsidP="000E44BD">
      <w:pPr>
        <w:pStyle w:val="Code"/>
      </w:pPr>
      <w:r>
        <w:t xml:space="preserve">      &lt;xs:element name="PacketCount" type="xs:nonNegativeInteger"&gt;&lt;/xs:element&gt;</w:t>
      </w:r>
    </w:p>
    <w:p w14:paraId="038D1154" w14:textId="77777777" w:rsidR="000E44BD" w:rsidRDefault="000E44BD" w:rsidP="000E44BD">
      <w:pPr>
        <w:pStyle w:val="Code"/>
      </w:pPr>
      <w:r>
        <w:t xml:space="preserve">      &lt;xs:element name="ByteCount" type="xs:nonNegativeInteger"&gt;&lt;/xs:element&gt;</w:t>
      </w:r>
    </w:p>
    <w:p w14:paraId="55DE77AA" w14:textId="77777777" w:rsidR="000E44BD" w:rsidRDefault="000E44BD" w:rsidP="000E44BD">
      <w:pPr>
        <w:pStyle w:val="Code"/>
      </w:pPr>
      <w:r>
        <w:t xml:space="preserve">    &lt;/xs:choice&gt;</w:t>
      </w:r>
    </w:p>
    <w:p w14:paraId="52A19EC8" w14:textId="77777777" w:rsidR="000E44BD" w:rsidRDefault="000E44BD" w:rsidP="000E44BD">
      <w:pPr>
        <w:pStyle w:val="Code"/>
      </w:pPr>
      <w:r>
        <w:t xml:space="preserve">  &lt;/xs:complexType&gt;</w:t>
      </w:r>
    </w:p>
    <w:p w14:paraId="1D553952" w14:textId="77777777" w:rsidR="000E44BD" w:rsidRDefault="000E44BD" w:rsidP="000E44BD">
      <w:pPr>
        <w:pStyle w:val="Code"/>
      </w:pPr>
    </w:p>
    <w:p w14:paraId="6984D062" w14:textId="77777777" w:rsidR="000E44BD" w:rsidRDefault="000E44BD" w:rsidP="000E44BD">
      <w:pPr>
        <w:pStyle w:val="Code"/>
      </w:pPr>
      <w:r>
        <w:t xml:space="preserve">  &lt;xs:complexType name="SMSFProvisioningExtensions"&gt;</w:t>
      </w:r>
    </w:p>
    <w:p w14:paraId="273B3863" w14:textId="77777777" w:rsidR="000E44BD" w:rsidRDefault="000E44BD" w:rsidP="000E44BD">
      <w:pPr>
        <w:pStyle w:val="Code"/>
      </w:pPr>
      <w:r>
        <w:t xml:space="preserve">    &lt;xs:sequence&gt;</w:t>
      </w:r>
    </w:p>
    <w:p w14:paraId="25EF0050" w14:textId="77777777" w:rsidR="000E44BD" w:rsidRDefault="000E44BD" w:rsidP="000E44BD">
      <w:pPr>
        <w:pStyle w:val="Code"/>
      </w:pPr>
      <w:r>
        <w:t xml:space="preserve">      &lt;xs:element name="TruncateTPUserData" type="EmptyElement" minOccurs="0"&gt;&lt;/xs:element&gt;</w:t>
      </w:r>
    </w:p>
    <w:p w14:paraId="5CEBC870" w14:textId="77777777" w:rsidR="000E44BD" w:rsidRDefault="000E44BD" w:rsidP="000E44BD">
      <w:pPr>
        <w:pStyle w:val="Code"/>
      </w:pPr>
      <w:r>
        <w:t xml:space="preserve">    &lt;/xs:sequence&gt;</w:t>
      </w:r>
    </w:p>
    <w:p w14:paraId="5C75668C" w14:textId="77777777" w:rsidR="000E44BD" w:rsidRDefault="000E44BD" w:rsidP="000E44BD">
      <w:pPr>
        <w:pStyle w:val="Code"/>
      </w:pPr>
      <w:r>
        <w:t xml:space="preserve">  &lt;/xs:complexType&gt;</w:t>
      </w:r>
    </w:p>
    <w:p w14:paraId="1EEBFE59" w14:textId="77777777" w:rsidR="000E44BD" w:rsidRDefault="000E44BD" w:rsidP="000E44BD">
      <w:pPr>
        <w:pStyle w:val="Code"/>
      </w:pPr>
    </w:p>
    <w:p w14:paraId="5E896EFA" w14:textId="77777777" w:rsidR="000E44BD" w:rsidRDefault="000E44BD" w:rsidP="000E44BD">
      <w:pPr>
        <w:pStyle w:val="Code"/>
      </w:pPr>
      <w:r>
        <w:t xml:space="preserve">  &lt;xs:simpleType name="TimerExpiryInSeconds"&gt;</w:t>
      </w:r>
    </w:p>
    <w:p w14:paraId="59735412" w14:textId="77777777" w:rsidR="000E44BD" w:rsidRDefault="000E44BD" w:rsidP="000E44BD">
      <w:pPr>
        <w:pStyle w:val="Code"/>
      </w:pPr>
      <w:r>
        <w:t xml:space="preserve">    &lt;xs:restriction base="xs:nonNegativeInteger"&gt;</w:t>
      </w:r>
    </w:p>
    <w:p w14:paraId="386D1BEB" w14:textId="77777777" w:rsidR="000E44BD" w:rsidRDefault="000E44BD" w:rsidP="000E44BD">
      <w:pPr>
        <w:pStyle w:val="Code"/>
      </w:pPr>
      <w:r>
        <w:t xml:space="preserve">    &lt;/xs:restriction&gt;</w:t>
      </w:r>
    </w:p>
    <w:p w14:paraId="4CD4D6FE" w14:textId="77777777" w:rsidR="000E44BD" w:rsidRDefault="000E44BD" w:rsidP="000E44BD">
      <w:pPr>
        <w:pStyle w:val="Code"/>
      </w:pPr>
      <w:r>
        <w:t xml:space="preserve">  &lt;/xs:simpleType&gt;</w:t>
      </w:r>
    </w:p>
    <w:p w14:paraId="1C48B933" w14:textId="77777777" w:rsidR="000E44BD" w:rsidRDefault="000E44BD" w:rsidP="000E44BD">
      <w:pPr>
        <w:pStyle w:val="Code"/>
      </w:pPr>
    </w:p>
    <w:p w14:paraId="2CF594B9" w14:textId="77777777" w:rsidR="000E44BD" w:rsidRDefault="000E44BD" w:rsidP="000E44BD">
      <w:pPr>
        <w:pStyle w:val="Code"/>
      </w:pPr>
      <w:r>
        <w:t xml:space="preserve">  &lt;xs:complexType name="IdentifierAssociationExtensions"&gt;</w:t>
      </w:r>
    </w:p>
    <w:p w14:paraId="645743B6" w14:textId="77777777" w:rsidR="000E44BD" w:rsidRDefault="000E44BD" w:rsidP="000E44BD">
      <w:pPr>
        <w:pStyle w:val="Code"/>
      </w:pPr>
      <w:r>
        <w:t xml:space="preserve">    &lt;xs:sequence&gt;</w:t>
      </w:r>
    </w:p>
    <w:p w14:paraId="02CD9A67" w14:textId="77777777" w:rsidR="000E44BD" w:rsidRDefault="000E44BD" w:rsidP="000E44BD">
      <w:pPr>
        <w:pStyle w:val="Code"/>
      </w:pPr>
      <w:r>
        <w:t xml:space="preserve">      &lt;xs:element name="IdentifierAssociationEventsGenerated" type="IdentifierAssociationEventsGenerated"&gt;&lt;/xs:element&gt;</w:t>
      </w:r>
    </w:p>
    <w:p w14:paraId="24A90982" w14:textId="77777777" w:rsidR="000E44BD" w:rsidRDefault="000E44BD" w:rsidP="000E44BD">
      <w:pPr>
        <w:pStyle w:val="Code"/>
      </w:pPr>
      <w:r>
        <w:t xml:space="preserve">    &lt;/xs:sequence&gt;</w:t>
      </w:r>
    </w:p>
    <w:p w14:paraId="03DE7A87" w14:textId="77777777" w:rsidR="000E44BD" w:rsidRDefault="000E44BD" w:rsidP="000E44BD">
      <w:pPr>
        <w:pStyle w:val="Code"/>
      </w:pPr>
      <w:r>
        <w:t xml:space="preserve">  &lt;/xs:complexType&gt;</w:t>
      </w:r>
    </w:p>
    <w:p w14:paraId="090F3D4D" w14:textId="77777777" w:rsidR="000E44BD" w:rsidRDefault="000E44BD" w:rsidP="000E44BD">
      <w:pPr>
        <w:pStyle w:val="Code"/>
      </w:pPr>
    </w:p>
    <w:p w14:paraId="28AF658D" w14:textId="77777777" w:rsidR="000E44BD" w:rsidRDefault="000E44BD" w:rsidP="000E44BD">
      <w:pPr>
        <w:pStyle w:val="Code"/>
      </w:pPr>
      <w:r>
        <w:t xml:space="preserve">  &lt;xs:simpleType name="IdentifierAssociationEventsGenerated"&gt;</w:t>
      </w:r>
    </w:p>
    <w:p w14:paraId="6BD79D00" w14:textId="77777777" w:rsidR="000E44BD" w:rsidRDefault="000E44BD" w:rsidP="000E44BD">
      <w:pPr>
        <w:pStyle w:val="Code"/>
      </w:pPr>
      <w:r>
        <w:t xml:space="preserve">    &lt;xs:restriction base="xs:string"&gt;</w:t>
      </w:r>
    </w:p>
    <w:p w14:paraId="49AEED7B" w14:textId="77777777" w:rsidR="000E44BD" w:rsidRDefault="000E44BD" w:rsidP="000E44BD">
      <w:pPr>
        <w:pStyle w:val="Code"/>
      </w:pPr>
      <w:r>
        <w:t xml:space="preserve">      &lt;xs:enumeration value="IdentifierAssociation"&gt;&lt;/xs:enumeration&gt;</w:t>
      </w:r>
    </w:p>
    <w:p w14:paraId="56D9517D" w14:textId="77777777" w:rsidR="000E44BD" w:rsidRDefault="000E44BD" w:rsidP="000E44BD">
      <w:pPr>
        <w:pStyle w:val="Code"/>
      </w:pPr>
      <w:r>
        <w:t xml:space="preserve">      &lt;xs:enumeration value="All"&gt;&lt;/xs:enumeration&gt;</w:t>
      </w:r>
    </w:p>
    <w:p w14:paraId="6A17FF06" w14:textId="77777777" w:rsidR="000E44BD" w:rsidRDefault="000E44BD" w:rsidP="000E44BD">
      <w:pPr>
        <w:pStyle w:val="Code"/>
      </w:pPr>
      <w:r>
        <w:t xml:space="preserve">    &lt;/xs:restriction&gt;</w:t>
      </w:r>
    </w:p>
    <w:p w14:paraId="359F887C" w14:textId="77777777" w:rsidR="000E44BD" w:rsidRDefault="000E44BD" w:rsidP="000E44BD">
      <w:pPr>
        <w:pStyle w:val="Code"/>
      </w:pPr>
      <w:r>
        <w:t xml:space="preserve">  &lt;/xs:simpleType&gt;</w:t>
      </w:r>
    </w:p>
    <w:p w14:paraId="4443C7D3" w14:textId="77777777" w:rsidR="000E44BD" w:rsidRDefault="000E44BD" w:rsidP="000E44BD">
      <w:pPr>
        <w:pStyle w:val="Code"/>
      </w:pPr>
    </w:p>
    <w:p w14:paraId="7755CE21" w14:textId="77777777" w:rsidR="000E44BD" w:rsidRDefault="000E44BD" w:rsidP="000E44BD">
      <w:pPr>
        <w:pStyle w:val="Code"/>
      </w:pPr>
      <w:r>
        <w:t xml:space="preserve">  &lt;xs:element name="IdentityAssociationTargetIdentifier" type="EmptyElement"&gt;&lt;/xs:element&gt;</w:t>
      </w:r>
    </w:p>
    <w:p w14:paraId="31D1B815" w14:textId="77777777" w:rsidR="000E44BD" w:rsidRDefault="000E44BD" w:rsidP="000E44BD">
      <w:pPr>
        <w:pStyle w:val="Code"/>
      </w:pPr>
    </w:p>
    <w:p w14:paraId="558FCD47" w14:textId="77777777" w:rsidR="000E44BD" w:rsidRDefault="000E44BD" w:rsidP="000E44BD">
      <w:pPr>
        <w:pStyle w:val="Code"/>
      </w:pPr>
      <w:r>
        <w:t>&lt;/xs:schema&gt;</w:t>
      </w:r>
    </w:p>
    <w:p w14:paraId="17EA7A7F" w14:textId="77777777" w:rsidR="00C1575F" w:rsidRDefault="00C1575F">
      <w:pPr>
        <w:overflowPunct/>
        <w:autoSpaceDE/>
        <w:autoSpaceDN/>
        <w:adjustRightInd/>
        <w:spacing w:after="0"/>
        <w:textAlignment w:val="auto"/>
        <w:rPr>
          <w:rFonts w:ascii="Arial" w:hAnsi="Arial"/>
          <w:sz w:val="36"/>
        </w:rPr>
      </w:pPr>
      <w:r>
        <w:br w:type="page"/>
      </w:r>
    </w:p>
    <w:p w14:paraId="017F9918" w14:textId="7340CC4C" w:rsidR="00A00101" w:rsidRPr="00760004" w:rsidRDefault="00A00101" w:rsidP="00FF763E">
      <w:pPr>
        <w:pStyle w:val="Heading8"/>
      </w:pPr>
      <w:bookmarkStart w:id="271" w:name="_Toc113553004"/>
      <w:r w:rsidRPr="00760004">
        <w:t xml:space="preserve">Annex </w:t>
      </w:r>
      <w:r w:rsidR="00F10A04" w:rsidRPr="00760004">
        <w:t>D</w:t>
      </w:r>
      <w:r w:rsidRPr="00760004">
        <w:t xml:space="preserve"> (informative):</w:t>
      </w:r>
      <w:r w:rsidR="00C1575F">
        <w:br/>
      </w:r>
      <w:r w:rsidRPr="00760004">
        <w:t>Drafting Guidance</w:t>
      </w:r>
      <w:bookmarkEnd w:id="271"/>
    </w:p>
    <w:p w14:paraId="41566F2A" w14:textId="77777777" w:rsidR="00546061" w:rsidRPr="00760004" w:rsidRDefault="00546061" w:rsidP="00020C2C">
      <w:pPr>
        <w:pStyle w:val="Heading1"/>
      </w:pPr>
      <w:bookmarkStart w:id="272" w:name="_Toc113553005"/>
      <w:bookmarkStart w:id="273" w:name="historyclause"/>
      <w:r w:rsidRPr="00760004">
        <w:t>D.1</w:t>
      </w:r>
      <w:r w:rsidRPr="00760004">
        <w:tab/>
        <w:t>Introduction</w:t>
      </w:r>
      <w:bookmarkEnd w:id="272"/>
    </w:p>
    <w:p w14:paraId="35BDAF7B" w14:textId="13EF9601" w:rsidR="00546061" w:rsidRPr="00760004" w:rsidRDefault="00546061" w:rsidP="00546061">
      <w:r w:rsidRPr="00760004">
        <w:t>This annex provides drafting guidance for contributors wishing to propose changes to the present document.</w:t>
      </w:r>
    </w:p>
    <w:p w14:paraId="1D038126" w14:textId="77777777" w:rsidR="00453060" w:rsidRPr="00760004" w:rsidRDefault="00453060" w:rsidP="00453060"/>
    <w:p w14:paraId="4901CB30" w14:textId="77777777" w:rsidR="00546061" w:rsidRPr="00760004" w:rsidRDefault="00546061" w:rsidP="00020C2C">
      <w:pPr>
        <w:pStyle w:val="Heading1"/>
      </w:pPr>
      <w:bookmarkStart w:id="274" w:name="_Toc113553006"/>
      <w:r w:rsidRPr="00760004">
        <w:t>D.2</w:t>
      </w:r>
      <w:r w:rsidRPr="00760004">
        <w:tab/>
        <w:t>Drafting conventions</w:t>
      </w:r>
      <w:bookmarkEnd w:id="274"/>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75" w:name="_Toc113553007"/>
      <w:r w:rsidRPr="00760004">
        <w:t>D.3</w:t>
      </w:r>
      <w:r w:rsidRPr="00760004">
        <w:tab/>
        <w:t>Naming conventions</w:t>
      </w:r>
      <w:bookmarkEnd w:id="275"/>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76" w:name="_Toc113553008"/>
      <w:r w:rsidRPr="00760004">
        <w:t>D.4</w:t>
      </w:r>
      <w:r w:rsidRPr="00760004">
        <w:tab/>
        <w:t>ASN.1 Syntax conventions</w:t>
      </w:r>
      <w:bookmarkEnd w:id="276"/>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77" w:name="_Toc113553009"/>
      <w:r w:rsidRPr="004D3578">
        <w:t xml:space="preserve">Annex </w:t>
      </w:r>
      <w:r>
        <w:t>E</w:t>
      </w:r>
      <w:r w:rsidRPr="004D3578">
        <w:t xml:space="preserve"> (normative):</w:t>
      </w:r>
      <w:r w:rsidR="002F6AEA">
        <w:br/>
      </w:r>
      <w:r>
        <w:t>XSD Schema for Identity Association</w:t>
      </w:r>
      <w:bookmarkEnd w:id="277"/>
    </w:p>
    <w:p w14:paraId="4EC63CD1" w14:textId="77777777" w:rsidR="00D52B92" w:rsidRPr="00DA2FA5" w:rsidRDefault="00D52B92" w:rsidP="00501DA7">
      <w:pPr>
        <w:pStyle w:val="Code"/>
      </w:pPr>
      <w:r w:rsidRPr="00DA2FA5">
        <w:t>&lt;?xml version="1.0" encoding="utf-8"?&gt;</w:t>
      </w:r>
    </w:p>
    <w:p w14:paraId="26180867" w14:textId="77777777" w:rsidR="00D52B92" w:rsidRPr="00DA2FA5" w:rsidRDefault="00D52B92" w:rsidP="00501DA7">
      <w:pPr>
        <w:pStyle w:val="Code"/>
      </w:pPr>
      <w:r w:rsidRPr="00DA2FA5">
        <w:t>&lt;xs:schema xmlns:xs="http://www.w3.org/2001/XMLSchema"</w:t>
      </w:r>
    </w:p>
    <w:p w14:paraId="7A51BB18" w14:textId="1EC1408E" w:rsidR="00440EB3" w:rsidRPr="00DA2FA5" w:rsidRDefault="00440EB3" w:rsidP="00501DA7">
      <w:pPr>
        <w:pStyle w:val="Code"/>
        <w:rPr>
          <w:lang w:val="de-DE"/>
        </w:rPr>
      </w:pPr>
      <w:r w:rsidRPr="00DA2FA5">
        <w:rPr>
          <w:lang w:val="de-DE"/>
        </w:rPr>
        <w:t xml:space="preserve">           xmlns="urn:3GPP:ns:li:3GPPIdentityExtensions:r16:v</w:t>
      </w:r>
      <w:r w:rsidR="008A2501">
        <w:rPr>
          <w:lang w:val="de-DE"/>
        </w:rPr>
        <w:t>4</w:t>
      </w:r>
      <w:r w:rsidRPr="00DA2FA5">
        <w:rPr>
          <w:lang w:val="de-DE"/>
        </w:rPr>
        <w:t>"</w:t>
      </w:r>
    </w:p>
    <w:p w14:paraId="2C83708C" w14:textId="77777777" w:rsidR="00440EB3" w:rsidRPr="00DA2FA5" w:rsidRDefault="00440EB3" w:rsidP="00501DA7">
      <w:pPr>
        <w:pStyle w:val="Code"/>
        <w:rPr>
          <w:lang w:val="de-DE"/>
        </w:rPr>
      </w:pPr>
      <w:r w:rsidRPr="00DA2FA5">
        <w:rPr>
          <w:lang w:val="de-DE"/>
        </w:rPr>
        <w:t xml:space="preserve">           xmlns:x1="http://uri.etsi.org/03221/X1/2017/10"</w:t>
      </w:r>
    </w:p>
    <w:p w14:paraId="498162D5" w14:textId="77777777" w:rsidR="00440EB3" w:rsidRPr="00DA2FA5" w:rsidRDefault="00440EB3" w:rsidP="00501DA7">
      <w:pPr>
        <w:pStyle w:val="Code"/>
        <w:rPr>
          <w:lang w:val="de-DE"/>
        </w:rPr>
      </w:pPr>
      <w:r w:rsidRPr="00DA2FA5">
        <w:rPr>
          <w:lang w:val="de-DE"/>
        </w:rPr>
        <w:t xml:space="preserve">           xmlns:common="http://uri.etsi.org/03280/common/2017/07"</w:t>
      </w:r>
    </w:p>
    <w:p w14:paraId="03B95329" w14:textId="3C0EA73B" w:rsidR="00440EB3" w:rsidRPr="00DA2FA5" w:rsidRDefault="00440EB3" w:rsidP="00501DA7">
      <w:pPr>
        <w:pStyle w:val="Code"/>
      </w:pPr>
      <w:r w:rsidRPr="00DA2FA5">
        <w:rPr>
          <w:lang w:val="de-DE"/>
        </w:rPr>
        <w:t xml:space="preserve">           </w:t>
      </w:r>
      <w:r w:rsidRPr="00DA2FA5">
        <w:t>targetNamespace="urn:3GPP:ns:li:3GPPIdentityExtensions:r16:v</w:t>
      </w:r>
      <w:r w:rsidR="008A2501">
        <w:t>4</w:t>
      </w:r>
      <w:r w:rsidRPr="00DA2FA5">
        <w:t>"</w:t>
      </w:r>
    </w:p>
    <w:p w14:paraId="77B7EDD5" w14:textId="77777777" w:rsidR="00440EB3" w:rsidRPr="00DA2FA5" w:rsidRDefault="00440EB3" w:rsidP="00501DA7">
      <w:pPr>
        <w:pStyle w:val="Code"/>
      </w:pPr>
      <w:r w:rsidRPr="00DA2FA5">
        <w:t xml:space="preserve">           elementFormDefault="qualified"&gt;</w:t>
      </w:r>
    </w:p>
    <w:p w14:paraId="662C0F72" w14:textId="77777777" w:rsidR="00440EB3" w:rsidRPr="00DA2FA5" w:rsidRDefault="00440EB3" w:rsidP="00501DA7">
      <w:pPr>
        <w:pStyle w:val="Code"/>
      </w:pPr>
    </w:p>
    <w:p w14:paraId="4359670C" w14:textId="77777777" w:rsidR="00440EB3" w:rsidRPr="00DA2FA5" w:rsidRDefault="00440EB3" w:rsidP="00501DA7">
      <w:pPr>
        <w:pStyle w:val="Code"/>
      </w:pPr>
      <w:r w:rsidRPr="00DA2FA5">
        <w:t xml:space="preserve">  &lt;xs:import namespace="http://uri.etsi.org/03221/X1/2017/10"/&gt;</w:t>
      </w:r>
    </w:p>
    <w:p w14:paraId="57D32102" w14:textId="77777777" w:rsidR="00440EB3" w:rsidRPr="00DA2FA5" w:rsidRDefault="00440EB3" w:rsidP="00501DA7">
      <w:pPr>
        <w:pStyle w:val="Code"/>
      </w:pPr>
      <w:r w:rsidRPr="00DA2FA5">
        <w:t xml:space="preserve">  &lt;xs:import namespace="http://uri.etsi.org/03280/common/2017/07"/&gt;</w:t>
      </w:r>
    </w:p>
    <w:p w14:paraId="59A627E9" w14:textId="77777777" w:rsidR="00440EB3" w:rsidRPr="00DA2FA5" w:rsidRDefault="00440EB3" w:rsidP="00501DA7">
      <w:pPr>
        <w:pStyle w:val="Code"/>
      </w:pPr>
    </w:p>
    <w:p w14:paraId="5655FBD8" w14:textId="77777777" w:rsidR="00440EB3" w:rsidRPr="00DA2FA5" w:rsidRDefault="00440EB3" w:rsidP="00501DA7">
      <w:pPr>
        <w:pStyle w:val="Code"/>
      </w:pPr>
      <w:r w:rsidRPr="00DA2FA5">
        <w:t xml:space="preserve">  &lt;xs:complexType name="IdentityAssociationRequest"&gt;</w:t>
      </w:r>
    </w:p>
    <w:p w14:paraId="3BAB8461" w14:textId="77777777" w:rsidR="00440EB3" w:rsidRPr="00DA2FA5" w:rsidRDefault="00440EB3" w:rsidP="00501DA7">
      <w:pPr>
        <w:pStyle w:val="Code"/>
      </w:pPr>
      <w:r w:rsidRPr="00DA2FA5">
        <w:t xml:space="preserve">    &lt;xs:complexContent&gt;</w:t>
      </w:r>
    </w:p>
    <w:p w14:paraId="3E026131" w14:textId="77777777" w:rsidR="00440EB3" w:rsidRPr="00DA2FA5" w:rsidRDefault="00440EB3" w:rsidP="00501DA7">
      <w:pPr>
        <w:pStyle w:val="Code"/>
      </w:pPr>
      <w:r w:rsidRPr="00DA2FA5">
        <w:t xml:space="preserve">      &lt;xs:extension base="x1:X1RequestMessage"&gt;</w:t>
      </w:r>
    </w:p>
    <w:p w14:paraId="49BA153B" w14:textId="77777777" w:rsidR="009550EF" w:rsidRPr="00DA2FA5" w:rsidRDefault="00440EB3" w:rsidP="00501DA7">
      <w:pPr>
        <w:pStyle w:val="Code"/>
        <w:rPr>
          <w:lang w:eastAsia="fr-FR"/>
        </w:rPr>
      </w:pPr>
      <w:r w:rsidRPr="00DA2FA5">
        <w:t xml:space="preserve">        &lt;xs:sequence&gt;</w:t>
      </w:r>
    </w:p>
    <w:p w14:paraId="430286D1" w14:textId="02CD5CEB" w:rsidR="00440EB3" w:rsidRPr="00DA2FA5" w:rsidRDefault="00440EB3" w:rsidP="00501DA7">
      <w:pPr>
        <w:pStyle w:val="Code"/>
      </w:pPr>
      <w:r w:rsidRPr="00DA2FA5">
        <w:t xml:space="preserve">          &lt;xs:element name="RequestDetails" type="RequestDetails"/&gt;</w:t>
      </w:r>
    </w:p>
    <w:p w14:paraId="52FADA5D" w14:textId="77777777" w:rsidR="00440EB3" w:rsidRPr="00DA2FA5" w:rsidRDefault="00440EB3" w:rsidP="00501DA7">
      <w:pPr>
        <w:pStyle w:val="Code"/>
      </w:pPr>
      <w:r w:rsidRPr="00DA2FA5">
        <w:t xml:space="preserve">        &lt;/xs:sequence&gt;</w:t>
      </w:r>
    </w:p>
    <w:p w14:paraId="7C9804D6" w14:textId="77777777" w:rsidR="00440EB3" w:rsidRPr="00DA2FA5" w:rsidRDefault="00440EB3" w:rsidP="00501DA7">
      <w:pPr>
        <w:pStyle w:val="Code"/>
      </w:pPr>
      <w:r w:rsidRPr="00DA2FA5">
        <w:t xml:space="preserve">      &lt;/xs:extension&gt;</w:t>
      </w:r>
    </w:p>
    <w:p w14:paraId="6EFE8AE3" w14:textId="77777777" w:rsidR="00440EB3" w:rsidRPr="00DA2FA5" w:rsidRDefault="00440EB3" w:rsidP="00501DA7">
      <w:pPr>
        <w:pStyle w:val="Code"/>
      </w:pPr>
      <w:r w:rsidRPr="00DA2FA5">
        <w:t xml:space="preserve">    &lt;/xs:complexContent&gt;</w:t>
      </w:r>
    </w:p>
    <w:p w14:paraId="03527F40" w14:textId="77777777" w:rsidR="009550EF" w:rsidRPr="00DA2FA5" w:rsidRDefault="00440EB3" w:rsidP="00501DA7">
      <w:pPr>
        <w:pStyle w:val="Code"/>
        <w:rPr>
          <w:lang w:eastAsia="fr-FR"/>
        </w:rPr>
      </w:pPr>
      <w:r w:rsidRPr="00DA2FA5">
        <w:t xml:space="preserve">  &lt;/xs:complexType&gt;</w:t>
      </w:r>
    </w:p>
    <w:p w14:paraId="5302A1F5" w14:textId="0EE87080" w:rsidR="009550EF" w:rsidRPr="00DA2FA5" w:rsidRDefault="009550EF" w:rsidP="00501DA7">
      <w:pPr>
        <w:pStyle w:val="Code"/>
        <w:rPr>
          <w:lang w:eastAsia="fr-FR"/>
        </w:rPr>
      </w:pPr>
    </w:p>
    <w:p w14:paraId="6036E078" w14:textId="77777777" w:rsidR="00440EB3" w:rsidRPr="00DA2FA5" w:rsidRDefault="00440EB3" w:rsidP="00501DA7">
      <w:pPr>
        <w:pStyle w:val="Code"/>
        <w:rPr>
          <w:lang w:eastAsia="fr-FR"/>
        </w:rPr>
      </w:pPr>
      <w:r w:rsidRPr="00DA2FA5">
        <w:rPr>
          <w:lang w:eastAsia="fr-FR"/>
        </w:rPr>
        <w:t xml:space="preserve">  &lt;xs:complexType name="RequestDetails"&gt;</w:t>
      </w:r>
    </w:p>
    <w:p w14:paraId="344E47B7" w14:textId="77777777" w:rsidR="00440EB3" w:rsidRPr="00DA2FA5" w:rsidRDefault="00440EB3" w:rsidP="00501DA7">
      <w:pPr>
        <w:pStyle w:val="Code"/>
        <w:rPr>
          <w:lang w:eastAsia="fr-FR"/>
        </w:rPr>
      </w:pPr>
      <w:r w:rsidRPr="00DA2FA5">
        <w:rPr>
          <w:lang w:eastAsia="fr-FR"/>
        </w:rPr>
        <w:t xml:space="preserve">    &lt;xs:sequence&gt;</w:t>
      </w:r>
    </w:p>
    <w:p w14:paraId="3A221571" w14:textId="77777777" w:rsidR="00440EB3" w:rsidRPr="00DA2FA5" w:rsidRDefault="00440EB3" w:rsidP="00501DA7">
      <w:pPr>
        <w:pStyle w:val="Code"/>
        <w:rPr>
          <w:lang w:eastAsia="fr-FR"/>
        </w:rPr>
      </w:pPr>
      <w:r w:rsidRPr="00DA2FA5">
        <w:rPr>
          <w:lang w:eastAsia="fr-FR"/>
        </w:rPr>
        <w:t xml:space="preserve">      &lt;xs:element name="Type" type="DictionaryEntry"/&gt;</w:t>
      </w:r>
    </w:p>
    <w:p w14:paraId="489D6159" w14:textId="77777777" w:rsidR="00440EB3" w:rsidRPr="00DA2FA5" w:rsidRDefault="00440EB3" w:rsidP="00501DA7">
      <w:pPr>
        <w:pStyle w:val="Code"/>
        <w:rPr>
          <w:lang w:eastAsia="fr-FR"/>
        </w:rPr>
      </w:pPr>
      <w:r w:rsidRPr="00DA2FA5">
        <w:rPr>
          <w:lang w:eastAsia="fr-FR"/>
        </w:rPr>
        <w:t xml:space="preserve">      &lt;xs:element name="ObservedTime" type="common:QualifiedDateTime"/&gt;</w:t>
      </w:r>
    </w:p>
    <w:p w14:paraId="58AC703E" w14:textId="77777777" w:rsidR="00440EB3" w:rsidRPr="00DA2FA5" w:rsidRDefault="00440EB3" w:rsidP="00501DA7">
      <w:pPr>
        <w:pStyle w:val="Code"/>
        <w:rPr>
          <w:lang w:eastAsia="fr-FR"/>
        </w:rPr>
      </w:pPr>
      <w:r w:rsidRPr="00DA2FA5">
        <w:rPr>
          <w:lang w:eastAsia="fr-FR"/>
        </w:rPr>
        <w:t xml:space="preserve">      &lt;xs:element name="RequestValues" type="RequestValues"/&gt;</w:t>
      </w:r>
    </w:p>
    <w:p w14:paraId="6A5ADD5A" w14:textId="77777777" w:rsidR="00440EB3" w:rsidRPr="00DA2FA5" w:rsidRDefault="00440EB3" w:rsidP="00501DA7">
      <w:pPr>
        <w:pStyle w:val="Code"/>
        <w:rPr>
          <w:lang w:eastAsia="fr-FR"/>
        </w:rPr>
      </w:pPr>
      <w:r w:rsidRPr="00DA2FA5">
        <w:rPr>
          <w:lang w:eastAsia="fr-FR"/>
        </w:rPr>
        <w:t xml:space="preserve">    &lt;/xs:sequence&gt;</w:t>
      </w:r>
    </w:p>
    <w:p w14:paraId="19E1CDDC" w14:textId="77777777" w:rsidR="009550EF" w:rsidRPr="00DA2FA5" w:rsidRDefault="00440EB3" w:rsidP="00501DA7">
      <w:pPr>
        <w:pStyle w:val="Code"/>
        <w:rPr>
          <w:lang w:eastAsia="fr-FR"/>
        </w:rPr>
      </w:pPr>
      <w:r w:rsidRPr="00DA2FA5">
        <w:rPr>
          <w:lang w:eastAsia="fr-FR"/>
        </w:rPr>
        <w:t xml:space="preserve">  &lt;/xs:complexType&gt;</w:t>
      </w:r>
    </w:p>
    <w:p w14:paraId="051F4070" w14:textId="77777777" w:rsidR="009550EF" w:rsidRPr="00DA2FA5" w:rsidRDefault="009550EF" w:rsidP="00501DA7">
      <w:pPr>
        <w:pStyle w:val="Code"/>
        <w:rPr>
          <w:lang w:eastAsia="fr-FR"/>
        </w:rPr>
      </w:pPr>
    </w:p>
    <w:p w14:paraId="5048A1BF" w14:textId="77777777" w:rsidR="00440EB3" w:rsidRPr="00DA2FA5" w:rsidRDefault="00440EB3" w:rsidP="00501DA7">
      <w:pPr>
        <w:pStyle w:val="Code"/>
        <w:rPr>
          <w:lang w:eastAsia="fr-FR"/>
        </w:rPr>
      </w:pPr>
      <w:r w:rsidRPr="00DA2FA5">
        <w:rPr>
          <w:lang w:eastAsia="fr-FR"/>
        </w:rPr>
        <w:t xml:space="preserve">  &lt;xs:complexType name="RequestValues"&gt;</w:t>
      </w:r>
    </w:p>
    <w:p w14:paraId="0D720DE8" w14:textId="77777777" w:rsidR="00440EB3" w:rsidRPr="00DA2FA5" w:rsidRDefault="00440EB3" w:rsidP="00501DA7">
      <w:pPr>
        <w:pStyle w:val="Code"/>
        <w:rPr>
          <w:lang w:eastAsia="fr-FR"/>
        </w:rPr>
      </w:pPr>
      <w:r w:rsidRPr="00DA2FA5">
        <w:rPr>
          <w:lang w:eastAsia="fr-FR"/>
        </w:rPr>
        <w:t xml:space="preserve">    &lt;xs:sequence&gt;</w:t>
      </w:r>
    </w:p>
    <w:p w14:paraId="6B8C37DF" w14:textId="77777777" w:rsidR="00440EB3" w:rsidRPr="00DA2FA5" w:rsidRDefault="00440EB3" w:rsidP="00501DA7">
      <w:pPr>
        <w:pStyle w:val="Code"/>
        <w:rPr>
          <w:lang w:eastAsia="fr-FR"/>
        </w:rPr>
      </w:pPr>
      <w:r w:rsidRPr="00DA2FA5">
        <w:rPr>
          <w:lang w:eastAsia="fr-FR"/>
        </w:rPr>
        <w:t xml:space="preserve">      &lt;xs:element name="RequestValue" type="RequestValue" maxOccurs="unbounded"/&gt;</w:t>
      </w:r>
    </w:p>
    <w:p w14:paraId="7D4867DC" w14:textId="77777777" w:rsidR="00440EB3" w:rsidRPr="00DA2FA5" w:rsidRDefault="00440EB3" w:rsidP="00501DA7">
      <w:pPr>
        <w:pStyle w:val="Code"/>
        <w:rPr>
          <w:lang w:eastAsia="fr-FR"/>
        </w:rPr>
      </w:pPr>
      <w:r w:rsidRPr="00DA2FA5">
        <w:rPr>
          <w:lang w:eastAsia="fr-FR"/>
        </w:rPr>
        <w:t xml:space="preserve">    &lt;/xs:sequence&gt;</w:t>
      </w:r>
    </w:p>
    <w:p w14:paraId="4402ECA0" w14:textId="77777777" w:rsidR="009550EF" w:rsidRPr="00DA2FA5" w:rsidRDefault="00440EB3" w:rsidP="00501DA7">
      <w:pPr>
        <w:pStyle w:val="Code"/>
        <w:rPr>
          <w:lang w:eastAsia="fr-FR"/>
        </w:rPr>
      </w:pPr>
      <w:r w:rsidRPr="00DA2FA5">
        <w:rPr>
          <w:lang w:eastAsia="fr-FR"/>
        </w:rPr>
        <w:t xml:space="preserve">  &lt;/xs:complexType&gt;</w:t>
      </w:r>
    </w:p>
    <w:p w14:paraId="773C6298" w14:textId="3F3C9BF4" w:rsidR="00440EB3" w:rsidRPr="00DA2FA5" w:rsidRDefault="00440EB3" w:rsidP="00501DA7">
      <w:pPr>
        <w:pStyle w:val="Code"/>
        <w:rPr>
          <w:lang w:eastAsia="fr-FR"/>
        </w:rPr>
      </w:pPr>
    </w:p>
    <w:p w14:paraId="629F60E5" w14:textId="77777777" w:rsidR="00440EB3" w:rsidRPr="00DA2FA5" w:rsidRDefault="00440EB3" w:rsidP="00501DA7">
      <w:pPr>
        <w:pStyle w:val="Code"/>
        <w:rPr>
          <w:lang w:eastAsia="fr-FR"/>
        </w:rPr>
      </w:pPr>
      <w:r w:rsidRPr="00DA2FA5">
        <w:rPr>
          <w:lang w:eastAsia="fr-FR"/>
        </w:rPr>
        <w:t xml:space="preserve">  &lt;xs:complexType name="RequestValue"&gt;</w:t>
      </w:r>
    </w:p>
    <w:p w14:paraId="17551ED0" w14:textId="77777777" w:rsidR="00440EB3" w:rsidRPr="00DA2FA5" w:rsidRDefault="00440EB3" w:rsidP="00501DA7">
      <w:pPr>
        <w:pStyle w:val="Code"/>
        <w:rPr>
          <w:lang w:eastAsia="fr-FR"/>
        </w:rPr>
      </w:pPr>
      <w:r w:rsidRPr="00DA2FA5">
        <w:rPr>
          <w:lang w:eastAsia="fr-FR"/>
        </w:rPr>
        <w:t xml:space="preserve">    &lt;xs:sequence&gt;</w:t>
      </w:r>
    </w:p>
    <w:p w14:paraId="378BE170" w14:textId="77777777" w:rsidR="00440EB3" w:rsidRPr="00DA2FA5" w:rsidRDefault="00440EB3" w:rsidP="00501DA7">
      <w:pPr>
        <w:pStyle w:val="Code"/>
        <w:rPr>
          <w:lang w:eastAsia="fr-FR"/>
        </w:rPr>
      </w:pPr>
      <w:r w:rsidRPr="00DA2FA5">
        <w:rPr>
          <w:lang w:eastAsia="fr-FR"/>
        </w:rPr>
        <w:t xml:space="preserve">      &lt;xs:element name="FormatType" type="FormatType"/&gt;</w:t>
      </w:r>
    </w:p>
    <w:p w14:paraId="0C54514B" w14:textId="77777777" w:rsidR="00440EB3" w:rsidRPr="00DA2FA5" w:rsidRDefault="00440EB3" w:rsidP="00501DA7">
      <w:pPr>
        <w:pStyle w:val="Code"/>
        <w:rPr>
          <w:lang w:eastAsia="fr-FR"/>
        </w:rPr>
      </w:pPr>
      <w:r w:rsidRPr="00DA2FA5">
        <w:rPr>
          <w:lang w:eastAsia="fr-FR"/>
        </w:rPr>
        <w:t xml:space="preserve">      &lt;xs:element name="Value" type="</w:t>
      </w:r>
      <w:r w:rsidRPr="00DA2FA5">
        <w:t>common</w:t>
      </w:r>
      <w:r w:rsidRPr="00DA2FA5">
        <w:rPr>
          <w:lang w:eastAsia="fr-FR"/>
        </w:rPr>
        <w:t>:LongString"/&gt;</w:t>
      </w:r>
    </w:p>
    <w:p w14:paraId="797ECB96" w14:textId="77777777" w:rsidR="005A240F" w:rsidRPr="00DA2FA5" w:rsidRDefault="00440EB3" w:rsidP="00501DA7">
      <w:pPr>
        <w:pStyle w:val="Code"/>
      </w:pPr>
      <w:r w:rsidRPr="00DA2FA5">
        <w:rPr>
          <w:lang w:eastAsia="fr-FR"/>
        </w:rPr>
        <w:t xml:space="preserve">    &lt;/xs:sequence&gt;</w:t>
      </w:r>
    </w:p>
    <w:p w14:paraId="5F10A1A4" w14:textId="105533DA" w:rsidR="00440EB3" w:rsidRPr="00DA2FA5" w:rsidRDefault="00440EB3" w:rsidP="00501DA7">
      <w:pPr>
        <w:pStyle w:val="Code"/>
      </w:pPr>
      <w:r w:rsidRPr="00DA2FA5">
        <w:rPr>
          <w:lang w:eastAsia="fr-FR"/>
        </w:rPr>
        <w:t xml:space="preserve">  &lt;/xs:complexType&gt;</w:t>
      </w:r>
    </w:p>
    <w:p w14:paraId="0E333BD4" w14:textId="77777777" w:rsidR="005A240F" w:rsidRPr="00DA2FA5" w:rsidRDefault="005A240F" w:rsidP="00501DA7">
      <w:pPr>
        <w:pStyle w:val="Code"/>
      </w:pPr>
    </w:p>
    <w:p w14:paraId="14A5C4CE" w14:textId="77777777" w:rsidR="00440EB3" w:rsidRPr="00DA2FA5" w:rsidRDefault="00440EB3" w:rsidP="00501DA7">
      <w:pPr>
        <w:pStyle w:val="Code"/>
        <w:rPr>
          <w:lang w:eastAsia="fr-FR"/>
        </w:rPr>
      </w:pPr>
      <w:r w:rsidRPr="00DA2FA5">
        <w:rPr>
          <w:lang w:eastAsia="fr-FR"/>
        </w:rPr>
        <w:t xml:space="preserve">  &lt;xs:complexType name="FormatType"&gt;</w:t>
      </w:r>
    </w:p>
    <w:p w14:paraId="367BE0C3" w14:textId="77777777" w:rsidR="00440EB3" w:rsidRPr="00DA2FA5" w:rsidRDefault="00440EB3" w:rsidP="00501DA7">
      <w:pPr>
        <w:pStyle w:val="Code"/>
        <w:rPr>
          <w:lang w:eastAsia="fr-FR"/>
        </w:rPr>
      </w:pPr>
      <w:r w:rsidRPr="00DA2FA5">
        <w:rPr>
          <w:lang w:eastAsia="fr-FR"/>
        </w:rPr>
        <w:t xml:space="preserve">    &lt;xs:sequence&gt;</w:t>
      </w:r>
    </w:p>
    <w:p w14:paraId="496A6F15" w14:textId="77777777" w:rsidR="00440EB3" w:rsidRPr="00DA2FA5" w:rsidRDefault="00440EB3" w:rsidP="00501DA7">
      <w:pPr>
        <w:pStyle w:val="Code"/>
        <w:rPr>
          <w:lang w:eastAsia="fr-FR"/>
        </w:rPr>
      </w:pPr>
      <w:r w:rsidRPr="00DA2FA5">
        <w:rPr>
          <w:lang w:eastAsia="fr-FR"/>
        </w:rPr>
        <w:t xml:space="preserve">      &lt;xs:element name="FormatOwner" type="</w:t>
      </w:r>
      <w:r w:rsidRPr="00DA2FA5">
        <w:t>common</w:t>
      </w:r>
      <w:r w:rsidRPr="00DA2FA5">
        <w:rPr>
          <w:lang w:eastAsia="fr-FR"/>
        </w:rPr>
        <w:t>:ShortString"/&gt;</w:t>
      </w:r>
    </w:p>
    <w:p w14:paraId="13345518" w14:textId="77777777" w:rsidR="00440EB3" w:rsidRPr="00DA2FA5" w:rsidRDefault="00440EB3" w:rsidP="00501DA7">
      <w:pPr>
        <w:pStyle w:val="Code"/>
        <w:rPr>
          <w:lang w:eastAsia="fr-FR"/>
        </w:rPr>
      </w:pPr>
      <w:r w:rsidRPr="00DA2FA5">
        <w:rPr>
          <w:lang w:eastAsia="fr-FR"/>
        </w:rPr>
        <w:t xml:space="preserve">      &lt;xs:element name="FormatName" type="</w:t>
      </w:r>
      <w:r w:rsidRPr="00DA2FA5">
        <w:t>common</w:t>
      </w:r>
      <w:r w:rsidRPr="00DA2FA5">
        <w:rPr>
          <w:lang w:eastAsia="fr-FR"/>
        </w:rPr>
        <w:t>:ShortString"/&gt;</w:t>
      </w:r>
    </w:p>
    <w:p w14:paraId="59B132BD" w14:textId="77777777" w:rsidR="00440EB3" w:rsidRPr="00DA2FA5" w:rsidRDefault="00440EB3" w:rsidP="00501DA7">
      <w:pPr>
        <w:pStyle w:val="Code"/>
        <w:rPr>
          <w:lang w:eastAsia="fr-FR"/>
        </w:rPr>
      </w:pPr>
      <w:r w:rsidRPr="00DA2FA5">
        <w:rPr>
          <w:lang w:eastAsia="fr-FR"/>
        </w:rPr>
        <w:t xml:space="preserve">    &lt;/xs:sequence&gt;</w:t>
      </w:r>
    </w:p>
    <w:p w14:paraId="6E960A94" w14:textId="77777777" w:rsidR="005A240F" w:rsidRPr="00DA2FA5" w:rsidRDefault="00440EB3" w:rsidP="00501DA7">
      <w:pPr>
        <w:pStyle w:val="Code"/>
      </w:pPr>
      <w:r w:rsidRPr="00DA2FA5">
        <w:rPr>
          <w:lang w:eastAsia="fr-FR"/>
        </w:rPr>
        <w:t xml:space="preserve">  &lt;/xs:complexType&gt;</w:t>
      </w:r>
    </w:p>
    <w:p w14:paraId="7477BE6C" w14:textId="0D20C39C" w:rsidR="005A240F" w:rsidRPr="00DA2FA5" w:rsidRDefault="005A240F" w:rsidP="00501DA7">
      <w:pPr>
        <w:pStyle w:val="Code"/>
      </w:pPr>
    </w:p>
    <w:p w14:paraId="0E375CA9" w14:textId="77777777" w:rsidR="00440EB3" w:rsidRPr="00DA2FA5" w:rsidRDefault="00440EB3" w:rsidP="00501DA7">
      <w:pPr>
        <w:pStyle w:val="Code"/>
        <w:rPr>
          <w:lang w:eastAsia="fr-FR"/>
        </w:rPr>
      </w:pPr>
      <w:r w:rsidRPr="00DA2FA5">
        <w:rPr>
          <w:lang w:eastAsia="fr-FR"/>
        </w:rPr>
        <w:t xml:space="preserve">  &lt;xs:complexType name="DictionaryEntry"&gt;</w:t>
      </w:r>
    </w:p>
    <w:p w14:paraId="7CEA73B1" w14:textId="77777777" w:rsidR="00440EB3" w:rsidRPr="00DA2FA5" w:rsidRDefault="00440EB3" w:rsidP="00501DA7">
      <w:pPr>
        <w:pStyle w:val="Code"/>
        <w:rPr>
          <w:lang w:eastAsia="fr-FR"/>
        </w:rPr>
      </w:pPr>
      <w:r w:rsidRPr="00DA2FA5">
        <w:rPr>
          <w:lang w:eastAsia="fr-FR"/>
        </w:rPr>
        <w:t xml:space="preserve">    &lt;xs:sequence&gt;</w:t>
      </w:r>
    </w:p>
    <w:p w14:paraId="49654543" w14:textId="77777777" w:rsidR="00440EB3" w:rsidRPr="00DA2FA5" w:rsidRDefault="00440EB3" w:rsidP="00501DA7">
      <w:pPr>
        <w:pStyle w:val="Code"/>
        <w:rPr>
          <w:lang w:eastAsia="fr-FR"/>
        </w:rPr>
      </w:pPr>
      <w:r w:rsidRPr="00DA2FA5">
        <w:rPr>
          <w:lang w:eastAsia="fr-FR"/>
        </w:rPr>
        <w:t xml:space="preserve">      &lt;xs:element name="Owner" type="</w:t>
      </w:r>
      <w:r w:rsidRPr="00DA2FA5">
        <w:t>common</w:t>
      </w:r>
      <w:r w:rsidRPr="00DA2FA5">
        <w:rPr>
          <w:lang w:eastAsia="fr-FR"/>
        </w:rPr>
        <w:t>:ShortString"/&gt;</w:t>
      </w:r>
    </w:p>
    <w:p w14:paraId="4D1EEDD6" w14:textId="77777777" w:rsidR="00440EB3" w:rsidRPr="00DA2FA5" w:rsidRDefault="00440EB3" w:rsidP="00501DA7">
      <w:pPr>
        <w:pStyle w:val="Code"/>
        <w:rPr>
          <w:lang w:eastAsia="fr-FR"/>
        </w:rPr>
      </w:pPr>
      <w:r w:rsidRPr="00DA2FA5">
        <w:rPr>
          <w:lang w:eastAsia="fr-FR"/>
        </w:rPr>
        <w:t xml:space="preserve">      &lt;xs:element name="Name" type="</w:t>
      </w:r>
      <w:r w:rsidRPr="00DA2FA5">
        <w:t>common</w:t>
      </w:r>
      <w:r w:rsidRPr="00DA2FA5">
        <w:rPr>
          <w:lang w:eastAsia="fr-FR"/>
        </w:rPr>
        <w:t>:ShortString"/&gt;</w:t>
      </w:r>
    </w:p>
    <w:p w14:paraId="3697040F" w14:textId="77777777" w:rsidR="00440EB3" w:rsidRPr="00DA2FA5" w:rsidRDefault="00440EB3" w:rsidP="00501DA7">
      <w:pPr>
        <w:pStyle w:val="Code"/>
        <w:rPr>
          <w:lang w:eastAsia="fr-FR"/>
        </w:rPr>
      </w:pPr>
      <w:r w:rsidRPr="00DA2FA5">
        <w:rPr>
          <w:lang w:eastAsia="fr-FR"/>
        </w:rPr>
        <w:t xml:space="preserve">      &lt;xs:element name="Value" type="</w:t>
      </w:r>
      <w:r w:rsidRPr="00DA2FA5">
        <w:t>common</w:t>
      </w:r>
      <w:r w:rsidRPr="00DA2FA5">
        <w:rPr>
          <w:lang w:eastAsia="fr-FR"/>
        </w:rPr>
        <w:t>:ShortString"/&gt;</w:t>
      </w:r>
    </w:p>
    <w:p w14:paraId="5A837AB4" w14:textId="77777777" w:rsidR="00440EB3" w:rsidRPr="00DA2FA5" w:rsidRDefault="00440EB3" w:rsidP="00501DA7">
      <w:pPr>
        <w:pStyle w:val="Code"/>
        <w:rPr>
          <w:lang w:eastAsia="fr-FR"/>
        </w:rPr>
      </w:pPr>
      <w:r w:rsidRPr="00DA2FA5">
        <w:rPr>
          <w:lang w:eastAsia="fr-FR"/>
        </w:rPr>
        <w:t xml:space="preserve">    &lt;/xs:sequence&gt;</w:t>
      </w:r>
    </w:p>
    <w:p w14:paraId="010741A2" w14:textId="77777777" w:rsidR="00440EB3" w:rsidRPr="00DA2FA5" w:rsidRDefault="00440EB3" w:rsidP="00501DA7">
      <w:pPr>
        <w:pStyle w:val="Code"/>
        <w:rPr>
          <w:lang w:eastAsia="fr-FR"/>
        </w:rPr>
      </w:pPr>
      <w:r w:rsidRPr="00DA2FA5">
        <w:rPr>
          <w:lang w:eastAsia="fr-FR"/>
        </w:rPr>
        <w:t xml:space="preserve">  &lt;/xs:complexType&gt;</w:t>
      </w:r>
    </w:p>
    <w:p w14:paraId="0E6D8918" w14:textId="77777777" w:rsidR="00440EB3" w:rsidRPr="00DA2FA5" w:rsidRDefault="00440EB3" w:rsidP="00501DA7">
      <w:pPr>
        <w:pStyle w:val="Code"/>
      </w:pPr>
    </w:p>
    <w:p w14:paraId="1B311BC3" w14:textId="77777777" w:rsidR="00440EB3" w:rsidRPr="00DA2FA5" w:rsidRDefault="00440EB3" w:rsidP="00501DA7">
      <w:pPr>
        <w:pStyle w:val="Code"/>
      </w:pPr>
      <w:r w:rsidRPr="00DA2FA5">
        <w:t xml:space="preserve">  &lt;xs:complexType name="IdentityAssociationResponse"&gt;</w:t>
      </w:r>
    </w:p>
    <w:p w14:paraId="4602D61A" w14:textId="77777777" w:rsidR="00440EB3" w:rsidRPr="00DA2FA5" w:rsidRDefault="00440EB3" w:rsidP="00501DA7">
      <w:pPr>
        <w:pStyle w:val="Code"/>
      </w:pPr>
      <w:r w:rsidRPr="00DA2FA5">
        <w:t xml:space="preserve">    &lt;xs:complexContent&gt;</w:t>
      </w:r>
    </w:p>
    <w:p w14:paraId="75DC85DC" w14:textId="77777777" w:rsidR="00440EB3" w:rsidRPr="00DA2FA5" w:rsidRDefault="00440EB3" w:rsidP="00501DA7">
      <w:pPr>
        <w:pStyle w:val="Code"/>
      </w:pPr>
      <w:r w:rsidRPr="00DA2FA5">
        <w:t xml:space="preserve">      &lt;xs:extension base="x1:X1ResponseMessage"&gt;</w:t>
      </w:r>
    </w:p>
    <w:p w14:paraId="28084C59" w14:textId="77777777" w:rsidR="00440EB3" w:rsidRPr="00DA2FA5" w:rsidRDefault="00440EB3" w:rsidP="00501DA7">
      <w:pPr>
        <w:pStyle w:val="Code"/>
      </w:pPr>
      <w:r w:rsidRPr="00DA2FA5">
        <w:t xml:space="preserve">        &lt;xs:sequence&gt;</w:t>
      </w:r>
    </w:p>
    <w:p w14:paraId="6165BCE2" w14:textId="77777777" w:rsidR="00440EB3" w:rsidRPr="00DA2FA5" w:rsidRDefault="00440EB3" w:rsidP="00501DA7">
      <w:pPr>
        <w:pStyle w:val="Code"/>
      </w:pPr>
      <w:r w:rsidRPr="00DA2FA5">
        <w:t xml:space="preserve">          &lt;xs:element name="ResponseDetails" type="IdentityResponseDetails"/&gt;</w:t>
      </w:r>
    </w:p>
    <w:p w14:paraId="170C200B" w14:textId="77777777" w:rsidR="00440EB3" w:rsidRPr="00DA2FA5" w:rsidRDefault="00440EB3" w:rsidP="00501DA7">
      <w:pPr>
        <w:pStyle w:val="Code"/>
      </w:pPr>
      <w:r w:rsidRPr="00DA2FA5">
        <w:t xml:space="preserve">        &lt;/xs:sequence&gt;</w:t>
      </w:r>
    </w:p>
    <w:p w14:paraId="4735F5BA" w14:textId="77777777" w:rsidR="00440EB3" w:rsidRPr="00DA2FA5" w:rsidRDefault="00440EB3" w:rsidP="00501DA7">
      <w:pPr>
        <w:pStyle w:val="Code"/>
      </w:pPr>
      <w:r w:rsidRPr="00DA2FA5">
        <w:t xml:space="preserve">      &lt;/xs:extension&gt;</w:t>
      </w:r>
    </w:p>
    <w:p w14:paraId="7C20AF18" w14:textId="77777777" w:rsidR="00440EB3" w:rsidRPr="00DA2FA5" w:rsidRDefault="00440EB3" w:rsidP="00501DA7">
      <w:pPr>
        <w:pStyle w:val="Code"/>
      </w:pPr>
      <w:r w:rsidRPr="00DA2FA5">
        <w:t xml:space="preserve">    &lt;/xs:complexContent&gt;</w:t>
      </w:r>
    </w:p>
    <w:p w14:paraId="0CEA1359" w14:textId="77777777" w:rsidR="00440EB3" w:rsidRPr="00DA2FA5" w:rsidRDefault="00440EB3" w:rsidP="00501DA7">
      <w:pPr>
        <w:pStyle w:val="Code"/>
      </w:pPr>
      <w:r w:rsidRPr="00DA2FA5">
        <w:t xml:space="preserve">  &lt;/xs:complexType&gt;</w:t>
      </w:r>
    </w:p>
    <w:p w14:paraId="0AF4F8E7" w14:textId="77777777" w:rsidR="00440EB3" w:rsidRPr="00DA2FA5" w:rsidRDefault="00440EB3" w:rsidP="00501DA7">
      <w:pPr>
        <w:pStyle w:val="Code"/>
      </w:pPr>
    </w:p>
    <w:p w14:paraId="26C31774" w14:textId="77777777" w:rsidR="001B43E1" w:rsidRPr="00DA2FA5" w:rsidRDefault="00440EB3" w:rsidP="00501DA7">
      <w:pPr>
        <w:pStyle w:val="Code"/>
        <w:rPr>
          <w:lang w:eastAsia="fr-FR"/>
        </w:rPr>
      </w:pPr>
      <w:r w:rsidRPr="00DA2FA5">
        <w:t>&lt;xs:element name="LIHIQRResponse" type="IdentityResponseDetails"/&gt;</w:t>
      </w:r>
    </w:p>
    <w:p w14:paraId="7325266D" w14:textId="77777777" w:rsidR="00E75B73" w:rsidRPr="00DA2FA5" w:rsidRDefault="00E75B73" w:rsidP="00501DA7">
      <w:pPr>
        <w:pStyle w:val="Code"/>
      </w:pPr>
    </w:p>
    <w:p w14:paraId="01141E99" w14:textId="11E401C9" w:rsidR="00440EB3" w:rsidRPr="00DA2FA5" w:rsidRDefault="00440EB3" w:rsidP="00501DA7">
      <w:pPr>
        <w:pStyle w:val="Code"/>
      </w:pPr>
      <w:r w:rsidRPr="00DA2FA5">
        <w:t>&lt;xs:complexType name="IdentityResponseDetails"&gt;</w:t>
      </w:r>
    </w:p>
    <w:p w14:paraId="7BE67D9D" w14:textId="77777777" w:rsidR="00440EB3" w:rsidRPr="00DA2FA5" w:rsidRDefault="00440EB3" w:rsidP="00501DA7">
      <w:pPr>
        <w:pStyle w:val="Code"/>
      </w:pPr>
      <w:r w:rsidRPr="00DA2FA5">
        <w:t xml:space="preserve">    &lt;xs:sequence&gt;</w:t>
      </w:r>
    </w:p>
    <w:p w14:paraId="546DEC6B" w14:textId="77777777" w:rsidR="00440EB3" w:rsidRPr="00DA2FA5" w:rsidRDefault="00440EB3" w:rsidP="00501DA7">
      <w:pPr>
        <w:pStyle w:val="Code"/>
      </w:pPr>
      <w:r w:rsidRPr="00DA2FA5">
        <w:t xml:space="preserve">      &lt;xs:element name="Associations" type="IdentityAssociationRecords"/&gt;</w:t>
      </w:r>
    </w:p>
    <w:p w14:paraId="181397F8" w14:textId="77777777" w:rsidR="00440EB3" w:rsidRPr="00DA2FA5" w:rsidRDefault="00440EB3" w:rsidP="00501DA7">
      <w:pPr>
        <w:pStyle w:val="Code"/>
      </w:pPr>
      <w:r w:rsidRPr="00DA2FA5">
        <w:t xml:space="preserve">    &lt;/xs:sequence&gt;</w:t>
      </w:r>
    </w:p>
    <w:p w14:paraId="42B9C96E" w14:textId="77777777" w:rsidR="00440EB3" w:rsidRPr="00DA2FA5" w:rsidRDefault="00440EB3" w:rsidP="00501DA7">
      <w:pPr>
        <w:pStyle w:val="Code"/>
      </w:pPr>
      <w:r w:rsidRPr="00DA2FA5">
        <w:t xml:space="preserve">  &lt;/xs:complexType&gt;</w:t>
      </w:r>
    </w:p>
    <w:p w14:paraId="6C714D9C" w14:textId="77777777" w:rsidR="00440EB3" w:rsidRPr="00DA2FA5" w:rsidRDefault="00440EB3" w:rsidP="00501DA7">
      <w:pPr>
        <w:pStyle w:val="Code"/>
      </w:pPr>
    </w:p>
    <w:p w14:paraId="51BB52E8" w14:textId="77777777" w:rsidR="00440EB3" w:rsidRPr="00DA2FA5" w:rsidRDefault="00440EB3" w:rsidP="00501DA7">
      <w:pPr>
        <w:pStyle w:val="Code"/>
      </w:pPr>
      <w:r w:rsidRPr="00DA2FA5">
        <w:t xml:space="preserve">  &lt;xs:complexType name="IdentityAssociationRecords"&gt;</w:t>
      </w:r>
    </w:p>
    <w:p w14:paraId="1A68643A" w14:textId="77777777" w:rsidR="00440EB3" w:rsidRPr="00DA2FA5" w:rsidRDefault="00440EB3" w:rsidP="00501DA7">
      <w:pPr>
        <w:pStyle w:val="Code"/>
      </w:pPr>
      <w:r w:rsidRPr="00DA2FA5">
        <w:t xml:space="preserve">    &lt;xs:sequence&gt;</w:t>
      </w:r>
    </w:p>
    <w:p w14:paraId="31D9C5A9" w14:textId="77777777" w:rsidR="00440EB3" w:rsidRPr="00DA2FA5" w:rsidRDefault="00440EB3" w:rsidP="00501DA7">
      <w:pPr>
        <w:pStyle w:val="Code"/>
      </w:pPr>
      <w:r w:rsidRPr="00DA2FA5">
        <w:t xml:space="preserve">      &lt;xs:element name="IdentityAssociationRecord" type="IdentityAssociationRecord" minOccurs="0" maxOccurs="unbounded"/&gt;</w:t>
      </w:r>
    </w:p>
    <w:p w14:paraId="0A80ADE7" w14:textId="77777777" w:rsidR="00440EB3" w:rsidRPr="00DA2FA5" w:rsidRDefault="00440EB3" w:rsidP="00501DA7">
      <w:pPr>
        <w:pStyle w:val="Code"/>
      </w:pPr>
      <w:r w:rsidRPr="00DA2FA5">
        <w:t xml:space="preserve">    &lt;/xs:sequence&gt;</w:t>
      </w:r>
    </w:p>
    <w:p w14:paraId="059C31AA" w14:textId="77777777" w:rsidR="00440EB3" w:rsidRPr="00DA2FA5" w:rsidRDefault="00440EB3" w:rsidP="00501DA7">
      <w:pPr>
        <w:pStyle w:val="Code"/>
      </w:pPr>
      <w:r w:rsidRPr="00DA2FA5">
        <w:t xml:space="preserve">  &lt;/xs:complexType&gt;</w:t>
      </w:r>
    </w:p>
    <w:p w14:paraId="542A09D1" w14:textId="77777777" w:rsidR="00440EB3" w:rsidRPr="00DA2FA5" w:rsidRDefault="00440EB3" w:rsidP="00501DA7">
      <w:pPr>
        <w:pStyle w:val="Code"/>
      </w:pPr>
    </w:p>
    <w:p w14:paraId="6BC78691" w14:textId="77777777" w:rsidR="00440EB3" w:rsidRPr="00DA2FA5" w:rsidRDefault="00440EB3" w:rsidP="00501DA7">
      <w:pPr>
        <w:pStyle w:val="Code"/>
      </w:pPr>
      <w:r w:rsidRPr="00DA2FA5">
        <w:t xml:space="preserve">  &lt;xs:complexType name="IdentityAssociationRecord"&gt;</w:t>
      </w:r>
    </w:p>
    <w:p w14:paraId="60825B3D" w14:textId="77777777" w:rsidR="00440EB3" w:rsidRPr="00DA2FA5" w:rsidRDefault="00440EB3" w:rsidP="00501DA7">
      <w:pPr>
        <w:pStyle w:val="Code"/>
      </w:pPr>
      <w:r w:rsidRPr="00DA2FA5">
        <w:t xml:space="preserve">    &lt;xs:sequence&gt;</w:t>
      </w:r>
    </w:p>
    <w:p w14:paraId="03F32907" w14:textId="77777777" w:rsidR="00440EB3" w:rsidRPr="00DA2FA5" w:rsidRDefault="00440EB3" w:rsidP="00501DA7">
      <w:pPr>
        <w:pStyle w:val="Code"/>
      </w:pPr>
      <w:r w:rsidRPr="00DA2FA5">
        <w:t xml:space="preserve">      &lt;xs:element name="SUPI" type="SUPI"/&gt;</w:t>
      </w:r>
    </w:p>
    <w:p w14:paraId="22799A4E" w14:textId="4058B9D4" w:rsidR="00440EB3" w:rsidRPr="00DA2FA5" w:rsidRDefault="006A3FE8" w:rsidP="00501DA7">
      <w:pPr>
        <w:pStyle w:val="Code"/>
      </w:pPr>
      <w:r w:rsidRPr="00DA2FA5">
        <w:t xml:space="preserve">      </w:t>
      </w:r>
      <w:r w:rsidR="00440EB3" w:rsidRPr="00DA2FA5">
        <w:t>&lt;xs:element name="SUCI" type="SUCI" minOccurs="0"/&gt;</w:t>
      </w:r>
    </w:p>
    <w:p w14:paraId="2E2174FC" w14:textId="77777777" w:rsidR="00440EB3" w:rsidRPr="00DA2FA5" w:rsidRDefault="00440EB3" w:rsidP="00501DA7">
      <w:pPr>
        <w:pStyle w:val="Code"/>
      </w:pPr>
      <w:r w:rsidRPr="00DA2FA5">
        <w:t xml:space="preserve">      &lt;xs:element name="FiveGGUTI" type="FiveGGUTI"/&gt;</w:t>
      </w:r>
    </w:p>
    <w:p w14:paraId="5491A86F" w14:textId="77777777" w:rsidR="00440EB3" w:rsidRPr="00DA2FA5" w:rsidRDefault="00440EB3" w:rsidP="00501DA7">
      <w:pPr>
        <w:pStyle w:val="Code"/>
      </w:pPr>
      <w:r w:rsidRPr="00DA2FA5">
        <w:t xml:space="preserve">      &lt;xs:element name="PEI" type="PEI" minOccurs="0"/&gt;</w:t>
      </w:r>
    </w:p>
    <w:p w14:paraId="72F78FB3" w14:textId="77777777" w:rsidR="00440EB3" w:rsidRPr="00DA2FA5" w:rsidRDefault="00440EB3" w:rsidP="00501DA7">
      <w:pPr>
        <w:pStyle w:val="Code"/>
      </w:pPr>
      <w:r w:rsidRPr="00DA2FA5">
        <w:t xml:space="preserve">      &lt;xs:element name="AssociationStartTime" type="common:QualifiedMicrosecondDateTime"/&gt;</w:t>
      </w:r>
    </w:p>
    <w:p w14:paraId="3C2D039D" w14:textId="77777777" w:rsidR="00FA3A60" w:rsidRPr="00DA2FA5" w:rsidRDefault="00440EB3" w:rsidP="00501DA7">
      <w:pPr>
        <w:pStyle w:val="Code"/>
      </w:pPr>
      <w:r w:rsidRPr="00DA2FA5">
        <w:t xml:space="preserve">      &lt;xs:element name="AssociationEndTime" type="common:QualifiedMicrosecondDateTime" minOccurs="0"/&gt;</w:t>
      </w:r>
    </w:p>
    <w:p w14:paraId="75AD5D58" w14:textId="25F062BF" w:rsidR="00FA3A60" w:rsidRPr="00DA2FA5" w:rsidRDefault="00FA3A60" w:rsidP="00501DA7">
      <w:pPr>
        <w:pStyle w:val="Code"/>
      </w:pPr>
      <w:r w:rsidRPr="00DA2FA5">
        <w:rPr>
          <w:lang w:eastAsia="fr-FR"/>
        </w:rPr>
        <w:t xml:space="preserve">      &lt;xs:element name="FiveGSTAIList" type="FiveGSTAIList" minOccurs="0"/&gt;</w:t>
      </w:r>
    </w:p>
    <w:p w14:paraId="1A700704" w14:textId="16E2DCDA" w:rsidR="00440EB3" w:rsidRPr="00DA2FA5" w:rsidRDefault="00440EB3" w:rsidP="00501DA7">
      <w:pPr>
        <w:pStyle w:val="Code"/>
      </w:pPr>
      <w:r w:rsidRPr="00DA2FA5">
        <w:t xml:space="preserve">    &lt;/xs:sequence&gt;</w:t>
      </w:r>
    </w:p>
    <w:p w14:paraId="56C9DFA5" w14:textId="77777777" w:rsidR="00440EB3" w:rsidRPr="00DA2FA5" w:rsidRDefault="00440EB3" w:rsidP="00501DA7">
      <w:pPr>
        <w:pStyle w:val="Code"/>
      </w:pPr>
      <w:r w:rsidRPr="00DA2FA5">
        <w:t xml:space="preserve">  &lt;/xs:complexType&gt;</w:t>
      </w:r>
    </w:p>
    <w:p w14:paraId="1995A9D1" w14:textId="77777777" w:rsidR="00440EB3" w:rsidRPr="00DA2FA5" w:rsidRDefault="00440EB3" w:rsidP="00501DA7">
      <w:pPr>
        <w:pStyle w:val="Code"/>
      </w:pPr>
    </w:p>
    <w:p w14:paraId="1DA0677B" w14:textId="77777777" w:rsidR="00440EB3" w:rsidRPr="00DA2FA5" w:rsidRDefault="00440EB3" w:rsidP="00501DA7">
      <w:pPr>
        <w:pStyle w:val="Code"/>
      </w:pPr>
      <w:r w:rsidRPr="00DA2FA5">
        <w:t xml:space="preserve">  &lt;xs:complexType name="SUPI"&gt;</w:t>
      </w:r>
    </w:p>
    <w:p w14:paraId="2DAEA823" w14:textId="77777777" w:rsidR="00440EB3" w:rsidRPr="00DA2FA5" w:rsidRDefault="00440EB3" w:rsidP="00501DA7">
      <w:pPr>
        <w:pStyle w:val="Code"/>
      </w:pPr>
      <w:r w:rsidRPr="00DA2FA5">
        <w:t xml:space="preserve">    &lt;xs:choice&gt;</w:t>
      </w:r>
    </w:p>
    <w:p w14:paraId="20750103" w14:textId="77777777" w:rsidR="00440EB3" w:rsidRPr="00DA2FA5" w:rsidRDefault="00440EB3" w:rsidP="00501DA7">
      <w:pPr>
        <w:pStyle w:val="Code"/>
      </w:pPr>
      <w:r w:rsidRPr="00DA2FA5">
        <w:t xml:space="preserve">      &lt;xs:element name="SUPIIMSI" type="common:SUPIIMSI"/&gt;</w:t>
      </w:r>
    </w:p>
    <w:p w14:paraId="43B48FB4" w14:textId="77777777" w:rsidR="00440EB3" w:rsidRPr="00DA2FA5" w:rsidRDefault="00440EB3" w:rsidP="00501DA7">
      <w:pPr>
        <w:pStyle w:val="Code"/>
      </w:pPr>
      <w:r w:rsidRPr="00DA2FA5">
        <w:t xml:space="preserve">      &lt;xs:element name="SUPINAI" type="common:SUPINAI"/&gt;</w:t>
      </w:r>
    </w:p>
    <w:p w14:paraId="00F9CE67" w14:textId="77777777" w:rsidR="00440EB3" w:rsidRPr="00DA2FA5" w:rsidRDefault="00440EB3" w:rsidP="00501DA7">
      <w:pPr>
        <w:pStyle w:val="Code"/>
      </w:pPr>
      <w:r w:rsidRPr="00DA2FA5">
        <w:t xml:space="preserve">    &lt;/xs:choice&gt;</w:t>
      </w:r>
    </w:p>
    <w:p w14:paraId="7F4B43C0" w14:textId="77777777" w:rsidR="00264115" w:rsidRPr="00DA2FA5" w:rsidRDefault="00440EB3" w:rsidP="00501DA7">
      <w:pPr>
        <w:pStyle w:val="Code"/>
      </w:pPr>
      <w:r w:rsidRPr="00DA2FA5">
        <w:t xml:space="preserve">  &lt;/xs:complexType&gt;</w:t>
      </w:r>
    </w:p>
    <w:p w14:paraId="027604DF" w14:textId="05731E01" w:rsidR="00264115" w:rsidRPr="00DA2FA5" w:rsidRDefault="00264115" w:rsidP="00501DA7">
      <w:pPr>
        <w:pStyle w:val="Code"/>
      </w:pPr>
    </w:p>
    <w:p w14:paraId="14537C7B" w14:textId="16D40B83" w:rsidR="00A36F66" w:rsidRPr="00DA2FA5" w:rsidRDefault="00A36F66" w:rsidP="00501DA7">
      <w:pPr>
        <w:pStyle w:val="Code"/>
      </w:pPr>
      <w:r w:rsidRPr="00DA2FA5">
        <w:t xml:space="preserve">  </w:t>
      </w:r>
      <w:r w:rsidR="00440EB3" w:rsidRPr="00DA2FA5">
        <w:t>&lt;xs:simpleType</w:t>
      </w:r>
      <w:r w:rsidR="00440EB3" w:rsidRPr="00DA2FA5">
        <w:rPr>
          <w:rFonts w:cs="Courier New"/>
          <w:sz w:val="22"/>
          <w:lang w:eastAsia="fr-FR"/>
        </w:rPr>
        <w:t xml:space="preserve"> </w:t>
      </w:r>
      <w:r w:rsidR="00440EB3" w:rsidRPr="00DA2FA5">
        <w:t>name="SUCI"&gt;</w:t>
      </w:r>
    </w:p>
    <w:p w14:paraId="240BFB69" w14:textId="00DA1ACA" w:rsidR="00A36F66" w:rsidRPr="00DA2FA5" w:rsidRDefault="00A36F66" w:rsidP="00501DA7">
      <w:pPr>
        <w:pStyle w:val="Code"/>
      </w:pPr>
      <w:r w:rsidRPr="00DA2FA5">
        <w:t xml:space="preserve">  </w:t>
      </w:r>
      <w:r w:rsidR="006D29D3" w:rsidRPr="00DA2FA5">
        <w:t xml:space="preserve">  </w:t>
      </w:r>
      <w:r w:rsidR="00440EB3" w:rsidRPr="00DA2FA5">
        <w:t>&lt;xs:restriction</w:t>
      </w:r>
      <w:r w:rsidR="00440EB3" w:rsidRPr="00DA2FA5">
        <w:rPr>
          <w:rFonts w:cs="Courier New"/>
          <w:sz w:val="22"/>
          <w:lang w:eastAsia="fr-FR"/>
        </w:rPr>
        <w:t xml:space="preserve"> </w:t>
      </w:r>
      <w:r w:rsidR="00440EB3" w:rsidRPr="00DA2FA5">
        <w:t>base="xs:string"/&gt;</w:t>
      </w:r>
    </w:p>
    <w:p w14:paraId="6EC186A9" w14:textId="149058F9" w:rsidR="00A36F66" w:rsidRPr="00DA2FA5" w:rsidRDefault="006D29D3" w:rsidP="00501DA7">
      <w:pPr>
        <w:pStyle w:val="Code"/>
      </w:pPr>
      <w:r w:rsidRPr="00DA2FA5">
        <w:t xml:space="preserve">  </w:t>
      </w:r>
      <w:r w:rsidR="00440EB3" w:rsidRPr="00DA2FA5">
        <w:t>&lt;/xs:simpleType&gt;</w:t>
      </w:r>
    </w:p>
    <w:p w14:paraId="29198807" w14:textId="77777777" w:rsidR="00A36F66" w:rsidRPr="00DA2FA5" w:rsidRDefault="00A36F66" w:rsidP="00501DA7">
      <w:pPr>
        <w:pStyle w:val="Code"/>
      </w:pPr>
    </w:p>
    <w:p w14:paraId="54A79F17" w14:textId="2CB2C6F7" w:rsidR="00440EB3" w:rsidRPr="00DA2FA5" w:rsidRDefault="006D29D3" w:rsidP="00501DA7">
      <w:pPr>
        <w:pStyle w:val="Code"/>
      </w:pPr>
      <w:r w:rsidRPr="00DA2FA5">
        <w:t xml:space="preserve">  </w:t>
      </w:r>
      <w:r w:rsidR="00440EB3" w:rsidRPr="00DA2FA5">
        <w:t>&lt;xs:simpleType</w:t>
      </w:r>
      <w:r w:rsidR="00440EB3" w:rsidRPr="00DA2FA5">
        <w:rPr>
          <w:rFonts w:cs="Courier New"/>
          <w:sz w:val="22"/>
          <w:lang w:eastAsia="fr-FR"/>
        </w:rPr>
        <w:t xml:space="preserve"> </w:t>
      </w:r>
      <w:r w:rsidR="00440EB3" w:rsidRPr="00DA2FA5">
        <w:t>name="FiveGGUTI"&gt;</w:t>
      </w:r>
    </w:p>
    <w:p w14:paraId="3886BF0D" w14:textId="260E5886" w:rsidR="00E24FD6" w:rsidRPr="00DA2FA5" w:rsidRDefault="006D29D3" w:rsidP="00501DA7">
      <w:pPr>
        <w:pStyle w:val="Code"/>
      </w:pPr>
      <w:r w:rsidRPr="00DA2FA5">
        <w:t xml:space="preserve">    </w:t>
      </w:r>
      <w:r w:rsidR="00440EB3" w:rsidRPr="00DA2FA5">
        <w:t>&lt;xs:restriction</w:t>
      </w:r>
      <w:r w:rsidR="00440EB3" w:rsidRPr="00DA2FA5">
        <w:rPr>
          <w:rFonts w:cs="Courier New"/>
          <w:sz w:val="22"/>
          <w:lang w:eastAsia="fr-FR"/>
        </w:rPr>
        <w:t xml:space="preserve"> </w:t>
      </w:r>
      <w:r w:rsidR="00440EB3" w:rsidRPr="00DA2FA5">
        <w:t>base="xs:string"/&gt;</w:t>
      </w:r>
    </w:p>
    <w:p w14:paraId="2FD3BB22" w14:textId="57B5C15B" w:rsidR="00E24FD6" w:rsidRPr="00DA2FA5" w:rsidRDefault="006D29D3" w:rsidP="00501DA7">
      <w:pPr>
        <w:pStyle w:val="Code"/>
      </w:pPr>
      <w:r w:rsidRPr="00DA2FA5">
        <w:t xml:space="preserve">  </w:t>
      </w:r>
      <w:r w:rsidR="00440EB3" w:rsidRPr="00DA2FA5">
        <w:t>&lt;/xs:simpleType&gt;</w:t>
      </w:r>
    </w:p>
    <w:p w14:paraId="516A40F5" w14:textId="68BEE04A" w:rsidR="00440EB3" w:rsidRPr="00DA2FA5" w:rsidRDefault="00440EB3" w:rsidP="00501DA7">
      <w:pPr>
        <w:pStyle w:val="Code"/>
      </w:pPr>
    </w:p>
    <w:p w14:paraId="744AE9F1" w14:textId="77777777" w:rsidR="00440EB3" w:rsidRPr="00DA2FA5" w:rsidRDefault="00440EB3" w:rsidP="00501DA7">
      <w:pPr>
        <w:pStyle w:val="Code"/>
      </w:pPr>
      <w:r w:rsidRPr="00DA2FA5">
        <w:t xml:space="preserve">  &lt;xs:complexType name="PEI"&gt;</w:t>
      </w:r>
    </w:p>
    <w:p w14:paraId="78FDC047" w14:textId="77777777" w:rsidR="00440EB3" w:rsidRPr="00DA2FA5" w:rsidRDefault="00440EB3" w:rsidP="00501DA7">
      <w:pPr>
        <w:pStyle w:val="Code"/>
      </w:pPr>
      <w:r w:rsidRPr="00DA2FA5">
        <w:t xml:space="preserve">    &lt;xs:choice&gt;</w:t>
      </w:r>
    </w:p>
    <w:p w14:paraId="39C65C34" w14:textId="77777777" w:rsidR="00440EB3" w:rsidRPr="00DA2FA5" w:rsidRDefault="00440EB3" w:rsidP="00501DA7">
      <w:pPr>
        <w:pStyle w:val="Code"/>
      </w:pPr>
      <w:r w:rsidRPr="00DA2FA5">
        <w:t xml:space="preserve">      &lt;xs:element name="PEIIMEI" type="common:PEIIMEI"/&gt;</w:t>
      </w:r>
    </w:p>
    <w:p w14:paraId="09CC0CD6" w14:textId="77777777" w:rsidR="00440EB3" w:rsidRPr="00DA2FA5" w:rsidRDefault="00440EB3" w:rsidP="00501DA7">
      <w:pPr>
        <w:pStyle w:val="Code"/>
      </w:pPr>
      <w:r w:rsidRPr="00DA2FA5">
        <w:t xml:space="preserve">      &lt;xs:element name="PEIIMEISV" type="common:PEIIMEISV"/&gt;</w:t>
      </w:r>
    </w:p>
    <w:p w14:paraId="74152E54" w14:textId="77777777" w:rsidR="00440EB3" w:rsidRPr="00DA2FA5" w:rsidRDefault="00440EB3" w:rsidP="00501DA7">
      <w:pPr>
        <w:pStyle w:val="Code"/>
      </w:pPr>
      <w:r w:rsidRPr="00DA2FA5">
        <w:t xml:space="preserve">      &lt;xs:element name="PEIMAC" type="common:MACAddress"/&gt;</w:t>
      </w:r>
    </w:p>
    <w:p w14:paraId="6B9F3C62" w14:textId="77777777" w:rsidR="00440EB3" w:rsidRPr="00DA2FA5" w:rsidRDefault="00440EB3" w:rsidP="00501DA7">
      <w:pPr>
        <w:pStyle w:val="Code"/>
      </w:pPr>
      <w:r w:rsidRPr="00DA2FA5">
        <w:t xml:space="preserve">    &lt;/xs:choice&gt;</w:t>
      </w:r>
    </w:p>
    <w:p w14:paraId="56DC5CC8" w14:textId="5AF9B9D9" w:rsidR="00440EB3" w:rsidRPr="00DA2FA5" w:rsidRDefault="00440EB3" w:rsidP="00501DA7">
      <w:pPr>
        <w:pStyle w:val="Code"/>
      </w:pPr>
      <w:r w:rsidRPr="00DA2FA5">
        <w:t xml:space="preserve">  &lt;/xs:complexType&gt;</w:t>
      </w:r>
    </w:p>
    <w:p w14:paraId="395B989E" w14:textId="09CE8526" w:rsidR="000B6B36" w:rsidRPr="00DA2FA5" w:rsidRDefault="000B6B36" w:rsidP="00501DA7">
      <w:pPr>
        <w:pStyle w:val="Code"/>
      </w:pPr>
    </w:p>
    <w:p w14:paraId="045AEC09" w14:textId="77777777" w:rsidR="000B6B36" w:rsidRPr="00DA2FA5" w:rsidRDefault="000B6B36" w:rsidP="00501DA7">
      <w:pPr>
        <w:pStyle w:val="Code"/>
      </w:pPr>
      <w:r w:rsidRPr="00DA2FA5">
        <w:t xml:space="preserve">  &lt;xs:complexType name="FiveGSTAIList"&gt;</w:t>
      </w:r>
    </w:p>
    <w:p w14:paraId="2F1DC36D" w14:textId="77777777" w:rsidR="000B6B36" w:rsidRPr="00DA2FA5" w:rsidRDefault="000B6B36" w:rsidP="00501DA7">
      <w:pPr>
        <w:pStyle w:val="Code"/>
      </w:pPr>
      <w:r w:rsidRPr="00DA2FA5">
        <w:t xml:space="preserve">    &lt;xs:sequence&gt;</w:t>
      </w:r>
    </w:p>
    <w:p w14:paraId="23DF023E" w14:textId="77777777" w:rsidR="000B6B36" w:rsidRPr="00DA2FA5" w:rsidRDefault="000B6B36" w:rsidP="00501DA7">
      <w:pPr>
        <w:pStyle w:val="Code"/>
      </w:pPr>
      <w:r w:rsidRPr="00DA2FA5">
        <w:t xml:space="preserve">      &lt;xs:element name="FiveGSTAI" type="FiveGSTAI" maxOccurs="unbounded"/&gt;</w:t>
      </w:r>
    </w:p>
    <w:p w14:paraId="3D65CF9A" w14:textId="77777777" w:rsidR="000B6B36" w:rsidRPr="00DA2FA5" w:rsidRDefault="000B6B36" w:rsidP="00501DA7">
      <w:pPr>
        <w:pStyle w:val="Code"/>
      </w:pPr>
      <w:r w:rsidRPr="00DA2FA5">
        <w:t xml:space="preserve">    &lt;/xs:sequence&gt;</w:t>
      </w:r>
    </w:p>
    <w:p w14:paraId="05DA20F0" w14:textId="77777777" w:rsidR="000B6B36" w:rsidRPr="00DA2FA5" w:rsidRDefault="000B6B36" w:rsidP="00501DA7">
      <w:pPr>
        <w:pStyle w:val="Code"/>
      </w:pPr>
      <w:r w:rsidRPr="00DA2FA5">
        <w:t xml:space="preserve">  &lt;/xs:complexType&gt;</w:t>
      </w:r>
    </w:p>
    <w:p w14:paraId="1C2E506F" w14:textId="77777777" w:rsidR="000B6B36" w:rsidRPr="00DA2FA5" w:rsidRDefault="000B6B36" w:rsidP="00501DA7">
      <w:pPr>
        <w:pStyle w:val="Code"/>
      </w:pPr>
    </w:p>
    <w:p w14:paraId="37D08379" w14:textId="77777777" w:rsidR="000B6B36" w:rsidRPr="00DA2FA5" w:rsidRDefault="000B6B36" w:rsidP="00501DA7">
      <w:pPr>
        <w:pStyle w:val="Code"/>
      </w:pPr>
      <w:r w:rsidRPr="00DA2FA5">
        <w:t xml:space="preserve">  &lt;xs:complexType name="FiveGSTAI"&gt;</w:t>
      </w:r>
    </w:p>
    <w:p w14:paraId="555087EE" w14:textId="77777777" w:rsidR="000B6B36" w:rsidRPr="00DA2FA5" w:rsidRDefault="000B6B36" w:rsidP="00501DA7">
      <w:pPr>
        <w:pStyle w:val="Code"/>
      </w:pPr>
      <w:r w:rsidRPr="00DA2FA5">
        <w:t xml:space="preserve">    &lt;xs:sequence&gt;</w:t>
      </w:r>
    </w:p>
    <w:p w14:paraId="0D7BA089" w14:textId="77777777" w:rsidR="000B6B36" w:rsidRPr="00DA2FA5" w:rsidRDefault="000B6B36" w:rsidP="00501DA7">
      <w:pPr>
        <w:pStyle w:val="Code"/>
      </w:pPr>
      <w:r w:rsidRPr="00DA2FA5">
        <w:t xml:space="preserve">      &lt;xs:element name="MCC" type="MCC"/&gt;</w:t>
      </w:r>
    </w:p>
    <w:p w14:paraId="5ACA70E6" w14:textId="77777777" w:rsidR="000B6B36" w:rsidRPr="00DA2FA5" w:rsidRDefault="000B6B36" w:rsidP="00501DA7">
      <w:pPr>
        <w:pStyle w:val="Code"/>
      </w:pPr>
      <w:r w:rsidRPr="00DA2FA5">
        <w:t xml:space="preserve">      &lt;xs:element name="MNC" type="MNC"/&gt;</w:t>
      </w:r>
    </w:p>
    <w:p w14:paraId="235A0C2F" w14:textId="77777777" w:rsidR="000B6B36" w:rsidRPr="00DA2FA5" w:rsidRDefault="000B6B36" w:rsidP="00501DA7">
      <w:pPr>
        <w:pStyle w:val="Code"/>
      </w:pPr>
      <w:r w:rsidRPr="00DA2FA5">
        <w:t xml:space="preserve">      &lt;xs:element name="TAC" type="TAC"/&gt;</w:t>
      </w:r>
    </w:p>
    <w:p w14:paraId="50923EBD" w14:textId="77777777" w:rsidR="000B6B36" w:rsidRPr="00DA2FA5" w:rsidRDefault="000B6B36" w:rsidP="00501DA7">
      <w:pPr>
        <w:pStyle w:val="Code"/>
      </w:pPr>
      <w:r w:rsidRPr="00DA2FA5">
        <w:t xml:space="preserve">      &lt;xs:element name="NID" type="NID" minOccurs="0"/&gt;</w:t>
      </w:r>
    </w:p>
    <w:p w14:paraId="157DC66F" w14:textId="77777777" w:rsidR="000B6B36" w:rsidRPr="00DA2FA5" w:rsidRDefault="000B6B36" w:rsidP="00501DA7">
      <w:pPr>
        <w:pStyle w:val="Code"/>
      </w:pPr>
      <w:r w:rsidRPr="00DA2FA5">
        <w:t xml:space="preserve">    &lt;/xs:sequence&gt;</w:t>
      </w:r>
    </w:p>
    <w:p w14:paraId="153247C6" w14:textId="77777777" w:rsidR="000B6B36" w:rsidRPr="00DA2FA5" w:rsidRDefault="000B6B36" w:rsidP="00501DA7">
      <w:pPr>
        <w:pStyle w:val="Code"/>
      </w:pPr>
      <w:r w:rsidRPr="00DA2FA5">
        <w:t xml:space="preserve">  &lt;/xs:complexType&gt;</w:t>
      </w:r>
    </w:p>
    <w:p w14:paraId="44F83A4A" w14:textId="77777777" w:rsidR="000B6B36" w:rsidRPr="00DA2FA5" w:rsidRDefault="000B6B36" w:rsidP="00501DA7">
      <w:pPr>
        <w:pStyle w:val="Code"/>
      </w:pPr>
    </w:p>
    <w:p w14:paraId="01E10E0A" w14:textId="77777777" w:rsidR="000B6B36" w:rsidRPr="00DA2FA5" w:rsidRDefault="000B6B36" w:rsidP="00501DA7">
      <w:pPr>
        <w:pStyle w:val="Code"/>
      </w:pPr>
      <w:r w:rsidRPr="00DA2FA5">
        <w:t xml:space="preserve">  &lt;xs:simpleType name="MCC"&gt;</w:t>
      </w:r>
    </w:p>
    <w:p w14:paraId="31E4515A" w14:textId="77777777" w:rsidR="000B6B36" w:rsidRPr="00DA2FA5" w:rsidRDefault="000B6B36" w:rsidP="00501DA7">
      <w:pPr>
        <w:pStyle w:val="Code"/>
      </w:pPr>
      <w:r w:rsidRPr="00DA2FA5">
        <w:t xml:space="preserve">    &lt;xs:restriction base="xs:string"&gt;</w:t>
      </w:r>
    </w:p>
    <w:p w14:paraId="1F11BA9F" w14:textId="77777777" w:rsidR="000B6B36" w:rsidRPr="00DA2FA5" w:rsidRDefault="000B6B36" w:rsidP="00501DA7">
      <w:pPr>
        <w:pStyle w:val="Code"/>
      </w:pPr>
      <w:r w:rsidRPr="00DA2FA5">
        <w:t xml:space="preserve">      &lt;xs:pattern value="[0-9]{3}"&gt;&lt;/xs:pattern&gt;</w:t>
      </w:r>
    </w:p>
    <w:p w14:paraId="063136D7" w14:textId="77777777" w:rsidR="000B6B36" w:rsidRPr="00DA2FA5" w:rsidRDefault="000B6B36" w:rsidP="00501DA7">
      <w:pPr>
        <w:pStyle w:val="Code"/>
      </w:pPr>
      <w:r w:rsidRPr="00DA2FA5">
        <w:t xml:space="preserve">    &lt;/xs:restriction&gt;</w:t>
      </w:r>
    </w:p>
    <w:p w14:paraId="291177C0" w14:textId="77777777" w:rsidR="000B6B36" w:rsidRPr="00DA2FA5" w:rsidRDefault="000B6B36" w:rsidP="00501DA7">
      <w:pPr>
        <w:pStyle w:val="Code"/>
      </w:pPr>
      <w:r w:rsidRPr="00DA2FA5">
        <w:t xml:space="preserve">  &lt;/xs:simpleType&gt;</w:t>
      </w:r>
    </w:p>
    <w:p w14:paraId="1E2BC995" w14:textId="77777777" w:rsidR="000B6B36" w:rsidRPr="00DA2FA5" w:rsidRDefault="000B6B36" w:rsidP="00501DA7">
      <w:pPr>
        <w:pStyle w:val="Code"/>
      </w:pPr>
    </w:p>
    <w:p w14:paraId="10E121E3" w14:textId="77777777" w:rsidR="000B6B36" w:rsidRPr="00DA2FA5" w:rsidRDefault="000B6B36" w:rsidP="00501DA7">
      <w:pPr>
        <w:pStyle w:val="Code"/>
      </w:pPr>
      <w:r w:rsidRPr="00DA2FA5">
        <w:t xml:space="preserve">  &lt;xs:simpleType name="MNC"&gt;</w:t>
      </w:r>
    </w:p>
    <w:p w14:paraId="27DDC341" w14:textId="77777777" w:rsidR="000B6B36" w:rsidRPr="00DA2FA5" w:rsidRDefault="000B6B36" w:rsidP="00501DA7">
      <w:pPr>
        <w:pStyle w:val="Code"/>
      </w:pPr>
      <w:r w:rsidRPr="00DA2FA5">
        <w:t xml:space="preserve">    &lt;xs:restriction base="xs:string"&gt;</w:t>
      </w:r>
    </w:p>
    <w:p w14:paraId="01985A87" w14:textId="77777777" w:rsidR="000B6B36" w:rsidRPr="00DA2FA5" w:rsidRDefault="000B6B36" w:rsidP="00501DA7">
      <w:pPr>
        <w:pStyle w:val="Code"/>
      </w:pPr>
      <w:r w:rsidRPr="00DA2FA5">
        <w:t xml:space="preserve">      &lt;xs:pattern value="[0-9]{2,3}"&gt;&lt;/xs:pattern&gt;</w:t>
      </w:r>
    </w:p>
    <w:p w14:paraId="4CD58C36" w14:textId="77777777" w:rsidR="000B6B36" w:rsidRPr="00DA2FA5" w:rsidRDefault="000B6B36" w:rsidP="00501DA7">
      <w:pPr>
        <w:pStyle w:val="Code"/>
      </w:pPr>
      <w:r w:rsidRPr="00DA2FA5">
        <w:t xml:space="preserve">    &lt;/xs:restriction&gt;</w:t>
      </w:r>
    </w:p>
    <w:p w14:paraId="3770E30A" w14:textId="77777777" w:rsidR="000B6B36" w:rsidRPr="00DA2FA5" w:rsidRDefault="000B6B36" w:rsidP="00501DA7">
      <w:pPr>
        <w:pStyle w:val="Code"/>
      </w:pPr>
      <w:r w:rsidRPr="00DA2FA5">
        <w:t xml:space="preserve">  &lt;/xs:simpleType&gt;</w:t>
      </w:r>
    </w:p>
    <w:p w14:paraId="00C2B966" w14:textId="77777777" w:rsidR="000B6B36" w:rsidRPr="00DA2FA5" w:rsidRDefault="000B6B36" w:rsidP="00501DA7">
      <w:pPr>
        <w:pStyle w:val="Code"/>
      </w:pPr>
    </w:p>
    <w:p w14:paraId="494F2B76" w14:textId="77777777" w:rsidR="000B6B36" w:rsidRPr="00DA2FA5" w:rsidRDefault="000B6B36" w:rsidP="00501DA7">
      <w:pPr>
        <w:pStyle w:val="Code"/>
      </w:pPr>
      <w:r w:rsidRPr="00DA2FA5">
        <w:t xml:space="preserve">  &lt;xs:simpleType name="TAC"&gt;</w:t>
      </w:r>
    </w:p>
    <w:p w14:paraId="7D432A8D" w14:textId="77777777" w:rsidR="000B6B36" w:rsidRPr="00DA2FA5" w:rsidRDefault="000B6B36" w:rsidP="00501DA7">
      <w:pPr>
        <w:pStyle w:val="Code"/>
      </w:pPr>
      <w:r w:rsidRPr="00DA2FA5">
        <w:t xml:space="preserve">    &lt;xs:restriction base="xs:string"&gt;</w:t>
      </w:r>
    </w:p>
    <w:p w14:paraId="14C462FA" w14:textId="650A5ECE" w:rsidR="000B6B36" w:rsidRPr="00DA2FA5" w:rsidRDefault="000B6B36" w:rsidP="00501DA7">
      <w:pPr>
        <w:pStyle w:val="Code"/>
      </w:pPr>
      <w:r w:rsidRPr="00DA2FA5">
        <w:t xml:space="preserve">      &lt;xs:pattern val</w:t>
      </w:r>
      <w:r w:rsidRPr="001456C0">
        <w:t>ue=</w:t>
      </w:r>
      <w:r w:rsidR="00961743" w:rsidRPr="001456C0">
        <w:t>"</w:t>
      </w:r>
      <w:bookmarkStart w:id="278" w:name="_Hlk80618653"/>
      <w:r w:rsidR="00961743" w:rsidRPr="001456C0">
        <w:t>([A-Fa-f0-9]{2}){2,3}</w:t>
      </w:r>
      <w:bookmarkEnd w:id="278"/>
      <w:r w:rsidRPr="001456C0">
        <w:t>"&gt;&lt;/x</w:t>
      </w:r>
      <w:r w:rsidRPr="00DA2FA5">
        <w:t>s:pattern&gt;</w:t>
      </w:r>
    </w:p>
    <w:p w14:paraId="4D15DF1F" w14:textId="77777777" w:rsidR="000B6B36" w:rsidRPr="00DA2FA5" w:rsidRDefault="000B6B36" w:rsidP="00501DA7">
      <w:pPr>
        <w:pStyle w:val="Code"/>
      </w:pPr>
      <w:r w:rsidRPr="00DA2FA5">
        <w:t xml:space="preserve">    &lt;/xs:restriction&gt;</w:t>
      </w:r>
    </w:p>
    <w:p w14:paraId="5B1D7AFB" w14:textId="77777777" w:rsidR="000B6B36" w:rsidRPr="00DA2FA5" w:rsidRDefault="000B6B36" w:rsidP="00501DA7">
      <w:pPr>
        <w:pStyle w:val="Code"/>
      </w:pPr>
      <w:r w:rsidRPr="00DA2FA5">
        <w:t xml:space="preserve">  &lt;/xs:simpleType&gt;</w:t>
      </w:r>
    </w:p>
    <w:p w14:paraId="1503DD68" w14:textId="77777777" w:rsidR="000B6B36" w:rsidRPr="00DA2FA5" w:rsidRDefault="000B6B36" w:rsidP="00501DA7">
      <w:pPr>
        <w:pStyle w:val="Code"/>
      </w:pPr>
    </w:p>
    <w:p w14:paraId="505199AD" w14:textId="77777777" w:rsidR="000B6B36" w:rsidRPr="00DA2FA5" w:rsidRDefault="000B6B36" w:rsidP="00501DA7">
      <w:pPr>
        <w:pStyle w:val="Code"/>
      </w:pPr>
      <w:r w:rsidRPr="00DA2FA5">
        <w:t xml:space="preserve">  &lt;xs:simpleType name="NID"&gt;</w:t>
      </w:r>
    </w:p>
    <w:p w14:paraId="658152D8" w14:textId="77777777" w:rsidR="000B6B36" w:rsidRPr="00DA2FA5" w:rsidRDefault="000B6B36" w:rsidP="00501DA7">
      <w:pPr>
        <w:pStyle w:val="Code"/>
      </w:pPr>
      <w:r w:rsidRPr="00DA2FA5">
        <w:t xml:space="preserve">    &lt;xs:restriction base="xs:string"&gt;</w:t>
      </w:r>
    </w:p>
    <w:p w14:paraId="2D540FDF" w14:textId="77777777" w:rsidR="000B6B36" w:rsidRPr="00DA2FA5" w:rsidRDefault="000B6B36" w:rsidP="00501DA7">
      <w:pPr>
        <w:pStyle w:val="Code"/>
      </w:pPr>
      <w:r w:rsidRPr="00DA2FA5">
        <w:t xml:space="preserve">      &lt;xs:pattern value="[A-Fa-f0-9]{11}"&gt;&lt;/xs:pattern&gt;</w:t>
      </w:r>
    </w:p>
    <w:p w14:paraId="0CF1AAF7" w14:textId="77777777" w:rsidR="000B6B36" w:rsidRPr="00DA2FA5" w:rsidRDefault="000B6B36" w:rsidP="00501DA7">
      <w:pPr>
        <w:pStyle w:val="Code"/>
      </w:pPr>
      <w:r w:rsidRPr="00DA2FA5">
        <w:t xml:space="preserve">    &lt;/xs:restriction&gt;</w:t>
      </w:r>
    </w:p>
    <w:p w14:paraId="2E388E1D" w14:textId="77777777" w:rsidR="000B6B36" w:rsidRPr="00DA2FA5" w:rsidRDefault="000B6B36" w:rsidP="00501DA7">
      <w:pPr>
        <w:pStyle w:val="Code"/>
      </w:pPr>
      <w:r w:rsidRPr="00DA2FA5">
        <w:t xml:space="preserve">  &lt;/xs:simpleType&gt;</w:t>
      </w:r>
    </w:p>
    <w:p w14:paraId="4AB0B3D8" w14:textId="77777777" w:rsidR="000B6B36" w:rsidRPr="00DA2FA5" w:rsidRDefault="000B6B36" w:rsidP="00501DA7">
      <w:pPr>
        <w:pStyle w:val="Code"/>
      </w:pPr>
    </w:p>
    <w:p w14:paraId="77F03FFB" w14:textId="77777777" w:rsidR="000B6B36" w:rsidRPr="00DA2FA5" w:rsidRDefault="000B6B36" w:rsidP="00501DA7">
      <w:pPr>
        <w:pStyle w:val="Code"/>
      </w:pPr>
      <w:r w:rsidRPr="00DA2FA5">
        <w:t xml:space="preserve">  &lt;xs:complexType name="ActivateAssociationUpdates"&gt;</w:t>
      </w:r>
    </w:p>
    <w:p w14:paraId="56D36A35" w14:textId="77777777" w:rsidR="000B6B36" w:rsidRPr="00DA2FA5" w:rsidRDefault="000B6B36" w:rsidP="00501DA7">
      <w:pPr>
        <w:pStyle w:val="Code"/>
      </w:pPr>
      <w:r w:rsidRPr="00DA2FA5">
        <w:t xml:space="preserve">    &lt;xs:complexContent&gt;</w:t>
      </w:r>
    </w:p>
    <w:p w14:paraId="079E4DFF" w14:textId="77777777" w:rsidR="000B6B36" w:rsidRPr="00DA2FA5" w:rsidRDefault="000B6B36" w:rsidP="00501DA7">
      <w:pPr>
        <w:pStyle w:val="Code"/>
      </w:pPr>
      <w:r w:rsidRPr="00DA2FA5">
        <w:t xml:space="preserve">      &lt;xs:extension base="x1:X1RequestMessage"&gt;</w:t>
      </w:r>
    </w:p>
    <w:p w14:paraId="5F22E1D6" w14:textId="77777777" w:rsidR="000B6B36" w:rsidRPr="00DA2FA5" w:rsidRDefault="000B6B36" w:rsidP="00501DA7">
      <w:pPr>
        <w:pStyle w:val="Code"/>
      </w:pPr>
      <w:r w:rsidRPr="00DA2FA5">
        <w:t xml:space="preserve">        &lt;xs:sequence&gt;</w:t>
      </w:r>
    </w:p>
    <w:p w14:paraId="583EC368" w14:textId="77777777" w:rsidR="000B6B36" w:rsidRPr="00DA2FA5" w:rsidRDefault="000B6B36" w:rsidP="00501DA7">
      <w:pPr>
        <w:pStyle w:val="Code"/>
      </w:pPr>
      <w:r w:rsidRPr="00DA2FA5">
        <w:t xml:space="preserve">          &lt;xs:element name="OngoingAssociationTaskID" type="common:UUID"&gt;&lt;/xs:element&gt;</w:t>
      </w:r>
    </w:p>
    <w:p w14:paraId="7ADB3F80" w14:textId="77777777" w:rsidR="000B6B36" w:rsidRPr="00DA2FA5" w:rsidRDefault="000B6B36" w:rsidP="00501DA7">
      <w:pPr>
        <w:pStyle w:val="Code"/>
      </w:pPr>
      <w:r w:rsidRPr="00DA2FA5">
        <w:t xml:space="preserve">          &lt;xs:element name="SUPI" type="SUPI"&gt;&lt;/xs:element&gt;</w:t>
      </w:r>
    </w:p>
    <w:p w14:paraId="481FFFB8" w14:textId="77777777" w:rsidR="000B6B36" w:rsidRPr="00DA2FA5" w:rsidRDefault="000B6B36" w:rsidP="00501DA7">
      <w:pPr>
        <w:pStyle w:val="Code"/>
      </w:pPr>
      <w:r w:rsidRPr="00DA2FA5">
        <w:t xml:space="preserve">        &lt;/xs:sequence&gt;</w:t>
      </w:r>
    </w:p>
    <w:p w14:paraId="0EA2172E" w14:textId="77777777" w:rsidR="000B6B36" w:rsidRPr="00DA2FA5" w:rsidRDefault="000B6B36" w:rsidP="00501DA7">
      <w:pPr>
        <w:pStyle w:val="Code"/>
      </w:pPr>
      <w:r w:rsidRPr="00DA2FA5">
        <w:t xml:space="preserve">      &lt;/xs:extension&gt;</w:t>
      </w:r>
    </w:p>
    <w:p w14:paraId="7B5FF14F" w14:textId="77777777" w:rsidR="000B6B36" w:rsidRPr="00DA2FA5" w:rsidRDefault="000B6B36" w:rsidP="00501DA7">
      <w:pPr>
        <w:pStyle w:val="Code"/>
      </w:pPr>
      <w:r w:rsidRPr="00DA2FA5">
        <w:t xml:space="preserve">    &lt;/xs:complexContent&gt;</w:t>
      </w:r>
    </w:p>
    <w:p w14:paraId="2AB96D58" w14:textId="77777777" w:rsidR="000B6B36" w:rsidRPr="00DA2FA5" w:rsidRDefault="000B6B36" w:rsidP="00501DA7">
      <w:pPr>
        <w:pStyle w:val="Code"/>
      </w:pPr>
      <w:r w:rsidRPr="00DA2FA5">
        <w:t xml:space="preserve">  &lt;/xs:complexType&gt;</w:t>
      </w:r>
    </w:p>
    <w:p w14:paraId="26A4965F" w14:textId="77777777" w:rsidR="000B6B36" w:rsidRPr="00DA2FA5" w:rsidRDefault="000B6B36" w:rsidP="00501DA7">
      <w:pPr>
        <w:pStyle w:val="Code"/>
      </w:pPr>
    </w:p>
    <w:p w14:paraId="13298658" w14:textId="77777777" w:rsidR="000B6B36" w:rsidRPr="00DA2FA5" w:rsidRDefault="000B6B36" w:rsidP="00501DA7">
      <w:pPr>
        <w:pStyle w:val="Code"/>
      </w:pPr>
      <w:r w:rsidRPr="00DA2FA5">
        <w:t xml:space="preserve">  &lt;xs:complexType name="ActivateAssociationUpdatesAcknowledgement"&gt;</w:t>
      </w:r>
    </w:p>
    <w:p w14:paraId="3B138A8D" w14:textId="77777777" w:rsidR="000B6B36" w:rsidRPr="00DA2FA5" w:rsidRDefault="000B6B36" w:rsidP="00501DA7">
      <w:pPr>
        <w:pStyle w:val="Code"/>
      </w:pPr>
      <w:r w:rsidRPr="00DA2FA5">
        <w:t xml:space="preserve">    &lt;xs:complexContent&gt;</w:t>
      </w:r>
    </w:p>
    <w:p w14:paraId="77B71FFB" w14:textId="77777777" w:rsidR="000B6B36" w:rsidRPr="00DA2FA5" w:rsidRDefault="000B6B36" w:rsidP="00501DA7">
      <w:pPr>
        <w:pStyle w:val="Code"/>
      </w:pPr>
      <w:r w:rsidRPr="00DA2FA5">
        <w:t xml:space="preserve">      &lt;xs:extension base="x1:X1ResponseMessage"&gt;</w:t>
      </w:r>
    </w:p>
    <w:p w14:paraId="4752DB71" w14:textId="77777777" w:rsidR="000B6B36" w:rsidRPr="00DA2FA5" w:rsidRDefault="000B6B36" w:rsidP="00501DA7">
      <w:pPr>
        <w:pStyle w:val="Code"/>
      </w:pPr>
      <w:r w:rsidRPr="00DA2FA5">
        <w:t xml:space="preserve">        &lt;xs:sequence&gt;</w:t>
      </w:r>
    </w:p>
    <w:p w14:paraId="50B9503F" w14:textId="77777777" w:rsidR="000B6B36" w:rsidRPr="00DA2FA5" w:rsidRDefault="000B6B36" w:rsidP="00501DA7">
      <w:pPr>
        <w:pStyle w:val="Code"/>
      </w:pPr>
      <w:r w:rsidRPr="00DA2FA5">
        <w:t xml:space="preserve">          &lt;xs:element name="oK" type="x1:OKAckAndComplete"/&gt;</w:t>
      </w:r>
    </w:p>
    <w:p w14:paraId="704864B0" w14:textId="77777777" w:rsidR="000B6B36" w:rsidRPr="00DA2FA5" w:rsidRDefault="000B6B36" w:rsidP="00501DA7">
      <w:pPr>
        <w:pStyle w:val="Code"/>
      </w:pPr>
      <w:r w:rsidRPr="00DA2FA5">
        <w:t xml:space="preserve">          &lt;xs:element name="CurrentAssociations" type="IdentityResponseDetails"&gt;&lt;/xs:element&gt;</w:t>
      </w:r>
    </w:p>
    <w:p w14:paraId="244BB20B" w14:textId="77777777" w:rsidR="000B6B36" w:rsidRPr="00DA2FA5" w:rsidRDefault="000B6B36" w:rsidP="00501DA7">
      <w:pPr>
        <w:pStyle w:val="Code"/>
      </w:pPr>
      <w:r w:rsidRPr="00DA2FA5">
        <w:t xml:space="preserve">        &lt;/xs:sequence&gt;</w:t>
      </w:r>
    </w:p>
    <w:p w14:paraId="06FA1E73" w14:textId="77777777" w:rsidR="000B6B36" w:rsidRPr="00DA2FA5" w:rsidRDefault="000B6B36" w:rsidP="00501DA7">
      <w:pPr>
        <w:pStyle w:val="Code"/>
      </w:pPr>
      <w:r w:rsidRPr="00DA2FA5">
        <w:t xml:space="preserve">      &lt;/xs:extension&gt;</w:t>
      </w:r>
    </w:p>
    <w:p w14:paraId="446EDC12" w14:textId="77777777" w:rsidR="000B6B36" w:rsidRPr="00DA2FA5" w:rsidRDefault="000B6B36" w:rsidP="00501DA7">
      <w:pPr>
        <w:pStyle w:val="Code"/>
      </w:pPr>
      <w:r w:rsidRPr="00DA2FA5">
        <w:t xml:space="preserve">    &lt;/xs:complexContent&gt;</w:t>
      </w:r>
    </w:p>
    <w:p w14:paraId="6BFD8484" w14:textId="77777777" w:rsidR="000B6B36" w:rsidRPr="00DA2FA5" w:rsidRDefault="000B6B36" w:rsidP="00501DA7">
      <w:pPr>
        <w:pStyle w:val="Code"/>
      </w:pPr>
      <w:r w:rsidRPr="00DA2FA5">
        <w:t xml:space="preserve">  &lt;/xs:complexType&gt;</w:t>
      </w:r>
    </w:p>
    <w:p w14:paraId="77D19DF5" w14:textId="77777777" w:rsidR="000B6B36" w:rsidRPr="00DA2FA5" w:rsidRDefault="000B6B36" w:rsidP="00501DA7">
      <w:pPr>
        <w:pStyle w:val="Code"/>
      </w:pPr>
    </w:p>
    <w:p w14:paraId="3FA5B052" w14:textId="77777777" w:rsidR="000B6B36" w:rsidRPr="00DA2FA5" w:rsidRDefault="000B6B36" w:rsidP="00501DA7">
      <w:pPr>
        <w:pStyle w:val="Code"/>
      </w:pPr>
      <w:r w:rsidRPr="00DA2FA5">
        <w:t xml:space="preserve">  &lt;xs:complexType name="DeactivateAssociationUpdates"&gt;</w:t>
      </w:r>
    </w:p>
    <w:p w14:paraId="526A1E6B" w14:textId="77777777" w:rsidR="000B6B36" w:rsidRPr="00DA2FA5" w:rsidRDefault="000B6B36" w:rsidP="00501DA7">
      <w:pPr>
        <w:pStyle w:val="Code"/>
      </w:pPr>
      <w:r w:rsidRPr="00DA2FA5">
        <w:t xml:space="preserve">    &lt;xs:complexContent&gt;</w:t>
      </w:r>
    </w:p>
    <w:p w14:paraId="4C1DC689" w14:textId="77777777" w:rsidR="000B6B36" w:rsidRPr="00DA2FA5" w:rsidRDefault="000B6B36" w:rsidP="00501DA7">
      <w:pPr>
        <w:pStyle w:val="Code"/>
      </w:pPr>
      <w:r w:rsidRPr="00DA2FA5">
        <w:t xml:space="preserve">      &lt;xs:extension base="x1:X1RequestMessage"&gt;</w:t>
      </w:r>
    </w:p>
    <w:p w14:paraId="2D56638A" w14:textId="77777777" w:rsidR="000B6B36" w:rsidRPr="00DA2FA5" w:rsidRDefault="000B6B36" w:rsidP="00501DA7">
      <w:pPr>
        <w:pStyle w:val="Code"/>
      </w:pPr>
      <w:r w:rsidRPr="00DA2FA5">
        <w:t xml:space="preserve">        &lt;xs:sequence&gt;</w:t>
      </w:r>
    </w:p>
    <w:p w14:paraId="663582F1" w14:textId="77777777" w:rsidR="000B6B36" w:rsidRPr="00DA2FA5" w:rsidRDefault="000B6B36" w:rsidP="00501DA7">
      <w:pPr>
        <w:pStyle w:val="Code"/>
      </w:pPr>
      <w:r w:rsidRPr="00DA2FA5">
        <w:t xml:space="preserve">          &lt;xs:element name="OngoingAssociationTaskID" type="common:UUID"&gt;&lt;/xs:element&gt;</w:t>
      </w:r>
    </w:p>
    <w:p w14:paraId="2DED4147" w14:textId="77777777" w:rsidR="000B6B36" w:rsidRPr="00DA2FA5" w:rsidRDefault="000B6B36" w:rsidP="00501DA7">
      <w:pPr>
        <w:pStyle w:val="Code"/>
      </w:pPr>
      <w:r w:rsidRPr="00DA2FA5">
        <w:t xml:space="preserve">        &lt;/xs:sequence&gt;</w:t>
      </w:r>
    </w:p>
    <w:p w14:paraId="01EDFF96" w14:textId="77777777" w:rsidR="000B6B36" w:rsidRPr="00DA2FA5" w:rsidRDefault="000B6B36" w:rsidP="00501DA7">
      <w:pPr>
        <w:pStyle w:val="Code"/>
      </w:pPr>
      <w:r w:rsidRPr="00DA2FA5">
        <w:t xml:space="preserve">      &lt;/xs:extension&gt;</w:t>
      </w:r>
    </w:p>
    <w:p w14:paraId="2272D936" w14:textId="77777777" w:rsidR="000B6B36" w:rsidRPr="00DA2FA5" w:rsidRDefault="000B6B36" w:rsidP="00501DA7">
      <w:pPr>
        <w:pStyle w:val="Code"/>
      </w:pPr>
      <w:r w:rsidRPr="00DA2FA5">
        <w:t xml:space="preserve">    &lt;/xs:complexContent&gt;</w:t>
      </w:r>
    </w:p>
    <w:p w14:paraId="2B03BD8B" w14:textId="77777777" w:rsidR="000B6B36" w:rsidRPr="00DA2FA5" w:rsidRDefault="000B6B36" w:rsidP="00501DA7">
      <w:pPr>
        <w:pStyle w:val="Code"/>
      </w:pPr>
      <w:r w:rsidRPr="00DA2FA5">
        <w:t xml:space="preserve">  &lt;/xs:complexType&gt;</w:t>
      </w:r>
    </w:p>
    <w:p w14:paraId="498B4E91" w14:textId="77777777" w:rsidR="000B6B36" w:rsidRPr="00DA2FA5" w:rsidRDefault="000B6B36" w:rsidP="00501DA7">
      <w:pPr>
        <w:pStyle w:val="Code"/>
      </w:pPr>
    </w:p>
    <w:p w14:paraId="0051FF0D" w14:textId="77777777" w:rsidR="000B6B36" w:rsidRPr="00DA2FA5" w:rsidRDefault="000B6B36" w:rsidP="00501DA7">
      <w:pPr>
        <w:pStyle w:val="Code"/>
      </w:pPr>
      <w:r w:rsidRPr="00DA2FA5">
        <w:t xml:space="preserve">  &lt;xs:complexType name="DeactivateAssociationUpdatesAcknowledgement"&gt;</w:t>
      </w:r>
    </w:p>
    <w:p w14:paraId="64B23830" w14:textId="77777777" w:rsidR="000B6B36" w:rsidRPr="00DA2FA5" w:rsidRDefault="000B6B36" w:rsidP="00501DA7">
      <w:pPr>
        <w:pStyle w:val="Code"/>
      </w:pPr>
      <w:r w:rsidRPr="00DA2FA5">
        <w:t xml:space="preserve">    &lt;xs:complexContent&gt;</w:t>
      </w:r>
    </w:p>
    <w:p w14:paraId="2422788F" w14:textId="77777777" w:rsidR="000B6B36" w:rsidRPr="00DA2FA5" w:rsidRDefault="000B6B36" w:rsidP="00501DA7">
      <w:pPr>
        <w:pStyle w:val="Code"/>
      </w:pPr>
      <w:r w:rsidRPr="00DA2FA5">
        <w:t xml:space="preserve">      &lt;xs:extension base="x1:X1ResponseMessage"&gt;</w:t>
      </w:r>
    </w:p>
    <w:p w14:paraId="5977D61F" w14:textId="77777777" w:rsidR="000B6B36" w:rsidRPr="00DA2FA5" w:rsidRDefault="000B6B36" w:rsidP="00501DA7">
      <w:pPr>
        <w:pStyle w:val="Code"/>
      </w:pPr>
      <w:r w:rsidRPr="00DA2FA5">
        <w:t xml:space="preserve">        &lt;xs:sequence&gt;</w:t>
      </w:r>
    </w:p>
    <w:p w14:paraId="655E4ABC" w14:textId="77777777" w:rsidR="000B6B36" w:rsidRPr="00DA2FA5" w:rsidRDefault="000B6B36" w:rsidP="00501DA7">
      <w:pPr>
        <w:pStyle w:val="Code"/>
      </w:pPr>
      <w:r w:rsidRPr="00DA2FA5">
        <w:t xml:space="preserve">          &lt;xs:element name="oK" type="x1:OKAckAndComplete"/&gt;</w:t>
      </w:r>
    </w:p>
    <w:p w14:paraId="6D660894" w14:textId="77777777" w:rsidR="000B6B36" w:rsidRPr="00DA2FA5" w:rsidRDefault="000B6B36" w:rsidP="00501DA7">
      <w:pPr>
        <w:pStyle w:val="Code"/>
      </w:pPr>
      <w:r w:rsidRPr="00DA2FA5">
        <w:t xml:space="preserve">        &lt;/xs:sequence&gt;</w:t>
      </w:r>
    </w:p>
    <w:p w14:paraId="7E640063" w14:textId="77777777" w:rsidR="000B6B36" w:rsidRPr="00DA2FA5" w:rsidRDefault="000B6B36" w:rsidP="00501DA7">
      <w:pPr>
        <w:pStyle w:val="Code"/>
      </w:pPr>
      <w:r w:rsidRPr="00DA2FA5">
        <w:t xml:space="preserve">      &lt;/xs:extension&gt;</w:t>
      </w:r>
    </w:p>
    <w:p w14:paraId="5D6FC216" w14:textId="77777777" w:rsidR="000B6B36" w:rsidRPr="00DA2FA5" w:rsidRDefault="000B6B36" w:rsidP="00501DA7">
      <w:pPr>
        <w:pStyle w:val="Code"/>
      </w:pPr>
      <w:r w:rsidRPr="00DA2FA5">
        <w:t xml:space="preserve">    &lt;/xs:complexContent&gt;</w:t>
      </w:r>
    </w:p>
    <w:p w14:paraId="2375A407" w14:textId="77777777" w:rsidR="000B6B36" w:rsidRPr="00DA2FA5" w:rsidRDefault="000B6B36" w:rsidP="00501DA7">
      <w:pPr>
        <w:pStyle w:val="Code"/>
      </w:pPr>
      <w:r w:rsidRPr="00DA2FA5">
        <w:t xml:space="preserve">  &lt;/xs:complexType&gt;</w:t>
      </w:r>
    </w:p>
    <w:p w14:paraId="732278CE" w14:textId="77777777" w:rsidR="000B6B36" w:rsidRPr="00DA2FA5" w:rsidRDefault="000B6B36" w:rsidP="00501DA7">
      <w:pPr>
        <w:pStyle w:val="Code"/>
      </w:pPr>
    </w:p>
    <w:p w14:paraId="0C8175FE" w14:textId="77777777" w:rsidR="000B6B36" w:rsidRPr="00DA2FA5" w:rsidRDefault="000B6B36" w:rsidP="00501DA7">
      <w:pPr>
        <w:pStyle w:val="Code"/>
      </w:pPr>
      <w:r w:rsidRPr="00DA2FA5">
        <w:t xml:space="preserve">  &lt;xs:complexType name="IdentityAssociationUpdate"&gt;</w:t>
      </w:r>
    </w:p>
    <w:p w14:paraId="5D984E30" w14:textId="77777777" w:rsidR="000B6B36" w:rsidRPr="00DA2FA5" w:rsidRDefault="000B6B36" w:rsidP="00501DA7">
      <w:pPr>
        <w:pStyle w:val="Code"/>
      </w:pPr>
      <w:r w:rsidRPr="00DA2FA5">
        <w:t xml:space="preserve">    &lt;xs:complexContent&gt;</w:t>
      </w:r>
    </w:p>
    <w:p w14:paraId="36FC7B21" w14:textId="77777777" w:rsidR="000B6B36" w:rsidRPr="00DA2FA5" w:rsidRDefault="000B6B36" w:rsidP="00501DA7">
      <w:pPr>
        <w:pStyle w:val="Code"/>
      </w:pPr>
      <w:r w:rsidRPr="00DA2FA5">
        <w:t xml:space="preserve">      &lt;xs:extension base="x1:X1RequestMessage"&gt;</w:t>
      </w:r>
    </w:p>
    <w:p w14:paraId="0F0C65DA" w14:textId="77777777" w:rsidR="000B6B36" w:rsidRPr="00DA2FA5" w:rsidRDefault="000B6B36" w:rsidP="00501DA7">
      <w:pPr>
        <w:pStyle w:val="Code"/>
      </w:pPr>
      <w:r w:rsidRPr="00DA2FA5">
        <w:t xml:space="preserve">        &lt;xs:sequence&gt;</w:t>
      </w:r>
    </w:p>
    <w:p w14:paraId="69AC0CE6" w14:textId="77777777" w:rsidR="000B6B36" w:rsidRPr="00DA2FA5" w:rsidRDefault="000B6B36" w:rsidP="00501DA7">
      <w:pPr>
        <w:pStyle w:val="Code"/>
      </w:pPr>
      <w:r w:rsidRPr="00DA2FA5">
        <w:t xml:space="preserve">          &lt;xs:element name="OngoingAssociationTaskID" type="common:UUID"/&gt;</w:t>
      </w:r>
    </w:p>
    <w:p w14:paraId="0877AFF2" w14:textId="77777777" w:rsidR="000B6B36" w:rsidRPr="00DA2FA5" w:rsidRDefault="000B6B36" w:rsidP="00501DA7">
      <w:pPr>
        <w:pStyle w:val="Code"/>
      </w:pPr>
      <w:r w:rsidRPr="00DA2FA5">
        <w:t xml:space="preserve">          &lt;xs:element name="UpdateDetails" type="IdentityResponseDetails"/&gt;</w:t>
      </w:r>
    </w:p>
    <w:p w14:paraId="72A588F7" w14:textId="77777777" w:rsidR="000B6B36" w:rsidRPr="00DA2FA5" w:rsidRDefault="000B6B36" w:rsidP="00501DA7">
      <w:pPr>
        <w:pStyle w:val="Code"/>
      </w:pPr>
      <w:r w:rsidRPr="00DA2FA5">
        <w:t xml:space="preserve">        &lt;/xs:sequence&gt;</w:t>
      </w:r>
    </w:p>
    <w:p w14:paraId="53845275" w14:textId="77777777" w:rsidR="000B6B36" w:rsidRPr="00DA2FA5" w:rsidRDefault="000B6B36" w:rsidP="00501DA7">
      <w:pPr>
        <w:pStyle w:val="Code"/>
      </w:pPr>
      <w:r w:rsidRPr="00DA2FA5">
        <w:t xml:space="preserve">      &lt;/xs:extension&gt;</w:t>
      </w:r>
    </w:p>
    <w:p w14:paraId="165C2D8B" w14:textId="77777777" w:rsidR="000B6B36" w:rsidRPr="00DA2FA5" w:rsidRDefault="000B6B36" w:rsidP="00501DA7">
      <w:pPr>
        <w:pStyle w:val="Code"/>
      </w:pPr>
      <w:r w:rsidRPr="00DA2FA5">
        <w:t xml:space="preserve">    &lt;/xs:complexContent&gt;</w:t>
      </w:r>
    </w:p>
    <w:p w14:paraId="694BFB92" w14:textId="77777777" w:rsidR="000B6B36" w:rsidRPr="00DA2FA5" w:rsidRDefault="000B6B36" w:rsidP="00501DA7">
      <w:pPr>
        <w:pStyle w:val="Code"/>
      </w:pPr>
      <w:r w:rsidRPr="00DA2FA5">
        <w:t xml:space="preserve">  &lt;/xs:complexType&gt;</w:t>
      </w:r>
    </w:p>
    <w:p w14:paraId="22FEF438" w14:textId="77777777" w:rsidR="000B6B36" w:rsidRPr="00DA2FA5" w:rsidRDefault="000B6B36" w:rsidP="00501DA7">
      <w:pPr>
        <w:pStyle w:val="Code"/>
      </w:pPr>
    </w:p>
    <w:p w14:paraId="29EBDC91" w14:textId="77777777" w:rsidR="000B6B36" w:rsidRPr="00DA2FA5" w:rsidRDefault="000B6B36" w:rsidP="00501DA7">
      <w:pPr>
        <w:pStyle w:val="Code"/>
      </w:pPr>
      <w:r w:rsidRPr="00DA2FA5">
        <w:t xml:space="preserve">  &lt;xs:complexType name="IdentityAssociationUpdateAcknowledgement"&gt;</w:t>
      </w:r>
    </w:p>
    <w:p w14:paraId="58796072" w14:textId="77777777" w:rsidR="000B6B36" w:rsidRPr="00DA2FA5" w:rsidRDefault="000B6B36" w:rsidP="00501DA7">
      <w:pPr>
        <w:pStyle w:val="Code"/>
      </w:pPr>
      <w:r w:rsidRPr="00DA2FA5">
        <w:t xml:space="preserve">    &lt;xs:complexContent&gt;</w:t>
      </w:r>
    </w:p>
    <w:p w14:paraId="4375D0FA" w14:textId="77777777" w:rsidR="000B6B36" w:rsidRPr="00DA2FA5" w:rsidRDefault="000B6B36" w:rsidP="00501DA7">
      <w:pPr>
        <w:pStyle w:val="Code"/>
      </w:pPr>
      <w:r w:rsidRPr="00DA2FA5">
        <w:t xml:space="preserve">      &lt;xs:extension base="x1:X1ResponseMessage"&gt;</w:t>
      </w:r>
    </w:p>
    <w:p w14:paraId="19DEDF50" w14:textId="77777777" w:rsidR="000B6B36" w:rsidRPr="00DA2FA5" w:rsidRDefault="000B6B36" w:rsidP="00501DA7">
      <w:pPr>
        <w:pStyle w:val="Code"/>
      </w:pPr>
      <w:r w:rsidRPr="00DA2FA5">
        <w:t xml:space="preserve">        &lt;xs:sequence&gt;</w:t>
      </w:r>
    </w:p>
    <w:p w14:paraId="1629C766" w14:textId="77777777" w:rsidR="000B6B36" w:rsidRPr="00DA2FA5" w:rsidRDefault="000B6B36" w:rsidP="00501DA7">
      <w:pPr>
        <w:pStyle w:val="Code"/>
      </w:pPr>
      <w:r w:rsidRPr="00DA2FA5">
        <w:t xml:space="preserve">          &lt;xs:element name="oK" type="x1:OKAckAndComplete"/&gt;</w:t>
      </w:r>
    </w:p>
    <w:p w14:paraId="5BD34488" w14:textId="77777777" w:rsidR="000B6B36" w:rsidRPr="00DA2FA5" w:rsidRDefault="000B6B36" w:rsidP="00501DA7">
      <w:pPr>
        <w:pStyle w:val="Code"/>
      </w:pPr>
      <w:r w:rsidRPr="00DA2FA5">
        <w:t xml:space="preserve">        &lt;/xs:sequence&gt;</w:t>
      </w:r>
    </w:p>
    <w:p w14:paraId="52F90340" w14:textId="77777777" w:rsidR="000B6B36" w:rsidRPr="00DA2FA5" w:rsidRDefault="000B6B36" w:rsidP="00501DA7">
      <w:pPr>
        <w:pStyle w:val="Code"/>
      </w:pPr>
      <w:r w:rsidRPr="00DA2FA5">
        <w:t xml:space="preserve">      &lt;/xs:extension&gt;</w:t>
      </w:r>
    </w:p>
    <w:p w14:paraId="35FE9308" w14:textId="77777777" w:rsidR="000B6B36" w:rsidRPr="00DA2FA5" w:rsidRDefault="000B6B36" w:rsidP="00501DA7">
      <w:pPr>
        <w:pStyle w:val="Code"/>
      </w:pPr>
      <w:r w:rsidRPr="00DA2FA5">
        <w:t xml:space="preserve">    &lt;/xs:complexContent&gt;</w:t>
      </w:r>
    </w:p>
    <w:p w14:paraId="025B5926" w14:textId="77777777" w:rsidR="000B6B36" w:rsidRPr="00DA2FA5" w:rsidRDefault="000B6B36" w:rsidP="00501DA7">
      <w:pPr>
        <w:pStyle w:val="Code"/>
      </w:pPr>
      <w:r w:rsidRPr="00DA2FA5">
        <w:t xml:space="preserve">  &lt;/xs:complexType&gt;</w:t>
      </w:r>
    </w:p>
    <w:p w14:paraId="5EE0551F" w14:textId="400EE94F" w:rsidR="00440EB3" w:rsidRPr="00DA2FA5" w:rsidRDefault="00440EB3" w:rsidP="00501DA7">
      <w:pPr>
        <w:pStyle w:val="Code"/>
      </w:pPr>
    </w:p>
    <w:p w14:paraId="476CDB2D" w14:textId="180196D7" w:rsidR="00D52B92" w:rsidRDefault="00D52B92" w:rsidP="00501DA7">
      <w:pPr>
        <w:pStyle w:val="Code"/>
      </w:pPr>
      <w:r w:rsidRPr="00DA2FA5">
        <w:t>&lt;/xs:schema&gt;</w:t>
      </w:r>
    </w:p>
    <w:p w14:paraId="100474E6" w14:textId="77777777" w:rsidR="00501DA7" w:rsidRPr="00DA2FA5" w:rsidRDefault="00501DA7" w:rsidP="00501DA7">
      <w:pPr>
        <w:pStyle w:val="Code"/>
      </w:pPr>
    </w:p>
    <w:p w14:paraId="21CFD3D1" w14:textId="5DC2E4B4" w:rsidR="00D52B92" w:rsidRDefault="00D52B92" w:rsidP="00D52B92">
      <w:pPr>
        <w:pStyle w:val="Heading8"/>
      </w:pPr>
      <w:bookmarkStart w:id="279" w:name="_Toc113553010"/>
      <w:r w:rsidRPr="004D3578">
        <w:t xml:space="preserve">Annex </w:t>
      </w:r>
      <w:r>
        <w:t xml:space="preserve">F </w:t>
      </w:r>
      <w:r w:rsidRPr="004D3578">
        <w:t>(normative):</w:t>
      </w:r>
      <w:r w:rsidR="005A240F">
        <w:br/>
      </w:r>
      <w:r>
        <w:t>ASN.1 schema for LI_XER messages</w:t>
      </w:r>
      <w:bookmarkEnd w:id="279"/>
    </w:p>
    <w:p w14:paraId="6D669F15" w14:textId="77777777" w:rsidR="00D52B92" w:rsidRPr="00340316" w:rsidRDefault="00D52B92" w:rsidP="00501DA7">
      <w:pPr>
        <w:pStyle w:val="Code"/>
      </w:pPr>
      <w:r w:rsidRPr="00340316">
        <w:t>TS33128</w:t>
      </w:r>
      <w:r>
        <w:t>IdentityAssociation</w:t>
      </w:r>
    </w:p>
    <w:p w14:paraId="14F1EB62" w14:textId="52C66E6E" w:rsidR="00D52B92" w:rsidRDefault="00D52B92" w:rsidP="00501DA7">
      <w:pPr>
        <w:pStyle w:val="Code"/>
      </w:pPr>
      <w:r w:rsidRPr="00340316">
        <w:t>{itu-t(0) identified-organization(4) etsi(0) securityDomain(2) lawfulIntercept(2) threeGPP(4) t</w:t>
      </w:r>
      <w:r>
        <w:t>S</w:t>
      </w:r>
      <w:r w:rsidRPr="00340316">
        <w:t>33128</w:t>
      </w:r>
      <w:r>
        <w:t>IdentityAssociation</w:t>
      </w:r>
      <w:r w:rsidRPr="00340316">
        <w:t>(</w:t>
      </w:r>
      <w:r>
        <w:t>20</w:t>
      </w:r>
      <w:r w:rsidRPr="00340316">
        <w:t>) r1</w:t>
      </w:r>
      <w:r>
        <w:t>6</w:t>
      </w:r>
      <w:r w:rsidRPr="00340316">
        <w:t>(1</w:t>
      </w:r>
      <w:r>
        <w:t>6</w:t>
      </w:r>
      <w:r w:rsidRPr="00340316">
        <w:t>) version</w:t>
      </w:r>
      <w:r w:rsidR="003E74C7">
        <w:t>2</w:t>
      </w:r>
      <w:r w:rsidRPr="00340316">
        <w:t>(</w:t>
      </w:r>
      <w:r w:rsidR="003E74C7">
        <w:t>2</w:t>
      </w:r>
      <w:r w:rsidRPr="00340316">
        <w:t>)}</w:t>
      </w:r>
    </w:p>
    <w:p w14:paraId="1FDFC0BB" w14:textId="77777777" w:rsidR="00D52B92" w:rsidRDefault="00D52B92" w:rsidP="00501DA7">
      <w:pPr>
        <w:pStyle w:val="Code"/>
      </w:pPr>
    </w:p>
    <w:p w14:paraId="7EC5408B" w14:textId="77777777" w:rsidR="00D52B92" w:rsidRPr="00340316" w:rsidRDefault="00D52B92" w:rsidP="00501DA7">
      <w:pPr>
        <w:pStyle w:val="Code"/>
      </w:pPr>
    </w:p>
    <w:p w14:paraId="704A0257" w14:textId="77777777" w:rsidR="00D52B92" w:rsidRPr="00340316" w:rsidRDefault="00D52B92" w:rsidP="00501DA7">
      <w:pPr>
        <w:pStyle w:val="Code"/>
      </w:pPr>
      <w:r w:rsidRPr="00340316">
        <w:t>DEFINITIONS IMPLICIT TAGS EXTENSIBILITY IMPLIED ::=</w:t>
      </w:r>
    </w:p>
    <w:p w14:paraId="6248A888" w14:textId="77777777" w:rsidR="00D52B92" w:rsidRPr="00340316" w:rsidRDefault="00D52B92" w:rsidP="00501DA7">
      <w:pPr>
        <w:pStyle w:val="Code"/>
      </w:pPr>
    </w:p>
    <w:p w14:paraId="18765D06" w14:textId="77777777" w:rsidR="00D52B92" w:rsidRDefault="00D52B92" w:rsidP="00501DA7">
      <w:pPr>
        <w:pStyle w:val="Code"/>
      </w:pPr>
      <w:r w:rsidRPr="00340316">
        <w:t>BEGIN</w:t>
      </w:r>
    </w:p>
    <w:p w14:paraId="0FDB6D13" w14:textId="77777777" w:rsidR="00D52B92" w:rsidRDefault="00D52B92" w:rsidP="00501DA7">
      <w:pPr>
        <w:pStyle w:val="Code"/>
      </w:pPr>
    </w:p>
    <w:p w14:paraId="6FF426B9" w14:textId="521E8921" w:rsidR="00D52B92" w:rsidRPr="0043118E" w:rsidRDefault="00D52B92" w:rsidP="00501DA7">
      <w:pPr>
        <w:pStyle w:val="Code"/>
      </w:pPr>
      <w:r w:rsidRPr="0043118E">
        <w:t>t</w:t>
      </w:r>
      <w:r>
        <w:t>S</w:t>
      </w:r>
      <w:r w:rsidRPr="0043118E">
        <w:t>33128IdentityAssociationOID RELATIVE-OID ::= {threeGPP(4) t</w:t>
      </w:r>
      <w:r>
        <w:t>S</w:t>
      </w:r>
      <w:r w:rsidRPr="0043118E">
        <w:t>33128IdentityAssociation(20) r16(16) version</w:t>
      </w:r>
      <w:r w:rsidR="003E74C7">
        <w:t>2</w:t>
      </w:r>
      <w:r w:rsidRPr="0043118E">
        <w:t>(</w:t>
      </w:r>
      <w:r w:rsidR="003E74C7">
        <w:t>2</w:t>
      </w:r>
      <w:r w:rsidRPr="0043118E">
        <w:t>)}</w:t>
      </w:r>
    </w:p>
    <w:p w14:paraId="047E8996" w14:textId="77777777" w:rsidR="00D52B92" w:rsidRPr="0043118E" w:rsidRDefault="00D52B92" w:rsidP="00501DA7">
      <w:pPr>
        <w:pStyle w:val="Code"/>
      </w:pPr>
    </w:p>
    <w:p w14:paraId="0570F512" w14:textId="77777777" w:rsidR="00D52B92" w:rsidRPr="00340316" w:rsidRDefault="00D52B92" w:rsidP="00501DA7">
      <w:pPr>
        <w:pStyle w:val="Code"/>
      </w:pPr>
      <w:r w:rsidRPr="0043118E">
        <w:t>iEFRecordOID RELATIVE-OID ::= {tS33128IdentityAssociationOID iEF(1)}</w:t>
      </w:r>
    </w:p>
    <w:p w14:paraId="59766225" w14:textId="77777777" w:rsidR="00D52B92" w:rsidRDefault="00D52B92" w:rsidP="00501DA7">
      <w:pPr>
        <w:pStyle w:val="Code"/>
      </w:pPr>
    </w:p>
    <w:p w14:paraId="2D9FFE88" w14:textId="77777777" w:rsidR="00D52B92" w:rsidRDefault="00D52B92" w:rsidP="00501DA7">
      <w:pPr>
        <w:pStyle w:val="Code"/>
      </w:pPr>
      <w:r>
        <w:t>IEFMessage ::= SEQUENCE</w:t>
      </w:r>
    </w:p>
    <w:p w14:paraId="6DF4801E" w14:textId="77777777" w:rsidR="00D52B92" w:rsidRPr="00F71863" w:rsidRDefault="00D52B92" w:rsidP="00501DA7">
      <w:pPr>
        <w:pStyle w:val="Code"/>
      </w:pPr>
      <w:r>
        <w:t>{</w:t>
      </w:r>
    </w:p>
    <w:p w14:paraId="57E4017F" w14:textId="77777777" w:rsidR="00D52B92" w:rsidRDefault="00D52B92" w:rsidP="00501DA7">
      <w:pPr>
        <w:pStyle w:val="Code"/>
      </w:pPr>
      <w:r>
        <w:t xml:space="preserve">    iEFRecord</w:t>
      </w:r>
      <w:r w:rsidRPr="0043118E">
        <w:t xml:space="preserve">OID </w:t>
      </w:r>
      <w:r>
        <w:t xml:space="preserve">       </w:t>
      </w:r>
      <w:r w:rsidRPr="0043118E">
        <w:t>[</w:t>
      </w:r>
      <w:r>
        <w:t>1</w:t>
      </w:r>
      <w:r w:rsidRPr="0043118E">
        <w:t>] RELATIVE-OID,</w:t>
      </w:r>
    </w:p>
    <w:p w14:paraId="611A560D" w14:textId="77777777" w:rsidR="00D52B92" w:rsidRDefault="00D52B92" w:rsidP="00501DA7">
      <w:pPr>
        <w:pStyle w:val="Code"/>
      </w:pPr>
      <w:r>
        <w:t xml:space="preserve">    record              [2] IEFRecord</w:t>
      </w:r>
    </w:p>
    <w:p w14:paraId="4A6426A9" w14:textId="77777777" w:rsidR="00D52B92" w:rsidRDefault="00D52B92" w:rsidP="00501DA7">
      <w:pPr>
        <w:pStyle w:val="Code"/>
      </w:pPr>
      <w:r>
        <w:t>}</w:t>
      </w:r>
    </w:p>
    <w:p w14:paraId="7F2BF77C" w14:textId="77777777" w:rsidR="00D52B92" w:rsidRDefault="00D52B92" w:rsidP="00501DA7">
      <w:pPr>
        <w:pStyle w:val="Code"/>
      </w:pPr>
    </w:p>
    <w:p w14:paraId="54C244EF" w14:textId="77777777" w:rsidR="00D52B92" w:rsidRDefault="00D52B92" w:rsidP="00501DA7">
      <w:pPr>
        <w:pStyle w:val="Code"/>
      </w:pPr>
      <w:r>
        <w:t>IEFRecord ::= CHOICE</w:t>
      </w:r>
    </w:p>
    <w:p w14:paraId="3BDB6C73" w14:textId="77777777" w:rsidR="00D52B92" w:rsidRDefault="00D52B92" w:rsidP="00501DA7">
      <w:pPr>
        <w:pStyle w:val="Code"/>
      </w:pPr>
      <w:r>
        <w:t>{</w:t>
      </w:r>
    </w:p>
    <w:p w14:paraId="6BDC59A2" w14:textId="77777777" w:rsidR="00D52B92" w:rsidRDefault="00D52B92" w:rsidP="00501DA7">
      <w:pPr>
        <w:pStyle w:val="Code"/>
      </w:pPr>
      <w:r>
        <w:t xml:space="preserve">    associationRecord   [1] IEFAssociationRecord,</w:t>
      </w:r>
    </w:p>
    <w:p w14:paraId="7F677E3B" w14:textId="77777777" w:rsidR="00D52B92" w:rsidRPr="00482B87" w:rsidRDefault="00D52B92" w:rsidP="00501DA7">
      <w:pPr>
        <w:pStyle w:val="Code"/>
      </w:pPr>
      <w:r>
        <w:t xml:space="preserve">    deassociationRecord [2] IEFDeassociationRecord,</w:t>
      </w:r>
    </w:p>
    <w:p w14:paraId="40628A4E" w14:textId="77777777" w:rsidR="00D52B92" w:rsidRPr="00482B87" w:rsidRDefault="00D52B92" w:rsidP="00501DA7">
      <w:pPr>
        <w:pStyle w:val="Code"/>
      </w:pPr>
      <w:r w:rsidRPr="00482B87">
        <w:t xml:space="preserve">    keepalive           [3] IEFKeepaliveMessage,</w:t>
      </w:r>
    </w:p>
    <w:p w14:paraId="1F60A954" w14:textId="77777777" w:rsidR="00D52B92" w:rsidRDefault="00D52B92" w:rsidP="00501DA7">
      <w:pPr>
        <w:pStyle w:val="Code"/>
      </w:pPr>
      <w:r w:rsidRPr="00482B87">
        <w:t xml:space="preserve">    keepaliveResponse   [4] IEFKeepaliveMessage</w:t>
      </w:r>
    </w:p>
    <w:p w14:paraId="5A4CD0EF" w14:textId="77777777" w:rsidR="00D52B92" w:rsidRDefault="00D52B92" w:rsidP="00501DA7">
      <w:pPr>
        <w:pStyle w:val="Code"/>
      </w:pPr>
      <w:r>
        <w:t>}</w:t>
      </w:r>
    </w:p>
    <w:p w14:paraId="4FF83D5C" w14:textId="77777777" w:rsidR="00D52B92" w:rsidRDefault="00D52B92" w:rsidP="00501DA7">
      <w:pPr>
        <w:pStyle w:val="Code"/>
      </w:pPr>
    </w:p>
    <w:p w14:paraId="0156D8C7" w14:textId="77777777" w:rsidR="00D52B92" w:rsidRDefault="00D52B92" w:rsidP="00501DA7">
      <w:pPr>
        <w:pStyle w:val="Code"/>
      </w:pPr>
      <w:r>
        <w:t>IEFAssociationRecord ::= SEQUENCE</w:t>
      </w:r>
    </w:p>
    <w:p w14:paraId="7BC70269" w14:textId="77777777" w:rsidR="00D52B92" w:rsidRDefault="00D52B92" w:rsidP="00501DA7">
      <w:pPr>
        <w:pStyle w:val="Code"/>
      </w:pPr>
      <w:r>
        <w:t>{</w:t>
      </w:r>
    </w:p>
    <w:p w14:paraId="1CB47839" w14:textId="77777777" w:rsidR="00D52B92" w:rsidRDefault="00D52B92" w:rsidP="00501DA7">
      <w:pPr>
        <w:pStyle w:val="Code"/>
      </w:pPr>
      <w:r>
        <w:t xml:space="preserve">    sUPI            [1] SUPI,</w:t>
      </w:r>
    </w:p>
    <w:p w14:paraId="5274EE4F" w14:textId="77777777" w:rsidR="00D52B92" w:rsidRDefault="00D52B92" w:rsidP="00501DA7">
      <w:pPr>
        <w:pStyle w:val="Code"/>
      </w:pPr>
      <w:r>
        <w:t xml:space="preserve">    fiveGGUTI       [2] FiveGGUTI,</w:t>
      </w:r>
    </w:p>
    <w:p w14:paraId="6AE7311A" w14:textId="77777777" w:rsidR="00D52B92" w:rsidRDefault="00D52B92" w:rsidP="00501DA7">
      <w:pPr>
        <w:pStyle w:val="Code"/>
      </w:pPr>
      <w:r>
        <w:t xml:space="preserve">    timestamp       [3] GeneralizedTime,</w:t>
      </w:r>
    </w:p>
    <w:p w14:paraId="42539B92" w14:textId="77777777" w:rsidR="00D52B92" w:rsidRDefault="00D52B92" w:rsidP="00501DA7">
      <w:pPr>
        <w:pStyle w:val="Code"/>
      </w:pPr>
      <w:r>
        <w:t xml:space="preserve">    tAI             [4] TAI,</w:t>
      </w:r>
    </w:p>
    <w:p w14:paraId="1C8403E3" w14:textId="77777777" w:rsidR="00D52B92" w:rsidRDefault="00D52B92" w:rsidP="00501DA7">
      <w:pPr>
        <w:pStyle w:val="Code"/>
      </w:pPr>
      <w:r>
        <w:t xml:space="preserve">    nCGI            [5] NCGI,</w:t>
      </w:r>
    </w:p>
    <w:p w14:paraId="0F95D8C2" w14:textId="77777777" w:rsidR="00D52B92" w:rsidRDefault="00D52B92" w:rsidP="00501DA7">
      <w:pPr>
        <w:pStyle w:val="Code"/>
      </w:pPr>
      <w:r>
        <w:t xml:space="preserve">    nCGITime        [6] GeneralizedTime,</w:t>
      </w:r>
    </w:p>
    <w:p w14:paraId="02A95449" w14:textId="77777777" w:rsidR="00D52B92" w:rsidRDefault="00D52B92" w:rsidP="00501DA7">
      <w:pPr>
        <w:pStyle w:val="Code"/>
      </w:pPr>
      <w:r>
        <w:t xml:space="preserve">    sUCI            [7] SUCI OPTIONAL,</w:t>
      </w:r>
    </w:p>
    <w:p w14:paraId="351324C6" w14:textId="77777777" w:rsidR="00D52B92" w:rsidRDefault="00D52B92" w:rsidP="00501DA7">
      <w:pPr>
        <w:pStyle w:val="Code"/>
      </w:pPr>
      <w:r>
        <w:t xml:space="preserve">    pEI             [8] PEI OPTIONAL,</w:t>
      </w:r>
    </w:p>
    <w:p w14:paraId="3A7698DF" w14:textId="77777777" w:rsidR="00D52B92" w:rsidRDefault="00D52B92" w:rsidP="00501DA7">
      <w:pPr>
        <w:pStyle w:val="Code"/>
      </w:pPr>
      <w:r>
        <w:t xml:space="preserve">    fiveGSTAIList   [9] FiveGSTAIList OPTIONAL</w:t>
      </w:r>
    </w:p>
    <w:p w14:paraId="72D384CA" w14:textId="77777777" w:rsidR="00D52B92" w:rsidRDefault="00D52B92" w:rsidP="00501DA7">
      <w:pPr>
        <w:pStyle w:val="Code"/>
      </w:pPr>
      <w:r>
        <w:t>}</w:t>
      </w:r>
    </w:p>
    <w:p w14:paraId="379A3B29" w14:textId="77777777" w:rsidR="00D52B92" w:rsidRDefault="00D52B92" w:rsidP="00501DA7">
      <w:pPr>
        <w:pStyle w:val="Code"/>
      </w:pPr>
    </w:p>
    <w:p w14:paraId="32DC5E73" w14:textId="77777777" w:rsidR="00D52B92" w:rsidRDefault="00D52B92" w:rsidP="00501DA7">
      <w:pPr>
        <w:pStyle w:val="Code"/>
      </w:pPr>
      <w:r>
        <w:t>IEFDeassociationRecord ::= SEQUENCE</w:t>
      </w:r>
    </w:p>
    <w:p w14:paraId="4B20315A" w14:textId="77777777" w:rsidR="00D52B92" w:rsidRDefault="00D52B92" w:rsidP="00501DA7">
      <w:pPr>
        <w:pStyle w:val="Code"/>
      </w:pPr>
      <w:r>
        <w:t>{</w:t>
      </w:r>
    </w:p>
    <w:p w14:paraId="2D121FCA" w14:textId="77777777" w:rsidR="00D52B92" w:rsidRDefault="00D52B92" w:rsidP="00501DA7">
      <w:pPr>
        <w:pStyle w:val="Code"/>
      </w:pPr>
      <w:r>
        <w:t xml:space="preserve">    sUPI            [1] SUPI,</w:t>
      </w:r>
    </w:p>
    <w:p w14:paraId="2B5A56E9" w14:textId="77777777" w:rsidR="00D52B92" w:rsidRDefault="00D52B92" w:rsidP="00501DA7">
      <w:pPr>
        <w:pStyle w:val="Code"/>
      </w:pPr>
      <w:r>
        <w:t xml:space="preserve">    fiveGGUTI       [2] FiveGGUTI,</w:t>
      </w:r>
    </w:p>
    <w:p w14:paraId="43C4E9E8" w14:textId="77777777" w:rsidR="00D52B92" w:rsidRDefault="00D52B92" w:rsidP="00501DA7">
      <w:pPr>
        <w:pStyle w:val="Code"/>
      </w:pPr>
      <w:r>
        <w:t xml:space="preserve">    timestamp       [3] GeneralizedTime,</w:t>
      </w:r>
    </w:p>
    <w:p w14:paraId="744E4B22" w14:textId="77777777" w:rsidR="00D52B92" w:rsidRDefault="00D52B92" w:rsidP="00501DA7">
      <w:pPr>
        <w:pStyle w:val="Code"/>
      </w:pPr>
      <w:r>
        <w:t xml:space="preserve">    nCGI            [4] NCGI,</w:t>
      </w:r>
    </w:p>
    <w:p w14:paraId="7AA56018" w14:textId="77777777" w:rsidR="00D52B92" w:rsidRDefault="00D52B92" w:rsidP="00501DA7">
      <w:pPr>
        <w:pStyle w:val="Code"/>
      </w:pPr>
      <w:r>
        <w:t xml:space="preserve">    nCGITime        [5] GeneralizedTime</w:t>
      </w:r>
    </w:p>
    <w:p w14:paraId="35646597" w14:textId="77777777" w:rsidR="00D52B92" w:rsidRDefault="00D52B92" w:rsidP="00501DA7">
      <w:pPr>
        <w:pStyle w:val="Code"/>
      </w:pPr>
      <w:r>
        <w:t>}</w:t>
      </w:r>
    </w:p>
    <w:p w14:paraId="679A28D8" w14:textId="77777777" w:rsidR="00D52B92" w:rsidRDefault="00D52B92" w:rsidP="00501DA7">
      <w:pPr>
        <w:pStyle w:val="Code"/>
      </w:pPr>
    </w:p>
    <w:p w14:paraId="201DE241" w14:textId="77777777" w:rsidR="00D52B92" w:rsidRPr="00482B87" w:rsidRDefault="00D52B92" w:rsidP="00501DA7">
      <w:pPr>
        <w:pStyle w:val="Code"/>
      </w:pPr>
      <w:r w:rsidRPr="00482B87">
        <w:t>IEFKeepaliveMessage ::= SEQUENCE</w:t>
      </w:r>
    </w:p>
    <w:p w14:paraId="357D8DCA" w14:textId="77777777" w:rsidR="00D52B92" w:rsidRPr="00482B87" w:rsidRDefault="00D52B92" w:rsidP="00501DA7">
      <w:pPr>
        <w:pStyle w:val="Code"/>
      </w:pPr>
      <w:r w:rsidRPr="00482B87">
        <w:t>{</w:t>
      </w:r>
    </w:p>
    <w:p w14:paraId="2CB53E60" w14:textId="77777777" w:rsidR="00D52B92" w:rsidRPr="00482B87" w:rsidRDefault="00D52B92" w:rsidP="00501DA7">
      <w:pPr>
        <w:pStyle w:val="Code"/>
      </w:pPr>
      <w:r w:rsidRPr="00482B87">
        <w:t xml:space="preserve">    sequenceNumber  [1] INTEGER</w:t>
      </w:r>
    </w:p>
    <w:p w14:paraId="24FB325A" w14:textId="6D58569A" w:rsidR="00D52B92" w:rsidRDefault="00D52B92" w:rsidP="00501DA7">
      <w:pPr>
        <w:pStyle w:val="Code"/>
      </w:pPr>
      <w:r w:rsidRPr="00482B87">
        <w:t>}</w:t>
      </w:r>
    </w:p>
    <w:p w14:paraId="53C766C2" w14:textId="77777777" w:rsidR="00D52B92" w:rsidRDefault="00D52B92" w:rsidP="00501DA7">
      <w:pPr>
        <w:pStyle w:val="Code"/>
      </w:pPr>
    </w:p>
    <w:p w14:paraId="23BE05EE" w14:textId="5F5F8EB2" w:rsidR="00D52B92" w:rsidRDefault="00D52B92" w:rsidP="00501DA7">
      <w:pPr>
        <w:pStyle w:val="Code"/>
      </w:pPr>
      <w:r>
        <w:t>FiveGGUTI ::= OCTET STRING (SIZE(1</w:t>
      </w:r>
      <w:r w:rsidR="00C63F04">
        <w:t>0</w:t>
      </w:r>
      <w:r>
        <w:t>))</w:t>
      </w:r>
    </w:p>
    <w:p w14:paraId="4BF6530D" w14:textId="77777777" w:rsidR="00D52B92" w:rsidRDefault="00D52B92" w:rsidP="00501DA7">
      <w:pPr>
        <w:pStyle w:val="Code"/>
      </w:pPr>
    </w:p>
    <w:p w14:paraId="43DD0086" w14:textId="77777777" w:rsidR="00D52B92" w:rsidRDefault="00D52B92" w:rsidP="00501DA7">
      <w:pPr>
        <w:pStyle w:val="Code"/>
      </w:pPr>
      <w:r>
        <w:t>NCGI ::= SEQUENCE</w:t>
      </w:r>
    </w:p>
    <w:p w14:paraId="1069F69D" w14:textId="77777777" w:rsidR="00D52B92" w:rsidRDefault="00D52B92" w:rsidP="00501DA7">
      <w:pPr>
        <w:pStyle w:val="Code"/>
      </w:pPr>
      <w:r>
        <w:t>{</w:t>
      </w:r>
    </w:p>
    <w:p w14:paraId="4C26A805" w14:textId="77777777" w:rsidR="00D52B92" w:rsidRDefault="00D52B92" w:rsidP="00501DA7">
      <w:pPr>
        <w:pStyle w:val="Code"/>
      </w:pPr>
      <w:r>
        <w:t xml:space="preserve">    pLMNID [1] PLMNID,</w:t>
      </w:r>
    </w:p>
    <w:p w14:paraId="0208B07F" w14:textId="77777777" w:rsidR="00D52B92" w:rsidRDefault="00D52B92" w:rsidP="00501DA7">
      <w:pPr>
        <w:pStyle w:val="Code"/>
      </w:pPr>
      <w:r>
        <w:t xml:space="preserve">    nCI [2] NCI</w:t>
      </w:r>
    </w:p>
    <w:p w14:paraId="2267A219" w14:textId="77777777" w:rsidR="00D52B92" w:rsidRDefault="00D52B92" w:rsidP="00501DA7">
      <w:pPr>
        <w:pStyle w:val="Code"/>
      </w:pPr>
      <w:r>
        <w:t>}</w:t>
      </w:r>
    </w:p>
    <w:p w14:paraId="7CC26821" w14:textId="77777777" w:rsidR="00D52B92" w:rsidRDefault="00D52B92" w:rsidP="00501DA7">
      <w:pPr>
        <w:pStyle w:val="Code"/>
      </w:pPr>
    </w:p>
    <w:p w14:paraId="4921C308" w14:textId="77777777" w:rsidR="00D52B92" w:rsidRDefault="00D52B92" w:rsidP="00501DA7">
      <w:pPr>
        <w:pStyle w:val="Code"/>
      </w:pPr>
      <w:r>
        <w:t>PLMNID ::= OCTET STRING (SIZE(3))</w:t>
      </w:r>
    </w:p>
    <w:p w14:paraId="2F43EC4A" w14:textId="77777777" w:rsidR="00D52B92" w:rsidRDefault="00D52B92" w:rsidP="00501DA7">
      <w:pPr>
        <w:pStyle w:val="Code"/>
      </w:pPr>
    </w:p>
    <w:p w14:paraId="5BCC9950" w14:textId="77777777" w:rsidR="00D52B92" w:rsidRDefault="00D52B92" w:rsidP="00501DA7">
      <w:pPr>
        <w:pStyle w:val="Code"/>
      </w:pPr>
      <w:r>
        <w:t>NCI ::= BIT STRING (SIZE(36))</w:t>
      </w:r>
    </w:p>
    <w:p w14:paraId="53228860" w14:textId="77777777" w:rsidR="00D52B92" w:rsidRDefault="00D52B92" w:rsidP="00501DA7">
      <w:pPr>
        <w:pStyle w:val="Code"/>
      </w:pPr>
    </w:p>
    <w:p w14:paraId="6ED69D72" w14:textId="77777777" w:rsidR="00D52B92" w:rsidRDefault="00D52B92" w:rsidP="00501DA7">
      <w:pPr>
        <w:pStyle w:val="Code"/>
      </w:pPr>
      <w:r>
        <w:t>TAI ::= OCTET STRING (SIZE(6))</w:t>
      </w:r>
    </w:p>
    <w:p w14:paraId="3A62FEB3" w14:textId="77777777" w:rsidR="00D52B92" w:rsidRDefault="00D52B92" w:rsidP="00501DA7">
      <w:pPr>
        <w:pStyle w:val="Code"/>
      </w:pPr>
    </w:p>
    <w:p w14:paraId="02D1DC3E" w14:textId="77777777" w:rsidR="00D52B92" w:rsidRPr="008B7D12" w:rsidRDefault="00D52B92" w:rsidP="00501DA7">
      <w:pPr>
        <w:pStyle w:val="Code"/>
      </w:pPr>
      <w:r w:rsidRPr="008B7D12">
        <w:t>SUPI ::= CHOICE</w:t>
      </w:r>
    </w:p>
    <w:p w14:paraId="47FAE760" w14:textId="77777777" w:rsidR="00D52B92" w:rsidRPr="00340316" w:rsidRDefault="00D52B92" w:rsidP="00501DA7">
      <w:pPr>
        <w:pStyle w:val="Code"/>
      </w:pPr>
      <w:r w:rsidRPr="00020C2C">
        <w:t>{</w:t>
      </w:r>
    </w:p>
    <w:p w14:paraId="7F8B3832" w14:textId="77777777" w:rsidR="00D52B92" w:rsidRPr="008B7D12" w:rsidRDefault="00D52B92" w:rsidP="00501DA7">
      <w:pPr>
        <w:pStyle w:val="Code"/>
      </w:pPr>
      <w:r w:rsidRPr="00D50CE3">
        <w:t xml:space="preserve">    iMS</w:t>
      </w:r>
      <w:r w:rsidRPr="008B7D12">
        <w:t>I        [1] IMSI,</w:t>
      </w:r>
    </w:p>
    <w:p w14:paraId="1AF7E3B5" w14:textId="77777777" w:rsidR="00D52B92" w:rsidRPr="002713AE" w:rsidRDefault="00D52B92" w:rsidP="00501DA7">
      <w:pPr>
        <w:pStyle w:val="Code"/>
      </w:pPr>
      <w:r w:rsidRPr="002713AE">
        <w:t xml:space="preserve">    nAI         [2] NAI</w:t>
      </w:r>
    </w:p>
    <w:p w14:paraId="32E74EE0" w14:textId="77777777" w:rsidR="00D52B92" w:rsidRPr="00340316" w:rsidRDefault="00D52B92" w:rsidP="00501DA7">
      <w:pPr>
        <w:pStyle w:val="Code"/>
      </w:pPr>
      <w:r w:rsidRPr="00020C2C">
        <w:t>}</w:t>
      </w:r>
    </w:p>
    <w:p w14:paraId="6EC9C316" w14:textId="77777777" w:rsidR="00D52B92" w:rsidRDefault="00D52B92" w:rsidP="00501DA7">
      <w:pPr>
        <w:pStyle w:val="Code"/>
      </w:pPr>
    </w:p>
    <w:p w14:paraId="4D4E096B" w14:textId="77777777" w:rsidR="00D52B92" w:rsidRDefault="00D52B92" w:rsidP="00501DA7">
      <w:pPr>
        <w:pStyle w:val="Code"/>
      </w:pPr>
      <w:r w:rsidRPr="00340316">
        <w:t>IMSI ::= NumericString (SIZE(6..15))</w:t>
      </w:r>
    </w:p>
    <w:p w14:paraId="45CC3366" w14:textId="77777777" w:rsidR="00D52B92" w:rsidRPr="00340316" w:rsidRDefault="00D52B92" w:rsidP="00501DA7">
      <w:pPr>
        <w:pStyle w:val="Code"/>
      </w:pPr>
    </w:p>
    <w:p w14:paraId="45DCAE9D" w14:textId="77777777" w:rsidR="00D52B92" w:rsidRDefault="00D52B92" w:rsidP="00501DA7">
      <w:pPr>
        <w:pStyle w:val="Code"/>
      </w:pPr>
      <w:r w:rsidRPr="008618B7">
        <w:t>NAI ::= UTF8String</w:t>
      </w:r>
    </w:p>
    <w:p w14:paraId="3E239FB7" w14:textId="77777777" w:rsidR="00D52B92" w:rsidRDefault="00D52B92" w:rsidP="00501DA7">
      <w:pPr>
        <w:pStyle w:val="Code"/>
      </w:pPr>
    </w:p>
    <w:p w14:paraId="77B311C9" w14:textId="77777777" w:rsidR="00D52B92" w:rsidRDefault="00D52B92" w:rsidP="00501DA7">
      <w:pPr>
        <w:pStyle w:val="Code"/>
      </w:pPr>
      <w:r>
        <w:t>FiveGSTAIList ::= SEQUENCE OF TAI</w:t>
      </w:r>
    </w:p>
    <w:p w14:paraId="2BBE31D9" w14:textId="77777777" w:rsidR="00D52B92" w:rsidRPr="00340316" w:rsidRDefault="00D52B92" w:rsidP="00501DA7">
      <w:pPr>
        <w:pStyle w:val="Code"/>
      </w:pPr>
    </w:p>
    <w:p w14:paraId="3A8B25FA" w14:textId="77777777" w:rsidR="00D52B92" w:rsidRDefault="00D52B92" w:rsidP="00501DA7">
      <w:pPr>
        <w:pStyle w:val="Code"/>
      </w:pPr>
      <w:r>
        <w:t>PEI ::= CHOICE</w:t>
      </w:r>
    </w:p>
    <w:p w14:paraId="073CC0FD" w14:textId="77777777" w:rsidR="00D52B92" w:rsidRDefault="00D52B92" w:rsidP="00501DA7">
      <w:pPr>
        <w:pStyle w:val="Code"/>
      </w:pPr>
      <w:r>
        <w:t>{</w:t>
      </w:r>
    </w:p>
    <w:p w14:paraId="40C4633B" w14:textId="77777777" w:rsidR="00D52B92" w:rsidRDefault="00D52B92" w:rsidP="00501DA7">
      <w:pPr>
        <w:pStyle w:val="Code"/>
      </w:pPr>
      <w:r>
        <w:t xml:space="preserve">    iMEI        [1] IMEI,</w:t>
      </w:r>
    </w:p>
    <w:p w14:paraId="491FA68D" w14:textId="77777777" w:rsidR="00D52B92" w:rsidRDefault="00D52B92" w:rsidP="00501DA7">
      <w:pPr>
        <w:pStyle w:val="Code"/>
      </w:pPr>
      <w:r>
        <w:t xml:space="preserve">    iMEISV      [2] IMEISV,</w:t>
      </w:r>
    </w:p>
    <w:p w14:paraId="5E453A13" w14:textId="77777777" w:rsidR="00D52B92" w:rsidRDefault="00D52B92" w:rsidP="00501DA7">
      <w:pPr>
        <w:pStyle w:val="Code"/>
      </w:pPr>
      <w:r>
        <w:t xml:space="preserve">    mACAddress  [3] MACAddress,</w:t>
      </w:r>
    </w:p>
    <w:p w14:paraId="20D1D65A" w14:textId="77777777" w:rsidR="00D52B92" w:rsidRDefault="00D52B92" w:rsidP="00501DA7">
      <w:pPr>
        <w:pStyle w:val="Code"/>
      </w:pPr>
      <w:r>
        <w:t xml:space="preserve">    eUI64       [4] EUI64</w:t>
      </w:r>
      <w:r>
        <w:br/>
        <w:t>}</w:t>
      </w:r>
    </w:p>
    <w:p w14:paraId="2D19004E" w14:textId="77777777" w:rsidR="00D52B92" w:rsidRDefault="00D52B92" w:rsidP="00501DA7">
      <w:pPr>
        <w:pStyle w:val="Code"/>
      </w:pPr>
    </w:p>
    <w:p w14:paraId="332D805C" w14:textId="77777777" w:rsidR="00D52B92" w:rsidRPr="00D974A3" w:rsidRDefault="00D52B92" w:rsidP="00501DA7">
      <w:pPr>
        <w:pStyle w:val="Code"/>
      </w:pPr>
      <w:r w:rsidRPr="00D974A3">
        <w:t>IMEI ::= NumericString (SIZE(14))</w:t>
      </w:r>
    </w:p>
    <w:p w14:paraId="73A222F5" w14:textId="77777777" w:rsidR="00D52B92" w:rsidRPr="008618B7" w:rsidRDefault="00D52B92" w:rsidP="00501DA7">
      <w:pPr>
        <w:pStyle w:val="Code"/>
      </w:pPr>
    </w:p>
    <w:p w14:paraId="2E241388" w14:textId="77777777" w:rsidR="00D52B92" w:rsidRDefault="00D52B92" w:rsidP="00501DA7">
      <w:pPr>
        <w:pStyle w:val="Code"/>
      </w:pPr>
      <w:r w:rsidRPr="005A2448">
        <w:t>IMEISV ::= NumericString (SIZE(16))</w:t>
      </w:r>
    </w:p>
    <w:p w14:paraId="390E0C11" w14:textId="77777777" w:rsidR="00D52B92" w:rsidRDefault="00D52B92" w:rsidP="00501DA7">
      <w:pPr>
        <w:pStyle w:val="Code"/>
      </w:pPr>
    </w:p>
    <w:p w14:paraId="6AF1C2D6" w14:textId="77777777" w:rsidR="00D52B92" w:rsidRDefault="00D52B92" w:rsidP="00501DA7">
      <w:pPr>
        <w:pStyle w:val="Code"/>
      </w:pPr>
      <w:r>
        <w:t>MACAddress ::= OCTET STRING (SIZE(6))</w:t>
      </w:r>
    </w:p>
    <w:p w14:paraId="57CC83B4" w14:textId="77777777" w:rsidR="00D52B92" w:rsidRDefault="00D52B92" w:rsidP="00501DA7">
      <w:pPr>
        <w:pStyle w:val="Code"/>
      </w:pPr>
    </w:p>
    <w:p w14:paraId="5BE562E3" w14:textId="77777777" w:rsidR="00D52B92" w:rsidRDefault="00D52B92" w:rsidP="00501DA7">
      <w:pPr>
        <w:pStyle w:val="Code"/>
      </w:pPr>
      <w:r>
        <w:t>EUI64 ::= OCTET STRING (SIZE(8))</w:t>
      </w:r>
    </w:p>
    <w:p w14:paraId="0A0F77C8" w14:textId="77777777" w:rsidR="00D52B92" w:rsidRDefault="00D52B92" w:rsidP="00501DA7">
      <w:pPr>
        <w:pStyle w:val="Code"/>
      </w:pPr>
    </w:p>
    <w:p w14:paraId="0E72FAEB" w14:textId="77777777" w:rsidR="00D52B92" w:rsidRDefault="00D52B92" w:rsidP="00501DA7">
      <w:pPr>
        <w:pStyle w:val="Code"/>
      </w:pPr>
      <w:r>
        <w:t>SUCI ::= OCTET STRING (SIZE(8..3008))</w:t>
      </w:r>
    </w:p>
    <w:p w14:paraId="6C10B2E1" w14:textId="77777777" w:rsidR="00D52B92" w:rsidRDefault="00D52B92" w:rsidP="00501DA7">
      <w:pPr>
        <w:pStyle w:val="Code"/>
      </w:pPr>
    </w:p>
    <w:p w14:paraId="62B704DE" w14:textId="77777777" w:rsidR="00D52B92" w:rsidRDefault="00D52B92" w:rsidP="00501DA7">
      <w:pPr>
        <w:pStyle w:val="Code"/>
      </w:pPr>
    </w:p>
    <w:p w14:paraId="2242A8BE" w14:textId="624E07EE" w:rsidR="00D52B92" w:rsidRDefault="00D52B92" w:rsidP="00501DA7">
      <w:pPr>
        <w:pStyle w:val="Code"/>
      </w:pPr>
      <w:r>
        <w:t>END</w:t>
      </w:r>
    </w:p>
    <w:p w14:paraId="66931059" w14:textId="77777777" w:rsidR="00DA2D41" w:rsidRPr="00D35900" w:rsidRDefault="00DA2D41" w:rsidP="00501DA7">
      <w:pPr>
        <w:pStyle w:val="Code"/>
      </w:pPr>
    </w:p>
    <w:p w14:paraId="06BCD1D5" w14:textId="77777777" w:rsidR="00801710" w:rsidRDefault="00801710" w:rsidP="00801710">
      <w:pPr>
        <w:pStyle w:val="Heading8"/>
      </w:pPr>
      <w:bookmarkStart w:id="280" w:name="_Toc113553011"/>
      <w:r w:rsidRPr="004D3578">
        <w:t xml:space="preserve">Annex </w:t>
      </w:r>
      <w:r>
        <w:t>G</w:t>
      </w:r>
      <w:r w:rsidRPr="004D3578">
        <w:t xml:space="preserve"> (normative):</w:t>
      </w:r>
      <w:r>
        <w:t xml:space="preserve"> XSD Schema for State Transfers</w:t>
      </w:r>
      <w:bookmarkEnd w:id="280"/>
    </w:p>
    <w:p w14:paraId="14CA95C0" w14:textId="18FE5A07" w:rsidR="00801710" w:rsidRPr="00D516DB" w:rsidRDefault="00801710" w:rsidP="00D516DB">
      <w:pPr>
        <w:pStyle w:val="Code"/>
      </w:pPr>
      <w:r w:rsidRPr="00D516DB">
        <w:t>&lt;?xml</w:t>
      </w:r>
      <w:r w:rsidR="00914DB8" w:rsidRPr="00D516DB">
        <w:t xml:space="preserve"> </w:t>
      </w:r>
      <w:r w:rsidRPr="00D516DB">
        <w:t>version="1.0"</w:t>
      </w:r>
      <w:r w:rsidR="00914DB8" w:rsidRPr="00D516DB">
        <w:t xml:space="preserve"> </w:t>
      </w:r>
      <w:r w:rsidRPr="00D516DB">
        <w:t>encoding="utf-8"?&gt;</w:t>
      </w:r>
    </w:p>
    <w:p w14:paraId="3ADF9129" w14:textId="2D4CCDB2" w:rsidR="00801710" w:rsidRPr="00D516DB" w:rsidRDefault="00801710" w:rsidP="00D516DB">
      <w:pPr>
        <w:pStyle w:val="Code"/>
      </w:pPr>
      <w:r w:rsidRPr="00D516DB">
        <w:t>&lt;xs:schema</w:t>
      </w:r>
      <w:r w:rsidR="00914DB8" w:rsidRPr="00D516DB">
        <w:t xml:space="preserve"> </w:t>
      </w:r>
      <w:r w:rsidRPr="00D516DB">
        <w:t>xmlns:xs="http://www.w3.org/2001/XMLSchema"</w:t>
      </w:r>
    </w:p>
    <w:p w14:paraId="2DD0A464" w14:textId="3B3D6560" w:rsidR="00801710" w:rsidRPr="00D516DB" w:rsidRDefault="008956D7" w:rsidP="00D516DB">
      <w:pPr>
        <w:pStyle w:val="Code"/>
      </w:pPr>
      <w:r w:rsidRPr="00D516DB">
        <w:t xml:space="preserve">           </w:t>
      </w:r>
      <w:r w:rsidR="00801710" w:rsidRPr="00D516DB">
        <w:t>xmlns:etsiX1="http://uri.etsi.org/03221/X1/2017/10"</w:t>
      </w:r>
    </w:p>
    <w:p w14:paraId="383F69A5" w14:textId="27BD4EA6" w:rsidR="00801710" w:rsidRPr="00D516DB" w:rsidRDefault="008956D7" w:rsidP="00D516DB">
      <w:pPr>
        <w:pStyle w:val="Code"/>
      </w:pPr>
      <w:r w:rsidRPr="00D516DB">
        <w:t xml:space="preserve">           </w:t>
      </w:r>
      <w:r w:rsidR="00801710" w:rsidRPr="00D516DB">
        <w:t>xmlns="urn:3GPP:ns:li:3GPPStateTransfer:r16:v1"</w:t>
      </w:r>
    </w:p>
    <w:p w14:paraId="73C4A632" w14:textId="139FC54E" w:rsidR="00801710" w:rsidRPr="00D516DB" w:rsidRDefault="00BE7E94" w:rsidP="00D516DB">
      <w:pPr>
        <w:pStyle w:val="Code"/>
      </w:pPr>
      <w:r w:rsidRPr="00D516DB">
        <w:t xml:space="preserve">           </w:t>
      </w:r>
      <w:r w:rsidR="00801710" w:rsidRPr="00D516DB">
        <w:t>targetNamespace="urn:3GPP:ns:li:3GPPStateTransfer:r16:v1"</w:t>
      </w:r>
    </w:p>
    <w:p w14:paraId="5A28C266" w14:textId="3377A310" w:rsidR="00801710" w:rsidRPr="00D516DB" w:rsidRDefault="00BE7E94" w:rsidP="00D516DB">
      <w:pPr>
        <w:pStyle w:val="Code"/>
      </w:pPr>
      <w:r w:rsidRPr="00D516DB">
        <w:t xml:space="preserve">           </w:t>
      </w:r>
      <w:r w:rsidR="00801710" w:rsidRPr="00D516DB">
        <w:t>elementFormDefault="qualified"&gt;</w:t>
      </w:r>
    </w:p>
    <w:p w14:paraId="68B6B52B" w14:textId="77777777" w:rsidR="00801710" w:rsidRPr="00D516DB" w:rsidRDefault="00801710" w:rsidP="00D516DB">
      <w:pPr>
        <w:pStyle w:val="Code"/>
      </w:pPr>
    </w:p>
    <w:p w14:paraId="445124F6" w14:textId="6A406377" w:rsidR="00801710" w:rsidRPr="00D516DB" w:rsidRDefault="00BE7E94" w:rsidP="00D516DB">
      <w:pPr>
        <w:pStyle w:val="Code"/>
      </w:pPr>
      <w:r w:rsidRPr="00D516DB">
        <w:t xml:space="preserve">  </w:t>
      </w:r>
      <w:r w:rsidR="00801710" w:rsidRPr="00D516DB">
        <w:t>&lt;xs:import</w:t>
      </w:r>
      <w:r w:rsidR="00914DB8" w:rsidRPr="00D516DB">
        <w:t xml:space="preserve"> </w:t>
      </w:r>
      <w:r w:rsidR="00801710" w:rsidRPr="00D516DB">
        <w:t>namespace="http://uri.etsi.org/03221/X1/2017/10"/&gt;</w:t>
      </w:r>
    </w:p>
    <w:p w14:paraId="7803D23F" w14:textId="77777777" w:rsidR="00801710" w:rsidRPr="00D516DB" w:rsidRDefault="00801710" w:rsidP="00D516DB">
      <w:pPr>
        <w:pStyle w:val="Code"/>
      </w:pPr>
    </w:p>
    <w:p w14:paraId="45A5B5C5" w14:textId="2CF95850"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name="TFLIState"</w:t>
      </w:r>
      <w:r w:rsidR="00914DB8" w:rsidRPr="00D516DB">
        <w:t xml:space="preserve"> </w:t>
      </w:r>
      <w:r w:rsidR="00801710" w:rsidRPr="00D516DB">
        <w:t>type="TFLIState"&gt;&lt;/xs:element&gt;</w:t>
      </w:r>
    </w:p>
    <w:p w14:paraId="013B1C37" w14:textId="596AB5B2" w:rsidR="00801710" w:rsidRPr="00D516DB" w:rsidRDefault="00914DB8" w:rsidP="00D516DB">
      <w:pPr>
        <w:pStyle w:val="Code"/>
      </w:pPr>
      <w:r w:rsidRPr="00D516DB">
        <w:t xml:space="preserve">  </w:t>
      </w:r>
      <w:r w:rsidR="00801710" w:rsidRPr="00D516DB">
        <w:t>&lt;xs:complexType</w:t>
      </w:r>
      <w:r w:rsidRPr="00D516DB">
        <w:t xml:space="preserve"> </w:t>
      </w:r>
      <w:r w:rsidR="00801710" w:rsidRPr="00D516DB">
        <w:t>name="TFLIState"&gt;</w:t>
      </w:r>
    </w:p>
    <w:p w14:paraId="53B60EB2" w14:textId="5F62B2DB" w:rsidR="00801710" w:rsidRPr="00D516DB" w:rsidRDefault="00BE7E94" w:rsidP="00D516DB">
      <w:pPr>
        <w:pStyle w:val="Code"/>
      </w:pPr>
      <w:r w:rsidRPr="00D516DB">
        <w:t xml:space="preserve">    </w:t>
      </w:r>
      <w:r w:rsidR="00801710" w:rsidRPr="00D516DB">
        <w:t>&lt;xs:sequence&gt;</w:t>
      </w:r>
    </w:p>
    <w:p w14:paraId="0A5E9CA8" w14:textId="68C76CC0"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name="PDUSessionID"</w:t>
      </w:r>
      <w:r w:rsidR="00914DB8" w:rsidRPr="00D516DB">
        <w:t xml:space="preserve"> </w:t>
      </w:r>
      <w:r w:rsidR="00801710" w:rsidRPr="00D516DB">
        <w:t>type="PDUSessionID"&gt;&lt;/xs:element&gt;</w:t>
      </w:r>
    </w:p>
    <w:p w14:paraId="6AAC9DBD" w14:textId="47D2E41A" w:rsidR="00801710" w:rsidRPr="00D516DB" w:rsidRDefault="00914DB8" w:rsidP="00D516DB">
      <w:pPr>
        <w:pStyle w:val="Code"/>
      </w:pPr>
      <w:r w:rsidRPr="00D516DB">
        <w:t xml:space="preserve">      </w:t>
      </w:r>
      <w:r w:rsidR="00801710" w:rsidRPr="00D516DB">
        <w:t>&lt;xs:element</w:t>
      </w:r>
      <w:r w:rsidRPr="00D516DB">
        <w:t xml:space="preserve"> </w:t>
      </w:r>
      <w:r w:rsidR="00801710" w:rsidRPr="00D516DB">
        <w:t>name="XID"</w:t>
      </w:r>
      <w:r w:rsidRPr="00D516DB">
        <w:t xml:space="preserve"> </w:t>
      </w:r>
      <w:r w:rsidR="00801710" w:rsidRPr="00D516DB">
        <w:t>type="etsiX1:XId"&gt;&lt;/xs:element&gt;</w:t>
      </w:r>
    </w:p>
    <w:p w14:paraId="7B2C4B26" w14:textId="43978E7C" w:rsidR="00801710" w:rsidRPr="00D516DB" w:rsidRDefault="00914DB8" w:rsidP="00D516DB">
      <w:pPr>
        <w:pStyle w:val="Code"/>
      </w:pPr>
      <w:r w:rsidRPr="00D516DB">
        <w:t xml:space="preserve">      </w:t>
      </w:r>
      <w:r w:rsidR="00801710" w:rsidRPr="00D516DB">
        <w:t>&lt;xs:element</w:t>
      </w:r>
      <w:r w:rsidRPr="00D516DB">
        <w:t xml:space="preserve"> </w:t>
      </w:r>
      <w:r w:rsidR="00801710" w:rsidRPr="00D516DB">
        <w:t>name="CorrelationID"</w:t>
      </w:r>
      <w:r w:rsidRPr="00D516DB">
        <w:t xml:space="preserve"> </w:t>
      </w:r>
      <w:r w:rsidR="00801710" w:rsidRPr="00D516DB">
        <w:t>type="xs:nonNegativeInteger"&gt;&lt;/xs:element&gt;</w:t>
      </w:r>
    </w:p>
    <w:p w14:paraId="6D4BFBCB" w14:textId="5A01D4A8" w:rsidR="00801710" w:rsidRPr="00D516DB" w:rsidRDefault="00914DB8" w:rsidP="00D516DB">
      <w:pPr>
        <w:pStyle w:val="Code"/>
      </w:pPr>
      <w:r w:rsidRPr="00D516DB">
        <w:t xml:space="preserve">      </w:t>
      </w:r>
      <w:r w:rsidR="00801710" w:rsidRPr="00D516DB">
        <w:t>&lt;xs:element</w:t>
      </w:r>
      <w:r w:rsidRPr="00D516DB">
        <w:t xml:space="preserve"> </w:t>
      </w:r>
      <w:r w:rsidR="00801710" w:rsidRPr="00D516DB">
        <w:t>name="TriggeredTasks"</w:t>
      </w:r>
      <w:r w:rsidRPr="00D516DB">
        <w:t xml:space="preserve"> </w:t>
      </w:r>
      <w:r w:rsidR="00801710" w:rsidRPr="00D516DB">
        <w:t>type="ListOfTriggeredTasks"&gt;&lt;/xs:element&gt;</w:t>
      </w:r>
    </w:p>
    <w:p w14:paraId="170798DA" w14:textId="27019F1D" w:rsidR="00801710" w:rsidRPr="00D516DB" w:rsidRDefault="00914DB8" w:rsidP="00D516DB">
      <w:pPr>
        <w:pStyle w:val="Code"/>
      </w:pPr>
      <w:r w:rsidRPr="00D516DB">
        <w:t xml:space="preserve"> </w:t>
      </w:r>
      <w:r w:rsidR="00BE7E94" w:rsidRPr="00D516DB">
        <w:t xml:space="preserve">   </w:t>
      </w:r>
      <w:r w:rsidR="00801710" w:rsidRPr="00D516DB">
        <w:t>&lt;/xs:sequence&gt;</w:t>
      </w:r>
    </w:p>
    <w:p w14:paraId="197FB1A6" w14:textId="09BBAD74" w:rsidR="00801710" w:rsidRPr="00D516DB" w:rsidRDefault="00BE7E94" w:rsidP="00D516DB">
      <w:pPr>
        <w:pStyle w:val="Code"/>
      </w:pPr>
      <w:r w:rsidRPr="00D516DB">
        <w:t xml:space="preserve">  </w:t>
      </w:r>
      <w:r w:rsidR="00801710" w:rsidRPr="00D516DB">
        <w:t>&lt;/xs:complexType&gt;</w:t>
      </w:r>
    </w:p>
    <w:p w14:paraId="52CEE799" w14:textId="77777777" w:rsidR="00801710" w:rsidRPr="00D516DB" w:rsidRDefault="00801710" w:rsidP="00D516DB">
      <w:pPr>
        <w:pStyle w:val="Code"/>
      </w:pPr>
    </w:p>
    <w:p w14:paraId="6697BE8F" w14:textId="1BE0A0B1"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name="POILIState"</w:t>
      </w:r>
      <w:r w:rsidR="00914DB8" w:rsidRPr="00D516DB">
        <w:t xml:space="preserve"> </w:t>
      </w:r>
      <w:r w:rsidR="00801710" w:rsidRPr="00D516DB">
        <w:t>type="POILIState"&gt;&lt;/xs:element&gt;</w:t>
      </w:r>
    </w:p>
    <w:p w14:paraId="667655F4" w14:textId="3E4DB53E" w:rsidR="00801710" w:rsidRPr="00D516DB" w:rsidRDefault="00914DB8" w:rsidP="00D516DB">
      <w:pPr>
        <w:pStyle w:val="Code"/>
      </w:pPr>
      <w:r w:rsidRPr="00D516DB">
        <w:t xml:space="preserve">  </w:t>
      </w:r>
      <w:r w:rsidR="00801710" w:rsidRPr="00D516DB">
        <w:t>&lt;xs:complexType</w:t>
      </w:r>
      <w:r w:rsidRPr="00D516DB">
        <w:t xml:space="preserve"> </w:t>
      </w:r>
      <w:r w:rsidR="00801710" w:rsidRPr="00D516DB">
        <w:t>name="POILIState"&gt;</w:t>
      </w:r>
    </w:p>
    <w:p w14:paraId="64CC61F5" w14:textId="0D48CAA7" w:rsidR="00801710" w:rsidRPr="00D516DB" w:rsidRDefault="00BE7E94" w:rsidP="00D516DB">
      <w:pPr>
        <w:pStyle w:val="Code"/>
      </w:pPr>
      <w:r w:rsidRPr="00D516DB">
        <w:t xml:space="preserve">    </w:t>
      </w:r>
      <w:r w:rsidR="00801710" w:rsidRPr="00D516DB">
        <w:t>&lt;xs:sequence&gt;</w:t>
      </w:r>
    </w:p>
    <w:p w14:paraId="0FD6D890" w14:textId="1558C165"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name="PDUSessionID"</w:t>
      </w:r>
      <w:r w:rsidR="00914DB8" w:rsidRPr="00D516DB">
        <w:t xml:space="preserve"> </w:t>
      </w:r>
      <w:r w:rsidR="00801710" w:rsidRPr="00D516DB">
        <w:t>type="PDUSessionID"&gt;&lt;/xs:element&gt;</w:t>
      </w:r>
    </w:p>
    <w:p w14:paraId="403EB6A6" w14:textId="54497A37"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name="XID"</w:t>
      </w:r>
      <w:r w:rsidR="00914DB8" w:rsidRPr="00D516DB">
        <w:t xml:space="preserve"> </w:t>
      </w:r>
      <w:r w:rsidR="00801710" w:rsidRPr="00D516DB">
        <w:t>type="etsiX1:XId"&gt;&lt;/xs:element&gt;</w:t>
      </w:r>
    </w:p>
    <w:p w14:paraId="40F1C9D5" w14:textId="50A9F7E3"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name="SequenceNumber"</w:t>
      </w:r>
      <w:r w:rsidR="00914DB8" w:rsidRPr="00D516DB">
        <w:t xml:space="preserve"> </w:t>
      </w:r>
      <w:r w:rsidR="00801710" w:rsidRPr="00D516DB">
        <w:t>type="xs:unsignedInt"&gt;&lt;/xs:element&gt;</w:t>
      </w:r>
    </w:p>
    <w:p w14:paraId="16D8CDD1" w14:textId="3596B186"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name="CorrelationID"</w:t>
      </w:r>
      <w:r w:rsidR="00914DB8" w:rsidRPr="00D516DB">
        <w:t xml:space="preserve"> </w:t>
      </w:r>
      <w:r w:rsidR="00801710" w:rsidRPr="00D516DB">
        <w:t>type="xs:nonNegativeInteger"&gt;&lt;/xs:element&gt;</w:t>
      </w:r>
    </w:p>
    <w:p w14:paraId="165C91D0" w14:textId="78FB5D64" w:rsidR="00801710" w:rsidRPr="00D516DB" w:rsidRDefault="00F56EE5" w:rsidP="00D516DB">
      <w:pPr>
        <w:pStyle w:val="Code"/>
      </w:pPr>
      <w:r w:rsidRPr="00D516DB">
        <w:t xml:space="preserve">    </w:t>
      </w:r>
      <w:r w:rsidR="00801710" w:rsidRPr="00D516DB">
        <w:t>&lt;/xs:sequence&gt;</w:t>
      </w:r>
    </w:p>
    <w:p w14:paraId="78528597" w14:textId="46D6886C" w:rsidR="00801710" w:rsidRPr="00D516DB" w:rsidRDefault="00F56EE5" w:rsidP="00D516DB">
      <w:pPr>
        <w:pStyle w:val="Code"/>
      </w:pPr>
      <w:r w:rsidRPr="00D516DB">
        <w:t xml:space="preserve">  </w:t>
      </w:r>
      <w:r w:rsidR="00801710" w:rsidRPr="00D516DB">
        <w:t>&lt;/xs:complexType&gt;</w:t>
      </w:r>
    </w:p>
    <w:p w14:paraId="10DBF86E" w14:textId="77777777" w:rsidR="00801710" w:rsidRPr="00D516DB" w:rsidRDefault="00801710" w:rsidP="00D516DB">
      <w:pPr>
        <w:pStyle w:val="Code"/>
      </w:pPr>
    </w:p>
    <w:p w14:paraId="61D65020" w14:textId="37C0EEF9" w:rsidR="00801710" w:rsidRPr="00D516DB" w:rsidRDefault="00F56EE5" w:rsidP="00D516DB">
      <w:pPr>
        <w:pStyle w:val="Code"/>
      </w:pPr>
      <w:r w:rsidRPr="00D516DB">
        <w:t xml:space="preserve">  </w:t>
      </w:r>
      <w:r w:rsidR="00801710" w:rsidRPr="00D516DB">
        <w:t>&lt;xs:complexType</w:t>
      </w:r>
      <w:r w:rsidR="00914DB8" w:rsidRPr="00D516DB">
        <w:t xml:space="preserve"> </w:t>
      </w:r>
      <w:r w:rsidR="00801710" w:rsidRPr="00D516DB">
        <w:t>name="ListOfTriggeredTasks"&gt;</w:t>
      </w:r>
    </w:p>
    <w:p w14:paraId="75CCD65B" w14:textId="3C9995F6" w:rsidR="00801710" w:rsidRPr="00D516DB" w:rsidRDefault="00F56EE5" w:rsidP="00D516DB">
      <w:pPr>
        <w:pStyle w:val="Code"/>
      </w:pPr>
      <w:r w:rsidRPr="00D516DB">
        <w:t xml:space="preserve">    </w:t>
      </w:r>
      <w:r w:rsidR="00801710" w:rsidRPr="00D516DB">
        <w:t>&lt;xs:sequence&gt;</w:t>
      </w:r>
    </w:p>
    <w:p w14:paraId="4E484F21" w14:textId="40721C00" w:rsidR="00801710" w:rsidRPr="00D516DB" w:rsidRDefault="00F56EE5" w:rsidP="00D516DB">
      <w:pPr>
        <w:pStyle w:val="Code"/>
      </w:pPr>
      <w:r w:rsidRPr="00D516DB">
        <w:t xml:space="preserve">      </w:t>
      </w:r>
      <w:r w:rsidR="00801710" w:rsidRPr="00D516DB">
        <w:t>&lt;xs:element</w:t>
      </w:r>
      <w:r w:rsidR="00914DB8" w:rsidRPr="00D516DB">
        <w:t xml:space="preserve"> </w:t>
      </w:r>
      <w:r w:rsidR="00801710" w:rsidRPr="00D516DB">
        <w:t>name="TriggeredTask"</w:t>
      </w:r>
      <w:r w:rsidR="00914DB8" w:rsidRPr="00D516DB">
        <w:t xml:space="preserve"> </w:t>
      </w:r>
      <w:r w:rsidR="00801710" w:rsidRPr="00D516DB">
        <w:t>type="TriggeredTask"</w:t>
      </w:r>
      <w:r w:rsidR="00914DB8" w:rsidRPr="00D516DB">
        <w:t xml:space="preserve"> </w:t>
      </w:r>
      <w:r w:rsidR="00801710" w:rsidRPr="00D516DB">
        <w:t>minOccurs="0"</w:t>
      </w:r>
      <w:r w:rsidR="00914DB8" w:rsidRPr="00D516DB">
        <w:t xml:space="preserve"> </w:t>
      </w:r>
      <w:r w:rsidR="00801710" w:rsidRPr="00D516DB">
        <w:t>maxOccurs="unbounded"&gt;&lt;/xs:element&gt;</w:t>
      </w:r>
    </w:p>
    <w:p w14:paraId="47107862" w14:textId="43B1D25C" w:rsidR="00801710" w:rsidRPr="00D516DB" w:rsidRDefault="00F56EE5" w:rsidP="00D516DB">
      <w:pPr>
        <w:pStyle w:val="Code"/>
      </w:pPr>
      <w:r w:rsidRPr="00D516DB">
        <w:t xml:space="preserve">    </w:t>
      </w:r>
      <w:r w:rsidR="00801710" w:rsidRPr="00D516DB">
        <w:t>&lt;/xs:sequence&gt;</w:t>
      </w:r>
    </w:p>
    <w:p w14:paraId="5DE727CF" w14:textId="4F797AC6" w:rsidR="00801710" w:rsidRPr="00D516DB" w:rsidRDefault="00F56EE5" w:rsidP="00D516DB">
      <w:pPr>
        <w:pStyle w:val="Code"/>
      </w:pPr>
      <w:r w:rsidRPr="00D516DB">
        <w:t xml:space="preserve">  </w:t>
      </w:r>
      <w:r w:rsidR="00801710" w:rsidRPr="00D516DB">
        <w:t>&lt;/xs:complexType&gt;</w:t>
      </w:r>
    </w:p>
    <w:p w14:paraId="07EF12BC" w14:textId="55CAF0C5" w:rsidR="00801710" w:rsidRPr="00D516DB" w:rsidRDefault="00801710" w:rsidP="00D516DB">
      <w:pPr>
        <w:pStyle w:val="Code"/>
      </w:pPr>
    </w:p>
    <w:p w14:paraId="79AE644D" w14:textId="79D9D082" w:rsidR="00801710" w:rsidRPr="00D516DB" w:rsidRDefault="00F56EE5" w:rsidP="00D516DB">
      <w:pPr>
        <w:pStyle w:val="Code"/>
      </w:pPr>
      <w:r w:rsidRPr="00D516DB">
        <w:t xml:space="preserve">  </w:t>
      </w:r>
      <w:r w:rsidR="00801710" w:rsidRPr="00D516DB">
        <w:t>&lt;xs:complexType</w:t>
      </w:r>
      <w:r w:rsidR="00914DB8" w:rsidRPr="00D516DB">
        <w:t xml:space="preserve"> </w:t>
      </w:r>
      <w:r w:rsidR="00801710" w:rsidRPr="00D516DB">
        <w:t>name="TriggeredTask"&gt;</w:t>
      </w:r>
    </w:p>
    <w:p w14:paraId="324ACC0B" w14:textId="58E4A7A4" w:rsidR="00801710" w:rsidRPr="00D516DB" w:rsidRDefault="00F56EE5" w:rsidP="00D516DB">
      <w:pPr>
        <w:pStyle w:val="Code"/>
      </w:pPr>
      <w:r w:rsidRPr="00D516DB">
        <w:t xml:space="preserve">    </w:t>
      </w:r>
      <w:r w:rsidR="00801710" w:rsidRPr="00D516DB">
        <w:t>&lt;xs:sequence&gt;</w:t>
      </w:r>
    </w:p>
    <w:p w14:paraId="7A829563" w14:textId="163340CA"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name="XID"</w:t>
      </w:r>
      <w:r w:rsidR="00914DB8" w:rsidRPr="00D516DB">
        <w:t xml:space="preserve"> </w:t>
      </w:r>
      <w:r w:rsidR="00801710" w:rsidRPr="00D516DB">
        <w:t>type="etsiX1:XId"&gt;&lt;/xs:element&gt;</w:t>
      </w:r>
    </w:p>
    <w:p w14:paraId="7EA9FD88" w14:textId="3D41E2A9"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name="NEID"</w:t>
      </w:r>
      <w:r w:rsidR="00914DB8" w:rsidRPr="00D516DB">
        <w:t xml:space="preserve"> </w:t>
      </w:r>
      <w:r w:rsidR="00801710" w:rsidRPr="00D516DB">
        <w:t>type="etsiX1:NeIdentifier"&gt;&lt;/xs:element&gt;</w:t>
      </w:r>
    </w:p>
    <w:p w14:paraId="5A70534D" w14:textId="0E84412A" w:rsidR="00801710" w:rsidRPr="00D516DB" w:rsidRDefault="00F56EE5" w:rsidP="00D516DB">
      <w:pPr>
        <w:pStyle w:val="Code"/>
      </w:pPr>
      <w:r w:rsidRPr="00D516DB">
        <w:t xml:space="preserve">    </w:t>
      </w:r>
      <w:r w:rsidR="00801710" w:rsidRPr="00D516DB">
        <w:t>&lt;/xs:sequence&gt;</w:t>
      </w:r>
    </w:p>
    <w:p w14:paraId="2238856B" w14:textId="108E835B" w:rsidR="00801710" w:rsidRPr="00D516DB" w:rsidRDefault="00F56EE5" w:rsidP="00D516DB">
      <w:pPr>
        <w:pStyle w:val="Code"/>
      </w:pPr>
      <w:r w:rsidRPr="00D516DB">
        <w:t xml:space="preserve">  </w:t>
      </w:r>
      <w:r w:rsidR="00801710" w:rsidRPr="00D516DB">
        <w:t>&lt;/xs:complexType&gt;</w:t>
      </w:r>
    </w:p>
    <w:p w14:paraId="6D63288B" w14:textId="77777777" w:rsidR="00801710" w:rsidRPr="00D516DB" w:rsidRDefault="00801710" w:rsidP="00D516DB">
      <w:pPr>
        <w:pStyle w:val="Code"/>
      </w:pPr>
    </w:p>
    <w:p w14:paraId="10175210" w14:textId="26BF5363" w:rsidR="00801710" w:rsidRPr="00D516DB" w:rsidRDefault="00F56EE5" w:rsidP="00D516DB">
      <w:pPr>
        <w:pStyle w:val="Code"/>
      </w:pPr>
      <w:r w:rsidRPr="00D516DB">
        <w:t xml:space="preserve">  </w:t>
      </w:r>
      <w:r w:rsidR="00801710" w:rsidRPr="00D516DB">
        <w:t>&lt;xs:simpleType</w:t>
      </w:r>
      <w:r w:rsidR="00914DB8" w:rsidRPr="00D516DB">
        <w:t xml:space="preserve"> </w:t>
      </w:r>
      <w:r w:rsidR="00801710" w:rsidRPr="00D516DB">
        <w:t>name="PDUSessionID"&gt;</w:t>
      </w:r>
    </w:p>
    <w:p w14:paraId="69B3E323" w14:textId="4A8F4721" w:rsidR="00801710" w:rsidRPr="00D516DB" w:rsidRDefault="00F56EE5" w:rsidP="00D516DB">
      <w:pPr>
        <w:pStyle w:val="Code"/>
      </w:pPr>
      <w:r w:rsidRPr="00D516DB">
        <w:t xml:space="preserve">    </w:t>
      </w:r>
      <w:r w:rsidR="00801710" w:rsidRPr="00D516DB">
        <w:t>&lt;xs:restriction</w:t>
      </w:r>
      <w:r w:rsidR="00914DB8" w:rsidRPr="00D516DB">
        <w:t xml:space="preserve"> </w:t>
      </w:r>
      <w:r w:rsidR="00801710" w:rsidRPr="00D516DB">
        <w:t>base="xs:unsignedInt"&gt;</w:t>
      </w:r>
    </w:p>
    <w:p w14:paraId="351D9FD0" w14:textId="0187FA43" w:rsidR="00801710" w:rsidRPr="00D516DB" w:rsidRDefault="006339DC" w:rsidP="00D516DB">
      <w:pPr>
        <w:pStyle w:val="Code"/>
      </w:pPr>
      <w:r w:rsidRPr="00D516DB">
        <w:t xml:space="preserve">      </w:t>
      </w:r>
      <w:r w:rsidR="00801710" w:rsidRPr="00D516DB">
        <w:t>&lt;xs:minInclusive</w:t>
      </w:r>
      <w:r w:rsidR="00914DB8" w:rsidRPr="00D516DB">
        <w:t xml:space="preserve"> </w:t>
      </w:r>
      <w:r w:rsidR="00801710" w:rsidRPr="00D516DB">
        <w:t>value="0"/&gt;</w:t>
      </w:r>
    </w:p>
    <w:p w14:paraId="4C88D032" w14:textId="2A22AEE2" w:rsidR="00801710" w:rsidRPr="00D516DB" w:rsidRDefault="006339DC" w:rsidP="00D516DB">
      <w:pPr>
        <w:pStyle w:val="Code"/>
      </w:pPr>
      <w:r w:rsidRPr="00D516DB">
        <w:t xml:space="preserve">      </w:t>
      </w:r>
      <w:r w:rsidR="00801710" w:rsidRPr="00D516DB">
        <w:t>&lt;xs:maxInclusive</w:t>
      </w:r>
      <w:r w:rsidR="00914DB8" w:rsidRPr="00D516DB">
        <w:t xml:space="preserve"> </w:t>
      </w:r>
      <w:r w:rsidR="00801710" w:rsidRPr="00D516DB">
        <w:t>value="255"/&gt;</w:t>
      </w:r>
    </w:p>
    <w:p w14:paraId="37A7DBA4" w14:textId="7AA5CB5B" w:rsidR="00801710" w:rsidRPr="00D516DB" w:rsidRDefault="006339DC" w:rsidP="00D516DB">
      <w:pPr>
        <w:pStyle w:val="Code"/>
      </w:pPr>
      <w:r w:rsidRPr="00D516DB">
        <w:t xml:space="preserve">    </w:t>
      </w:r>
      <w:r w:rsidR="00801710" w:rsidRPr="00D516DB">
        <w:t>&lt;/xs:restriction&gt;</w:t>
      </w:r>
    </w:p>
    <w:p w14:paraId="3DA1F560" w14:textId="07E2A894" w:rsidR="00801710" w:rsidRPr="00D516DB" w:rsidRDefault="006339DC" w:rsidP="00D516DB">
      <w:pPr>
        <w:pStyle w:val="Code"/>
      </w:pPr>
      <w:r w:rsidRPr="00D516DB">
        <w:t xml:space="preserve">  </w:t>
      </w:r>
      <w:r w:rsidR="00801710" w:rsidRPr="00D516DB">
        <w:t>&lt;/xs:simpleType&gt;</w:t>
      </w:r>
    </w:p>
    <w:p w14:paraId="094F32B4" w14:textId="77777777" w:rsidR="00801710" w:rsidRPr="00D516DB" w:rsidRDefault="00801710" w:rsidP="00D516DB">
      <w:pPr>
        <w:pStyle w:val="Code"/>
      </w:pPr>
    </w:p>
    <w:p w14:paraId="3E58DA2A" w14:textId="77777777" w:rsidR="00801710" w:rsidRPr="00D516DB" w:rsidRDefault="00801710" w:rsidP="00D516DB">
      <w:pPr>
        <w:pStyle w:val="Code"/>
      </w:pPr>
      <w:r w:rsidRPr="00D516DB">
        <w:t>&lt;/xs:schema&gt;</w:t>
      </w:r>
    </w:p>
    <w:p w14:paraId="71B64EA1" w14:textId="77777777" w:rsidR="00801710" w:rsidRPr="00D516DB" w:rsidRDefault="00801710" w:rsidP="00D516DB">
      <w:pPr>
        <w:pStyle w:val="Code"/>
      </w:pP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1" w:name="_Toc113553012"/>
      <w:r w:rsidRPr="00760004">
        <w:t>Annex Z (informative):</w:t>
      </w:r>
      <w:r w:rsidR="00C1575F">
        <w:br/>
      </w:r>
      <w:r w:rsidR="00080512" w:rsidRPr="00760004">
        <w:t>Change history</w:t>
      </w:r>
      <w:bookmarkEnd w:id="281"/>
    </w:p>
    <w:bookmarkEnd w:id="273"/>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Avoiding multiple copies of xCC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Correction of reference clause number in TS 33.128 Rel.16 for fiveGSTAIList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349C46E5" w:rsidR="00E26A91" w:rsidRDefault="005807F4"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r>
              <w:rPr>
                <w:sz w:val="16"/>
                <w:szCs w:val="16"/>
              </w:rPr>
              <w:t>Alingment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822231" w:rsidRPr="00033920"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27C0AC2E" w:rsidR="00822231" w:rsidRDefault="00822231" w:rsidP="00477AAF">
            <w:pPr>
              <w:pStyle w:val="TAL"/>
              <w:keepNext w:val="0"/>
              <w:keepLines w:val="0"/>
              <w:rPr>
                <w:sz w:val="16"/>
                <w:szCs w:val="16"/>
              </w:rPr>
            </w:pPr>
            <w:r>
              <w:rPr>
                <w:sz w:val="16"/>
                <w:szCs w:val="16"/>
              </w:rPr>
              <w:t>202</w:t>
            </w:r>
            <w:r w:rsidR="008F4D6D">
              <w:rPr>
                <w:sz w:val="16"/>
                <w:szCs w:val="16"/>
              </w:rPr>
              <w:t>2</w:t>
            </w:r>
            <w:r>
              <w:rPr>
                <w:sz w:val="16"/>
                <w:szCs w:val="16"/>
              </w:rPr>
              <w:t>-</w:t>
            </w:r>
            <w:r w:rsidR="008F4D6D">
              <w:rPr>
                <w:sz w:val="16"/>
                <w:szCs w:val="16"/>
              </w:rPr>
              <w:t>0</w:t>
            </w:r>
            <w:r w:rsidR="007D3EB4">
              <w:rPr>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05273C13" w:rsidR="00822231" w:rsidRDefault="00822231" w:rsidP="00477AAF">
            <w:pPr>
              <w:pStyle w:val="TAL"/>
              <w:keepNext w:val="0"/>
              <w:keepLines w:val="0"/>
              <w:rPr>
                <w:sz w:val="16"/>
                <w:szCs w:val="16"/>
              </w:rPr>
            </w:pPr>
            <w:r>
              <w:rPr>
                <w:sz w:val="16"/>
                <w:szCs w:val="16"/>
              </w:rPr>
              <w:t>SA#</w:t>
            </w:r>
            <w:r w:rsidR="00E26A91">
              <w:rPr>
                <w:sz w:val="16"/>
                <w:szCs w:val="16"/>
              </w:rPr>
              <w:t>9</w:t>
            </w:r>
            <w:r w:rsidR="007D3EB4">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175DDC17" w:rsidR="00822231" w:rsidRDefault="00822231" w:rsidP="004F7BFF">
            <w:pPr>
              <w:pStyle w:val="TAL"/>
              <w:keepNext w:val="0"/>
              <w:keepLines w:val="0"/>
              <w:rPr>
                <w:sz w:val="16"/>
                <w:szCs w:val="16"/>
              </w:rPr>
            </w:pPr>
            <w:r>
              <w:rPr>
                <w:sz w:val="16"/>
                <w:szCs w:val="16"/>
              </w:rPr>
              <w:t>SP-2</w:t>
            </w:r>
            <w:r w:rsidR="008F4D6D">
              <w:rPr>
                <w:sz w:val="16"/>
                <w:szCs w:val="16"/>
              </w:rPr>
              <w:t>20</w:t>
            </w:r>
            <w:r w:rsidR="00144A5A">
              <w:rPr>
                <w:sz w:val="16"/>
                <w:szCs w:val="16"/>
              </w:rPr>
              <w:t>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2E79B02E" w:rsidR="00822231" w:rsidRDefault="009A2DDB" w:rsidP="00477AAF">
            <w:pPr>
              <w:pStyle w:val="TAL"/>
              <w:keepNext w:val="0"/>
              <w:keepLines w:val="0"/>
              <w:rPr>
                <w:sz w:val="16"/>
                <w:szCs w:val="16"/>
              </w:rPr>
            </w:pPr>
            <w:r>
              <w:rPr>
                <w:sz w:val="16"/>
                <w:szCs w:val="16"/>
              </w:rPr>
              <w:t>0</w:t>
            </w:r>
            <w:r w:rsidR="00A96E90">
              <w:rPr>
                <w:sz w:val="16"/>
                <w:szCs w:val="16"/>
              </w:rPr>
              <w:t>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618914BB" w:rsidR="00822231" w:rsidRDefault="00A96E90" w:rsidP="00477AA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0FB4B313" w:rsidR="00822231" w:rsidRDefault="00A96E90"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2EC00259" w:rsidR="00822231" w:rsidRDefault="002B6C0C" w:rsidP="00477AA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5FAEE4BC" w:rsidR="00822231" w:rsidRDefault="00FF3717" w:rsidP="00477AAF">
            <w:pPr>
              <w:pStyle w:val="TAL"/>
              <w:keepNext w:val="0"/>
              <w:keepLines w:val="0"/>
              <w:rPr>
                <w:sz w:val="16"/>
                <w:szCs w:val="16"/>
              </w:rPr>
            </w:pPr>
            <w:r>
              <w:rPr>
                <w:sz w:val="16"/>
                <w:szCs w:val="16"/>
              </w:rPr>
              <w:t>16.</w:t>
            </w:r>
            <w:r w:rsidR="00FF1B8D">
              <w:rPr>
                <w:sz w:val="16"/>
                <w:szCs w:val="16"/>
              </w:rPr>
              <w:t>1</w:t>
            </w:r>
            <w:r w:rsidR="00F45CA6">
              <w:rPr>
                <w:sz w:val="16"/>
                <w:szCs w:val="16"/>
              </w:rPr>
              <w:t>2</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AA408" w14:textId="77777777" w:rsidR="003B744A" w:rsidRDefault="003B744A">
      <w:r>
        <w:separator/>
      </w:r>
    </w:p>
  </w:endnote>
  <w:endnote w:type="continuationSeparator" w:id="0">
    <w:p w14:paraId="6B7EF077" w14:textId="77777777" w:rsidR="003B744A" w:rsidRDefault="003B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28F12" w14:textId="77777777" w:rsidR="003B744A" w:rsidRDefault="003B744A">
      <w:r>
        <w:separator/>
      </w:r>
    </w:p>
  </w:footnote>
  <w:footnote w:type="continuationSeparator" w:id="0">
    <w:p w14:paraId="266FB8E2" w14:textId="77777777" w:rsidR="003B744A" w:rsidRDefault="003B7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63BD08B2"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2654">
      <w:rPr>
        <w:rFonts w:ascii="Arial" w:hAnsi="Arial" w:cs="Arial"/>
        <w:b/>
        <w:noProof/>
        <w:sz w:val="18"/>
        <w:szCs w:val="18"/>
      </w:rPr>
      <w:t>3GPP TS 33.128 V16.12.0 (2022-09)</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2CC45BC3"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654">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261523">
    <w:abstractNumId w:val="10"/>
  </w:num>
  <w:num w:numId="2" w16cid:durableId="1946039914">
    <w:abstractNumId w:val="11"/>
  </w:num>
  <w:num w:numId="3" w16cid:durableId="1116800744">
    <w:abstractNumId w:val="12"/>
  </w:num>
  <w:num w:numId="4" w16cid:durableId="1362240391">
    <w:abstractNumId w:val="13"/>
  </w:num>
  <w:num w:numId="5" w16cid:durableId="886339543">
    <w:abstractNumId w:val="8"/>
  </w:num>
  <w:num w:numId="6" w16cid:durableId="1469736174">
    <w:abstractNumId w:val="6"/>
  </w:num>
  <w:num w:numId="7" w16cid:durableId="527138185">
    <w:abstractNumId w:val="5"/>
  </w:num>
  <w:num w:numId="8" w16cid:durableId="2070229753">
    <w:abstractNumId w:val="4"/>
  </w:num>
  <w:num w:numId="9" w16cid:durableId="1044476535">
    <w:abstractNumId w:val="7"/>
  </w:num>
  <w:num w:numId="10" w16cid:durableId="1988628147">
    <w:abstractNumId w:val="3"/>
  </w:num>
  <w:num w:numId="11" w16cid:durableId="1166360184">
    <w:abstractNumId w:val="2"/>
  </w:num>
  <w:num w:numId="12" w16cid:durableId="1502159834">
    <w:abstractNumId w:val="1"/>
  </w:num>
  <w:num w:numId="13" w16cid:durableId="1512572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3DE5"/>
    <w:rsid w:val="00084787"/>
    <w:rsid w:val="00084AA1"/>
    <w:rsid w:val="000861F8"/>
    <w:rsid w:val="00086DE6"/>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2EC3"/>
    <w:rsid w:val="0010577E"/>
    <w:rsid w:val="001073D8"/>
    <w:rsid w:val="00107AAE"/>
    <w:rsid w:val="001105A6"/>
    <w:rsid w:val="001122B7"/>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4A5A"/>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219D"/>
    <w:rsid w:val="00193958"/>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303B"/>
    <w:rsid w:val="002E31E6"/>
    <w:rsid w:val="002E52C2"/>
    <w:rsid w:val="002E6FB5"/>
    <w:rsid w:val="002F0C4A"/>
    <w:rsid w:val="002F11F1"/>
    <w:rsid w:val="002F1E51"/>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A39"/>
    <w:rsid w:val="00327CBF"/>
    <w:rsid w:val="00331A70"/>
    <w:rsid w:val="00332F38"/>
    <w:rsid w:val="00333056"/>
    <w:rsid w:val="00335820"/>
    <w:rsid w:val="00336146"/>
    <w:rsid w:val="0033675B"/>
    <w:rsid w:val="00336CA4"/>
    <w:rsid w:val="00336CFB"/>
    <w:rsid w:val="00337077"/>
    <w:rsid w:val="00337463"/>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71773"/>
    <w:rsid w:val="00372654"/>
    <w:rsid w:val="00372849"/>
    <w:rsid w:val="00373663"/>
    <w:rsid w:val="003736D5"/>
    <w:rsid w:val="0037525A"/>
    <w:rsid w:val="00376B1D"/>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148C"/>
    <w:rsid w:val="003B41F1"/>
    <w:rsid w:val="003B5D03"/>
    <w:rsid w:val="003B62A2"/>
    <w:rsid w:val="003B6540"/>
    <w:rsid w:val="003B744A"/>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4C7"/>
    <w:rsid w:val="003E7F60"/>
    <w:rsid w:val="003F0840"/>
    <w:rsid w:val="003F1072"/>
    <w:rsid w:val="003F1472"/>
    <w:rsid w:val="003F156A"/>
    <w:rsid w:val="003F1DB0"/>
    <w:rsid w:val="003F1FC0"/>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B5D"/>
    <w:rsid w:val="00427D59"/>
    <w:rsid w:val="00431112"/>
    <w:rsid w:val="0043173E"/>
    <w:rsid w:val="00436104"/>
    <w:rsid w:val="004362E5"/>
    <w:rsid w:val="0043684F"/>
    <w:rsid w:val="00436863"/>
    <w:rsid w:val="00437A04"/>
    <w:rsid w:val="00437FE9"/>
    <w:rsid w:val="004405D6"/>
    <w:rsid w:val="00440758"/>
    <w:rsid w:val="00440EB3"/>
    <w:rsid w:val="004426D3"/>
    <w:rsid w:val="00443A13"/>
    <w:rsid w:val="004441C1"/>
    <w:rsid w:val="00444E85"/>
    <w:rsid w:val="004452D7"/>
    <w:rsid w:val="004455E4"/>
    <w:rsid w:val="004457CD"/>
    <w:rsid w:val="004470E2"/>
    <w:rsid w:val="00447CC2"/>
    <w:rsid w:val="0045121C"/>
    <w:rsid w:val="00451507"/>
    <w:rsid w:val="00452E64"/>
    <w:rsid w:val="00453060"/>
    <w:rsid w:val="0045397E"/>
    <w:rsid w:val="004561F8"/>
    <w:rsid w:val="00457160"/>
    <w:rsid w:val="00457789"/>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1CDA"/>
    <w:rsid w:val="00522F8E"/>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4337"/>
    <w:rsid w:val="00654D0B"/>
    <w:rsid w:val="00654F67"/>
    <w:rsid w:val="00656AF1"/>
    <w:rsid w:val="0065786E"/>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BF5"/>
    <w:rsid w:val="00683D84"/>
    <w:rsid w:val="00683F1C"/>
    <w:rsid w:val="00684377"/>
    <w:rsid w:val="00684378"/>
    <w:rsid w:val="00684AC5"/>
    <w:rsid w:val="00685ABF"/>
    <w:rsid w:val="006870C3"/>
    <w:rsid w:val="0069059C"/>
    <w:rsid w:val="00692091"/>
    <w:rsid w:val="006920C2"/>
    <w:rsid w:val="006927DD"/>
    <w:rsid w:val="00694FEE"/>
    <w:rsid w:val="00695A5E"/>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31A8"/>
    <w:rsid w:val="00704F79"/>
    <w:rsid w:val="00706823"/>
    <w:rsid w:val="00710901"/>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8189D"/>
    <w:rsid w:val="00781F0F"/>
    <w:rsid w:val="00781F2F"/>
    <w:rsid w:val="0078261C"/>
    <w:rsid w:val="00782984"/>
    <w:rsid w:val="00782C19"/>
    <w:rsid w:val="007835C9"/>
    <w:rsid w:val="00786BE6"/>
    <w:rsid w:val="00787223"/>
    <w:rsid w:val="007875A3"/>
    <w:rsid w:val="007900FA"/>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7A0"/>
    <w:rsid w:val="00810B4E"/>
    <w:rsid w:val="00811538"/>
    <w:rsid w:val="00816508"/>
    <w:rsid w:val="00816A16"/>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20BFA"/>
    <w:rsid w:val="00921667"/>
    <w:rsid w:val="00921B53"/>
    <w:rsid w:val="00924D95"/>
    <w:rsid w:val="00924EC7"/>
    <w:rsid w:val="0092512F"/>
    <w:rsid w:val="00927A77"/>
    <w:rsid w:val="00930918"/>
    <w:rsid w:val="009316D8"/>
    <w:rsid w:val="00935E13"/>
    <w:rsid w:val="00935F0A"/>
    <w:rsid w:val="00937355"/>
    <w:rsid w:val="00942D2F"/>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6606"/>
    <w:rsid w:val="009B6C49"/>
    <w:rsid w:val="009C05D9"/>
    <w:rsid w:val="009C299A"/>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5CB"/>
    <w:rsid w:val="009F7F9B"/>
    <w:rsid w:val="00A00101"/>
    <w:rsid w:val="00A00427"/>
    <w:rsid w:val="00A01F4F"/>
    <w:rsid w:val="00A045E7"/>
    <w:rsid w:val="00A04732"/>
    <w:rsid w:val="00A04A4B"/>
    <w:rsid w:val="00A04A5A"/>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001"/>
    <w:rsid w:val="00A47165"/>
    <w:rsid w:val="00A47183"/>
    <w:rsid w:val="00A50B15"/>
    <w:rsid w:val="00A5118F"/>
    <w:rsid w:val="00A51691"/>
    <w:rsid w:val="00A51B38"/>
    <w:rsid w:val="00A532D3"/>
    <w:rsid w:val="00A53724"/>
    <w:rsid w:val="00A55442"/>
    <w:rsid w:val="00A57A41"/>
    <w:rsid w:val="00A6140A"/>
    <w:rsid w:val="00A6175F"/>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7E38"/>
    <w:rsid w:val="00B03344"/>
    <w:rsid w:val="00B049D3"/>
    <w:rsid w:val="00B04D2F"/>
    <w:rsid w:val="00B05F76"/>
    <w:rsid w:val="00B07D0E"/>
    <w:rsid w:val="00B11034"/>
    <w:rsid w:val="00B121EA"/>
    <w:rsid w:val="00B12302"/>
    <w:rsid w:val="00B15449"/>
    <w:rsid w:val="00B16988"/>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4D0E"/>
    <w:rsid w:val="00B36B3E"/>
    <w:rsid w:val="00B40779"/>
    <w:rsid w:val="00B44C7E"/>
    <w:rsid w:val="00B45E5B"/>
    <w:rsid w:val="00B46464"/>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C0E"/>
    <w:rsid w:val="00BE3E7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2124B"/>
    <w:rsid w:val="00C236EE"/>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F9"/>
    <w:rsid w:val="00C53A97"/>
    <w:rsid w:val="00C53AA5"/>
    <w:rsid w:val="00C53D18"/>
    <w:rsid w:val="00C54253"/>
    <w:rsid w:val="00C54CED"/>
    <w:rsid w:val="00C55048"/>
    <w:rsid w:val="00C55464"/>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B1F"/>
    <w:rsid w:val="00EE1DDD"/>
    <w:rsid w:val="00EE1E1C"/>
    <w:rsid w:val="00EE1E45"/>
    <w:rsid w:val="00EE2CEC"/>
    <w:rsid w:val="00EE403F"/>
    <w:rsid w:val="00EE62D7"/>
    <w:rsid w:val="00EE6437"/>
    <w:rsid w:val="00EF03F4"/>
    <w:rsid w:val="00EF052A"/>
    <w:rsid w:val="00EF07D8"/>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5366"/>
    <w:rsid w:val="00F45CA6"/>
    <w:rsid w:val="00F46150"/>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25</Pages>
  <Words>74536</Words>
  <Characters>424861</Characters>
  <Application>Microsoft Office Word</Application>
  <DocSecurity>0</DocSecurity>
  <Lines>3540</Lines>
  <Paragraphs>996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498401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170</cp:revision>
  <cp:lastPrinted>2018-08-16T06:18:00Z</cp:lastPrinted>
  <dcterms:created xsi:type="dcterms:W3CDTF">2021-06-22T10:43:00Z</dcterms:created>
  <dcterms:modified xsi:type="dcterms:W3CDTF">2022-09-16T18:33:00Z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