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ABD0" w14:textId="77777777" w:rsidR="008F2ADC" w:rsidRPr="00215D60" w:rsidRDefault="008F2ADC" w:rsidP="00B00E0A">
      <w:pPr>
        <w:pStyle w:val="ZA"/>
        <w:framePr w:wrap="notBeside"/>
      </w:pPr>
      <w:bookmarkStart w:id="0" w:name="page1"/>
      <w:r w:rsidRPr="00215D60">
        <w:rPr>
          <w:sz w:val="64"/>
        </w:rPr>
        <w:t xml:space="preserve">3GPP </w:t>
      </w:r>
      <w:r w:rsidR="00CA0ACE" w:rsidRPr="00215D60">
        <w:rPr>
          <w:sz w:val="64"/>
        </w:rPr>
        <w:t>T</w:t>
      </w:r>
      <w:r w:rsidR="00CA0ACE">
        <w:rPr>
          <w:rFonts w:hint="eastAsia"/>
          <w:sz w:val="64"/>
          <w:lang w:eastAsia="zh-CN"/>
        </w:rPr>
        <w:t>S</w:t>
      </w:r>
      <w:r w:rsidR="00CA0ACE" w:rsidRPr="00215D60">
        <w:rPr>
          <w:sz w:val="64"/>
        </w:rPr>
        <w:t xml:space="preserve"> </w:t>
      </w:r>
      <w:r w:rsidR="003C2125" w:rsidRPr="00215D60">
        <w:rPr>
          <w:sz w:val="64"/>
        </w:rPr>
        <w:t>32</w:t>
      </w:r>
      <w:r w:rsidRPr="00215D60">
        <w:rPr>
          <w:sz w:val="64"/>
        </w:rPr>
        <w:t>.</w:t>
      </w:r>
      <w:r w:rsidR="00716D41">
        <w:rPr>
          <w:rFonts w:hint="eastAsia"/>
          <w:sz w:val="64"/>
          <w:lang w:eastAsia="zh-CN"/>
        </w:rPr>
        <w:t>45</w:t>
      </w:r>
      <w:r w:rsidR="000F7C74">
        <w:rPr>
          <w:rFonts w:hint="eastAsia"/>
          <w:sz w:val="64"/>
          <w:lang w:eastAsia="zh-CN"/>
        </w:rPr>
        <w:t>3</w:t>
      </w:r>
      <w:r w:rsidR="00D25975" w:rsidRPr="00215D60">
        <w:rPr>
          <w:sz w:val="64"/>
        </w:rPr>
        <w:t xml:space="preserve"> </w:t>
      </w:r>
      <w:r w:rsidR="000803A3" w:rsidRPr="00215D60">
        <w:t>V</w:t>
      </w:r>
      <w:r w:rsidR="00B016DD">
        <w:t>19.0.0</w:t>
      </w:r>
      <w:r w:rsidR="005E181E" w:rsidRPr="00215D60">
        <w:rPr>
          <w:sz w:val="32"/>
        </w:rPr>
        <w:t xml:space="preserve"> </w:t>
      </w:r>
      <w:r w:rsidRPr="00215D60">
        <w:rPr>
          <w:sz w:val="32"/>
        </w:rPr>
        <w:t>(</w:t>
      </w:r>
      <w:r w:rsidR="00B016DD">
        <w:rPr>
          <w:sz w:val="32"/>
        </w:rPr>
        <w:t>2025-09</w:t>
      </w:r>
      <w:r w:rsidR="00205805">
        <w:rPr>
          <w:sz w:val="32"/>
        </w:rPr>
        <w:t>)</w:t>
      </w:r>
    </w:p>
    <w:p w14:paraId="660AFD5D" w14:textId="77777777" w:rsidR="008F2ADC" w:rsidRPr="00215D60" w:rsidRDefault="008F2ADC">
      <w:pPr>
        <w:pStyle w:val="ZB"/>
        <w:framePr w:wrap="notBeside"/>
        <w:rPr>
          <w:lang w:eastAsia="zh-CN"/>
        </w:rPr>
      </w:pPr>
      <w:r w:rsidRPr="00215D60">
        <w:t xml:space="preserve">Technical </w:t>
      </w:r>
      <w:r w:rsidR="00CA0ACE">
        <w:rPr>
          <w:rFonts w:hint="eastAsia"/>
          <w:lang w:eastAsia="zh-CN"/>
        </w:rPr>
        <w:t>Specification</w:t>
      </w:r>
    </w:p>
    <w:p w14:paraId="4EA6B878" w14:textId="77777777" w:rsidR="008F2ADC" w:rsidRPr="007608E7" w:rsidRDefault="008F2ADC">
      <w:pPr>
        <w:pStyle w:val="ZT"/>
        <w:framePr w:wrap="notBeside"/>
        <w:rPr>
          <w:color w:val="000000"/>
        </w:rPr>
      </w:pPr>
      <w:r w:rsidRPr="007608E7">
        <w:rPr>
          <w:color w:val="000000"/>
        </w:rPr>
        <w:t>3rd Generation Partnership Project;</w:t>
      </w:r>
    </w:p>
    <w:p w14:paraId="6CFFABB5" w14:textId="77777777" w:rsidR="008F2ADC" w:rsidRPr="007608E7" w:rsidRDefault="008F2ADC" w:rsidP="003C2125">
      <w:pPr>
        <w:pStyle w:val="ZT"/>
        <w:framePr w:wrap="notBeside"/>
        <w:rPr>
          <w:color w:val="000000"/>
        </w:rPr>
      </w:pPr>
      <w:r w:rsidRPr="007608E7">
        <w:rPr>
          <w:color w:val="000000"/>
        </w:rPr>
        <w:t xml:space="preserve">Technical Specification Group </w:t>
      </w:r>
      <w:r w:rsidR="003C2125" w:rsidRPr="007608E7">
        <w:rPr>
          <w:color w:val="000000"/>
        </w:rPr>
        <w:t>Services and System Aspects</w:t>
      </w:r>
      <w:r w:rsidRPr="007608E7">
        <w:rPr>
          <w:color w:val="000000"/>
        </w:rPr>
        <w:t>;</w:t>
      </w:r>
    </w:p>
    <w:p w14:paraId="276B2FF9" w14:textId="77777777" w:rsidR="008F2ADC" w:rsidRPr="000803A3" w:rsidRDefault="003C2125">
      <w:pPr>
        <w:pStyle w:val="ZT"/>
        <w:framePr w:wrap="notBeside"/>
        <w:rPr>
          <w:color w:val="000000"/>
          <w:lang w:val="en-US" w:eastAsia="zh-CN"/>
        </w:rPr>
      </w:pPr>
      <w:r w:rsidRPr="000803A3">
        <w:rPr>
          <w:color w:val="000000"/>
          <w:lang w:val="en-US"/>
        </w:rPr>
        <w:t>Telecommunication management</w:t>
      </w:r>
      <w:r w:rsidR="008F2ADC" w:rsidRPr="000803A3">
        <w:rPr>
          <w:color w:val="000000"/>
          <w:lang w:val="en-US"/>
        </w:rPr>
        <w:t>;</w:t>
      </w:r>
    </w:p>
    <w:p w14:paraId="561C289D" w14:textId="77777777" w:rsidR="007608E7" w:rsidRPr="000803A3" w:rsidRDefault="007608E7" w:rsidP="007608E7">
      <w:pPr>
        <w:pStyle w:val="ZT"/>
        <w:framePr w:wrap="notBeside"/>
        <w:rPr>
          <w:color w:val="000000"/>
          <w:lang w:val="en-US"/>
        </w:rPr>
      </w:pPr>
      <w:r w:rsidRPr="000803A3">
        <w:rPr>
          <w:color w:val="000000"/>
          <w:lang w:val="en-US"/>
        </w:rPr>
        <w:t>Performance Management (PM);</w:t>
      </w:r>
    </w:p>
    <w:p w14:paraId="114F01FA" w14:textId="77777777" w:rsidR="007608E7" w:rsidRPr="007608E7" w:rsidRDefault="007608E7" w:rsidP="007608E7">
      <w:pPr>
        <w:pStyle w:val="ZT"/>
        <w:framePr w:wrap="notBeside"/>
        <w:rPr>
          <w:rStyle w:val="Strong"/>
          <w:b/>
          <w:color w:val="000000"/>
        </w:rPr>
      </w:pPr>
      <w:r w:rsidRPr="007608E7">
        <w:rPr>
          <w:rStyle w:val="Strong"/>
          <w:b/>
          <w:color w:val="000000"/>
        </w:rPr>
        <w:t>Performance measurements</w:t>
      </w:r>
    </w:p>
    <w:p w14:paraId="1F0B9FBA" w14:textId="77777777" w:rsidR="00C903D0" w:rsidRDefault="00716D41" w:rsidP="00112FBB">
      <w:pPr>
        <w:pStyle w:val="ZT"/>
        <w:framePr w:wrap="notBeside"/>
        <w:wordWrap w:val="0"/>
        <w:rPr>
          <w:lang w:eastAsia="zh-CN"/>
        </w:rPr>
      </w:pPr>
      <w:r w:rsidRPr="00716D41">
        <w:rPr>
          <w:lang w:eastAsia="zh-CN"/>
        </w:rPr>
        <w:t>Home</w:t>
      </w:r>
      <w:r w:rsidR="00112FBB">
        <w:rPr>
          <w:rFonts w:hint="eastAsia"/>
          <w:lang w:eastAsia="zh-CN"/>
        </w:rPr>
        <w:t xml:space="preserve"> enhanced </w:t>
      </w:r>
      <w:r w:rsidRPr="00716D41">
        <w:rPr>
          <w:lang w:eastAsia="zh-CN"/>
        </w:rPr>
        <w:t>Node</w:t>
      </w:r>
      <w:r w:rsidR="00112FBB">
        <w:rPr>
          <w:rFonts w:hint="eastAsia"/>
          <w:lang w:eastAsia="zh-CN"/>
        </w:rPr>
        <w:t xml:space="preserve"> </w:t>
      </w:r>
      <w:r w:rsidRPr="00716D41">
        <w:rPr>
          <w:lang w:eastAsia="zh-CN"/>
        </w:rPr>
        <w:t xml:space="preserve">B </w:t>
      </w:r>
      <w:r w:rsidR="00292A8F" w:rsidRPr="00292A8F">
        <w:rPr>
          <w:lang w:eastAsia="zh-CN"/>
        </w:rPr>
        <w:t xml:space="preserve">(HeNB) </w:t>
      </w:r>
      <w:r w:rsidR="00112FBB">
        <w:rPr>
          <w:rFonts w:hint="eastAsia"/>
          <w:lang w:eastAsia="zh-CN"/>
        </w:rPr>
        <w:t>Subsystem (HeNS)</w:t>
      </w:r>
    </w:p>
    <w:p w14:paraId="1BFB5620" w14:textId="77777777" w:rsidR="008F2ADC" w:rsidRPr="00215D60" w:rsidRDefault="008F2ADC" w:rsidP="00C903D0">
      <w:pPr>
        <w:pStyle w:val="ZT"/>
        <w:framePr w:wrap="notBeside"/>
        <w:rPr>
          <w:i/>
          <w:sz w:val="28"/>
        </w:rPr>
      </w:pPr>
      <w:r w:rsidRPr="00215D60">
        <w:t>(</w:t>
      </w:r>
      <w:r w:rsidRPr="00215D60">
        <w:rPr>
          <w:rStyle w:val="ZGSM"/>
        </w:rPr>
        <w:t>Release</w:t>
      </w:r>
      <w:r w:rsidR="00B016DD">
        <w:rPr>
          <w:rStyle w:val="ZGSM"/>
        </w:rPr>
        <w:t xml:space="preserve"> 19</w:t>
      </w:r>
      <w:r w:rsidRPr="00215D60">
        <w:t>)</w:t>
      </w:r>
    </w:p>
    <w:bookmarkStart w:id="1" w:name="_MON_1684549432"/>
    <w:bookmarkEnd w:id="1"/>
    <w:p w14:paraId="1423BBE8" w14:textId="12A2300E" w:rsidR="00623142" w:rsidRPr="00623142" w:rsidRDefault="006D0A61" w:rsidP="00623142">
      <w:pPr>
        <w:pStyle w:val="ZU"/>
        <w:framePr w:h="4929" w:hRule="exact" w:wrap="notBeside"/>
        <w:tabs>
          <w:tab w:val="right" w:pos="10205"/>
        </w:tabs>
        <w:jc w:val="left"/>
        <w:rPr>
          <w:i/>
        </w:rPr>
      </w:pPr>
      <w:r w:rsidRPr="006D0A61">
        <w:rPr>
          <w:i/>
        </w:rPr>
        <w:object w:dxaOrig="2026" w:dyaOrig="1251" w14:anchorId="27E4D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in" o:ole="">
            <v:imagedata r:id="rId9" o:title=""/>
          </v:shape>
          <o:OLEObject Type="Embed" ProgID="Word.Picture.8" ShapeID="_x0000_i1025" DrawAspect="Content" ObjectID="_1822646434" r:id="rId10"/>
        </w:object>
      </w:r>
      <w:r w:rsidR="00623142" w:rsidRPr="00623142">
        <w:rPr>
          <w:i/>
        </w:rPr>
        <w:tab/>
      </w:r>
      <w:r w:rsidR="003233D1">
        <w:rPr>
          <w:i/>
        </w:rPr>
        <w:drawing>
          <wp:inline distT="0" distB="0" distL="0" distR="0" wp14:anchorId="11411E94" wp14:editId="1C6610E0">
            <wp:extent cx="1619250" cy="95250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EC6230" w14:textId="77777777" w:rsidR="000F7C74" w:rsidRDefault="000F7C74" w:rsidP="000F7C74">
      <w:pPr>
        <w:pStyle w:val="ZU"/>
        <w:framePr w:h="4929" w:hRule="exact" w:wrap="notBeside"/>
        <w:tabs>
          <w:tab w:val="right" w:pos="10206"/>
        </w:tabs>
        <w:jc w:val="left"/>
      </w:pPr>
    </w:p>
    <w:p w14:paraId="3C7F9A0A" w14:textId="77777777" w:rsidR="008F2ADC" w:rsidRPr="00215D60" w:rsidRDefault="008F2ADC">
      <w:pPr>
        <w:framePr w:h="1636" w:hRule="exact" w:wrap="notBeside" w:vAnchor="page" w:hAnchor="margin" w:y="15121"/>
        <w:jc w:val="both"/>
        <w:rPr>
          <w:sz w:val="16"/>
        </w:rPr>
      </w:pPr>
      <w:r w:rsidRPr="00215D60">
        <w:rPr>
          <w:sz w:val="16"/>
        </w:rPr>
        <w:t>The present document has been developed within the 3</w:t>
      </w:r>
      <w:r w:rsidRPr="00215D60">
        <w:rPr>
          <w:sz w:val="16"/>
          <w:vertAlign w:val="superscript"/>
        </w:rPr>
        <w:t>rd</w:t>
      </w:r>
      <w:r w:rsidRPr="00215D60">
        <w:rPr>
          <w:sz w:val="16"/>
        </w:rPr>
        <w:t xml:space="preserve"> Generation Partnership Project (3GPP</w:t>
      </w:r>
      <w:r w:rsidRPr="00215D60">
        <w:rPr>
          <w:sz w:val="16"/>
          <w:vertAlign w:val="superscript"/>
        </w:rPr>
        <w:t xml:space="preserve"> TM</w:t>
      </w:r>
      <w:r w:rsidRPr="00215D60">
        <w:rPr>
          <w:sz w:val="16"/>
        </w:rPr>
        <w:t>) and may be further elaborated for the purposes of 3GPP.</w:t>
      </w:r>
      <w:r w:rsidRPr="00215D60">
        <w:rPr>
          <w:sz w:val="16"/>
        </w:rPr>
        <w:br/>
        <w:t>The present document has not been subject to any approval process by the 3GPP</w:t>
      </w:r>
      <w:r w:rsidRPr="00215D60">
        <w:rPr>
          <w:sz w:val="16"/>
          <w:vertAlign w:val="superscript"/>
        </w:rPr>
        <w:t xml:space="preserve"> </w:t>
      </w:r>
      <w:r w:rsidRPr="00215D60">
        <w:rPr>
          <w:sz w:val="16"/>
        </w:rPr>
        <w:t>Organizational Partners and shall not be implemented.</w:t>
      </w:r>
      <w:r w:rsidR="006D3937" w:rsidRPr="00215D60">
        <w:rPr>
          <w:sz w:val="16"/>
        </w:rPr>
        <w:tab/>
      </w:r>
      <w:r w:rsidRPr="00215D60">
        <w:rPr>
          <w:sz w:val="16"/>
        </w:rPr>
        <w:br/>
        <w:t>This Specification is provided for future development work within 3GPP</w:t>
      </w:r>
      <w:r w:rsidRPr="00215D60">
        <w:rPr>
          <w:sz w:val="16"/>
          <w:vertAlign w:val="superscript"/>
        </w:rPr>
        <w:t xml:space="preserve"> </w:t>
      </w:r>
      <w:r w:rsidRPr="00215D60">
        <w:rPr>
          <w:sz w:val="16"/>
        </w:rPr>
        <w:t>only. The Organizational Partners accept no liability for any use of this Specification.</w:t>
      </w:r>
      <w:r w:rsidRPr="00215D60">
        <w:rPr>
          <w:sz w:val="16"/>
        </w:rPr>
        <w:br/>
        <w:t>Specifications and reports for implementation of the 3GPP</w:t>
      </w:r>
      <w:r w:rsidRPr="00215D60">
        <w:rPr>
          <w:sz w:val="16"/>
          <w:vertAlign w:val="superscript"/>
        </w:rPr>
        <w:t xml:space="preserve"> TM</w:t>
      </w:r>
      <w:r w:rsidRPr="00215D60">
        <w:rPr>
          <w:sz w:val="16"/>
        </w:rPr>
        <w:t xml:space="preserve"> system should be obtained via the 3GPP Organizational Partners' Publications Offices.</w:t>
      </w:r>
    </w:p>
    <w:p w14:paraId="064539DE" w14:textId="77777777" w:rsidR="008F2ADC" w:rsidRPr="00215D60" w:rsidRDefault="008F2ADC">
      <w:pPr>
        <w:pStyle w:val="ZV"/>
        <w:framePr w:wrap="notBeside"/>
      </w:pPr>
    </w:p>
    <w:p w14:paraId="28C9B106" w14:textId="77777777" w:rsidR="008F2ADC" w:rsidRPr="00215D60" w:rsidRDefault="008F2ADC"/>
    <w:bookmarkEnd w:id="0"/>
    <w:p w14:paraId="5C98EF92" w14:textId="77777777" w:rsidR="008F2ADC" w:rsidRPr="00215D60" w:rsidRDefault="008F2ADC">
      <w:pPr>
        <w:sectPr w:rsidR="008F2ADC" w:rsidRPr="00215D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722B9D50" w14:textId="77777777" w:rsidR="008F2ADC" w:rsidRPr="00215D60" w:rsidRDefault="008F2ADC">
      <w:pPr>
        <w:pStyle w:val="Guidance"/>
      </w:pPr>
      <w:bookmarkStart w:id="2" w:name="page2"/>
    </w:p>
    <w:p w14:paraId="0E3EE7C6" w14:textId="77777777" w:rsidR="008F2ADC" w:rsidRPr="00215D60" w:rsidRDefault="008F2ADC"/>
    <w:p w14:paraId="1E4E4503" w14:textId="77777777" w:rsidR="008F2ADC" w:rsidRPr="00215D60" w:rsidRDefault="008F2ADC">
      <w:pPr>
        <w:pStyle w:val="FP"/>
        <w:framePr w:wrap="notBeside" w:hAnchor="margin" w:y="1419"/>
        <w:pBdr>
          <w:bottom w:val="single" w:sz="6" w:space="1" w:color="auto"/>
        </w:pBdr>
        <w:spacing w:before="240"/>
        <w:ind w:left="2835" w:right="2835"/>
        <w:jc w:val="center"/>
      </w:pPr>
      <w:r w:rsidRPr="00215D60">
        <w:t>Keywords</w:t>
      </w:r>
    </w:p>
    <w:p w14:paraId="3BBA52C4" w14:textId="77777777" w:rsidR="008F2ADC" w:rsidRPr="00215D60" w:rsidRDefault="006509E1">
      <w:pPr>
        <w:pStyle w:val="FP"/>
        <w:framePr w:wrap="notBeside" w:hAnchor="margin" w:y="1419"/>
        <w:ind w:left="2835" w:right="2835"/>
        <w:jc w:val="center"/>
        <w:rPr>
          <w:rFonts w:ascii="Arial" w:hAnsi="Arial"/>
          <w:sz w:val="18"/>
          <w:lang w:eastAsia="zh-CN"/>
        </w:rPr>
      </w:pPr>
      <w:r w:rsidRPr="00215D60">
        <w:rPr>
          <w:rFonts w:ascii="Arial" w:hAnsi="Arial"/>
          <w:sz w:val="18"/>
          <w:lang w:eastAsia="zh-CN"/>
        </w:rPr>
        <w:t xml:space="preserve">OAM, </w:t>
      </w:r>
      <w:r w:rsidR="00112FBB" w:rsidRPr="002B21A1">
        <w:rPr>
          <w:rFonts w:ascii="Arial" w:hAnsi="Arial" w:hint="eastAsia"/>
          <w:sz w:val="18"/>
          <w:lang w:eastAsia="zh-CN"/>
        </w:rPr>
        <w:t>H</w:t>
      </w:r>
      <w:r w:rsidR="00600B3D">
        <w:rPr>
          <w:rFonts w:ascii="Arial" w:hAnsi="Arial"/>
          <w:sz w:val="18"/>
          <w:lang w:eastAsia="zh-CN"/>
        </w:rPr>
        <w:t>eNB</w:t>
      </w:r>
      <w:r w:rsidR="00F507D4">
        <w:rPr>
          <w:rFonts w:ascii="Arial" w:hAnsi="Arial" w:hint="eastAsia"/>
          <w:sz w:val="18"/>
          <w:lang w:eastAsia="zh-CN"/>
        </w:rPr>
        <w:t xml:space="preserve">, </w:t>
      </w:r>
      <w:r w:rsidR="00AB1E26" w:rsidRPr="002B21A1">
        <w:rPr>
          <w:rFonts w:ascii="Arial" w:hAnsi="Arial"/>
          <w:sz w:val="18"/>
          <w:lang w:eastAsia="zh-CN"/>
        </w:rPr>
        <w:t>P</w:t>
      </w:r>
      <w:r w:rsidR="00600B3D">
        <w:rPr>
          <w:rFonts w:ascii="Arial" w:hAnsi="Arial"/>
          <w:sz w:val="18"/>
          <w:lang w:eastAsia="zh-CN"/>
        </w:rPr>
        <w:t>M</w:t>
      </w:r>
    </w:p>
    <w:p w14:paraId="7605F866" w14:textId="77777777" w:rsidR="008F2ADC" w:rsidRPr="00215D60" w:rsidRDefault="008F2ADC"/>
    <w:p w14:paraId="5E176108" w14:textId="77777777" w:rsidR="008F2ADC" w:rsidRPr="00215D60" w:rsidRDefault="008F2ADC">
      <w:pPr>
        <w:pStyle w:val="FP"/>
        <w:framePr w:wrap="notBeside" w:hAnchor="margin" w:yAlign="center"/>
        <w:spacing w:after="240"/>
        <w:ind w:left="2835" w:right="2835"/>
        <w:jc w:val="center"/>
        <w:rPr>
          <w:rFonts w:ascii="Arial" w:hAnsi="Arial"/>
          <w:b/>
          <w:i/>
        </w:rPr>
      </w:pPr>
      <w:r w:rsidRPr="00215D60">
        <w:rPr>
          <w:rFonts w:ascii="Arial" w:hAnsi="Arial"/>
          <w:b/>
          <w:i/>
        </w:rPr>
        <w:t>3GPP</w:t>
      </w:r>
    </w:p>
    <w:p w14:paraId="41F25309" w14:textId="77777777" w:rsidR="008F2ADC" w:rsidRPr="00215D60" w:rsidRDefault="008F2ADC">
      <w:pPr>
        <w:pStyle w:val="FP"/>
        <w:framePr w:wrap="notBeside" w:hAnchor="margin" w:yAlign="center"/>
        <w:pBdr>
          <w:bottom w:val="single" w:sz="6" w:space="1" w:color="auto"/>
        </w:pBdr>
        <w:ind w:left="2835" w:right="2835"/>
        <w:jc w:val="center"/>
      </w:pPr>
      <w:r w:rsidRPr="00215D60">
        <w:t>Postal address</w:t>
      </w:r>
    </w:p>
    <w:p w14:paraId="08686607" w14:textId="77777777" w:rsidR="008F2ADC" w:rsidRPr="00215D60" w:rsidRDefault="008F2ADC">
      <w:pPr>
        <w:pStyle w:val="FP"/>
        <w:framePr w:wrap="notBeside" w:hAnchor="margin" w:yAlign="center"/>
        <w:ind w:left="2835" w:right="2835"/>
        <w:jc w:val="center"/>
        <w:rPr>
          <w:rFonts w:ascii="Arial" w:hAnsi="Arial"/>
          <w:sz w:val="18"/>
        </w:rPr>
      </w:pPr>
    </w:p>
    <w:p w14:paraId="281EC148" w14:textId="77777777" w:rsidR="008F2ADC" w:rsidRPr="002A04F3" w:rsidRDefault="008F2ADC">
      <w:pPr>
        <w:pStyle w:val="FP"/>
        <w:framePr w:wrap="notBeside" w:hAnchor="margin" w:yAlign="center"/>
        <w:pBdr>
          <w:bottom w:val="single" w:sz="6" w:space="1" w:color="auto"/>
        </w:pBdr>
        <w:spacing w:before="240"/>
        <w:ind w:left="2835" w:right="2835"/>
        <w:jc w:val="center"/>
        <w:rPr>
          <w:lang w:val="fr-FR"/>
        </w:rPr>
      </w:pPr>
      <w:r w:rsidRPr="002A04F3">
        <w:rPr>
          <w:lang w:val="fr-FR"/>
        </w:rPr>
        <w:t>3GPP support office address</w:t>
      </w:r>
    </w:p>
    <w:p w14:paraId="3EE9BD79" w14:textId="77777777" w:rsidR="008F2ADC" w:rsidRPr="00E86038" w:rsidRDefault="008F2ADC">
      <w:pPr>
        <w:pStyle w:val="FP"/>
        <w:framePr w:wrap="notBeside" w:hAnchor="margin" w:yAlign="center"/>
        <w:ind w:left="2835" w:right="2835"/>
        <w:jc w:val="center"/>
        <w:rPr>
          <w:rFonts w:ascii="Arial" w:hAnsi="Arial"/>
          <w:sz w:val="18"/>
          <w:lang w:val="fr-FR"/>
        </w:rPr>
      </w:pPr>
      <w:r w:rsidRPr="00E86038">
        <w:rPr>
          <w:rFonts w:ascii="Arial" w:hAnsi="Arial"/>
          <w:sz w:val="18"/>
          <w:lang w:val="fr-FR"/>
        </w:rPr>
        <w:t>650 Route des Lucioles - Sophia Antipolis</w:t>
      </w:r>
    </w:p>
    <w:p w14:paraId="2816AE63" w14:textId="77777777" w:rsidR="008F2ADC" w:rsidRPr="00E86038" w:rsidRDefault="008F2ADC">
      <w:pPr>
        <w:pStyle w:val="FP"/>
        <w:framePr w:wrap="notBeside" w:hAnchor="margin" w:yAlign="center"/>
        <w:ind w:left="2835" w:right="2835"/>
        <w:jc w:val="center"/>
        <w:rPr>
          <w:rFonts w:ascii="Arial" w:hAnsi="Arial"/>
          <w:sz w:val="18"/>
          <w:lang w:val="fr-FR"/>
        </w:rPr>
      </w:pPr>
      <w:r w:rsidRPr="00E86038">
        <w:rPr>
          <w:rFonts w:ascii="Arial" w:hAnsi="Arial"/>
          <w:sz w:val="18"/>
          <w:lang w:val="fr-FR"/>
        </w:rPr>
        <w:t>Valbonne - FRANCE</w:t>
      </w:r>
    </w:p>
    <w:p w14:paraId="092CE73B" w14:textId="77777777" w:rsidR="008F2ADC" w:rsidRPr="009435D1" w:rsidRDefault="008F2ADC">
      <w:pPr>
        <w:pStyle w:val="FP"/>
        <w:framePr w:wrap="notBeside" w:hAnchor="margin" w:yAlign="center"/>
        <w:spacing w:after="20"/>
        <w:ind w:left="2835" w:right="2835"/>
        <w:jc w:val="center"/>
        <w:rPr>
          <w:rFonts w:ascii="Arial" w:hAnsi="Arial"/>
          <w:sz w:val="18"/>
        </w:rPr>
      </w:pPr>
      <w:r w:rsidRPr="009435D1">
        <w:rPr>
          <w:rFonts w:ascii="Arial" w:hAnsi="Arial"/>
          <w:sz w:val="18"/>
        </w:rPr>
        <w:t>Tel.: +33 4 92 94 42 00 Fax: +33 4 93 65 47 16</w:t>
      </w:r>
    </w:p>
    <w:p w14:paraId="1AAF7F0E" w14:textId="77777777" w:rsidR="008F2ADC" w:rsidRPr="009435D1" w:rsidRDefault="008F2ADC">
      <w:pPr>
        <w:pStyle w:val="FP"/>
        <w:framePr w:wrap="notBeside" w:hAnchor="margin" w:yAlign="center"/>
        <w:pBdr>
          <w:bottom w:val="single" w:sz="6" w:space="1" w:color="auto"/>
        </w:pBdr>
        <w:spacing w:before="240"/>
        <w:ind w:left="2835" w:right="2835"/>
        <w:jc w:val="center"/>
      </w:pPr>
      <w:r w:rsidRPr="009435D1">
        <w:t>Internet</w:t>
      </w:r>
    </w:p>
    <w:p w14:paraId="59A9ED8A" w14:textId="77777777" w:rsidR="008F2ADC" w:rsidRPr="009435D1" w:rsidRDefault="008F2ADC">
      <w:pPr>
        <w:pStyle w:val="FP"/>
        <w:framePr w:wrap="notBeside" w:hAnchor="margin" w:yAlign="center"/>
        <w:ind w:left="2835" w:right="2835"/>
        <w:jc w:val="center"/>
        <w:rPr>
          <w:rFonts w:ascii="Arial" w:hAnsi="Arial"/>
          <w:sz w:val="18"/>
        </w:rPr>
      </w:pPr>
      <w:r w:rsidRPr="009435D1">
        <w:rPr>
          <w:rFonts w:ascii="Arial" w:hAnsi="Arial"/>
          <w:sz w:val="18"/>
        </w:rPr>
        <w:t>http://www.3gpp.org</w:t>
      </w:r>
    </w:p>
    <w:p w14:paraId="670A9C79" w14:textId="77777777" w:rsidR="008F2ADC" w:rsidRPr="009435D1" w:rsidRDefault="008F2ADC"/>
    <w:p w14:paraId="1D21C9E4" w14:textId="77777777" w:rsidR="00D25975" w:rsidRPr="009435D1" w:rsidRDefault="00D25975" w:rsidP="00D25975">
      <w:pPr>
        <w:pStyle w:val="FP"/>
        <w:framePr w:h="3057" w:hRule="exact" w:wrap="notBeside" w:vAnchor="page" w:hAnchor="margin" w:y="12605"/>
        <w:pBdr>
          <w:bottom w:val="single" w:sz="6" w:space="1" w:color="auto"/>
        </w:pBdr>
        <w:spacing w:after="240"/>
        <w:jc w:val="center"/>
        <w:rPr>
          <w:rFonts w:ascii="Arial" w:hAnsi="Arial"/>
          <w:b/>
          <w:i/>
          <w:noProof/>
        </w:rPr>
      </w:pPr>
      <w:r w:rsidRPr="009435D1">
        <w:rPr>
          <w:rFonts w:ascii="Arial" w:hAnsi="Arial"/>
          <w:b/>
          <w:i/>
          <w:noProof/>
        </w:rPr>
        <w:t>Copyright Notification</w:t>
      </w:r>
    </w:p>
    <w:p w14:paraId="344AF3F0" w14:textId="77777777" w:rsidR="00D25975" w:rsidRDefault="00D25975" w:rsidP="00D2597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A7D1C4C" w14:textId="77777777" w:rsidR="00D25975" w:rsidRDefault="00D25975" w:rsidP="00D25975">
      <w:pPr>
        <w:pStyle w:val="FP"/>
        <w:framePr w:h="3057" w:hRule="exact" w:wrap="notBeside" w:vAnchor="page" w:hAnchor="margin" w:y="12605"/>
        <w:jc w:val="center"/>
        <w:rPr>
          <w:noProof/>
        </w:rPr>
      </w:pPr>
    </w:p>
    <w:p w14:paraId="6CB36ED7" w14:textId="77777777" w:rsidR="00D25975" w:rsidRDefault="00D25975" w:rsidP="00D25975">
      <w:pPr>
        <w:pStyle w:val="FP"/>
        <w:framePr w:h="3057" w:hRule="exact" w:wrap="notBeside" w:vAnchor="page" w:hAnchor="margin" w:y="12605"/>
        <w:jc w:val="center"/>
        <w:rPr>
          <w:noProof/>
          <w:sz w:val="18"/>
        </w:rPr>
      </w:pPr>
      <w:r>
        <w:rPr>
          <w:noProof/>
          <w:sz w:val="18"/>
        </w:rPr>
        <w:t>©</w:t>
      </w:r>
      <w:bookmarkStart w:id="3" w:name="copyrightaddon"/>
      <w:bookmarkEnd w:id="3"/>
      <w:r w:rsidR="00B016DD">
        <w:rPr>
          <w:noProof/>
          <w:sz w:val="18"/>
        </w:rPr>
        <w:t xml:space="preserve"> 2025</w:t>
      </w:r>
      <w:r w:rsidR="000860D1">
        <w:rPr>
          <w:noProof/>
          <w:sz w:val="18"/>
        </w:rPr>
        <w:t>, 3GPP Organizational Partners (ARIB, ATIS, CCSA, ETSI, TSDSI, TTA, TTC).</w:t>
      </w:r>
    </w:p>
    <w:p w14:paraId="3AB02923" w14:textId="77777777" w:rsidR="00D25975" w:rsidRDefault="00D25975" w:rsidP="00D25975">
      <w:pPr>
        <w:pStyle w:val="FP"/>
        <w:framePr w:h="3057" w:hRule="exact" w:wrap="notBeside" w:vAnchor="page" w:hAnchor="margin" w:y="12605"/>
        <w:jc w:val="center"/>
        <w:rPr>
          <w:noProof/>
          <w:sz w:val="18"/>
        </w:rPr>
      </w:pPr>
      <w:r>
        <w:rPr>
          <w:noProof/>
          <w:sz w:val="18"/>
        </w:rPr>
        <w:t>All rights reserved.</w:t>
      </w:r>
      <w:r>
        <w:rPr>
          <w:noProof/>
          <w:sz w:val="18"/>
        </w:rPr>
        <w:br/>
      </w:r>
    </w:p>
    <w:p w14:paraId="13270773" w14:textId="77777777" w:rsidR="00D25975" w:rsidRDefault="00D25975" w:rsidP="00D25975">
      <w:pPr>
        <w:pStyle w:val="FP"/>
        <w:framePr w:h="3057" w:hRule="exact" w:wrap="notBeside" w:vAnchor="page" w:hAnchor="margin" w:y="12605"/>
        <w:rPr>
          <w:noProof/>
          <w:sz w:val="18"/>
          <w:lang w:eastAsia="zh-CN"/>
        </w:rPr>
      </w:pPr>
      <w:r>
        <w:rPr>
          <w:noProof/>
          <w:sz w:val="18"/>
        </w:rPr>
        <w:t>UMTS™ is a Trade Mark of ETSI registered for the benefit of its members</w:t>
      </w:r>
    </w:p>
    <w:p w14:paraId="5B55712F" w14:textId="77777777" w:rsidR="00D25975" w:rsidRDefault="00D25975" w:rsidP="00D2597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GSM® and the GSM logo are registered and owned by the GSM Association</w:t>
      </w:r>
    </w:p>
    <w:p w14:paraId="77E410EE" w14:textId="77777777" w:rsidR="008F2ADC" w:rsidRPr="00D25975" w:rsidRDefault="008F2ADC"/>
    <w:bookmarkEnd w:id="2"/>
    <w:p w14:paraId="036A7A25" w14:textId="77777777" w:rsidR="00772BE5" w:rsidRDefault="008F2ADC" w:rsidP="00772BE5">
      <w:pPr>
        <w:pStyle w:val="TT"/>
        <w:rPr>
          <w:lang w:eastAsia="zh-CN"/>
        </w:rPr>
      </w:pPr>
      <w:r w:rsidRPr="00215D60">
        <w:br w:type="page"/>
      </w:r>
      <w:r w:rsidRPr="00215D60">
        <w:lastRenderedPageBreak/>
        <w:t>Contents</w:t>
      </w:r>
    </w:p>
    <w:p w14:paraId="78713BBD" w14:textId="6E2EB69B" w:rsidR="003233D1" w:rsidRDefault="00B53960">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3233D1">
        <w:t>Foreword</w:t>
      </w:r>
      <w:r w:rsidR="003233D1">
        <w:tab/>
      </w:r>
      <w:r w:rsidR="003233D1">
        <w:fldChar w:fldCharType="begin"/>
      </w:r>
      <w:r w:rsidR="003233D1">
        <w:instrText xml:space="preserve"> PAGEREF _Toc212033397 \h </w:instrText>
      </w:r>
      <w:r w:rsidR="003233D1">
        <w:fldChar w:fldCharType="separate"/>
      </w:r>
      <w:r w:rsidR="003233D1">
        <w:t>5</w:t>
      </w:r>
      <w:r w:rsidR="003233D1">
        <w:fldChar w:fldCharType="end"/>
      </w:r>
    </w:p>
    <w:p w14:paraId="2B0DCA1B" w14:textId="3262DAF0" w:rsidR="003233D1" w:rsidRDefault="003233D1">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_Toc212033398 \h </w:instrText>
      </w:r>
      <w:r>
        <w:fldChar w:fldCharType="separate"/>
      </w:r>
      <w:r>
        <w:t>5</w:t>
      </w:r>
      <w:r>
        <w:fldChar w:fldCharType="end"/>
      </w:r>
    </w:p>
    <w:p w14:paraId="4B0F3ECE" w14:textId="34F2185F" w:rsidR="003233D1" w:rsidRDefault="003233D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_Toc212033399 \h </w:instrText>
      </w:r>
      <w:r>
        <w:fldChar w:fldCharType="separate"/>
      </w:r>
      <w:r>
        <w:t>7</w:t>
      </w:r>
      <w:r>
        <w:fldChar w:fldCharType="end"/>
      </w:r>
    </w:p>
    <w:p w14:paraId="22E94C3D" w14:textId="29DE5061" w:rsidR="003233D1" w:rsidRDefault="003233D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_Toc212033400 \h </w:instrText>
      </w:r>
      <w:r>
        <w:fldChar w:fldCharType="separate"/>
      </w:r>
      <w:r>
        <w:t>7</w:t>
      </w:r>
      <w:r>
        <w:fldChar w:fldCharType="end"/>
      </w:r>
    </w:p>
    <w:p w14:paraId="6B1E8D1C" w14:textId="2EA5D6BC"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3</w:t>
      </w:r>
      <w:r>
        <w:rPr>
          <w:rFonts w:asciiTheme="minorHAnsi" w:eastAsiaTheme="minorEastAsia" w:hAnsiTheme="minorHAnsi" w:cstheme="minorBidi"/>
          <w:kern w:val="2"/>
          <w:sz w:val="24"/>
          <w:szCs w:val="24"/>
          <w14:ligatures w14:val="standardContextual"/>
        </w:rPr>
        <w:tab/>
      </w:r>
      <w:r>
        <w:t>Measurement family and abbreviations</w:t>
      </w:r>
      <w:r>
        <w:tab/>
      </w:r>
      <w:r>
        <w:fldChar w:fldCharType="begin"/>
      </w:r>
      <w:r>
        <w:instrText xml:space="preserve"> PAGEREF _Toc212033401 \h </w:instrText>
      </w:r>
      <w:r>
        <w:fldChar w:fldCharType="separate"/>
      </w:r>
      <w:r>
        <w:t>9</w:t>
      </w:r>
      <w:r>
        <w:fldChar w:fldCharType="end"/>
      </w:r>
    </w:p>
    <w:p w14:paraId="0E1859EB" w14:textId="78CD3E28" w:rsidR="003233D1" w:rsidRDefault="003233D1">
      <w:pPr>
        <w:pStyle w:val="TOC2"/>
        <w:rPr>
          <w:rFonts w:asciiTheme="minorHAnsi" w:eastAsiaTheme="minorEastAsia" w:hAnsiTheme="minorHAnsi" w:cstheme="minorBidi"/>
          <w:kern w:val="2"/>
          <w:sz w:val="24"/>
          <w:szCs w:val="24"/>
          <w14:ligatures w14:val="standardContextual"/>
        </w:rPr>
      </w:pPr>
      <w:r>
        <w:rPr>
          <w:lang w:eastAsia="zh-CN"/>
        </w:rPr>
        <w:t>3.1</w:t>
      </w:r>
      <w:r>
        <w:rPr>
          <w:rFonts w:asciiTheme="minorHAnsi" w:eastAsiaTheme="minorEastAsia" w:hAnsiTheme="minorHAnsi" w:cstheme="minorBidi"/>
          <w:kern w:val="2"/>
          <w:sz w:val="24"/>
          <w:szCs w:val="24"/>
          <w14:ligatures w14:val="standardContextual"/>
        </w:rPr>
        <w:tab/>
      </w:r>
      <w:r>
        <w:rPr>
          <w:lang w:eastAsia="zh-CN"/>
        </w:rPr>
        <w:t>Measurement family</w:t>
      </w:r>
      <w:r>
        <w:tab/>
      </w:r>
      <w:r>
        <w:fldChar w:fldCharType="begin"/>
      </w:r>
      <w:r>
        <w:instrText xml:space="preserve"> PAGEREF _Toc212033402 \h </w:instrText>
      </w:r>
      <w:r>
        <w:fldChar w:fldCharType="separate"/>
      </w:r>
      <w:r>
        <w:t>9</w:t>
      </w:r>
      <w:r>
        <w:fldChar w:fldCharType="end"/>
      </w:r>
    </w:p>
    <w:p w14:paraId="573E51D4" w14:textId="06FF4994" w:rsidR="003233D1" w:rsidRDefault="003233D1">
      <w:pPr>
        <w:pStyle w:val="TOC2"/>
        <w:rPr>
          <w:rFonts w:asciiTheme="minorHAnsi" w:eastAsiaTheme="minorEastAsia" w:hAnsiTheme="minorHAnsi" w:cstheme="minorBidi"/>
          <w:kern w:val="2"/>
          <w:sz w:val="24"/>
          <w:szCs w:val="24"/>
          <w14:ligatures w14:val="standardContextual"/>
        </w:rPr>
      </w:pPr>
      <w:r>
        <w:rPr>
          <w:lang w:eastAsia="zh-CN"/>
        </w:rPr>
        <w:t>3</w:t>
      </w:r>
      <w:r>
        <w:t>.2</w:t>
      </w:r>
      <w:r>
        <w:rPr>
          <w:rFonts w:asciiTheme="minorHAnsi" w:eastAsiaTheme="minorEastAsia" w:hAnsiTheme="minorHAnsi" w:cstheme="minorBidi"/>
          <w:kern w:val="2"/>
          <w:sz w:val="24"/>
          <w:szCs w:val="24"/>
          <w14:ligatures w14:val="standardContextual"/>
        </w:rPr>
        <w:tab/>
      </w:r>
      <w:r>
        <w:rPr>
          <w:lang w:eastAsia="zh-CN"/>
        </w:rPr>
        <w:t>Abbreviations</w:t>
      </w:r>
      <w:r>
        <w:tab/>
      </w:r>
      <w:r>
        <w:fldChar w:fldCharType="begin"/>
      </w:r>
      <w:r>
        <w:instrText xml:space="preserve"> PAGEREF _Toc212033403 \h </w:instrText>
      </w:r>
      <w:r>
        <w:fldChar w:fldCharType="separate"/>
      </w:r>
      <w:r>
        <w:t>9</w:t>
      </w:r>
      <w:r>
        <w:fldChar w:fldCharType="end"/>
      </w:r>
    </w:p>
    <w:p w14:paraId="0CD61A78" w14:textId="141B916A"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4</w:t>
      </w:r>
      <w:r>
        <w:rPr>
          <w:rFonts w:asciiTheme="minorHAnsi" w:eastAsiaTheme="minorEastAsia" w:hAnsiTheme="minorHAnsi" w:cstheme="minorBidi"/>
          <w:kern w:val="2"/>
          <w:sz w:val="24"/>
          <w:szCs w:val="24"/>
          <w14:ligatures w14:val="standardContextual"/>
        </w:rPr>
        <w:tab/>
      </w:r>
      <w:r>
        <w:t>Functionality related measurements</w:t>
      </w:r>
      <w:r>
        <w:tab/>
      </w:r>
      <w:r>
        <w:fldChar w:fldCharType="begin"/>
      </w:r>
      <w:r>
        <w:instrText xml:space="preserve"> PAGEREF _Toc212033404 \h </w:instrText>
      </w:r>
      <w:r>
        <w:fldChar w:fldCharType="separate"/>
      </w:r>
      <w:r>
        <w:t>10</w:t>
      </w:r>
      <w:r>
        <w:fldChar w:fldCharType="end"/>
      </w:r>
    </w:p>
    <w:p w14:paraId="0CC22904" w14:textId="28A7B2FF" w:rsidR="003233D1" w:rsidRDefault="003233D1">
      <w:pPr>
        <w:pStyle w:val="TOC2"/>
        <w:rPr>
          <w:rFonts w:asciiTheme="minorHAnsi" w:eastAsiaTheme="minorEastAsia" w:hAnsiTheme="minorHAnsi" w:cstheme="minorBidi"/>
          <w:kern w:val="2"/>
          <w:sz w:val="24"/>
          <w:szCs w:val="24"/>
          <w14:ligatures w14:val="standardContextual"/>
        </w:rPr>
      </w:pPr>
      <w:r>
        <w:rPr>
          <w:lang w:eastAsia="zh-CN"/>
        </w:rPr>
        <w:t>4</w:t>
      </w:r>
      <w:r>
        <w:t>.1</w:t>
      </w:r>
      <w:r>
        <w:rPr>
          <w:rFonts w:asciiTheme="minorHAnsi" w:eastAsiaTheme="minorEastAsia" w:hAnsiTheme="minorHAnsi" w:cstheme="minorBidi"/>
          <w:kern w:val="2"/>
          <w:sz w:val="24"/>
          <w:szCs w:val="24"/>
          <w14:ligatures w14:val="standardContextual"/>
        </w:rPr>
        <w:tab/>
      </w:r>
      <w:r>
        <w:t xml:space="preserve">Measurements related to </w:t>
      </w:r>
      <w:r>
        <w:rPr>
          <w:lang w:eastAsia="zh-CN"/>
        </w:rPr>
        <w:t>HeNB-GW</w:t>
      </w:r>
      <w:r>
        <w:tab/>
      </w:r>
      <w:r>
        <w:fldChar w:fldCharType="begin"/>
      </w:r>
      <w:r>
        <w:instrText xml:space="preserve"> PAGEREF _Toc212033405 \h </w:instrText>
      </w:r>
      <w:r>
        <w:fldChar w:fldCharType="separate"/>
      </w:r>
      <w:r>
        <w:t>10</w:t>
      </w:r>
      <w:r>
        <w:fldChar w:fldCharType="end"/>
      </w:r>
    </w:p>
    <w:p w14:paraId="0FAC3381" w14:textId="1FA09D1C"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4.1.1</w:t>
      </w:r>
      <w:r>
        <w:rPr>
          <w:rFonts w:asciiTheme="minorHAnsi" w:eastAsiaTheme="minorEastAsia" w:hAnsiTheme="minorHAnsi" w:cstheme="minorBidi"/>
          <w:kern w:val="2"/>
          <w:sz w:val="24"/>
          <w:szCs w:val="24"/>
          <w14:ligatures w14:val="standardContextual"/>
        </w:rPr>
        <w:tab/>
      </w:r>
      <w:r>
        <w:rPr>
          <w:lang w:eastAsia="zh-CN"/>
        </w:rPr>
        <w:t xml:space="preserve">Signalling Plane </w:t>
      </w:r>
      <w:r>
        <w:t>related measurements</w:t>
      </w:r>
      <w:r>
        <w:tab/>
      </w:r>
      <w:r>
        <w:fldChar w:fldCharType="begin"/>
      </w:r>
      <w:r>
        <w:instrText xml:space="preserve"> PAGEREF _Toc212033406 \h </w:instrText>
      </w:r>
      <w:r>
        <w:fldChar w:fldCharType="separate"/>
      </w:r>
      <w:r>
        <w:t>10</w:t>
      </w:r>
      <w:r>
        <w:fldChar w:fldCharType="end"/>
      </w:r>
    </w:p>
    <w:p w14:paraId="5C40A66A" w14:textId="7A66F44E" w:rsidR="003233D1" w:rsidRDefault="003233D1">
      <w:pPr>
        <w:pStyle w:val="TOC4"/>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Numbers of incoming SCTP packets on the S1 interface, from HeNB to HeNB GW</w:t>
      </w:r>
      <w:r>
        <w:tab/>
      </w:r>
      <w:r>
        <w:fldChar w:fldCharType="begin"/>
      </w:r>
      <w:r>
        <w:instrText xml:space="preserve"> PAGEREF _Toc212033407 \h </w:instrText>
      </w:r>
      <w:r>
        <w:fldChar w:fldCharType="separate"/>
      </w:r>
      <w:r>
        <w:t>10</w:t>
      </w:r>
      <w:r>
        <w:fldChar w:fldCharType="end"/>
      </w:r>
    </w:p>
    <w:p w14:paraId="373D2672" w14:textId="127F529B"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4.1.1.2</w:t>
      </w:r>
      <w:r>
        <w:rPr>
          <w:rFonts w:asciiTheme="minorHAnsi" w:eastAsiaTheme="minorEastAsia" w:hAnsiTheme="minorHAnsi" w:cstheme="minorBidi"/>
          <w:kern w:val="2"/>
          <w:sz w:val="24"/>
          <w:szCs w:val="24"/>
          <w14:ligatures w14:val="standardContextual"/>
        </w:rPr>
        <w:tab/>
      </w:r>
      <w:r>
        <w:t>Numbers of outgoing SCTP packets on the S1 interface, from HeNB GW to HeNB</w:t>
      </w:r>
      <w:r>
        <w:tab/>
      </w:r>
      <w:r>
        <w:fldChar w:fldCharType="begin"/>
      </w:r>
      <w:r>
        <w:instrText xml:space="preserve"> PAGEREF _Toc212033408 \h </w:instrText>
      </w:r>
      <w:r>
        <w:fldChar w:fldCharType="separate"/>
      </w:r>
      <w:r>
        <w:t>10</w:t>
      </w:r>
      <w:r>
        <w:fldChar w:fldCharType="end"/>
      </w:r>
    </w:p>
    <w:p w14:paraId="3FF8B982" w14:textId="6DC3E88A"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4.1.1.3</w:t>
      </w:r>
      <w:r>
        <w:rPr>
          <w:rFonts w:asciiTheme="minorHAnsi" w:eastAsiaTheme="minorEastAsia" w:hAnsiTheme="minorHAnsi" w:cstheme="minorBidi"/>
          <w:kern w:val="2"/>
          <w:sz w:val="24"/>
          <w:szCs w:val="24"/>
          <w14:ligatures w14:val="standardContextual"/>
        </w:rPr>
        <w:tab/>
      </w:r>
      <w:r>
        <w:t>Numbers of octets of incoming SCTP packets on the S1 interface, from HeNB to HeNB GW</w:t>
      </w:r>
      <w:r>
        <w:tab/>
      </w:r>
      <w:r>
        <w:fldChar w:fldCharType="begin"/>
      </w:r>
      <w:r>
        <w:instrText xml:space="preserve"> PAGEREF _Toc212033409 \h </w:instrText>
      </w:r>
      <w:r>
        <w:fldChar w:fldCharType="separate"/>
      </w:r>
      <w:r>
        <w:t>10</w:t>
      </w:r>
      <w:r>
        <w:fldChar w:fldCharType="end"/>
      </w:r>
    </w:p>
    <w:p w14:paraId="43F17EC0" w14:textId="58B070B9"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4.1.1.4</w:t>
      </w:r>
      <w:r>
        <w:rPr>
          <w:rFonts w:asciiTheme="minorHAnsi" w:eastAsiaTheme="minorEastAsia" w:hAnsiTheme="minorHAnsi" w:cstheme="minorBidi"/>
          <w:kern w:val="2"/>
          <w:sz w:val="24"/>
          <w:szCs w:val="24"/>
          <w14:ligatures w14:val="standardContextual"/>
        </w:rPr>
        <w:tab/>
      </w:r>
      <w:r>
        <w:t>Numbers of octets of outgoing SCTP packets on the S1 interface, from HeNB GW to HeNB</w:t>
      </w:r>
      <w:r>
        <w:tab/>
      </w:r>
      <w:r>
        <w:fldChar w:fldCharType="begin"/>
      </w:r>
      <w:r>
        <w:instrText xml:space="preserve"> PAGEREF _Toc212033410 \h </w:instrText>
      </w:r>
      <w:r>
        <w:fldChar w:fldCharType="separate"/>
      </w:r>
      <w:r>
        <w:t>11</w:t>
      </w:r>
      <w:r>
        <w:fldChar w:fldCharType="end"/>
      </w:r>
    </w:p>
    <w:p w14:paraId="22987361" w14:textId="3EC111ED"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4.1.2</w:t>
      </w:r>
      <w:r>
        <w:rPr>
          <w:rFonts w:asciiTheme="minorHAnsi" w:eastAsiaTheme="minorEastAsia" w:hAnsiTheme="minorHAnsi" w:cstheme="minorBidi"/>
          <w:kern w:val="2"/>
          <w:sz w:val="24"/>
          <w:szCs w:val="24"/>
          <w14:ligatures w14:val="standardContextual"/>
        </w:rPr>
        <w:tab/>
      </w:r>
      <w:r>
        <w:rPr>
          <w:lang w:eastAsia="zh-CN"/>
        </w:rPr>
        <w:t>User plane related measurements</w:t>
      </w:r>
      <w:r>
        <w:tab/>
      </w:r>
      <w:r>
        <w:fldChar w:fldCharType="begin"/>
      </w:r>
      <w:r>
        <w:instrText xml:space="preserve"> PAGEREF _Toc212033411 \h </w:instrText>
      </w:r>
      <w:r>
        <w:fldChar w:fldCharType="separate"/>
      </w:r>
      <w:r>
        <w:t>11</w:t>
      </w:r>
      <w:r>
        <w:fldChar w:fldCharType="end"/>
      </w:r>
    </w:p>
    <w:p w14:paraId="4D8F0BBB" w14:textId="581D6F46"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4.1.2.1</w:t>
      </w:r>
      <w:r>
        <w:rPr>
          <w:rFonts w:asciiTheme="minorHAnsi" w:eastAsiaTheme="minorEastAsia" w:hAnsiTheme="minorHAnsi" w:cstheme="minorBidi"/>
          <w:kern w:val="2"/>
          <w:sz w:val="24"/>
          <w:szCs w:val="24"/>
          <w14:ligatures w14:val="standardContextual"/>
        </w:rPr>
        <w:tab/>
      </w:r>
      <w:r>
        <w:t>Numbers of incoming GTP-U packets of S1 interface, from HeNB to HeNB GW</w:t>
      </w:r>
      <w:r>
        <w:tab/>
      </w:r>
      <w:r>
        <w:fldChar w:fldCharType="begin"/>
      </w:r>
      <w:r>
        <w:instrText xml:space="preserve"> PAGEREF _Toc212033412 \h </w:instrText>
      </w:r>
      <w:r>
        <w:fldChar w:fldCharType="separate"/>
      </w:r>
      <w:r>
        <w:t>11</w:t>
      </w:r>
      <w:r>
        <w:fldChar w:fldCharType="end"/>
      </w:r>
    </w:p>
    <w:p w14:paraId="03C1E752" w14:textId="6097ACED"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4.1.2.2</w:t>
      </w:r>
      <w:r>
        <w:rPr>
          <w:rFonts w:asciiTheme="minorHAnsi" w:eastAsiaTheme="minorEastAsia" w:hAnsiTheme="minorHAnsi" w:cstheme="minorBidi"/>
          <w:kern w:val="2"/>
          <w:sz w:val="24"/>
          <w:szCs w:val="24"/>
          <w14:ligatures w14:val="standardContextual"/>
        </w:rPr>
        <w:tab/>
      </w:r>
      <w:r>
        <w:t>Numbers of outgoing GTP-U packets of S1 interface, from HeNB GW to HeNB</w:t>
      </w:r>
      <w:r>
        <w:tab/>
      </w:r>
      <w:r>
        <w:fldChar w:fldCharType="begin"/>
      </w:r>
      <w:r>
        <w:instrText xml:space="preserve"> PAGEREF _Toc212033413 \h </w:instrText>
      </w:r>
      <w:r>
        <w:fldChar w:fldCharType="separate"/>
      </w:r>
      <w:r>
        <w:t>11</w:t>
      </w:r>
      <w:r>
        <w:fldChar w:fldCharType="end"/>
      </w:r>
    </w:p>
    <w:p w14:paraId="40D3D4DC" w14:textId="6ED6E714"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4.1.2.3</w:t>
      </w:r>
      <w:r>
        <w:rPr>
          <w:rFonts w:asciiTheme="minorHAnsi" w:eastAsiaTheme="minorEastAsia" w:hAnsiTheme="minorHAnsi" w:cstheme="minorBidi"/>
          <w:kern w:val="2"/>
          <w:sz w:val="24"/>
          <w:szCs w:val="24"/>
          <w14:ligatures w14:val="standardContextual"/>
        </w:rPr>
        <w:tab/>
      </w:r>
      <w:r>
        <w:t>Numbers of octets of incoming GTP-U packets of S1 interface, from HeNB to HeNB GW</w:t>
      </w:r>
      <w:r>
        <w:tab/>
      </w:r>
      <w:r>
        <w:fldChar w:fldCharType="begin"/>
      </w:r>
      <w:r>
        <w:instrText xml:space="preserve"> PAGEREF _Toc212033414 \h </w:instrText>
      </w:r>
      <w:r>
        <w:fldChar w:fldCharType="separate"/>
      </w:r>
      <w:r>
        <w:t>12</w:t>
      </w:r>
      <w:r>
        <w:fldChar w:fldCharType="end"/>
      </w:r>
    </w:p>
    <w:p w14:paraId="1999CBDF" w14:textId="162777BF"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4.1.2.4</w:t>
      </w:r>
      <w:r>
        <w:rPr>
          <w:rFonts w:asciiTheme="minorHAnsi" w:eastAsiaTheme="minorEastAsia" w:hAnsiTheme="minorHAnsi" w:cstheme="minorBidi"/>
          <w:kern w:val="2"/>
          <w:sz w:val="24"/>
          <w:szCs w:val="24"/>
          <w14:ligatures w14:val="standardContextual"/>
        </w:rPr>
        <w:tab/>
      </w:r>
      <w:r>
        <w:t>Numbers of octets of outgoing GTP-U packets of S1 interface, from HeNB GW to HeNB</w:t>
      </w:r>
      <w:r>
        <w:tab/>
      </w:r>
      <w:r>
        <w:fldChar w:fldCharType="begin"/>
      </w:r>
      <w:r>
        <w:instrText xml:space="preserve"> PAGEREF _Toc212033415 \h </w:instrText>
      </w:r>
      <w:r>
        <w:fldChar w:fldCharType="separate"/>
      </w:r>
      <w:r>
        <w:t>12</w:t>
      </w:r>
      <w:r>
        <w:fldChar w:fldCharType="end"/>
      </w:r>
    </w:p>
    <w:p w14:paraId="3C2EFC95" w14:textId="35E0C945" w:rsidR="003233D1" w:rsidRDefault="003233D1">
      <w:pPr>
        <w:pStyle w:val="TOC2"/>
        <w:rPr>
          <w:rFonts w:asciiTheme="minorHAnsi" w:eastAsiaTheme="minorEastAsia" w:hAnsiTheme="minorHAnsi" w:cstheme="minorBidi"/>
          <w:kern w:val="2"/>
          <w:sz w:val="24"/>
          <w:szCs w:val="24"/>
          <w14:ligatures w14:val="standardContextual"/>
        </w:rPr>
      </w:pP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Measurements related to </w:t>
      </w:r>
      <w:r>
        <w:rPr>
          <w:lang w:eastAsia="zh-CN"/>
        </w:rPr>
        <w:t>HeNB</w:t>
      </w:r>
      <w:r>
        <w:tab/>
      </w:r>
      <w:r>
        <w:fldChar w:fldCharType="begin"/>
      </w:r>
      <w:r>
        <w:instrText xml:space="preserve"> PAGEREF _Toc212033416 \h </w:instrText>
      </w:r>
      <w:r>
        <w:fldChar w:fldCharType="separate"/>
      </w:r>
      <w:r>
        <w:t>12</w:t>
      </w:r>
      <w:r>
        <w:fldChar w:fldCharType="end"/>
      </w:r>
    </w:p>
    <w:p w14:paraId="719CC069" w14:textId="53777BC9"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4.2.1</w:t>
      </w:r>
      <w:r>
        <w:rPr>
          <w:rFonts w:asciiTheme="minorHAnsi" w:eastAsiaTheme="minorEastAsia" w:hAnsiTheme="minorHAnsi" w:cstheme="minorBidi"/>
          <w:kern w:val="2"/>
          <w:sz w:val="24"/>
          <w:szCs w:val="24"/>
          <w14:ligatures w14:val="standardContextual"/>
        </w:rPr>
        <w:tab/>
      </w:r>
      <w:r>
        <w:rPr>
          <w:lang w:eastAsia="zh-CN"/>
        </w:rPr>
        <w:t>Measurements related to CSG service</w:t>
      </w:r>
      <w:r>
        <w:tab/>
      </w:r>
      <w:r>
        <w:fldChar w:fldCharType="begin"/>
      </w:r>
      <w:r>
        <w:instrText xml:space="preserve"> PAGEREF _Toc212033417 \h </w:instrText>
      </w:r>
      <w:r>
        <w:fldChar w:fldCharType="separate"/>
      </w:r>
      <w:r>
        <w:t>12</w:t>
      </w:r>
      <w:r>
        <w:fldChar w:fldCharType="end"/>
      </w:r>
    </w:p>
    <w:p w14:paraId="258E65A5" w14:textId="1F6F824F" w:rsidR="003233D1" w:rsidRDefault="003233D1">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_Toc212033418 \h </w:instrText>
      </w:r>
      <w:r>
        <w:fldChar w:fldCharType="separate"/>
      </w:r>
      <w:r>
        <w:t>12</w:t>
      </w:r>
      <w:r>
        <w:fldChar w:fldCharType="end"/>
      </w:r>
    </w:p>
    <w:p w14:paraId="62DE3B30" w14:textId="734AF4AF" w:rsidR="003233D1" w:rsidRDefault="003233D1">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Mean number of attached CSG UEs in HeNB</w:t>
      </w:r>
      <w:r>
        <w:tab/>
      </w:r>
      <w:r>
        <w:fldChar w:fldCharType="begin"/>
      </w:r>
      <w:r>
        <w:instrText xml:space="preserve"> PAGEREF _Toc212033419 \h </w:instrText>
      </w:r>
      <w:r>
        <w:fldChar w:fldCharType="separate"/>
      </w:r>
      <w:r>
        <w:t>13</w:t>
      </w:r>
      <w:r>
        <w:fldChar w:fldCharType="end"/>
      </w:r>
    </w:p>
    <w:p w14:paraId="02918EE3" w14:textId="7B17A927"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4.2.1.3</w:t>
      </w:r>
      <w:r>
        <w:rPr>
          <w:rFonts w:asciiTheme="minorHAnsi" w:eastAsiaTheme="minorEastAsia" w:hAnsiTheme="minorHAnsi" w:cstheme="minorBidi"/>
          <w:kern w:val="2"/>
          <w:sz w:val="24"/>
          <w:szCs w:val="24"/>
          <w14:ligatures w14:val="standardContextual"/>
        </w:rPr>
        <w:tab/>
      </w:r>
      <w:r>
        <w:rPr>
          <w:lang w:eastAsia="zh-CN"/>
        </w:rPr>
        <w:t>Inbound CSG mobility measurements</w:t>
      </w:r>
      <w:r>
        <w:tab/>
      </w:r>
      <w:r>
        <w:fldChar w:fldCharType="begin"/>
      </w:r>
      <w:r>
        <w:instrText xml:space="preserve"> PAGEREF _Toc212033420 \h </w:instrText>
      </w:r>
      <w:r>
        <w:fldChar w:fldCharType="separate"/>
      </w:r>
      <w:r>
        <w:t>14</w:t>
      </w:r>
      <w:r>
        <w:fldChar w:fldCharType="end"/>
      </w:r>
    </w:p>
    <w:p w14:paraId="252343E7" w14:textId="24CF7BCF"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4.2.1.3.1</w:t>
      </w:r>
      <w:r>
        <w:rPr>
          <w:rFonts w:asciiTheme="minorHAnsi" w:eastAsiaTheme="minorEastAsia" w:hAnsiTheme="minorHAnsi" w:cstheme="minorBidi"/>
          <w:kern w:val="2"/>
          <w:sz w:val="24"/>
          <w:szCs w:val="24"/>
          <w14:ligatures w14:val="standardContextual"/>
        </w:rPr>
        <w:tab/>
      </w:r>
      <w:r>
        <w:t>Attempted inbound mobility for UEs to CSG cells or  Hybrid cells in RRC_CONNECTED mode</w:t>
      </w:r>
      <w:r>
        <w:tab/>
      </w:r>
      <w:r>
        <w:fldChar w:fldCharType="begin"/>
      </w:r>
      <w:r>
        <w:instrText xml:space="preserve"> PAGEREF _Toc212033421 \h </w:instrText>
      </w:r>
      <w:r>
        <w:fldChar w:fldCharType="separate"/>
      </w:r>
      <w:r>
        <w:t>14</w:t>
      </w:r>
      <w:r>
        <w:fldChar w:fldCharType="end"/>
      </w:r>
    </w:p>
    <w:p w14:paraId="54F0B98E" w14:textId="2F3F7E0A"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4.2.1.3.2</w:t>
      </w:r>
      <w:r>
        <w:rPr>
          <w:rFonts w:asciiTheme="minorHAnsi" w:eastAsiaTheme="minorEastAsia" w:hAnsiTheme="minorHAnsi" w:cstheme="minorBidi"/>
          <w:kern w:val="2"/>
          <w:sz w:val="24"/>
          <w:szCs w:val="24"/>
          <w14:ligatures w14:val="standardContextual"/>
        </w:rPr>
        <w:tab/>
      </w:r>
      <w:r>
        <w:rPr>
          <w:lang w:eastAsia="zh-CN"/>
        </w:rPr>
        <w:t>Successful inbound mobility for UEs to CSG cells or Hybrid cells in RRC_CONNECTED mode</w:t>
      </w:r>
      <w:r>
        <w:tab/>
      </w:r>
      <w:r>
        <w:fldChar w:fldCharType="begin"/>
      </w:r>
      <w:r>
        <w:instrText xml:space="preserve"> PAGEREF _Toc212033422 \h </w:instrText>
      </w:r>
      <w:r>
        <w:fldChar w:fldCharType="separate"/>
      </w:r>
      <w:r>
        <w:t>14</w:t>
      </w:r>
      <w:r>
        <w:fldChar w:fldCharType="end"/>
      </w:r>
    </w:p>
    <w:p w14:paraId="320B55C0" w14:textId="0DF8A963"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4.2.1.3.3</w:t>
      </w:r>
      <w:r>
        <w:rPr>
          <w:rFonts w:asciiTheme="minorHAnsi" w:eastAsiaTheme="minorEastAsia" w:hAnsiTheme="minorHAnsi" w:cstheme="minorBidi"/>
          <w:kern w:val="2"/>
          <w:sz w:val="24"/>
          <w:szCs w:val="24"/>
          <w14:ligatures w14:val="standardContextual"/>
        </w:rPr>
        <w:tab/>
      </w:r>
      <w:r>
        <w:rPr>
          <w:lang w:eastAsia="zh-CN"/>
        </w:rPr>
        <w:t>Failed inbound mobility for UEs to CSG cells or Hybrid cells in RRC_CONNECTED mode</w:t>
      </w:r>
      <w:r>
        <w:tab/>
      </w:r>
      <w:r>
        <w:fldChar w:fldCharType="begin"/>
      </w:r>
      <w:r>
        <w:instrText xml:space="preserve"> PAGEREF _Toc212033423 \h </w:instrText>
      </w:r>
      <w:r>
        <w:fldChar w:fldCharType="separate"/>
      </w:r>
      <w:r>
        <w:t>14</w:t>
      </w:r>
      <w:r>
        <w:fldChar w:fldCharType="end"/>
      </w:r>
    </w:p>
    <w:p w14:paraId="77E5866E" w14:textId="5848C323"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4.2.2</w:t>
      </w:r>
      <w:r>
        <w:rPr>
          <w:rFonts w:asciiTheme="minorHAnsi" w:eastAsiaTheme="minorEastAsia" w:hAnsiTheme="minorHAnsi" w:cstheme="minorBidi"/>
          <w:kern w:val="2"/>
          <w:sz w:val="24"/>
          <w:szCs w:val="24"/>
          <w14:ligatures w14:val="standardContextual"/>
        </w:rPr>
        <w:tab/>
      </w:r>
      <w:r>
        <w:rPr>
          <w:lang w:eastAsia="zh-CN"/>
        </w:rPr>
        <w:t>Measurements related to RRC</w:t>
      </w:r>
      <w:r>
        <w:tab/>
      </w:r>
      <w:r>
        <w:fldChar w:fldCharType="begin"/>
      </w:r>
      <w:r>
        <w:instrText xml:space="preserve"> PAGEREF _Toc212033424 \h </w:instrText>
      </w:r>
      <w:r>
        <w:fldChar w:fldCharType="separate"/>
      </w:r>
      <w:r>
        <w:t>15</w:t>
      </w:r>
      <w:r>
        <w:fldChar w:fldCharType="end"/>
      </w:r>
    </w:p>
    <w:p w14:paraId="3B632871" w14:textId="086BA911"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_Toc212033425 \h </w:instrText>
      </w:r>
      <w:r>
        <w:fldChar w:fldCharType="separate"/>
      </w:r>
      <w:r>
        <w:t>15</w:t>
      </w:r>
      <w:r>
        <w:fldChar w:fldCharType="end"/>
      </w:r>
    </w:p>
    <w:p w14:paraId="661341E7" w14:textId="49B60FD4"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4.2.2.2</w:t>
      </w:r>
      <w:r>
        <w:rPr>
          <w:rFonts w:asciiTheme="minorHAnsi" w:eastAsiaTheme="minorEastAsia" w:hAnsiTheme="minorHAnsi" w:cstheme="minorBidi"/>
          <w:kern w:val="2"/>
          <w:sz w:val="24"/>
          <w:szCs w:val="24"/>
          <w14:ligatures w14:val="standardContextual"/>
        </w:rPr>
        <w:tab/>
      </w:r>
      <w:r>
        <w:rPr>
          <w:lang w:eastAsia="zh-CN"/>
        </w:rPr>
        <w:t>RRC connection establishments</w:t>
      </w:r>
      <w:r>
        <w:tab/>
      </w:r>
      <w:r>
        <w:fldChar w:fldCharType="begin"/>
      </w:r>
      <w:r>
        <w:instrText xml:space="preserve"> PAGEREF _Toc212033426 \h </w:instrText>
      </w:r>
      <w:r>
        <w:fldChar w:fldCharType="separate"/>
      </w:r>
      <w:r>
        <w:t>15</w:t>
      </w:r>
      <w:r>
        <w:fldChar w:fldCharType="end"/>
      </w:r>
    </w:p>
    <w:p w14:paraId="0BD4265E" w14:textId="47450FEC"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2.2.2</w:t>
      </w:r>
      <w:r>
        <w:t>.1</w:t>
      </w:r>
      <w:r>
        <w:rPr>
          <w:rFonts w:asciiTheme="minorHAnsi" w:eastAsiaTheme="minorEastAsia" w:hAnsiTheme="minorHAnsi" w:cstheme="minorBidi"/>
          <w:kern w:val="2"/>
          <w:sz w:val="24"/>
          <w:szCs w:val="24"/>
          <w14:ligatures w14:val="standardContextual"/>
        </w:rPr>
        <w:tab/>
      </w:r>
      <w:r w:rsidRPr="002B28E8">
        <w:rPr>
          <w:rFonts w:cs="Arial"/>
          <w:lang w:eastAsia="zh-CN"/>
        </w:rPr>
        <w:t>Attempted</w:t>
      </w:r>
      <w:r>
        <w:t xml:space="preserve"> RRC connection establishments</w:t>
      </w:r>
      <w:r>
        <w:tab/>
      </w:r>
      <w:r>
        <w:fldChar w:fldCharType="begin"/>
      </w:r>
      <w:r>
        <w:instrText xml:space="preserve"> PAGEREF _Toc212033427 \h </w:instrText>
      </w:r>
      <w:r>
        <w:fldChar w:fldCharType="separate"/>
      </w:r>
      <w:r>
        <w:t>15</w:t>
      </w:r>
      <w:r>
        <w:fldChar w:fldCharType="end"/>
      </w:r>
    </w:p>
    <w:p w14:paraId="64D0A9C1" w14:textId="274827B6"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2.2.2</w:t>
      </w:r>
      <w:r>
        <w:t>.</w:t>
      </w:r>
      <w:r>
        <w:rPr>
          <w:lang w:eastAsia="zh-CN"/>
        </w:rPr>
        <w:t>2</w:t>
      </w:r>
      <w:r>
        <w:rPr>
          <w:rFonts w:asciiTheme="minorHAnsi" w:eastAsiaTheme="minorEastAsia" w:hAnsiTheme="minorHAnsi" w:cstheme="minorBidi"/>
          <w:kern w:val="2"/>
          <w:sz w:val="24"/>
          <w:szCs w:val="24"/>
          <w14:ligatures w14:val="standardContextual"/>
        </w:rPr>
        <w:tab/>
      </w:r>
      <w:r w:rsidRPr="002B28E8">
        <w:rPr>
          <w:rFonts w:cs="Arial"/>
          <w:lang w:eastAsia="zh-CN"/>
        </w:rPr>
        <w:t>Successful</w:t>
      </w:r>
      <w:r>
        <w:t xml:space="preserve"> RRC connection establishments</w:t>
      </w:r>
      <w:r>
        <w:tab/>
      </w:r>
      <w:r>
        <w:fldChar w:fldCharType="begin"/>
      </w:r>
      <w:r>
        <w:instrText xml:space="preserve"> PAGEREF _Toc212033428 \h </w:instrText>
      </w:r>
      <w:r>
        <w:fldChar w:fldCharType="separate"/>
      </w:r>
      <w:r>
        <w:t>16</w:t>
      </w:r>
      <w:r>
        <w:fldChar w:fldCharType="end"/>
      </w:r>
    </w:p>
    <w:p w14:paraId="340D4780" w14:textId="20E5B34D"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2.2.2</w:t>
      </w:r>
      <w:r>
        <w:t>.</w:t>
      </w:r>
      <w:r>
        <w:rPr>
          <w:lang w:eastAsia="zh-CN"/>
        </w:rPr>
        <w:t>3</w:t>
      </w:r>
      <w:r>
        <w:rPr>
          <w:rFonts w:asciiTheme="minorHAnsi" w:eastAsiaTheme="minorEastAsia" w:hAnsiTheme="minorHAnsi" w:cstheme="minorBidi"/>
          <w:kern w:val="2"/>
          <w:sz w:val="24"/>
          <w:szCs w:val="24"/>
          <w14:ligatures w14:val="standardContextual"/>
        </w:rPr>
        <w:tab/>
      </w:r>
      <w:r>
        <w:t xml:space="preserve">Failed </w:t>
      </w:r>
      <w:r w:rsidRPr="002B28E8">
        <w:rPr>
          <w:rFonts w:cs="Arial"/>
          <w:lang w:eastAsia="zh-CN"/>
        </w:rPr>
        <w:t>RRC</w:t>
      </w:r>
      <w:r>
        <w:t xml:space="preserve"> connection establishments</w:t>
      </w:r>
      <w:r>
        <w:tab/>
      </w:r>
      <w:r>
        <w:fldChar w:fldCharType="begin"/>
      </w:r>
      <w:r>
        <w:instrText xml:space="preserve"> PAGEREF _Toc212033429 \h </w:instrText>
      </w:r>
      <w:r>
        <w:fldChar w:fldCharType="separate"/>
      </w:r>
      <w:r>
        <w:t>16</w:t>
      </w:r>
      <w:r>
        <w:fldChar w:fldCharType="end"/>
      </w:r>
    </w:p>
    <w:p w14:paraId="7C7CD309" w14:textId="340BF471"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4.2.3</w:t>
      </w:r>
      <w:r>
        <w:rPr>
          <w:rFonts w:asciiTheme="minorHAnsi" w:eastAsiaTheme="minorEastAsia" w:hAnsiTheme="minorHAnsi" w:cstheme="minorBidi"/>
          <w:kern w:val="2"/>
          <w:sz w:val="24"/>
          <w:szCs w:val="24"/>
          <w14:ligatures w14:val="standardContextual"/>
        </w:rPr>
        <w:tab/>
      </w:r>
      <w:r>
        <w:rPr>
          <w:lang w:eastAsia="zh-CN"/>
        </w:rPr>
        <w:t>Measurements related to E-RAB</w:t>
      </w:r>
      <w:r>
        <w:tab/>
      </w:r>
      <w:r>
        <w:fldChar w:fldCharType="begin"/>
      </w:r>
      <w:r>
        <w:instrText xml:space="preserve"> PAGEREF _Toc212033430 \h </w:instrText>
      </w:r>
      <w:r>
        <w:fldChar w:fldCharType="separate"/>
      </w:r>
      <w:r>
        <w:t>17</w:t>
      </w:r>
      <w:r>
        <w:fldChar w:fldCharType="end"/>
      </w:r>
    </w:p>
    <w:p w14:paraId="5BB902CB" w14:textId="6CA47E2A"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4.2.3.1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_Toc212033431 \h </w:instrText>
      </w:r>
      <w:r>
        <w:fldChar w:fldCharType="separate"/>
      </w:r>
      <w:r>
        <w:t>17</w:t>
      </w:r>
      <w:r>
        <w:fldChar w:fldCharType="end"/>
      </w:r>
    </w:p>
    <w:p w14:paraId="63AD0FC5" w14:textId="405262B2" w:rsidR="003233D1" w:rsidRDefault="003233D1">
      <w:pPr>
        <w:pStyle w:val="TOC4"/>
        <w:rPr>
          <w:rFonts w:asciiTheme="minorHAnsi" w:eastAsiaTheme="minorEastAsia" w:hAnsiTheme="minorHAnsi" w:cstheme="minorBidi"/>
          <w:kern w:val="2"/>
          <w:sz w:val="24"/>
          <w:szCs w:val="24"/>
          <w14:ligatures w14:val="standardContextual"/>
        </w:rPr>
      </w:pPr>
      <w:r w:rsidRPr="002B28E8">
        <w:rPr>
          <w:rFonts w:cs="Arial"/>
          <w:lang w:eastAsia="zh-CN"/>
        </w:rPr>
        <w:t>4.2.3.2</w:t>
      </w:r>
      <w:r>
        <w:rPr>
          <w:rFonts w:asciiTheme="minorHAnsi" w:eastAsiaTheme="minorEastAsia" w:hAnsiTheme="minorHAnsi" w:cstheme="minorBidi"/>
          <w:kern w:val="2"/>
          <w:sz w:val="24"/>
          <w:szCs w:val="24"/>
          <w14:ligatures w14:val="standardContextual"/>
        </w:rPr>
        <w:tab/>
      </w:r>
      <w:r w:rsidRPr="002B28E8">
        <w:rPr>
          <w:rFonts w:cs="Arial"/>
          <w:lang w:eastAsia="zh-CN"/>
        </w:rPr>
        <w:t>Initial E-RAB setup</w:t>
      </w:r>
      <w:r>
        <w:tab/>
      </w:r>
      <w:r>
        <w:fldChar w:fldCharType="begin"/>
      </w:r>
      <w:r>
        <w:instrText xml:space="preserve"> PAGEREF _Toc212033432 \h </w:instrText>
      </w:r>
      <w:r>
        <w:fldChar w:fldCharType="separate"/>
      </w:r>
      <w:r>
        <w:t>18</w:t>
      </w:r>
      <w:r>
        <w:fldChar w:fldCharType="end"/>
      </w:r>
    </w:p>
    <w:p w14:paraId="0142D33C" w14:textId="2DB23DC3"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3.2</w:t>
      </w:r>
      <w:r>
        <w:t>.1</w:t>
      </w:r>
      <w:r>
        <w:rPr>
          <w:rFonts w:asciiTheme="minorHAnsi" w:eastAsiaTheme="minorEastAsia" w:hAnsiTheme="minorHAnsi" w:cstheme="minorBidi"/>
          <w:kern w:val="2"/>
          <w:sz w:val="24"/>
          <w:szCs w:val="24"/>
          <w14:ligatures w14:val="standardContextual"/>
        </w:rPr>
        <w:tab/>
      </w:r>
      <w:r>
        <w:t xml:space="preserve">Number of initial </w:t>
      </w:r>
      <w:r>
        <w:rPr>
          <w:lang w:eastAsia="zh-CN"/>
        </w:rPr>
        <w:t xml:space="preserve">E-RABs </w:t>
      </w:r>
      <w:r>
        <w:t>attempted to setup</w:t>
      </w:r>
      <w:r>
        <w:tab/>
      </w:r>
      <w:r>
        <w:fldChar w:fldCharType="begin"/>
      </w:r>
      <w:r>
        <w:instrText xml:space="preserve"> PAGEREF _Toc212033433 \h </w:instrText>
      </w:r>
      <w:r>
        <w:fldChar w:fldCharType="separate"/>
      </w:r>
      <w:r>
        <w:t>18</w:t>
      </w:r>
      <w:r>
        <w:fldChar w:fldCharType="end"/>
      </w:r>
    </w:p>
    <w:p w14:paraId="7BAE5007" w14:textId="3432FA7B"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.2.2</w:t>
      </w:r>
      <w:r>
        <w:rPr>
          <w:rFonts w:asciiTheme="minorHAnsi" w:eastAsiaTheme="minorEastAsia" w:hAnsiTheme="minorHAnsi" w:cstheme="minorBidi"/>
          <w:kern w:val="2"/>
          <w:sz w:val="24"/>
          <w:szCs w:val="24"/>
          <w14:ligatures w14:val="standardContextual"/>
        </w:rPr>
        <w:tab/>
      </w:r>
      <w:r>
        <w:t>Number of initial E-RABs successfully established</w:t>
      </w:r>
      <w:r>
        <w:tab/>
      </w:r>
      <w:r>
        <w:fldChar w:fldCharType="begin"/>
      </w:r>
      <w:r>
        <w:instrText xml:space="preserve"> PAGEREF _Toc212033434 \h </w:instrText>
      </w:r>
      <w:r>
        <w:fldChar w:fldCharType="separate"/>
      </w:r>
      <w:r>
        <w:t>19</w:t>
      </w:r>
      <w:r>
        <w:fldChar w:fldCharType="end"/>
      </w:r>
    </w:p>
    <w:p w14:paraId="69411554" w14:textId="5C00150A"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.2.3</w:t>
      </w:r>
      <w:r>
        <w:rPr>
          <w:rFonts w:asciiTheme="minorHAnsi" w:eastAsiaTheme="minorEastAsia" w:hAnsiTheme="minorHAnsi" w:cstheme="minorBidi"/>
          <w:kern w:val="2"/>
          <w:sz w:val="24"/>
          <w:szCs w:val="24"/>
          <w14:ligatures w14:val="standardContextual"/>
        </w:rPr>
        <w:tab/>
      </w:r>
      <w:r>
        <w:t>Number of initial E-RABs failed to setup</w:t>
      </w:r>
      <w:r>
        <w:tab/>
      </w:r>
      <w:r>
        <w:fldChar w:fldCharType="begin"/>
      </w:r>
      <w:r>
        <w:instrText xml:space="preserve"> PAGEREF _Toc212033435 \h </w:instrText>
      </w:r>
      <w:r>
        <w:fldChar w:fldCharType="separate"/>
      </w:r>
      <w:r>
        <w:t>19</w:t>
      </w:r>
      <w:r>
        <w:fldChar w:fldCharType="end"/>
      </w:r>
    </w:p>
    <w:p w14:paraId="00DC1568" w14:textId="3A1B509C"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4.2.3.3</w:t>
      </w:r>
      <w:r>
        <w:rPr>
          <w:rFonts w:asciiTheme="minorHAnsi" w:eastAsiaTheme="minorEastAsia" w:hAnsiTheme="minorHAnsi" w:cstheme="minorBidi"/>
          <w:kern w:val="2"/>
          <w:sz w:val="24"/>
          <w:szCs w:val="24"/>
          <w14:ligatures w14:val="standardContextual"/>
        </w:rPr>
        <w:tab/>
      </w:r>
      <w:r>
        <w:rPr>
          <w:lang w:eastAsia="zh-CN"/>
        </w:rPr>
        <w:t>E-RAB setup</w:t>
      </w:r>
      <w:r>
        <w:tab/>
      </w:r>
      <w:r>
        <w:fldChar w:fldCharType="begin"/>
      </w:r>
      <w:r>
        <w:instrText xml:space="preserve"> PAGEREF _Toc212033436 \h </w:instrText>
      </w:r>
      <w:r>
        <w:fldChar w:fldCharType="separate"/>
      </w:r>
      <w:r>
        <w:t>19</w:t>
      </w:r>
      <w:r>
        <w:fldChar w:fldCharType="end"/>
      </w:r>
    </w:p>
    <w:p w14:paraId="162DDAC0" w14:textId="6E792C47"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.3.1</w:t>
      </w:r>
      <w:r>
        <w:rPr>
          <w:rFonts w:asciiTheme="minorHAnsi" w:eastAsiaTheme="minorEastAsia" w:hAnsiTheme="minorHAnsi" w:cstheme="minorBidi"/>
          <w:kern w:val="2"/>
          <w:sz w:val="24"/>
          <w:szCs w:val="24"/>
          <w14:ligatures w14:val="standardContextual"/>
        </w:rPr>
        <w:tab/>
      </w:r>
      <w:r>
        <w:t>Number of E-RABs attempted to setup</w:t>
      </w:r>
      <w:r>
        <w:tab/>
      </w:r>
      <w:r>
        <w:fldChar w:fldCharType="begin"/>
      </w:r>
      <w:r>
        <w:instrText xml:space="preserve"> PAGEREF _Toc212033437 \h </w:instrText>
      </w:r>
      <w:r>
        <w:fldChar w:fldCharType="separate"/>
      </w:r>
      <w:r>
        <w:t>20</w:t>
      </w:r>
      <w:r>
        <w:fldChar w:fldCharType="end"/>
      </w:r>
    </w:p>
    <w:p w14:paraId="782DB26B" w14:textId="3E276FA2"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.3.2</w:t>
      </w:r>
      <w:r>
        <w:rPr>
          <w:rFonts w:asciiTheme="minorHAnsi" w:eastAsiaTheme="minorEastAsia" w:hAnsiTheme="minorHAnsi" w:cstheme="minorBidi"/>
          <w:kern w:val="2"/>
          <w:sz w:val="24"/>
          <w:szCs w:val="24"/>
          <w14:ligatures w14:val="standardContextual"/>
        </w:rPr>
        <w:tab/>
      </w:r>
      <w:r>
        <w:t>Number of E-RABs successfully established</w:t>
      </w:r>
      <w:r>
        <w:tab/>
      </w:r>
      <w:r>
        <w:fldChar w:fldCharType="begin"/>
      </w:r>
      <w:r>
        <w:instrText xml:space="preserve"> PAGEREF _Toc212033438 \h </w:instrText>
      </w:r>
      <w:r>
        <w:fldChar w:fldCharType="separate"/>
      </w:r>
      <w:r>
        <w:t>20</w:t>
      </w:r>
      <w:r>
        <w:fldChar w:fldCharType="end"/>
      </w:r>
    </w:p>
    <w:p w14:paraId="0C22A0D5" w14:textId="4D29CA08"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.3.3</w:t>
      </w:r>
      <w:r>
        <w:rPr>
          <w:rFonts w:asciiTheme="minorHAnsi" w:eastAsiaTheme="minorEastAsia" w:hAnsiTheme="minorHAnsi" w:cstheme="minorBidi"/>
          <w:kern w:val="2"/>
          <w:sz w:val="24"/>
          <w:szCs w:val="24"/>
          <w14:ligatures w14:val="standardContextual"/>
        </w:rPr>
        <w:tab/>
      </w:r>
      <w:r>
        <w:t>Number of E-RABs failed to setup</w:t>
      </w:r>
      <w:r>
        <w:tab/>
      </w:r>
      <w:r>
        <w:fldChar w:fldCharType="begin"/>
      </w:r>
      <w:r>
        <w:instrText xml:space="preserve"> PAGEREF _Toc212033439 \h </w:instrText>
      </w:r>
      <w:r>
        <w:fldChar w:fldCharType="separate"/>
      </w:r>
      <w:r>
        <w:t>20</w:t>
      </w:r>
      <w:r>
        <w:fldChar w:fldCharType="end"/>
      </w:r>
    </w:p>
    <w:p w14:paraId="2780C11B" w14:textId="0B17D1BE"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4.2.3.4</w:t>
      </w:r>
      <w:r>
        <w:rPr>
          <w:rFonts w:asciiTheme="minorHAnsi" w:eastAsiaTheme="minorEastAsia" w:hAnsiTheme="minorHAnsi" w:cstheme="minorBidi"/>
          <w:kern w:val="2"/>
          <w:sz w:val="24"/>
          <w:szCs w:val="24"/>
          <w14:ligatures w14:val="standardContextual"/>
        </w:rPr>
        <w:tab/>
      </w:r>
      <w:r>
        <w:rPr>
          <w:lang w:eastAsia="zh-CN"/>
        </w:rPr>
        <w:t>E-RAB release request by HeNS</w:t>
      </w:r>
      <w:r>
        <w:tab/>
      </w:r>
      <w:r>
        <w:fldChar w:fldCharType="begin"/>
      </w:r>
      <w:r>
        <w:instrText xml:space="preserve"> PAGEREF _Toc212033440 \h </w:instrText>
      </w:r>
      <w:r>
        <w:fldChar w:fldCharType="separate"/>
      </w:r>
      <w:r>
        <w:t>21</w:t>
      </w:r>
      <w:r>
        <w:fldChar w:fldCharType="end"/>
      </w:r>
    </w:p>
    <w:p w14:paraId="117CE55B" w14:textId="0169EACA"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.4.1</w:t>
      </w:r>
      <w:r>
        <w:rPr>
          <w:rFonts w:asciiTheme="minorHAnsi" w:eastAsiaTheme="minorEastAsia" w:hAnsiTheme="minorHAnsi" w:cstheme="minorBidi"/>
          <w:kern w:val="2"/>
          <w:sz w:val="24"/>
          <w:szCs w:val="24"/>
          <w14:ligatures w14:val="standardContextual"/>
        </w:rPr>
        <w:tab/>
      </w:r>
      <w:r>
        <w:t>Number of E-RABs requested to release initiated by HeNB per QCI</w:t>
      </w:r>
      <w:r>
        <w:tab/>
      </w:r>
      <w:r>
        <w:fldChar w:fldCharType="begin"/>
      </w:r>
      <w:r>
        <w:instrText xml:space="preserve"> PAGEREF _Toc212033441 \h </w:instrText>
      </w:r>
      <w:r>
        <w:fldChar w:fldCharType="separate"/>
      </w:r>
      <w:r>
        <w:t>21</w:t>
      </w:r>
      <w:r>
        <w:fldChar w:fldCharType="end"/>
      </w:r>
    </w:p>
    <w:p w14:paraId="7F777E8A" w14:textId="7CA3500C"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w:t>
      </w:r>
      <w:r>
        <w:t>.4.2</w:t>
      </w:r>
      <w:r>
        <w:rPr>
          <w:rFonts w:asciiTheme="minorHAnsi" w:eastAsiaTheme="minorEastAsia" w:hAnsiTheme="minorHAnsi" w:cstheme="minorBidi"/>
          <w:kern w:val="2"/>
          <w:sz w:val="24"/>
          <w:szCs w:val="24"/>
          <w14:ligatures w14:val="standardContextual"/>
        </w:rPr>
        <w:tab/>
      </w:r>
      <w:r>
        <w:t>Number of E-RABs requested to release initiated by HeNB per cause</w:t>
      </w:r>
      <w:r>
        <w:tab/>
      </w:r>
      <w:r>
        <w:fldChar w:fldCharType="begin"/>
      </w:r>
      <w:r>
        <w:instrText xml:space="preserve"> PAGEREF _Toc212033442 \h </w:instrText>
      </w:r>
      <w:r>
        <w:fldChar w:fldCharType="separate"/>
      </w:r>
      <w:r>
        <w:t>21</w:t>
      </w:r>
      <w:r>
        <w:fldChar w:fldCharType="end"/>
      </w:r>
    </w:p>
    <w:p w14:paraId="263E73F6" w14:textId="11C7E385" w:rsidR="003233D1" w:rsidRDefault="003233D1">
      <w:pPr>
        <w:pStyle w:val="TOC4"/>
        <w:rPr>
          <w:rFonts w:asciiTheme="minorHAnsi" w:eastAsiaTheme="minorEastAsia" w:hAnsiTheme="minorHAnsi" w:cstheme="minorBidi"/>
          <w:kern w:val="2"/>
          <w:sz w:val="24"/>
          <w:szCs w:val="24"/>
          <w14:ligatures w14:val="standardContextual"/>
        </w:rPr>
      </w:pPr>
      <w:r w:rsidRPr="002B28E8">
        <w:rPr>
          <w:rFonts w:cs="Arial"/>
          <w:lang w:eastAsia="zh-CN"/>
        </w:rPr>
        <w:t>4</w:t>
      </w:r>
      <w:r>
        <w:t>.2.3.5</w:t>
      </w:r>
      <w:r>
        <w:rPr>
          <w:rFonts w:asciiTheme="minorHAnsi" w:eastAsiaTheme="minorEastAsia" w:hAnsiTheme="minorHAnsi" w:cstheme="minorBidi"/>
          <w:kern w:val="2"/>
          <w:sz w:val="24"/>
          <w:szCs w:val="24"/>
          <w14:ligatures w14:val="standardContextual"/>
        </w:rPr>
        <w:tab/>
      </w:r>
      <w:r>
        <w:t>E-RAB for Direct User Plane Path between HeNB and LGW</w:t>
      </w:r>
      <w:r>
        <w:tab/>
      </w:r>
      <w:r>
        <w:fldChar w:fldCharType="begin"/>
      </w:r>
      <w:r>
        <w:instrText xml:space="preserve"> PAGEREF _Toc212033443 \h </w:instrText>
      </w:r>
      <w:r>
        <w:fldChar w:fldCharType="separate"/>
      </w:r>
      <w:r>
        <w:t>22</w:t>
      </w:r>
      <w:r>
        <w:fldChar w:fldCharType="end"/>
      </w:r>
    </w:p>
    <w:p w14:paraId="44F379B6" w14:textId="15DE061E" w:rsidR="003233D1" w:rsidRDefault="003233D1">
      <w:pPr>
        <w:pStyle w:val="TOC5"/>
        <w:rPr>
          <w:rFonts w:asciiTheme="minorHAnsi" w:eastAsiaTheme="minorEastAsia" w:hAnsiTheme="minorHAnsi" w:cstheme="minorBidi"/>
          <w:kern w:val="2"/>
          <w:sz w:val="24"/>
          <w:szCs w:val="24"/>
          <w14:ligatures w14:val="standardContextual"/>
        </w:rPr>
      </w:pPr>
      <w:r>
        <w:t>4.2.3.5.1</w:t>
      </w:r>
      <w:r>
        <w:rPr>
          <w:rFonts w:asciiTheme="minorHAnsi" w:eastAsiaTheme="minorEastAsia" w:hAnsiTheme="minorHAnsi" w:cstheme="minorBidi"/>
          <w:kern w:val="2"/>
          <w:sz w:val="24"/>
          <w:szCs w:val="24"/>
          <w14:ligatures w14:val="standardContextual"/>
        </w:rPr>
        <w:tab/>
      </w:r>
      <w:r>
        <w:t>Number of Direct User Plane Path</w:t>
      </w:r>
      <w:r>
        <w:tab/>
      </w:r>
      <w:r>
        <w:fldChar w:fldCharType="begin"/>
      </w:r>
      <w:r>
        <w:instrText xml:space="preserve"> PAGEREF _Toc212033444 \h </w:instrText>
      </w:r>
      <w:r>
        <w:fldChar w:fldCharType="separate"/>
      </w:r>
      <w:r>
        <w:t>22</w:t>
      </w:r>
      <w:r>
        <w:fldChar w:fldCharType="end"/>
      </w:r>
    </w:p>
    <w:p w14:paraId="4B9110AF" w14:textId="1432196C"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2.3.5.1</w:t>
      </w:r>
      <w:r>
        <w:rPr>
          <w:rFonts w:asciiTheme="minorHAnsi" w:eastAsiaTheme="minorEastAsia" w:hAnsiTheme="minorHAnsi" w:cstheme="minorBidi"/>
          <w:kern w:val="2"/>
          <w:sz w:val="24"/>
          <w:szCs w:val="24"/>
          <w14:ligatures w14:val="standardContextual"/>
        </w:rPr>
        <w:tab/>
      </w:r>
      <w:r>
        <w:t>Number of Direct User Plane Path attempted to setup</w:t>
      </w:r>
      <w:r>
        <w:tab/>
      </w:r>
      <w:r>
        <w:fldChar w:fldCharType="begin"/>
      </w:r>
      <w:r>
        <w:instrText xml:space="preserve"> PAGEREF _Toc212033445 \h </w:instrText>
      </w:r>
      <w:r>
        <w:fldChar w:fldCharType="separate"/>
      </w:r>
      <w:r>
        <w:t>22</w:t>
      </w:r>
      <w:r>
        <w:fldChar w:fldCharType="end"/>
      </w:r>
    </w:p>
    <w:p w14:paraId="1739F40D" w14:textId="3BB797C6"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3.5.2</w:t>
      </w:r>
      <w:r>
        <w:rPr>
          <w:rFonts w:asciiTheme="minorHAnsi" w:eastAsiaTheme="minorEastAsia" w:hAnsiTheme="minorHAnsi" w:cstheme="minorBidi"/>
          <w:kern w:val="2"/>
          <w:sz w:val="24"/>
          <w:szCs w:val="24"/>
          <w14:ligatures w14:val="standardContextual"/>
        </w:rPr>
        <w:tab/>
      </w:r>
      <w:r>
        <w:t>Number of Direct User Plane Path successfully established</w:t>
      </w:r>
      <w:r>
        <w:tab/>
      </w:r>
      <w:r>
        <w:fldChar w:fldCharType="begin"/>
      </w:r>
      <w:r>
        <w:instrText xml:space="preserve"> PAGEREF _Toc212033446 \h </w:instrText>
      </w:r>
      <w:r>
        <w:fldChar w:fldCharType="separate"/>
      </w:r>
      <w:r>
        <w:t>22</w:t>
      </w:r>
      <w:r>
        <w:fldChar w:fldCharType="end"/>
      </w:r>
    </w:p>
    <w:p w14:paraId="25544E79" w14:textId="41DA4EB3" w:rsidR="003233D1" w:rsidRDefault="003233D1">
      <w:pPr>
        <w:pStyle w:val="TOC5"/>
        <w:rPr>
          <w:rFonts w:asciiTheme="minorHAnsi" w:eastAsiaTheme="minorEastAsia" w:hAnsiTheme="minorHAnsi" w:cstheme="minorBidi"/>
          <w:kern w:val="2"/>
          <w:sz w:val="24"/>
          <w:szCs w:val="24"/>
          <w14:ligatures w14:val="standardContextual"/>
        </w:rPr>
      </w:pPr>
      <w:r>
        <w:t>4.2.</w:t>
      </w:r>
      <w:r>
        <w:rPr>
          <w:lang w:eastAsia="zh-CN"/>
        </w:rPr>
        <w:t>3.5.3</w:t>
      </w:r>
      <w:r>
        <w:rPr>
          <w:rFonts w:asciiTheme="minorHAnsi" w:eastAsiaTheme="minorEastAsia" w:hAnsiTheme="minorHAnsi" w:cstheme="minorBidi"/>
          <w:kern w:val="2"/>
          <w:sz w:val="24"/>
          <w:szCs w:val="24"/>
          <w14:ligatures w14:val="standardContextual"/>
        </w:rPr>
        <w:tab/>
      </w:r>
      <w:r>
        <w:t>Number of Direct User Plane Path failed to setup</w:t>
      </w:r>
      <w:r>
        <w:tab/>
      </w:r>
      <w:r>
        <w:fldChar w:fldCharType="begin"/>
      </w:r>
      <w:r>
        <w:instrText xml:space="preserve"> PAGEREF _Toc212033447 \h </w:instrText>
      </w:r>
      <w:r>
        <w:fldChar w:fldCharType="separate"/>
      </w:r>
      <w:r>
        <w:t>22</w:t>
      </w:r>
      <w:r>
        <w:fldChar w:fldCharType="end"/>
      </w:r>
    </w:p>
    <w:p w14:paraId="2E5330D4" w14:textId="2F2AD4FE"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4.2.4</w:t>
      </w:r>
      <w:r>
        <w:rPr>
          <w:rFonts w:asciiTheme="minorHAnsi" w:eastAsiaTheme="minorEastAsia" w:hAnsiTheme="minorHAnsi" w:cstheme="minorBidi"/>
          <w:kern w:val="2"/>
          <w:sz w:val="24"/>
          <w:szCs w:val="24"/>
          <w14:ligatures w14:val="standardContextual"/>
        </w:rPr>
        <w:tab/>
      </w:r>
      <w:r>
        <w:rPr>
          <w:lang w:eastAsia="zh-CN"/>
        </w:rPr>
        <w:t>Measurements related to handover</w:t>
      </w:r>
      <w:r>
        <w:tab/>
      </w:r>
      <w:r>
        <w:fldChar w:fldCharType="begin"/>
      </w:r>
      <w:r>
        <w:instrText xml:space="preserve"> PAGEREF _Toc212033448 \h </w:instrText>
      </w:r>
      <w:r>
        <w:fldChar w:fldCharType="separate"/>
      </w:r>
      <w:r>
        <w:t>23</w:t>
      </w:r>
      <w:r>
        <w:fldChar w:fldCharType="end"/>
      </w:r>
    </w:p>
    <w:p w14:paraId="488509AF" w14:textId="4DC68FF9"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lastRenderedPageBreak/>
        <w:t>4.2.4.1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_Toc212033449 \h </w:instrText>
      </w:r>
      <w:r>
        <w:fldChar w:fldCharType="separate"/>
      </w:r>
      <w:r>
        <w:t>23</w:t>
      </w:r>
      <w:r>
        <w:fldChar w:fldCharType="end"/>
      </w:r>
    </w:p>
    <w:p w14:paraId="32D16228" w14:textId="1091E739" w:rsidR="003233D1" w:rsidRDefault="003233D1">
      <w:pPr>
        <w:pStyle w:val="TOC4"/>
        <w:rPr>
          <w:rFonts w:asciiTheme="minorHAnsi" w:eastAsiaTheme="minorEastAsia" w:hAnsiTheme="minorHAnsi" w:cstheme="minorBidi"/>
          <w:kern w:val="2"/>
          <w:sz w:val="24"/>
          <w:szCs w:val="24"/>
          <w14:ligatures w14:val="standardContextual"/>
        </w:rPr>
      </w:pPr>
      <w:r w:rsidRPr="002B28E8">
        <w:rPr>
          <w:rFonts w:cs="Arial"/>
          <w:lang w:eastAsia="zh-CN"/>
        </w:rPr>
        <w:t>4.2.4.2</w:t>
      </w:r>
      <w:r>
        <w:rPr>
          <w:rFonts w:asciiTheme="minorHAnsi" w:eastAsiaTheme="minorEastAsia" w:hAnsiTheme="minorHAnsi" w:cstheme="minorBidi"/>
          <w:kern w:val="2"/>
          <w:sz w:val="24"/>
          <w:szCs w:val="24"/>
          <w14:ligatures w14:val="standardContextual"/>
        </w:rPr>
        <w:tab/>
      </w:r>
      <w:r>
        <w:rPr>
          <w:lang w:eastAsia="zh-CN"/>
        </w:rPr>
        <w:t>eNB related H</w:t>
      </w:r>
      <w:r w:rsidRPr="002B28E8">
        <w:rPr>
          <w:lang w:val="en-US" w:eastAsia="zh-CN"/>
        </w:rPr>
        <w:t>andovers</w:t>
      </w:r>
      <w:r>
        <w:tab/>
      </w:r>
      <w:r>
        <w:fldChar w:fldCharType="begin"/>
      </w:r>
      <w:r>
        <w:instrText xml:space="preserve"> PAGEREF _Toc212033450 \h </w:instrText>
      </w:r>
      <w:r>
        <w:fldChar w:fldCharType="separate"/>
      </w:r>
      <w:r>
        <w:t>24</w:t>
      </w:r>
      <w:r>
        <w:fldChar w:fldCharType="end"/>
      </w:r>
    </w:p>
    <w:p w14:paraId="25AF5B5F" w14:textId="7E4BAD14"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2</w:t>
      </w:r>
      <w:r>
        <w:t>.1</w:t>
      </w:r>
      <w:r>
        <w:rPr>
          <w:rFonts w:asciiTheme="minorHAnsi" w:eastAsiaTheme="minorEastAsia" w:hAnsiTheme="minorHAnsi" w:cstheme="minorBidi"/>
          <w:kern w:val="2"/>
          <w:sz w:val="24"/>
          <w:szCs w:val="24"/>
          <w14:ligatures w14:val="standardContextual"/>
        </w:rPr>
        <w:tab/>
      </w:r>
      <w:r>
        <w:t>Attempted</w:t>
      </w:r>
      <w:r>
        <w:rPr>
          <w:lang w:eastAsia="zh-CN"/>
        </w:rPr>
        <w:t xml:space="preserve"> </w:t>
      </w:r>
      <w:r>
        <w:t xml:space="preserve">outgoing </w:t>
      </w:r>
      <w:r>
        <w:rPr>
          <w:lang w:eastAsia="zh-CN"/>
        </w:rPr>
        <w:t>handover to eNB</w:t>
      </w:r>
      <w:r>
        <w:t xml:space="preserve"> per handover cause</w:t>
      </w:r>
      <w:r>
        <w:tab/>
      </w:r>
      <w:r>
        <w:fldChar w:fldCharType="begin"/>
      </w:r>
      <w:r>
        <w:instrText xml:space="preserve"> PAGEREF _Toc212033451 \h </w:instrText>
      </w:r>
      <w:r>
        <w:fldChar w:fldCharType="separate"/>
      </w:r>
      <w:r>
        <w:t>24</w:t>
      </w:r>
      <w:r>
        <w:fldChar w:fldCharType="end"/>
      </w:r>
    </w:p>
    <w:p w14:paraId="5350FFE3" w14:textId="51A6029D"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2</w:t>
      </w:r>
      <w:r>
        <w:t>.2</w:t>
      </w:r>
      <w:r>
        <w:rPr>
          <w:rFonts w:asciiTheme="minorHAnsi" w:eastAsiaTheme="minorEastAsia" w:hAnsiTheme="minorHAnsi" w:cstheme="minorBidi"/>
          <w:kern w:val="2"/>
          <w:sz w:val="24"/>
          <w:szCs w:val="24"/>
          <w14:ligatures w14:val="standardContextual"/>
        </w:rPr>
        <w:tab/>
      </w:r>
      <w:r>
        <w:t xml:space="preserve">Successful outgoing </w:t>
      </w:r>
      <w:r>
        <w:rPr>
          <w:lang w:eastAsia="zh-CN"/>
        </w:rPr>
        <w:t xml:space="preserve">handover to </w:t>
      </w:r>
      <w:r>
        <w:t>eNB per handover cause</w:t>
      </w:r>
      <w:r>
        <w:tab/>
      </w:r>
      <w:r>
        <w:fldChar w:fldCharType="begin"/>
      </w:r>
      <w:r>
        <w:instrText xml:space="preserve"> PAGEREF _Toc212033452 \h </w:instrText>
      </w:r>
      <w:r>
        <w:fldChar w:fldCharType="separate"/>
      </w:r>
      <w:r>
        <w:t>25</w:t>
      </w:r>
      <w:r>
        <w:fldChar w:fldCharType="end"/>
      </w:r>
    </w:p>
    <w:p w14:paraId="65758007" w14:textId="215A7B12"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4.2.4.2.3</w:t>
      </w:r>
      <w:r>
        <w:rPr>
          <w:rFonts w:asciiTheme="minorHAnsi" w:eastAsiaTheme="minorEastAsia" w:hAnsiTheme="minorHAnsi" w:cstheme="minorBidi"/>
          <w:kern w:val="2"/>
          <w:sz w:val="24"/>
          <w:szCs w:val="24"/>
          <w14:ligatures w14:val="standardContextual"/>
        </w:rPr>
        <w:tab/>
      </w:r>
      <w:r>
        <w:rPr>
          <w:lang w:eastAsia="zh-CN"/>
        </w:rPr>
        <w:t xml:space="preserve">Failed </w:t>
      </w:r>
      <w:r>
        <w:t xml:space="preserve">outgoing </w:t>
      </w:r>
      <w:r>
        <w:rPr>
          <w:lang w:eastAsia="zh-CN"/>
        </w:rPr>
        <w:t xml:space="preserve">handover to </w:t>
      </w:r>
      <w:r>
        <w:t>eNB per handover cause</w:t>
      </w:r>
      <w:r>
        <w:tab/>
      </w:r>
      <w:r>
        <w:fldChar w:fldCharType="begin"/>
      </w:r>
      <w:r>
        <w:instrText xml:space="preserve"> PAGEREF _Toc212033453 \h </w:instrText>
      </w:r>
      <w:r>
        <w:fldChar w:fldCharType="separate"/>
      </w:r>
      <w:r>
        <w:t>25</w:t>
      </w:r>
      <w:r>
        <w:fldChar w:fldCharType="end"/>
      </w:r>
    </w:p>
    <w:p w14:paraId="67BD8134" w14:textId="3A2B618A"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4.2.4.2.4</w:t>
      </w:r>
      <w:r>
        <w:rPr>
          <w:rFonts w:asciiTheme="minorHAnsi" w:eastAsiaTheme="minorEastAsia" w:hAnsiTheme="minorHAnsi" w:cstheme="minorBidi"/>
          <w:kern w:val="2"/>
          <w:sz w:val="24"/>
          <w:szCs w:val="24"/>
          <w14:ligatures w14:val="standardContextual"/>
        </w:rPr>
        <w:tab/>
      </w:r>
      <w:r>
        <w:t xml:space="preserve">Attempted </w:t>
      </w:r>
      <w:r>
        <w:rPr>
          <w:lang w:eastAsia="zh-CN"/>
        </w:rPr>
        <w:t>incoming handover from eNB</w:t>
      </w:r>
      <w:r>
        <w:t xml:space="preserve"> per handover cause</w:t>
      </w:r>
      <w:r>
        <w:tab/>
      </w:r>
      <w:r>
        <w:fldChar w:fldCharType="begin"/>
      </w:r>
      <w:r>
        <w:instrText xml:space="preserve"> PAGEREF _Toc212033454 \h </w:instrText>
      </w:r>
      <w:r>
        <w:fldChar w:fldCharType="separate"/>
      </w:r>
      <w:r>
        <w:t>26</w:t>
      </w:r>
      <w:r>
        <w:fldChar w:fldCharType="end"/>
      </w:r>
    </w:p>
    <w:p w14:paraId="6C12A0F9" w14:textId="02A612B2"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4.2.4.2.5</w:t>
      </w:r>
      <w:r>
        <w:rPr>
          <w:rFonts w:asciiTheme="minorHAnsi" w:eastAsiaTheme="minorEastAsia" w:hAnsiTheme="minorHAnsi" w:cstheme="minorBidi"/>
          <w:kern w:val="2"/>
          <w:sz w:val="24"/>
          <w:szCs w:val="24"/>
          <w14:ligatures w14:val="standardContextual"/>
        </w:rPr>
        <w:tab/>
      </w:r>
      <w:r>
        <w:t xml:space="preserve">Successful </w:t>
      </w:r>
      <w:r>
        <w:rPr>
          <w:lang w:eastAsia="zh-CN"/>
        </w:rPr>
        <w:t xml:space="preserve">incoming handover from </w:t>
      </w:r>
      <w:r>
        <w:t>eNB per handover cause</w:t>
      </w:r>
      <w:r>
        <w:tab/>
      </w:r>
      <w:r>
        <w:fldChar w:fldCharType="begin"/>
      </w:r>
      <w:r>
        <w:instrText xml:space="preserve"> PAGEREF _Toc212033455 \h </w:instrText>
      </w:r>
      <w:r>
        <w:fldChar w:fldCharType="separate"/>
      </w:r>
      <w:r>
        <w:t>26</w:t>
      </w:r>
      <w:r>
        <w:fldChar w:fldCharType="end"/>
      </w:r>
    </w:p>
    <w:p w14:paraId="21B65EAE" w14:textId="303352F0" w:rsidR="003233D1" w:rsidRDefault="003233D1">
      <w:pPr>
        <w:pStyle w:val="TOC5"/>
        <w:rPr>
          <w:rFonts w:asciiTheme="minorHAnsi" w:eastAsiaTheme="minorEastAsia" w:hAnsiTheme="minorHAnsi" w:cstheme="minorBidi"/>
          <w:kern w:val="2"/>
          <w:sz w:val="24"/>
          <w:szCs w:val="24"/>
          <w14:ligatures w14:val="standardContextual"/>
        </w:rPr>
      </w:pPr>
      <w:r>
        <w:rPr>
          <w:lang w:eastAsia="zh-CN"/>
        </w:rPr>
        <w:t>4.2.4.2.6</w:t>
      </w:r>
      <w:r>
        <w:rPr>
          <w:rFonts w:asciiTheme="minorHAnsi" w:eastAsiaTheme="minorEastAsia" w:hAnsiTheme="minorHAnsi" w:cstheme="minorBidi"/>
          <w:kern w:val="2"/>
          <w:sz w:val="24"/>
          <w:szCs w:val="24"/>
          <w14:ligatures w14:val="standardContextual"/>
        </w:rPr>
        <w:tab/>
      </w:r>
      <w:r>
        <w:rPr>
          <w:lang w:eastAsia="zh-CN"/>
        </w:rPr>
        <w:t>Failed</w:t>
      </w:r>
      <w:r>
        <w:t xml:space="preserve"> </w:t>
      </w:r>
      <w:r>
        <w:rPr>
          <w:lang w:eastAsia="zh-CN"/>
        </w:rPr>
        <w:t xml:space="preserve">incoming handover from </w:t>
      </w:r>
      <w:r>
        <w:t>eNB per handover cause</w:t>
      </w:r>
      <w:r>
        <w:tab/>
      </w:r>
      <w:r>
        <w:fldChar w:fldCharType="begin"/>
      </w:r>
      <w:r>
        <w:instrText xml:space="preserve"> PAGEREF _Toc212033456 \h </w:instrText>
      </w:r>
      <w:r>
        <w:fldChar w:fldCharType="separate"/>
      </w:r>
      <w:r>
        <w:t>26</w:t>
      </w:r>
      <w:r>
        <w:fldChar w:fldCharType="end"/>
      </w:r>
    </w:p>
    <w:p w14:paraId="6C5AF42D" w14:textId="1CF84B20"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4.2.4.3</w:t>
      </w:r>
      <w:r>
        <w:rPr>
          <w:rFonts w:asciiTheme="minorHAnsi" w:eastAsiaTheme="minorEastAsia" w:hAnsiTheme="minorHAnsi" w:cstheme="minorBidi"/>
          <w:kern w:val="2"/>
          <w:sz w:val="24"/>
          <w:szCs w:val="24"/>
          <w14:ligatures w14:val="standardContextual"/>
        </w:rPr>
        <w:tab/>
      </w:r>
      <w:r>
        <w:rPr>
          <w:lang w:eastAsia="zh-CN"/>
        </w:rPr>
        <w:t>Inter</w:t>
      </w:r>
      <w:r w:rsidRPr="002B28E8">
        <w:rPr>
          <w:lang w:val="en-US" w:eastAsia="zh-CN"/>
        </w:rPr>
        <w:t>-RAT Handovers</w:t>
      </w:r>
      <w:r>
        <w:tab/>
      </w:r>
      <w:r>
        <w:fldChar w:fldCharType="begin"/>
      </w:r>
      <w:r>
        <w:instrText xml:space="preserve"> PAGEREF _Toc212033457 \h </w:instrText>
      </w:r>
      <w:r>
        <w:fldChar w:fldCharType="separate"/>
      </w:r>
      <w:r>
        <w:t>27</w:t>
      </w:r>
      <w:r>
        <w:fldChar w:fldCharType="end"/>
      </w:r>
    </w:p>
    <w:p w14:paraId="785660AC" w14:textId="51A02A12"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3</w:t>
      </w:r>
      <w:r>
        <w:t>.1</w:t>
      </w:r>
      <w:r>
        <w:rPr>
          <w:rFonts w:asciiTheme="minorHAnsi" w:eastAsiaTheme="minorEastAsia" w:hAnsiTheme="minorHAnsi" w:cstheme="minorBidi"/>
          <w:kern w:val="2"/>
          <w:sz w:val="24"/>
          <w:szCs w:val="24"/>
          <w14:ligatures w14:val="standardContextual"/>
        </w:rPr>
        <w:tab/>
      </w:r>
      <w:r>
        <w:t>Attempted outgoing handovers</w:t>
      </w:r>
      <w:r>
        <w:rPr>
          <w:lang w:eastAsia="zh-CN"/>
        </w:rPr>
        <w:t xml:space="preserve"> to UTRAN</w:t>
      </w:r>
      <w:r>
        <w:t xml:space="preserve"> per handover cause</w:t>
      </w:r>
      <w:r>
        <w:tab/>
      </w:r>
      <w:r>
        <w:fldChar w:fldCharType="begin"/>
      </w:r>
      <w:r>
        <w:instrText xml:space="preserve"> PAGEREF _Toc212033458 \h </w:instrText>
      </w:r>
      <w:r>
        <w:fldChar w:fldCharType="separate"/>
      </w:r>
      <w:r>
        <w:t>27</w:t>
      </w:r>
      <w:r>
        <w:fldChar w:fldCharType="end"/>
      </w:r>
    </w:p>
    <w:p w14:paraId="24C7B048" w14:textId="59019253"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3</w:t>
      </w:r>
      <w:r>
        <w:t>.2</w:t>
      </w:r>
      <w:r>
        <w:rPr>
          <w:rFonts w:asciiTheme="minorHAnsi" w:eastAsiaTheme="minorEastAsia" w:hAnsiTheme="minorHAnsi" w:cstheme="minorBidi"/>
          <w:kern w:val="2"/>
          <w:sz w:val="24"/>
          <w:szCs w:val="24"/>
          <w14:ligatures w14:val="standardContextual"/>
        </w:rPr>
        <w:tab/>
      </w:r>
      <w:r>
        <w:t xml:space="preserve">Successful outgoing handovers </w:t>
      </w:r>
      <w:r>
        <w:rPr>
          <w:lang w:eastAsia="zh-CN"/>
        </w:rPr>
        <w:t xml:space="preserve">to UTRAN </w:t>
      </w:r>
      <w:r>
        <w:t>per handover cause</w:t>
      </w:r>
      <w:r>
        <w:tab/>
      </w:r>
      <w:r>
        <w:fldChar w:fldCharType="begin"/>
      </w:r>
      <w:r>
        <w:instrText xml:space="preserve"> PAGEREF _Toc212033459 \h </w:instrText>
      </w:r>
      <w:r>
        <w:fldChar w:fldCharType="separate"/>
      </w:r>
      <w:r>
        <w:t>27</w:t>
      </w:r>
      <w:r>
        <w:fldChar w:fldCharType="end"/>
      </w:r>
    </w:p>
    <w:p w14:paraId="1BC26F22" w14:textId="2A054FBF"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3.3</w:t>
      </w:r>
      <w:r>
        <w:rPr>
          <w:rFonts w:asciiTheme="minorHAnsi" w:eastAsiaTheme="minorEastAsia" w:hAnsiTheme="minorHAnsi" w:cstheme="minorBidi"/>
          <w:kern w:val="2"/>
          <w:sz w:val="24"/>
          <w:szCs w:val="24"/>
          <w14:ligatures w14:val="standardContextual"/>
        </w:rPr>
        <w:tab/>
      </w:r>
      <w:r>
        <w:rPr>
          <w:lang w:eastAsia="zh-CN"/>
        </w:rPr>
        <w:t xml:space="preserve">Failed </w:t>
      </w:r>
      <w:r>
        <w:t xml:space="preserve">outgoing handovers </w:t>
      </w:r>
      <w:r>
        <w:rPr>
          <w:lang w:eastAsia="zh-CN"/>
        </w:rPr>
        <w:t xml:space="preserve">to UTRAN </w:t>
      </w:r>
      <w:r>
        <w:t>per handover cause</w:t>
      </w:r>
      <w:r>
        <w:tab/>
      </w:r>
      <w:r>
        <w:fldChar w:fldCharType="begin"/>
      </w:r>
      <w:r>
        <w:instrText xml:space="preserve"> PAGEREF _Toc212033460 \h </w:instrText>
      </w:r>
      <w:r>
        <w:fldChar w:fldCharType="separate"/>
      </w:r>
      <w:r>
        <w:t>27</w:t>
      </w:r>
      <w:r>
        <w:fldChar w:fldCharType="end"/>
      </w:r>
    </w:p>
    <w:p w14:paraId="0D2E2EF1" w14:textId="320FA78E"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3.4</w:t>
      </w:r>
      <w:r>
        <w:rPr>
          <w:rFonts w:asciiTheme="minorHAnsi" w:eastAsiaTheme="minorEastAsia" w:hAnsiTheme="minorHAnsi" w:cstheme="minorBidi"/>
          <w:kern w:val="2"/>
          <w:sz w:val="24"/>
          <w:szCs w:val="24"/>
          <w14:ligatures w14:val="standardContextual"/>
        </w:rPr>
        <w:tab/>
      </w:r>
      <w:r>
        <w:t>Attempted outgoing handovers</w:t>
      </w:r>
      <w:r>
        <w:rPr>
          <w:lang w:eastAsia="zh-CN"/>
        </w:rPr>
        <w:t xml:space="preserve"> to GERAN</w:t>
      </w:r>
      <w:r>
        <w:t xml:space="preserve"> per handover cause</w:t>
      </w:r>
      <w:r>
        <w:tab/>
      </w:r>
      <w:r>
        <w:fldChar w:fldCharType="begin"/>
      </w:r>
      <w:r>
        <w:instrText xml:space="preserve"> PAGEREF _Toc212033461 \h </w:instrText>
      </w:r>
      <w:r>
        <w:fldChar w:fldCharType="separate"/>
      </w:r>
      <w:r>
        <w:t>28</w:t>
      </w:r>
      <w:r>
        <w:fldChar w:fldCharType="end"/>
      </w:r>
    </w:p>
    <w:p w14:paraId="3FCB80E2" w14:textId="1EAF09E2"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3.5</w:t>
      </w:r>
      <w:r>
        <w:rPr>
          <w:rFonts w:asciiTheme="minorHAnsi" w:eastAsiaTheme="minorEastAsia" w:hAnsiTheme="minorHAnsi" w:cstheme="minorBidi"/>
          <w:kern w:val="2"/>
          <w:sz w:val="24"/>
          <w:szCs w:val="24"/>
          <w14:ligatures w14:val="standardContextual"/>
        </w:rPr>
        <w:tab/>
      </w:r>
      <w:r>
        <w:t xml:space="preserve">Successful outgoing handovers </w:t>
      </w:r>
      <w:r>
        <w:rPr>
          <w:lang w:eastAsia="zh-CN"/>
        </w:rPr>
        <w:t xml:space="preserve">to GERAN </w:t>
      </w:r>
      <w:r>
        <w:t>per handover cause</w:t>
      </w:r>
      <w:r>
        <w:tab/>
      </w:r>
      <w:r>
        <w:fldChar w:fldCharType="begin"/>
      </w:r>
      <w:r>
        <w:instrText xml:space="preserve"> PAGEREF _Toc212033462 \h </w:instrText>
      </w:r>
      <w:r>
        <w:fldChar w:fldCharType="separate"/>
      </w:r>
      <w:r>
        <w:t>28</w:t>
      </w:r>
      <w:r>
        <w:fldChar w:fldCharType="end"/>
      </w:r>
    </w:p>
    <w:p w14:paraId="7D1C33D1" w14:textId="0317441C" w:rsidR="003233D1" w:rsidRDefault="003233D1">
      <w:pPr>
        <w:pStyle w:val="TOC5"/>
        <w:rPr>
          <w:rFonts w:asciiTheme="minorHAnsi" w:eastAsiaTheme="minorEastAsia" w:hAnsiTheme="minorHAnsi" w:cstheme="minorBidi"/>
          <w:kern w:val="2"/>
          <w:sz w:val="24"/>
          <w:szCs w:val="24"/>
          <w14:ligatures w14:val="standardContextual"/>
        </w:rPr>
      </w:pPr>
      <w:r>
        <w:t>4.</w:t>
      </w:r>
      <w:r>
        <w:rPr>
          <w:lang w:eastAsia="zh-CN"/>
        </w:rPr>
        <w:t>2.4</w:t>
      </w:r>
      <w:r>
        <w:t>.</w:t>
      </w:r>
      <w:r>
        <w:rPr>
          <w:lang w:eastAsia="zh-CN"/>
        </w:rPr>
        <w:t>3.6</w:t>
      </w:r>
      <w:r>
        <w:rPr>
          <w:rFonts w:asciiTheme="minorHAnsi" w:eastAsiaTheme="minorEastAsia" w:hAnsiTheme="minorHAnsi" w:cstheme="minorBidi"/>
          <w:kern w:val="2"/>
          <w:sz w:val="24"/>
          <w:szCs w:val="24"/>
          <w14:ligatures w14:val="standardContextual"/>
        </w:rPr>
        <w:tab/>
      </w:r>
      <w:r>
        <w:rPr>
          <w:lang w:eastAsia="zh-CN"/>
        </w:rPr>
        <w:t xml:space="preserve">Failed </w:t>
      </w:r>
      <w:r>
        <w:t xml:space="preserve">outgoing handovers </w:t>
      </w:r>
      <w:r>
        <w:rPr>
          <w:lang w:eastAsia="zh-CN"/>
        </w:rPr>
        <w:t xml:space="preserve">to GERAN </w:t>
      </w:r>
      <w:r>
        <w:t>per handover cause</w:t>
      </w:r>
      <w:r>
        <w:tab/>
      </w:r>
      <w:r>
        <w:fldChar w:fldCharType="begin"/>
      </w:r>
      <w:r>
        <w:instrText xml:space="preserve"> PAGEREF _Toc212033463 \h </w:instrText>
      </w:r>
      <w:r>
        <w:fldChar w:fldCharType="separate"/>
      </w:r>
      <w:r>
        <w:t>29</w:t>
      </w:r>
      <w:r>
        <w:fldChar w:fldCharType="end"/>
      </w:r>
    </w:p>
    <w:p w14:paraId="3DFCD156" w14:textId="1047C739"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4.2.5</w:t>
      </w:r>
      <w:r>
        <w:rPr>
          <w:rFonts w:asciiTheme="minorHAnsi" w:eastAsiaTheme="minorEastAsia" w:hAnsiTheme="minorHAnsi" w:cstheme="minorBidi"/>
          <w:kern w:val="2"/>
          <w:sz w:val="24"/>
          <w:szCs w:val="24"/>
          <w14:ligatures w14:val="standardContextual"/>
        </w:rPr>
        <w:tab/>
      </w:r>
      <w:r>
        <w:rPr>
          <w:lang w:eastAsia="zh-CN"/>
        </w:rPr>
        <w:t>Measurements related to PDCP SDU bit-rate</w:t>
      </w:r>
      <w:r>
        <w:tab/>
      </w:r>
      <w:r>
        <w:fldChar w:fldCharType="begin"/>
      </w:r>
      <w:r>
        <w:instrText xml:space="preserve"> PAGEREF _Toc212033464 \h </w:instrText>
      </w:r>
      <w:r>
        <w:fldChar w:fldCharType="separate"/>
      </w:r>
      <w:r>
        <w:t>29</w:t>
      </w:r>
      <w:r>
        <w:fldChar w:fldCharType="end"/>
      </w:r>
    </w:p>
    <w:p w14:paraId="26F7A630" w14:textId="41A5BDF5"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4.2.5.1</w:t>
      </w:r>
      <w:r>
        <w:rPr>
          <w:rFonts w:asciiTheme="minorHAnsi" w:eastAsiaTheme="minorEastAsia" w:hAnsiTheme="minorHAnsi" w:cstheme="minorBidi"/>
          <w:kern w:val="2"/>
          <w:sz w:val="24"/>
          <w:szCs w:val="24"/>
          <w14:ligatures w14:val="standardContextual"/>
        </w:rPr>
        <w:tab/>
      </w:r>
      <w:r>
        <w:rPr>
          <w:lang w:eastAsia="zh-CN"/>
        </w:rPr>
        <w:t>Average DL cell PDCP SDU bit-rate</w:t>
      </w:r>
      <w:r>
        <w:tab/>
      </w:r>
      <w:r>
        <w:fldChar w:fldCharType="begin"/>
      </w:r>
      <w:r>
        <w:instrText xml:space="preserve"> PAGEREF _Toc212033465 \h </w:instrText>
      </w:r>
      <w:r>
        <w:fldChar w:fldCharType="separate"/>
      </w:r>
      <w:r>
        <w:t>29</w:t>
      </w:r>
      <w:r>
        <w:fldChar w:fldCharType="end"/>
      </w:r>
    </w:p>
    <w:p w14:paraId="05AF4008" w14:textId="2D36CB5D"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4.2.5.2</w:t>
      </w:r>
      <w:r>
        <w:rPr>
          <w:rFonts w:asciiTheme="minorHAnsi" w:eastAsiaTheme="minorEastAsia" w:hAnsiTheme="minorHAnsi" w:cstheme="minorBidi"/>
          <w:kern w:val="2"/>
          <w:sz w:val="24"/>
          <w:szCs w:val="24"/>
          <w14:ligatures w14:val="standardContextual"/>
        </w:rPr>
        <w:tab/>
      </w:r>
      <w:r>
        <w:rPr>
          <w:lang w:eastAsia="zh-CN"/>
        </w:rPr>
        <w:t>Average UL cell PDCP SDU bit-rate</w:t>
      </w:r>
      <w:r>
        <w:tab/>
      </w:r>
      <w:r>
        <w:fldChar w:fldCharType="begin"/>
      </w:r>
      <w:r>
        <w:instrText xml:space="preserve"> PAGEREF _Toc212033466 \h </w:instrText>
      </w:r>
      <w:r>
        <w:fldChar w:fldCharType="separate"/>
      </w:r>
      <w:r>
        <w:t>29</w:t>
      </w:r>
      <w:r>
        <w:fldChar w:fldCharType="end"/>
      </w:r>
    </w:p>
    <w:p w14:paraId="2F38160D" w14:textId="7AB4D8E7"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4.2.5.3</w:t>
      </w:r>
      <w:r>
        <w:rPr>
          <w:rFonts w:asciiTheme="minorHAnsi" w:eastAsiaTheme="minorEastAsia" w:hAnsiTheme="minorHAnsi" w:cstheme="minorBidi"/>
          <w:kern w:val="2"/>
          <w:sz w:val="24"/>
          <w:szCs w:val="24"/>
          <w14:ligatures w14:val="standardContextual"/>
        </w:rPr>
        <w:tab/>
      </w:r>
      <w:r>
        <w:rPr>
          <w:lang w:eastAsia="zh-CN"/>
        </w:rPr>
        <w:t>Maximum DL cell PDCP SDU bit-rate</w:t>
      </w:r>
      <w:r>
        <w:tab/>
      </w:r>
      <w:r>
        <w:fldChar w:fldCharType="begin"/>
      </w:r>
      <w:r>
        <w:instrText xml:space="preserve"> PAGEREF _Toc212033467 \h </w:instrText>
      </w:r>
      <w:r>
        <w:fldChar w:fldCharType="separate"/>
      </w:r>
      <w:r>
        <w:t>30</w:t>
      </w:r>
      <w:r>
        <w:fldChar w:fldCharType="end"/>
      </w:r>
    </w:p>
    <w:p w14:paraId="15B2AB78" w14:textId="797FF0ED"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4.2.5.4</w:t>
      </w:r>
      <w:r>
        <w:rPr>
          <w:rFonts w:asciiTheme="minorHAnsi" w:eastAsiaTheme="minorEastAsia" w:hAnsiTheme="minorHAnsi" w:cstheme="minorBidi"/>
          <w:kern w:val="2"/>
          <w:sz w:val="24"/>
          <w:szCs w:val="24"/>
          <w14:ligatures w14:val="standardContextual"/>
        </w:rPr>
        <w:tab/>
      </w:r>
      <w:r>
        <w:rPr>
          <w:lang w:eastAsia="zh-CN"/>
        </w:rPr>
        <w:t>Maximum UL cell PDCP SDU bit-rate</w:t>
      </w:r>
      <w:r>
        <w:tab/>
      </w:r>
      <w:r>
        <w:fldChar w:fldCharType="begin"/>
      </w:r>
      <w:r>
        <w:instrText xml:space="preserve"> PAGEREF _Toc212033468 \h </w:instrText>
      </w:r>
      <w:r>
        <w:fldChar w:fldCharType="separate"/>
      </w:r>
      <w:r>
        <w:t>30</w:t>
      </w:r>
      <w:r>
        <w:fldChar w:fldCharType="end"/>
      </w:r>
    </w:p>
    <w:p w14:paraId="0268DDA9" w14:textId="1734801C"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4.2.6</w:t>
      </w:r>
      <w:r>
        <w:rPr>
          <w:rFonts w:asciiTheme="minorHAnsi" w:eastAsiaTheme="minorEastAsia" w:hAnsiTheme="minorHAnsi" w:cstheme="minorBidi"/>
          <w:kern w:val="2"/>
          <w:sz w:val="24"/>
          <w:szCs w:val="24"/>
          <w14:ligatures w14:val="standardContextual"/>
        </w:rPr>
        <w:tab/>
      </w:r>
      <w:r>
        <w:rPr>
          <w:lang w:eastAsia="zh-CN"/>
        </w:rPr>
        <w:t>Measurements related to Packet Delay and Drop Rate</w:t>
      </w:r>
      <w:r>
        <w:tab/>
      </w:r>
      <w:r>
        <w:fldChar w:fldCharType="begin"/>
      </w:r>
      <w:r>
        <w:instrText xml:space="preserve"> PAGEREF _Toc212033469 \h </w:instrText>
      </w:r>
      <w:r>
        <w:fldChar w:fldCharType="separate"/>
      </w:r>
      <w:r>
        <w:t>30</w:t>
      </w:r>
      <w:r>
        <w:fldChar w:fldCharType="end"/>
      </w:r>
    </w:p>
    <w:p w14:paraId="0C0C3F51" w14:textId="655226B6"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4.2.6.1</w:t>
      </w:r>
      <w:r>
        <w:rPr>
          <w:rFonts w:asciiTheme="minorHAnsi" w:eastAsiaTheme="minorEastAsia" w:hAnsiTheme="minorHAnsi" w:cstheme="minorBidi"/>
          <w:kern w:val="2"/>
          <w:sz w:val="24"/>
          <w:szCs w:val="24"/>
          <w14:ligatures w14:val="standardContextual"/>
        </w:rPr>
        <w:tab/>
      </w:r>
      <w:r>
        <w:rPr>
          <w:lang w:eastAsia="zh-CN"/>
        </w:rPr>
        <w:t>Average DL PDCP SDU delay</w:t>
      </w:r>
      <w:r>
        <w:tab/>
      </w:r>
      <w:r>
        <w:fldChar w:fldCharType="begin"/>
      </w:r>
      <w:r>
        <w:instrText xml:space="preserve"> PAGEREF _Toc212033470 \h </w:instrText>
      </w:r>
      <w:r>
        <w:fldChar w:fldCharType="separate"/>
      </w:r>
      <w:r>
        <w:t>30</w:t>
      </w:r>
      <w:r>
        <w:fldChar w:fldCharType="end"/>
      </w:r>
    </w:p>
    <w:p w14:paraId="4CE5AC44" w14:textId="78A9BE94"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4.2.6.2</w:t>
      </w:r>
      <w:r>
        <w:rPr>
          <w:rFonts w:asciiTheme="minorHAnsi" w:eastAsiaTheme="minorEastAsia" w:hAnsiTheme="minorHAnsi" w:cstheme="minorBidi"/>
          <w:kern w:val="2"/>
          <w:sz w:val="24"/>
          <w:szCs w:val="24"/>
          <w14:ligatures w14:val="standardContextual"/>
        </w:rPr>
        <w:tab/>
      </w:r>
      <w:r>
        <w:rPr>
          <w:lang w:eastAsia="zh-CN"/>
        </w:rPr>
        <w:t>DL PDCP SDU drop rate</w:t>
      </w:r>
      <w:r>
        <w:tab/>
      </w:r>
      <w:r>
        <w:fldChar w:fldCharType="begin"/>
      </w:r>
      <w:r>
        <w:instrText xml:space="preserve"> PAGEREF _Toc212033471 \h </w:instrText>
      </w:r>
      <w:r>
        <w:fldChar w:fldCharType="separate"/>
      </w:r>
      <w:r>
        <w:t>31</w:t>
      </w:r>
      <w:r>
        <w:fldChar w:fldCharType="end"/>
      </w:r>
    </w:p>
    <w:p w14:paraId="220E931F" w14:textId="69140805"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4.2.7</w:t>
      </w:r>
      <w:r>
        <w:rPr>
          <w:rFonts w:asciiTheme="minorHAnsi" w:eastAsiaTheme="minorEastAsia" w:hAnsiTheme="minorHAnsi" w:cstheme="minorBidi"/>
          <w:kern w:val="2"/>
          <w:sz w:val="24"/>
          <w:szCs w:val="24"/>
          <w14:ligatures w14:val="standardContextual"/>
        </w:rPr>
        <w:tab/>
      </w:r>
      <w:r>
        <w:rPr>
          <w:lang w:eastAsia="zh-CN"/>
        </w:rPr>
        <w:t>Measurements related to Packet Loss Rate</w:t>
      </w:r>
      <w:r>
        <w:tab/>
      </w:r>
      <w:r>
        <w:fldChar w:fldCharType="begin"/>
      </w:r>
      <w:r>
        <w:instrText xml:space="preserve"> PAGEREF _Toc212033472 \h </w:instrText>
      </w:r>
      <w:r>
        <w:fldChar w:fldCharType="separate"/>
      </w:r>
      <w:r>
        <w:t>31</w:t>
      </w:r>
      <w:r>
        <w:fldChar w:fldCharType="end"/>
      </w:r>
    </w:p>
    <w:p w14:paraId="242EE26E" w14:textId="43D8745A"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4.2.7.1</w:t>
      </w:r>
      <w:r>
        <w:rPr>
          <w:rFonts w:asciiTheme="minorHAnsi" w:eastAsiaTheme="minorEastAsia" w:hAnsiTheme="minorHAnsi" w:cstheme="minorBidi"/>
          <w:kern w:val="2"/>
          <w:sz w:val="24"/>
          <w:szCs w:val="24"/>
          <w14:ligatures w14:val="standardContextual"/>
        </w:rPr>
        <w:tab/>
      </w:r>
      <w:r>
        <w:rPr>
          <w:lang w:eastAsia="zh-CN"/>
        </w:rPr>
        <w:t>DL PDCP SDU air interface loss rate</w:t>
      </w:r>
      <w:r>
        <w:tab/>
      </w:r>
      <w:r>
        <w:fldChar w:fldCharType="begin"/>
      </w:r>
      <w:r>
        <w:instrText xml:space="preserve"> PAGEREF _Toc212033473 \h </w:instrText>
      </w:r>
      <w:r>
        <w:fldChar w:fldCharType="separate"/>
      </w:r>
      <w:r>
        <w:t>31</w:t>
      </w:r>
      <w:r>
        <w:fldChar w:fldCharType="end"/>
      </w:r>
    </w:p>
    <w:p w14:paraId="35B16B74" w14:textId="1DBA9733" w:rsidR="003233D1" w:rsidRDefault="003233D1">
      <w:pPr>
        <w:pStyle w:val="TOC4"/>
        <w:rPr>
          <w:rFonts w:asciiTheme="minorHAnsi" w:eastAsiaTheme="minorEastAsia" w:hAnsiTheme="minorHAnsi" w:cstheme="minorBidi"/>
          <w:kern w:val="2"/>
          <w:sz w:val="24"/>
          <w:szCs w:val="24"/>
          <w14:ligatures w14:val="standardContextual"/>
        </w:rPr>
      </w:pPr>
      <w:r>
        <w:rPr>
          <w:lang w:eastAsia="zh-CN"/>
        </w:rPr>
        <w:t>4.2.7.2</w:t>
      </w:r>
      <w:r>
        <w:rPr>
          <w:rFonts w:asciiTheme="minorHAnsi" w:eastAsiaTheme="minorEastAsia" w:hAnsiTheme="minorHAnsi" w:cstheme="minorBidi"/>
          <w:kern w:val="2"/>
          <w:sz w:val="24"/>
          <w:szCs w:val="24"/>
          <w14:ligatures w14:val="standardContextual"/>
        </w:rPr>
        <w:tab/>
      </w:r>
      <w:r>
        <w:rPr>
          <w:lang w:eastAsia="zh-CN"/>
        </w:rPr>
        <w:t>UL PDCP SDU loss rate</w:t>
      </w:r>
      <w:r>
        <w:tab/>
      </w:r>
      <w:r>
        <w:fldChar w:fldCharType="begin"/>
      </w:r>
      <w:r>
        <w:instrText xml:space="preserve"> PAGEREF _Toc212033474 \h </w:instrText>
      </w:r>
      <w:r>
        <w:fldChar w:fldCharType="separate"/>
      </w:r>
      <w:r>
        <w:t>32</w:t>
      </w:r>
      <w:r>
        <w:fldChar w:fldCharType="end"/>
      </w:r>
    </w:p>
    <w:p w14:paraId="727424A5" w14:textId="3DDAD33D" w:rsidR="003233D1" w:rsidRDefault="003233D1">
      <w:pPr>
        <w:pStyle w:val="TOC3"/>
        <w:rPr>
          <w:rFonts w:asciiTheme="minorHAnsi" w:eastAsiaTheme="minorEastAsia" w:hAnsiTheme="minorHAnsi" w:cstheme="minorBidi"/>
          <w:kern w:val="2"/>
          <w:sz w:val="24"/>
          <w:szCs w:val="24"/>
          <w14:ligatures w14:val="standardContextual"/>
        </w:rPr>
      </w:pPr>
      <w:r>
        <w:rPr>
          <w:lang w:eastAsia="zh-CN"/>
        </w:rPr>
        <w:t>4.2.8</w:t>
      </w:r>
      <w:r>
        <w:rPr>
          <w:rFonts w:asciiTheme="minorHAnsi" w:eastAsiaTheme="minorEastAsia" w:hAnsiTheme="minorHAnsi" w:cstheme="minorBidi"/>
          <w:kern w:val="2"/>
          <w:sz w:val="24"/>
          <w:szCs w:val="24"/>
          <w14:ligatures w14:val="standardContextual"/>
        </w:rPr>
        <w:tab/>
      </w:r>
      <w:r>
        <w:rPr>
          <w:lang w:eastAsia="zh-CN"/>
        </w:rPr>
        <w:t>Measurements related to Radio Resource Usage</w:t>
      </w:r>
      <w:r>
        <w:tab/>
      </w:r>
      <w:r>
        <w:fldChar w:fldCharType="begin"/>
      </w:r>
      <w:r>
        <w:instrText xml:space="preserve"> PAGEREF _Toc212033475 \h </w:instrText>
      </w:r>
      <w:r>
        <w:fldChar w:fldCharType="separate"/>
      </w:r>
      <w:r>
        <w:t>32</w:t>
      </w:r>
      <w:r>
        <w:fldChar w:fldCharType="end"/>
      </w:r>
    </w:p>
    <w:p w14:paraId="6CAEB02C" w14:textId="216650A2" w:rsidR="003233D1" w:rsidRDefault="003233D1">
      <w:pPr>
        <w:pStyle w:val="TOC3"/>
        <w:rPr>
          <w:rFonts w:asciiTheme="minorHAnsi" w:eastAsiaTheme="minorEastAsia" w:hAnsiTheme="minorHAnsi" w:cstheme="minorBidi"/>
          <w:kern w:val="2"/>
          <w:sz w:val="24"/>
          <w:szCs w:val="24"/>
          <w14:ligatures w14:val="standardContextual"/>
        </w:rPr>
      </w:pPr>
      <w:r>
        <w:t>4.2.8.1</w:t>
      </w:r>
      <w:r>
        <w:rPr>
          <w:rFonts w:asciiTheme="minorHAnsi" w:eastAsiaTheme="minorEastAsia" w:hAnsiTheme="minorHAnsi" w:cstheme="minorBidi"/>
          <w:kern w:val="2"/>
          <w:sz w:val="24"/>
          <w:szCs w:val="24"/>
          <w14:ligatures w14:val="standardContextual"/>
        </w:rPr>
        <w:tab/>
      </w:r>
      <w:r>
        <w:t>DL Total PRB Usage</w:t>
      </w:r>
      <w:r>
        <w:tab/>
      </w:r>
      <w:r>
        <w:fldChar w:fldCharType="begin"/>
      </w:r>
      <w:r>
        <w:instrText xml:space="preserve"> PAGEREF _Toc212033476 \h </w:instrText>
      </w:r>
      <w:r>
        <w:fldChar w:fldCharType="separate"/>
      </w:r>
      <w:r>
        <w:t>32</w:t>
      </w:r>
      <w:r>
        <w:fldChar w:fldCharType="end"/>
      </w:r>
    </w:p>
    <w:p w14:paraId="04A966EC" w14:textId="4EFFF99C" w:rsidR="003233D1" w:rsidRDefault="003233D1">
      <w:pPr>
        <w:pStyle w:val="TOC3"/>
        <w:rPr>
          <w:rFonts w:asciiTheme="minorHAnsi" w:eastAsiaTheme="minorEastAsia" w:hAnsiTheme="minorHAnsi" w:cstheme="minorBidi"/>
          <w:kern w:val="2"/>
          <w:sz w:val="24"/>
          <w:szCs w:val="24"/>
          <w14:ligatures w14:val="standardContextual"/>
        </w:rPr>
      </w:pPr>
      <w:r>
        <w:t>4.2.8.2</w:t>
      </w:r>
      <w:r>
        <w:rPr>
          <w:rFonts w:asciiTheme="minorHAnsi" w:eastAsiaTheme="minorEastAsia" w:hAnsiTheme="minorHAnsi" w:cstheme="minorBidi"/>
          <w:kern w:val="2"/>
          <w:sz w:val="24"/>
          <w:szCs w:val="24"/>
          <w14:ligatures w14:val="standardContextual"/>
        </w:rPr>
        <w:tab/>
      </w:r>
      <w:r>
        <w:t>UL Total PRB Usage</w:t>
      </w:r>
      <w:r>
        <w:tab/>
      </w:r>
      <w:r>
        <w:fldChar w:fldCharType="begin"/>
      </w:r>
      <w:r>
        <w:instrText xml:space="preserve"> PAGEREF _Toc212033477 \h </w:instrText>
      </w:r>
      <w:r>
        <w:fldChar w:fldCharType="separate"/>
      </w:r>
      <w:r>
        <w:t>32</w:t>
      </w:r>
      <w:r>
        <w:fldChar w:fldCharType="end"/>
      </w:r>
    </w:p>
    <w:p w14:paraId="71DE249A" w14:textId="3DE07499" w:rsidR="003233D1" w:rsidRDefault="003233D1">
      <w:pPr>
        <w:pStyle w:val="TOC4"/>
        <w:rPr>
          <w:rFonts w:asciiTheme="minorHAnsi" w:eastAsiaTheme="minorEastAsia" w:hAnsiTheme="minorHAnsi" w:cstheme="minorBidi"/>
          <w:kern w:val="2"/>
          <w:sz w:val="24"/>
          <w:szCs w:val="24"/>
          <w14:ligatures w14:val="standardContextual"/>
        </w:rPr>
      </w:pPr>
      <w:r>
        <w:t>4.2.8.3</w:t>
      </w:r>
      <w:r>
        <w:rPr>
          <w:rFonts w:asciiTheme="minorHAnsi" w:eastAsiaTheme="minorEastAsia" w:hAnsiTheme="minorHAnsi" w:cstheme="minorBidi"/>
          <w:kern w:val="2"/>
          <w:sz w:val="24"/>
          <w:szCs w:val="24"/>
          <w14:ligatures w14:val="standardContextual"/>
        </w:rPr>
        <w:tab/>
      </w:r>
      <w:r>
        <w:t>Average number of active UEs on the DL</w:t>
      </w:r>
      <w:r>
        <w:tab/>
      </w:r>
      <w:r>
        <w:fldChar w:fldCharType="begin"/>
      </w:r>
      <w:r>
        <w:instrText xml:space="preserve"> PAGEREF _Toc212033478 \h </w:instrText>
      </w:r>
      <w:r>
        <w:fldChar w:fldCharType="separate"/>
      </w:r>
      <w:r>
        <w:t>33</w:t>
      </w:r>
      <w:r>
        <w:fldChar w:fldCharType="end"/>
      </w:r>
    </w:p>
    <w:p w14:paraId="722F22FA" w14:textId="2D1F61E9" w:rsidR="003233D1" w:rsidRDefault="003233D1">
      <w:pPr>
        <w:pStyle w:val="TOC4"/>
        <w:rPr>
          <w:rFonts w:asciiTheme="minorHAnsi" w:eastAsiaTheme="minorEastAsia" w:hAnsiTheme="minorHAnsi" w:cstheme="minorBidi"/>
          <w:kern w:val="2"/>
          <w:sz w:val="24"/>
          <w:szCs w:val="24"/>
          <w14:ligatures w14:val="standardContextual"/>
        </w:rPr>
      </w:pPr>
      <w:r>
        <w:t>4.2.8.4</w:t>
      </w:r>
      <w:r>
        <w:rPr>
          <w:rFonts w:asciiTheme="minorHAnsi" w:eastAsiaTheme="minorEastAsia" w:hAnsiTheme="minorHAnsi" w:cstheme="minorBidi"/>
          <w:kern w:val="2"/>
          <w:sz w:val="24"/>
          <w:szCs w:val="24"/>
          <w14:ligatures w14:val="standardContextual"/>
        </w:rPr>
        <w:tab/>
      </w:r>
      <w:r>
        <w:t>Average number of active UEs on the UL</w:t>
      </w:r>
      <w:r>
        <w:tab/>
      </w:r>
      <w:r>
        <w:fldChar w:fldCharType="begin"/>
      </w:r>
      <w:r>
        <w:instrText xml:space="preserve"> PAGEREF _Toc212033479 \h </w:instrText>
      </w:r>
      <w:r>
        <w:fldChar w:fldCharType="separate"/>
      </w:r>
      <w:r>
        <w:t>33</w:t>
      </w:r>
      <w:r>
        <w:fldChar w:fldCharType="end"/>
      </w:r>
    </w:p>
    <w:p w14:paraId="155DB48E" w14:textId="6F12C46E" w:rsidR="003233D1" w:rsidRDefault="003233D1">
      <w:pPr>
        <w:pStyle w:val="TOC9"/>
        <w:rPr>
          <w:rFonts w:asciiTheme="minorHAnsi" w:eastAsiaTheme="minorEastAsia" w:hAnsiTheme="minorHAnsi" w:cstheme="minorBidi"/>
          <w:b w:val="0"/>
          <w:kern w:val="2"/>
          <w:sz w:val="24"/>
          <w:szCs w:val="24"/>
          <w14:ligatures w14:val="standardContextual"/>
        </w:rPr>
      </w:pPr>
      <w:r>
        <w:t>Annex A: Use cases for performance measurements definition</w:t>
      </w:r>
      <w:r>
        <w:tab/>
      </w:r>
      <w:r>
        <w:fldChar w:fldCharType="begin"/>
      </w:r>
      <w:r>
        <w:instrText xml:space="preserve"> PAGEREF _Toc212033480 \h </w:instrText>
      </w:r>
      <w:r>
        <w:fldChar w:fldCharType="separate"/>
      </w:r>
      <w:r>
        <w:t>34</w:t>
      </w:r>
      <w:r>
        <w:fldChar w:fldCharType="end"/>
      </w:r>
    </w:p>
    <w:p w14:paraId="46E45612" w14:textId="2184F0AE"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A.1</w:t>
      </w:r>
      <w:r>
        <w:rPr>
          <w:rFonts w:asciiTheme="minorHAnsi" w:eastAsiaTheme="minorEastAsia" w:hAnsiTheme="minorHAnsi" w:cstheme="minorBidi"/>
          <w:kern w:val="2"/>
          <w:sz w:val="24"/>
          <w:szCs w:val="24"/>
          <w14:ligatures w14:val="standardContextual"/>
        </w:rPr>
        <w:tab/>
      </w:r>
      <w:r>
        <w:rPr>
          <w:lang w:eastAsia="zh-CN"/>
        </w:rPr>
        <w:t>Use case of the SCTP signalling measurements</w:t>
      </w:r>
      <w:r>
        <w:tab/>
      </w:r>
      <w:r>
        <w:fldChar w:fldCharType="begin"/>
      </w:r>
      <w:r>
        <w:instrText xml:space="preserve"> PAGEREF _Toc212033481 \h </w:instrText>
      </w:r>
      <w:r>
        <w:fldChar w:fldCharType="separate"/>
      </w:r>
      <w:r>
        <w:t>34</w:t>
      </w:r>
      <w:r>
        <w:fldChar w:fldCharType="end"/>
      </w:r>
    </w:p>
    <w:p w14:paraId="40C6CA01" w14:textId="091464E2"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A.2</w:t>
      </w:r>
      <w:r>
        <w:rPr>
          <w:rFonts w:asciiTheme="minorHAnsi" w:eastAsiaTheme="minorEastAsia" w:hAnsiTheme="minorHAnsi" w:cstheme="minorBidi"/>
          <w:kern w:val="2"/>
          <w:sz w:val="24"/>
          <w:szCs w:val="24"/>
          <w14:ligatures w14:val="standardContextual"/>
        </w:rPr>
        <w:tab/>
      </w:r>
      <w:r>
        <w:rPr>
          <w:lang w:eastAsia="zh-CN"/>
        </w:rPr>
        <w:t>Use case of HeNB-GW user plane measurements</w:t>
      </w:r>
      <w:r>
        <w:tab/>
      </w:r>
      <w:r>
        <w:fldChar w:fldCharType="begin"/>
      </w:r>
      <w:r>
        <w:instrText xml:space="preserve"> PAGEREF _Toc212033482 \h </w:instrText>
      </w:r>
      <w:r>
        <w:fldChar w:fldCharType="separate"/>
      </w:r>
      <w:r>
        <w:t>34</w:t>
      </w:r>
      <w:r>
        <w:fldChar w:fldCharType="end"/>
      </w:r>
    </w:p>
    <w:p w14:paraId="25405D8F" w14:textId="09E5442D"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A.3</w:t>
      </w:r>
      <w:r>
        <w:rPr>
          <w:rFonts w:asciiTheme="minorHAnsi" w:eastAsiaTheme="minorEastAsia" w:hAnsiTheme="minorHAnsi" w:cstheme="minorBidi"/>
          <w:kern w:val="2"/>
          <w:sz w:val="24"/>
          <w:szCs w:val="24"/>
          <w14:ligatures w14:val="standardContextual"/>
        </w:rPr>
        <w:tab/>
      </w:r>
      <w:r>
        <w:rPr>
          <w:lang w:eastAsia="zh-CN"/>
        </w:rPr>
        <w:t>CSG service related performance</w:t>
      </w:r>
      <w:r>
        <w:tab/>
      </w:r>
      <w:r>
        <w:fldChar w:fldCharType="begin"/>
      </w:r>
      <w:r>
        <w:instrText xml:space="preserve"> PAGEREF _Toc212033483 \h </w:instrText>
      </w:r>
      <w:r>
        <w:fldChar w:fldCharType="separate"/>
      </w:r>
      <w:r>
        <w:t>34</w:t>
      </w:r>
      <w:r>
        <w:fldChar w:fldCharType="end"/>
      </w:r>
    </w:p>
    <w:p w14:paraId="3151FE95" w14:textId="51AC9364"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A.4</w:t>
      </w:r>
      <w:r>
        <w:rPr>
          <w:rFonts w:asciiTheme="minorHAnsi" w:eastAsiaTheme="minorEastAsia" w:hAnsiTheme="minorHAnsi" w:cstheme="minorBidi"/>
          <w:kern w:val="2"/>
          <w:sz w:val="24"/>
          <w:szCs w:val="24"/>
          <w14:ligatures w14:val="standardContextual"/>
        </w:rPr>
        <w:tab/>
      </w:r>
      <w:r>
        <w:rPr>
          <w:lang w:eastAsia="zh-CN"/>
        </w:rPr>
        <w:t>RRC related performance</w:t>
      </w:r>
      <w:r>
        <w:tab/>
      </w:r>
      <w:r>
        <w:fldChar w:fldCharType="begin"/>
      </w:r>
      <w:r>
        <w:instrText xml:space="preserve"> PAGEREF _Toc212033484 \h </w:instrText>
      </w:r>
      <w:r>
        <w:fldChar w:fldCharType="separate"/>
      </w:r>
      <w:r>
        <w:t>34</w:t>
      </w:r>
      <w:r>
        <w:fldChar w:fldCharType="end"/>
      </w:r>
    </w:p>
    <w:p w14:paraId="31A0667B" w14:textId="1D844DE7"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A.5</w:t>
      </w:r>
      <w:r>
        <w:rPr>
          <w:rFonts w:asciiTheme="minorHAnsi" w:eastAsiaTheme="minorEastAsia" w:hAnsiTheme="minorHAnsi" w:cstheme="minorBidi"/>
          <w:kern w:val="2"/>
          <w:sz w:val="24"/>
          <w:szCs w:val="24"/>
          <w14:ligatures w14:val="standardContextual"/>
        </w:rPr>
        <w:tab/>
      </w:r>
      <w:r>
        <w:rPr>
          <w:lang w:eastAsia="zh-CN"/>
        </w:rPr>
        <w:t>E-RAB related performance</w:t>
      </w:r>
      <w:r>
        <w:tab/>
      </w:r>
      <w:r>
        <w:fldChar w:fldCharType="begin"/>
      </w:r>
      <w:r>
        <w:instrText xml:space="preserve"> PAGEREF _Toc212033485 \h </w:instrText>
      </w:r>
      <w:r>
        <w:fldChar w:fldCharType="separate"/>
      </w:r>
      <w:r>
        <w:t>35</w:t>
      </w:r>
      <w:r>
        <w:fldChar w:fldCharType="end"/>
      </w:r>
    </w:p>
    <w:p w14:paraId="71885A0B" w14:textId="7A24FA73"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A.6</w:t>
      </w:r>
      <w:r>
        <w:rPr>
          <w:rFonts w:asciiTheme="minorHAnsi" w:eastAsiaTheme="minorEastAsia" w:hAnsiTheme="minorHAnsi" w:cstheme="minorBidi"/>
          <w:kern w:val="2"/>
          <w:sz w:val="24"/>
          <w:szCs w:val="24"/>
          <w14:ligatures w14:val="standardContextual"/>
        </w:rPr>
        <w:tab/>
      </w:r>
      <w:r>
        <w:rPr>
          <w:lang w:eastAsia="zh-CN"/>
        </w:rPr>
        <w:t>Handover related performance</w:t>
      </w:r>
      <w:r>
        <w:tab/>
      </w:r>
      <w:r>
        <w:fldChar w:fldCharType="begin"/>
      </w:r>
      <w:r>
        <w:instrText xml:space="preserve"> PAGEREF _Toc212033486 \h </w:instrText>
      </w:r>
      <w:r>
        <w:fldChar w:fldCharType="separate"/>
      </w:r>
      <w:r>
        <w:t>35</w:t>
      </w:r>
      <w:r>
        <w:fldChar w:fldCharType="end"/>
      </w:r>
    </w:p>
    <w:p w14:paraId="16F33E47" w14:textId="07FF308F"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A.7</w:t>
      </w:r>
      <w:r>
        <w:rPr>
          <w:rFonts w:asciiTheme="minorHAnsi" w:eastAsiaTheme="minorEastAsia" w:hAnsiTheme="minorHAnsi" w:cstheme="minorBidi"/>
          <w:kern w:val="2"/>
          <w:sz w:val="24"/>
          <w:szCs w:val="24"/>
          <w14:ligatures w14:val="standardContextual"/>
        </w:rPr>
        <w:tab/>
      </w:r>
      <w:r>
        <w:rPr>
          <w:lang w:eastAsia="zh-CN"/>
        </w:rPr>
        <w:t>R</w:t>
      </w:r>
      <w:r>
        <w:t>adio bearer QoS</w:t>
      </w:r>
      <w:r>
        <w:rPr>
          <w:lang w:eastAsia="zh-CN"/>
        </w:rPr>
        <w:t xml:space="preserve"> related performance</w:t>
      </w:r>
      <w:r>
        <w:tab/>
      </w:r>
      <w:r>
        <w:fldChar w:fldCharType="begin"/>
      </w:r>
      <w:r>
        <w:instrText xml:space="preserve"> PAGEREF _Toc212033487 \h </w:instrText>
      </w:r>
      <w:r>
        <w:fldChar w:fldCharType="separate"/>
      </w:r>
      <w:r>
        <w:t>35</w:t>
      </w:r>
      <w:r>
        <w:fldChar w:fldCharType="end"/>
      </w:r>
    </w:p>
    <w:p w14:paraId="0CA8DB06" w14:textId="008DA544" w:rsidR="003233D1" w:rsidRDefault="003233D1">
      <w:pPr>
        <w:pStyle w:val="TOC1"/>
        <w:rPr>
          <w:rFonts w:asciiTheme="minorHAnsi" w:eastAsiaTheme="minorEastAsia" w:hAnsiTheme="minorHAnsi" w:cstheme="minorBidi"/>
          <w:kern w:val="2"/>
          <w:sz w:val="24"/>
          <w:szCs w:val="24"/>
          <w14:ligatures w14:val="standardContextual"/>
        </w:rPr>
      </w:pPr>
      <w:r>
        <w:rPr>
          <w:lang w:eastAsia="zh-CN"/>
        </w:rPr>
        <w:t>A.8</w:t>
      </w:r>
      <w:r>
        <w:rPr>
          <w:rFonts w:asciiTheme="minorHAnsi" w:eastAsiaTheme="minorEastAsia" w:hAnsiTheme="minorHAnsi" w:cstheme="minorBidi"/>
          <w:kern w:val="2"/>
          <w:sz w:val="24"/>
          <w:szCs w:val="24"/>
          <w14:ligatures w14:val="standardContextual"/>
        </w:rPr>
        <w:tab/>
      </w:r>
      <w:r>
        <w:rPr>
          <w:lang w:eastAsia="zh-CN"/>
        </w:rPr>
        <w:t>Packet delay, drop rate and loss rate related performance</w:t>
      </w:r>
      <w:r>
        <w:tab/>
      </w:r>
      <w:r>
        <w:fldChar w:fldCharType="begin"/>
      </w:r>
      <w:r>
        <w:instrText xml:space="preserve"> PAGEREF _Toc212033488 \h </w:instrText>
      </w:r>
      <w:r>
        <w:fldChar w:fldCharType="separate"/>
      </w:r>
      <w:r>
        <w:t>35</w:t>
      </w:r>
      <w:r>
        <w:fldChar w:fldCharType="end"/>
      </w:r>
    </w:p>
    <w:p w14:paraId="44E7359E" w14:textId="032A7667" w:rsidR="003233D1" w:rsidRDefault="003233D1">
      <w:pPr>
        <w:pStyle w:val="TOC1"/>
        <w:rPr>
          <w:rFonts w:asciiTheme="minorHAnsi" w:eastAsiaTheme="minorEastAsia" w:hAnsiTheme="minorHAnsi" w:cstheme="minorBidi"/>
          <w:kern w:val="2"/>
          <w:sz w:val="24"/>
          <w:szCs w:val="24"/>
          <w14:ligatures w14:val="standardContextual"/>
        </w:rPr>
      </w:pPr>
      <w:r>
        <w:t>A.9</w:t>
      </w:r>
      <w:r>
        <w:rPr>
          <w:rFonts w:asciiTheme="minorHAnsi" w:eastAsiaTheme="minorEastAsia" w:hAnsiTheme="minorHAnsi" w:cstheme="minorBidi"/>
          <w:kern w:val="2"/>
          <w:sz w:val="24"/>
          <w:szCs w:val="24"/>
          <w14:ligatures w14:val="standardContextual"/>
        </w:rPr>
        <w:tab/>
      </w:r>
      <w:r>
        <w:t>Monitor of resource utilisation</w:t>
      </w:r>
      <w:r>
        <w:tab/>
      </w:r>
      <w:r>
        <w:fldChar w:fldCharType="begin"/>
      </w:r>
      <w:r>
        <w:instrText xml:space="preserve"> PAGEREF _Toc212033489 \h </w:instrText>
      </w:r>
      <w:r>
        <w:fldChar w:fldCharType="separate"/>
      </w:r>
      <w:r>
        <w:t>36</w:t>
      </w:r>
      <w:r>
        <w:fldChar w:fldCharType="end"/>
      </w:r>
    </w:p>
    <w:p w14:paraId="7500D054" w14:textId="56C1B7CD" w:rsidR="003233D1" w:rsidRDefault="003233D1">
      <w:pPr>
        <w:pStyle w:val="TOC9"/>
        <w:rPr>
          <w:rFonts w:asciiTheme="minorHAnsi" w:eastAsiaTheme="minorEastAsia" w:hAnsiTheme="minorHAnsi" w:cstheme="minorBidi"/>
          <w:b w:val="0"/>
          <w:kern w:val="2"/>
          <w:sz w:val="24"/>
          <w:szCs w:val="24"/>
          <w14:ligatures w14:val="standardContextual"/>
        </w:rPr>
      </w:pPr>
      <w:r>
        <w:t xml:space="preserve">Annex </w:t>
      </w:r>
      <w:r>
        <w:rPr>
          <w:lang w:eastAsia="zh-CN"/>
        </w:rPr>
        <w:t>B</w:t>
      </w:r>
      <w:r>
        <w:t>: Change history</w:t>
      </w:r>
      <w:r>
        <w:tab/>
      </w:r>
      <w:r>
        <w:fldChar w:fldCharType="begin"/>
      </w:r>
      <w:r>
        <w:instrText xml:space="preserve"> PAGEREF _Toc212033490 \h </w:instrText>
      </w:r>
      <w:r>
        <w:fldChar w:fldCharType="separate"/>
      </w:r>
      <w:r>
        <w:t>37</w:t>
      </w:r>
      <w:r>
        <w:fldChar w:fldCharType="end"/>
      </w:r>
    </w:p>
    <w:p w14:paraId="20EFF062" w14:textId="3B450FDE" w:rsidR="008F2ADC" w:rsidRPr="00215D60" w:rsidRDefault="00B53960" w:rsidP="005B3343">
      <w:r>
        <w:fldChar w:fldCharType="end"/>
      </w:r>
    </w:p>
    <w:p w14:paraId="2FE5945A" w14:textId="77777777" w:rsidR="008F2ADC" w:rsidRPr="00215D60" w:rsidRDefault="008F2ADC">
      <w:pPr>
        <w:pStyle w:val="Heading1"/>
      </w:pPr>
      <w:r w:rsidRPr="00215D60">
        <w:br w:type="page"/>
      </w:r>
      <w:bookmarkStart w:id="4" w:name="_Toc212033397"/>
      <w:r w:rsidRPr="00215D60">
        <w:lastRenderedPageBreak/>
        <w:t>Foreword</w:t>
      </w:r>
      <w:bookmarkEnd w:id="4"/>
    </w:p>
    <w:p w14:paraId="157915BE" w14:textId="77777777" w:rsidR="008F2ADC" w:rsidRPr="00215D60" w:rsidRDefault="008F2ADC">
      <w:r w:rsidRPr="00215D60">
        <w:t>This Technical Report has been produced by the 3</w:t>
      </w:r>
      <w:r w:rsidRPr="00215D60">
        <w:rPr>
          <w:vertAlign w:val="superscript"/>
        </w:rPr>
        <w:t>rd</w:t>
      </w:r>
      <w:r w:rsidRPr="00215D60">
        <w:t xml:space="preserve"> Generation Partnership Project (3GPP).</w:t>
      </w:r>
    </w:p>
    <w:p w14:paraId="6143D3B7" w14:textId="77777777" w:rsidR="008F2ADC" w:rsidRPr="00215D60" w:rsidRDefault="008F2ADC">
      <w:r w:rsidRPr="00215D6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1E0E71" w14:textId="77777777" w:rsidR="008F2ADC" w:rsidRPr="00215D60" w:rsidRDefault="008F2ADC">
      <w:pPr>
        <w:pStyle w:val="B1"/>
      </w:pPr>
      <w:r w:rsidRPr="00215D60">
        <w:t>Version x.y.z</w:t>
      </w:r>
    </w:p>
    <w:p w14:paraId="561CBB4C" w14:textId="77777777" w:rsidR="008F2ADC" w:rsidRPr="00215D60" w:rsidRDefault="008F2ADC">
      <w:pPr>
        <w:pStyle w:val="B1"/>
      </w:pPr>
      <w:r w:rsidRPr="00215D60">
        <w:t>where:</w:t>
      </w:r>
    </w:p>
    <w:p w14:paraId="274A3FEF" w14:textId="77777777" w:rsidR="008F2ADC" w:rsidRPr="00215D60" w:rsidRDefault="008F2ADC">
      <w:pPr>
        <w:pStyle w:val="B2"/>
      </w:pPr>
      <w:r w:rsidRPr="00215D60">
        <w:t>x</w:t>
      </w:r>
      <w:r w:rsidRPr="00215D60">
        <w:tab/>
        <w:t>the first digit:</w:t>
      </w:r>
    </w:p>
    <w:p w14:paraId="66837ED3" w14:textId="77777777" w:rsidR="008F2ADC" w:rsidRPr="00215D60" w:rsidRDefault="008F2ADC">
      <w:pPr>
        <w:pStyle w:val="B3"/>
      </w:pPr>
      <w:r w:rsidRPr="00215D60">
        <w:t>1</w:t>
      </w:r>
      <w:r w:rsidRPr="00215D60">
        <w:tab/>
        <w:t>presented to TSG for information;</w:t>
      </w:r>
    </w:p>
    <w:p w14:paraId="5DA55E09" w14:textId="77777777" w:rsidR="008F2ADC" w:rsidRPr="00215D60" w:rsidRDefault="008F2ADC">
      <w:pPr>
        <w:pStyle w:val="B3"/>
      </w:pPr>
      <w:r w:rsidRPr="00215D60">
        <w:t>2</w:t>
      </w:r>
      <w:r w:rsidRPr="00215D60">
        <w:tab/>
        <w:t>presented to TSG for approval;</w:t>
      </w:r>
    </w:p>
    <w:p w14:paraId="2C156300" w14:textId="77777777" w:rsidR="008F2ADC" w:rsidRPr="00215D60" w:rsidRDefault="008F2ADC">
      <w:pPr>
        <w:pStyle w:val="B3"/>
      </w:pPr>
      <w:r w:rsidRPr="00215D60">
        <w:t>3</w:t>
      </w:r>
      <w:r w:rsidRPr="00215D60">
        <w:tab/>
        <w:t>or greater indicates TSG approved document under change control.</w:t>
      </w:r>
    </w:p>
    <w:p w14:paraId="4B83C7C6" w14:textId="77777777" w:rsidR="008F2ADC" w:rsidRPr="00215D60" w:rsidRDefault="008F2ADC">
      <w:pPr>
        <w:pStyle w:val="B2"/>
      </w:pPr>
      <w:r w:rsidRPr="00215D60">
        <w:t>y</w:t>
      </w:r>
      <w:r w:rsidRPr="00215D60">
        <w:tab/>
        <w:t>the second digit is incremented for all changes of substance, i.e. technical enhancements, corrections, updates, etc.</w:t>
      </w:r>
    </w:p>
    <w:p w14:paraId="1993C96E" w14:textId="77777777" w:rsidR="008F2ADC" w:rsidRPr="00215D60" w:rsidRDefault="008F2ADC">
      <w:pPr>
        <w:pStyle w:val="B2"/>
      </w:pPr>
      <w:r w:rsidRPr="00215D60">
        <w:t>z</w:t>
      </w:r>
      <w:r w:rsidRPr="00215D60">
        <w:tab/>
        <w:t>the third digit is incremented when editorial only changes have been incorporated in the document.</w:t>
      </w:r>
    </w:p>
    <w:p w14:paraId="55A333E9" w14:textId="77777777" w:rsidR="008F2ADC" w:rsidRPr="00215D60" w:rsidRDefault="008F2ADC">
      <w:pPr>
        <w:pStyle w:val="Heading1"/>
      </w:pPr>
      <w:bookmarkStart w:id="5" w:name="_Toc212033398"/>
      <w:r w:rsidRPr="00215D60">
        <w:t>Introduction</w:t>
      </w:r>
      <w:bookmarkEnd w:id="5"/>
    </w:p>
    <w:p w14:paraId="710B5F43" w14:textId="77777777" w:rsidR="001E48DC" w:rsidRPr="009E598D" w:rsidRDefault="001E48DC" w:rsidP="001E48DC">
      <w:r w:rsidRPr="009E598D">
        <w:t xml:space="preserve">The present document is part of a TS-family covering the 3rd Generation Partnership Project; Technical Specification Group Services and System Aspects; </w:t>
      </w:r>
      <w:r w:rsidRPr="009E598D">
        <w:rPr>
          <w:snapToGrid w:val="0"/>
        </w:rPr>
        <w:t>Telecommunication management;</w:t>
      </w:r>
      <w:r w:rsidRPr="009E598D">
        <w:t xml:space="preserve"> as identified below:</w:t>
      </w:r>
    </w:p>
    <w:p w14:paraId="5C528393" w14:textId="77777777" w:rsidR="001E48DC" w:rsidRPr="009E598D" w:rsidRDefault="001E48DC" w:rsidP="001E48DC">
      <w:pPr>
        <w:pStyle w:val="EX"/>
        <w:spacing w:after="60"/>
      </w:pPr>
      <w:r w:rsidRPr="009E598D">
        <w:t>32.401</w:t>
      </w:r>
      <w:r w:rsidRPr="009E598D">
        <w:tab/>
        <w:t>Performance Management (PM); Concept and requirements</w:t>
      </w:r>
    </w:p>
    <w:p w14:paraId="648E9084" w14:textId="77777777" w:rsidR="001E48DC" w:rsidRPr="009E598D" w:rsidRDefault="001E48DC" w:rsidP="001E48DC">
      <w:pPr>
        <w:pStyle w:val="EX"/>
        <w:spacing w:after="60"/>
      </w:pPr>
      <w:r w:rsidRPr="009E598D">
        <w:t>52.402</w:t>
      </w:r>
      <w:r w:rsidRPr="009E598D">
        <w:tab/>
        <w:t>Performance Management (PM); Performance measurements – GSM</w:t>
      </w:r>
    </w:p>
    <w:p w14:paraId="4C4B0A4B" w14:textId="77777777" w:rsidR="001E48DC" w:rsidRPr="009E598D" w:rsidRDefault="001E48DC" w:rsidP="001E48DC">
      <w:pPr>
        <w:pStyle w:val="EX"/>
        <w:spacing w:after="60"/>
      </w:pPr>
      <w:r w:rsidRPr="009E598D">
        <w:t>32.404</w:t>
      </w:r>
      <w:r w:rsidRPr="009E598D">
        <w:tab/>
        <w:t>Performance Management (PM); Performance measurements - Definitions and template</w:t>
      </w:r>
    </w:p>
    <w:p w14:paraId="75D6C020" w14:textId="77777777" w:rsidR="001E48DC" w:rsidRPr="00AB3168" w:rsidRDefault="001E48DC" w:rsidP="001E48DC">
      <w:pPr>
        <w:pStyle w:val="EX"/>
        <w:spacing w:after="60"/>
        <w:rPr>
          <w:bCs/>
        </w:rPr>
      </w:pPr>
      <w:r w:rsidRPr="00AB3168">
        <w:rPr>
          <w:bCs/>
        </w:rPr>
        <w:t>32.405</w:t>
      </w:r>
      <w:r w:rsidRPr="00AB3168">
        <w:rPr>
          <w:bCs/>
        </w:rPr>
        <w:tab/>
        <w:t>Performance Management (PM); Performance measurements Universal Terrestrial Radio Access Network (UTRAN)</w:t>
      </w:r>
    </w:p>
    <w:p w14:paraId="4A958682" w14:textId="77777777" w:rsidR="001E48DC" w:rsidRPr="009E598D" w:rsidRDefault="001E48DC" w:rsidP="001E48DC">
      <w:pPr>
        <w:pStyle w:val="EX"/>
        <w:spacing w:after="60"/>
      </w:pPr>
      <w:r w:rsidRPr="009E598D">
        <w:t>32.406</w:t>
      </w:r>
      <w:r w:rsidRPr="009E598D">
        <w:tab/>
        <w:t>Performance Management (PM); Performance measurements</w:t>
      </w:r>
      <w:r w:rsidRPr="009E598D">
        <w:rPr>
          <w:lang w:eastAsia="zh-CN"/>
        </w:rPr>
        <w:t xml:space="preserve"> Core Network (CN) Packet Switched (PS) domain</w:t>
      </w:r>
    </w:p>
    <w:p w14:paraId="6555FEDE" w14:textId="77777777" w:rsidR="001E48DC" w:rsidRPr="009E598D" w:rsidRDefault="001E48DC" w:rsidP="001E48DC">
      <w:pPr>
        <w:pStyle w:val="EX"/>
        <w:spacing w:after="60"/>
      </w:pPr>
      <w:r w:rsidRPr="009E598D">
        <w:t>32.407</w:t>
      </w:r>
      <w:r w:rsidRPr="009E598D">
        <w:tab/>
        <w:t>Performance Management (PM); Performance measurements</w:t>
      </w:r>
      <w:r w:rsidRPr="009E598D">
        <w:rPr>
          <w:lang w:eastAsia="zh-CN"/>
        </w:rPr>
        <w:t xml:space="preserve"> Core Network (CN) Circuit Switched (CS) domain</w:t>
      </w:r>
    </w:p>
    <w:p w14:paraId="2F1F7C17" w14:textId="77777777" w:rsidR="001E48DC" w:rsidRPr="009E598D" w:rsidRDefault="001E48DC" w:rsidP="001E48DC">
      <w:pPr>
        <w:pStyle w:val="EX"/>
        <w:spacing w:after="60"/>
        <w:rPr>
          <w:lang w:eastAsia="zh-CN"/>
        </w:rPr>
      </w:pPr>
      <w:r w:rsidRPr="009E598D">
        <w:t>32.408</w:t>
      </w:r>
      <w:r w:rsidRPr="009E598D">
        <w:tab/>
        <w:t xml:space="preserve">Performance Management (PM); </w:t>
      </w:r>
      <w:r w:rsidRPr="009E598D">
        <w:rPr>
          <w:lang w:eastAsia="zh-CN"/>
        </w:rPr>
        <w:t>Performance measurements Teleservice</w:t>
      </w:r>
    </w:p>
    <w:p w14:paraId="65E85858" w14:textId="77777777" w:rsidR="001E48DC" w:rsidRDefault="001E48DC" w:rsidP="001E48DC">
      <w:pPr>
        <w:pStyle w:val="EX"/>
        <w:spacing w:after="60"/>
        <w:rPr>
          <w:lang w:eastAsia="zh-CN"/>
        </w:rPr>
      </w:pPr>
      <w:r w:rsidRPr="009E598D">
        <w:t>32.409</w:t>
      </w:r>
      <w:r w:rsidRPr="009E598D">
        <w:tab/>
        <w:t>Performance Management (PM); Performance measurements IP Multimedia Subsystem (IMS)</w:t>
      </w:r>
    </w:p>
    <w:p w14:paraId="1D920794" w14:textId="77777777" w:rsidR="001E48DC" w:rsidRPr="000F7C74" w:rsidRDefault="001E48DC" w:rsidP="00BD52FC">
      <w:pPr>
        <w:pStyle w:val="EX"/>
        <w:spacing w:after="60"/>
        <w:rPr>
          <w:lang w:eastAsia="zh-CN"/>
        </w:rPr>
      </w:pPr>
      <w:r w:rsidRPr="000F7C74">
        <w:t>32.4</w:t>
      </w:r>
      <w:r w:rsidR="00716D41" w:rsidRPr="000F7C74">
        <w:rPr>
          <w:rFonts w:hint="eastAsia"/>
          <w:lang w:eastAsia="zh-CN"/>
        </w:rPr>
        <w:t>52</w:t>
      </w:r>
      <w:r w:rsidRPr="000F7C74">
        <w:tab/>
        <w:t xml:space="preserve">Performance Management (PM); </w:t>
      </w:r>
      <w:r w:rsidR="00716D41" w:rsidRPr="000F7C74">
        <w:t>Performance measurements Home Node</w:t>
      </w:r>
      <w:r w:rsidR="00112FBB">
        <w:rPr>
          <w:rFonts w:hint="eastAsia"/>
          <w:lang w:eastAsia="zh-CN"/>
        </w:rPr>
        <w:t xml:space="preserve"> </w:t>
      </w:r>
      <w:r w:rsidR="00716D41" w:rsidRPr="000F7C74">
        <w:t xml:space="preserve">B </w:t>
      </w:r>
      <w:r w:rsidR="00112FBB">
        <w:rPr>
          <w:rFonts w:hint="eastAsia"/>
          <w:lang w:eastAsia="zh-CN"/>
        </w:rPr>
        <w:t>Subsystem (HNS)</w:t>
      </w:r>
    </w:p>
    <w:p w14:paraId="063989EB" w14:textId="77777777" w:rsidR="00AC135D" w:rsidRPr="000F7C74" w:rsidRDefault="00AC135D" w:rsidP="00BD52FC">
      <w:pPr>
        <w:pStyle w:val="EX"/>
        <w:spacing w:after="60"/>
        <w:rPr>
          <w:b/>
          <w:lang w:eastAsia="zh-CN"/>
        </w:rPr>
      </w:pPr>
      <w:r w:rsidRPr="000F7C74">
        <w:rPr>
          <w:rFonts w:hint="eastAsia"/>
          <w:b/>
          <w:lang w:eastAsia="zh-CN"/>
        </w:rPr>
        <w:t>32.453</w:t>
      </w:r>
      <w:r w:rsidRPr="000F7C74">
        <w:rPr>
          <w:rFonts w:hint="eastAsia"/>
          <w:b/>
          <w:lang w:eastAsia="zh-CN"/>
        </w:rPr>
        <w:tab/>
      </w:r>
      <w:r w:rsidRPr="000F7C74">
        <w:rPr>
          <w:rFonts w:hint="eastAsia"/>
          <w:b/>
          <w:lang w:eastAsia="zh-CN"/>
        </w:rPr>
        <w:tab/>
        <w:t xml:space="preserve">Performance </w:t>
      </w:r>
      <w:r w:rsidRPr="000F7C74">
        <w:rPr>
          <w:b/>
          <w:lang w:eastAsia="zh-CN"/>
        </w:rPr>
        <w:t>Management</w:t>
      </w:r>
      <w:r w:rsidRPr="000F7C74">
        <w:rPr>
          <w:rFonts w:hint="eastAsia"/>
          <w:b/>
          <w:lang w:eastAsia="zh-CN"/>
        </w:rPr>
        <w:t xml:space="preserve"> (PM); Performance measurements Home </w:t>
      </w:r>
      <w:r w:rsidR="00112FBB">
        <w:rPr>
          <w:rFonts w:hint="eastAsia"/>
          <w:b/>
          <w:lang w:eastAsia="zh-CN"/>
        </w:rPr>
        <w:t xml:space="preserve">enhanced </w:t>
      </w:r>
      <w:r w:rsidRPr="000F7C74">
        <w:rPr>
          <w:rFonts w:hint="eastAsia"/>
          <w:b/>
          <w:lang w:eastAsia="zh-CN"/>
        </w:rPr>
        <w:t>Node</w:t>
      </w:r>
      <w:r w:rsidR="00112FBB">
        <w:rPr>
          <w:rFonts w:hint="eastAsia"/>
          <w:b/>
          <w:lang w:eastAsia="zh-CN"/>
        </w:rPr>
        <w:t xml:space="preserve"> </w:t>
      </w:r>
      <w:r w:rsidRPr="000F7C74">
        <w:rPr>
          <w:rFonts w:hint="eastAsia"/>
          <w:b/>
          <w:lang w:eastAsia="zh-CN"/>
        </w:rPr>
        <w:t xml:space="preserve">B </w:t>
      </w:r>
      <w:r w:rsidR="00112FBB">
        <w:rPr>
          <w:rFonts w:hint="eastAsia"/>
          <w:b/>
          <w:lang w:eastAsia="zh-CN"/>
        </w:rPr>
        <w:t>Subsystem (HeNS)</w:t>
      </w:r>
    </w:p>
    <w:p w14:paraId="686CA4FB" w14:textId="77777777" w:rsidR="00F6744F" w:rsidRDefault="00F6744F" w:rsidP="00F6744F">
      <w:pPr>
        <w:rPr>
          <w:lang w:eastAsia="zh-CN"/>
        </w:rPr>
      </w:pPr>
      <w:r w:rsidRPr="00BD55CD">
        <w:t xml:space="preserve">The present document is part of a set of specifications, which describe the requirements and information model necessary for the standardised Operation, Administration and Maintenance (OA&amp;M) of a multi-vendor </w:t>
      </w:r>
      <w:r w:rsidR="00112FBB" w:rsidRPr="0019004C">
        <w:rPr>
          <w:rFonts w:hint="eastAsia"/>
          <w:lang w:eastAsia="zh-CN"/>
        </w:rPr>
        <w:t>Home enhanced Node B Subsystem (HeNS)</w:t>
      </w:r>
      <w:r w:rsidRPr="00BD55CD">
        <w:t>.</w:t>
      </w:r>
    </w:p>
    <w:p w14:paraId="2B021C42" w14:textId="77777777" w:rsidR="00B57072" w:rsidRDefault="00F6744F" w:rsidP="00F6744F">
      <w:pPr>
        <w:jc w:val="both"/>
        <w:rPr>
          <w:lang w:eastAsia="zh-CN"/>
        </w:rPr>
      </w:pPr>
      <w:r w:rsidRPr="00BD55CD">
        <w:t xml:space="preserve">During the lifetime of </w:t>
      </w:r>
      <w:r w:rsidR="00112FBB">
        <w:rPr>
          <w:rFonts w:hint="eastAsia"/>
          <w:lang w:eastAsia="zh-CN"/>
        </w:rPr>
        <w:t>HeNS</w:t>
      </w:r>
      <w:r w:rsidRPr="00BD55CD">
        <w:t xml:space="preserve">, its logical and physical configuration will undergo changes of varying degrees and frequencies in order to optimise the utilisation of the network resources. These changes will be executed through network configuration management activities and/or network engineering, see </w:t>
      </w:r>
      <w:r>
        <w:t xml:space="preserve">3GPP </w:t>
      </w:r>
      <w:r w:rsidRPr="00BD55CD">
        <w:t>TS 32.600 [</w:t>
      </w:r>
      <w:r w:rsidR="007A5791">
        <w:rPr>
          <w:rFonts w:hint="eastAsia"/>
          <w:lang w:eastAsia="zh-CN"/>
        </w:rPr>
        <w:t>1</w:t>
      </w:r>
      <w:r w:rsidRPr="00BD55CD">
        <w:t>].</w:t>
      </w:r>
    </w:p>
    <w:p w14:paraId="0B02D91C" w14:textId="77777777" w:rsidR="00F6744F" w:rsidRDefault="00F6744F" w:rsidP="00274A42">
      <w:pPr>
        <w:jc w:val="both"/>
        <w:rPr>
          <w:lang w:eastAsia="zh-CN"/>
        </w:rPr>
      </w:pPr>
      <w:r w:rsidRPr="00BD55CD">
        <w:t xml:space="preserve">Many of the activities involved in the daily operation and future network planning of </w:t>
      </w:r>
      <w:r w:rsidR="00112FBB">
        <w:rPr>
          <w:rFonts w:hint="eastAsia"/>
          <w:lang w:eastAsia="zh-CN"/>
        </w:rPr>
        <w:t>HeNS</w:t>
      </w:r>
      <w:r w:rsidRPr="00BD55CD">
        <w:t xml:space="preserve">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074FC571" w14:textId="77777777" w:rsidR="00274A42" w:rsidRPr="00F6744F" w:rsidRDefault="00274A42" w:rsidP="00274A42">
      <w:pPr>
        <w:jc w:val="both"/>
        <w:rPr>
          <w:lang w:eastAsia="zh-CN"/>
        </w:rPr>
      </w:pPr>
      <w:r w:rsidRPr="009E598D">
        <w:lastRenderedPageBreak/>
        <w:t>Annex B of TS 32.404</w:t>
      </w:r>
      <w:r w:rsidR="007A5791">
        <w:rPr>
          <w:rFonts w:hint="eastAsia"/>
          <w:lang w:eastAsia="zh-CN"/>
        </w:rPr>
        <w:t>[2]</w:t>
      </w:r>
      <w:r w:rsidRPr="009E598D">
        <w:t xml:space="preserve"> helps in the definition of new performance measurements that can be submitted to 3GPP for potential adoption and inclusion in the present document. Annex B of TS 32.404</w:t>
      </w:r>
      <w:r w:rsidR="007A5791">
        <w:rPr>
          <w:rFonts w:hint="eastAsia"/>
          <w:lang w:eastAsia="zh-CN"/>
        </w:rPr>
        <w:t>[2]</w:t>
      </w:r>
      <w:r w:rsidRPr="009E598D">
        <w:t xml:space="preserve"> discusses a top-down performance measurement definition methodology that focuses on how the end-user of performance measurements can use the measurements.</w:t>
      </w:r>
    </w:p>
    <w:p w14:paraId="1A56315B" w14:textId="77777777" w:rsidR="00704F45" w:rsidRPr="00215D60" w:rsidRDefault="001F6597" w:rsidP="00704F45">
      <w:pPr>
        <w:pStyle w:val="Heading1"/>
      </w:pPr>
      <w:r w:rsidRPr="00215D60">
        <w:br w:type="page"/>
      </w:r>
      <w:bookmarkStart w:id="6" w:name="historyclause"/>
      <w:bookmarkStart w:id="7" w:name="_Toc212033399"/>
      <w:r w:rsidR="00704F45" w:rsidRPr="00215D60">
        <w:lastRenderedPageBreak/>
        <w:t>1</w:t>
      </w:r>
      <w:r w:rsidR="00704F45" w:rsidRPr="00215D60">
        <w:tab/>
        <w:t>Scope</w:t>
      </w:r>
      <w:bookmarkEnd w:id="7"/>
    </w:p>
    <w:p w14:paraId="77B03776" w14:textId="77777777" w:rsidR="00274A42" w:rsidRPr="009E598D" w:rsidRDefault="00274A42" w:rsidP="00274A42">
      <w:r w:rsidRPr="009E598D">
        <w:t xml:space="preserve">The present document describes the measurements for </w:t>
      </w:r>
      <w:r w:rsidR="00112FBB" w:rsidRPr="00112FBB">
        <w:rPr>
          <w:rFonts w:hint="eastAsia"/>
          <w:lang w:eastAsia="zh-CN"/>
        </w:rPr>
        <w:t>Home enhanced Node B Subsystem (HeNS)</w:t>
      </w:r>
      <w:r w:rsidR="00604EEB">
        <w:rPr>
          <w:rFonts w:hint="eastAsia"/>
          <w:lang w:eastAsia="zh-CN"/>
        </w:rPr>
        <w:t>.</w:t>
      </w:r>
      <w:r w:rsidR="007A5791">
        <w:rPr>
          <w:lang w:eastAsia="zh-CN"/>
        </w:rPr>
        <w:br/>
      </w:r>
      <w:r w:rsidR="00112FBB" w:rsidRPr="00112FBB">
        <w:rPr>
          <w:rFonts w:hint="eastAsia"/>
          <w:lang w:eastAsia="zh-CN"/>
        </w:rPr>
        <w:t>HeNS</w:t>
      </w:r>
      <w:r w:rsidR="007A5791">
        <w:rPr>
          <w:rFonts w:hint="eastAsia"/>
          <w:lang w:eastAsia="zh-CN"/>
        </w:rPr>
        <w:t xml:space="preserve"> [3]</w:t>
      </w:r>
      <w:r w:rsidR="00112FBB">
        <w:rPr>
          <w:rFonts w:hint="eastAsia"/>
          <w:lang w:eastAsia="zh-CN"/>
        </w:rPr>
        <w:t xml:space="preserve"> </w:t>
      </w:r>
      <w:r w:rsidR="007A5791">
        <w:rPr>
          <w:lang w:eastAsia="zh-CN"/>
        </w:rPr>
        <w:t>is</w:t>
      </w:r>
      <w:r w:rsidR="007A5791">
        <w:rPr>
          <w:rFonts w:hint="eastAsia"/>
          <w:lang w:eastAsia="zh-CN"/>
        </w:rPr>
        <w:t xml:space="preserve"> </w:t>
      </w:r>
      <w:r w:rsidR="007A5791" w:rsidRPr="007A5791">
        <w:rPr>
          <w:lang w:eastAsia="zh-CN"/>
        </w:rPr>
        <w:t>consists of a HeNB and optionally a HeNB GW.</w:t>
      </w:r>
      <w:r w:rsidR="00112FBB">
        <w:rPr>
          <w:rFonts w:hint="eastAsia"/>
          <w:lang w:eastAsia="zh-CN"/>
        </w:rPr>
        <w:t xml:space="preserve"> A</w:t>
      </w:r>
      <w:r w:rsidR="00112FBB">
        <w:rPr>
          <w:lang w:eastAsia="zh-CN"/>
        </w:rPr>
        <w:t>n</w:t>
      </w:r>
      <w:r w:rsidR="00112FBB">
        <w:rPr>
          <w:rFonts w:hint="eastAsia"/>
          <w:lang w:eastAsia="zh-CN"/>
        </w:rPr>
        <w:t>d, it</w:t>
      </w:r>
      <w:r w:rsidR="007A5791" w:rsidRPr="007A5791">
        <w:rPr>
          <w:lang w:eastAsia="zh-CN"/>
        </w:rPr>
        <w:t xml:space="preserve"> is connected by means of the standard S1 interface to the EPC (Evolved Packet Core), more specifically to the MME (Mobility Management Entity) by means of the S1-MME interface and to the Serving Gateway (S-GW) by means of the S1-U interface</w:t>
      </w:r>
      <w:r>
        <w:br/>
      </w:r>
      <w:r w:rsidRPr="009E598D">
        <w:t>TS 32.401 [</w:t>
      </w:r>
      <w:r w:rsidR="007A5791">
        <w:rPr>
          <w:rFonts w:hint="eastAsia"/>
          <w:lang w:eastAsia="zh-CN"/>
        </w:rPr>
        <w:t>4</w:t>
      </w:r>
      <w:r w:rsidRPr="009E598D">
        <w:t>] describes Performance Management concepts and requirements.</w:t>
      </w:r>
      <w:r>
        <w:br/>
      </w:r>
      <w:r w:rsidRPr="009E598D">
        <w:t xml:space="preserve">The present document is valid for all measurement types provided by an implementation of </w:t>
      </w:r>
      <w:r w:rsidR="0019004C">
        <w:rPr>
          <w:rFonts w:hint="eastAsia"/>
          <w:lang w:eastAsia="zh-CN"/>
        </w:rPr>
        <w:t>HeNS</w:t>
      </w:r>
      <w:r w:rsidRPr="009E598D">
        <w:t xml:space="preserve">. </w:t>
      </w:r>
      <w:r w:rsidR="00265461">
        <w:rPr>
          <w:rFonts w:hint="eastAsia"/>
          <w:lang w:eastAsia="zh-CN"/>
        </w:rPr>
        <w:br/>
      </w:r>
      <w:r w:rsidRPr="009E598D">
        <w:t xml:space="preserve">Only measurement types that are specific to </w:t>
      </w:r>
      <w:r w:rsidR="0019004C">
        <w:rPr>
          <w:rFonts w:hint="eastAsia"/>
          <w:lang w:eastAsia="zh-CN"/>
        </w:rPr>
        <w:t xml:space="preserve">HeNS </w:t>
      </w:r>
      <w:r w:rsidRPr="009E598D">
        <w:t xml:space="preserve">are defined within the present documents. Vendor specific measurement types used in </w:t>
      </w:r>
      <w:r w:rsidR="0019004C">
        <w:rPr>
          <w:rFonts w:hint="eastAsia"/>
          <w:lang w:eastAsia="zh-CN"/>
        </w:rPr>
        <w:t>HeNS</w:t>
      </w:r>
      <w:r w:rsidRPr="009E598D">
        <w:t xml:space="preserve"> are not covered. Instead, these could be applied according to manufacturer's documentation.</w:t>
      </w:r>
    </w:p>
    <w:p w14:paraId="3E4CAE0B" w14:textId="77777777" w:rsidR="00274A42" w:rsidRPr="009E598D" w:rsidRDefault="00274A42" w:rsidP="00274A42">
      <w:r w:rsidRPr="009E598D">
        <w:t>Measurements related to "external" technologies (such as ATM or IP) as described by "external" standards bodies (e.g. ITU-T or IETF) shall only be referenced within this specification, wherever there is a need identified for the existence of such a reference.</w:t>
      </w:r>
    </w:p>
    <w:p w14:paraId="1EBD9F5C" w14:textId="77777777" w:rsidR="00274A42" w:rsidRPr="009E598D" w:rsidRDefault="00274A42" w:rsidP="00274A42">
      <w:r w:rsidRPr="009E598D">
        <w:t>The definition of the standard measurements is intended to result in comparability of measurement data produced in a multi-vendor network, for those measurement types that can be standardised across all vendors' implementations.</w:t>
      </w:r>
    </w:p>
    <w:p w14:paraId="6B974B36" w14:textId="77777777" w:rsidR="00274A42" w:rsidRPr="009E598D" w:rsidRDefault="00274A42" w:rsidP="00274A42">
      <w:r w:rsidRPr="009E598D">
        <w:t>The structure of the present document is as follows:</w:t>
      </w:r>
    </w:p>
    <w:p w14:paraId="262D38B3" w14:textId="77777777" w:rsidR="00274A42" w:rsidRPr="009E598D" w:rsidRDefault="00274A42" w:rsidP="00274A42">
      <w:pPr>
        <w:pStyle w:val="B1"/>
        <w:spacing w:after="60"/>
      </w:pPr>
      <w:r w:rsidRPr="009E598D">
        <w:t>-</w:t>
      </w:r>
      <w:r w:rsidRPr="009E598D">
        <w:tab/>
        <w:t xml:space="preserve">Header 1: Network Element (e.g. </w:t>
      </w:r>
      <w:r w:rsidR="00265461" w:rsidRPr="00BD55CD">
        <w:t>measurements related to</w:t>
      </w:r>
      <w:r w:rsidR="00265461">
        <w:rPr>
          <w:rFonts w:hint="eastAsia"/>
          <w:lang w:eastAsia="zh-CN"/>
        </w:rPr>
        <w:t xml:space="preserve"> H</w:t>
      </w:r>
      <w:r w:rsidR="000F7C74">
        <w:rPr>
          <w:rFonts w:hint="eastAsia"/>
          <w:lang w:eastAsia="zh-CN"/>
        </w:rPr>
        <w:t>e</w:t>
      </w:r>
      <w:r w:rsidR="00265461">
        <w:rPr>
          <w:rFonts w:hint="eastAsia"/>
          <w:lang w:eastAsia="zh-CN"/>
        </w:rPr>
        <w:t>NB</w:t>
      </w:r>
      <w:r w:rsidR="00853671">
        <w:rPr>
          <w:rFonts w:hint="eastAsia"/>
          <w:lang w:eastAsia="zh-CN"/>
        </w:rPr>
        <w:t xml:space="preserve"> and H</w:t>
      </w:r>
      <w:r w:rsidR="000F7C74">
        <w:rPr>
          <w:rFonts w:hint="eastAsia"/>
          <w:lang w:eastAsia="zh-CN"/>
        </w:rPr>
        <w:t>e</w:t>
      </w:r>
      <w:r w:rsidR="00853671">
        <w:rPr>
          <w:rFonts w:hint="eastAsia"/>
          <w:lang w:eastAsia="zh-CN"/>
        </w:rPr>
        <w:t>NB GW</w:t>
      </w:r>
      <w:r w:rsidRPr="009E598D">
        <w:t>);</w:t>
      </w:r>
    </w:p>
    <w:p w14:paraId="2FE4FC07" w14:textId="77777777" w:rsidR="00274A42" w:rsidRPr="009E598D" w:rsidRDefault="00274A42" w:rsidP="00274A42">
      <w:pPr>
        <w:pStyle w:val="B1"/>
        <w:spacing w:after="60"/>
      </w:pPr>
      <w:r w:rsidRPr="009E598D">
        <w:t>-</w:t>
      </w:r>
      <w:r w:rsidRPr="009E598D">
        <w:tab/>
        <w:t xml:space="preserve">Header 2: Measurement function (e.g. </w:t>
      </w:r>
      <w:r w:rsidR="00265461">
        <w:rPr>
          <w:rFonts w:hint="eastAsia"/>
          <w:lang w:eastAsia="zh-CN"/>
        </w:rPr>
        <w:t>H</w:t>
      </w:r>
      <w:r w:rsidR="000F7C74">
        <w:rPr>
          <w:rFonts w:hint="eastAsia"/>
          <w:lang w:eastAsia="zh-CN"/>
        </w:rPr>
        <w:t>e</w:t>
      </w:r>
      <w:r w:rsidR="00265461">
        <w:rPr>
          <w:rFonts w:hint="eastAsia"/>
          <w:lang w:eastAsia="zh-CN"/>
        </w:rPr>
        <w:t>NB registration</w:t>
      </w:r>
      <w:r w:rsidR="00265461" w:rsidRPr="002E1D1C">
        <w:t xml:space="preserve"> measurements</w:t>
      </w:r>
      <w:r w:rsidRPr="009E598D">
        <w:t>);</w:t>
      </w:r>
    </w:p>
    <w:p w14:paraId="7EA55994" w14:textId="77777777" w:rsidR="00704F45" w:rsidRPr="00265461" w:rsidRDefault="00274A42" w:rsidP="00265461">
      <w:pPr>
        <w:pStyle w:val="B1"/>
        <w:spacing w:after="60"/>
        <w:rPr>
          <w:color w:val="000000"/>
          <w:lang w:eastAsia="zh-CN"/>
        </w:rPr>
      </w:pPr>
      <w:r w:rsidRPr="009E598D">
        <w:t>-</w:t>
      </w:r>
      <w:r w:rsidRPr="009E598D">
        <w:tab/>
        <w:t>Header 3: Measurements.</w:t>
      </w:r>
    </w:p>
    <w:p w14:paraId="286A7615" w14:textId="77777777" w:rsidR="00704F45" w:rsidRPr="00215D60" w:rsidRDefault="00704F45" w:rsidP="00704F45">
      <w:pPr>
        <w:pStyle w:val="Heading1"/>
      </w:pPr>
      <w:bookmarkStart w:id="8" w:name="_Toc212033400"/>
      <w:r w:rsidRPr="00215D60">
        <w:t>2</w:t>
      </w:r>
      <w:r w:rsidRPr="00215D60">
        <w:tab/>
        <w:t>References</w:t>
      </w:r>
      <w:bookmarkEnd w:id="8"/>
    </w:p>
    <w:p w14:paraId="6C6C8BEB" w14:textId="77777777" w:rsidR="007A0367" w:rsidRPr="00215D60" w:rsidRDefault="007A0367" w:rsidP="007A0367">
      <w:r w:rsidRPr="00215D60">
        <w:t>The following documents contain provisions which, through reference in this text, constitute provisions of the present document.</w:t>
      </w:r>
    </w:p>
    <w:p w14:paraId="1B40AA36" w14:textId="77777777" w:rsidR="007A0367" w:rsidRPr="00215D60" w:rsidRDefault="007A0367" w:rsidP="007A0367">
      <w:pPr>
        <w:pStyle w:val="B1"/>
      </w:pPr>
      <w:r>
        <w:t>-</w:t>
      </w:r>
      <w:r>
        <w:tab/>
      </w:r>
      <w:r w:rsidRPr="00215D60">
        <w:t>References are either specific (identified by date of publication, edition number, version number, etc.) or non</w:t>
      </w:r>
      <w:r w:rsidRPr="00215D60">
        <w:noBreakHyphen/>
        <w:t>specific.</w:t>
      </w:r>
    </w:p>
    <w:p w14:paraId="1ACEAC91" w14:textId="77777777" w:rsidR="007A0367" w:rsidRPr="00215D60" w:rsidRDefault="007A0367" w:rsidP="007A0367">
      <w:pPr>
        <w:pStyle w:val="B1"/>
      </w:pPr>
      <w:r>
        <w:t>-</w:t>
      </w:r>
      <w:r>
        <w:tab/>
      </w:r>
      <w:r w:rsidRPr="00215D60">
        <w:t>For a specific reference, subsequent revisions do not apply.</w:t>
      </w:r>
    </w:p>
    <w:p w14:paraId="05BEED14" w14:textId="77777777" w:rsidR="007A0367" w:rsidRPr="00215D60" w:rsidRDefault="007A0367" w:rsidP="007A0367">
      <w:pPr>
        <w:pStyle w:val="B1"/>
      </w:pPr>
      <w:r>
        <w:t>-</w:t>
      </w:r>
      <w:r>
        <w:tab/>
      </w:r>
      <w:r w:rsidRPr="00215D60">
        <w:t xml:space="preserve">For a non-specific reference, the latest version applies. In the case of a reference to a 3GPP document (including a GSM document), a non-specific reference implicitly refers to the latest version of that document </w:t>
      </w:r>
      <w:r w:rsidRPr="00215D60">
        <w:rPr>
          <w:i/>
          <w:iCs/>
        </w:rPr>
        <w:t>in the same Release as the present document</w:t>
      </w:r>
      <w:r w:rsidRPr="00215D60">
        <w:t>.</w:t>
      </w:r>
    </w:p>
    <w:p w14:paraId="5EA1380F" w14:textId="77777777" w:rsidR="007A5791" w:rsidRDefault="007A5791" w:rsidP="007A5791">
      <w:pPr>
        <w:pStyle w:val="EX"/>
        <w:rPr>
          <w:lang w:eastAsia="zh-CN"/>
        </w:rPr>
      </w:pPr>
      <w:r w:rsidRPr="00215D60">
        <w:t>[</w:t>
      </w:r>
      <w:r w:rsidR="00387579">
        <w:t>1</w:t>
      </w:r>
      <w:r w:rsidRPr="00215D60">
        <w:t>]</w:t>
      </w:r>
      <w:r w:rsidRPr="00215D60">
        <w:tab/>
      </w:r>
      <w:r w:rsidRPr="00BD55CD">
        <w:t>3GPP TS 32.600: "Telecommunication management; Configuration Management (CM); Concept and high-level requirements".</w:t>
      </w:r>
    </w:p>
    <w:p w14:paraId="69F07ACD" w14:textId="77777777" w:rsidR="007A5791" w:rsidRPr="00215D60" w:rsidRDefault="007A5791" w:rsidP="007A5791">
      <w:pPr>
        <w:pStyle w:val="EX"/>
      </w:pPr>
      <w:r w:rsidRPr="00215D60">
        <w:t>[</w:t>
      </w:r>
      <w:r w:rsidRPr="00215D60">
        <w:rPr>
          <w:lang w:eastAsia="zh-CN"/>
        </w:rPr>
        <w:t>2</w:t>
      </w:r>
      <w:r w:rsidRPr="00215D60">
        <w:t>]</w:t>
      </w:r>
      <w:r w:rsidRPr="00215D60">
        <w:tab/>
      </w:r>
      <w:r w:rsidRPr="00BD55CD">
        <w:rPr>
          <w:rFonts w:hint="eastAsia"/>
        </w:rPr>
        <w:t xml:space="preserve">3GPP TS 32.404: </w:t>
      </w:r>
      <w:r w:rsidRPr="00BD55CD">
        <w:t>"Performance Management (PM); Performance measurements</w:t>
      </w:r>
      <w:r w:rsidRPr="00BD55CD">
        <w:rPr>
          <w:rFonts w:hint="eastAsia"/>
        </w:rPr>
        <w:t xml:space="preserve"> </w:t>
      </w:r>
      <w:r w:rsidRPr="00BD55CD">
        <w:t>- Definitions and template".</w:t>
      </w:r>
      <w:r w:rsidRPr="00215D60">
        <w:t xml:space="preserve"> </w:t>
      </w:r>
    </w:p>
    <w:p w14:paraId="49A40521" w14:textId="77777777" w:rsidR="007A5791" w:rsidRDefault="007A5791" w:rsidP="007A5791">
      <w:pPr>
        <w:pStyle w:val="EX"/>
        <w:rPr>
          <w:lang w:eastAsia="zh-CN"/>
        </w:rPr>
      </w:pPr>
      <w:r w:rsidRPr="00215D60">
        <w:t>[</w:t>
      </w:r>
      <w:r w:rsidRPr="00215D60">
        <w:rPr>
          <w:lang w:eastAsia="zh-CN"/>
        </w:rPr>
        <w:t>3</w:t>
      </w:r>
      <w:r w:rsidRPr="00215D60">
        <w:t>]</w:t>
      </w:r>
      <w:r w:rsidRPr="00215D60">
        <w:tab/>
      </w:r>
      <w:r>
        <w:rPr>
          <w:rFonts w:hint="eastAsia"/>
          <w:lang w:eastAsia="zh-CN"/>
        </w:rPr>
        <w:t xml:space="preserve">3GPP TS 23.401: </w:t>
      </w:r>
      <w:r>
        <w:rPr>
          <w:lang w:eastAsia="zh-CN"/>
        </w:rPr>
        <w:t>“</w:t>
      </w:r>
      <w:r w:rsidRPr="007A5791">
        <w:rPr>
          <w:lang w:eastAsia="zh-CN"/>
        </w:rPr>
        <w:t>General Packet Radio Service (GPRS) enhancements for Evolved Universal Terrestrial Radio Access Network (E-UTRAN) access</w:t>
      </w:r>
      <w:r>
        <w:rPr>
          <w:lang w:eastAsia="zh-CN"/>
        </w:rPr>
        <w:t>”</w:t>
      </w:r>
      <w:r w:rsidRPr="00215D60">
        <w:t>.</w:t>
      </w:r>
    </w:p>
    <w:p w14:paraId="3465AA17" w14:textId="77777777" w:rsidR="007A5791" w:rsidRDefault="007A5791" w:rsidP="007A5791">
      <w:pPr>
        <w:pStyle w:val="EX"/>
        <w:rPr>
          <w:lang w:eastAsia="zh-CN"/>
        </w:rPr>
      </w:pPr>
      <w:r w:rsidRPr="00BD55CD">
        <w:t>[</w:t>
      </w:r>
      <w:r>
        <w:rPr>
          <w:rFonts w:hint="eastAsia"/>
          <w:lang w:eastAsia="zh-CN"/>
        </w:rPr>
        <w:t>4</w:t>
      </w:r>
      <w:r w:rsidRPr="00BD55CD">
        <w:t>]</w:t>
      </w:r>
      <w:r w:rsidRPr="00BD55CD">
        <w:tab/>
        <w:t>3GPP TS 32.401: "</w:t>
      </w:r>
      <w:r w:rsidRPr="00BD55CD">
        <w:rPr>
          <w:snapToGrid w:val="0"/>
        </w:rPr>
        <w:t xml:space="preserve">Telecommunication management; </w:t>
      </w:r>
      <w:r w:rsidRPr="00BD55CD">
        <w:t>Performance Management (PM); Concept and requirements".</w:t>
      </w:r>
    </w:p>
    <w:p w14:paraId="3B3B0BCC" w14:textId="77777777" w:rsidR="00221B8C" w:rsidRDefault="00221B8C" w:rsidP="00221B8C">
      <w:pPr>
        <w:pStyle w:val="EX"/>
        <w:rPr>
          <w:lang w:eastAsia="zh-CN"/>
        </w:rPr>
      </w:pPr>
      <w:r>
        <w:rPr>
          <w:lang w:eastAsia="zh-CN"/>
        </w:rPr>
        <w:t>[5]</w:t>
      </w:r>
      <w:r>
        <w:rPr>
          <w:lang w:eastAsia="zh-CN"/>
        </w:rPr>
        <w:tab/>
        <w:t>3GPP TS 36.300: "Evolved Universal Terrestrial Radio Access (E-UTRA); and Evolved Universal Terrestrial Radio Access Network (E-UTRAN); Overall description; Stage 2 (Release 9)".</w:t>
      </w:r>
    </w:p>
    <w:p w14:paraId="634069F9" w14:textId="77777777" w:rsidR="00221B8C" w:rsidRDefault="00221B8C" w:rsidP="00221B8C">
      <w:pPr>
        <w:pStyle w:val="EX"/>
        <w:rPr>
          <w:lang w:eastAsia="zh-CN"/>
        </w:rPr>
      </w:pPr>
      <w:r>
        <w:rPr>
          <w:lang w:eastAsia="zh-CN"/>
        </w:rPr>
        <w:t>[6]</w:t>
      </w:r>
      <w:r>
        <w:rPr>
          <w:lang w:eastAsia="zh-CN"/>
        </w:rPr>
        <w:tab/>
        <w:t>3GPP TS 36.413: "Technical Specification Group Radio Access Network; Evolved Universal Terrestrial Radio Access Network  (E-UTRAN); S1 Application Protocol (S1AP)".</w:t>
      </w:r>
    </w:p>
    <w:p w14:paraId="392E5FA2" w14:textId="77777777" w:rsidR="00551633" w:rsidRDefault="00551633" w:rsidP="00551633">
      <w:pPr>
        <w:pStyle w:val="EX"/>
        <w:rPr>
          <w:lang w:eastAsia="zh-CN"/>
        </w:rPr>
      </w:pPr>
      <w:r>
        <w:rPr>
          <w:lang w:eastAsia="zh-CN"/>
        </w:rPr>
        <w:t>[</w:t>
      </w:r>
      <w:r w:rsidR="002D1934">
        <w:rPr>
          <w:rFonts w:hint="eastAsia"/>
          <w:lang w:eastAsia="zh-CN"/>
        </w:rPr>
        <w:t>7</w:t>
      </w:r>
      <w:r>
        <w:rPr>
          <w:lang w:eastAsia="zh-CN"/>
        </w:rPr>
        <w:t>]</w:t>
      </w:r>
      <w:r>
        <w:rPr>
          <w:lang w:eastAsia="zh-CN"/>
        </w:rPr>
        <w:tab/>
        <w:t>3GPP TS 36.331: "Evolved Universal Terrestrial Radio Access (E-UTRA); Radio Resource Control (RRC) protocol specification".</w:t>
      </w:r>
    </w:p>
    <w:p w14:paraId="43178C17" w14:textId="77777777" w:rsidR="002A565D" w:rsidRPr="00551633" w:rsidRDefault="002A565D" w:rsidP="00551633">
      <w:pPr>
        <w:pStyle w:val="EX"/>
        <w:rPr>
          <w:lang w:eastAsia="zh-CN"/>
        </w:rPr>
      </w:pPr>
      <w:r>
        <w:rPr>
          <w:lang w:eastAsia="zh-CN"/>
        </w:rPr>
        <w:lastRenderedPageBreak/>
        <w:t>[</w:t>
      </w:r>
      <w:r>
        <w:rPr>
          <w:rFonts w:hint="eastAsia"/>
          <w:lang w:eastAsia="zh-CN"/>
        </w:rPr>
        <w:t>8</w:t>
      </w:r>
      <w:r>
        <w:rPr>
          <w:lang w:eastAsia="zh-CN"/>
        </w:rPr>
        <w:t>]</w:t>
      </w:r>
      <w:r>
        <w:rPr>
          <w:rFonts w:hint="eastAsia"/>
          <w:lang w:eastAsia="zh-CN"/>
        </w:rPr>
        <w:tab/>
        <w:t xml:space="preserve">3GPP </w:t>
      </w:r>
      <w:r w:rsidRPr="00782ECC">
        <w:rPr>
          <w:lang w:eastAsia="zh-CN"/>
        </w:rPr>
        <w:t>TS 36.314</w:t>
      </w:r>
      <w:r>
        <w:rPr>
          <w:rFonts w:hint="eastAsia"/>
          <w:lang w:eastAsia="zh-CN"/>
        </w:rPr>
        <w:t>:</w:t>
      </w:r>
      <w:r w:rsidRPr="00782ECC">
        <w:rPr>
          <w:lang w:eastAsia="zh-CN"/>
        </w:rPr>
        <w:t xml:space="preserve"> </w:t>
      </w:r>
      <w:r w:rsidRPr="00C2271B">
        <w:t>"</w:t>
      </w:r>
      <w:r w:rsidRPr="00782ECC">
        <w:rPr>
          <w:lang w:eastAsia="zh-CN"/>
        </w:rPr>
        <w:t>Evolved Universal Terrestrial Radio Access (E-UTRA);</w:t>
      </w:r>
      <w:r>
        <w:rPr>
          <w:lang w:eastAsia="zh-CN"/>
        </w:rPr>
        <w:t xml:space="preserve"> </w:t>
      </w:r>
      <w:r w:rsidRPr="00782ECC">
        <w:rPr>
          <w:lang w:eastAsia="zh-CN"/>
        </w:rPr>
        <w:t>Layer 2 – Measurements</w:t>
      </w:r>
      <w:r w:rsidRPr="00C2271B">
        <w:t>".</w:t>
      </w:r>
    </w:p>
    <w:p w14:paraId="796617B5" w14:textId="77777777" w:rsidR="00A47D53" w:rsidRDefault="00A47D53" w:rsidP="00A47D53">
      <w:pPr>
        <w:pStyle w:val="EX"/>
      </w:pPr>
      <w:r>
        <w:rPr>
          <w:lang w:eastAsia="zh-CN"/>
        </w:rPr>
        <w:t>[9]</w:t>
      </w:r>
      <w:r>
        <w:rPr>
          <w:rFonts w:hint="eastAsia"/>
          <w:lang w:eastAsia="zh-CN"/>
        </w:rPr>
        <w:tab/>
        <w:t xml:space="preserve">3GPP </w:t>
      </w:r>
      <w:r>
        <w:rPr>
          <w:lang w:eastAsia="zh-CN"/>
        </w:rPr>
        <w:t>TS 32.425</w:t>
      </w:r>
      <w:r>
        <w:rPr>
          <w:rFonts w:hint="eastAsia"/>
          <w:lang w:eastAsia="zh-CN"/>
        </w:rPr>
        <w:t>:</w:t>
      </w:r>
      <w:r w:rsidRPr="00782ECC">
        <w:rPr>
          <w:lang w:eastAsia="zh-CN"/>
        </w:rPr>
        <w:t xml:space="preserve"> </w:t>
      </w:r>
      <w:r w:rsidRPr="00C2271B">
        <w:t>"</w:t>
      </w:r>
      <w:r>
        <w:t>Performance measurements Evolved Universal Terrestrial Radio Access Network (E-UTRAN)</w:t>
      </w:r>
      <w:r w:rsidRPr="00C2271B">
        <w:t>".</w:t>
      </w:r>
    </w:p>
    <w:p w14:paraId="5CA87449" w14:textId="77777777" w:rsidR="00AF30D5" w:rsidRPr="002A565D" w:rsidRDefault="00AF30D5" w:rsidP="00183D69">
      <w:pPr>
        <w:pStyle w:val="Heading1"/>
        <w:sectPr w:rsidR="00AF30D5" w:rsidRPr="002A565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45820656" w14:textId="77777777" w:rsidR="00183D69" w:rsidRPr="00BD55CD" w:rsidRDefault="00B0531F" w:rsidP="00183D69">
      <w:pPr>
        <w:pStyle w:val="Heading1"/>
      </w:pPr>
      <w:bookmarkStart w:id="9" w:name="_Toc212033401"/>
      <w:r>
        <w:rPr>
          <w:rFonts w:hint="eastAsia"/>
          <w:lang w:eastAsia="zh-CN"/>
        </w:rPr>
        <w:lastRenderedPageBreak/>
        <w:t>3</w:t>
      </w:r>
      <w:r w:rsidR="00183D69" w:rsidRPr="00BD55CD">
        <w:tab/>
        <w:t>Measurement family and abbreviations</w:t>
      </w:r>
      <w:bookmarkEnd w:id="9"/>
    </w:p>
    <w:p w14:paraId="2839E7B6" w14:textId="77777777" w:rsidR="00183D69" w:rsidRPr="00BD55CD" w:rsidRDefault="00B0531F" w:rsidP="00183D69">
      <w:pPr>
        <w:pStyle w:val="Heading2"/>
        <w:rPr>
          <w:lang w:eastAsia="zh-CN"/>
        </w:rPr>
      </w:pPr>
      <w:bookmarkStart w:id="10" w:name="_Toc212033402"/>
      <w:r>
        <w:rPr>
          <w:rFonts w:hint="eastAsia"/>
          <w:lang w:eastAsia="zh-CN"/>
        </w:rPr>
        <w:t>3</w:t>
      </w:r>
      <w:r w:rsidR="00183D69" w:rsidRPr="00BD55CD">
        <w:rPr>
          <w:lang w:eastAsia="zh-CN"/>
        </w:rPr>
        <w:t>.1</w:t>
      </w:r>
      <w:r w:rsidR="00183D69" w:rsidRPr="00BD55CD">
        <w:rPr>
          <w:lang w:eastAsia="zh-CN"/>
        </w:rPr>
        <w:tab/>
        <w:t>Measurement family</w:t>
      </w:r>
      <w:bookmarkEnd w:id="10"/>
    </w:p>
    <w:p w14:paraId="507AFC1F" w14:textId="77777777" w:rsidR="00183D69" w:rsidRPr="00BD55CD" w:rsidRDefault="00183D69" w:rsidP="00183D69">
      <w:r w:rsidRPr="00BD55CD">
        <w:t>The measurement names defined in the present document are all beginning with a prefix containing the measurement family name</w:t>
      </w:r>
      <w:r w:rsidR="004A3B63" w:rsidRPr="00BD55CD">
        <w:t xml:space="preserve">(e.g. </w:t>
      </w:r>
      <w:r w:rsidR="004A3B63">
        <w:rPr>
          <w:rFonts w:hint="eastAsia"/>
          <w:lang w:eastAsia="zh-CN"/>
        </w:rPr>
        <w:t>S1</w:t>
      </w:r>
      <w:r w:rsidR="004A3B63" w:rsidRPr="008E0144">
        <w:t>.IncSctpPkt</w:t>
      </w:r>
      <w:r w:rsidR="004A3B63" w:rsidRPr="00BD55CD">
        <w:t>)</w:t>
      </w:r>
      <w:r w:rsidRPr="00BD55CD">
        <w:t xml:space="preserve">. This family name identifies all measurements which relate to a given functionality and it may be used for measurement administration (see </w:t>
      </w:r>
      <w:r>
        <w:t xml:space="preserve">3GPP </w:t>
      </w:r>
      <w:r w:rsidRPr="00BD55CD">
        <w:t>TS 32.401 [</w:t>
      </w:r>
      <w:r w:rsidR="007A5791">
        <w:rPr>
          <w:rFonts w:hint="eastAsia"/>
          <w:lang w:eastAsia="zh-CN"/>
        </w:rPr>
        <w:t>4</w:t>
      </w:r>
      <w:r w:rsidRPr="00BD55CD">
        <w:t>]).</w:t>
      </w:r>
    </w:p>
    <w:p w14:paraId="19270449" w14:textId="77777777" w:rsidR="00183D69" w:rsidRDefault="00183D69" w:rsidP="00183D69">
      <w:r w:rsidRPr="00BD55CD">
        <w:t>The list of families currently used in the present document is as follows:</w:t>
      </w:r>
    </w:p>
    <w:p w14:paraId="78718C1A" w14:textId="77777777" w:rsidR="007A0367" w:rsidRDefault="007A0367" w:rsidP="007A0367">
      <w:pPr>
        <w:pStyle w:val="B1"/>
        <w:rPr>
          <w:lang w:eastAsia="zh-CN"/>
        </w:rPr>
      </w:pPr>
      <w:r>
        <w:rPr>
          <w:lang w:eastAsia="zh-CN"/>
        </w:rPr>
        <w:t>-</w:t>
      </w:r>
      <w:r>
        <w:rPr>
          <w:lang w:eastAsia="zh-CN"/>
        </w:rPr>
        <w:tab/>
        <w:t>S1 (measurements related to S1 interface).</w:t>
      </w:r>
    </w:p>
    <w:p w14:paraId="488B1480" w14:textId="77777777" w:rsidR="007A0367" w:rsidRDefault="007A0367" w:rsidP="007A0367">
      <w:pPr>
        <w:pStyle w:val="B1"/>
        <w:rPr>
          <w:lang w:eastAsia="zh-CN"/>
        </w:rPr>
      </w:pPr>
      <w:r>
        <w:rPr>
          <w:lang w:eastAsia="zh-CN"/>
        </w:rPr>
        <w:t>-</w:t>
      </w:r>
      <w:r>
        <w:rPr>
          <w:lang w:eastAsia="zh-CN"/>
        </w:rPr>
        <w:tab/>
        <w:t>CSG (measurements related to CSG membership)</w:t>
      </w:r>
    </w:p>
    <w:p w14:paraId="482AFD06" w14:textId="77777777" w:rsidR="007A0367" w:rsidRDefault="007A0367" w:rsidP="007A0367">
      <w:pPr>
        <w:pStyle w:val="B1"/>
        <w:rPr>
          <w:lang w:eastAsia="zh-CN"/>
        </w:rPr>
      </w:pPr>
      <w:r>
        <w:rPr>
          <w:lang w:eastAsia="zh-CN"/>
        </w:rPr>
        <w:t>-</w:t>
      </w:r>
      <w:r>
        <w:rPr>
          <w:lang w:eastAsia="zh-CN"/>
        </w:rPr>
        <w:tab/>
        <w:t>HO (measurements related to handover)</w:t>
      </w:r>
    </w:p>
    <w:p w14:paraId="24214A77" w14:textId="77777777" w:rsidR="007A0367" w:rsidRDefault="007A0367" w:rsidP="007A0367">
      <w:pPr>
        <w:pStyle w:val="B1"/>
        <w:rPr>
          <w:lang w:eastAsia="zh-CN"/>
        </w:rPr>
      </w:pPr>
      <w:r>
        <w:rPr>
          <w:lang w:eastAsia="zh-CN"/>
        </w:rPr>
        <w:t>-</w:t>
      </w:r>
      <w:r>
        <w:rPr>
          <w:lang w:eastAsia="zh-CN"/>
        </w:rPr>
        <w:tab/>
        <w:t>DRB (measurements related to Data Radio Bearer)</w:t>
      </w:r>
    </w:p>
    <w:p w14:paraId="3BFA993F" w14:textId="77777777" w:rsidR="00183D69" w:rsidRPr="00BD55CD" w:rsidRDefault="00B0531F" w:rsidP="00183D69">
      <w:pPr>
        <w:pStyle w:val="Heading2"/>
      </w:pPr>
      <w:bookmarkStart w:id="11" w:name="_Toc212033403"/>
      <w:r>
        <w:rPr>
          <w:rFonts w:hint="eastAsia"/>
          <w:lang w:eastAsia="zh-CN"/>
        </w:rPr>
        <w:t>3</w:t>
      </w:r>
      <w:r w:rsidR="00183D69" w:rsidRPr="00BD55CD">
        <w:t>.2</w:t>
      </w:r>
      <w:r w:rsidR="00183D69" w:rsidRPr="00BD55CD">
        <w:tab/>
      </w:r>
      <w:r w:rsidR="00183D69" w:rsidRPr="00BD55CD">
        <w:rPr>
          <w:lang w:eastAsia="zh-CN"/>
        </w:rPr>
        <w:t>Abbreviations</w:t>
      </w:r>
      <w:bookmarkEnd w:id="11"/>
    </w:p>
    <w:p w14:paraId="17D5D025" w14:textId="77777777" w:rsidR="00183D69" w:rsidRPr="00BD55CD" w:rsidRDefault="00183D69" w:rsidP="00183D69">
      <w:pPr>
        <w:keepNext/>
      </w:pPr>
      <w:r w:rsidRPr="00BD55CD">
        <w:t>For the purposes of the present document, the following abbreviations apply:</w:t>
      </w:r>
    </w:p>
    <w:p w14:paraId="009ECF25" w14:textId="77777777" w:rsidR="00183D69" w:rsidRPr="00BD55CD" w:rsidRDefault="00183D69" w:rsidP="00183D69">
      <w:pPr>
        <w:pStyle w:val="EW"/>
      </w:pPr>
      <w:smartTag w:uri="urn:schemas-microsoft-com:office:smarttags" w:element="chmetcnv">
        <w:smartTagPr>
          <w:attr w:name="UnitName" w:val="g"/>
          <w:attr w:name="SourceValue" w:val="3"/>
          <w:attr w:name="HasSpace" w:val="False"/>
          <w:attr w:name="Negative" w:val="False"/>
          <w:attr w:name="NumberType" w:val="1"/>
          <w:attr w:name="TCSC" w:val="0"/>
        </w:smartTagPr>
        <w:r w:rsidRPr="00BD55CD">
          <w:t>3G</w:t>
        </w:r>
      </w:smartTag>
      <w:r w:rsidRPr="00BD55CD">
        <w:tab/>
        <w:t>3</w:t>
      </w:r>
      <w:r w:rsidRPr="00BD55CD">
        <w:rPr>
          <w:vertAlign w:val="superscript"/>
        </w:rPr>
        <w:t>rd</w:t>
      </w:r>
      <w:r w:rsidRPr="00BD55CD">
        <w:t xml:space="preserve"> Generation</w:t>
      </w:r>
    </w:p>
    <w:p w14:paraId="677D7EA7" w14:textId="77777777" w:rsidR="00183D69" w:rsidRPr="00BD55CD" w:rsidRDefault="00183D69" w:rsidP="00183D69">
      <w:pPr>
        <w:pStyle w:val="EW"/>
        <w:rPr>
          <w:lang w:eastAsia="zh-CN"/>
        </w:rPr>
      </w:pPr>
      <w:r w:rsidRPr="00BD55CD">
        <w:t>3GPP</w:t>
      </w:r>
      <w:r w:rsidRPr="00BD55CD">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BD55CD">
          <w:t>3G</w:t>
        </w:r>
      </w:smartTag>
      <w:r w:rsidRPr="00BD55CD">
        <w:t xml:space="preserve"> Partnership Project</w:t>
      </w:r>
    </w:p>
    <w:p w14:paraId="5470C00F" w14:textId="77777777" w:rsidR="00183D69" w:rsidRPr="00BD55CD" w:rsidRDefault="00183D69" w:rsidP="00183D69">
      <w:pPr>
        <w:pStyle w:val="EW"/>
        <w:rPr>
          <w:lang w:eastAsia="zh-CN"/>
        </w:rPr>
      </w:pPr>
      <w:r w:rsidRPr="00BD55CD">
        <w:t>CS</w:t>
      </w:r>
      <w:r w:rsidRPr="00BD55CD">
        <w:tab/>
        <w:t>Circuit switched</w:t>
      </w:r>
    </w:p>
    <w:p w14:paraId="0484DA44" w14:textId="77777777" w:rsidR="00183D69" w:rsidRPr="00BD55CD" w:rsidRDefault="00183D69" w:rsidP="00183D69">
      <w:pPr>
        <w:pStyle w:val="EW"/>
        <w:rPr>
          <w:lang w:eastAsia="zh-CN"/>
        </w:rPr>
      </w:pPr>
      <w:r w:rsidRPr="00BD55CD">
        <w:rPr>
          <w:lang w:eastAsia="zh-CN"/>
        </w:rPr>
        <w:t>CN</w:t>
      </w:r>
      <w:r w:rsidRPr="00BD55CD">
        <w:rPr>
          <w:lang w:eastAsia="zh-CN"/>
        </w:rPr>
        <w:tab/>
        <w:t>Core Network</w:t>
      </w:r>
    </w:p>
    <w:p w14:paraId="77B61BDF" w14:textId="77777777" w:rsidR="00183D69" w:rsidRPr="00BD55CD" w:rsidRDefault="00183D69" w:rsidP="00183D69">
      <w:pPr>
        <w:pStyle w:val="EW"/>
      </w:pPr>
      <w:r w:rsidRPr="00BD55CD">
        <w:t>NE</w:t>
      </w:r>
      <w:r w:rsidRPr="00BD55CD">
        <w:tab/>
        <w:t>Network Element</w:t>
      </w:r>
    </w:p>
    <w:p w14:paraId="20582A8E" w14:textId="77777777" w:rsidR="00183D69" w:rsidRPr="00BD55CD" w:rsidRDefault="00183D69" w:rsidP="00183D69">
      <w:pPr>
        <w:pStyle w:val="EW"/>
      </w:pPr>
      <w:r w:rsidRPr="00BD55CD">
        <w:t>NM</w:t>
      </w:r>
      <w:r w:rsidRPr="00BD55CD">
        <w:tab/>
        <w:t>Network Manager</w:t>
      </w:r>
    </w:p>
    <w:p w14:paraId="71655CD4" w14:textId="77777777" w:rsidR="00183D69" w:rsidRPr="00BD55CD" w:rsidRDefault="00183D69" w:rsidP="00183D69">
      <w:pPr>
        <w:pStyle w:val="EW"/>
      </w:pPr>
      <w:r w:rsidRPr="00BD55CD">
        <w:t>OA&amp;M</w:t>
      </w:r>
      <w:r w:rsidRPr="00BD55CD">
        <w:tab/>
        <w:t>Operation, Administration and Maintenance</w:t>
      </w:r>
    </w:p>
    <w:p w14:paraId="58A729A6" w14:textId="77777777" w:rsidR="00183D69" w:rsidRPr="008A3D17" w:rsidRDefault="00183D69" w:rsidP="00183D69">
      <w:pPr>
        <w:pStyle w:val="EW"/>
        <w:rPr>
          <w:lang w:val="pt-BR" w:eastAsia="zh-CN"/>
        </w:rPr>
      </w:pPr>
      <w:r w:rsidRPr="008A3D17">
        <w:rPr>
          <w:lang w:val="pt-BR"/>
        </w:rPr>
        <w:t>OS</w:t>
      </w:r>
      <w:r w:rsidRPr="008A3D17">
        <w:rPr>
          <w:lang w:val="pt-BR"/>
        </w:rPr>
        <w:tab/>
        <w:t>Operations System (EM, NM)</w:t>
      </w:r>
    </w:p>
    <w:p w14:paraId="1FF5B03B" w14:textId="77777777" w:rsidR="00183D69" w:rsidRPr="00BD55CD" w:rsidRDefault="00183D69" w:rsidP="00183D69">
      <w:pPr>
        <w:pStyle w:val="EW"/>
        <w:rPr>
          <w:lang w:eastAsia="zh-CN"/>
        </w:rPr>
      </w:pPr>
      <w:r w:rsidRPr="00BD55CD">
        <w:t>PM</w:t>
      </w:r>
      <w:r w:rsidRPr="00BD55CD">
        <w:tab/>
        <w:t>Performance Management</w:t>
      </w:r>
    </w:p>
    <w:p w14:paraId="2F7682A1" w14:textId="77777777" w:rsidR="00183D69" w:rsidRPr="00BD55CD" w:rsidRDefault="00183D69" w:rsidP="00183D69">
      <w:pPr>
        <w:pStyle w:val="EW"/>
      </w:pPr>
      <w:r w:rsidRPr="00BD55CD">
        <w:t>QoS</w:t>
      </w:r>
      <w:r w:rsidRPr="00BD55CD">
        <w:tab/>
        <w:t>Quality of Service</w:t>
      </w:r>
    </w:p>
    <w:p w14:paraId="707E20FE" w14:textId="77777777" w:rsidR="00183D69" w:rsidRDefault="00183D69" w:rsidP="00183D69">
      <w:pPr>
        <w:pStyle w:val="EX"/>
        <w:rPr>
          <w:lang w:eastAsia="zh-CN"/>
        </w:rPr>
      </w:pPr>
      <w:r w:rsidRPr="00BD55CD">
        <w:t>UMTS</w:t>
      </w:r>
      <w:r w:rsidRPr="00BD55CD">
        <w:tab/>
        <w:t xml:space="preserve">Universal </w:t>
      </w:r>
      <w:smartTag w:uri="urn:schemas-microsoft-com:office:smarttags" w:element="place">
        <w:r w:rsidRPr="00BD55CD">
          <w:t>Mobile</w:t>
        </w:r>
      </w:smartTag>
      <w:r w:rsidRPr="00BD55CD">
        <w:t xml:space="preserve"> Telecommunications System</w:t>
      </w:r>
    </w:p>
    <w:p w14:paraId="31C4AD8E" w14:textId="77777777" w:rsidR="00183D69" w:rsidRPr="00BD55CD" w:rsidRDefault="00183D69" w:rsidP="00183D69">
      <w:pPr>
        <w:keepNext/>
      </w:pPr>
      <w:r w:rsidRPr="00BD55CD">
        <w:t xml:space="preserve">You can find below a list of abbreviations used within the measurement types for field E of the measurement template </w:t>
      </w:r>
      <w:r w:rsidRPr="009C73AD">
        <w:t xml:space="preserve">(see 3GPP </w:t>
      </w:r>
      <w:r w:rsidRPr="009C73AD">
        <w:rPr>
          <w:rFonts w:hint="eastAsia"/>
          <w:lang w:eastAsia="zh-CN"/>
        </w:rPr>
        <w:t>TS 32.404 [</w:t>
      </w:r>
      <w:r w:rsidR="007A5791">
        <w:rPr>
          <w:rFonts w:hint="eastAsia"/>
          <w:lang w:eastAsia="zh-CN"/>
        </w:rPr>
        <w:t>2</w:t>
      </w:r>
      <w:r w:rsidRPr="009C73AD">
        <w:rPr>
          <w:rFonts w:hint="eastAsia"/>
          <w:lang w:eastAsia="zh-CN"/>
        </w:rPr>
        <w:t>]</w:t>
      </w:r>
      <w:r w:rsidRPr="009C73AD">
        <w:t>).</w:t>
      </w:r>
    </w:p>
    <w:p w14:paraId="6142EF09" w14:textId="77777777" w:rsidR="00183D69" w:rsidRPr="00BD55CD" w:rsidRDefault="00183D69" w:rsidP="00183D69">
      <w:pPr>
        <w:pStyle w:val="EW"/>
        <w:rPr>
          <w:lang w:eastAsia="zh-CN"/>
        </w:rPr>
      </w:pPr>
      <w:r w:rsidRPr="00BD55CD">
        <w:rPr>
          <w:rFonts w:hint="eastAsia"/>
          <w:lang w:eastAsia="zh-CN"/>
        </w:rPr>
        <w:t>Ans</w:t>
      </w:r>
      <w:r w:rsidRPr="00BD55CD">
        <w:rPr>
          <w:rFonts w:hint="eastAsia"/>
          <w:lang w:eastAsia="zh-CN"/>
        </w:rPr>
        <w:tab/>
        <w:t>Answer</w:t>
      </w:r>
      <w:r w:rsidRPr="00BD55CD">
        <w:rPr>
          <w:lang w:eastAsia="zh-CN"/>
        </w:rPr>
        <w:t>(ed)</w:t>
      </w:r>
    </w:p>
    <w:p w14:paraId="5FD90CED" w14:textId="77777777" w:rsidR="00183D69" w:rsidRPr="00BD55CD" w:rsidRDefault="00183D69" w:rsidP="00183D69">
      <w:pPr>
        <w:pStyle w:val="EW"/>
        <w:rPr>
          <w:lang w:eastAsia="zh-CN"/>
        </w:rPr>
      </w:pPr>
      <w:r w:rsidRPr="00BD55CD">
        <w:rPr>
          <w:rFonts w:hint="eastAsia"/>
          <w:lang w:eastAsia="zh-CN"/>
        </w:rPr>
        <w:t>Att</w:t>
      </w:r>
      <w:r w:rsidRPr="00BD55CD">
        <w:rPr>
          <w:rFonts w:hint="eastAsia"/>
          <w:lang w:eastAsia="zh-CN"/>
        </w:rPr>
        <w:tab/>
        <w:t>Attempted</w:t>
      </w:r>
    </w:p>
    <w:p w14:paraId="24D1C614" w14:textId="77777777" w:rsidR="00183D69" w:rsidRPr="00BD55CD" w:rsidRDefault="00183D69" w:rsidP="00183D69">
      <w:pPr>
        <w:pStyle w:val="EW"/>
        <w:rPr>
          <w:lang w:eastAsia="zh-CN"/>
        </w:rPr>
      </w:pPr>
      <w:r w:rsidRPr="00BD55CD">
        <w:rPr>
          <w:rFonts w:hint="eastAsia"/>
          <w:lang w:eastAsia="zh-CN"/>
        </w:rPr>
        <w:t>Auth</w:t>
      </w:r>
      <w:r w:rsidRPr="00BD55CD">
        <w:rPr>
          <w:rFonts w:hint="eastAsia"/>
          <w:lang w:eastAsia="zh-CN"/>
        </w:rPr>
        <w:tab/>
        <w:t>Authorization</w:t>
      </w:r>
    </w:p>
    <w:p w14:paraId="1EA8A8E9" w14:textId="77777777" w:rsidR="00183D69" w:rsidRPr="00BD55CD" w:rsidRDefault="00183D69" w:rsidP="00183D69">
      <w:pPr>
        <w:pStyle w:val="EW"/>
        <w:rPr>
          <w:lang w:eastAsia="zh-CN"/>
        </w:rPr>
      </w:pPr>
      <w:r w:rsidRPr="00BD55CD">
        <w:t>C</w:t>
      </w:r>
      <w:r w:rsidRPr="00BD55CD">
        <w:rPr>
          <w:rFonts w:hint="eastAsia"/>
          <w:lang w:eastAsia="zh-CN"/>
        </w:rPr>
        <w:t>s</w:t>
      </w:r>
      <w:r w:rsidRPr="00BD55CD">
        <w:tab/>
        <w:t>Circuit switched</w:t>
      </w:r>
    </w:p>
    <w:p w14:paraId="4764BC99" w14:textId="77777777" w:rsidR="00183D69" w:rsidRPr="00BD55CD" w:rsidRDefault="00183D69" w:rsidP="00183D69">
      <w:pPr>
        <w:pStyle w:val="EW"/>
        <w:rPr>
          <w:lang w:eastAsia="zh-CN"/>
        </w:rPr>
      </w:pPr>
      <w:r>
        <w:t>DER</w:t>
      </w:r>
      <w:r>
        <w:tab/>
        <w:t>Discrete Event Registration</w:t>
      </w:r>
    </w:p>
    <w:p w14:paraId="7EA41E22" w14:textId="77777777" w:rsidR="00183D69" w:rsidRPr="00CF361E" w:rsidRDefault="00183D69" w:rsidP="00183D69">
      <w:pPr>
        <w:pStyle w:val="EW"/>
        <w:rPr>
          <w:lang w:val="fr-FR" w:eastAsia="zh-CN"/>
        </w:rPr>
      </w:pPr>
      <w:r w:rsidRPr="00CF361E">
        <w:rPr>
          <w:rFonts w:hint="eastAsia"/>
          <w:lang w:val="fr-FR" w:eastAsia="zh-CN"/>
        </w:rPr>
        <w:t>DeReg</w:t>
      </w:r>
      <w:r w:rsidRPr="00CF361E">
        <w:rPr>
          <w:rFonts w:hint="eastAsia"/>
          <w:lang w:val="fr-FR" w:eastAsia="zh-CN"/>
        </w:rPr>
        <w:tab/>
        <w:t>De-Registration</w:t>
      </w:r>
    </w:p>
    <w:p w14:paraId="7924F569" w14:textId="77777777" w:rsidR="00183D69" w:rsidRPr="00CF361E" w:rsidRDefault="00183D69" w:rsidP="00183D69">
      <w:pPr>
        <w:pStyle w:val="EW"/>
        <w:rPr>
          <w:lang w:val="fr-FR" w:eastAsia="zh-CN"/>
        </w:rPr>
      </w:pPr>
      <w:r w:rsidRPr="00CF361E">
        <w:rPr>
          <w:rFonts w:hint="eastAsia"/>
          <w:lang w:val="fr-FR" w:eastAsia="zh-CN"/>
        </w:rPr>
        <w:t>Dmn</w:t>
      </w:r>
      <w:r w:rsidRPr="00CF361E">
        <w:rPr>
          <w:rFonts w:hint="eastAsia"/>
          <w:lang w:val="fr-FR" w:eastAsia="zh-CN"/>
        </w:rPr>
        <w:tab/>
        <w:t>Domain</w:t>
      </w:r>
    </w:p>
    <w:p w14:paraId="19E7AF1D" w14:textId="77777777" w:rsidR="00183D69" w:rsidRPr="00CF361E" w:rsidRDefault="00183D69" w:rsidP="00183D69">
      <w:pPr>
        <w:pStyle w:val="EW"/>
        <w:rPr>
          <w:lang w:val="fr-FR" w:eastAsia="zh-CN"/>
        </w:rPr>
      </w:pPr>
      <w:r w:rsidRPr="00CF361E">
        <w:rPr>
          <w:rFonts w:hint="eastAsia"/>
          <w:lang w:val="fr-FR" w:eastAsia="zh-CN"/>
        </w:rPr>
        <w:t>Estab</w:t>
      </w:r>
      <w:r w:rsidRPr="00CF361E">
        <w:rPr>
          <w:rFonts w:hint="eastAsia"/>
          <w:lang w:val="fr-FR" w:eastAsia="zh-CN"/>
        </w:rPr>
        <w:tab/>
        <w:t>Establish(ment)</w:t>
      </w:r>
    </w:p>
    <w:p w14:paraId="6835A9A6" w14:textId="77777777" w:rsidR="00183D69" w:rsidRPr="00BD55CD" w:rsidRDefault="00183D69" w:rsidP="00183D69">
      <w:pPr>
        <w:pStyle w:val="EW"/>
        <w:rPr>
          <w:lang w:eastAsia="zh-CN"/>
        </w:rPr>
      </w:pPr>
      <w:r w:rsidRPr="00BD55CD">
        <w:rPr>
          <w:lang w:eastAsia="zh-CN"/>
        </w:rPr>
        <w:t>Fail</w:t>
      </w:r>
      <w:r w:rsidRPr="00BD55CD">
        <w:rPr>
          <w:lang w:eastAsia="zh-CN"/>
        </w:rPr>
        <w:tab/>
        <w:t>Failed(/Failure)</w:t>
      </w:r>
    </w:p>
    <w:p w14:paraId="6DBA3565" w14:textId="77777777" w:rsidR="00183D69" w:rsidRPr="00BD55CD" w:rsidRDefault="00183D69" w:rsidP="00183D69">
      <w:pPr>
        <w:pStyle w:val="EW"/>
        <w:rPr>
          <w:lang w:eastAsia="zh-CN"/>
        </w:rPr>
      </w:pPr>
      <w:r w:rsidRPr="00BD55CD">
        <w:rPr>
          <w:rFonts w:hint="eastAsia"/>
          <w:lang w:eastAsia="zh-CN"/>
        </w:rPr>
        <w:t>Fwd</w:t>
      </w:r>
      <w:r w:rsidRPr="00BD55CD">
        <w:rPr>
          <w:rFonts w:hint="eastAsia"/>
          <w:lang w:eastAsia="zh-CN"/>
        </w:rPr>
        <w:tab/>
        <w:t>Forwar</w:t>
      </w:r>
      <w:r w:rsidR="008C3E73">
        <w:rPr>
          <w:lang w:eastAsia="zh-CN"/>
        </w:rPr>
        <w:t>d</w:t>
      </w:r>
      <w:r w:rsidRPr="00BD55CD">
        <w:rPr>
          <w:rFonts w:hint="eastAsia"/>
          <w:lang w:eastAsia="zh-CN"/>
        </w:rPr>
        <w:t>(ed)</w:t>
      </w:r>
    </w:p>
    <w:p w14:paraId="1B9F59B5" w14:textId="77777777" w:rsidR="00183D69" w:rsidRPr="00BD55CD" w:rsidRDefault="00183D69" w:rsidP="00183D69">
      <w:pPr>
        <w:pStyle w:val="EW"/>
        <w:rPr>
          <w:lang w:eastAsia="zh-CN"/>
        </w:rPr>
      </w:pPr>
      <w:r w:rsidRPr="00BD55CD">
        <w:rPr>
          <w:rFonts w:hint="eastAsia"/>
          <w:lang w:eastAsia="zh-CN"/>
        </w:rPr>
        <w:t>Inc</w:t>
      </w:r>
      <w:r w:rsidRPr="00BD55CD">
        <w:rPr>
          <w:rFonts w:hint="eastAsia"/>
          <w:lang w:eastAsia="zh-CN"/>
        </w:rPr>
        <w:tab/>
        <w:t>Incoming</w:t>
      </w:r>
    </w:p>
    <w:p w14:paraId="4B412B87" w14:textId="77777777" w:rsidR="00183D69" w:rsidRDefault="00183D69" w:rsidP="00183D69">
      <w:pPr>
        <w:pStyle w:val="EW"/>
        <w:rPr>
          <w:lang w:eastAsia="zh-CN"/>
        </w:rPr>
      </w:pPr>
      <w:smartTag w:uri="urn:schemas-microsoft-com:office:smarttags" w:element="place">
        <w:smartTag w:uri="urn:schemas-microsoft-com:office:smarttags" w:element="State">
          <w:r w:rsidRPr="00BD55CD">
            <w:rPr>
              <w:lang w:eastAsia="ja-JP"/>
            </w:rPr>
            <w:t>Ind</w:t>
          </w:r>
        </w:smartTag>
      </w:smartTag>
      <w:r w:rsidRPr="00BD55CD">
        <w:rPr>
          <w:rFonts w:hint="eastAsia"/>
          <w:lang w:eastAsia="zh-CN"/>
        </w:rPr>
        <w:tab/>
        <w:t>Indication</w:t>
      </w:r>
    </w:p>
    <w:p w14:paraId="1E2FAB6B" w14:textId="77777777" w:rsidR="00B0531F" w:rsidRDefault="00B0531F" w:rsidP="00B0531F">
      <w:pPr>
        <w:pStyle w:val="EW"/>
        <w:rPr>
          <w:lang w:eastAsia="zh-CN"/>
        </w:rPr>
      </w:pPr>
      <w:r>
        <w:rPr>
          <w:rFonts w:hint="eastAsia"/>
          <w:lang w:eastAsia="zh-CN"/>
        </w:rPr>
        <w:t>Nbr</w:t>
      </w:r>
      <w:r>
        <w:rPr>
          <w:rFonts w:hint="eastAsia"/>
          <w:lang w:eastAsia="zh-CN"/>
        </w:rPr>
        <w:tab/>
        <w:t>Number</w:t>
      </w:r>
    </w:p>
    <w:p w14:paraId="25CFE564" w14:textId="77777777" w:rsidR="00B0531F" w:rsidRDefault="00B0531F" w:rsidP="00B0531F">
      <w:pPr>
        <w:pStyle w:val="EW"/>
        <w:rPr>
          <w:lang w:eastAsia="zh-CN"/>
        </w:rPr>
      </w:pPr>
      <w:r>
        <w:rPr>
          <w:rFonts w:hint="eastAsia"/>
          <w:lang w:eastAsia="zh-CN"/>
        </w:rPr>
        <w:t>Rel</w:t>
      </w:r>
      <w:r>
        <w:rPr>
          <w:rFonts w:hint="eastAsia"/>
          <w:lang w:eastAsia="zh-CN"/>
        </w:rPr>
        <w:tab/>
        <w:t>Release(s,d)</w:t>
      </w:r>
    </w:p>
    <w:p w14:paraId="339FE5AD" w14:textId="77777777" w:rsidR="00B0531F" w:rsidRDefault="00B0531F" w:rsidP="00B0531F">
      <w:pPr>
        <w:pStyle w:val="EW"/>
        <w:rPr>
          <w:lang w:eastAsia="zh-CN"/>
        </w:rPr>
      </w:pPr>
      <w:r>
        <w:rPr>
          <w:rFonts w:hint="eastAsia"/>
          <w:lang w:eastAsia="zh-CN"/>
        </w:rPr>
        <w:t>Res</w:t>
      </w:r>
      <w:r>
        <w:rPr>
          <w:rFonts w:hint="eastAsia"/>
          <w:lang w:eastAsia="zh-CN"/>
        </w:rPr>
        <w:tab/>
        <w:t>Resource</w:t>
      </w:r>
    </w:p>
    <w:p w14:paraId="183AE81B" w14:textId="77777777" w:rsidR="00B0531F" w:rsidRPr="000724C5" w:rsidRDefault="00B0531F" w:rsidP="00B0531F">
      <w:pPr>
        <w:pStyle w:val="EW"/>
        <w:rPr>
          <w:lang w:eastAsia="zh-CN"/>
        </w:rPr>
      </w:pPr>
      <w:r w:rsidRPr="009E598D">
        <w:t>Succ</w:t>
      </w:r>
      <w:r w:rsidRPr="009E598D">
        <w:tab/>
        <w:t>Success(es,ful)</w:t>
      </w:r>
    </w:p>
    <w:p w14:paraId="26E70783" w14:textId="77777777" w:rsidR="00AF30D5" w:rsidRDefault="00AF30D5" w:rsidP="00CA3F24">
      <w:pPr>
        <w:pStyle w:val="Heading1"/>
        <w:sectPr w:rsidR="00AF30D5">
          <w:footnotePr>
            <w:numRestart w:val="eachSect"/>
          </w:footnotePr>
          <w:pgSz w:w="11907" w:h="16840" w:code="9"/>
          <w:pgMar w:top="1416" w:right="1133" w:bottom="1133" w:left="1133" w:header="850" w:footer="340" w:gutter="0"/>
          <w:cols w:space="720"/>
          <w:formProt w:val="0"/>
        </w:sectPr>
      </w:pPr>
    </w:p>
    <w:p w14:paraId="0817ECCF" w14:textId="77777777" w:rsidR="00CA3F24" w:rsidRPr="00BD55CD" w:rsidRDefault="00295910" w:rsidP="00CA3F24">
      <w:pPr>
        <w:pStyle w:val="Heading1"/>
        <w:rPr>
          <w:lang w:eastAsia="zh-CN"/>
        </w:rPr>
      </w:pPr>
      <w:bookmarkStart w:id="12" w:name="_Toc212033404"/>
      <w:r>
        <w:rPr>
          <w:rFonts w:hint="eastAsia"/>
          <w:lang w:eastAsia="zh-CN"/>
        </w:rPr>
        <w:lastRenderedPageBreak/>
        <w:t>4</w:t>
      </w:r>
      <w:r w:rsidR="00CA3F24" w:rsidRPr="00BD55CD">
        <w:tab/>
        <w:t>Functionality related measurements</w:t>
      </w:r>
      <w:bookmarkEnd w:id="12"/>
    </w:p>
    <w:p w14:paraId="18E467DD" w14:textId="77777777" w:rsidR="00CA3F24" w:rsidRPr="00BD55CD" w:rsidRDefault="00CA3F24" w:rsidP="00CA3F24">
      <w:pPr>
        <w:keepNext/>
        <w:keepLines/>
        <w:rPr>
          <w:lang w:eastAsia="zh-CN"/>
        </w:rPr>
      </w:pPr>
      <w:r w:rsidRPr="00BD55CD">
        <w:rPr>
          <w:rFonts w:hint="eastAsia"/>
          <w:lang w:eastAsia="zh-CN"/>
        </w:rPr>
        <w:t xml:space="preserve">The </w:t>
      </w:r>
      <w:r>
        <w:rPr>
          <w:rFonts w:hint="eastAsia"/>
          <w:lang w:eastAsia="zh-CN"/>
        </w:rPr>
        <w:t xml:space="preserve">measurements defined in this </w:t>
      </w:r>
      <w:r w:rsidRPr="00BD55CD">
        <w:rPr>
          <w:rFonts w:hint="eastAsia"/>
          <w:lang w:eastAsia="zh-CN"/>
        </w:rPr>
        <w:t xml:space="preserve">clause are related to the functionality aspect performance. The detailed measurements for each </w:t>
      </w:r>
      <w:r w:rsidRPr="00BD55CD">
        <w:rPr>
          <w:lang w:eastAsia="zh-CN"/>
        </w:rPr>
        <w:t>function</w:t>
      </w:r>
      <w:r w:rsidRPr="00BD55CD">
        <w:rPr>
          <w:rFonts w:hint="eastAsia"/>
          <w:lang w:eastAsia="zh-CN"/>
        </w:rPr>
        <w:t xml:space="preserve"> are defined in </w:t>
      </w:r>
      <w:r w:rsidRPr="00BD55CD">
        <w:rPr>
          <w:lang w:eastAsia="zh-CN"/>
        </w:rPr>
        <w:t>the</w:t>
      </w:r>
      <w:r w:rsidRPr="00BD55CD">
        <w:rPr>
          <w:rFonts w:hint="eastAsia"/>
          <w:lang w:eastAsia="zh-CN"/>
        </w:rPr>
        <w:t xml:space="preserve"> following subclauses.</w:t>
      </w:r>
    </w:p>
    <w:p w14:paraId="0D7158A3" w14:textId="77777777" w:rsidR="00CA3F24" w:rsidRDefault="00295910" w:rsidP="00CA3F24">
      <w:pPr>
        <w:pStyle w:val="Heading2"/>
        <w:rPr>
          <w:lang w:eastAsia="zh-CN"/>
        </w:rPr>
      </w:pPr>
      <w:bookmarkStart w:id="13" w:name="_Toc212033405"/>
      <w:r>
        <w:rPr>
          <w:rFonts w:hint="eastAsia"/>
          <w:lang w:eastAsia="zh-CN"/>
        </w:rPr>
        <w:t>4</w:t>
      </w:r>
      <w:r w:rsidR="00CA3F24" w:rsidRPr="00BD55CD">
        <w:t>.1</w:t>
      </w:r>
      <w:r w:rsidR="00CA3F24" w:rsidRPr="00BD55CD">
        <w:tab/>
        <w:t xml:space="preserve">Measurements related to </w:t>
      </w:r>
      <w:r w:rsidR="000D4892">
        <w:rPr>
          <w:rFonts w:hint="eastAsia"/>
          <w:lang w:eastAsia="zh-CN"/>
        </w:rPr>
        <w:t>HeNB-GW</w:t>
      </w:r>
      <w:bookmarkEnd w:id="13"/>
    </w:p>
    <w:p w14:paraId="50622667" w14:textId="77777777" w:rsidR="004A3B63" w:rsidRDefault="004A3B63" w:rsidP="004A3B63">
      <w:pPr>
        <w:rPr>
          <w:lang w:eastAsia="zh-CN"/>
        </w:rPr>
      </w:pPr>
      <w:r>
        <w:t xml:space="preserve">A HeNB </w:t>
      </w:r>
      <w:r>
        <w:rPr>
          <w:rFonts w:hint="eastAsia"/>
          <w:lang w:eastAsia="zh-CN"/>
        </w:rPr>
        <w:t xml:space="preserve">GW is </w:t>
      </w:r>
      <w:r>
        <w:t>optional</w:t>
      </w:r>
      <w:r>
        <w:rPr>
          <w:rFonts w:hint="eastAsia"/>
          <w:lang w:eastAsia="zh-CN"/>
        </w:rPr>
        <w:t xml:space="preserve"> in a </w:t>
      </w:r>
      <w:r>
        <w:t>HeNB subsystem</w:t>
      </w:r>
      <w:r>
        <w:rPr>
          <w:rFonts w:hint="eastAsia"/>
          <w:lang w:eastAsia="zh-CN"/>
        </w:rPr>
        <w:t>.</w:t>
      </w:r>
      <w:r w:rsidRPr="00B81AC1">
        <w:t xml:space="preserve"> </w:t>
      </w:r>
      <w:r>
        <w:rPr>
          <w:rFonts w:hint="eastAsia"/>
          <w:lang w:eastAsia="zh-CN"/>
        </w:rPr>
        <w:t xml:space="preserve">If the </w:t>
      </w:r>
      <w:r>
        <w:t xml:space="preserve">HeNB is connected by means of the standard S1 interface to the HeNB </w:t>
      </w:r>
      <w:r>
        <w:rPr>
          <w:rFonts w:hint="eastAsia"/>
          <w:lang w:eastAsia="zh-CN"/>
        </w:rPr>
        <w:t>GW</w:t>
      </w:r>
      <w:r>
        <w:t xml:space="preserve">, more specifically </w:t>
      </w:r>
      <w:r>
        <w:rPr>
          <w:rFonts w:hint="eastAsia"/>
          <w:lang w:eastAsia="zh-CN"/>
        </w:rPr>
        <w:t xml:space="preserve">through HeNB GW </w:t>
      </w:r>
      <w:r>
        <w:rPr>
          <w:lang w:eastAsia="zh-CN"/>
        </w:rPr>
        <w:t xml:space="preserve">to </w:t>
      </w:r>
      <w:r>
        <w:t>the MME (Mobility Management Entity) by means of the S1-MME interface and to the Serving Gateway (S-GW) by means of the S1-U interface.</w:t>
      </w:r>
    </w:p>
    <w:p w14:paraId="6068184E" w14:textId="77777777" w:rsidR="004A3B63" w:rsidRPr="00707C1B" w:rsidRDefault="004A3B63" w:rsidP="004A3B63">
      <w:pPr>
        <w:rPr>
          <w:rFonts w:ascii="Arial" w:hAnsi="Arial" w:cs="Arial"/>
          <w:color w:val="0000FF"/>
          <w:kern w:val="2"/>
          <w:lang w:eastAsia="zh-CN"/>
        </w:rPr>
      </w:pPr>
      <w:r w:rsidRPr="00F32FE0">
        <w:rPr>
          <w:lang w:eastAsia="zh-CN"/>
        </w:rPr>
        <w:t>NOTE 1:</w:t>
      </w:r>
      <w:r w:rsidRPr="009E45C6">
        <w:rPr>
          <w:lang w:eastAsia="zh-CN"/>
        </w:rPr>
        <w:tab/>
      </w:r>
      <w:r>
        <w:rPr>
          <w:rFonts w:hint="eastAsia"/>
          <w:lang w:eastAsia="zh-CN"/>
        </w:rPr>
        <w:t>These measurements are only</w:t>
      </w:r>
      <w:r w:rsidRPr="00F32FE0">
        <w:rPr>
          <w:rFonts w:hint="eastAsia"/>
          <w:lang w:eastAsia="zh-CN"/>
        </w:rPr>
        <w:t xml:space="preserve"> effective when HeNB GW is included in HeNS.</w:t>
      </w:r>
    </w:p>
    <w:p w14:paraId="14794ED7" w14:textId="77777777" w:rsidR="004A3B63" w:rsidRPr="00BE7F10" w:rsidRDefault="008C3E73" w:rsidP="008C3E73">
      <w:pPr>
        <w:pStyle w:val="Heading3"/>
        <w:rPr>
          <w:lang w:eastAsia="zh-CN"/>
        </w:rPr>
      </w:pPr>
      <w:bookmarkStart w:id="14" w:name="_Toc212033406"/>
      <w:r>
        <w:rPr>
          <w:lang w:eastAsia="zh-CN"/>
        </w:rPr>
        <w:t>4.1.1</w:t>
      </w:r>
      <w:r>
        <w:rPr>
          <w:lang w:eastAsia="zh-CN"/>
        </w:rPr>
        <w:tab/>
      </w:r>
      <w:r w:rsidR="004A3B63" w:rsidRPr="00BE7F10">
        <w:rPr>
          <w:lang w:eastAsia="zh-CN"/>
        </w:rPr>
        <w:t xml:space="preserve">Signalling Plane </w:t>
      </w:r>
      <w:r w:rsidR="004A3B63" w:rsidRPr="00BE7F10">
        <w:t>related measurements</w:t>
      </w:r>
      <w:bookmarkEnd w:id="14"/>
    </w:p>
    <w:p w14:paraId="0CD2542B" w14:textId="77777777" w:rsidR="004A3B63" w:rsidRDefault="004A3B63" w:rsidP="008C3E73">
      <w:pPr>
        <w:pStyle w:val="Heading4"/>
      </w:pPr>
      <w:bookmarkStart w:id="15" w:name="_Toc212033407"/>
      <w:smartTag w:uri="urn:schemas-microsoft-com:office:smarttags" w:element="chsdate">
        <w:smartTagPr>
          <w:attr w:name="IsROCDate" w:val="False"/>
          <w:attr w:name="IsLunarDate" w:val="False"/>
          <w:attr w:name="Day" w:val="30"/>
          <w:attr w:name="Month" w:val="12"/>
          <w:attr w:name="Year" w:val="1899"/>
        </w:smartTagPr>
        <w:r>
          <w:rPr>
            <w:rFonts w:hint="eastAsia"/>
          </w:rPr>
          <w:t>4.1.1</w:t>
        </w:r>
      </w:smartTag>
      <w:r>
        <w:rPr>
          <w:rFonts w:hint="eastAsia"/>
        </w:rPr>
        <w:t>.1</w:t>
      </w:r>
      <w:r w:rsidR="008C3E73">
        <w:tab/>
      </w:r>
      <w:r w:rsidRPr="005A7B43">
        <w:t>Numbers of incoming SCTP packets on the S1 interface, from HeNB to HeNB GW</w:t>
      </w:r>
      <w:bookmarkEnd w:id="15"/>
    </w:p>
    <w:p w14:paraId="7BF3A2B9" w14:textId="77777777" w:rsidR="004A3B63" w:rsidRDefault="004A3B63" w:rsidP="004A3B63">
      <w:pPr>
        <w:jc w:val="both"/>
        <w:rPr>
          <w:lang w:eastAsia="zh-CN"/>
        </w:rPr>
      </w:pPr>
      <w:r>
        <w:rPr>
          <w:lang w:eastAsia="zh-CN"/>
        </w:rPr>
        <w:t>a)</w:t>
      </w:r>
      <w:r>
        <w:rPr>
          <w:lang w:eastAsia="zh-CN"/>
        </w:rPr>
        <w:tab/>
        <w:t>This measurement provides the number of SCTP data packets sent from HeNB to HeNB GW which have been accepted and processed by the SCTP protocol entity on the S1 interface.</w:t>
      </w:r>
    </w:p>
    <w:p w14:paraId="4CB6A0BF" w14:textId="77777777" w:rsidR="004A3B63" w:rsidRDefault="004A3B63" w:rsidP="004A3B63">
      <w:pPr>
        <w:jc w:val="both"/>
        <w:rPr>
          <w:lang w:eastAsia="zh-CN"/>
        </w:rPr>
      </w:pPr>
      <w:r>
        <w:rPr>
          <w:lang w:eastAsia="zh-CN"/>
        </w:rPr>
        <w:t>b)</w:t>
      </w:r>
      <w:r>
        <w:rPr>
          <w:lang w:eastAsia="zh-CN"/>
        </w:rPr>
        <w:tab/>
        <w:t>CC.</w:t>
      </w:r>
    </w:p>
    <w:p w14:paraId="15419DE0" w14:textId="77777777" w:rsidR="004A3B63" w:rsidRDefault="004A3B63" w:rsidP="004A3B63">
      <w:pPr>
        <w:jc w:val="both"/>
        <w:rPr>
          <w:lang w:eastAsia="zh-CN"/>
        </w:rPr>
      </w:pPr>
      <w:r>
        <w:rPr>
          <w:lang w:eastAsia="zh-CN"/>
        </w:rPr>
        <w:t>c)</w:t>
      </w:r>
      <w:r>
        <w:rPr>
          <w:lang w:eastAsia="zh-CN"/>
        </w:rPr>
        <w:tab/>
        <w:t xml:space="preserve">Receipt of a SCTP data PDU from HeNB to HeNB GW on the S1-MME interface. </w:t>
      </w:r>
    </w:p>
    <w:p w14:paraId="11524FBA" w14:textId="77777777" w:rsidR="004A3B63" w:rsidRDefault="004A3B63" w:rsidP="004A3B63">
      <w:pPr>
        <w:jc w:val="both"/>
        <w:rPr>
          <w:lang w:eastAsia="zh-CN"/>
        </w:rPr>
      </w:pPr>
      <w:r>
        <w:rPr>
          <w:lang w:eastAsia="zh-CN"/>
        </w:rPr>
        <w:t>d)</w:t>
      </w:r>
      <w:r>
        <w:rPr>
          <w:lang w:eastAsia="zh-CN"/>
        </w:rPr>
        <w:tab/>
        <w:t>A single integer value.</w:t>
      </w:r>
    </w:p>
    <w:p w14:paraId="1DC952A3" w14:textId="77777777" w:rsidR="004A3B63" w:rsidRDefault="004A3B63" w:rsidP="004A3B63">
      <w:pPr>
        <w:jc w:val="both"/>
        <w:rPr>
          <w:lang w:eastAsia="zh-CN"/>
        </w:rPr>
      </w:pPr>
      <w:r>
        <w:rPr>
          <w:lang w:eastAsia="zh-CN"/>
        </w:rPr>
        <w:t>e)</w:t>
      </w:r>
      <w:r>
        <w:rPr>
          <w:lang w:eastAsia="zh-CN"/>
        </w:rPr>
        <w:tab/>
        <w:t>S1.IncSctpPkt</w:t>
      </w:r>
    </w:p>
    <w:p w14:paraId="4F73F64E" w14:textId="77777777" w:rsidR="004A3B63" w:rsidRDefault="004A3B63" w:rsidP="004A3B63">
      <w:pPr>
        <w:jc w:val="both"/>
        <w:rPr>
          <w:lang w:eastAsia="zh-CN"/>
        </w:rPr>
      </w:pPr>
      <w:r>
        <w:rPr>
          <w:lang w:eastAsia="zh-CN"/>
        </w:rPr>
        <w:t>f)</w:t>
      </w:r>
      <w:r>
        <w:rPr>
          <w:lang w:eastAsia="zh-CN"/>
        </w:rPr>
        <w:tab/>
        <w:t>HeNBGWFunction</w:t>
      </w:r>
    </w:p>
    <w:p w14:paraId="2EBCE5EE" w14:textId="77777777" w:rsidR="004A3B63" w:rsidRDefault="004A3B63" w:rsidP="004A3B63">
      <w:pPr>
        <w:jc w:val="both"/>
        <w:rPr>
          <w:lang w:eastAsia="zh-CN"/>
        </w:rPr>
      </w:pPr>
      <w:r>
        <w:rPr>
          <w:lang w:eastAsia="zh-CN"/>
        </w:rPr>
        <w:t>g)</w:t>
      </w:r>
      <w:r>
        <w:rPr>
          <w:lang w:eastAsia="zh-CN"/>
        </w:rPr>
        <w:tab/>
      </w:r>
      <w:r w:rsidRPr="002E1D1C">
        <w:t>Valid for packet switching</w:t>
      </w:r>
    </w:p>
    <w:p w14:paraId="1FCD9BE7" w14:textId="77777777" w:rsidR="004A3B63" w:rsidRPr="005A7B43" w:rsidRDefault="004A3B63" w:rsidP="004A3B63">
      <w:pPr>
        <w:jc w:val="both"/>
        <w:rPr>
          <w:lang w:eastAsia="zh-CN"/>
        </w:rPr>
      </w:pPr>
      <w:r>
        <w:rPr>
          <w:lang w:eastAsia="zh-CN"/>
        </w:rPr>
        <w:t>h)</w:t>
      </w:r>
      <w:r>
        <w:rPr>
          <w:lang w:eastAsia="zh-CN"/>
        </w:rPr>
        <w:tab/>
      </w:r>
      <w:r>
        <w:rPr>
          <w:rFonts w:hint="eastAsia"/>
          <w:lang w:eastAsia="zh-CN"/>
        </w:rPr>
        <w:t>EPS</w:t>
      </w:r>
    </w:p>
    <w:p w14:paraId="2DE2A87D" w14:textId="77777777" w:rsidR="004A3B63" w:rsidRPr="005A7B43" w:rsidRDefault="004A3B63" w:rsidP="008C3E73">
      <w:pPr>
        <w:pStyle w:val="Heading4"/>
      </w:pPr>
      <w:bookmarkStart w:id="16" w:name="_Toc21203340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4.1.1</w:t>
        </w:r>
      </w:smartTag>
      <w:r>
        <w:rPr>
          <w:rFonts w:hint="eastAsia"/>
          <w:lang w:eastAsia="zh-CN"/>
        </w:rPr>
        <w:t>.2</w:t>
      </w:r>
      <w:r w:rsidR="008C3E73">
        <w:rPr>
          <w:lang w:eastAsia="zh-CN"/>
        </w:rPr>
        <w:tab/>
      </w:r>
      <w:r w:rsidRPr="005A7B43">
        <w:t>Numbers of outgoing SCTP packets on the S1 interface, from HeNB GW to HeNB</w:t>
      </w:r>
      <w:bookmarkEnd w:id="16"/>
    </w:p>
    <w:p w14:paraId="6B668665" w14:textId="77777777" w:rsidR="004A3B63" w:rsidRDefault="004A3B63" w:rsidP="004A3B63">
      <w:pPr>
        <w:rPr>
          <w:lang w:eastAsia="zh-CN"/>
        </w:rPr>
      </w:pPr>
      <w:r>
        <w:rPr>
          <w:lang w:eastAsia="zh-CN"/>
        </w:rPr>
        <w:t>a)</w:t>
      </w:r>
      <w:r>
        <w:rPr>
          <w:lang w:eastAsia="zh-CN"/>
        </w:rPr>
        <w:tab/>
        <w:t>This measurement provides the number of SCTP data packets sent from HeNB GW to HeNB which have been generated by the SCTP protocol entity on the S1 interface.</w:t>
      </w:r>
    </w:p>
    <w:p w14:paraId="573EB95D" w14:textId="77777777" w:rsidR="004A3B63" w:rsidRDefault="004A3B63" w:rsidP="004A3B63">
      <w:pPr>
        <w:rPr>
          <w:lang w:eastAsia="zh-CN"/>
        </w:rPr>
      </w:pPr>
      <w:r>
        <w:rPr>
          <w:lang w:eastAsia="zh-CN"/>
        </w:rPr>
        <w:t>b)</w:t>
      </w:r>
      <w:r>
        <w:rPr>
          <w:lang w:eastAsia="zh-CN"/>
        </w:rPr>
        <w:tab/>
        <w:t>CC.</w:t>
      </w:r>
    </w:p>
    <w:p w14:paraId="1C5A1B8D" w14:textId="77777777" w:rsidR="004A3B63" w:rsidRDefault="004A3B63" w:rsidP="004A3B63">
      <w:pPr>
        <w:rPr>
          <w:lang w:eastAsia="zh-CN"/>
        </w:rPr>
      </w:pPr>
      <w:r>
        <w:rPr>
          <w:lang w:eastAsia="zh-CN"/>
        </w:rPr>
        <w:t>c)</w:t>
      </w:r>
      <w:r>
        <w:rPr>
          <w:lang w:eastAsia="zh-CN"/>
        </w:rPr>
        <w:tab/>
        <w:t>Transmission of a SCTP data PDU from HeNB GW to HeNB on the S1-MME interface.</w:t>
      </w:r>
    </w:p>
    <w:p w14:paraId="47DF9FE0" w14:textId="77777777" w:rsidR="004A3B63" w:rsidRDefault="004A3B63" w:rsidP="004A3B63">
      <w:pPr>
        <w:rPr>
          <w:lang w:eastAsia="zh-CN"/>
        </w:rPr>
      </w:pPr>
      <w:r>
        <w:rPr>
          <w:lang w:eastAsia="zh-CN"/>
        </w:rPr>
        <w:t>d)</w:t>
      </w:r>
      <w:r>
        <w:rPr>
          <w:lang w:eastAsia="zh-CN"/>
        </w:rPr>
        <w:tab/>
        <w:t>A single integer value.</w:t>
      </w:r>
    </w:p>
    <w:p w14:paraId="6905424B" w14:textId="77777777" w:rsidR="004A3B63" w:rsidRDefault="004A3B63" w:rsidP="004A3B63">
      <w:pPr>
        <w:rPr>
          <w:lang w:eastAsia="zh-CN"/>
        </w:rPr>
      </w:pPr>
      <w:r>
        <w:rPr>
          <w:lang w:eastAsia="zh-CN"/>
        </w:rPr>
        <w:t>e)</w:t>
      </w:r>
      <w:r>
        <w:rPr>
          <w:lang w:eastAsia="zh-CN"/>
        </w:rPr>
        <w:tab/>
        <w:t>S1.OutSctpPkt</w:t>
      </w:r>
    </w:p>
    <w:p w14:paraId="09CD22FF" w14:textId="77777777" w:rsidR="004A3B63" w:rsidRDefault="004A3B63" w:rsidP="004A3B63">
      <w:pPr>
        <w:rPr>
          <w:lang w:eastAsia="zh-CN"/>
        </w:rPr>
      </w:pPr>
      <w:r>
        <w:rPr>
          <w:lang w:eastAsia="zh-CN"/>
        </w:rPr>
        <w:t>f)</w:t>
      </w:r>
      <w:r>
        <w:rPr>
          <w:lang w:eastAsia="zh-CN"/>
        </w:rPr>
        <w:tab/>
        <w:t>HeNBGWFunction</w:t>
      </w:r>
    </w:p>
    <w:p w14:paraId="1DC44BC2" w14:textId="77777777" w:rsidR="004A3B63" w:rsidRDefault="004A3B63" w:rsidP="004A3B63">
      <w:pPr>
        <w:rPr>
          <w:lang w:eastAsia="zh-CN"/>
        </w:rPr>
      </w:pPr>
      <w:r>
        <w:rPr>
          <w:lang w:eastAsia="zh-CN"/>
        </w:rPr>
        <w:t>g)</w:t>
      </w:r>
      <w:r>
        <w:rPr>
          <w:lang w:eastAsia="zh-CN"/>
        </w:rPr>
        <w:tab/>
      </w:r>
      <w:r w:rsidRPr="002E1D1C">
        <w:t>Valid for packet switching</w:t>
      </w:r>
    </w:p>
    <w:p w14:paraId="0E9B1105" w14:textId="77777777" w:rsidR="004A3B63" w:rsidRDefault="004A3B63" w:rsidP="004A3B63">
      <w:pPr>
        <w:rPr>
          <w:lang w:eastAsia="zh-CN"/>
        </w:rPr>
      </w:pPr>
      <w:r>
        <w:rPr>
          <w:lang w:eastAsia="zh-CN"/>
        </w:rPr>
        <w:t>h)</w:t>
      </w:r>
      <w:r>
        <w:rPr>
          <w:lang w:eastAsia="zh-CN"/>
        </w:rPr>
        <w:tab/>
      </w:r>
      <w:r>
        <w:rPr>
          <w:rFonts w:hint="eastAsia"/>
          <w:lang w:eastAsia="zh-CN"/>
        </w:rPr>
        <w:t>EPS</w:t>
      </w:r>
    </w:p>
    <w:p w14:paraId="6DE8A17D" w14:textId="77777777" w:rsidR="004A3B63" w:rsidRPr="005A7B43" w:rsidRDefault="004A3B63" w:rsidP="008C3E73">
      <w:pPr>
        <w:pStyle w:val="Heading4"/>
      </w:pPr>
      <w:bookmarkStart w:id="17" w:name="_Toc21203340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4.1.1</w:t>
        </w:r>
      </w:smartTag>
      <w:r>
        <w:rPr>
          <w:rFonts w:hint="eastAsia"/>
          <w:lang w:eastAsia="zh-CN"/>
        </w:rPr>
        <w:t>.3</w:t>
      </w:r>
      <w:r w:rsidR="008C3E73">
        <w:rPr>
          <w:lang w:eastAsia="zh-CN"/>
        </w:rPr>
        <w:tab/>
      </w:r>
      <w:r w:rsidRPr="005A7B43">
        <w:t>Numbers of octets of incoming SCTP packets on the S1 interface, from HeNB to HeNB GW</w:t>
      </w:r>
      <w:bookmarkEnd w:id="17"/>
    </w:p>
    <w:p w14:paraId="10882CDA" w14:textId="77777777" w:rsidR="004A3B63" w:rsidRDefault="004A3B63" w:rsidP="004A3B63">
      <w:pPr>
        <w:rPr>
          <w:lang w:eastAsia="zh-CN"/>
        </w:rPr>
      </w:pPr>
      <w:r>
        <w:rPr>
          <w:lang w:eastAsia="zh-CN"/>
        </w:rPr>
        <w:t>a)</w:t>
      </w:r>
      <w:r>
        <w:rPr>
          <w:lang w:eastAsia="zh-CN"/>
        </w:rPr>
        <w:tab/>
        <w:t>This measurement provides the number of octets of SCTP data packets sent from HeNB to HeNB GW which have been accepted and processed by the SCTP protocol entity on the S1 interface.</w:t>
      </w:r>
    </w:p>
    <w:p w14:paraId="532D6529" w14:textId="77777777" w:rsidR="004A3B63" w:rsidRDefault="004A3B63" w:rsidP="004A3B63">
      <w:pPr>
        <w:rPr>
          <w:lang w:eastAsia="zh-CN"/>
        </w:rPr>
      </w:pPr>
      <w:r>
        <w:rPr>
          <w:lang w:eastAsia="zh-CN"/>
        </w:rPr>
        <w:lastRenderedPageBreak/>
        <w:t>b)</w:t>
      </w:r>
      <w:r>
        <w:rPr>
          <w:lang w:eastAsia="zh-CN"/>
        </w:rPr>
        <w:tab/>
        <w:t>CC.</w:t>
      </w:r>
    </w:p>
    <w:p w14:paraId="0F8EB80E" w14:textId="77777777" w:rsidR="004A3B63" w:rsidRDefault="004A3B63" w:rsidP="004A3B63">
      <w:pPr>
        <w:rPr>
          <w:lang w:eastAsia="zh-CN"/>
        </w:rPr>
      </w:pPr>
      <w:r>
        <w:rPr>
          <w:lang w:eastAsia="zh-CN"/>
        </w:rPr>
        <w:t>c)</w:t>
      </w:r>
      <w:r>
        <w:rPr>
          <w:lang w:eastAsia="zh-CN"/>
        </w:rPr>
        <w:tab/>
        <w:t xml:space="preserve">Receipt of a SCTP data PDU from HeNB to HeNB GW on the S1 interface. </w:t>
      </w:r>
    </w:p>
    <w:p w14:paraId="7137A29C" w14:textId="77777777" w:rsidR="004A3B63" w:rsidRDefault="004A3B63" w:rsidP="004A3B63">
      <w:pPr>
        <w:rPr>
          <w:lang w:eastAsia="zh-CN"/>
        </w:rPr>
      </w:pPr>
      <w:r>
        <w:rPr>
          <w:lang w:eastAsia="zh-CN"/>
        </w:rPr>
        <w:t>d)</w:t>
      </w:r>
      <w:r>
        <w:rPr>
          <w:lang w:eastAsia="zh-CN"/>
        </w:rPr>
        <w:tab/>
        <w:t>A single integer value.</w:t>
      </w:r>
    </w:p>
    <w:p w14:paraId="7E663D58" w14:textId="77777777" w:rsidR="004A3B63" w:rsidRDefault="004A3B63" w:rsidP="004A3B63">
      <w:pPr>
        <w:rPr>
          <w:lang w:eastAsia="zh-CN"/>
        </w:rPr>
      </w:pPr>
      <w:r>
        <w:rPr>
          <w:lang w:eastAsia="zh-CN"/>
        </w:rPr>
        <w:t>e)</w:t>
      </w:r>
      <w:r>
        <w:rPr>
          <w:lang w:eastAsia="zh-CN"/>
        </w:rPr>
        <w:tab/>
        <w:t>S1.IncSctpOct</w:t>
      </w:r>
    </w:p>
    <w:p w14:paraId="334C50C8" w14:textId="77777777" w:rsidR="004A3B63" w:rsidRDefault="004A3B63" w:rsidP="004A3B63">
      <w:pPr>
        <w:rPr>
          <w:lang w:eastAsia="zh-CN"/>
        </w:rPr>
      </w:pPr>
      <w:r>
        <w:rPr>
          <w:lang w:eastAsia="zh-CN"/>
        </w:rPr>
        <w:t>f)</w:t>
      </w:r>
      <w:r>
        <w:rPr>
          <w:lang w:eastAsia="zh-CN"/>
        </w:rPr>
        <w:tab/>
        <w:t>HeNBGWFunction</w:t>
      </w:r>
    </w:p>
    <w:p w14:paraId="11C3CD38" w14:textId="77777777" w:rsidR="004A3B63" w:rsidRDefault="004A3B63" w:rsidP="004A3B63">
      <w:pPr>
        <w:rPr>
          <w:lang w:eastAsia="zh-CN"/>
        </w:rPr>
      </w:pPr>
      <w:r>
        <w:rPr>
          <w:lang w:eastAsia="zh-CN"/>
        </w:rPr>
        <w:t>g)</w:t>
      </w:r>
      <w:r>
        <w:rPr>
          <w:lang w:eastAsia="zh-CN"/>
        </w:rPr>
        <w:tab/>
      </w:r>
      <w:r w:rsidRPr="002E1D1C">
        <w:t>Valid for packet switching</w:t>
      </w:r>
    </w:p>
    <w:p w14:paraId="1FA4988A" w14:textId="77777777" w:rsidR="004A3B63" w:rsidRDefault="004A3B63" w:rsidP="004A3B63">
      <w:pPr>
        <w:rPr>
          <w:lang w:eastAsia="zh-CN"/>
        </w:rPr>
      </w:pPr>
      <w:r>
        <w:rPr>
          <w:lang w:eastAsia="zh-CN"/>
        </w:rPr>
        <w:t>h)</w:t>
      </w:r>
      <w:r>
        <w:rPr>
          <w:lang w:eastAsia="zh-CN"/>
        </w:rPr>
        <w:tab/>
      </w:r>
      <w:r>
        <w:rPr>
          <w:rFonts w:hint="eastAsia"/>
          <w:lang w:eastAsia="zh-CN"/>
        </w:rPr>
        <w:t>EPS</w:t>
      </w:r>
    </w:p>
    <w:p w14:paraId="087CACA5" w14:textId="77777777" w:rsidR="004A3B63" w:rsidRDefault="004A3B63" w:rsidP="008C3E73">
      <w:pPr>
        <w:pStyle w:val="Heading4"/>
        <w:rPr>
          <w:lang w:eastAsia="zh-CN"/>
        </w:rPr>
      </w:pPr>
      <w:bookmarkStart w:id="18" w:name="_Toc212033410"/>
      <w:r>
        <w:rPr>
          <w:rFonts w:hint="eastAsia"/>
          <w:lang w:eastAsia="zh-CN"/>
        </w:rPr>
        <w:t>4.1.1</w:t>
      </w:r>
      <w:r w:rsidR="008C3E73">
        <w:rPr>
          <w:rFonts w:hint="eastAsia"/>
          <w:lang w:eastAsia="zh-CN"/>
        </w:rPr>
        <w:t>.4</w:t>
      </w:r>
      <w:r w:rsidR="008C3E73">
        <w:rPr>
          <w:lang w:eastAsia="zh-CN"/>
        </w:rPr>
        <w:tab/>
      </w:r>
      <w:r w:rsidRPr="005A7B43">
        <w:t>Numbers of octets of outgoing SCTP packets on the S1 interface, from HeNB GW to HeNB</w:t>
      </w:r>
      <w:bookmarkEnd w:id="18"/>
    </w:p>
    <w:p w14:paraId="31F7E67F" w14:textId="77777777" w:rsidR="004A3B63" w:rsidRDefault="004A3B63" w:rsidP="004A3B63">
      <w:pPr>
        <w:rPr>
          <w:lang w:eastAsia="zh-CN"/>
        </w:rPr>
      </w:pPr>
      <w:r>
        <w:rPr>
          <w:lang w:eastAsia="zh-CN"/>
        </w:rPr>
        <w:t>a)</w:t>
      </w:r>
      <w:r>
        <w:rPr>
          <w:lang w:eastAsia="zh-CN"/>
        </w:rPr>
        <w:tab/>
        <w:t>This measurement provides the number of octets of SCTP data packets sent from HeNB GW to HeNB which have been generated by the SCTP protocol entity on the S1 interface.</w:t>
      </w:r>
    </w:p>
    <w:p w14:paraId="0E526497" w14:textId="77777777" w:rsidR="004A3B63" w:rsidRDefault="004A3B63" w:rsidP="004A3B63">
      <w:pPr>
        <w:rPr>
          <w:lang w:eastAsia="zh-CN"/>
        </w:rPr>
      </w:pPr>
      <w:r>
        <w:rPr>
          <w:lang w:eastAsia="zh-CN"/>
        </w:rPr>
        <w:t>b)</w:t>
      </w:r>
      <w:r>
        <w:rPr>
          <w:lang w:eastAsia="zh-CN"/>
        </w:rPr>
        <w:tab/>
        <w:t>CC.</w:t>
      </w:r>
    </w:p>
    <w:p w14:paraId="09E9AF27" w14:textId="77777777" w:rsidR="004A3B63" w:rsidRDefault="004A3B63" w:rsidP="004A3B63">
      <w:pPr>
        <w:rPr>
          <w:lang w:eastAsia="zh-CN"/>
        </w:rPr>
      </w:pPr>
      <w:r>
        <w:rPr>
          <w:lang w:eastAsia="zh-CN"/>
        </w:rPr>
        <w:t>c)</w:t>
      </w:r>
      <w:r>
        <w:rPr>
          <w:lang w:eastAsia="zh-CN"/>
        </w:rPr>
        <w:tab/>
        <w:t>Transmission of a SCTP data PDU from HeNB GW to HeNB on the Iuh interface.</w:t>
      </w:r>
    </w:p>
    <w:p w14:paraId="64F12AC8" w14:textId="77777777" w:rsidR="004A3B63" w:rsidRDefault="004A3B63" w:rsidP="004A3B63">
      <w:pPr>
        <w:rPr>
          <w:lang w:eastAsia="zh-CN"/>
        </w:rPr>
      </w:pPr>
      <w:r>
        <w:rPr>
          <w:lang w:eastAsia="zh-CN"/>
        </w:rPr>
        <w:t>d)</w:t>
      </w:r>
      <w:r>
        <w:rPr>
          <w:lang w:eastAsia="zh-CN"/>
        </w:rPr>
        <w:tab/>
        <w:t>A single integer value.</w:t>
      </w:r>
    </w:p>
    <w:p w14:paraId="13031CAA" w14:textId="77777777" w:rsidR="004A3B63" w:rsidRDefault="004A3B63" w:rsidP="004A3B63">
      <w:pPr>
        <w:rPr>
          <w:lang w:eastAsia="zh-CN"/>
        </w:rPr>
      </w:pPr>
      <w:r>
        <w:rPr>
          <w:lang w:eastAsia="zh-CN"/>
        </w:rPr>
        <w:t>e)</w:t>
      </w:r>
      <w:r>
        <w:rPr>
          <w:lang w:eastAsia="zh-CN"/>
        </w:rPr>
        <w:tab/>
        <w:t>S1.OutSctpOct</w:t>
      </w:r>
    </w:p>
    <w:p w14:paraId="796F6FB5" w14:textId="77777777" w:rsidR="004A3B63" w:rsidRDefault="004A3B63" w:rsidP="004A3B63">
      <w:pPr>
        <w:rPr>
          <w:lang w:eastAsia="zh-CN"/>
        </w:rPr>
      </w:pPr>
      <w:r>
        <w:rPr>
          <w:lang w:eastAsia="zh-CN"/>
        </w:rPr>
        <w:t>f)</w:t>
      </w:r>
      <w:r>
        <w:rPr>
          <w:lang w:eastAsia="zh-CN"/>
        </w:rPr>
        <w:tab/>
        <w:t>HeNBGWFunction</w:t>
      </w:r>
    </w:p>
    <w:p w14:paraId="431D7DAC" w14:textId="77777777" w:rsidR="004A3B63" w:rsidRDefault="004A3B63" w:rsidP="004A3B63">
      <w:pPr>
        <w:rPr>
          <w:lang w:eastAsia="zh-CN"/>
        </w:rPr>
      </w:pPr>
      <w:r>
        <w:rPr>
          <w:lang w:eastAsia="zh-CN"/>
        </w:rPr>
        <w:t>g)</w:t>
      </w:r>
      <w:r>
        <w:rPr>
          <w:lang w:eastAsia="zh-CN"/>
        </w:rPr>
        <w:tab/>
      </w:r>
      <w:r w:rsidRPr="002E1D1C">
        <w:t>Valid for packet switching</w:t>
      </w:r>
    </w:p>
    <w:p w14:paraId="5D6B0055" w14:textId="77777777" w:rsidR="004A3B63" w:rsidRDefault="004A3B63" w:rsidP="004A3B63">
      <w:pPr>
        <w:rPr>
          <w:lang w:eastAsia="zh-CN"/>
        </w:rPr>
      </w:pPr>
      <w:r>
        <w:rPr>
          <w:lang w:eastAsia="zh-CN"/>
        </w:rPr>
        <w:t>h)</w:t>
      </w:r>
      <w:r>
        <w:rPr>
          <w:lang w:eastAsia="zh-CN"/>
        </w:rPr>
        <w:tab/>
      </w:r>
      <w:r>
        <w:rPr>
          <w:rFonts w:hint="eastAsia"/>
          <w:lang w:eastAsia="zh-CN"/>
        </w:rPr>
        <w:t>EPS</w:t>
      </w:r>
    </w:p>
    <w:p w14:paraId="6CF89657" w14:textId="77777777" w:rsidR="004A3B63" w:rsidRDefault="008C3E73" w:rsidP="008C3E73">
      <w:pPr>
        <w:pStyle w:val="Heading3"/>
        <w:rPr>
          <w:lang w:eastAsia="zh-CN"/>
        </w:rPr>
      </w:pPr>
      <w:bookmarkStart w:id="19" w:name="_Toc212033411"/>
      <w:r>
        <w:rPr>
          <w:lang w:eastAsia="zh-CN"/>
        </w:rPr>
        <w:t>4.1.2</w:t>
      </w:r>
      <w:r>
        <w:rPr>
          <w:lang w:eastAsia="zh-CN"/>
        </w:rPr>
        <w:tab/>
      </w:r>
      <w:r w:rsidR="004A3B63" w:rsidRPr="00080852">
        <w:rPr>
          <w:lang w:eastAsia="zh-CN"/>
        </w:rPr>
        <w:t>User plane related measurements</w:t>
      </w:r>
      <w:bookmarkEnd w:id="19"/>
    </w:p>
    <w:p w14:paraId="17AC832A" w14:textId="77777777" w:rsidR="004A3B63" w:rsidRDefault="004A3B63" w:rsidP="008C3E73">
      <w:pPr>
        <w:pStyle w:val="Heading4"/>
        <w:rPr>
          <w:lang w:eastAsia="zh-CN"/>
        </w:rPr>
      </w:pPr>
      <w:bookmarkStart w:id="20" w:name="_Toc21203341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w:t>
      </w:r>
      <w:r w:rsidR="008C3E73">
        <w:rPr>
          <w:lang w:eastAsia="zh-CN"/>
        </w:rPr>
        <w:tab/>
      </w:r>
      <w:r w:rsidRPr="00080852">
        <w:t>Numbers of incoming GTP-U packets of S1 interface, from HeNB to HeNB GW</w:t>
      </w:r>
      <w:bookmarkEnd w:id="20"/>
    </w:p>
    <w:p w14:paraId="5030A9F7" w14:textId="77777777" w:rsidR="004A3B63" w:rsidRDefault="004A3B63" w:rsidP="004A3B63">
      <w:pPr>
        <w:rPr>
          <w:lang w:eastAsia="zh-CN"/>
        </w:rPr>
      </w:pPr>
      <w:r>
        <w:rPr>
          <w:lang w:eastAsia="zh-CN"/>
        </w:rPr>
        <w:t>a)</w:t>
      </w:r>
      <w:r>
        <w:rPr>
          <w:lang w:eastAsia="zh-CN"/>
        </w:rPr>
        <w:tab/>
        <w:t>This measurement provides the number of GTP-U data packets on the user plane, sent from HeNB to HeNB GW on S1 interface.</w:t>
      </w:r>
    </w:p>
    <w:p w14:paraId="75F53C0C" w14:textId="77777777" w:rsidR="004A3B63" w:rsidRDefault="004A3B63" w:rsidP="004A3B63">
      <w:pPr>
        <w:rPr>
          <w:lang w:eastAsia="zh-CN"/>
        </w:rPr>
      </w:pPr>
      <w:r>
        <w:rPr>
          <w:lang w:eastAsia="zh-CN"/>
        </w:rPr>
        <w:t>b)</w:t>
      </w:r>
      <w:r>
        <w:rPr>
          <w:lang w:eastAsia="zh-CN"/>
        </w:rPr>
        <w:tab/>
        <w:t>CC.</w:t>
      </w:r>
    </w:p>
    <w:p w14:paraId="5C0D97F6" w14:textId="77777777" w:rsidR="004A3B63" w:rsidRDefault="004A3B63" w:rsidP="004A3B63">
      <w:pPr>
        <w:rPr>
          <w:lang w:eastAsia="zh-CN"/>
        </w:rPr>
      </w:pPr>
      <w:r>
        <w:rPr>
          <w:lang w:eastAsia="zh-CN"/>
        </w:rPr>
        <w:t>c)</w:t>
      </w:r>
      <w:r>
        <w:rPr>
          <w:lang w:eastAsia="zh-CN"/>
        </w:rPr>
        <w:tab/>
        <w:t xml:space="preserve">Receipt of an GTP-U data PDU from HeNB to HeNB GW on the user plane </w:t>
      </w:r>
      <w:r>
        <w:rPr>
          <w:rFonts w:hint="eastAsia"/>
          <w:lang w:eastAsia="zh-CN"/>
        </w:rPr>
        <w:t>of</w:t>
      </w:r>
      <w:r>
        <w:rPr>
          <w:lang w:eastAsia="zh-CN"/>
        </w:rPr>
        <w:t xml:space="preserve"> S1 interface.</w:t>
      </w:r>
    </w:p>
    <w:p w14:paraId="108B9F19" w14:textId="77777777" w:rsidR="004A3B63" w:rsidRDefault="004A3B63" w:rsidP="004A3B63">
      <w:pPr>
        <w:rPr>
          <w:lang w:eastAsia="zh-CN"/>
        </w:rPr>
      </w:pPr>
      <w:r>
        <w:rPr>
          <w:lang w:eastAsia="zh-CN"/>
        </w:rPr>
        <w:t>d)</w:t>
      </w:r>
      <w:r>
        <w:rPr>
          <w:lang w:eastAsia="zh-CN"/>
        </w:rPr>
        <w:tab/>
        <w:t>A single integer value.</w:t>
      </w:r>
    </w:p>
    <w:p w14:paraId="576336AE" w14:textId="77777777" w:rsidR="004A3B63" w:rsidRDefault="004A3B63" w:rsidP="004A3B63">
      <w:pPr>
        <w:rPr>
          <w:lang w:eastAsia="zh-CN"/>
        </w:rPr>
      </w:pPr>
      <w:r>
        <w:rPr>
          <w:lang w:eastAsia="zh-CN"/>
        </w:rPr>
        <w:t>e)</w:t>
      </w:r>
      <w:r>
        <w:rPr>
          <w:lang w:eastAsia="zh-CN"/>
        </w:rPr>
        <w:tab/>
        <w:t>S1.IncPsPkt</w:t>
      </w:r>
    </w:p>
    <w:p w14:paraId="14359EAF" w14:textId="77777777" w:rsidR="004A3B63" w:rsidRDefault="004A3B63" w:rsidP="004A3B63">
      <w:pPr>
        <w:rPr>
          <w:lang w:eastAsia="zh-CN"/>
        </w:rPr>
      </w:pPr>
      <w:r>
        <w:rPr>
          <w:lang w:eastAsia="zh-CN"/>
        </w:rPr>
        <w:t>f)</w:t>
      </w:r>
      <w:r>
        <w:rPr>
          <w:lang w:eastAsia="zh-CN"/>
        </w:rPr>
        <w:tab/>
        <w:t>HeNBGWFunction</w:t>
      </w:r>
    </w:p>
    <w:p w14:paraId="68156182" w14:textId="77777777" w:rsidR="004A3B63" w:rsidRDefault="004A3B63" w:rsidP="004A3B63">
      <w:pPr>
        <w:rPr>
          <w:lang w:eastAsia="zh-CN"/>
        </w:rPr>
      </w:pPr>
      <w:r>
        <w:rPr>
          <w:lang w:eastAsia="zh-CN"/>
        </w:rPr>
        <w:t>g)</w:t>
      </w:r>
      <w:r>
        <w:rPr>
          <w:lang w:eastAsia="zh-CN"/>
        </w:rPr>
        <w:tab/>
        <w:t>Valid for packet switched traffic</w:t>
      </w:r>
    </w:p>
    <w:p w14:paraId="174AB270" w14:textId="77777777" w:rsidR="004A3B63" w:rsidRDefault="004A3B63" w:rsidP="004A3B63">
      <w:pPr>
        <w:rPr>
          <w:lang w:eastAsia="zh-CN"/>
        </w:rPr>
      </w:pPr>
      <w:r>
        <w:rPr>
          <w:lang w:eastAsia="zh-CN"/>
        </w:rPr>
        <w:t>h)</w:t>
      </w:r>
      <w:r>
        <w:rPr>
          <w:lang w:eastAsia="zh-CN"/>
        </w:rPr>
        <w:tab/>
      </w:r>
      <w:r>
        <w:rPr>
          <w:rFonts w:hint="eastAsia"/>
          <w:lang w:eastAsia="zh-CN"/>
        </w:rPr>
        <w:t>EPS</w:t>
      </w:r>
    </w:p>
    <w:p w14:paraId="27AC2FFB" w14:textId="77777777" w:rsidR="004A3B63" w:rsidRDefault="004A3B63" w:rsidP="008C3E73">
      <w:pPr>
        <w:pStyle w:val="Heading4"/>
        <w:rPr>
          <w:lang w:eastAsia="zh-CN"/>
        </w:rPr>
      </w:pPr>
      <w:bookmarkStart w:id="21" w:name="_Toc21203341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.2</w:t>
      </w:r>
      <w:r w:rsidR="008C3E73">
        <w:rPr>
          <w:lang w:eastAsia="zh-CN"/>
        </w:rPr>
        <w:tab/>
      </w:r>
      <w:r w:rsidRPr="006A658C">
        <w:t>Numbers of outgoing GTP-U packets of S1 interface, from HeNB GW to HeNB</w:t>
      </w:r>
      <w:bookmarkEnd w:id="21"/>
    </w:p>
    <w:p w14:paraId="13B979FE" w14:textId="77777777" w:rsidR="004A3B63" w:rsidRDefault="004A3B63" w:rsidP="004A3B63">
      <w:pPr>
        <w:rPr>
          <w:lang w:eastAsia="zh-CN"/>
        </w:rPr>
      </w:pPr>
      <w:r>
        <w:rPr>
          <w:lang w:eastAsia="zh-CN"/>
        </w:rPr>
        <w:t>a)</w:t>
      </w:r>
      <w:r>
        <w:rPr>
          <w:lang w:eastAsia="zh-CN"/>
        </w:rPr>
        <w:tab/>
        <w:t>This measurement provides the number of GTP-U data packets sent on the user plane, from HeNB GW to HeNB on S1 interface.</w:t>
      </w:r>
    </w:p>
    <w:p w14:paraId="4D89B587" w14:textId="77777777" w:rsidR="004A3B63" w:rsidRDefault="004A3B63" w:rsidP="004A3B63">
      <w:pPr>
        <w:rPr>
          <w:lang w:eastAsia="zh-CN"/>
        </w:rPr>
      </w:pPr>
      <w:r>
        <w:rPr>
          <w:lang w:eastAsia="zh-CN"/>
        </w:rPr>
        <w:t>b)</w:t>
      </w:r>
      <w:r>
        <w:rPr>
          <w:lang w:eastAsia="zh-CN"/>
        </w:rPr>
        <w:tab/>
        <w:t>CC.</w:t>
      </w:r>
    </w:p>
    <w:p w14:paraId="3705D4FC" w14:textId="77777777" w:rsidR="004A3B63" w:rsidRDefault="004A3B63" w:rsidP="004A3B63">
      <w:pPr>
        <w:rPr>
          <w:lang w:eastAsia="zh-CN"/>
        </w:rPr>
      </w:pPr>
      <w:r>
        <w:rPr>
          <w:lang w:eastAsia="zh-CN"/>
        </w:rPr>
        <w:lastRenderedPageBreak/>
        <w:t>c)</w:t>
      </w:r>
      <w:r>
        <w:rPr>
          <w:lang w:eastAsia="zh-CN"/>
        </w:rPr>
        <w:tab/>
        <w:t>Transmission of an GTP-U data PDU from HeNB GW to HeNB on the user plane of S1 interface.</w:t>
      </w:r>
    </w:p>
    <w:p w14:paraId="75C89253" w14:textId="77777777" w:rsidR="004A3B63" w:rsidRDefault="004A3B63" w:rsidP="004A3B63">
      <w:pPr>
        <w:rPr>
          <w:lang w:eastAsia="zh-CN"/>
        </w:rPr>
      </w:pPr>
      <w:r>
        <w:rPr>
          <w:lang w:eastAsia="zh-CN"/>
        </w:rPr>
        <w:t>d)</w:t>
      </w:r>
      <w:r>
        <w:rPr>
          <w:lang w:eastAsia="zh-CN"/>
        </w:rPr>
        <w:tab/>
        <w:t>A single integer value.</w:t>
      </w:r>
    </w:p>
    <w:p w14:paraId="2AA25EA2" w14:textId="77777777" w:rsidR="004A3B63" w:rsidRDefault="004A3B63" w:rsidP="004A3B63">
      <w:pPr>
        <w:rPr>
          <w:lang w:eastAsia="zh-CN"/>
        </w:rPr>
      </w:pPr>
      <w:r>
        <w:rPr>
          <w:lang w:eastAsia="zh-CN"/>
        </w:rPr>
        <w:t>e)</w:t>
      </w:r>
      <w:r>
        <w:rPr>
          <w:lang w:eastAsia="zh-CN"/>
        </w:rPr>
        <w:tab/>
        <w:t>S1.OutPsPkt</w:t>
      </w:r>
    </w:p>
    <w:p w14:paraId="321536A8" w14:textId="77777777" w:rsidR="004A3B63" w:rsidRDefault="004A3B63" w:rsidP="004A3B63">
      <w:pPr>
        <w:rPr>
          <w:lang w:eastAsia="zh-CN"/>
        </w:rPr>
      </w:pPr>
      <w:r>
        <w:rPr>
          <w:lang w:eastAsia="zh-CN"/>
        </w:rPr>
        <w:t>f)</w:t>
      </w:r>
      <w:r>
        <w:rPr>
          <w:lang w:eastAsia="zh-CN"/>
        </w:rPr>
        <w:tab/>
        <w:t>HeNBGWFunction</w:t>
      </w:r>
    </w:p>
    <w:p w14:paraId="72DEA1A5" w14:textId="77777777" w:rsidR="004A3B63" w:rsidRDefault="004A3B63" w:rsidP="004A3B63">
      <w:pPr>
        <w:rPr>
          <w:lang w:eastAsia="zh-CN"/>
        </w:rPr>
      </w:pPr>
      <w:r>
        <w:rPr>
          <w:lang w:eastAsia="zh-CN"/>
        </w:rPr>
        <w:t>g)</w:t>
      </w:r>
      <w:r>
        <w:rPr>
          <w:lang w:eastAsia="zh-CN"/>
        </w:rPr>
        <w:tab/>
        <w:t>Valid for packet switched traffic</w:t>
      </w:r>
    </w:p>
    <w:p w14:paraId="61EC363E" w14:textId="77777777" w:rsidR="004A3B63" w:rsidRDefault="004A3B63" w:rsidP="004A3B63">
      <w:pPr>
        <w:rPr>
          <w:lang w:eastAsia="zh-CN"/>
        </w:rPr>
      </w:pPr>
      <w:r>
        <w:rPr>
          <w:lang w:eastAsia="zh-CN"/>
        </w:rPr>
        <w:t>h)</w:t>
      </w:r>
      <w:r>
        <w:rPr>
          <w:lang w:eastAsia="zh-CN"/>
        </w:rPr>
        <w:tab/>
        <w:t>EPS</w:t>
      </w:r>
    </w:p>
    <w:p w14:paraId="3DE9D9BE" w14:textId="77777777" w:rsidR="004A3B63" w:rsidRDefault="004A3B63" w:rsidP="008C3E73">
      <w:pPr>
        <w:pStyle w:val="Heading4"/>
        <w:rPr>
          <w:lang w:eastAsia="zh-CN"/>
        </w:rPr>
      </w:pPr>
      <w:bookmarkStart w:id="22" w:name="_Toc21203341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.3</w:t>
      </w:r>
      <w:r w:rsidR="008C3E73">
        <w:rPr>
          <w:lang w:eastAsia="zh-CN"/>
        </w:rPr>
        <w:tab/>
      </w:r>
      <w:r w:rsidRPr="006A658C">
        <w:t>Numbers of octets of incoming GTP-U packets of S1 interface, from HeNB to HeNB GW</w:t>
      </w:r>
      <w:bookmarkEnd w:id="22"/>
    </w:p>
    <w:p w14:paraId="4F53131B" w14:textId="77777777" w:rsidR="004A3B63" w:rsidRDefault="004A3B63" w:rsidP="004A3B63">
      <w:pPr>
        <w:rPr>
          <w:lang w:eastAsia="zh-CN"/>
        </w:rPr>
      </w:pPr>
      <w:r>
        <w:rPr>
          <w:lang w:eastAsia="zh-CN"/>
        </w:rPr>
        <w:t>a)</w:t>
      </w:r>
      <w:r>
        <w:rPr>
          <w:lang w:eastAsia="zh-CN"/>
        </w:rPr>
        <w:tab/>
        <w:t>This measurement provides the number of octets of GTP-U data packets on the user plane, sent from HeNB to HeNB GW on S1 interface.</w:t>
      </w:r>
    </w:p>
    <w:p w14:paraId="4110DEC8" w14:textId="77777777" w:rsidR="004A3B63" w:rsidRDefault="004A3B63" w:rsidP="004A3B63">
      <w:pPr>
        <w:rPr>
          <w:lang w:eastAsia="zh-CN"/>
        </w:rPr>
      </w:pPr>
      <w:r>
        <w:rPr>
          <w:lang w:eastAsia="zh-CN"/>
        </w:rPr>
        <w:t>b)</w:t>
      </w:r>
      <w:r>
        <w:rPr>
          <w:lang w:eastAsia="zh-CN"/>
        </w:rPr>
        <w:tab/>
        <w:t>CC.</w:t>
      </w:r>
    </w:p>
    <w:p w14:paraId="3F3F6EAE" w14:textId="77777777" w:rsidR="004A3B63" w:rsidRDefault="004A3B63" w:rsidP="004A3B63">
      <w:pPr>
        <w:rPr>
          <w:lang w:eastAsia="zh-CN"/>
        </w:rPr>
      </w:pPr>
      <w:r>
        <w:rPr>
          <w:lang w:eastAsia="zh-CN"/>
        </w:rPr>
        <w:t>c)</w:t>
      </w:r>
      <w:r>
        <w:rPr>
          <w:lang w:eastAsia="zh-CN"/>
        </w:rPr>
        <w:tab/>
        <w:t>Receipt of an GTP-U data PDU from HeNB to HeNB GW on the user plane of S1 interface.</w:t>
      </w:r>
    </w:p>
    <w:p w14:paraId="7F85E2BF" w14:textId="77777777" w:rsidR="004A3B63" w:rsidRDefault="004A3B63" w:rsidP="004A3B63">
      <w:pPr>
        <w:rPr>
          <w:lang w:eastAsia="zh-CN"/>
        </w:rPr>
      </w:pPr>
      <w:r>
        <w:rPr>
          <w:lang w:eastAsia="zh-CN"/>
        </w:rPr>
        <w:t>d)</w:t>
      </w:r>
      <w:r>
        <w:rPr>
          <w:lang w:eastAsia="zh-CN"/>
        </w:rPr>
        <w:tab/>
        <w:t>A single integer value.</w:t>
      </w:r>
    </w:p>
    <w:p w14:paraId="4E58BBE9" w14:textId="77777777" w:rsidR="004A3B63" w:rsidRDefault="004A3B63" w:rsidP="004A3B63">
      <w:pPr>
        <w:rPr>
          <w:lang w:eastAsia="zh-CN"/>
        </w:rPr>
      </w:pPr>
      <w:r>
        <w:rPr>
          <w:lang w:eastAsia="zh-CN"/>
        </w:rPr>
        <w:t>e)</w:t>
      </w:r>
      <w:r>
        <w:rPr>
          <w:lang w:eastAsia="zh-CN"/>
        </w:rPr>
        <w:tab/>
        <w:t>S1.IncPsOct</w:t>
      </w:r>
    </w:p>
    <w:p w14:paraId="3D2DC3AB" w14:textId="77777777" w:rsidR="004A3B63" w:rsidRDefault="004A3B63" w:rsidP="004A3B63">
      <w:pPr>
        <w:rPr>
          <w:lang w:eastAsia="zh-CN"/>
        </w:rPr>
      </w:pPr>
      <w:r>
        <w:rPr>
          <w:lang w:eastAsia="zh-CN"/>
        </w:rPr>
        <w:t>f)</w:t>
      </w:r>
      <w:r>
        <w:rPr>
          <w:lang w:eastAsia="zh-CN"/>
        </w:rPr>
        <w:tab/>
        <w:t>HeNBGWFunction</w:t>
      </w:r>
    </w:p>
    <w:p w14:paraId="1FB851C9" w14:textId="77777777" w:rsidR="004A3B63" w:rsidRDefault="004A3B63" w:rsidP="004A3B63">
      <w:pPr>
        <w:rPr>
          <w:lang w:eastAsia="zh-CN"/>
        </w:rPr>
      </w:pPr>
      <w:r>
        <w:rPr>
          <w:lang w:eastAsia="zh-CN"/>
        </w:rPr>
        <w:t>g)</w:t>
      </w:r>
      <w:r>
        <w:rPr>
          <w:lang w:eastAsia="zh-CN"/>
        </w:rPr>
        <w:tab/>
        <w:t>Valid for packet switched traffic</w:t>
      </w:r>
    </w:p>
    <w:p w14:paraId="7D265D9D" w14:textId="77777777" w:rsidR="004A3B63" w:rsidRDefault="004A3B63" w:rsidP="004A3B63">
      <w:pPr>
        <w:rPr>
          <w:lang w:eastAsia="zh-CN"/>
        </w:rPr>
      </w:pPr>
      <w:r>
        <w:rPr>
          <w:lang w:eastAsia="zh-CN"/>
        </w:rPr>
        <w:t>h)</w:t>
      </w:r>
      <w:r>
        <w:rPr>
          <w:lang w:eastAsia="zh-CN"/>
        </w:rPr>
        <w:tab/>
        <w:t>EPS</w:t>
      </w:r>
    </w:p>
    <w:p w14:paraId="43E248D2" w14:textId="77777777" w:rsidR="004A3B63" w:rsidRDefault="004A3B63" w:rsidP="003233D1">
      <w:pPr>
        <w:pStyle w:val="Heading4"/>
        <w:rPr>
          <w:lang w:eastAsia="zh-CN"/>
        </w:rPr>
      </w:pPr>
      <w:bookmarkStart w:id="23" w:name="_Toc21203341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.4</w:t>
      </w:r>
      <w:r w:rsidR="008C3E73">
        <w:rPr>
          <w:lang w:eastAsia="zh-CN"/>
        </w:rPr>
        <w:tab/>
      </w:r>
      <w:r w:rsidRPr="002F698C">
        <w:t>Numbers of octets of outgoing GTP-U packets of S1 interface, from HeNB GW to HeNB</w:t>
      </w:r>
      <w:bookmarkEnd w:id="23"/>
    </w:p>
    <w:p w14:paraId="5B1072A2" w14:textId="77777777" w:rsidR="004A3B63" w:rsidRDefault="004A3B63" w:rsidP="004A3B63">
      <w:pPr>
        <w:rPr>
          <w:lang w:eastAsia="zh-CN"/>
        </w:rPr>
      </w:pPr>
      <w:r>
        <w:rPr>
          <w:lang w:eastAsia="zh-CN"/>
        </w:rPr>
        <w:t>a)</w:t>
      </w:r>
      <w:r>
        <w:rPr>
          <w:lang w:eastAsia="zh-CN"/>
        </w:rPr>
        <w:tab/>
        <w:t>This measurement provides the number of octets of GTP-U data packets on the user plane, sent from HeNB GW to HeNB on S1 interface.</w:t>
      </w:r>
    </w:p>
    <w:p w14:paraId="210AA298" w14:textId="77777777" w:rsidR="004A3B63" w:rsidRDefault="004A3B63" w:rsidP="004A3B63">
      <w:pPr>
        <w:rPr>
          <w:lang w:eastAsia="zh-CN"/>
        </w:rPr>
      </w:pPr>
      <w:r>
        <w:rPr>
          <w:lang w:eastAsia="zh-CN"/>
        </w:rPr>
        <w:t>b)</w:t>
      </w:r>
      <w:r>
        <w:rPr>
          <w:lang w:eastAsia="zh-CN"/>
        </w:rPr>
        <w:tab/>
        <w:t>CC.</w:t>
      </w:r>
    </w:p>
    <w:p w14:paraId="300C70B8" w14:textId="77777777" w:rsidR="004A3B63" w:rsidRDefault="004A3B63" w:rsidP="004A3B63">
      <w:pPr>
        <w:rPr>
          <w:lang w:eastAsia="zh-CN"/>
        </w:rPr>
      </w:pPr>
      <w:r>
        <w:rPr>
          <w:lang w:eastAsia="zh-CN"/>
        </w:rPr>
        <w:t>c)</w:t>
      </w:r>
      <w:r>
        <w:rPr>
          <w:lang w:eastAsia="zh-CN"/>
        </w:rPr>
        <w:tab/>
        <w:t>Transmission of an GTP-U data PDU from HeNB GW to HeNB on the user plane of S1 interface.</w:t>
      </w:r>
    </w:p>
    <w:p w14:paraId="684D11F7" w14:textId="77777777" w:rsidR="004A3B63" w:rsidRDefault="004A3B63" w:rsidP="004A3B63">
      <w:pPr>
        <w:rPr>
          <w:lang w:eastAsia="zh-CN"/>
        </w:rPr>
      </w:pPr>
      <w:r>
        <w:rPr>
          <w:lang w:eastAsia="zh-CN"/>
        </w:rPr>
        <w:t>d)</w:t>
      </w:r>
      <w:r>
        <w:rPr>
          <w:lang w:eastAsia="zh-CN"/>
        </w:rPr>
        <w:tab/>
        <w:t>A single integer value.</w:t>
      </w:r>
    </w:p>
    <w:p w14:paraId="6FB729BD" w14:textId="77777777" w:rsidR="004A3B63" w:rsidRDefault="004A3B63" w:rsidP="004A3B63">
      <w:pPr>
        <w:rPr>
          <w:lang w:eastAsia="zh-CN"/>
        </w:rPr>
      </w:pPr>
      <w:r>
        <w:rPr>
          <w:lang w:eastAsia="zh-CN"/>
        </w:rPr>
        <w:t>e)</w:t>
      </w:r>
      <w:r>
        <w:rPr>
          <w:lang w:eastAsia="zh-CN"/>
        </w:rPr>
        <w:tab/>
        <w:t>S1.OutPsOct</w:t>
      </w:r>
    </w:p>
    <w:p w14:paraId="60C91EE9" w14:textId="77777777" w:rsidR="004A3B63" w:rsidRDefault="004A3B63" w:rsidP="004A3B63">
      <w:pPr>
        <w:rPr>
          <w:lang w:eastAsia="zh-CN"/>
        </w:rPr>
      </w:pPr>
      <w:r>
        <w:rPr>
          <w:lang w:eastAsia="zh-CN"/>
        </w:rPr>
        <w:t>f)</w:t>
      </w:r>
      <w:r>
        <w:rPr>
          <w:lang w:eastAsia="zh-CN"/>
        </w:rPr>
        <w:tab/>
        <w:t>HeNBGWFunction</w:t>
      </w:r>
    </w:p>
    <w:p w14:paraId="1EB3B62D" w14:textId="77777777" w:rsidR="004A3B63" w:rsidRPr="003233D1" w:rsidRDefault="004A3B63" w:rsidP="004A3B63">
      <w:r w:rsidRPr="003233D1">
        <w:t>g)</w:t>
      </w:r>
      <w:r w:rsidRPr="003233D1">
        <w:tab/>
        <w:t>Valid for packet switched traffic</w:t>
      </w:r>
    </w:p>
    <w:p w14:paraId="6F60948B" w14:textId="77777777" w:rsidR="004A3B63" w:rsidRPr="003233D1" w:rsidRDefault="004A3B63" w:rsidP="004A3B63">
      <w:r w:rsidRPr="003233D1">
        <w:t>h)</w:t>
      </w:r>
      <w:r w:rsidRPr="003233D1">
        <w:tab/>
        <w:t>EPS</w:t>
      </w:r>
    </w:p>
    <w:p w14:paraId="672F7B2D" w14:textId="77777777" w:rsidR="000D4892" w:rsidRPr="00BD55CD" w:rsidRDefault="000D4892" w:rsidP="000D4892">
      <w:pPr>
        <w:pStyle w:val="Heading2"/>
        <w:rPr>
          <w:lang w:eastAsia="zh-CN"/>
        </w:rPr>
      </w:pPr>
      <w:bookmarkStart w:id="24" w:name="_Toc212033416"/>
      <w:r>
        <w:rPr>
          <w:rFonts w:hint="eastAsia"/>
          <w:lang w:eastAsia="zh-CN"/>
        </w:rPr>
        <w:t>4</w:t>
      </w:r>
      <w:r w:rsidRPr="00BD55CD">
        <w:t>.</w:t>
      </w:r>
      <w:r>
        <w:rPr>
          <w:rFonts w:hint="eastAsia"/>
          <w:lang w:eastAsia="zh-CN"/>
        </w:rPr>
        <w:t>2</w:t>
      </w:r>
      <w:r w:rsidRPr="00BD55CD">
        <w:tab/>
        <w:t xml:space="preserve">Measurements related to </w:t>
      </w:r>
      <w:r>
        <w:rPr>
          <w:rFonts w:hint="eastAsia"/>
          <w:lang w:eastAsia="zh-CN"/>
        </w:rPr>
        <w:t>HeNB</w:t>
      </w:r>
      <w:bookmarkEnd w:id="24"/>
    </w:p>
    <w:p w14:paraId="23954FBB" w14:textId="77777777" w:rsidR="00221B8C" w:rsidRPr="00E94C65" w:rsidRDefault="00221B8C" w:rsidP="003233D1">
      <w:pPr>
        <w:pStyle w:val="Heading3"/>
        <w:rPr>
          <w:lang w:eastAsia="zh-CN"/>
        </w:rPr>
      </w:pPr>
      <w:bookmarkStart w:id="25" w:name="_Toc212033417"/>
      <w:smartTag w:uri="urn:schemas-microsoft-com:office:smarttags" w:element="chsdate">
        <w:smartTagPr>
          <w:attr w:name="Year" w:val="1899"/>
          <w:attr w:name="Month" w:val="12"/>
          <w:attr w:name="Day" w:val="30"/>
          <w:attr w:name="IsLunarDate" w:val="False"/>
          <w:attr w:name="IsROCDate" w:val="False"/>
        </w:smartTagPr>
        <w:r w:rsidRPr="00E94C65">
          <w:rPr>
            <w:lang w:eastAsia="zh-CN"/>
          </w:rPr>
          <w:t>4.</w:t>
        </w:r>
        <w:r w:rsidRPr="00E94C65">
          <w:rPr>
            <w:rFonts w:hint="eastAsia"/>
            <w:lang w:eastAsia="zh-CN"/>
          </w:rPr>
          <w:t>2.1</w:t>
        </w:r>
        <w:r w:rsidRPr="00E94C65">
          <w:rPr>
            <w:lang w:eastAsia="zh-CN"/>
          </w:rPr>
          <w:tab/>
        </w:r>
      </w:smartTag>
      <w:r w:rsidRPr="00E94C65">
        <w:rPr>
          <w:lang w:eastAsia="zh-CN"/>
        </w:rPr>
        <w:t xml:space="preserve">Measurements </w:t>
      </w:r>
      <w:r w:rsidRPr="00E94C65">
        <w:rPr>
          <w:rFonts w:hint="eastAsia"/>
          <w:lang w:eastAsia="zh-CN"/>
        </w:rPr>
        <w:t>related to CSG service</w:t>
      </w:r>
      <w:bookmarkEnd w:id="25"/>
    </w:p>
    <w:p w14:paraId="32207F5E" w14:textId="1377E23F" w:rsidR="00221B8C" w:rsidRPr="003233D1" w:rsidRDefault="00221B8C" w:rsidP="003233D1">
      <w:pPr>
        <w:pStyle w:val="Heading4"/>
      </w:pPr>
      <w:bookmarkStart w:id="26" w:name="_Toc212033418"/>
      <w:smartTag w:uri="urn:schemas-microsoft-com:office:smarttags" w:element="chsdate">
        <w:smartTagPr>
          <w:attr w:name="Year" w:val="1899"/>
          <w:attr w:name="Month" w:val="12"/>
          <w:attr w:name="Day" w:val="30"/>
          <w:attr w:name="IsLunarDate" w:val="False"/>
          <w:attr w:name="IsROCDate" w:val="False"/>
        </w:smartTagPr>
        <w:r w:rsidRPr="003233D1">
          <w:rPr>
            <w:rFonts w:hint="eastAsia"/>
          </w:rPr>
          <w:t>4.2.1</w:t>
        </w:r>
      </w:smartTag>
      <w:r w:rsidRPr="003233D1">
        <w:rPr>
          <w:rFonts w:hint="eastAsia"/>
        </w:rPr>
        <w:t>.1</w:t>
      </w:r>
      <w:r w:rsidRPr="003233D1">
        <w:rPr>
          <w:rFonts w:hint="eastAsia"/>
        </w:rPr>
        <w:tab/>
      </w:r>
      <w:r w:rsidRPr="003233D1">
        <w:t>Overview</w:t>
      </w:r>
      <w:bookmarkEnd w:id="26"/>
    </w:p>
    <w:p w14:paraId="23C30919" w14:textId="77777777" w:rsidR="00221B8C" w:rsidRPr="00E94C65" w:rsidRDefault="00221B8C" w:rsidP="00221B8C">
      <w:pPr>
        <w:rPr>
          <w:lang w:eastAsia="zh-CN"/>
        </w:rPr>
      </w:pPr>
      <w:r w:rsidRPr="00E94C65">
        <w:rPr>
          <w:lang w:eastAsia="zh-CN"/>
        </w:rPr>
        <w:t xml:space="preserve">A Closed Subscriber Group identifies subscribers of an operator who are permitted to access one or more cells of the PLMN but which have restricted access (CSG cells). </w:t>
      </w:r>
    </w:p>
    <w:p w14:paraId="0C40D6A8" w14:textId="77777777" w:rsidR="00221B8C" w:rsidRPr="00E94C65" w:rsidRDefault="00221B8C" w:rsidP="00221B8C">
      <w:pPr>
        <w:rPr>
          <w:lang w:eastAsia="zh-CN"/>
        </w:rPr>
      </w:pPr>
      <w:r w:rsidRPr="00E94C65">
        <w:t xml:space="preserve">The </w:t>
      </w:r>
      <w:r w:rsidRPr="00E94C65">
        <w:rPr>
          <w:rFonts w:hint="eastAsia"/>
          <w:lang w:eastAsia="zh-CN"/>
        </w:rPr>
        <w:t>CSG</w:t>
      </w:r>
      <w:r w:rsidRPr="00E94C65">
        <w:t xml:space="preserve"> </w:t>
      </w:r>
      <w:r w:rsidRPr="00E94C65">
        <w:rPr>
          <w:rFonts w:hint="eastAsia"/>
          <w:lang w:eastAsia="zh-CN"/>
        </w:rPr>
        <w:t>inbound mobility</w:t>
      </w:r>
      <w:r w:rsidRPr="00E94C65">
        <w:t xml:space="preserve"> procedure provides means for UE</w:t>
      </w:r>
      <w:r w:rsidRPr="00E94C65">
        <w:rPr>
          <w:rFonts w:hint="eastAsia"/>
          <w:lang w:eastAsia="zh-CN"/>
        </w:rPr>
        <w:t xml:space="preserve">s switching from other cells to </w:t>
      </w:r>
      <w:r w:rsidRPr="00E94C65">
        <w:rPr>
          <w:lang w:val="en-US"/>
        </w:rPr>
        <w:t>CSG H</w:t>
      </w:r>
      <w:r w:rsidRPr="00E94C65">
        <w:rPr>
          <w:rFonts w:hint="eastAsia"/>
          <w:lang w:val="en-US" w:eastAsia="zh-CN"/>
        </w:rPr>
        <w:t>e</w:t>
      </w:r>
      <w:r w:rsidRPr="00E94C65">
        <w:rPr>
          <w:lang w:val="en-US"/>
        </w:rPr>
        <w:t>NBs or to Hybrid Cells</w:t>
      </w:r>
      <w:r w:rsidRPr="00E94C65">
        <w:rPr>
          <w:rFonts w:hint="eastAsia"/>
          <w:lang w:val="en-US" w:eastAsia="zh-CN"/>
        </w:rPr>
        <w:t xml:space="preserve"> in RRC_CONNECTED mode.</w:t>
      </w:r>
      <w:r w:rsidRPr="00E94C65">
        <w:t xml:space="preserve"> The procedure </w:t>
      </w:r>
      <w:r w:rsidRPr="00E94C65">
        <w:rPr>
          <w:rFonts w:hint="eastAsia"/>
          <w:lang w:eastAsia="zh-CN"/>
        </w:rPr>
        <w:t xml:space="preserve">is </w:t>
      </w:r>
      <w:r w:rsidRPr="00E94C65">
        <w:t xml:space="preserve">triggered when the </w:t>
      </w:r>
      <w:r w:rsidRPr="00E94C65">
        <w:rPr>
          <w:rFonts w:hint="eastAsia"/>
          <w:lang w:val="en-US" w:eastAsia="zh-CN"/>
        </w:rPr>
        <w:t>target HeNB</w:t>
      </w:r>
      <w:r w:rsidRPr="00E94C65">
        <w:rPr>
          <w:lang w:val="en-US"/>
        </w:rPr>
        <w:t xml:space="preserve"> receives a </w:t>
      </w:r>
      <w:r w:rsidRPr="00E94C65">
        <w:rPr>
          <w:rFonts w:hint="eastAsia"/>
          <w:lang w:val="en-US" w:eastAsia="zh-CN"/>
        </w:rPr>
        <w:t xml:space="preserve">HANDOVER </w:t>
      </w:r>
      <w:r w:rsidRPr="00E94C65">
        <w:rPr>
          <w:lang w:val="en-US"/>
        </w:rPr>
        <w:lastRenderedPageBreak/>
        <w:t xml:space="preserve">REQUEST message from the </w:t>
      </w:r>
      <w:r w:rsidRPr="00E94C65">
        <w:rPr>
          <w:rFonts w:hint="eastAsia"/>
          <w:lang w:val="en-US" w:eastAsia="zh-CN"/>
        </w:rPr>
        <w:t>MME</w:t>
      </w:r>
      <w:r w:rsidRPr="00E94C65">
        <w:rPr>
          <w:lang w:val="en-US"/>
        </w:rPr>
        <w:t xml:space="preserve">, including the CSG id and – for </w:t>
      </w:r>
      <w:r w:rsidRPr="00E94C65">
        <w:rPr>
          <w:rFonts w:hint="eastAsia"/>
          <w:lang w:val="en-US" w:eastAsia="zh-CN"/>
        </w:rPr>
        <w:t>handover</w:t>
      </w:r>
      <w:r w:rsidRPr="00E94C65">
        <w:rPr>
          <w:lang w:val="en-US"/>
        </w:rPr>
        <w:t xml:space="preserve"> to a hybrid cell – CSG Membership Status.</w:t>
      </w:r>
      <w:r w:rsidRPr="00E94C65">
        <w:rPr>
          <w:rFonts w:hint="eastAsia"/>
          <w:lang w:val="en-US" w:eastAsia="zh-CN"/>
        </w:rPr>
        <w:t xml:space="preserve"> In case the target HeNB is connected to MME through HeNB GW, the HANDOVER </w:t>
      </w:r>
      <w:r w:rsidRPr="00E94C65">
        <w:rPr>
          <w:lang w:val="en-US"/>
        </w:rPr>
        <w:t>REQUEST message</w:t>
      </w:r>
      <w:r w:rsidRPr="00E94C65">
        <w:rPr>
          <w:rFonts w:hint="eastAsia"/>
          <w:lang w:eastAsia="zh-CN"/>
        </w:rPr>
        <w:t xml:space="preserve"> should be sent from the HeNB GW. The successful CSG inbound mobility rate poses an important impact on </w:t>
      </w:r>
      <w:r w:rsidRPr="00E94C65">
        <w:rPr>
          <w:lang w:eastAsia="zh-CN"/>
        </w:rPr>
        <w:t>the</w:t>
      </w:r>
      <w:r w:rsidRPr="00E94C65">
        <w:rPr>
          <w:rFonts w:hint="eastAsia"/>
          <w:lang w:eastAsia="zh-CN"/>
        </w:rPr>
        <w:t xml:space="preserve"> QoE</w:t>
      </w:r>
      <w:r w:rsidRPr="00E94C65">
        <w:rPr>
          <w:rFonts w:hint="eastAsia"/>
          <w:lang w:val="en-US" w:eastAsia="zh-CN"/>
        </w:rPr>
        <w:t xml:space="preserve">, therefore it is essential to define </w:t>
      </w:r>
      <w:r>
        <w:rPr>
          <w:rFonts w:hint="eastAsia"/>
          <w:lang w:val="en-US" w:eastAsia="zh-CN"/>
        </w:rPr>
        <w:t xml:space="preserve">related </w:t>
      </w:r>
      <w:r w:rsidRPr="00E94C65">
        <w:rPr>
          <w:rFonts w:hint="eastAsia"/>
          <w:lang w:val="en-US" w:eastAsia="zh-CN"/>
        </w:rPr>
        <w:t xml:space="preserve">measurements </w:t>
      </w:r>
    </w:p>
    <w:p w14:paraId="2E77A4F4" w14:textId="77777777" w:rsidR="00221B8C" w:rsidRPr="00E94C65" w:rsidRDefault="00221B8C" w:rsidP="00221B8C">
      <w:pPr>
        <w:rPr>
          <w:lang w:eastAsia="zh-CN"/>
        </w:rPr>
      </w:pPr>
      <w:r w:rsidRPr="00E94C65">
        <w:rPr>
          <w:rFonts w:hint="eastAsia"/>
          <w:lang w:eastAsia="zh-CN"/>
        </w:rPr>
        <w:t>The CSG inbound mobility procedure is initiated by MME.</w:t>
      </w:r>
    </w:p>
    <w:p w14:paraId="3EFFE7C7" w14:textId="77777777" w:rsidR="00221B8C" w:rsidRPr="00E94C65" w:rsidRDefault="00221B8C" w:rsidP="00221B8C">
      <w:r w:rsidRPr="00E94C65">
        <w:t xml:space="preserve">Performance </w:t>
      </w:r>
      <w:r w:rsidRPr="00E94C65">
        <w:rPr>
          <w:rFonts w:hint="eastAsia"/>
          <w:lang w:eastAsia="zh-CN"/>
        </w:rPr>
        <w:t>m</w:t>
      </w:r>
      <w:r w:rsidRPr="00E94C65">
        <w:t>easurement definitions in this subclause are based on 3</w:t>
      </w:r>
      <w:r w:rsidRPr="00E94C65">
        <w:rPr>
          <w:rFonts w:hint="eastAsia"/>
          <w:lang w:eastAsia="zh-CN"/>
        </w:rPr>
        <w:t>GPP</w:t>
      </w:r>
      <w:r w:rsidRPr="00E94C65">
        <w:t xml:space="preserve"> </w:t>
      </w:r>
      <w:r w:rsidRPr="00E94C65">
        <w:rPr>
          <w:lang w:eastAsia="zh-CN"/>
        </w:rPr>
        <w:t xml:space="preserve">TS </w:t>
      </w:r>
      <w:r w:rsidRPr="00E94C65">
        <w:rPr>
          <w:rFonts w:hint="eastAsia"/>
          <w:lang w:eastAsia="zh-CN"/>
        </w:rPr>
        <w:t>36</w:t>
      </w:r>
      <w:r w:rsidRPr="00E94C65">
        <w:t>.4</w:t>
      </w:r>
      <w:r w:rsidRPr="00E94C65">
        <w:rPr>
          <w:rFonts w:hint="eastAsia"/>
          <w:lang w:eastAsia="zh-CN"/>
        </w:rPr>
        <w:t>13 [6]</w:t>
      </w:r>
      <w:r w:rsidRPr="00E94C65">
        <w:t>.</w:t>
      </w:r>
    </w:p>
    <w:p w14:paraId="12AD44AA" w14:textId="77EE5B57" w:rsidR="007A0367" w:rsidRDefault="007A0367" w:rsidP="007A0367">
      <w:pPr>
        <w:pStyle w:val="B1"/>
      </w:pPr>
      <w:r>
        <w:t>-</w:t>
      </w:r>
      <w:r>
        <w:tab/>
        <w:t>HANDOVER REQUEST</w:t>
      </w:r>
    </w:p>
    <w:p w14:paraId="746A9D43" w14:textId="5734E700" w:rsidR="007A0367" w:rsidRDefault="007A0367" w:rsidP="007A0367">
      <w:pPr>
        <w:pStyle w:val="B1"/>
      </w:pPr>
      <w:r>
        <w:t>-</w:t>
      </w:r>
      <w:r>
        <w:tab/>
        <w:t>HANDOVER REQUEST ACKNOWLEDGE</w:t>
      </w:r>
    </w:p>
    <w:p w14:paraId="1C4787F1" w14:textId="37FF93D2" w:rsidR="007A0367" w:rsidRDefault="007A0367" w:rsidP="007A0367">
      <w:pPr>
        <w:pStyle w:val="B1"/>
      </w:pPr>
      <w:r>
        <w:t>-</w:t>
      </w:r>
      <w:r>
        <w:tab/>
        <w:t>HANDOVER FAILURE</w:t>
      </w:r>
    </w:p>
    <w:p w14:paraId="0D5A8402" w14:textId="77777777" w:rsidR="00221B8C" w:rsidRPr="007A0367" w:rsidRDefault="00221B8C" w:rsidP="00B33E44">
      <w:pPr>
        <w:jc w:val="both"/>
      </w:pPr>
      <w:r w:rsidRPr="007A0367">
        <w:t>Th</w:t>
      </w:r>
      <w:r w:rsidRPr="007A0367">
        <w:rPr>
          <w:rFonts w:hint="eastAsia"/>
        </w:rPr>
        <w:t>ese</w:t>
      </w:r>
      <w:r w:rsidRPr="007A0367">
        <w:t xml:space="preserve"> paragraph</w:t>
      </w:r>
      <w:r w:rsidRPr="007A0367">
        <w:rPr>
          <w:rFonts w:hint="eastAsia"/>
        </w:rPr>
        <w:t>s</w:t>
      </w:r>
      <w:r w:rsidRPr="007A0367">
        <w:t xml:space="preserve"> show in p</w:t>
      </w:r>
      <w:r w:rsidR="00B33E44" w:rsidRPr="007A0367">
        <w:t>articular the following diagram</w:t>
      </w:r>
      <w:r w:rsidR="00B33E44" w:rsidRPr="007A0367">
        <w:rPr>
          <w:rFonts w:hint="eastAsia"/>
        </w:rPr>
        <w:t>.</w:t>
      </w:r>
    </w:p>
    <w:p w14:paraId="648703DC" w14:textId="7045B263" w:rsidR="00221B8C" w:rsidRPr="00383C40" w:rsidRDefault="003233D1" w:rsidP="008C3E73">
      <w:pPr>
        <w:pStyle w:val="TH"/>
        <w:rPr>
          <w:kern w:val="2"/>
          <w:lang w:val="en-US" w:eastAsia="zh-CN"/>
        </w:rPr>
      </w:pPr>
      <w:bookmarkStart w:id="27" w:name="_1295845452"/>
      <w:bookmarkStart w:id="28" w:name="_1338619211"/>
      <w:bookmarkEnd w:id="27"/>
      <w:bookmarkEnd w:id="28"/>
      <w:r>
        <w:rPr>
          <w:noProof/>
          <w:kern w:val="2"/>
          <w:lang w:val="en-US" w:eastAsia="zh-CN"/>
        </w:rPr>
        <w:drawing>
          <wp:inline distT="0" distB="0" distL="0" distR="0" wp14:anchorId="0A3EBB8E" wp14:editId="2D8C0918">
            <wp:extent cx="3257550" cy="157162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7550" cy="1571625"/>
                    </a:xfrm>
                    <a:prstGeom prst="rect">
                      <a:avLst/>
                    </a:prstGeom>
                    <a:noFill/>
                    <a:ln>
                      <a:noFill/>
                    </a:ln>
                  </pic:spPr>
                </pic:pic>
              </a:graphicData>
            </a:graphic>
          </wp:inline>
        </w:drawing>
      </w:r>
    </w:p>
    <w:p w14:paraId="2AAC0589" w14:textId="77777777" w:rsidR="00221B8C" w:rsidRPr="00383C40" w:rsidRDefault="00221B8C" w:rsidP="008C3E73">
      <w:pPr>
        <w:pStyle w:val="TF"/>
        <w:rPr>
          <w:kern w:val="2"/>
          <w:lang w:val="en-US" w:eastAsia="zh-CN"/>
        </w:rPr>
      </w:pPr>
      <w:r w:rsidRPr="00383C40">
        <w:rPr>
          <w:kern w:val="2"/>
          <w:lang w:val="en-US" w:eastAsia="zh-CN"/>
        </w:rPr>
        <w:t xml:space="preserve">Figure </w:t>
      </w:r>
      <w:r w:rsidRPr="00383C40">
        <w:rPr>
          <w:rFonts w:hint="eastAsia"/>
          <w:kern w:val="2"/>
          <w:lang w:val="en-US" w:eastAsia="zh-CN"/>
        </w:rPr>
        <w:t>1</w:t>
      </w:r>
      <w:r w:rsidRPr="00383C40">
        <w:rPr>
          <w:kern w:val="2"/>
          <w:lang w:val="en-US" w:eastAsia="zh-CN"/>
        </w:rPr>
        <w:t xml:space="preserve"> </w:t>
      </w:r>
      <w:r w:rsidRPr="00383C40">
        <w:rPr>
          <w:rFonts w:hint="eastAsia"/>
          <w:kern w:val="2"/>
          <w:lang w:val="en-US" w:eastAsia="zh-CN"/>
        </w:rPr>
        <w:t xml:space="preserve">CSG </w:t>
      </w:r>
      <w:r w:rsidRPr="00383C40">
        <w:rPr>
          <w:kern w:val="2"/>
          <w:lang w:val="en-US" w:eastAsia="zh-CN"/>
        </w:rPr>
        <w:t xml:space="preserve">UE </w:t>
      </w:r>
      <w:r w:rsidRPr="00383C40">
        <w:rPr>
          <w:rFonts w:hint="eastAsia"/>
          <w:kern w:val="2"/>
          <w:lang w:val="en-US" w:eastAsia="zh-CN"/>
        </w:rPr>
        <w:t>Inbound</w:t>
      </w:r>
      <w:r w:rsidRPr="00383C40">
        <w:rPr>
          <w:kern w:val="2"/>
          <w:lang w:val="en-US" w:eastAsia="zh-CN"/>
        </w:rPr>
        <w:t xml:space="preserve"> Procedure: Successful Operation</w:t>
      </w:r>
    </w:p>
    <w:p w14:paraId="245D20DA" w14:textId="680E62B9" w:rsidR="00221B8C" w:rsidRPr="00383C40" w:rsidRDefault="003233D1" w:rsidP="008C3E73">
      <w:pPr>
        <w:pStyle w:val="TH"/>
        <w:rPr>
          <w:kern w:val="2"/>
          <w:lang w:val="en-US" w:eastAsia="zh-CN"/>
        </w:rPr>
      </w:pPr>
      <w:bookmarkStart w:id="29" w:name="_MON_1295845468"/>
      <w:bookmarkStart w:id="30" w:name="_MON_1340691118"/>
      <w:bookmarkEnd w:id="29"/>
      <w:bookmarkEnd w:id="30"/>
      <w:r>
        <w:rPr>
          <w:noProof/>
          <w:kern w:val="2"/>
          <w:lang w:val="en-US" w:eastAsia="zh-CN"/>
        </w:rPr>
        <w:drawing>
          <wp:inline distT="0" distB="0" distL="0" distR="0" wp14:anchorId="23ADFB5F" wp14:editId="12ABE8CB">
            <wp:extent cx="3257550" cy="157162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7550" cy="1571625"/>
                    </a:xfrm>
                    <a:prstGeom prst="rect">
                      <a:avLst/>
                    </a:prstGeom>
                    <a:noFill/>
                    <a:ln>
                      <a:noFill/>
                    </a:ln>
                  </pic:spPr>
                </pic:pic>
              </a:graphicData>
            </a:graphic>
          </wp:inline>
        </w:drawing>
      </w:r>
    </w:p>
    <w:p w14:paraId="23C21AFF" w14:textId="77777777" w:rsidR="00221B8C" w:rsidRPr="00383C40" w:rsidRDefault="00221B8C" w:rsidP="008C3E73">
      <w:pPr>
        <w:pStyle w:val="TF"/>
        <w:rPr>
          <w:kern w:val="2"/>
          <w:lang w:val="en-US" w:eastAsia="zh-CN"/>
        </w:rPr>
      </w:pPr>
      <w:r w:rsidRPr="00383C40">
        <w:rPr>
          <w:kern w:val="2"/>
          <w:lang w:val="en-US" w:eastAsia="zh-CN"/>
        </w:rPr>
        <w:t xml:space="preserve">Figure </w:t>
      </w:r>
      <w:r w:rsidRPr="00383C40">
        <w:rPr>
          <w:rFonts w:hint="eastAsia"/>
          <w:kern w:val="2"/>
          <w:lang w:val="en-US" w:eastAsia="zh-CN"/>
        </w:rPr>
        <w:t>2</w:t>
      </w:r>
      <w:r w:rsidRPr="00383C40">
        <w:rPr>
          <w:kern w:val="2"/>
          <w:lang w:val="en-US" w:eastAsia="zh-CN"/>
        </w:rPr>
        <w:t xml:space="preserve"> </w:t>
      </w:r>
      <w:r w:rsidRPr="00383C40">
        <w:rPr>
          <w:rFonts w:hint="eastAsia"/>
          <w:kern w:val="2"/>
          <w:lang w:val="en-US" w:eastAsia="zh-CN"/>
        </w:rPr>
        <w:t xml:space="preserve">CSG </w:t>
      </w:r>
      <w:r w:rsidRPr="00383C40">
        <w:rPr>
          <w:kern w:val="2"/>
          <w:lang w:val="en-US" w:eastAsia="zh-CN"/>
        </w:rPr>
        <w:t xml:space="preserve">UE </w:t>
      </w:r>
      <w:r w:rsidRPr="00383C40">
        <w:rPr>
          <w:rFonts w:hint="eastAsia"/>
          <w:kern w:val="2"/>
          <w:lang w:val="en-US" w:eastAsia="zh-CN"/>
        </w:rPr>
        <w:t>Inbound</w:t>
      </w:r>
      <w:r w:rsidRPr="00383C40">
        <w:rPr>
          <w:kern w:val="2"/>
          <w:lang w:val="en-US" w:eastAsia="zh-CN"/>
        </w:rPr>
        <w:t xml:space="preserve"> Procedure: </w:t>
      </w:r>
      <w:r w:rsidRPr="00383C40">
        <w:rPr>
          <w:rFonts w:hint="eastAsia"/>
          <w:kern w:val="2"/>
          <w:lang w:val="en-US" w:eastAsia="zh-CN"/>
        </w:rPr>
        <w:t>Uns</w:t>
      </w:r>
      <w:r w:rsidRPr="00383C40">
        <w:rPr>
          <w:kern w:val="2"/>
          <w:lang w:val="en-US" w:eastAsia="zh-CN"/>
        </w:rPr>
        <w:t>uccessful Operation</w:t>
      </w:r>
    </w:p>
    <w:p w14:paraId="68926D45" w14:textId="792F597C" w:rsidR="00221B8C" w:rsidRPr="003233D1" w:rsidRDefault="00221B8C" w:rsidP="003233D1">
      <w:pPr>
        <w:pStyle w:val="Heading4"/>
      </w:pPr>
      <w:bookmarkStart w:id="31" w:name="_Toc212033419"/>
      <w:smartTag w:uri="urn:schemas-microsoft-com:office:smarttags" w:element="chsdate">
        <w:smartTagPr>
          <w:attr w:name="Year" w:val="1899"/>
          <w:attr w:name="Month" w:val="12"/>
          <w:attr w:name="Day" w:val="30"/>
          <w:attr w:name="IsLunarDate" w:val="False"/>
          <w:attr w:name="IsROCDate" w:val="False"/>
        </w:smartTagPr>
        <w:r w:rsidRPr="003233D1">
          <w:rPr>
            <w:rFonts w:hint="eastAsia"/>
          </w:rPr>
          <w:t>4.2.1</w:t>
        </w:r>
      </w:smartTag>
      <w:r w:rsidRPr="003233D1">
        <w:rPr>
          <w:rFonts w:hint="eastAsia"/>
        </w:rPr>
        <w:t>.2</w:t>
      </w:r>
      <w:r w:rsidRPr="003233D1">
        <w:rPr>
          <w:rFonts w:hint="eastAsia"/>
        </w:rPr>
        <w:tab/>
        <w:t>Mean number of attached CSG UEs in HeNB</w:t>
      </w:r>
      <w:bookmarkEnd w:id="31"/>
    </w:p>
    <w:p w14:paraId="589A3815" w14:textId="77777777" w:rsidR="007A0367" w:rsidRDefault="007A0367" w:rsidP="007A0367">
      <w:pPr>
        <w:pStyle w:val="B1"/>
      </w:pPr>
      <w:r>
        <w:t>a)</w:t>
      </w:r>
      <w:r>
        <w:tab/>
        <w:t>This measurement provides the mean number of attached CSG UEs in the HeNB.</w:t>
      </w:r>
    </w:p>
    <w:p w14:paraId="046FE5AF" w14:textId="77777777" w:rsidR="007A0367" w:rsidRDefault="007A0367" w:rsidP="007A0367">
      <w:pPr>
        <w:pStyle w:val="B1"/>
      </w:pPr>
      <w:r>
        <w:t>b)</w:t>
      </w:r>
      <w:r>
        <w:tab/>
        <w:t>SI</w:t>
      </w:r>
    </w:p>
    <w:p w14:paraId="3160F500" w14:textId="77777777" w:rsidR="007A0367" w:rsidRDefault="007A0367" w:rsidP="007A0367">
      <w:pPr>
        <w:pStyle w:val="B1"/>
      </w:pPr>
      <w:r>
        <w:t>c)</w:t>
      </w:r>
      <w:r>
        <w:tab/>
        <w:t>This measurement is obtained by sampling at a pre-defined interval the number of CSG UEs in the HeNB and then taking the arithmetic mean (see TS 36.300 [5]).</w:t>
      </w:r>
    </w:p>
    <w:p w14:paraId="22DA1635" w14:textId="77777777" w:rsidR="007A0367" w:rsidRDefault="007A0367" w:rsidP="007A0367">
      <w:pPr>
        <w:pStyle w:val="B1"/>
      </w:pPr>
      <w:r>
        <w:t>d)</w:t>
      </w:r>
      <w:r>
        <w:tab/>
        <w:t>A single integer value</w:t>
      </w:r>
    </w:p>
    <w:p w14:paraId="4BBEAE80" w14:textId="77777777" w:rsidR="007A0367" w:rsidRDefault="007A0367" w:rsidP="007A0367">
      <w:pPr>
        <w:pStyle w:val="B1"/>
      </w:pPr>
      <w:r>
        <w:t>e)</w:t>
      </w:r>
      <w:r>
        <w:tab/>
        <w:t>CSG.MeanNbrUsr</w:t>
      </w:r>
    </w:p>
    <w:p w14:paraId="4A75061E" w14:textId="77777777" w:rsidR="007A0367" w:rsidRDefault="007A0367" w:rsidP="007A0367">
      <w:pPr>
        <w:pStyle w:val="B1"/>
      </w:pPr>
      <w:r>
        <w:t>f)</w:t>
      </w:r>
      <w:r>
        <w:tab/>
        <w:t>HeNB</w:t>
      </w:r>
    </w:p>
    <w:p w14:paraId="5B4E35E1" w14:textId="77777777" w:rsidR="007A0367" w:rsidRDefault="007A0367" w:rsidP="007A0367">
      <w:pPr>
        <w:pStyle w:val="B1"/>
      </w:pPr>
      <w:r>
        <w:t>g)</w:t>
      </w:r>
      <w:r>
        <w:tab/>
        <w:t>Valid for circuit and packet switched traffic</w:t>
      </w:r>
    </w:p>
    <w:p w14:paraId="5F2771E6" w14:textId="77777777" w:rsidR="007A0367" w:rsidRDefault="007A0367" w:rsidP="007A0367">
      <w:pPr>
        <w:pStyle w:val="B1"/>
      </w:pPr>
      <w:r>
        <w:t>h)</w:t>
      </w:r>
      <w:r>
        <w:tab/>
        <w:t>EPS</w:t>
      </w:r>
    </w:p>
    <w:p w14:paraId="6EBC3B32" w14:textId="77777777" w:rsidR="00221B8C" w:rsidRPr="00C0754E" w:rsidRDefault="00C0754E" w:rsidP="003233D1">
      <w:pPr>
        <w:pStyle w:val="Heading4"/>
        <w:rPr>
          <w:lang w:eastAsia="zh-CN"/>
        </w:rPr>
      </w:pPr>
      <w:bookmarkStart w:id="32" w:name="_Toc212033420"/>
      <w:r>
        <w:rPr>
          <w:lang w:eastAsia="zh-CN"/>
        </w:rPr>
        <w:lastRenderedPageBreak/>
        <w:t>4.2.1.3</w:t>
      </w:r>
      <w:r>
        <w:rPr>
          <w:lang w:eastAsia="zh-CN"/>
        </w:rPr>
        <w:tab/>
      </w:r>
      <w:r w:rsidR="00221B8C" w:rsidRPr="00C0754E">
        <w:rPr>
          <w:rFonts w:hint="eastAsia"/>
          <w:lang w:eastAsia="zh-CN"/>
        </w:rPr>
        <w:t>Inbound CSG mobility measurements</w:t>
      </w:r>
      <w:bookmarkEnd w:id="32"/>
    </w:p>
    <w:p w14:paraId="4637E546" w14:textId="77777777" w:rsidR="00221B8C" w:rsidRPr="000547FA" w:rsidRDefault="00221B8C" w:rsidP="00221B8C">
      <w:pPr>
        <w:rPr>
          <w:lang w:eastAsia="zh-CN"/>
        </w:rPr>
      </w:pPr>
      <w:r w:rsidRPr="009E598D">
        <w:t>The three measurement typ</w:t>
      </w:r>
      <w:r>
        <w:t xml:space="preserve">es defined in the subclause </w:t>
      </w:r>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t>.</w:t>
        </w:r>
        <w:r>
          <w:rPr>
            <w:rFonts w:hint="eastAsia"/>
            <w:lang w:eastAsia="zh-CN"/>
          </w:rPr>
          <w:t>1</w:t>
        </w:r>
      </w:smartTag>
      <w:r>
        <w:t>.</w:t>
      </w:r>
      <w:r>
        <w:rPr>
          <w:rFonts w:hint="eastAsia"/>
          <w:lang w:eastAsia="zh-CN"/>
        </w:rPr>
        <w:t>3</w:t>
      </w:r>
      <w:r w:rsidRPr="009E598D">
        <w:t xml:space="preserve"> are subject to the "2 out of 3 approach"</w:t>
      </w:r>
      <w:r>
        <w:rPr>
          <w:rFonts w:hint="eastAsia"/>
          <w:lang w:eastAsia="zh-CN"/>
        </w:rPr>
        <w:t>.</w:t>
      </w:r>
    </w:p>
    <w:p w14:paraId="69638EDC" w14:textId="77777777" w:rsidR="00221B8C" w:rsidRPr="00E94C65" w:rsidRDefault="00221B8C" w:rsidP="003233D1">
      <w:pPr>
        <w:pStyle w:val="Heading5"/>
      </w:pPr>
      <w:bookmarkStart w:id="33" w:name="_Toc21203342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4.2.1</w:t>
        </w:r>
      </w:smartTag>
      <w:r>
        <w:rPr>
          <w:rFonts w:hint="eastAsia"/>
          <w:lang w:eastAsia="zh-CN"/>
        </w:rPr>
        <w:t>.3.1</w:t>
      </w:r>
      <w:r w:rsidR="008C3E73">
        <w:rPr>
          <w:lang w:eastAsia="zh-CN"/>
        </w:rPr>
        <w:tab/>
      </w:r>
      <w:r w:rsidRPr="00E94C65">
        <w:rPr>
          <w:rFonts w:hint="eastAsia"/>
        </w:rPr>
        <w:t xml:space="preserve">Attempted inbound mobility for UEs to CSG cells </w:t>
      </w:r>
      <w:r w:rsidRPr="000547FA">
        <w:t xml:space="preserve">or  Hybrid </w:t>
      </w:r>
      <w:r w:rsidRPr="000547FA">
        <w:rPr>
          <w:rFonts w:hint="eastAsia"/>
        </w:rPr>
        <w:t>c</w:t>
      </w:r>
      <w:r w:rsidRPr="000547FA">
        <w:t>ells</w:t>
      </w:r>
      <w:r w:rsidRPr="00E94C65">
        <w:rPr>
          <w:rFonts w:hint="eastAsia"/>
        </w:rPr>
        <w:t xml:space="preserve"> in RRC</w:t>
      </w:r>
      <w:r w:rsidRPr="00E94C65">
        <w:t>_CONNECTED</w:t>
      </w:r>
      <w:r w:rsidRPr="00E94C65">
        <w:rPr>
          <w:rFonts w:hint="eastAsia"/>
        </w:rPr>
        <w:t xml:space="preserve"> mode</w:t>
      </w:r>
      <w:bookmarkEnd w:id="33"/>
    </w:p>
    <w:p w14:paraId="01377E2B" w14:textId="77777777" w:rsidR="007A0367" w:rsidRDefault="007A0367" w:rsidP="007A0367">
      <w:pPr>
        <w:pStyle w:val="B1"/>
      </w:pPr>
      <w:r>
        <w:t>a)</w:t>
      </w:r>
      <w:r>
        <w:tab/>
        <w:t>This measurement provides the number of attempted inbound mobility for UEs to CSG cells or hybrid cells in RRC_CONNECTED mode</w:t>
      </w:r>
    </w:p>
    <w:p w14:paraId="34C50AA8" w14:textId="77777777" w:rsidR="007A0367" w:rsidRDefault="007A0367" w:rsidP="007A0367">
      <w:pPr>
        <w:pStyle w:val="B1"/>
      </w:pPr>
      <w:r>
        <w:t>b)</w:t>
      </w:r>
      <w:r>
        <w:tab/>
        <w:t>CC</w:t>
      </w:r>
    </w:p>
    <w:p w14:paraId="00D099A2" w14:textId="77777777" w:rsidR="007A0367" w:rsidRDefault="007A0367" w:rsidP="007A0367">
      <w:pPr>
        <w:pStyle w:val="B1"/>
      </w:pPr>
      <w:r>
        <w:t>c)</w:t>
      </w:r>
      <w:r>
        <w:tab/>
        <w:t>Receipt by the HeNB of a S1AP message HANDOVER REQUEST from the MME/HeNB GW with the "CSG id" IE, and "CSG Membership Status" IE for handover to a hybrid cell (see TS 36.413 [6]).</w:t>
      </w:r>
    </w:p>
    <w:p w14:paraId="3F86E505" w14:textId="77777777" w:rsidR="007A0367" w:rsidRDefault="007A0367" w:rsidP="007A0367">
      <w:pPr>
        <w:pStyle w:val="B1"/>
      </w:pPr>
      <w:r>
        <w:t>d)</w:t>
      </w:r>
      <w:r>
        <w:tab/>
        <w:t>A single integer value.</w:t>
      </w:r>
    </w:p>
    <w:p w14:paraId="439FA50B" w14:textId="77777777" w:rsidR="007A0367" w:rsidRDefault="007A0367" w:rsidP="007A0367">
      <w:pPr>
        <w:pStyle w:val="B1"/>
      </w:pPr>
      <w:r>
        <w:t>e)</w:t>
      </w:r>
      <w:r>
        <w:tab/>
        <w:t>CSG.AttInboundMobility</w:t>
      </w:r>
    </w:p>
    <w:p w14:paraId="277467E8" w14:textId="77777777" w:rsidR="007A0367" w:rsidRDefault="007A0367" w:rsidP="007A0367">
      <w:pPr>
        <w:pStyle w:val="B1"/>
      </w:pPr>
      <w:r>
        <w:t>f)</w:t>
      </w:r>
      <w:r>
        <w:tab/>
        <w:t>HeNB</w:t>
      </w:r>
    </w:p>
    <w:p w14:paraId="4CF781D3" w14:textId="77777777" w:rsidR="007A0367" w:rsidRDefault="007A0367" w:rsidP="007A0367">
      <w:pPr>
        <w:pStyle w:val="B1"/>
      </w:pPr>
      <w:r>
        <w:t>g)</w:t>
      </w:r>
      <w:r>
        <w:tab/>
        <w:t>Valid for circuit and packet switched traffic</w:t>
      </w:r>
    </w:p>
    <w:p w14:paraId="7E51D5CB" w14:textId="77777777" w:rsidR="007A0367" w:rsidRDefault="007A0367" w:rsidP="007A0367">
      <w:pPr>
        <w:pStyle w:val="B1"/>
      </w:pPr>
      <w:r>
        <w:t>h)</w:t>
      </w:r>
      <w:r>
        <w:tab/>
        <w:t>EPS</w:t>
      </w:r>
    </w:p>
    <w:p w14:paraId="7BE62033" w14:textId="77777777" w:rsidR="00221B8C" w:rsidRPr="00E94C65" w:rsidRDefault="00221B8C" w:rsidP="00221B8C">
      <w:pPr>
        <w:pStyle w:val="Heading5"/>
        <w:rPr>
          <w:lang w:eastAsia="zh-CN"/>
        </w:rPr>
      </w:pPr>
      <w:bookmarkStart w:id="34" w:name="_Toc212033422"/>
      <w:r>
        <w:rPr>
          <w:rFonts w:hint="eastAsia"/>
          <w:lang w:eastAsia="zh-CN"/>
        </w:rPr>
        <w:t>4.2.1</w:t>
      </w:r>
      <w:r w:rsidR="008C3E73">
        <w:rPr>
          <w:rFonts w:hint="eastAsia"/>
          <w:lang w:eastAsia="zh-CN"/>
        </w:rPr>
        <w:t>.3.2</w:t>
      </w:r>
      <w:r w:rsidR="008C3E73">
        <w:rPr>
          <w:lang w:eastAsia="zh-CN"/>
        </w:rPr>
        <w:tab/>
      </w:r>
      <w:r w:rsidRPr="00E94C65">
        <w:rPr>
          <w:lang w:eastAsia="zh-CN"/>
        </w:rPr>
        <w:t>Successful</w:t>
      </w:r>
      <w:r w:rsidRPr="00E94C65">
        <w:rPr>
          <w:rFonts w:hint="eastAsia"/>
          <w:lang w:eastAsia="zh-CN"/>
        </w:rPr>
        <w:t xml:space="preserve"> inbound mobility for UEs to CSG cells or Hybrid cells in RRC</w:t>
      </w:r>
      <w:bookmarkStart w:id="35" w:name="OLE_LINK12"/>
      <w:r w:rsidRPr="00E94C65">
        <w:rPr>
          <w:rFonts w:hint="eastAsia"/>
          <w:lang w:eastAsia="zh-CN"/>
        </w:rPr>
        <w:t>_CONNECTED</w:t>
      </w:r>
      <w:bookmarkEnd w:id="35"/>
      <w:r w:rsidRPr="00E94C65">
        <w:rPr>
          <w:rFonts w:hint="eastAsia"/>
          <w:lang w:eastAsia="zh-CN"/>
        </w:rPr>
        <w:t xml:space="preserve"> mode</w:t>
      </w:r>
      <w:bookmarkEnd w:id="34"/>
    </w:p>
    <w:p w14:paraId="66012615" w14:textId="77777777" w:rsidR="007A0367" w:rsidRDefault="007A0367" w:rsidP="007A0367">
      <w:pPr>
        <w:pStyle w:val="B1"/>
      </w:pPr>
      <w:r>
        <w:t>a)</w:t>
      </w:r>
      <w:r>
        <w:tab/>
        <w:t>This measurement provides the number of successful inbound mobility for UEs to CSG cells or hybrid cells in RRC_CONNECTED mode</w:t>
      </w:r>
    </w:p>
    <w:p w14:paraId="1C2D0A34" w14:textId="77777777" w:rsidR="007A0367" w:rsidRDefault="007A0367" w:rsidP="007A0367">
      <w:pPr>
        <w:pStyle w:val="B1"/>
      </w:pPr>
      <w:r>
        <w:t>b)</w:t>
      </w:r>
      <w:r>
        <w:tab/>
        <w:t>CC</w:t>
      </w:r>
    </w:p>
    <w:p w14:paraId="4C7BE4BD" w14:textId="77777777" w:rsidR="007A0367" w:rsidRDefault="007A0367" w:rsidP="007A0367">
      <w:pPr>
        <w:pStyle w:val="B1"/>
      </w:pPr>
      <w:r>
        <w:t>c)</w:t>
      </w:r>
      <w:r>
        <w:tab/>
        <w:t>Transmission by the HeNB of a S1AP message HANDOVER REQUEST ACKNOWLEDGE to the MME/HeNB GW, corresponding to the receipt by the HeNB of a S1AP message HANDOVER REQUEST from the MME/HeNB GW with the "CSG id" IE, and "CSG Membership Status" IE for handover to a hybrid cell (see TS 36.413 [6]).</w:t>
      </w:r>
    </w:p>
    <w:p w14:paraId="36B57A7B" w14:textId="77777777" w:rsidR="007A0367" w:rsidRDefault="007A0367" w:rsidP="007A0367">
      <w:pPr>
        <w:pStyle w:val="B1"/>
      </w:pPr>
      <w:r>
        <w:t>d)</w:t>
      </w:r>
      <w:r>
        <w:tab/>
        <w:t>A single integer value.</w:t>
      </w:r>
    </w:p>
    <w:p w14:paraId="113E0706" w14:textId="77777777" w:rsidR="007A0367" w:rsidRDefault="007A0367" w:rsidP="007A0367">
      <w:pPr>
        <w:pStyle w:val="B1"/>
      </w:pPr>
      <w:r>
        <w:t>e)</w:t>
      </w:r>
      <w:r>
        <w:tab/>
        <w:t>CSG.SuccInboundMobility</w:t>
      </w:r>
    </w:p>
    <w:p w14:paraId="0514EB64" w14:textId="77777777" w:rsidR="007A0367" w:rsidRDefault="007A0367" w:rsidP="007A0367">
      <w:pPr>
        <w:pStyle w:val="B1"/>
      </w:pPr>
      <w:r>
        <w:t>f)</w:t>
      </w:r>
      <w:r>
        <w:tab/>
        <w:t>HeNB</w:t>
      </w:r>
    </w:p>
    <w:p w14:paraId="1CD19408" w14:textId="77777777" w:rsidR="007A0367" w:rsidRDefault="007A0367" w:rsidP="007A0367">
      <w:pPr>
        <w:pStyle w:val="B1"/>
      </w:pPr>
      <w:r>
        <w:t>g)</w:t>
      </w:r>
      <w:r>
        <w:tab/>
        <w:t>Valid for circuit and packet switched traffic</w:t>
      </w:r>
    </w:p>
    <w:p w14:paraId="482B4B9B" w14:textId="77777777" w:rsidR="007A0367" w:rsidRDefault="007A0367" w:rsidP="007A0367">
      <w:pPr>
        <w:pStyle w:val="B1"/>
      </w:pPr>
      <w:r>
        <w:t>h)</w:t>
      </w:r>
      <w:r>
        <w:tab/>
        <w:t>EPS</w:t>
      </w:r>
    </w:p>
    <w:p w14:paraId="11E3C9B3" w14:textId="77777777" w:rsidR="00221B8C" w:rsidRPr="00E94C65" w:rsidRDefault="00221B8C" w:rsidP="00221B8C">
      <w:pPr>
        <w:pStyle w:val="Heading5"/>
        <w:rPr>
          <w:lang w:eastAsia="zh-CN"/>
        </w:rPr>
      </w:pPr>
      <w:bookmarkStart w:id="36" w:name="_Toc212033423"/>
      <w:smartTag w:uri="urn:schemas-microsoft-com:office:smarttags" w:element="chsdate">
        <w:smartTagPr>
          <w:attr w:name="Year" w:val="1899"/>
          <w:attr w:name="Month" w:val="12"/>
          <w:attr w:name="Day" w:val="30"/>
          <w:attr w:name="IsLunarDate" w:val="False"/>
          <w:attr w:name="IsROCDate" w:val="False"/>
        </w:smartTagPr>
        <w:r w:rsidRPr="00E94C65">
          <w:rPr>
            <w:rFonts w:hint="eastAsia"/>
            <w:lang w:eastAsia="zh-CN"/>
          </w:rPr>
          <w:t>4.2.1</w:t>
        </w:r>
      </w:smartTag>
      <w:r w:rsidRPr="00E94C65">
        <w:rPr>
          <w:rFonts w:hint="eastAsia"/>
          <w:lang w:eastAsia="zh-CN"/>
        </w:rPr>
        <w:t>.</w:t>
      </w:r>
      <w:r>
        <w:rPr>
          <w:rFonts w:hint="eastAsia"/>
          <w:lang w:eastAsia="zh-CN"/>
        </w:rPr>
        <w:t>3.3</w:t>
      </w:r>
      <w:r w:rsidR="008C3E73">
        <w:rPr>
          <w:lang w:eastAsia="zh-CN"/>
        </w:rPr>
        <w:tab/>
      </w:r>
      <w:r>
        <w:rPr>
          <w:rFonts w:hint="eastAsia"/>
          <w:lang w:eastAsia="zh-CN"/>
        </w:rPr>
        <w:t xml:space="preserve">Failed </w:t>
      </w:r>
      <w:r w:rsidRPr="00E94C65">
        <w:rPr>
          <w:rFonts w:hint="eastAsia"/>
          <w:lang w:eastAsia="zh-CN"/>
        </w:rPr>
        <w:t>inbound mobility for UEs to CSG cells or Hybrid cells in RRC_CONNECTED mode</w:t>
      </w:r>
      <w:bookmarkEnd w:id="36"/>
    </w:p>
    <w:p w14:paraId="53135D6B" w14:textId="77777777" w:rsidR="007A0367" w:rsidRDefault="007A0367" w:rsidP="007A0367">
      <w:pPr>
        <w:pStyle w:val="B1"/>
      </w:pPr>
      <w:r>
        <w:t>a)</w:t>
      </w:r>
      <w:r>
        <w:tab/>
        <w:t>This measurement provides the number of failed successful inbound mobility for UEs to CSG cells or hybrid cells in RRC_CONNECTED mode</w:t>
      </w:r>
    </w:p>
    <w:p w14:paraId="2A1A33BE" w14:textId="77777777" w:rsidR="007A0367" w:rsidRDefault="007A0367" w:rsidP="007A0367">
      <w:pPr>
        <w:pStyle w:val="B1"/>
      </w:pPr>
      <w:r>
        <w:t>b)</w:t>
      </w:r>
      <w:r>
        <w:tab/>
        <w:t>CC</w:t>
      </w:r>
    </w:p>
    <w:p w14:paraId="7F5DB547" w14:textId="77777777" w:rsidR="007A0367" w:rsidRDefault="007A0367" w:rsidP="007A0367">
      <w:pPr>
        <w:pStyle w:val="B1"/>
      </w:pPr>
      <w:r>
        <w:t>c)</w:t>
      </w:r>
      <w:r>
        <w:tab/>
        <w:t>Transmission by the HeNB of a S1AP message HANDOVER FAILURE to the MME/HeNB GW, corresponding to the receipt by the HeNB of a S1AP message HANDOVER REQUEST from the MME/HeNB GW with the "CSG id" IE, and "CSG Membership Status" IE for handover to a hybrid cell (see TS 36.413 [6]).</w:t>
      </w:r>
    </w:p>
    <w:p w14:paraId="5E855B5E"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03590196" w14:textId="77777777" w:rsidR="007A0367" w:rsidRDefault="007A0367" w:rsidP="007A0367">
      <w:pPr>
        <w:pStyle w:val="B1"/>
      </w:pPr>
      <w:r>
        <w:t>e)</w:t>
      </w:r>
      <w:r>
        <w:tab/>
        <w:t>CSG.FailedInboundMobility. Cause</w:t>
      </w:r>
    </w:p>
    <w:p w14:paraId="4534DE8B" w14:textId="77777777" w:rsidR="007A0367" w:rsidRDefault="007A0367" w:rsidP="007A0367">
      <w:pPr>
        <w:pStyle w:val="B1"/>
      </w:pPr>
      <w:r>
        <w:lastRenderedPageBreak/>
        <w:t>where Cause identifies the failure cause.</w:t>
      </w:r>
    </w:p>
    <w:p w14:paraId="7475D139" w14:textId="77777777" w:rsidR="007A0367" w:rsidRDefault="007A0367" w:rsidP="007A0367">
      <w:pPr>
        <w:pStyle w:val="B1"/>
      </w:pPr>
      <w:r>
        <w:t>f)</w:t>
      </w:r>
      <w:r>
        <w:tab/>
        <w:t>HeNB</w:t>
      </w:r>
    </w:p>
    <w:p w14:paraId="005B2B3D" w14:textId="77777777" w:rsidR="007A0367" w:rsidRDefault="007A0367" w:rsidP="007A0367">
      <w:pPr>
        <w:pStyle w:val="B1"/>
      </w:pPr>
      <w:r>
        <w:t>g)</w:t>
      </w:r>
      <w:r>
        <w:tab/>
        <w:t>Valid for circuit and packet switched traffic</w:t>
      </w:r>
    </w:p>
    <w:p w14:paraId="5BBC781A" w14:textId="77777777" w:rsidR="007A0367" w:rsidRDefault="007A0367" w:rsidP="007A0367">
      <w:pPr>
        <w:pStyle w:val="B1"/>
      </w:pPr>
      <w:r>
        <w:t>h)</w:t>
      </w:r>
      <w:r>
        <w:tab/>
        <w:t>EPS</w:t>
      </w:r>
    </w:p>
    <w:p w14:paraId="13B6762D" w14:textId="77777777" w:rsidR="00030C5E" w:rsidRDefault="00030C5E" w:rsidP="00197C33">
      <w:pPr>
        <w:pStyle w:val="Heading3"/>
        <w:rPr>
          <w:lang w:eastAsia="zh-CN"/>
        </w:rPr>
      </w:pPr>
      <w:bookmarkStart w:id="37" w:name="_Toc212033424"/>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2.2</w:t>
        </w:r>
        <w:r w:rsidRPr="0022214E">
          <w:rPr>
            <w:lang w:eastAsia="zh-CN"/>
          </w:rPr>
          <w:tab/>
        </w:r>
      </w:smartTag>
      <w:r w:rsidRPr="0022214E">
        <w:rPr>
          <w:lang w:eastAsia="zh-CN"/>
        </w:rPr>
        <w:t xml:space="preserve">Measurements </w:t>
      </w:r>
      <w:r w:rsidRPr="0022214E">
        <w:rPr>
          <w:rFonts w:hint="eastAsia"/>
          <w:lang w:eastAsia="zh-CN"/>
        </w:rPr>
        <w:t>related to</w:t>
      </w:r>
      <w:r>
        <w:rPr>
          <w:rFonts w:hint="eastAsia"/>
          <w:lang w:eastAsia="zh-CN"/>
        </w:rPr>
        <w:t xml:space="preserve"> RRC</w:t>
      </w:r>
      <w:bookmarkEnd w:id="37"/>
    </w:p>
    <w:p w14:paraId="59E0549E" w14:textId="77777777" w:rsidR="00030C5E" w:rsidRPr="00BE7F10" w:rsidRDefault="00030C5E" w:rsidP="00197C33">
      <w:pPr>
        <w:pStyle w:val="Heading4"/>
        <w:rPr>
          <w:lang w:eastAsia="zh-CN"/>
        </w:rPr>
      </w:pPr>
      <w:bookmarkStart w:id="38" w:name="_Toc21203342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4.2.2</w:t>
        </w:r>
      </w:smartTag>
      <w:r w:rsidR="00197C33">
        <w:rPr>
          <w:rFonts w:hint="eastAsia"/>
          <w:lang w:eastAsia="zh-CN"/>
        </w:rPr>
        <w:t>.1</w:t>
      </w:r>
      <w:r w:rsidR="00197C33">
        <w:rPr>
          <w:rFonts w:hint="eastAsia"/>
          <w:lang w:eastAsia="zh-CN"/>
        </w:rPr>
        <w:tab/>
      </w:r>
      <w:r w:rsidRPr="00BE7F10">
        <w:rPr>
          <w:lang w:eastAsia="zh-CN"/>
        </w:rPr>
        <w:t>Overview</w:t>
      </w:r>
      <w:bookmarkEnd w:id="38"/>
    </w:p>
    <w:p w14:paraId="0E1B1B0D" w14:textId="77777777" w:rsidR="00030C5E" w:rsidRPr="00C315BC" w:rsidRDefault="00030C5E" w:rsidP="00030C5E">
      <w:r w:rsidRPr="00C315BC">
        <w:t xml:space="preserve">Performance Measurement definitions in this subclause are based on 3PGG </w:t>
      </w:r>
      <w:r w:rsidRPr="00C315BC">
        <w:rPr>
          <w:lang w:eastAsia="zh-CN"/>
        </w:rPr>
        <w:t xml:space="preserve">TS </w:t>
      </w:r>
      <w:r>
        <w:rPr>
          <w:rFonts w:hint="eastAsia"/>
          <w:lang w:eastAsia="zh-CN"/>
        </w:rPr>
        <w:t>36</w:t>
      </w:r>
      <w:r>
        <w:t>.4</w:t>
      </w:r>
      <w:r>
        <w:rPr>
          <w:rFonts w:hint="eastAsia"/>
          <w:lang w:eastAsia="zh-CN"/>
        </w:rPr>
        <w:t>13 [</w:t>
      </w:r>
      <w:r w:rsidR="001356A4">
        <w:rPr>
          <w:rFonts w:hint="eastAsia"/>
          <w:lang w:eastAsia="zh-CN"/>
        </w:rPr>
        <w:t>6</w:t>
      </w:r>
      <w:r>
        <w:rPr>
          <w:rFonts w:hint="eastAsia"/>
          <w:lang w:eastAsia="zh-CN"/>
        </w:rPr>
        <w:t>]</w:t>
      </w:r>
      <w:r w:rsidRPr="00C315BC">
        <w:t>.</w:t>
      </w:r>
    </w:p>
    <w:p w14:paraId="40E9798B" w14:textId="77777777" w:rsidR="00030C5E" w:rsidRPr="009E598D" w:rsidRDefault="00030C5E" w:rsidP="00030C5E">
      <w:r w:rsidRPr="009E598D">
        <w:t>The following paragraphs are of interest for this purpose:</w:t>
      </w:r>
    </w:p>
    <w:p w14:paraId="2476821C" w14:textId="77777777" w:rsidR="007A0367" w:rsidRDefault="007A0367" w:rsidP="007A0367">
      <w:pPr>
        <w:pStyle w:val="B1"/>
      </w:pPr>
      <w:r>
        <w:t>-</w:t>
      </w:r>
      <w:r>
        <w:tab/>
        <w:t>RRC CONNECTION REQUEST</w:t>
      </w:r>
    </w:p>
    <w:p w14:paraId="1263716A" w14:textId="77777777" w:rsidR="007A0367" w:rsidRDefault="007A0367" w:rsidP="007A0367">
      <w:pPr>
        <w:pStyle w:val="B1"/>
      </w:pPr>
      <w:r>
        <w:t>-</w:t>
      </w:r>
      <w:r>
        <w:tab/>
        <w:t>RRC CONNECTION SETUP COMPLETE</w:t>
      </w:r>
    </w:p>
    <w:p w14:paraId="5EC89179" w14:textId="77777777" w:rsidR="007A0367" w:rsidRDefault="007A0367" w:rsidP="007A0367">
      <w:pPr>
        <w:pStyle w:val="B1"/>
      </w:pPr>
      <w:r>
        <w:t>-</w:t>
      </w:r>
      <w:r>
        <w:tab/>
        <w:t>RRC CONNECTION REJECT</w:t>
      </w:r>
    </w:p>
    <w:p w14:paraId="15654DBD" w14:textId="77777777" w:rsidR="00030C5E" w:rsidRPr="009E598D" w:rsidRDefault="00030C5E" w:rsidP="00030C5E">
      <w:pPr>
        <w:rPr>
          <w:lang w:eastAsia="zh-CN"/>
        </w:rPr>
      </w:pPr>
      <w:r w:rsidRPr="009E598D">
        <w:t>These paragraphs show in pa</w:t>
      </w:r>
      <w:r>
        <w:t>rticular the following diagrams</w:t>
      </w:r>
      <w:r>
        <w:rPr>
          <w:rFonts w:hint="eastAsia"/>
          <w:lang w:eastAsia="zh-CN"/>
        </w:rPr>
        <w:t>.</w:t>
      </w:r>
    </w:p>
    <w:p w14:paraId="6A6411CA" w14:textId="62268743" w:rsidR="00030C5E" w:rsidRPr="00383C40" w:rsidRDefault="003233D1" w:rsidP="00BC4B20">
      <w:pPr>
        <w:pStyle w:val="TH"/>
        <w:rPr>
          <w:kern w:val="2"/>
          <w:lang w:val="en-US" w:eastAsia="zh-CN"/>
        </w:rPr>
      </w:pPr>
      <w:bookmarkStart w:id="39" w:name="_MON_1338625622"/>
      <w:bookmarkStart w:id="40" w:name="_MON_1338625643"/>
      <w:bookmarkStart w:id="41" w:name="_MON_1338625648"/>
      <w:bookmarkStart w:id="42" w:name="_MON_1338625702"/>
      <w:bookmarkStart w:id="43" w:name="_MON_1338625729"/>
      <w:bookmarkStart w:id="44" w:name="_MON_1338625744"/>
      <w:bookmarkStart w:id="45" w:name="_MON_1338625764"/>
      <w:bookmarkStart w:id="46" w:name="_MON_1338625787"/>
      <w:bookmarkStart w:id="47" w:name="_MON_1338625941"/>
      <w:bookmarkStart w:id="48" w:name="_MON_1338643984"/>
      <w:bookmarkStart w:id="49" w:name="_MON_1338644525"/>
      <w:bookmarkEnd w:id="39"/>
      <w:bookmarkEnd w:id="40"/>
      <w:bookmarkEnd w:id="41"/>
      <w:bookmarkEnd w:id="42"/>
      <w:bookmarkEnd w:id="43"/>
      <w:bookmarkEnd w:id="44"/>
      <w:bookmarkEnd w:id="45"/>
      <w:bookmarkEnd w:id="46"/>
      <w:bookmarkEnd w:id="47"/>
      <w:bookmarkEnd w:id="48"/>
      <w:bookmarkEnd w:id="49"/>
      <w:r>
        <w:rPr>
          <w:noProof/>
          <w:kern w:val="2"/>
          <w:lang w:val="en-US" w:eastAsia="zh-CN"/>
        </w:rPr>
        <w:drawing>
          <wp:inline distT="0" distB="0" distL="0" distR="0" wp14:anchorId="64913B9C" wp14:editId="153660A6">
            <wp:extent cx="3543300" cy="161925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3300" cy="1619250"/>
                    </a:xfrm>
                    <a:prstGeom prst="rect">
                      <a:avLst/>
                    </a:prstGeom>
                    <a:noFill/>
                    <a:ln>
                      <a:noFill/>
                    </a:ln>
                  </pic:spPr>
                </pic:pic>
              </a:graphicData>
            </a:graphic>
          </wp:inline>
        </w:drawing>
      </w:r>
    </w:p>
    <w:p w14:paraId="1C0B7330" w14:textId="77777777" w:rsidR="00030C5E" w:rsidRPr="00383C40" w:rsidRDefault="00030C5E" w:rsidP="00BC4B20">
      <w:pPr>
        <w:pStyle w:val="TF"/>
        <w:rPr>
          <w:kern w:val="2"/>
          <w:lang w:val="en-US" w:eastAsia="zh-CN"/>
        </w:rPr>
      </w:pPr>
      <w:r w:rsidRPr="00383C40">
        <w:rPr>
          <w:kern w:val="2"/>
          <w:lang w:val="en-US" w:eastAsia="zh-CN"/>
        </w:rPr>
        <w:t>Figure</w:t>
      </w:r>
      <w:r w:rsidRPr="00383C40">
        <w:rPr>
          <w:rFonts w:hint="eastAsia"/>
          <w:kern w:val="2"/>
          <w:lang w:val="en-US" w:eastAsia="zh-CN"/>
        </w:rPr>
        <w:t xml:space="preserve"> 3 </w:t>
      </w:r>
      <w:r w:rsidRPr="00383C40">
        <w:rPr>
          <w:kern w:val="2"/>
          <w:lang w:val="en-US" w:eastAsia="zh-CN"/>
        </w:rPr>
        <w:t>RRC connection establishment, successful</w:t>
      </w:r>
    </w:p>
    <w:p w14:paraId="7E4EB520" w14:textId="51296012" w:rsidR="00030C5E" w:rsidRPr="00383C40" w:rsidRDefault="003233D1" w:rsidP="00BC4B20">
      <w:pPr>
        <w:pStyle w:val="TH"/>
        <w:rPr>
          <w:kern w:val="2"/>
          <w:lang w:val="en-US" w:eastAsia="zh-CN"/>
        </w:rPr>
      </w:pPr>
      <w:bookmarkStart w:id="50" w:name="_MON_1338625888"/>
      <w:bookmarkStart w:id="51" w:name="_MON_1338625909"/>
      <w:bookmarkStart w:id="52" w:name="_MON_1338644304"/>
      <w:bookmarkStart w:id="53" w:name="_MON_1338644526"/>
      <w:bookmarkEnd w:id="50"/>
      <w:bookmarkEnd w:id="51"/>
      <w:bookmarkEnd w:id="52"/>
      <w:bookmarkEnd w:id="53"/>
      <w:r>
        <w:rPr>
          <w:noProof/>
          <w:kern w:val="2"/>
          <w:lang w:val="en-US" w:eastAsia="zh-CN"/>
        </w:rPr>
        <w:drawing>
          <wp:inline distT="0" distB="0" distL="0" distR="0" wp14:anchorId="32A8B02E" wp14:editId="3C5983FD">
            <wp:extent cx="3543300" cy="1619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3300" cy="1619250"/>
                    </a:xfrm>
                    <a:prstGeom prst="rect">
                      <a:avLst/>
                    </a:prstGeom>
                    <a:noFill/>
                    <a:ln>
                      <a:noFill/>
                    </a:ln>
                  </pic:spPr>
                </pic:pic>
              </a:graphicData>
            </a:graphic>
          </wp:inline>
        </w:drawing>
      </w:r>
    </w:p>
    <w:p w14:paraId="2C8791C6" w14:textId="77777777" w:rsidR="00030C5E" w:rsidRPr="00383C40" w:rsidRDefault="00030C5E" w:rsidP="00BC4B20">
      <w:pPr>
        <w:pStyle w:val="TF"/>
        <w:rPr>
          <w:kern w:val="2"/>
          <w:lang w:val="en-US" w:eastAsia="zh-CN"/>
        </w:rPr>
      </w:pPr>
      <w:r w:rsidRPr="00383C40">
        <w:rPr>
          <w:kern w:val="2"/>
          <w:lang w:val="en-US" w:eastAsia="zh-CN"/>
        </w:rPr>
        <w:t>Figure</w:t>
      </w:r>
      <w:r w:rsidRPr="00383C40">
        <w:rPr>
          <w:rFonts w:hint="eastAsia"/>
          <w:kern w:val="2"/>
          <w:lang w:val="en-US" w:eastAsia="zh-CN"/>
        </w:rPr>
        <w:t xml:space="preserve"> 4 </w:t>
      </w:r>
      <w:r w:rsidRPr="00383C40">
        <w:rPr>
          <w:kern w:val="2"/>
          <w:lang w:val="en-US" w:eastAsia="zh-CN"/>
        </w:rPr>
        <w:t>RRC connection establishment, network reject</w:t>
      </w:r>
    </w:p>
    <w:p w14:paraId="67F02A3A" w14:textId="77777777" w:rsidR="00030C5E" w:rsidRPr="00474E62" w:rsidRDefault="00030C5E" w:rsidP="00197C33">
      <w:pPr>
        <w:pStyle w:val="Heading4"/>
        <w:rPr>
          <w:lang w:eastAsia="zh-CN"/>
        </w:rPr>
      </w:pPr>
      <w:bookmarkStart w:id="54" w:name="_Toc212033426"/>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2.2</w:t>
        </w:r>
      </w:smartTag>
      <w:r>
        <w:rPr>
          <w:rFonts w:hint="eastAsia"/>
          <w:lang w:eastAsia="zh-CN"/>
        </w:rPr>
        <w:t>.2</w:t>
      </w:r>
      <w:r w:rsidRPr="00474E62">
        <w:rPr>
          <w:rFonts w:hint="eastAsia"/>
          <w:lang w:eastAsia="zh-CN"/>
        </w:rPr>
        <w:tab/>
      </w:r>
      <w:r w:rsidRPr="00474E62">
        <w:rPr>
          <w:lang w:eastAsia="zh-CN"/>
        </w:rPr>
        <w:t>RRC connection establishments</w:t>
      </w:r>
      <w:bookmarkEnd w:id="54"/>
    </w:p>
    <w:p w14:paraId="0390CFFC" w14:textId="77777777" w:rsidR="00030C5E" w:rsidRPr="009E598D" w:rsidRDefault="00030C5E" w:rsidP="00030C5E">
      <w:r w:rsidRPr="009E598D">
        <w:t>The three measurement</w:t>
      </w:r>
      <w:r>
        <w:t xml:space="preserve"> types defined in the clause </w:t>
      </w:r>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rsidRPr="009E598D">
          <w:t>.</w:t>
        </w:r>
        <w:r>
          <w:rPr>
            <w:rFonts w:hint="eastAsia"/>
            <w:lang w:eastAsia="zh-CN"/>
          </w:rPr>
          <w:t>2</w:t>
        </w:r>
      </w:smartTag>
      <w:r>
        <w:rPr>
          <w:rFonts w:hint="eastAsia"/>
          <w:lang w:eastAsia="zh-CN"/>
        </w:rPr>
        <w:t xml:space="preserve">.2 for HeNB </w:t>
      </w:r>
      <w:r w:rsidRPr="009E598D">
        <w:t xml:space="preserve"> are subject to the "2 out of 3 approach".</w:t>
      </w:r>
    </w:p>
    <w:p w14:paraId="6587B303" w14:textId="77777777" w:rsidR="00030C5E" w:rsidRPr="009E598D" w:rsidRDefault="00030C5E" w:rsidP="00030C5E">
      <w:pPr>
        <w:pStyle w:val="Heading5"/>
      </w:pPr>
      <w:bookmarkStart w:id="55" w:name="_Toc212033427"/>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w:t>
          </w:r>
        </w:smartTag>
      </w:smartTag>
      <w:r>
        <w:rPr>
          <w:rFonts w:hint="eastAsia"/>
          <w:lang w:eastAsia="zh-CN"/>
        </w:rPr>
        <w:t>.2</w:t>
      </w:r>
      <w:r w:rsidRPr="009E598D">
        <w:t>.</w:t>
      </w:r>
      <w:r>
        <w:t>1</w:t>
      </w:r>
      <w:r>
        <w:rPr>
          <w:rFonts w:hint="eastAsia"/>
          <w:lang w:eastAsia="zh-CN"/>
        </w:rPr>
        <w:tab/>
      </w:r>
      <w:r w:rsidRPr="00474E62">
        <w:rPr>
          <w:rFonts w:cs="Arial"/>
          <w:szCs w:val="24"/>
          <w:lang w:eastAsia="zh-CN"/>
        </w:rPr>
        <w:t>Attempted</w:t>
      </w:r>
      <w:r w:rsidRPr="009E598D">
        <w:t xml:space="preserve"> RRC connection establishments</w:t>
      </w:r>
      <w:bookmarkEnd w:id="55"/>
    </w:p>
    <w:p w14:paraId="5FB452A8" w14:textId="77777777" w:rsidR="007A0367" w:rsidRDefault="007A0367" w:rsidP="007A0367">
      <w:pPr>
        <w:pStyle w:val="B1"/>
      </w:pPr>
      <w:r>
        <w:t>a)</w:t>
      </w:r>
      <w:r>
        <w:tab/>
        <w:t>This measurement provides the number of RRC connection establishment attempts for each establishment cause.</w:t>
      </w:r>
    </w:p>
    <w:p w14:paraId="1342672F" w14:textId="77777777" w:rsidR="007A0367" w:rsidRDefault="007A0367" w:rsidP="007A0367">
      <w:pPr>
        <w:pStyle w:val="B1"/>
      </w:pPr>
      <w:r>
        <w:t>b)</w:t>
      </w:r>
      <w:r>
        <w:tab/>
        <w:t>CC</w:t>
      </w:r>
    </w:p>
    <w:p w14:paraId="3047A210" w14:textId="77777777" w:rsidR="007A0367" w:rsidRDefault="007A0367" w:rsidP="007A0367">
      <w:pPr>
        <w:pStyle w:val="B1"/>
      </w:pPr>
      <w:r>
        <w:lastRenderedPageBreak/>
        <w:t>c)</w:t>
      </w:r>
      <w:r>
        <w:tab/>
        <w:t>Receipt of an RRC CONNECTION REQUEST message by the HeNB from the UE. Each RRC Connection Request message received is added to the relevant per cause measurement. The possible causes are included in TS 36.331 [7]. The sum of all supported per cause measurements shall equal the total number of RRC Connection Establishment attempts. In case only a subset of per cause measurements is supported, a sum subcounter will be provided first.</w:t>
      </w:r>
    </w:p>
    <w:p w14:paraId="5C9FA4CE" w14:textId="77777777" w:rsidR="007A0367" w:rsidRDefault="007A0367" w:rsidP="007A0367">
      <w:pPr>
        <w:pStyle w:val="B1"/>
      </w:pPr>
      <w:r>
        <w:t>d)</w:t>
      </w:r>
      <w:r>
        <w:tab/>
        <w:t>Each measurement is an integer value. The number of measurements is equal to the number of causes plus a possible sum value identified by the .sum suffix.</w:t>
      </w:r>
    </w:p>
    <w:p w14:paraId="6983F78A" w14:textId="77777777" w:rsidR="007A0367" w:rsidRDefault="007A0367" w:rsidP="007A0367">
      <w:pPr>
        <w:pStyle w:val="B1"/>
      </w:pPr>
      <w:r>
        <w:t>e)</w:t>
      </w:r>
      <w:r>
        <w:tab/>
        <w:t>The measurement name has the form RRC.AttConnEstab.Cause</w:t>
      </w:r>
    </w:p>
    <w:p w14:paraId="028F9789" w14:textId="77777777" w:rsidR="007A0367" w:rsidRDefault="007A0367" w:rsidP="007A0367">
      <w:pPr>
        <w:pStyle w:val="B1"/>
      </w:pPr>
      <w:r>
        <w:t>where Cause identifies the Establishment Cause.</w:t>
      </w:r>
    </w:p>
    <w:p w14:paraId="10C4BBDA" w14:textId="77777777" w:rsidR="007A0367" w:rsidRDefault="007A0367" w:rsidP="007A0367">
      <w:pPr>
        <w:pStyle w:val="B1"/>
      </w:pPr>
      <w:r>
        <w:t>f)</w:t>
      </w:r>
      <w:r>
        <w:tab/>
        <w:t>HeNB</w:t>
      </w:r>
    </w:p>
    <w:p w14:paraId="25914059" w14:textId="77777777" w:rsidR="007A0367" w:rsidRDefault="007A0367" w:rsidP="007A0367">
      <w:pPr>
        <w:pStyle w:val="B1"/>
      </w:pPr>
      <w:r>
        <w:t>g)</w:t>
      </w:r>
      <w:r>
        <w:tab/>
        <w:t>Valid for packet switched traffic</w:t>
      </w:r>
    </w:p>
    <w:p w14:paraId="4C64DA52" w14:textId="77777777" w:rsidR="007A0367" w:rsidRDefault="007A0367" w:rsidP="007A0367">
      <w:pPr>
        <w:pStyle w:val="B1"/>
      </w:pPr>
      <w:r>
        <w:t>h)</w:t>
      </w:r>
      <w:r>
        <w:tab/>
        <w:t>EPS</w:t>
      </w:r>
    </w:p>
    <w:p w14:paraId="498C3AF4" w14:textId="77777777" w:rsidR="00030C5E" w:rsidRPr="009E598D" w:rsidRDefault="00030C5E" w:rsidP="00030C5E">
      <w:pPr>
        <w:pStyle w:val="Heading5"/>
      </w:pPr>
      <w:bookmarkStart w:id="56" w:name="_Toc212033428"/>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w:t>
          </w:r>
        </w:smartTag>
      </w:smartTag>
      <w:r>
        <w:rPr>
          <w:rFonts w:hint="eastAsia"/>
          <w:lang w:eastAsia="zh-CN"/>
        </w:rPr>
        <w:t>.2</w:t>
      </w:r>
      <w:r>
        <w:t>.</w:t>
      </w:r>
      <w:r>
        <w:rPr>
          <w:rFonts w:hint="eastAsia"/>
          <w:lang w:eastAsia="zh-CN"/>
        </w:rPr>
        <w:t>2</w:t>
      </w:r>
      <w:r>
        <w:rPr>
          <w:rFonts w:hint="eastAsia"/>
          <w:lang w:eastAsia="zh-CN"/>
        </w:rPr>
        <w:tab/>
      </w:r>
      <w:r w:rsidRPr="00474E62">
        <w:rPr>
          <w:rFonts w:cs="Arial"/>
          <w:szCs w:val="24"/>
          <w:lang w:eastAsia="zh-CN"/>
        </w:rPr>
        <w:t>Successful</w:t>
      </w:r>
      <w:r w:rsidRPr="009E598D">
        <w:t xml:space="preserve"> RRC connection establishments</w:t>
      </w:r>
      <w:bookmarkEnd w:id="56"/>
    </w:p>
    <w:p w14:paraId="2944DBE8" w14:textId="77777777" w:rsidR="007A0367" w:rsidRDefault="007A0367" w:rsidP="007A0367">
      <w:pPr>
        <w:pStyle w:val="B1"/>
      </w:pPr>
      <w:r>
        <w:t>a)</w:t>
      </w:r>
      <w:r>
        <w:tab/>
        <w:t>This measurement provides the number of successful RRC establishments for each establishment cause.</w:t>
      </w:r>
    </w:p>
    <w:p w14:paraId="2C23EBDF" w14:textId="77777777" w:rsidR="007A0367" w:rsidRDefault="007A0367" w:rsidP="007A0367">
      <w:pPr>
        <w:pStyle w:val="B1"/>
      </w:pPr>
      <w:r>
        <w:t>b)</w:t>
      </w:r>
      <w:r>
        <w:tab/>
        <w:t>CC</w:t>
      </w:r>
    </w:p>
    <w:p w14:paraId="03030AEB" w14:textId="77777777" w:rsidR="007A0367" w:rsidRDefault="007A0367" w:rsidP="007A0367">
      <w:pPr>
        <w:pStyle w:val="B1"/>
      </w:pPr>
      <w:r>
        <w:t>c)</w:t>
      </w:r>
      <w:r>
        <w:tab/>
        <w:t>Receipt by the HeNB of a RRC CONNECTION SETUP COMPLETE message following a RRC establishment attempt. Each RRC Connection Setup Complete message received is added to the relevant per cause measurement. The possible causes are included in TS 36.331 [7]. The sum of all supported per cause measurements shall equal the total number of RRC Connection Establishments. In case only a subset of per cause measurements is supported, a sum subcounter will be provided first.</w:t>
      </w:r>
    </w:p>
    <w:p w14:paraId="27FF8A90" w14:textId="77777777" w:rsidR="007A0367" w:rsidRDefault="007A0367" w:rsidP="007A0367">
      <w:pPr>
        <w:pStyle w:val="B1"/>
      </w:pPr>
      <w:r>
        <w:t>d)</w:t>
      </w:r>
      <w:r>
        <w:tab/>
        <w:t>Each measurement is an integer value. The number of measurements is equal to the number of causes plus a possible sum value identified by the .sum suffix.</w:t>
      </w:r>
    </w:p>
    <w:p w14:paraId="784D1CA8" w14:textId="77777777" w:rsidR="007A0367" w:rsidRDefault="007A0367" w:rsidP="007A0367">
      <w:pPr>
        <w:pStyle w:val="B1"/>
      </w:pPr>
      <w:r>
        <w:t>e)</w:t>
      </w:r>
      <w:r>
        <w:tab/>
        <w:t>The measurement name has the form RRC.SuccConnEstab.Cause</w:t>
      </w:r>
    </w:p>
    <w:p w14:paraId="6632C310" w14:textId="77777777" w:rsidR="007A0367" w:rsidRDefault="007A0367" w:rsidP="007A0367">
      <w:pPr>
        <w:pStyle w:val="B1"/>
      </w:pPr>
      <w:r>
        <w:t>where Cause identifies the Establishment Cause.</w:t>
      </w:r>
    </w:p>
    <w:p w14:paraId="6ADB53CF" w14:textId="77777777" w:rsidR="007A0367" w:rsidRDefault="007A0367" w:rsidP="007A0367">
      <w:pPr>
        <w:pStyle w:val="B1"/>
      </w:pPr>
      <w:r>
        <w:t>f)</w:t>
      </w:r>
      <w:r>
        <w:tab/>
        <w:t>HeNB</w:t>
      </w:r>
    </w:p>
    <w:p w14:paraId="3E56CB00" w14:textId="77777777" w:rsidR="007A0367" w:rsidRDefault="007A0367" w:rsidP="007A0367">
      <w:pPr>
        <w:pStyle w:val="B1"/>
      </w:pPr>
      <w:r>
        <w:t>g)</w:t>
      </w:r>
      <w:r>
        <w:tab/>
        <w:t>Valid for packet switched traffic</w:t>
      </w:r>
    </w:p>
    <w:p w14:paraId="52CA3980" w14:textId="77777777" w:rsidR="007A0367" w:rsidRDefault="007A0367" w:rsidP="007A0367">
      <w:pPr>
        <w:pStyle w:val="B1"/>
      </w:pPr>
      <w:r>
        <w:t>h)</w:t>
      </w:r>
      <w:r>
        <w:tab/>
        <w:t>EPS</w:t>
      </w:r>
    </w:p>
    <w:p w14:paraId="5E2452F8" w14:textId="77777777" w:rsidR="00030C5E" w:rsidRPr="009E598D" w:rsidRDefault="00030C5E" w:rsidP="00197C33">
      <w:pPr>
        <w:pStyle w:val="Heading5"/>
      </w:pPr>
      <w:bookmarkStart w:id="57" w:name="_Toc212033429"/>
      <w:smartTag w:uri="urn:schemas-microsoft-com:office:smarttags" w:element="chsdate">
        <w:smartTagPr>
          <w:attr w:name="Year" w:val="1899"/>
          <w:attr w:name="Month" w:val="12"/>
          <w:attr w:name="Day" w:val="30"/>
          <w:attr w:name="IsLunarDate" w:val="False"/>
          <w:attr w:name="IsROCDate" w:val="False"/>
        </w:smartTagPr>
        <w:r w:rsidRPr="009E598D">
          <w:t>4.</w:t>
        </w:r>
        <w:r>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w:t>
          </w:r>
        </w:smartTag>
      </w:smartTag>
      <w:r>
        <w:rPr>
          <w:rFonts w:hint="eastAsia"/>
          <w:lang w:eastAsia="zh-CN"/>
        </w:rPr>
        <w:t>.2</w:t>
      </w:r>
      <w:r>
        <w:t>.</w:t>
      </w:r>
      <w:r>
        <w:rPr>
          <w:rFonts w:hint="eastAsia"/>
          <w:lang w:eastAsia="zh-CN"/>
        </w:rPr>
        <w:t>3</w:t>
      </w:r>
      <w:r>
        <w:rPr>
          <w:rFonts w:hint="eastAsia"/>
          <w:lang w:eastAsia="zh-CN"/>
        </w:rPr>
        <w:tab/>
      </w:r>
      <w:r w:rsidRPr="009E598D">
        <w:t xml:space="preserve">Failed </w:t>
      </w:r>
      <w:r w:rsidRPr="00474E62">
        <w:rPr>
          <w:rFonts w:cs="Arial"/>
          <w:szCs w:val="24"/>
          <w:lang w:eastAsia="zh-CN"/>
        </w:rPr>
        <w:t>RRC</w:t>
      </w:r>
      <w:r w:rsidRPr="009E598D">
        <w:t xml:space="preserve"> connection establishments</w:t>
      </w:r>
      <w:bookmarkEnd w:id="57"/>
    </w:p>
    <w:p w14:paraId="70CCB896" w14:textId="77777777" w:rsidR="007A0367" w:rsidRDefault="007A0367" w:rsidP="007A0367">
      <w:pPr>
        <w:pStyle w:val="B1"/>
      </w:pPr>
      <w:r>
        <w:t>a)</w:t>
      </w:r>
      <w:r>
        <w:tab/>
        <w:t>This measurement provides the number of RRC establishment failures for each rejection cause.</w:t>
      </w:r>
    </w:p>
    <w:p w14:paraId="35E3DD9F" w14:textId="77777777" w:rsidR="007A0367" w:rsidRDefault="007A0367" w:rsidP="007A0367">
      <w:pPr>
        <w:pStyle w:val="B1"/>
      </w:pPr>
      <w:r>
        <w:t>b)</w:t>
      </w:r>
      <w:r>
        <w:tab/>
        <w:t>CC</w:t>
      </w:r>
    </w:p>
    <w:p w14:paraId="75183198" w14:textId="77777777" w:rsidR="007A0367" w:rsidRDefault="007A0367" w:rsidP="007A0367">
      <w:pPr>
        <w:pStyle w:val="B1"/>
      </w:pPr>
      <w:r>
        <w:t>c)</w:t>
      </w:r>
      <w:r>
        <w:tab/>
        <w:t>Transmission of an RRC CONNECTION REJECT message by the HeNB to the UE or an expected RRC Connection Setup Complete message not received by the HeNB. Each failed RRC connection establishment is added to the relevant per establishment cause measurement. The possible causes are included in TS 36.331 [7].</w:t>
      </w:r>
    </w:p>
    <w:p w14:paraId="7199FBFB" w14:textId="77777777" w:rsidR="007A0367" w:rsidRDefault="007A0367" w:rsidP="007A0367">
      <w:pPr>
        <w:pStyle w:val="B1"/>
      </w:pPr>
      <w:r>
        <w:t>The sum of all supported per cause measurements shall equal the total number of RRC connection establishment failures. In case only a subset of per cause measurements is supported, a sum subcounter will be provided first.</w:t>
      </w:r>
    </w:p>
    <w:p w14:paraId="5FAFCCA0" w14:textId="77777777" w:rsidR="007A0367" w:rsidRDefault="007A0367" w:rsidP="007A0367">
      <w:pPr>
        <w:pStyle w:val="B1"/>
      </w:pPr>
      <w:r>
        <w:t>d)</w:t>
      </w:r>
      <w:r>
        <w:tab/>
        <w:t>Each measurement is an integer value. The number of measurements is equal to the number of causes plus a possible sum value identified by the .sum suffix.</w:t>
      </w:r>
    </w:p>
    <w:p w14:paraId="10F18117" w14:textId="77777777" w:rsidR="007A0367" w:rsidRDefault="007A0367" w:rsidP="007A0367">
      <w:pPr>
        <w:pStyle w:val="B1"/>
      </w:pPr>
      <w:r>
        <w:t>e)</w:t>
      </w:r>
      <w:r>
        <w:tab/>
        <w:t>The measurement name has the form RRC. FailConnEstab.Cause</w:t>
      </w:r>
    </w:p>
    <w:p w14:paraId="3051E0CF" w14:textId="77777777" w:rsidR="007A0367" w:rsidRDefault="007A0367" w:rsidP="007A0367">
      <w:pPr>
        <w:pStyle w:val="B1"/>
      </w:pPr>
      <w:r>
        <w:t>where Cause identifies the Rejection Cause.</w:t>
      </w:r>
    </w:p>
    <w:p w14:paraId="7CF294A2" w14:textId="77777777" w:rsidR="007A0367" w:rsidRDefault="007A0367" w:rsidP="007A0367">
      <w:pPr>
        <w:pStyle w:val="B1"/>
      </w:pPr>
      <w:r>
        <w:t>f)</w:t>
      </w:r>
      <w:r>
        <w:tab/>
        <w:t>HeNB</w:t>
      </w:r>
    </w:p>
    <w:p w14:paraId="1CF7F42E" w14:textId="77777777" w:rsidR="007A0367" w:rsidRDefault="007A0367" w:rsidP="007A0367">
      <w:pPr>
        <w:pStyle w:val="B1"/>
      </w:pPr>
      <w:r>
        <w:lastRenderedPageBreak/>
        <w:t>g)</w:t>
      </w:r>
      <w:r>
        <w:tab/>
        <w:t>Valid for packet switched traffic</w:t>
      </w:r>
    </w:p>
    <w:p w14:paraId="37F8C80C" w14:textId="77777777" w:rsidR="007A0367" w:rsidRDefault="007A0367" w:rsidP="007A0367">
      <w:pPr>
        <w:pStyle w:val="B1"/>
      </w:pPr>
      <w:r>
        <w:t>h)</w:t>
      </w:r>
      <w:r>
        <w:tab/>
        <w:t>EPS</w:t>
      </w:r>
    </w:p>
    <w:p w14:paraId="58D8CB70" w14:textId="77777777" w:rsidR="00BE7617" w:rsidRDefault="00BE7617" w:rsidP="00197C33">
      <w:pPr>
        <w:pStyle w:val="Heading3"/>
        <w:rPr>
          <w:lang w:eastAsia="zh-CN"/>
        </w:rPr>
      </w:pPr>
      <w:bookmarkStart w:id="58" w:name="_Toc212033430"/>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2.3</w:t>
        </w:r>
        <w:r w:rsidRPr="0022214E">
          <w:rPr>
            <w:lang w:eastAsia="zh-CN"/>
          </w:rPr>
          <w:tab/>
        </w:r>
      </w:smartTag>
      <w:r w:rsidRPr="0022214E">
        <w:rPr>
          <w:lang w:eastAsia="zh-CN"/>
        </w:rPr>
        <w:t xml:space="preserve">Measurements </w:t>
      </w:r>
      <w:r w:rsidRPr="0022214E">
        <w:rPr>
          <w:rFonts w:hint="eastAsia"/>
          <w:lang w:eastAsia="zh-CN"/>
        </w:rPr>
        <w:t>related to</w:t>
      </w:r>
      <w:r>
        <w:rPr>
          <w:rFonts w:hint="eastAsia"/>
          <w:lang w:eastAsia="zh-CN"/>
        </w:rPr>
        <w:t xml:space="preserve"> E-RAB</w:t>
      </w:r>
      <w:bookmarkEnd w:id="58"/>
    </w:p>
    <w:p w14:paraId="10017E4D" w14:textId="77777777" w:rsidR="00BE7617" w:rsidRPr="00BE7F10" w:rsidRDefault="00BE7617" w:rsidP="00197C33">
      <w:pPr>
        <w:pStyle w:val="Heading4"/>
        <w:rPr>
          <w:lang w:eastAsia="zh-CN"/>
        </w:rPr>
      </w:pPr>
      <w:bookmarkStart w:id="59" w:name="_Toc21203343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4.2.3</w:t>
        </w:r>
      </w:smartTag>
      <w:r w:rsidR="00197C33">
        <w:rPr>
          <w:rFonts w:hint="eastAsia"/>
          <w:lang w:eastAsia="zh-CN"/>
        </w:rPr>
        <w:t>.1</w:t>
      </w:r>
      <w:r w:rsidR="00197C33">
        <w:rPr>
          <w:rFonts w:hint="eastAsia"/>
          <w:lang w:eastAsia="zh-CN"/>
        </w:rPr>
        <w:tab/>
      </w:r>
      <w:r w:rsidRPr="00BE7F10">
        <w:rPr>
          <w:lang w:eastAsia="zh-CN"/>
        </w:rPr>
        <w:t>Overview</w:t>
      </w:r>
      <w:bookmarkEnd w:id="59"/>
    </w:p>
    <w:p w14:paraId="2457180E" w14:textId="77777777" w:rsidR="00BE7617" w:rsidRPr="00C315BC" w:rsidRDefault="00BE7617" w:rsidP="00BE7617">
      <w:r w:rsidRPr="00C315BC">
        <w:t xml:space="preserve">Performance Measurement definitions in this subclause are based on 3PGG </w:t>
      </w:r>
      <w:r w:rsidRPr="00C315BC">
        <w:rPr>
          <w:lang w:eastAsia="zh-CN"/>
        </w:rPr>
        <w:t xml:space="preserve">TS </w:t>
      </w:r>
      <w:r>
        <w:rPr>
          <w:rFonts w:hint="eastAsia"/>
          <w:lang w:eastAsia="zh-CN"/>
        </w:rPr>
        <w:t>36</w:t>
      </w:r>
      <w:r>
        <w:t>.4</w:t>
      </w:r>
      <w:r>
        <w:rPr>
          <w:rFonts w:hint="eastAsia"/>
          <w:lang w:eastAsia="zh-CN"/>
        </w:rPr>
        <w:t>13 [</w:t>
      </w:r>
      <w:r w:rsidR="001356A4">
        <w:rPr>
          <w:rFonts w:hint="eastAsia"/>
          <w:lang w:eastAsia="zh-CN"/>
        </w:rPr>
        <w:t>6</w:t>
      </w:r>
      <w:r>
        <w:rPr>
          <w:rFonts w:hint="eastAsia"/>
          <w:lang w:eastAsia="zh-CN"/>
        </w:rPr>
        <w:t>]</w:t>
      </w:r>
      <w:r w:rsidRPr="00C315BC">
        <w:t>.</w:t>
      </w:r>
    </w:p>
    <w:p w14:paraId="3C42A0E3" w14:textId="77777777" w:rsidR="00BE7617" w:rsidRPr="009E598D" w:rsidRDefault="00BE7617" w:rsidP="00BE7617">
      <w:r w:rsidRPr="009E598D">
        <w:t>The following paragraphs are of interest for this purpose:</w:t>
      </w:r>
    </w:p>
    <w:p w14:paraId="1E53C62C" w14:textId="77777777" w:rsidR="007A0367" w:rsidRDefault="007A0367" w:rsidP="007A0367">
      <w:pPr>
        <w:pStyle w:val="B1"/>
      </w:pPr>
      <w:r>
        <w:t>-</w:t>
      </w:r>
      <w:r>
        <w:tab/>
        <w:t>INITIAL CONTEXT SETUP REQUEST</w:t>
      </w:r>
    </w:p>
    <w:p w14:paraId="32D522EB" w14:textId="77777777" w:rsidR="007A0367" w:rsidRDefault="007A0367" w:rsidP="007A0367">
      <w:pPr>
        <w:pStyle w:val="B1"/>
      </w:pPr>
      <w:r>
        <w:t>-</w:t>
      </w:r>
      <w:r>
        <w:tab/>
        <w:t>INITIAL CONTEXT SETUP RESPONSE</w:t>
      </w:r>
    </w:p>
    <w:p w14:paraId="3CBFA81B" w14:textId="77777777" w:rsidR="007A0367" w:rsidRDefault="007A0367" w:rsidP="007A0367">
      <w:pPr>
        <w:pStyle w:val="B1"/>
      </w:pPr>
      <w:r>
        <w:t>-</w:t>
      </w:r>
      <w:r>
        <w:tab/>
        <w:t>INITIAL CONTEXT SETUP FAILURE</w:t>
      </w:r>
    </w:p>
    <w:p w14:paraId="786B71C5" w14:textId="77777777" w:rsidR="007A0367" w:rsidRDefault="007A0367" w:rsidP="007A0367">
      <w:pPr>
        <w:pStyle w:val="B1"/>
      </w:pPr>
      <w:r>
        <w:t>-</w:t>
      </w:r>
      <w:r>
        <w:tab/>
        <w:t>UE CONTEXT RELEASE REQUEST</w:t>
      </w:r>
    </w:p>
    <w:p w14:paraId="785F9316" w14:textId="77777777" w:rsidR="007A0367" w:rsidRDefault="007A0367" w:rsidP="007A0367">
      <w:pPr>
        <w:pStyle w:val="B1"/>
      </w:pPr>
      <w:r>
        <w:t>-</w:t>
      </w:r>
      <w:r>
        <w:tab/>
        <w:t>E-RAB SETUP REQUEST;</w:t>
      </w:r>
    </w:p>
    <w:p w14:paraId="1721E1A5" w14:textId="77777777" w:rsidR="007A0367" w:rsidRDefault="007A0367" w:rsidP="007A0367">
      <w:pPr>
        <w:pStyle w:val="B1"/>
      </w:pPr>
      <w:r>
        <w:t>-</w:t>
      </w:r>
      <w:r>
        <w:tab/>
        <w:t>E-RAB SETUP RESPONSE;</w:t>
      </w:r>
    </w:p>
    <w:p w14:paraId="14BC1877" w14:textId="77777777" w:rsidR="007A0367" w:rsidRDefault="007A0367" w:rsidP="007A0367">
      <w:pPr>
        <w:pStyle w:val="B1"/>
      </w:pPr>
      <w:r>
        <w:t>-</w:t>
      </w:r>
      <w:r>
        <w:tab/>
        <w:t>E-RAB RELEASE INDICATION.</w:t>
      </w:r>
    </w:p>
    <w:p w14:paraId="72F4F2B7" w14:textId="77777777" w:rsidR="00BE7617" w:rsidRPr="009E598D" w:rsidRDefault="00BE7617" w:rsidP="00BE7617">
      <w:pPr>
        <w:rPr>
          <w:lang w:eastAsia="zh-CN"/>
        </w:rPr>
      </w:pPr>
      <w:r w:rsidRPr="009E598D">
        <w:t>These paragraphs show in pa</w:t>
      </w:r>
      <w:r w:rsidR="00B33E44">
        <w:t>rticular the following diagrams</w:t>
      </w:r>
      <w:r w:rsidR="00B33E44">
        <w:rPr>
          <w:rFonts w:hint="eastAsia"/>
          <w:lang w:eastAsia="zh-CN"/>
        </w:rPr>
        <w:t>.</w:t>
      </w:r>
    </w:p>
    <w:p w14:paraId="3A103A83" w14:textId="715F03FD" w:rsidR="00BE7617" w:rsidRPr="00383C40" w:rsidRDefault="003233D1" w:rsidP="00197C33">
      <w:pPr>
        <w:pStyle w:val="TH"/>
        <w:rPr>
          <w:kern w:val="2"/>
          <w:lang w:val="en-US" w:eastAsia="zh-CN"/>
        </w:rPr>
      </w:pPr>
      <w:bookmarkStart w:id="60" w:name="_MON_1265099380"/>
      <w:bookmarkStart w:id="61" w:name="_MON_1338624395"/>
      <w:bookmarkStart w:id="62" w:name="_MON_1338624412"/>
      <w:bookmarkStart w:id="63" w:name="_MON_1338625242"/>
      <w:bookmarkStart w:id="64" w:name="_MON_1338625265"/>
      <w:bookmarkStart w:id="65" w:name="_MON_1338625278"/>
      <w:bookmarkStart w:id="66" w:name="_MON_1338644519"/>
      <w:bookmarkStart w:id="67" w:name="_MON_1341068212"/>
      <w:bookmarkEnd w:id="60"/>
      <w:bookmarkEnd w:id="61"/>
      <w:bookmarkEnd w:id="62"/>
      <w:bookmarkEnd w:id="63"/>
      <w:bookmarkEnd w:id="64"/>
      <w:bookmarkEnd w:id="65"/>
      <w:bookmarkEnd w:id="66"/>
      <w:bookmarkEnd w:id="67"/>
      <w:r>
        <w:rPr>
          <w:noProof/>
          <w:kern w:val="2"/>
          <w:lang w:val="en-US" w:eastAsia="zh-CN"/>
        </w:rPr>
        <w:drawing>
          <wp:inline distT="0" distB="0" distL="0" distR="0" wp14:anchorId="0C7BACC1" wp14:editId="15121291">
            <wp:extent cx="3257550" cy="153352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57550" cy="1533525"/>
                    </a:xfrm>
                    <a:prstGeom prst="rect">
                      <a:avLst/>
                    </a:prstGeom>
                    <a:noFill/>
                    <a:ln>
                      <a:noFill/>
                    </a:ln>
                  </pic:spPr>
                </pic:pic>
              </a:graphicData>
            </a:graphic>
          </wp:inline>
        </w:drawing>
      </w:r>
    </w:p>
    <w:p w14:paraId="1BA179F3" w14:textId="77777777" w:rsidR="00BE7617" w:rsidRPr="00383C40" w:rsidRDefault="00BE7617" w:rsidP="00197C33">
      <w:pPr>
        <w:pStyle w:val="TF"/>
        <w:rPr>
          <w:kern w:val="2"/>
          <w:lang w:val="en-US" w:eastAsia="zh-CN"/>
        </w:rPr>
      </w:pPr>
      <w:r w:rsidRPr="00383C40">
        <w:rPr>
          <w:kern w:val="2"/>
          <w:lang w:val="en-US" w:eastAsia="zh-CN"/>
        </w:rPr>
        <w:t>Figure</w:t>
      </w:r>
      <w:r w:rsidRPr="00383C40">
        <w:rPr>
          <w:rFonts w:hint="eastAsia"/>
          <w:kern w:val="2"/>
          <w:lang w:val="en-US" w:eastAsia="zh-CN"/>
        </w:rPr>
        <w:t xml:space="preserve"> 5</w:t>
      </w:r>
      <w:r w:rsidRPr="00383C40">
        <w:rPr>
          <w:kern w:val="2"/>
          <w:lang w:val="en-US" w:eastAsia="zh-CN"/>
        </w:rPr>
        <w:t xml:space="preserve"> Initial Context Setup procedure. Successful operation</w:t>
      </w:r>
    </w:p>
    <w:p w14:paraId="1CD02843" w14:textId="3B490845" w:rsidR="00BE7617" w:rsidRPr="00383C40" w:rsidRDefault="003233D1" w:rsidP="00197C33">
      <w:pPr>
        <w:pStyle w:val="TH"/>
        <w:rPr>
          <w:kern w:val="2"/>
          <w:lang w:val="en-US" w:eastAsia="zh-CN"/>
        </w:rPr>
      </w:pPr>
      <w:bookmarkStart w:id="68" w:name="_MON_1338625364"/>
      <w:bookmarkStart w:id="69" w:name="_MON_1338644521"/>
      <w:bookmarkStart w:id="70" w:name="_MON_1341068219"/>
      <w:bookmarkEnd w:id="68"/>
      <w:bookmarkEnd w:id="69"/>
      <w:bookmarkEnd w:id="70"/>
      <w:r>
        <w:rPr>
          <w:noProof/>
          <w:kern w:val="2"/>
          <w:lang w:val="en-US" w:eastAsia="zh-CN"/>
        </w:rPr>
        <w:drawing>
          <wp:inline distT="0" distB="0" distL="0" distR="0" wp14:anchorId="7F9F2BFF" wp14:editId="7911CF42">
            <wp:extent cx="3143250" cy="147637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43250" cy="1476375"/>
                    </a:xfrm>
                    <a:prstGeom prst="rect">
                      <a:avLst/>
                    </a:prstGeom>
                    <a:noFill/>
                    <a:ln>
                      <a:noFill/>
                    </a:ln>
                  </pic:spPr>
                </pic:pic>
              </a:graphicData>
            </a:graphic>
          </wp:inline>
        </w:drawing>
      </w:r>
    </w:p>
    <w:p w14:paraId="78A542AA" w14:textId="77777777" w:rsidR="00BE7617" w:rsidRPr="00383C40" w:rsidRDefault="00BE7617" w:rsidP="00197C33">
      <w:pPr>
        <w:pStyle w:val="TF"/>
        <w:rPr>
          <w:kern w:val="2"/>
          <w:lang w:val="en-US" w:eastAsia="zh-CN"/>
        </w:rPr>
      </w:pPr>
      <w:r w:rsidRPr="00383C40">
        <w:rPr>
          <w:kern w:val="2"/>
          <w:lang w:val="en-US" w:eastAsia="zh-CN"/>
        </w:rPr>
        <w:t>Figure</w:t>
      </w:r>
      <w:r w:rsidRPr="00383C40">
        <w:rPr>
          <w:rFonts w:hint="eastAsia"/>
          <w:kern w:val="2"/>
          <w:lang w:val="en-US" w:eastAsia="zh-CN"/>
        </w:rPr>
        <w:t xml:space="preserve"> 6</w:t>
      </w:r>
      <w:r w:rsidRPr="00383C40">
        <w:rPr>
          <w:kern w:val="2"/>
          <w:lang w:val="en-US" w:eastAsia="zh-CN"/>
        </w:rPr>
        <w:t xml:space="preserve"> Initial Context Setup procedure. </w:t>
      </w:r>
      <w:r w:rsidRPr="00383C40">
        <w:rPr>
          <w:rFonts w:hint="eastAsia"/>
          <w:kern w:val="2"/>
          <w:lang w:val="en-US" w:eastAsia="zh-CN"/>
        </w:rPr>
        <w:t>Uns</w:t>
      </w:r>
      <w:r w:rsidRPr="00383C40">
        <w:rPr>
          <w:kern w:val="2"/>
          <w:lang w:val="en-US" w:eastAsia="zh-CN"/>
        </w:rPr>
        <w:t>uccessful operation</w:t>
      </w:r>
    </w:p>
    <w:p w14:paraId="76FB7A07" w14:textId="011C88AE" w:rsidR="00BE7617" w:rsidRPr="00383C40" w:rsidRDefault="003233D1" w:rsidP="00197C33">
      <w:pPr>
        <w:pStyle w:val="TH"/>
        <w:rPr>
          <w:kern w:val="2"/>
          <w:lang w:val="en-US" w:eastAsia="zh-CN"/>
        </w:rPr>
      </w:pPr>
      <w:bookmarkStart w:id="71" w:name="_MON_1338625401"/>
      <w:bookmarkStart w:id="72" w:name="_MON_1338625453"/>
      <w:bookmarkStart w:id="73" w:name="_MON_1338625549"/>
      <w:bookmarkStart w:id="74" w:name="_MON_1338644522"/>
      <w:bookmarkEnd w:id="71"/>
      <w:bookmarkEnd w:id="72"/>
      <w:bookmarkEnd w:id="73"/>
      <w:bookmarkEnd w:id="74"/>
      <w:r>
        <w:rPr>
          <w:noProof/>
          <w:kern w:val="2"/>
          <w:lang w:val="en-US" w:eastAsia="zh-CN"/>
        </w:rPr>
        <w:lastRenderedPageBreak/>
        <w:drawing>
          <wp:inline distT="0" distB="0" distL="0" distR="0" wp14:anchorId="1867C535" wp14:editId="1021F0B8">
            <wp:extent cx="3448050" cy="161925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28854B91" w14:textId="77777777" w:rsidR="00BE7617" w:rsidRPr="00383C40" w:rsidRDefault="00BE7617" w:rsidP="00197C33">
      <w:pPr>
        <w:pStyle w:val="TF"/>
        <w:rPr>
          <w:kern w:val="2"/>
          <w:lang w:val="en-US" w:eastAsia="zh-CN"/>
        </w:rPr>
      </w:pPr>
      <w:r w:rsidRPr="00383C40">
        <w:rPr>
          <w:kern w:val="2"/>
          <w:lang w:val="en-US" w:eastAsia="zh-CN"/>
        </w:rPr>
        <w:t>Figure</w:t>
      </w:r>
      <w:r w:rsidRPr="00383C40">
        <w:rPr>
          <w:rFonts w:hint="eastAsia"/>
          <w:kern w:val="2"/>
          <w:lang w:val="en-US" w:eastAsia="zh-CN"/>
        </w:rPr>
        <w:t xml:space="preserve"> 7</w:t>
      </w:r>
      <w:r w:rsidRPr="00383C40">
        <w:rPr>
          <w:kern w:val="2"/>
          <w:lang w:val="en-US" w:eastAsia="zh-CN"/>
        </w:rPr>
        <w:t xml:space="preserve"> UE Context Release Request procedure. Successful operation</w:t>
      </w:r>
    </w:p>
    <w:p w14:paraId="1CB0B83E" w14:textId="7D5B1F04" w:rsidR="00BE7617" w:rsidRPr="00383C40" w:rsidRDefault="003233D1" w:rsidP="00197C33">
      <w:pPr>
        <w:pStyle w:val="TH"/>
        <w:rPr>
          <w:kern w:val="2"/>
          <w:lang w:val="en-US" w:eastAsia="zh-CN"/>
        </w:rPr>
      </w:pPr>
      <w:bookmarkStart w:id="75" w:name="_MON_1338625499"/>
      <w:bookmarkStart w:id="76" w:name="_MON_1338625522"/>
      <w:bookmarkStart w:id="77" w:name="_MON_1338625539"/>
      <w:bookmarkStart w:id="78" w:name="_MON_1338644523"/>
      <w:bookmarkEnd w:id="75"/>
      <w:bookmarkEnd w:id="76"/>
      <w:bookmarkEnd w:id="77"/>
      <w:bookmarkEnd w:id="78"/>
      <w:r>
        <w:rPr>
          <w:noProof/>
          <w:kern w:val="2"/>
          <w:lang w:val="en-US" w:eastAsia="zh-CN"/>
        </w:rPr>
        <w:drawing>
          <wp:inline distT="0" distB="0" distL="0" distR="0" wp14:anchorId="60054790" wp14:editId="7479BD2B">
            <wp:extent cx="3448050" cy="161925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4298EFB3" w14:textId="77777777" w:rsidR="00BE7617" w:rsidRPr="00383C40" w:rsidRDefault="00BE7617" w:rsidP="00197C33">
      <w:pPr>
        <w:pStyle w:val="TF"/>
        <w:rPr>
          <w:kern w:val="2"/>
          <w:lang w:val="en-US" w:eastAsia="zh-CN"/>
        </w:rPr>
      </w:pPr>
      <w:r w:rsidRPr="00383C40">
        <w:rPr>
          <w:kern w:val="2"/>
          <w:lang w:val="en-US" w:eastAsia="zh-CN"/>
        </w:rPr>
        <w:t>Figure</w:t>
      </w:r>
      <w:r w:rsidRPr="00383C40">
        <w:rPr>
          <w:rFonts w:hint="eastAsia"/>
          <w:kern w:val="2"/>
          <w:lang w:val="en-US" w:eastAsia="zh-CN"/>
        </w:rPr>
        <w:t xml:space="preserve"> 8</w:t>
      </w:r>
      <w:r w:rsidRPr="00383C40">
        <w:rPr>
          <w:kern w:val="2"/>
          <w:lang w:val="en-US" w:eastAsia="zh-CN"/>
        </w:rPr>
        <w:t xml:space="preserve"> E-RAB Setup procedure</w:t>
      </w:r>
      <w:r w:rsidR="00383C40">
        <w:rPr>
          <w:rFonts w:hint="eastAsia"/>
          <w:kern w:val="2"/>
          <w:lang w:val="en-US" w:eastAsia="zh-CN"/>
        </w:rPr>
        <w:t>s</w:t>
      </w:r>
    </w:p>
    <w:p w14:paraId="00308351" w14:textId="5C837DE0" w:rsidR="00BE7617" w:rsidRPr="00383C40" w:rsidRDefault="003233D1" w:rsidP="00197C33">
      <w:pPr>
        <w:pStyle w:val="TH"/>
        <w:rPr>
          <w:kern w:val="2"/>
          <w:lang w:val="en-US" w:eastAsia="zh-CN"/>
        </w:rPr>
      </w:pPr>
      <w:bookmarkStart w:id="79" w:name="_MON_1338625575"/>
      <w:bookmarkStart w:id="80" w:name="_MON_1338625594"/>
      <w:bookmarkStart w:id="81" w:name="_MON_1338625930"/>
      <w:bookmarkStart w:id="82" w:name="_MON_1338625949"/>
      <w:bookmarkStart w:id="83" w:name="_MON_1338644524"/>
      <w:bookmarkEnd w:id="79"/>
      <w:bookmarkEnd w:id="80"/>
      <w:bookmarkEnd w:id="81"/>
      <w:bookmarkEnd w:id="82"/>
      <w:bookmarkEnd w:id="83"/>
      <w:r>
        <w:rPr>
          <w:noProof/>
          <w:kern w:val="2"/>
          <w:lang w:val="en-US" w:eastAsia="zh-CN"/>
        </w:rPr>
        <w:drawing>
          <wp:inline distT="0" distB="0" distL="0" distR="0" wp14:anchorId="459739D3" wp14:editId="5B68BF65">
            <wp:extent cx="3448050" cy="16192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602A735F" w14:textId="77777777" w:rsidR="00BE7617" w:rsidRPr="00383C40" w:rsidRDefault="00BE7617" w:rsidP="00197C33">
      <w:pPr>
        <w:pStyle w:val="TF"/>
        <w:rPr>
          <w:kern w:val="2"/>
          <w:lang w:val="en-US" w:eastAsia="zh-CN"/>
        </w:rPr>
      </w:pPr>
      <w:r w:rsidRPr="00383C40">
        <w:rPr>
          <w:kern w:val="2"/>
          <w:lang w:val="en-US" w:eastAsia="zh-CN"/>
        </w:rPr>
        <w:t>Figure</w:t>
      </w:r>
      <w:r w:rsidRPr="00383C40">
        <w:rPr>
          <w:rFonts w:hint="eastAsia"/>
          <w:kern w:val="2"/>
          <w:lang w:val="en-US" w:eastAsia="zh-CN"/>
        </w:rPr>
        <w:t xml:space="preserve"> 9</w:t>
      </w:r>
      <w:r w:rsidRPr="00383C40">
        <w:rPr>
          <w:kern w:val="2"/>
          <w:lang w:val="en-US" w:eastAsia="zh-CN"/>
        </w:rPr>
        <w:t xml:space="preserve"> E-RAB Release INDICATION procedure. Successful operation</w:t>
      </w:r>
    </w:p>
    <w:p w14:paraId="5798DF26" w14:textId="77777777" w:rsidR="00BE7617" w:rsidRDefault="00BE7617" w:rsidP="00BE7617">
      <w:pPr>
        <w:pStyle w:val="Heading4"/>
        <w:ind w:left="0" w:firstLine="0"/>
        <w:rPr>
          <w:rFonts w:cs="Arial"/>
          <w:szCs w:val="24"/>
          <w:lang w:eastAsia="zh-CN"/>
        </w:rPr>
      </w:pPr>
      <w:bookmarkStart w:id="84" w:name="_Toc212033432"/>
      <w:smartTag w:uri="urn:schemas-microsoft-com:office:smarttags" w:element="chsdate">
        <w:smartTagPr>
          <w:attr w:name="Year" w:val="1899"/>
          <w:attr w:name="Month" w:val="12"/>
          <w:attr w:name="Day" w:val="30"/>
          <w:attr w:name="IsLunarDate" w:val="False"/>
          <w:attr w:name="IsROCDate" w:val="False"/>
        </w:smartTagPr>
        <w:r w:rsidRPr="00025286">
          <w:rPr>
            <w:rFonts w:cs="Arial"/>
            <w:szCs w:val="24"/>
            <w:lang w:eastAsia="zh-CN"/>
          </w:rPr>
          <w:t>4.2.</w:t>
        </w:r>
        <w:r>
          <w:rPr>
            <w:rFonts w:cs="Arial" w:hint="eastAsia"/>
            <w:szCs w:val="24"/>
            <w:lang w:eastAsia="zh-CN"/>
          </w:rPr>
          <w:t>3</w:t>
        </w:r>
      </w:smartTag>
      <w:r>
        <w:rPr>
          <w:rFonts w:cs="Arial" w:hint="eastAsia"/>
          <w:szCs w:val="24"/>
          <w:lang w:eastAsia="zh-CN"/>
        </w:rPr>
        <w:t>.2</w:t>
      </w:r>
      <w:r>
        <w:rPr>
          <w:rFonts w:cs="Arial" w:hint="eastAsia"/>
          <w:szCs w:val="24"/>
          <w:lang w:eastAsia="zh-CN"/>
        </w:rPr>
        <w:tab/>
        <w:t>I</w:t>
      </w:r>
      <w:r>
        <w:rPr>
          <w:rFonts w:cs="Arial"/>
          <w:szCs w:val="24"/>
          <w:lang w:eastAsia="zh-CN"/>
        </w:rPr>
        <w:t>nitial</w:t>
      </w:r>
      <w:r>
        <w:rPr>
          <w:rFonts w:cs="Arial" w:hint="eastAsia"/>
          <w:szCs w:val="24"/>
          <w:lang w:eastAsia="zh-CN"/>
        </w:rPr>
        <w:t xml:space="preserve"> </w:t>
      </w:r>
      <w:r w:rsidRPr="00025286">
        <w:rPr>
          <w:rFonts w:cs="Arial"/>
          <w:szCs w:val="24"/>
          <w:lang w:eastAsia="zh-CN"/>
        </w:rPr>
        <w:t>E</w:t>
      </w:r>
      <w:r w:rsidRPr="00025286">
        <w:rPr>
          <w:rFonts w:cs="Arial" w:hint="eastAsia"/>
          <w:szCs w:val="24"/>
          <w:lang w:eastAsia="zh-CN"/>
        </w:rPr>
        <w:t xml:space="preserve">-RAB </w:t>
      </w:r>
      <w:r w:rsidRPr="00025286">
        <w:rPr>
          <w:rFonts w:cs="Arial"/>
          <w:szCs w:val="24"/>
          <w:lang w:eastAsia="zh-CN"/>
        </w:rPr>
        <w:t>setup</w:t>
      </w:r>
      <w:bookmarkEnd w:id="84"/>
    </w:p>
    <w:p w14:paraId="1EB5A2A7" w14:textId="77777777" w:rsidR="00BE7617" w:rsidRPr="00376576" w:rsidRDefault="00BE7617" w:rsidP="00BE7617">
      <w:pPr>
        <w:rPr>
          <w:lang w:eastAsia="zh-CN"/>
        </w:rPr>
      </w:pPr>
      <w:r w:rsidRPr="008E6BA5">
        <w:rPr>
          <w:lang w:eastAsia="zh-CN"/>
        </w:rPr>
        <w:t xml:space="preserve">The three measurement types defined in the clause </w:t>
      </w:r>
      <w:smartTag w:uri="urn:schemas-microsoft-com:office:smarttags" w:element="chsdate">
        <w:smartTagPr>
          <w:attr w:name="IsROCDate" w:val="False"/>
          <w:attr w:name="IsLunarDate" w:val="False"/>
          <w:attr w:name="Day" w:val="30"/>
          <w:attr w:name="Month" w:val="12"/>
          <w:attr w:name="Year" w:val="1899"/>
        </w:smartTagPr>
        <w:r w:rsidRPr="008E6BA5">
          <w:rPr>
            <w:lang w:eastAsia="zh-CN"/>
          </w:rPr>
          <w:t>4.</w:t>
        </w:r>
        <w:r>
          <w:rPr>
            <w:rFonts w:hint="eastAsia"/>
            <w:lang w:eastAsia="zh-CN"/>
          </w:rPr>
          <w:t>2</w:t>
        </w:r>
        <w:r w:rsidRPr="008E6BA5">
          <w:rPr>
            <w:lang w:eastAsia="zh-CN"/>
          </w:rPr>
          <w:t>.</w:t>
        </w:r>
        <w:r>
          <w:rPr>
            <w:rFonts w:hint="eastAsia"/>
            <w:lang w:eastAsia="zh-CN"/>
          </w:rPr>
          <w:t>3</w:t>
        </w:r>
      </w:smartTag>
      <w:r w:rsidRPr="008E6BA5">
        <w:rPr>
          <w:lang w:eastAsia="zh-CN"/>
        </w:rPr>
        <w:t>.2 for H</w:t>
      </w:r>
      <w:r>
        <w:rPr>
          <w:rFonts w:hint="eastAsia"/>
          <w:lang w:eastAsia="zh-CN"/>
        </w:rPr>
        <w:t>eNB</w:t>
      </w:r>
      <w:r w:rsidRPr="008E6BA5">
        <w:rPr>
          <w:lang w:eastAsia="zh-CN"/>
        </w:rPr>
        <w:t xml:space="preserve"> are subject to the "2 out of 3 approach".</w:t>
      </w:r>
    </w:p>
    <w:p w14:paraId="392D9F15" w14:textId="77777777" w:rsidR="00BE7617" w:rsidRPr="009E598D" w:rsidRDefault="00BE7617" w:rsidP="00BE7617">
      <w:pPr>
        <w:pStyle w:val="Heading5"/>
      </w:pPr>
      <w:bookmarkStart w:id="85" w:name="_Toc212033433"/>
      <w:r w:rsidRPr="009E598D">
        <w:t>4.</w:t>
      </w:r>
      <w:r>
        <w:t>2</w:t>
      </w:r>
      <w:r w:rsidRPr="009E598D">
        <w:t>.</w:t>
      </w:r>
      <w:r>
        <w:rPr>
          <w:rFonts w:hint="eastAsia"/>
          <w:lang w:eastAsia="zh-CN"/>
        </w:rPr>
        <w:t>3.2</w:t>
      </w:r>
      <w:r w:rsidRPr="009E598D">
        <w:t>.1</w:t>
      </w:r>
      <w:r w:rsidRPr="009E598D">
        <w:tab/>
      </w:r>
      <w:r>
        <w:t xml:space="preserve">Number of initial </w:t>
      </w:r>
      <w:r>
        <w:rPr>
          <w:rFonts w:hint="eastAsia"/>
          <w:lang w:eastAsia="zh-CN"/>
        </w:rPr>
        <w:t xml:space="preserve">E-RABs </w:t>
      </w:r>
      <w:r>
        <w:t>a</w:t>
      </w:r>
      <w:r w:rsidRPr="009E598D">
        <w:t xml:space="preserve">ttempted </w:t>
      </w:r>
      <w:r>
        <w:t>to setup</w:t>
      </w:r>
      <w:bookmarkEnd w:id="85"/>
    </w:p>
    <w:p w14:paraId="17A5B892" w14:textId="77777777" w:rsidR="007A0367" w:rsidRDefault="007A0367" w:rsidP="007A0367">
      <w:pPr>
        <w:pStyle w:val="B1"/>
      </w:pPr>
      <w:r>
        <w:t>a)</w:t>
      </w:r>
      <w:r>
        <w:tab/>
        <w:t>This measurement provides the number of initial E-RABs attempted to setup. The measurement is split into subcounters per E-RAB QoS level (QCI).</w:t>
      </w:r>
    </w:p>
    <w:p w14:paraId="4E74E965" w14:textId="77777777" w:rsidR="007A0367" w:rsidRDefault="007A0367" w:rsidP="007A0367">
      <w:pPr>
        <w:pStyle w:val="B1"/>
      </w:pPr>
      <w:r>
        <w:t>b)</w:t>
      </w:r>
      <w:r>
        <w:tab/>
        <w:t>CC</w:t>
      </w:r>
    </w:p>
    <w:p w14:paraId="1C7A7CF4" w14:textId="77777777" w:rsidR="007A0367" w:rsidRDefault="007A0367" w:rsidP="007A0367">
      <w:pPr>
        <w:pStyle w:val="B1"/>
      </w:pPr>
      <w:r>
        <w:t>c)</w:t>
      </w:r>
      <w:r>
        <w:tab/>
        <w:t>On receipt by the HeNB of an INITIAL CONTEXT SETUP REQUEST message, each requested E-RABs in the message is added to the relevant measurement per QCI, the possible QCIs are included in TS 36.413 [6]. The sum of all supported per QCI measurements shall equal the total number of SAE Bearers attempted to setup. In case only a subset of per QCI measurements is supported, a sum subcounter will be provided first.</w:t>
      </w:r>
    </w:p>
    <w:p w14:paraId="1D9D7458" w14:textId="77777777" w:rsidR="007A0367" w:rsidRDefault="007A0367" w:rsidP="007A0367">
      <w:pPr>
        <w:pStyle w:val="B1"/>
      </w:pPr>
      <w:r>
        <w:t>d)</w:t>
      </w:r>
      <w:r>
        <w:tab/>
        <w:t>Each measurement is an integer value. The number of measurements is equal to the number of QCIs plus a possible sum value identified by the .sum suffix.</w:t>
      </w:r>
    </w:p>
    <w:p w14:paraId="7C098162" w14:textId="77777777" w:rsidR="007A0367" w:rsidRDefault="007A0367" w:rsidP="007A0367">
      <w:pPr>
        <w:pStyle w:val="B1"/>
      </w:pPr>
      <w:r>
        <w:t>e)</w:t>
      </w:r>
      <w:r>
        <w:tab/>
        <w:t>The measurement name has the form ERAB.EstabInitAttNbr.QCI</w:t>
      </w:r>
    </w:p>
    <w:p w14:paraId="3699F000" w14:textId="77777777" w:rsidR="007A0367" w:rsidRDefault="007A0367" w:rsidP="007A0367">
      <w:pPr>
        <w:pStyle w:val="B1"/>
      </w:pPr>
      <w:r>
        <w:lastRenderedPageBreak/>
        <w:t>where QCI identifies the E-RAB level quality of service class.</w:t>
      </w:r>
    </w:p>
    <w:p w14:paraId="6B777626" w14:textId="77777777" w:rsidR="007A0367" w:rsidRDefault="007A0367" w:rsidP="007A0367">
      <w:pPr>
        <w:pStyle w:val="B1"/>
      </w:pPr>
      <w:r>
        <w:t>f)</w:t>
      </w:r>
      <w:r>
        <w:tab/>
        <w:t>HeNB</w:t>
      </w:r>
    </w:p>
    <w:p w14:paraId="4F11893E" w14:textId="77777777" w:rsidR="007A0367" w:rsidRDefault="007A0367" w:rsidP="007A0367">
      <w:pPr>
        <w:pStyle w:val="B1"/>
      </w:pPr>
      <w:r>
        <w:t>g)</w:t>
      </w:r>
      <w:r>
        <w:tab/>
        <w:t>Valid for packet switched traffic</w:t>
      </w:r>
    </w:p>
    <w:p w14:paraId="78A10F61" w14:textId="77777777" w:rsidR="007A0367" w:rsidRDefault="007A0367" w:rsidP="007A0367">
      <w:pPr>
        <w:pStyle w:val="B1"/>
      </w:pPr>
      <w:r>
        <w:t>h)</w:t>
      </w:r>
      <w:r>
        <w:tab/>
        <w:t>EPS</w:t>
      </w:r>
    </w:p>
    <w:p w14:paraId="530CFFE5" w14:textId="77777777" w:rsidR="00BE7617" w:rsidRPr="009E598D" w:rsidRDefault="00BE7617" w:rsidP="00BE7617">
      <w:pPr>
        <w:pStyle w:val="Heading5"/>
      </w:pPr>
      <w:bookmarkStart w:id="86" w:name="_Toc212033434"/>
      <w:r w:rsidRPr="009E598D">
        <w:t>4.</w:t>
      </w:r>
      <w:r>
        <w:t>2</w:t>
      </w:r>
      <w:r w:rsidRPr="009E598D">
        <w:t>.</w:t>
      </w:r>
      <w:r>
        <w:rPr>
          <w:rFonts w:hint="eastAsia"/>
          <w:lang w:eastAsia="zh-CN"/>
        </w:rPr>
        <w:t>3</w:t>
      </w:r>
      <w:r>
        <w:rPr>
          <w:rFonts w:hint="eastAsia"/>
        </w:rPr>
        <w:t>.2</w:t>
      </w:r>
      <w:r w:rsidRPr="009E598D">
        <w:t>.2</w:t>
      </w:r>
      <w:r w:rsidRPr="009E598D">
        <w:tab/>
      </w:r>
      <w:r>
        <w:t xml:space="preserve">Number of initial </w:t>
      </w:r>
      <w:r>
        <w:rPr>
          <w:rFonts w:hint="eastAsia"/>
        </w:rPr>
        <w:t>E-RABs</w:t>
      </w:r>
      <w:r w:rsidRPr="007A4F7F">
        <w:t xml:space="preserve"> </w:t>
      </w:r>
      <w:r>
        <w:t xml:space="preserve">successfully </w:t>
      </w:r>
      <w:r>
        <w:rPr>
          <w:rFonts w:hint="eastAsia"/>
        </w:rPr>
        <w:t>established</w:t>
      </w:r>
      <w:bookmarkEnd w:id="86"/>
    </w:p>
    <w:p w14:paraId="37CAC560" w14:textId="77777777" w:rsidR="007A0367" w:rsidRDefault="007A0367" w:rsidP="007A0367">
      <w:pPr>
        <w:pStyle w:val="B1"/>
      </w:pPr>
      <w:r>
        <w:t>a)</w:t>
      </w:r>
      <w:r>
        <w:tab/>
        <w:t>This measurement provides the number of initial E-RABs successfully established. The measurement is split into subcounters per E-RAB QoS level (QCI).</w:t>
      </w:r>
    </w:p>
    <w:p w14:paraId="77A404CD" w14:textId="77777777" w:rsidR="007A0367" w:rsidRDefault="007A0367" w:rsidP="007A0367">
      <w:pPr>
        <w:pStyle w:val="B1"/>
      </w:pPr>
      <w:r>
        <w:t>b)</w:t>
      </w:r>
      <w:r>
        <w:tab/>
        <w:t>CC</w:t>
      </w:r>
    </w:p>
    <w:p w14:paraId="59F9438B" w14:textId="77777777" w:rsidR="007A0367" w:rsidRDefault="007A0367" w:rsidP="007A0367">
      <w:pPr>
        <w:pStyle w:val="B1"/>
      </w:pPr>
      <w:r>
        <w:t>c)</w:t>
      </w:r>
      <w:r>
        <w:tab/>
        <w:t>On transmission by the HeNB of an INITIAL CONTEXT SETUP RESPONSE message, each E-RAB successfully established is added to the relevant measurement per QCI, the possible QCIs are included in TS 36.413 [6]. The sum of all supported per QCI measurements shall equal the total number of E-RABs successfully setup. In case only a subset of per QCI measurements is supported, a sum subcounter will be provided first.</w:t>
      </w:r>
    </w:p>
    <w:p w14:paraId="1D902ED7" w14:textId="77777777" w:rsidR="007A0367" w:rsidRDefault="007A0367" w:rsidP="007A0367">
      <w:pPr>
        <w:pStyle w:val="B1"/>
      </w:pPr>
      <w:r>
        <w:t>d)</w:t>
      </w:r>
      <w:r>
        <w:tab/>
        <w:t>Each measurement is an integer value. The number of measurements is equal to the number of QCIs plus a possible sum value identified by the .sum suffix.</w:t>
      </w:r>
    </w:p>
    <w:p w14:paraId="73553772" w14:textId="77777777" w:rsidR="007A0367" w:rsidRDefault="007A0367" w:rsidP="007A0367">
      <w:pPr>
        <w:pStyle w:val="B1"/>
      </w:pPr>
      <w:r>
        <w:t>e)</w:t>
      </w:r>
      <w:r>
        <w:tab/>
        <w:t>The measurement name has the form ERAB.EstabInitSuccNbr.QCI</w:t>
      </w:r>
    </w:p>
    <w:p w14:paraId="6AF8A30F" w14:textId="77777777" w:rsidR="007A0367" w:rsidRDefault="007A0367" w:rsidP="007A0367">
      <w:pPr>
        <w:pStyle w:val="B1"/>
      </w:pPr>
      <w:r>
        <w:t>where QCI identifies the E-RAB level quality of service class.</w:t>
      </w:r>
    </w:p>
    <w:p w14:paraId="5BF22959" w14:textId="77777777" w:rsidR="007A0367" w:rsidRDefault="007A0367" w:rsidP="007A0367">
      <w:pPr>
        <w:pStyle w:val="B1"/>
      </w:pPr>
      <w:r>
        <w:t>f)</w:t>
      </w:r>
      <w:r>
        <w:tab/>
        <w:t>HeNB</w:t>
      </w:r>
    </w:p>
    <w:p w14:paraId="6B98F70E" w14:textId="77777777" w:rsidR="007A0367" w:rsidRDefault="007A0367" w:rsidP="007A0367">
      <w:pPr>
        <w:pStyle w:val="B1"/>
      </w:pPr>
      <w:r>
        <w:t>g)</w:t>
      </w:r>
      <w:r>
        <w:tab/>
        <w:t>Valid for packet switched traffic</w:t>
      </w:r>
    </w:p>
    <w:p w14:paraId="5ABCE64F" w14:textId="77777777" w:rsidR="007A0367" w:rsidRDefault="007A0367" w:rsidP="007A0367">
      <w:pPr>
        <w:pStyle w:val="B1"/>
      </w:pPr>
      <w:r>
        <w:t>h)</w:t>
      </w:r>
      <w:r>
        <w:tab/>
        <w:t>EPS</w:t>
      </w:r>
    </w:p>
    <w:p w14:paraId="1878375C" w14:textId="77777777" w:rsidR="00BE7617" w:rsidRPr="009E598D" w:rsidRDefault="00BE7617" w:rsidP="00BE7617">
      <w:pPr>
        <w:pStyle w:val="Heading5"/>
      </w:pPr>
      <w:bookmarkStart w:id="87" w:name="_Toc212033435"/>
      <w:smartTag w:uri="urn:schemas-microsoft-com:office:smarttags" w:element="chsdate">
        <w:smartTagPr>
          <w:attr w:name="Year" w:val="1899"/>
          <w:attr w:name="Month" w:val="12"/>
          <w:attr w:name="Day" w:val="30"/>
          <w:attr w:name="IsLunarDate" w:val="False"/>
          <w:attr w:name="IsROCDate" w:val="False"/>
        </w:smartTagPr>
        <w:r w:rsidRPr="009E598D">
          <w:t>4.</w:t>
        </w:r>
        <w:r>
          <w:t>2</w:t>
        </w:r>
        <w:r w:rsidRPr="009E598D">
          <w:t>.</w:t>
        </w:r>
        <w:r>
          <w:rPr>
            <w:rFonts w:hint="eastAsia"/>
            <w:lang w:eastAsia="zh-CN"/>
          </w:rPr>
          <w:t>3</w:t>
        </w:r>
      </w:smartTag>
      <w:r w:rsidRPr="009E598D">
        <w:t>.</w:t>
      </w:r>
      <w:r>
        <w:rPr>
          <w:rFonts w:hint="eastAsia"/>
        </w:rPr>
        <w:t>2.</w:t>
      </w:r>
      <w:r>
        <w:t>3</w:t>
      </w:r>
      <w:r w:rsidRPr="009E598D">
        <w:tab/>
      </w:r>
      <w:r>
        <w:t xml:space="preserve">Number of initial </w:t>
      </w:r>
      <w:r>
        <w:rPr>
          <w:rFonts w:hint="eastAsia"/>
        </w:rPr>
        <w:t>E-RABs</w:t>
      </w:r>
      <w:r>
        <w:t xml:space="preserve"> failed to setup</w:t>
      </w:r>
      <w:bookmarkEnd w:id="87"/>
    </w:p>
    <w:p w14:paraId="456070D4" w14:textId="77777777" w:rsidR="007A0367" w:rsidRDefault="007A0367" w:rsidP="007A0367">
      <w:pPr>
        <w:pStyle w:val="B1"/>
      </w:pPr>
      <w:r>
        <w:t>a)</w:t>
      </w:r>
      <w:r>
        <w:tab/>
        <w:t>This measurement provides the number of initial E-RABs failed to setup. The measurement is split into subcounters per failure cause.</w:t>
      </w:r>
    </w:p>
    <w:p w14:paraId="567F7AD9" w14:textId="77777777" w:rsidR="007A0367" w:rsidRDefault="007A0367" w:rsidP="007A0367">
      <w:pPr>
        <w:pStyle w:val="B1"/>
      </w:pPr>
      <w:r>
        <w:t>b)</w:t>
      </w:r>
      <w:r>
        <w:tab/>
        <w:t>CC</w:t>
      </w:r>
    </w:p>
    <w:p w14:paraId="3B79193F" w14:textId="77777777" w:rsidR="007A0367" w:rsidRDefault="007A0367" w:rsidP="007A0367">
      <w:pPr>
        <w:pStyle w:val="B1"/>
      </w:pPr>
      <w:r>
        <w:t>c)</w:t>
      </w:r>
      <w:r>
        <w:tab/>
        <w:t>On transmission by the HeNB of an INITIAL CONTEXT SETUP RESPONSE, or INITIAL CONTEXT SETUP FAILURE message, each E-RAB failed to establish is added to the relevant measurement per cause, the possible causes are included in TS 36.413 [6]. The sum of all supported per cause measurements shall equal the total number of E-RABs failed to setup. In case only a subset of per cause measurements is supported, a sum subcounter will be provided first.</w:t>
      </w:r>
    </w:p>
    <w:p w14:paraId="7FBC0BC7" w14:textId="77777777" w:rsidR="007A0367" w:rsidRDefault="007A0367" w:rsidP="007A0367">
      <w:pPr>
        <w:pStyle w:val="B1"/>
      </w:pPr>
      <w:r>
        <w:t>d)</w:t>
      </w:r>
      <w:r>
        <w:tab/>
        <w:t>Each measurement is an integer value. The number of measurements is equal to the number of causes plus a possible sum value identified by the .sum suffix.</w:t>
      </w:r>
    </w:p>
    <w:p w14:paraId="1EFA0E57" w14:textId="77777777" w:rsidR="007A0367" w:rsidRDefault="007A0367" w:rsidP="007A0367">
      <w:pPr>
        <w:pStyle w:val="B1"/>
      </w:pPr>
      <w:r>
        <w:t>e)</w:t>
      </w:r>
      <w:r>
        <w:tab/>
        <w:t>The measurement name has the form ERAB.EstabInitFailNbr.Cause</w:t>
      </w:r>
    </w:p>
    <w:p w14:paraId="28D19F65" w14:textId="77777777" w:rsidR="007A0367" w:rsidRDefault="007A0367" w:rsidP="007A0367">
      <w:pPr>
        <w:pStyle w:val="B1"/>
      </w:pPr>
      <w:r>
        <w:t>where Cause identifies the cause resulting in the initial E-RAB setup failure.</w:t>
      </w:r>
    </w:p>
    <w:p w14:paraId="07BE8359" w14:textId="77777777" w:rsidR="007A0367" w:rsidRDefault="007A0367" w:rsidP="007A0367">
      <w:pPr>
        <w:pStyle w:val="B1"/>
      </w:pPr>
      <w:r>
        <w:t>f)</w:t>
      </w:r>
      <w:r>
        <w:tab/>
        <w:t>HeNB</w:t>
      </w:r>
    </w:p>
    <w:p w14:paraId="46E1924A" w14:textId="77777777" w:rsidR="007A0367" w:rsidRDefault="007A0367" w:rsidP="007A0367">
      <w:pPr>
        <w:pStyle w:val="B1"/>
      </w:pPr>
      <w:r>
        <w:t>g)</w:t>
      </w:r>
      <w:r>
        <w:tab/>
        <w:t>Valid for packet switched traffic</w:t>
      </w:r>
    </w:p>
    <w:p w14:paraId="1D01ACA9" w14:textId="77777777" w:rsidR="007A0367" w:rsidRDefault="007A0367" w:rsidP="007A0367">
      <w:pPr>
        <w:pStyle w:val="B1"/>
      </w:pPr>
      <w:r>
        <w:t>h)</w:t>
      </w:r>
      <w:r>
        <w:tab/>
        <w:t>EPS</w:t>
      </w:r>
    </w:p>
    <w:p w14:paraId="3B54833B" w14:textId="77777777" w:rsidR="00BE7617" w:rsidRDefault="00BE7617" w:rsidP="00363E56">
      <w:pPr>
        <w:pStyle w:val="Heading4"/>
        <w:rPr>
          <w:lang w:eastAsia="zh-CN"/>
        </w:rPr>
      </w:pPr>
      <w:bookmarkStart w:id="88" w:name="_Toc21203343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4.2.3</w:t>
        </w:r>
      </w:smartTag>
      <w:r>
        <w:rPr>
          <w:rFonts w:hint="eastAsia"/>
          <w:lang w:eastAsia="zh-CN"/>
        </w:rPr>
        <w:t>.3</w:t>
      </w:r>
      <w:r>
        <w:rPr>
          <w:rFonts w:hint="eastAsia"/>
          <w:lang w:eastAsia="zh-CN"/>
        </w:rPr>
        <w:tab/>
        <w:t>E-RAB setup</w:t>
      </w:r>
      <w:bookmarkEnd w:id="88"/>
    </w:p>
    <w:p w14:paraId="343B3877" w14:textId="77777777" w:rsidR="00BE7617" w:rsidRPr="00376576" w:rsidRDefault="00BE7617" w:rsidP="00BE7617">
      <w:pPr>
        <w:rPr>
          <w:lang w:eastAsia="zh-CN"/>
        </w:rPr>
      </w:pPr>
      <w:r w:rsidRPr="008E6BA5">
        <w:rPr>
          <w:lang w:eastAsia="zh-CN"/>
        </w:rPr>
        <w:t xml:space="preserve">The three measurement types defined in the clause </w:t>
      </w:r>
      <w:smartTag w:uri="urn:schemas-microsoft-com:office:smarttags" w:element="chsdate">
        <w:smartTagPr>
          <w:attr w:name="Year" w:val="1899"/>
          <w:attr w:name="Month" w:val="12"/>
          <w:attr w:name="Day" w:val="30"/>
          <w:attr w:name="IsLunarDate" w:val="False"/>
          <w:attr w:name="IsROCDate" w:val="False"/>
        </w:smartTagPr>
        <w:r w:rsidRPr="008E6BA5">
          <w:rPr>
            <w:lang w:eastAsia="zh-CN"/>
          </w:rPr>
          <w:t>4.</w:t>
        </w:r>
        <w:r>
          <w:rPr>
            <w:rFonts w:hint="eastAsia"/>
            <w:lang w:eastAsia="zh-CN"/>
          </w:rPr>
          <w:t>2</w:t>
        </w:r>
        <w:r w:rsidRPr="008E6BA5">
          <w:rPr>
            <w:lang w:eastAsia="zh-CN"/>
          </w:rPr>
          <w:t>.</w:t>
        </w:r>
        <w:r>
          <w:rPr>
            <w:rFonts w:hint="eastAsia"/>
            <w:lang w:eastAsia="zh-CN"/>
          </w:rPr>
          <w:t>3</w:t>
        </w:r>
      </w:smartTag>
      <w:r w:rsidRPr="008E6BA5">
        <w:rPr>
          <w:lang w:eastAsia="zh-CN"/>
        </w:rPr>
        <w:t>.</w:t>
      </w:r>
      <w:r>
        <w:rPr>
          <w:rFonts w:hint="eastAsia"/>
          <w:lang w:eastAsia="zh-CN"/>
        </w:rPr>
        <w:t>3</w:t>
      </w:r>
      <w:r w:rsidRPr="008E6BA5">
        <w:rPr>
          <w:lang w:eastAsia="zh-CN"/>
        </w:rPr>
        <w:t xml:space="preserve"> for H</w:t>
      </w:r>
      <w:r>
        <w:rPr>
          <w:rFonts w:hint="eastAsia"/>
          <w:lang w:eastAsia="zh-CN"/>
        </w:rPr>
        <w:t>eNB</w:t>
      </w:r>
      <w:r w:rsidRPr="008E6BA5">
        <w:rPr>
          <w:lang w:eastAsia="zh-CN"/>
        </w:rPr>
        <w:t xml:space="preserve"> are subject to the "2 out of 3 approach".</w:t>
      </w:r>
    </w:p>
    <w:p w14:paraId="5EF1F263" w14:textId="77777777" w:rsidR="00BE7617" w:rsidRPr="009E598D" w:rsidRDefault="00BE7617" w:rsidP="00BE7617">
      <w:pPr>
        <w:pStyle w:val="Heading5"/>
      </w:pPr>
      <w:bookmarkStart w:id="89" w:name="_Toc212033437"/>
      <w:smartTag w:uri="urn:schemas-microsoft-com:office:smarttags" w:element="chsdate">
        <w:smartTagPr>
          <w:attr w:name="Year" w:val="1899"/>
          <w:attr w:name="Month" w:val="12"/>
          <w:attr w:name="Day" w:val="30"/>
          <w:attr w:name="IsLunarDate" w:val="False"/>
          <w:attr w:name="IsROCDate" w:val="False"/>
        </w:smartTagPr>
        <w:r w:rsidRPr="009E598D">
          <w:lastRenderedPageBreak/>
          <w:t>4.</w:t>
        </w:r>
        <w:r>
          <w:t>2</w:t>
        </w:r>
        <w:r w:rsidRPr="009E598D">
          <w:t>.</w:t>
        </w:r>
        <w:r>
          <w:rPr>
            <w:rFonts w:hint="eastAsia"/>
            <w:lang w:eastAsia="zh-CN"/>
          </w:rPr>
          <w:t>3</w:t>
        </w:r>
      </w:smartTag>
      <w:r>
        <w:rPr>
          <w:rFonts w:hint="eastAsia"/>
        </w:rPr>
        <w:t>.3</w:t>
      </w:r>
      <w:r w:rsidRPr="009E598D">
        <w:t>.</w:t>
      </w:r>
      <w:r>
        <w:rPr>
          <w:rFonts w:hint="eastAsia"/>
        </w:rPr>
        <w:t>1</w:t>
      </w:r>
      <w:r w:rsidRPr="009E598D">
        <w:tab/>
      </w:r>
      <w:r>
        <w:t xml:space="preserve">Number of </w:t>
      </w:r>
      <w:r>
        <w:rPr>
          <w:rFonts w:hint="eastAsia"/>
        </w:rPr>
        <w:t>E-RABs</w:t>
      </w:r>
      <w:r>
        <w:t xml:space="preserve"> a</w:t>
      </w:r>
      <w:r w:rsidRPr="009E598D">
        <w:t xml:space="preserve">ttempted </w:t>
      </w:r>
      <w:r>
        <w:t>to setup</w:t>
      </w:r>
      <w:bookmarkEnd w:id="89"/>
    </w:p>
    <w:p w14:paraId="64514ADC" w14:textId="77777777" w:rsidR="007A0367" w:rsidRDefault="007A0367" w:rsidP="007A0367">
      <w:pPr>
        <w:pStyle w:val="B1"/>
      </w:pPr>
      <w:r>
        <w:t>a)</w:t>
      </w:r>
      <w:r>
        <w:tab/>
        <w:t>This measurement provides the number of E-RABs attempted to setup. The measurement is split into subcounters per E-RAB QoS level (QCI).</w:t>
      </w:r>
    </w:p>
    <w:p w14:paraId="48522E98" w14:textId="77777777" w:rsidR="007A0367" w:rsidRDefault="007A0367" w:rsidP="007A0367">
      <w:pPr>
        <w:pStyle w:val="B1"/>
      </w:pPr>
      <w:r>
        <w:t>b)</w:t>
      </w:r>
      <w:r>
        <w:tab/>
        <w:t>CC</w:t>
      </w:r>
    </w:p>
    <w:p w14:paraId="68472545" w14:textId="77777777" w:rsidR="007A0367" w:rsidRDefault="007A0367" w:rsidP="007A0367">
      <w:pPr>
        <w:pStyle w:val="B1"/>
      </w:pPr>
      <w:r>
        <w:t>c)</w:t>
      </w:r>
      <w:r>
        <w:tab/>
        <w:t>On receipt by the HeNB of a E-RAB SETUP REQUEST message, each requested E-RAB in the message is added to the relevant measurement per QCI, the possible QCIs are included in TS 36.413 [6]. The sum of all supported per QCI measurements shall equal the total number of additional E-RABs attempted to setup. In case only a subset of per QCI measurements is supported, a sum subcounter will be provided first.</w:t>
      </w:r>
    </w:p>
    <w:p w14:paraId="67057AA3" w14:textId="77777777" w:rsidR="007A0367" w:rsidRDefault="007A0367" w:rsidP="007A0367">
      <w:pPr>
        <w:pStyle w:val="B1"/>
      </w:pPr>
      <w:r>
        <w:t>d)</w:t>
      </w:r>
      <w:r>
        <w:tab/>
        <w:t>Each measurement is an integer value. The number of measurements is equal to the number of QCIs plus a possible sum value identified by the .sum suffix.</w:t>
      </w:r>
    </w:p>
    <w:p w14:paraId="3117FE7A" w14:textId="77777777" w:rsidR="007A0367" w:rsidRDefault="007A0367" w:rsidP="007A0367">
      <w:pPr>
        <w:pStyle w:val="B1"/>
      </w:pPr>
      <w:r>
        <w:t>e)</w:t>
      </w:r>
      <w:r>
        <w:tab/>
        <w:t>The measurement name has the form ERAB. EstabAttNbr.QCI</w:t>
      </w:r>
    </w:p>
    <w:p w14:paraId="56DC54CF" w14:textId="77777777" w:rsidR="007A0367" w:rsidRDefault="007A0367" w:rsidP="007A0367">
      <w:pPr>
        <w:pStyle w:val="B1"/>
      </w:pPr>
      <w:r>
        <w:t>where QCI identifies the E-RAB level quality of service class.</w:t>
      </w:r>
    </w:p>
    <w:p w14:paraId="08C674FE" w14:textId="77777777" w:rsidR="007A0367" w:rsidRDefault="007A0367" w:rsidP="007A0367">
      <w:pPr>
        <w:pStyle w:val="B1"/>
      </w:pPr>
      <w:r>
        <w:t>f)</w:t>
      </w:r>
      <w:r>
        <w:tab/>
        <w:t>HeNB</w:t>
      </w:r>
    </w:p>
    <w:p w14:paraId="7A3AD452" w14:textId="77777777" w:rsidR="007A0367" w:rsidRDefault="007A0367" w:rsidP="007A0367">
      <w:pPr>
        <w:pStyle w:val="B1"/>
      </w:pPr>
      <w:r>
        <w:t>g)</w:t>
      </w:r>
      <w:r>
        <w:tab/>
        <w:t>Valid for packet switched traffic</w:t>
      </w:r>
    </w:p>
    <w:p w14:paraId="4887E89A" w14:textId="77777777" w:rsidR="007A0367" w:rsidRDefault="007A0367" w:rsidP="007A0367">
      <w:pPr>
        <w:pStyle w:val="B1"/>
      </w:pPr>
      <w:r>
        <w:t>h)</w:t>
      </w:r>
      <w:r>
        <w:tab/>
        <w:t>EPS</w:t>
      </w:r>
    </w:p>
    <w:p w14:paraId="08BA91BC" w14:textId="77777777" w:rsidR="00BE7617" w:rsidRPr="009E598D" w:rsidRDefault="00BE7617" w:rsidP="00BE7617">
      <w:pPr>
        <w:pStyle w:val="Heading5"/>
      </w:pPr>
      <w:bookmarkStart w:id="90" w:name="_Toc212033438"/>
      <w:smartTag w:uri="urn:schemas-microsoft-com:office:smarttags" w:element="chsdate">
        <w:smartTagPr>
          <w:attr w:name="Year" w:val="1899"/>
          <w:attr w:name="Month" w:val="12"/>
          <w:attr w:name="Day" w:val="30"/>
          <w:attr w:name="IsLunarDate" w:val="False"/>
          <w:attr w:name="IsROCDate" w:val="False"/>
        </w:smartTagPr>
        <w:r w:rsidRPr="009E598D">
          <w:t>4.</w:t>
        </w:r>
        <w:r>
          <w:t>2</w:t>
        </w:r>
        <w:r w:rsidRPr="009E598D">
          <w:t>.</w:t>
        </w:r>
        <w:r>
          <w:rPr>
            <w:rFonts w:hint="eastAsia"/>
            <w:lang w:eastAsia="zh-CN"/>
          </w:rPr>
          <w:t>3</w:t>
        </w:r>
      </w:smartTag>
      <w:r>
        <w:rPr>
          <w:rFonts w:hint="eastAsia"/>
        </w:rPr>
        <w:t>.3</w:t>
      </w:r>
      <w:r w:rsidRPr="009E598D">
        <w:t>.</w:t>
      </w:r>
      <w:r>
        <w:rPr>
          <w:rFonts w:hint="eastAsia"/>
        </w:rPr>
        <w:t>2</w:t>
      </w:r>
      <w:r w:rsidRPr="009E598D">
        <w:tab/>
      </w:r>
      <w:r>
        <w:t xml:space="preserve">Number of </w:t>
      </w:r>
      <w:r>
        <w:rPr>
          <w:rFonts w:hint="eastAsia"/>
        </w:rPr>
        <w:t>E-RABs</w:t>
      </w:r>
      <w:r w:rsidRPr="007A4F7F">
        <w:t xml:space="preserve"> </w:t>
      </w:r>
      <w:r>
        <w:t xml:space="preserve">successfully </w:t>
      </w:r>
      <w:r>
        <w:rPr>
          <w:rFonts w:hint="eastAsia"/>
        </w:rPr>
        <w:t>established</w:t>
      </w:r>
      <w:bookmarkEnd w:id="90"/>
    </w:p>
    <w:p w14:paraId="029FC888" w14:textId="77777777" w:rsidR="007A0367" w:rsidRDefault="007A0367" w:rsidP="007A0367">
      <w:pPr>
        <w:pStyle w:val="B1"/>
      </w:pPr>
      <w:r>
        <w:t>a)</w:t>
      </w:r>
      <w:r>
        <w:tab/>
        <w:t>This measurement provides the number of E-RABs successfully established. The measurement is split into subcounters per E-RAB QoS level (QCI).</w:t>
      </w:r>
    </w:p>
    <w:p w14:paraId="1D0D7E5D" w14:textId="77777777" w:rsidR="007A0367" w:rsidRDefault="007A0367" w:rsidP="007A0367">
      <w:pPr>
        <w:pStyle w:val="B1"/>
      </w:pPr>
      <w:r>
        <w:t>b)</w:t>
      </w:r>
      <w:r>
        <w:tab/>
        <w:t>CC</w:t>
      </w:r>
    </w:p>
    <w:p w14:paraId="228FBE5B" w14:textId="77777777" w:rsidR="007A0367" w:rsidRDefault="007A0367" w:rsidP="007A0367">
      <w:pPr>
        <w:pStyle w:val="B1"/>
      </w:pPr>
      <w:r>
        <w:t>c)</w:t>
      </w:r>
      <w:r>
        <w:tab/>
        <w:t>On transmission by the HeNB of a E-RAB SETUP RESPONSE message, each E-RAB successfully established is added to the relevant measurement per QCI, the possible QCIs are included in TS 36.413 [6]. The sum of all supported per QCI measurements shall equal the total number of E-RABs successfully setup. In case only a subset of per QCI measurements is supported, a sum subcounter will be provided first.</w:t>
      </w:r>
    </w:p>
    <w:p w14:paraId="60BE23C2" w14:textId="77777777" w:rsidR="007A0367" w:rsidRDefault="007A0367" w:rsidP="007A0367">
      <w:pPr>
        <w:pStyle w:val="B1"/>
      </w:pPr>
      <w:r>
        <w:t>d)</w:t>
      </w:r>
      <w:r>
        <w:tab/>
        <w:t>Each measurement is an integer value. The number of measurements is equal to the number of QCIs plus a possible sum value identified by the .sum suffix.</w:t>
      </w:r>
    </w:p>
    <w:p w14:paraId="3E525362" w14:textId="77777777" w:rsidR="007A0367" w:rsidRDefault="007A0367" w:rsidP="007A0367">
      <w:pPr>
        <w:pStyle w:val="B1"/>
      </w:pPr>
      <w:r>
        <w:t>e)</w:t>
      </w:r>
      <w:r>
        <w:tab/>
        <w:t>The measurement name has the form ERAB.EstabSuccNbr.QCI</w:t>
      </w:r>
    </w:p>
    <w:p w14:paraId="2D89CEC9" w14:textId="77777777" w:rsidR="007A0367" w:rsidRDefault="007A0367" w:rsidP="007A0367">
      <w:pPr>
        <w:pStyle w:val="B1"/>
      </w:pPr>
      <w:r>
        <w:t>where QCI identifies the E-RAB level quality of service class.</w:t>
      </w:r>
    </w:p>
    <w:p w14:paraId="075088B9" w14:textId="77777777" w:rsidR="007A0367" w:rsidRDefault="007A0367" w:rsidP="007A0367">
      <w:pPr>
        <w:pStyle w:val="B1"/>
      </w:pPr>
      <w:r>
        <w:t>f)</w:t>
      </w:r>
      <w:r>
        <w:tab/>
        <w:t>HeNB</w:t>
      </w:r>
    </w:p>
    <w:p w14:paraId="245B856B" w14:textId="77777777" w:rsidR="007A0367" w:rsidRDefault="007A0367" w:rsidP="007A0367">
      <w:pPr>
        <w:pStyle w:val="B1"/>
      </w:pPr>
      <w:r>
        <w:t>g)</w:t>
      </w:r>
      <w:r>
        <w:tab/>
        <w:t>Valid for packet switched traffic</w:t>
      </w:r>
    </w:p>
    <w:p w14:paraId="153BEA6E" w14:textId="77777777" w:rsidR="007A0367" w:rsidRDefault="007A0367" w:rsidP="007A0367">
      <w:pPr>
        <w:pStyle w:val="B1"/>
      </w:pPr>
      <w:r>
        <w:t>h)</w:t>
      </w:r>
      <w:r>
        <w:tab/>
        <w:t>EPS</w:t>
      </w:r>
    </w:p>
    <w:p w14:paraId="7EB9488C" w14:textId="77777777" w:rsidR="00BE7617" w:rsidRPr="009E598D" w:rsidRDefault="00BE7617" w:rsidP="00BE7617">
      <w:pPr>
        <w:pStyle w:val="Heading5"/>
      </w:pPr>
      <w:bookmarkStart w:id="91" w:name="_Toc212033439"/>
      <w:smartTag w:uri="urn:schemas-microsoft-com:office:smarttags" w:element="chsdate">
        <w:smartTagPr>
          <w:attr w:name="Year" w:val="1899"/>
          <w:attr w:name="Month" w:val="12"/>
          <w:attr w:name="Day" w:val="30"/>
          <w:attr w:name="IsLunarDate" w:val="False"/>
          <w:attr w:name="IsROCDate" w:val="False"/>
        </w:smartTagPr>
        <w:r w:rsidRPr="009E598D">
          <w:t>4.</w:t>
        </w:r>
        <w:r>
          <w:t>2</w:t>
        </w:r>
        <w:r w:rsidRPr="009E598D">
          <w:t>.</w:t>
        </w:r>
        <w:r>
          <w:rPr>
            <w:rFonts w:hint="eastAsia"/>
            <w:lang w:eastAsia="zh-CN"/>
          </w:rPr>
          <w:t>3</w:t>
        </w:r>
      </w:smartTag>
      <w:r w:rsidRPr="009E598D">
        <w:t>.</w:t>
      </w:r>
      <w:r>
        <w:rPr>
          <w:rFonts w:hint="eastAsia"/>
        </w:rPr>
        <w:t>3.3</w:t>
      </w:r>
      <w:r w:rsidRPr="009E598D">
        <w:tab/>
      </w:r>
      <w:r>
        <w:t xml:space="preserve">Number of </w:t>
      </w:r>
      <w:r>
        <w:rPr>
          <w:rFonts w:hint="eastAsia"/>
        </w:rPr>
        <w:t>E-RABs</w:t>
      </w:r>
      <w:r>
        <w:t xml:space="preserve"> failed to setup</w:t>
      </w:r>
      <w:bookmarkEnd w:id="91"/>
    </w:p>
    <w:p w14:paraId="3644FAB1" w14:textId="77777777" w:rsidR="007A0367" w:rsidRDefault="007A0367" w:rsidP="007A0367">
      <w:pPr>
        <w:pStyle w:val="B1"/>
      </w:pPr>
      <w:r>
        <w:t>a)</w:t>
      </w:r>
      <w:r>
        <w:tab/>
        <w:t>This measurement provides the number of E-RABs failed to setup. The measurement is split into subcounters per failure cause.</w:t>
      </w:r>
    </w:p>
    <w:p w14:paraId="5B862CD9" w14:textId="77777777" w:rsidR="007A0367" w:rsidRDefault="007A0367" w:rsidP="007A0367">
      <w:pPr>
        <w:pStyle w:val="B1"/>
      </w:pPr>
      <w:r>
        <w:t>b)</w:t>
      </w:r>
      <w:r>
        <w:tab/>
        <w:t>CC</w:t>
      </w:r>
    </w:p>
    <w:p w14:paraId="3187B163" w14:textId="77777777" w:rsidR="007A0367" w:rsidRDefault="007A0367" w:rsidP="007A0367">
      <w:pPr>
        <w:pStyle w:val="B1"/>
      </w:pPr>
      <w:r>
        <w:t>c)</w:t>
      </w:r>
      <w:r>
        <w:tab/>
        <w:t>On transmission by the HeNB of a E-RAB SETUP RESPONSE message, each E-RAB failed to establish is added to the relevant measurement per cause, the possible causes are included in TS 36.413 [6]. The sum of all supported per cause measurements shall equal the total number of E-RABs failed to setup. In case only a subset of per cause measurements is supported, a sum subcounter will be provided first.</w:t>
      </w:r>
    </w:p>
    <w:p w14:paraId="2FD2E35D" w14:textId="77777777" w:rsidR="007A0367" w:rsidRDefault="007A0367" w:rsidP="007A0367">
      <w:pPr>
        <w:pStyle w:val="B1"/>
      </w:pPr>
      <w:r>
        <w:t>d)</w:t>
      </w:r>
      <w:r>
        <w:tab/>
        <w:t>Each measurement is an integer value. The number of measurements is equal to the number of causes plus a possible sum value identified by the .sum suffix.</w:t>
      </w:r>
    </w:p>
    <w:p w14:paraId="070C80E1" w14:textId="77777777" w:rsidR="007A0367" w:rsidRDefault="007A0367" w:rsidP="007A0367">
      <w:pPr>
        <w:pStyle w:val="B1"/>
      </w:pPr>
      <w:r>
        <w:t>e)</w:t>
      </w:r>
      <w:r>
        <w:tab/>
        <w:t>The measurement name has the form ERAB. EstabFailNbr.Cause</w:t>
      </w:r>
    </w:p>
    <w:p w14:paraId="42D9502D" w14:textId="77777777" w:rsidR="007A0367" w:rsidRDefault="007A0367" w:rsidP="007A0367">
      <w:pPr>
        <w:pStyle w:val="B1"/>
      </w:pPr>
      <w:r>
        <w:lastRenderedPageBreak/>
        <w:t>where Cause identifies the cause resulting in the additional E-RAB setup failure.</w:t>
      </w:r>
    </w:p>
    <w:p w14:paraId="7785FEB1" w14:textId="77777777" w:rsidR="007A0367" w:rsidRDefault="007A0367" w:rsidP="007A0367">
      <w:pPr>
        <w:pStyle w:val="B1"/>
      </w:pPr>
      <w:r>
        <w:t>f)</w:t>
      </w:r>
      <w:r>
        <w:tab/>
        <w:t>HeNB</w:t>
      </w:r>
    </w:p>
    <w:p w14:paraId="1B3D1815" w14:textId="77777777" w:rsidR="007A0367" w:rsidRDefault="007A0367" w:rsidP="007A0367">
      <w:pPr>
        <w:pStyle w:val="B1"/>
      </w:pPr>
      <w:r>
        <w:t>g)</w:t>
      </w:r>
      <w:r>
        <w:tab/>
        <w:t>Valid for packet switched traffic</w:t>
      </w:r>
    </w:p>
    <w:p w14:paraId="2FBB6A5A" w14:textId="77777777" w:rsidR="007A0367" w:rsidRDefault="007A0367" w:rsidP="007A0367">
      <w:pPr>
        <w:pStyle w:val="B1"/>
      </w:pPr>
      <w:r>
        <w:t>h)</w:t>
      </w:r>
      <w:r>
        <w:tab/>
        <w:t>EPS</w:t>
      </w:r>
    </w:p>
    <w:p w14:paraId="2A6E953B" w14:textId="77777777" w:rsidR="00BE7617" w:rsidRPr="00474E62" w:rsidRDefault="00BE7617" w:rsidP="00363E56">
      <w:pPr>
        <w:pStyle w:val="Heading4"/>
        <w:rPr>
          <w:lang w:eastAsia="zh-CN"/>
        </w:rPr>
      </w:pPr>
      <w:bookmarkStart w:id="92" w:name="_Toc212033440"/>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2.3</w:t>
        </w:r>
      </w:smartTag>
      <w:r>
        <w:rPr>
          <w:rFonts w:hint="eastAsia"/>
          <w:lang w:eastAsia="zh-CN"/>
        </w:rPr>
        <w:t>.4</w:t>
      </w:r>
      <w:r w:rsidRPr="00474E62">
        <w:rPr>
          <w:lang w:eastAsia="zh-CN"/>
        </w:rPr>
        <w:tab/>
      </w:r>
      <w:r>
        <w:rPr>
          <w:rFonts w:hint="eastAsia"/>
          <w:lang w:eastAsia="zh-CN"/>
        </w:rPr>
        <w:t>E-</w:t>
      </w:r>
      <w:r w:rsidRPr="00474E62">
        <w:rPr>
          <w:lang w:eastAsia="zh-CN"/>
        </w:rPr>
        <w:t xml:space="preserve">RAB </w:t>
      </w:r>
      <w:r w:rsidRPr="00474E62">
        <w:rPr>
          <w:rFonts w:hint="eastAsia"/>
          <w:lang w:eastAsia="zh-CN"/>
        </w:rPr>
        <w:t>release request by H</w:t>
      </w:r>
      <w:r>
        <w:rPr>
          <w:rFonts w:hint="eastAsia"/>
          <w:lang w:eastAsia="zh-CN"/>
        </w:rPr>
        <w:t>e</w:t>
      </w:r>
      <w:r w:rsidRPr="00474E62">
        <w:rPr>
          <w:rFonts w:hint="eastAsia"/>
          <w:lang w:eastAsia="zh-CN"/>
        </w:rPr>
        <w:t>NS</w:t>
      </w:r>
      <w:bookmarkEnd w:id="92"/>
    </w:p>
    <w:p w14:paraId="6F5FBB1E" w14:textId="77777777" w:rsidR="00BE7617" w:rsidRPr="00903915" w:rsidRDefault="00BE7617" w:rsidP="00BE7617">
      <w:pPr>
        <w:pStyle w:val="Heading5"/>
      </w:pPr>
      <w:bookmarkStart w:id="93" w:name="_Toc212033441"/>
      <w:smartTag w:uri="urn:schemas-microsoft-com:office:smarttags" w:element="chsdate">
        <w:smartTagPr>
          <w:attr w:name="Year" w:val="1899"/>
          <w:attr w:name="Month" w:val="12"/>
          <w:attr w:name="Day" w:val="30"/>
          <w:attr w:name="IsLunarDate" w:val="False"/>
          <w:attr w:name="IsROCDate" w:val="False"/>
        </w:smartTagPr>
        <w:r w:rsidRPr="009E598D">
          <w:t>4.</w:t>
        </w:r>
        <w:r>
          <w:t>2</w:t>
        </w:r>
        <w:r w:rsidRPr="009E598D">
          <w:t>.</w:t>
        </w:r>
        <w:r>
          <w:rPr>
            <w:rFonts w:hint="eastAsia"/>
            <w:lang w:eastAsia="zh-CN"/>
          </w:rPr>
          <w:t>3</w:t>
        </w:r>
      </w:smartTag>
      <w:r w:rsidRPr="009E598D">
        <w:t>.</w:t>
      </w:r>
      <w:r>
        <w:rPr>
          <w:rFonts w:hint="eastAsia"/>
        </w:rPr>
        <w:t>4.1</w:t>
      </w:r>
      <w:r w:rsidRPr="009E598D">
        <w:tab/>
      </w:r>
      <w:r w:rsidRPr="00903915">
        <w:t xml:space="preserve">Number of </w:t>
      </w:r>
      <w:r>
        <w:rPr>
          <w:rFonts w:hint="eastAsia"/>
        </w:rPr>
        <w:t>E-RABs</w:t>
      </w:r>
      <w:r w:rsidRPr="00903915">
        <w:t xml:space="preserve"> requested to release initiated by </w:t>
      </w:r>
      <w:r>
        <w:rPr>
          <w:rFonts w:hint="eastAsia"/>
        </w:rPr>
        <w:t>H</w:t>
      </w:r>
      <w:r w:rsidRPr="00903915">
        <w:t>eNB</w:t>
      </w:r>
      <w:r>
        <w:t xml:space="preserve"> per QCI</w:t>
      </w:r>
      <w:bookmarkEnd w:id="93"/>
    </w:p>
    <w:p w14:paraId="3E797B59" w14:textId="77777777" w:rsidR="007A0367" w:rsidRDefault="007A0367" w:rsidP="007A0367">
      <w:pPr>
        <w:pStyle w:val="B1"/>
      </w:pPr>
      <w:r>
        <w:t>a)</w:t>
      </w:r>
      <w:r>
        <w:tab/>
        <w:t>This measurement provides the number of E-RABs requested to release initiated by HeNB. The measurement is split into subcounters per E-RAB QoS level (QCI).</w:t>
      </w:r>
    </w:p>
    <w:p w14:paraId="57F5F785" w14:textId="77777777" w:rsidR="007A0367" w:rsidRDefault="007A0367" w:rsidP="007A0367">
      <w:pPr>
        <w:pStyle w:val="B1"/>
      </w:pPr>
      <w:r>
        <w:t>b)</w:t>
      </w:r>
      <w:r>
        <w:tab/>
        <w:t>CC</w:t>
      </w:r>
    </w:p>
    <w:p w14:paraId="0D21EC9A" w14:textId="77777777" w:rsidR="007A0367" w:rsidRDefault="007A0367" w:rsidP="007A0367">
      <w:pPr>
        <w:pStyle w:val="B1"/>
      </w:pPr>
      <w:r>
        <w:t>c)</w:t>
      </w:r>
      <w:r>
        <w:tab/>
        <w:t>On transmission by the HeNB of a E-RAB RELEASE INDICATION or UE CONTEXT RELEASE REQUEST message, each corresponding E-RAB requested to release is added to the relevant measurement per QCI, the possible QCIs are included in TS 36.413 [6]. The sum of all supported per QCI measurements shall equal the total number of E-RABs requested to release initiated by HeNB. In case only a subset of per QCI measurements is supported, a sum subcounter will be provided first.</w:t>
      </w:r>
    </w:p>
    <w:p w14:paraId="2EDEABDC" w14:textId="77777777" w:rsidR="007A0367" w:rsidRDefault="007A0367" w:rsidP="007A0367">
      <w:pPr>
        <w:pStyle w:val="B1"/>
      </w:pPr>
      <w:r>
        <w:t>d)</w:t>
      </w:r>
      <w:r>
        <w:tab/>
        <w:t>Each measurement is an integer value. The number of measurements is equal to the number of QCIs plus a possible sum value identified by the .sum suffix.</w:t>
      </w:r>
    </w:p>
    <w:p w14:paraId="0EA3121C" w14:textId="77777777" w:rsidR="007A0367" w:rsidRDefault="007A0367" w:rsidP="007A0367">
      <w:pPr>
        <w:pStyle w:val="B1"/>
      </w:pPr>
      <w:r>
        <w:t>e)</w:t>
      </w:r>
      <w:r>
        <w:tab/>
        <w:t>The measurement name has the form ERAB.RelEnbNbr.QCI</w:t>
      </w:r>
    </w:p>
    <w:p w14:paraId="42A2A497" w14:textId="77777777" w:rsidR="007A0367" w:rsidRDefault="007A0367" w:rsidP="007A0367">
      <w:pPr>
        <w:pStyle w:val="B1"/>
      </w:pPr>
      <w:r>
        <w:t>where QCI identifies the E-RAB level quality of service class.</w:t>
      </w:r>
    </w:p>
    <w:p w14:paraId="7A020A73" w14:textId="77777777" w:rsidR="007A0367" w:rsidRDefault="007A0367" w:rsidP="007A0367">
      <w:pPr>
        <w:pStyle w:val="B1"/>
      </w:pPr>
      <w:r>
        <w:t>f)</w:t>
      </w:r>
      <w:r>
        <w:tab/>
        <w:t>HeNB</w:t>
      </w:r>
    </w:p>
    <w:p w14:paraId="313CE25A" w14:textId="77777777" w:rsidR="007A0367" w:rsidRDefault="007A0367" w:rsidP="007A0367">
      <w:pPr>
        <w:pStyle w:val="B1"/>
      </w:pPr>
      <w:r>
        <w:t>g)</w:t>
      </w:r>
      <w:r>
        <w:tab/>
        <w:t>Valid for packet switched traffic</w:t>
      </w:r>
    </w:p>
    <w:p w14:paraId="12B150E4" w14:textId="77777777" w:rsidR="007A0367" w:rsidRDefault="007A0367" w:rsidP="007A0367">
      <w:pPr>
        <w:pStyle w:val="B1"/>
      </w:pPr>
      <w:r>
        <w:t>h)</w:t>
      </w:r>
      <w:r>
        <w:tab/>
        <w:t>EPS</w:t>
      </w:r>
    </w:p>
    <w:p w14:paraId="51A6463F" w14:textId="77777777" w:rsidR="00BE7617" w:rsidRPr="004E4D80" w:rsidRDefault="00BE7617" w:rsidP="00BE7617">
      <w:pPr>
        <w:pStyle w:val="Heading5"/>
      </w:pPr>
      <w:bookmarkStart w:id="94" w:name="_Toc212033442"/>
      <w:smartTag w:uri="urn:schemas-microsoft-com:office:smarttags" w:element="chsdate">
        <w:smartTagPr>
          <w:attr w:name="Year" w:val="1899"/>
          <w:attr w:name="Month" w:val="12"/>
          <w:attr w:name="Day" w:val="30"/>
          <w:attr w:name="IsLunarDate" w:val="False"/>
          <w:attr w:name="IsROCDate" w:val="False"/>
        </w:smartTagPr>
        <w:r w:rsidRPr="004E4D80">
          <w:t>4.</w:t>
        </w:r>
        <w:r w:rsidRPr="004E4D80">
          <w:rPr>
            <w:rFonts w:hint="eastAsia"/>
          </w:rPr>
          <w:t>2</w:t>
        </w:r>
        <w:r w:rsidRPr="004E4D80">
          <w:t>.</w:t>
        </w:r>
        <w:r>
          <w:rPr>
            <w:rFonts w:hint="eastAsia"/>
            <w:lang w:eastAsia="zh-CN"/>
          </w:rPr>
          <w:t>3</w:t>
        </w:r>
      </w:smartTag>
      <w:r w:rsidRPr="004E4D80">
        <w:rPr>
          <w:rFonts w:hint="eastAsia"/>
        </w:rPr>
        <w:t>.4</w:t>
      </w:r>
      <w:r w:rsidRPr="004E4D80">
        <w:t>.2</w:t>
      </w:r>
      <w:r w:rsidRPr="004E4D80">
        <w:tab/>
        <w:t xml:space="preserve">Number of </w:t>
      </w:r>
      <w:r w:rsidRPr="004E4D80">
        <w:rPr>
          <w:rFonts w:hint="eastAsia"/>
        </w:rPr>
        <w:t>E-RABs</w:t>
      </w:r>
      <w:r w:rsidRPr="004E4D80">
        <w:t xml:space="preserve"> requested to release initiated by </w:t>
      </w:r>
      <w:r w:rsidRPr="004E4D80">
        <w:rPr>
          <w:rFonts w:hint="eastAsia"/>
        </w:rPr>
        <w:t>H</w:t>
      </w:r>
      <w:r w:rsidRPr="004E4D80">
        <w:t>eNB per cause</w:t>
      </w:r>
      <w:bookmarkEnd w:id="94"/>
    </w:p>
    <w:p w14:paraId="2A39B3F2" w14:textId="77777777" w:rsidR="007A0367" w:rsidRDefault="007A0367" w:rsidP="007A0367">
      <w:pPr>
        <w:pStyle w:val="B1"/>
      </w:pPr>
      <w:r>
        <w:t>a)</w:t>
      </w:r>
      <w:r>
        <w:tab/>
        <w:t>This measurement provides the number of E-RABs requested to release initiated by HeNB. The measurement is split into subcounters per cause.</w:t>
      </w:r>
    </w:p>
    <w:p w14:paraId="1317598C" w14:textId="77777777" w:rsidR="007A0367" w:rsidRDefault="007A0367" w:rsidP="007A0367">
      <w:pPr>
        <w:pStyle w:val="B1"/>
      </w:pPr>
      <w:r>
        <w:t>b)</w:t>
      </w:r>
      <w:r>
        <w:tab/>
        <w:t>CC</w:t>
      </w:r>
    </w:p>
    <w:p w14:paraId="5DA4F56C" w14:textId="77777777" w:rsidR="007A0367" w:rsidRDefault="007A0367" w:rsidP="007A0367">
      <w:pPr>
        <w:pStyle w:val="B1"/>
      </w:pPr>
      <w:r>
        <w:t>c)</w:t>
      </w:r>
      <w:r>
        <w:tab/>
        <w:t>On transmission by the HeNB of a E-RAB RELEASE INDICATION or UE CONTEXT RELEASE REQUEST message, each corresponding E-RAB requested to release is added to the relevant measurement per cause. Possible causes are included in TS 36.413 [6].</w:t>
      </w:r>
    </w:p>
    <w:p w14:paraId="61230C5F" w14:textId="77777777" w:rsidR="007A0367" w:rsidRDefault="007A0367" w:rsidP="007A0367">
      <w:pPr>
        <w:pStyle w:val="B1"/>
      </w:pPr>
      <w:r>
        <w:t>d)</w:t>
      </w:r>
      <w:r>
        <w:tab/>
        <w:t>Each measurement is an integer value. The number of measurements is equal to the number of supported causes.</w:t>
      </w:r>
    </w:p>
    <w:p w14:paraId="33A3A817" w14:textId="77777777" w:rsidR="007A0367" w:rsidRDefault="007A0367" w:rsidP="007A0367">
      <w:pPr>
        <w:pStyle w:val="B1"/>
      </w:pPr>
      <w:r>
        <w:t>e)</w:t>
      </w:r>
      <w:r>
        <w:tab/>
        <w:t>The measurement names have the form ERAB.RelEnbNbr.cause</w:t>
      </w:r>
    </w:p>
    <w:p w14:paraId="11395A90" w14:textId="77777777" w:rsidR="007A0367" w:rsidRDefault="007A0367" w:rsidP="007A0367">
      <w:pPr>
        <w:pStyle w:val="B1"/>
      </w:pPr>
      <w:r>
        <w:t>where cause identifies the reason for the E-RABs release request initiated by HeNB.</w:t>
      </w:r>
    </w:p>
    <w:p w14:paraId="13EFA609" w14:textId="77777777" w:rsidR="007A0367" w:rsidRDefault="007A0367" w:rsidP="007A0367">
      <w:pPr>
        <w:pStyle w:val="B1"/>
      </w:pPr>
      <w:r>
        <w:t>f)</w:t>
      </w:r>
      <w:r>
        <w:tab/>
        <w:t>HeNB</w:t>
      </w:r>
    </w:p>
    <w:p w14:paraId="76190828" w14:textId="77777777" w:rsidR="007A0367" w:rsidRDefault="007A0367" w:rsidP="007A0367">
      <w:pPr>
        <w:pStyle w:val="B1"/>
      </w:pPr>
      <w:r>
        <w:t>g)</w:t>
      </w:r>
      <w:r>
        <w:tab/>
        <w:t>Valid for packet switched traffic</w:t>
      </w:r>
    </w:p>
    <w:p w14:paraId="6D4D2352" w14:textId="77777777" w:rsidR="007A0367" w:rsidRDefault="007A0367" w:rsidP="007A0367">
      <w:pPr>
        <w:pStyle w:val="B1"/>
      </w:pPr>
      <w:r>
        <w:t>h)</w:t>
      </w:r>
      <w:r>
        <w:tab/>
        <w:t>EPS</w:t>
      </w:r>
    </w:p>
    <w:p w14:paraId="26B8E29B" w14:textId="77777777" w:rsidR="009435D1" w:rsidRPr="009435D1" w:rsidRDefault="009435D1" w:rsidP="009435D1">
      <w:pPr>
        <w:pStyle w:val="Heading4"/>
      </w:pPr>
      <w:bookmarkStart w:id="95" w:name="_Toc212033443"/>
      <w:smartTag w:uri="urn:schemas-microsoft-com:office:smarttags" w:element="chsdate">
        <w:smartTagPr>
          <w:attr w:name="Year" w:val="1899"/>
          <w:attr w:name="Month" w:val="12"/>
          <w:attr w:name="Day" w:val="30"/>
          <w:attr w:name="IsLunarDate" w:val="False"/>
          <w:attr w:name="IsROCDate" w:val="False"/>
        </w:smartTagPr>
        <w:r w:rsidRPr="00025286">
          <w:rPr>
            <w:rFonts w:cs="Arial"/>
            <w:szCs w:val="24"/>
            <w:lang w:eastAsia="zh-CN"/>
          </w:rPr>
          <w:lastRenderedPageBreak/>
          <w:t>4</w:t>
        </w:r>
        <w:r w:rsidRPr="009435D1">
          <w:t>.2.</w:t>
        </w:r>
        <w:r w:rsidRPr="009435D1">
          <w:rPr>
            <w:rFonts w:hint="eastAsia"/>
          </w:rPr>
          <w:t>3</w:t>
        </w:r>
      </w:smartTag>
      <w:r w:rsidRPr="009435D1">
        <w:rPr>
          <w:rFonts w:hint="eastAsia"/>
        </w:rPr>
        <w:t>.5</w:t>
      </w:r>
      <w:r w:rsidRPr="009435D1">
        <w:tab/>
      </w:r>
      <w:r w:rsidRPr="009435D1">
        <w:rPr>
          <w:rFonts w:hint="eastAsia"/>
        </w:rPr>
        <w:t>E-RAB for</w:t>
      </w:r>
      <w:r w:rsidRPr="009435D1">
        <w:t xml:space="preserve"> Direct User </w:t>
      </w:r>
      <w:r w:rsidRPr="009435D1">
        <w:rPr>
          <w:rFonts w:hint="eastAsia"/>
        </w:rPr>
        <w:t>P</w:t>
      </w:r>
      <w:r w:rsidRPr="009435D1">
        <w:t>lane Path</w:t>
      </w:r>
      <w:r w:rsidRPr="009435D1">
        <w:rPr>
          <w:rFonts w:hint="eastAsia"/>
        </w:rPr>
        <w:t xml:space="preserve"> </w:t>
      </w:r>
      <w:r w:rsidRPr="009435D1">
        <w:t>between HeNB and LGW</w:t>
      </w:r>
      <w:bookmarkEnd w:id="95"/>
    </w:p>
    <w:p w14:paraId="1DDA2C6D" w14:textId="77777777" w:rsidR="00BA0A68" w:rsidRDefault="00BA0A68" w:rsidP="00BA0A68">
      <w:pPr>
        <w:pStyle w:val="Heading5"/>
      </w:pPr>
      <w:bookmarkStart w:id="96" w:name="_Toc212033444"/>
      <w:r>
        <w:t>4.2.3.5.1</w:t>
      </w:r>
      <w:r>
        <w:tab/>
        <w:t>Number of Direct User Plane Path</w:t>
      </w:r>
      <w:bookmarkEnd w:id="96"/>
    </w:p>
    <w:p w14:paraId="55E71C73" w14:textId="77777777" w:rsidR="00BA0A68" w:rsidRDefault="00BA0A68" w:rsidP="00BA0A68">
      <w:r>
        <w:t>The three measurement types defined in the clauses 4.2.3.5.2, 4.2.3.5.3 and 4.2.3.5.4 are subject to the "2 out of 3 approach".</w:t>
      </w:r>
    </w:p>
    <w:p w14:paraId="1E3B533A" w14:textId="77777777" w:rsidR="009435D1" w:rsidRPr="009E598D" w:rsidRDefault="009435D1" w:rsidP="009435D1">
      <w:pPr>
        <w:pStyle w:val="Heading5"/>
      </w:pPr>
      <w:bookmarkStart w:id="97" w:name="_Toc212033445"/>
      <w:r w:rsidRPr="009E598D">
        <w:t>4.</w:t>
      </w:r>
      <w:r>
        <w:rPr>
          <w:rFonts w:hint="eastAsia"/>
          <w:lang w:eastAsia="zh-CN"/>
        </w:rPr>
        <w:t>2.3.5.1</w:t>
      </w:r>
      <w:r>
        <w:tab/>
        <w:t>Number of Direct User Plane Path a</w:t>
      </w:r>
      <w:r w:rsidRPr="009E598D">
        <w:t xml:space="preserve">ttempted </w:t>
      </w:r>
      <w:r>
        <w:t>to setup</w:t>
      </w:r>
      <w:bookmarkEnd w:id="97"/>
    </w:p>
    <w:p w14:paraId="6BAD7F58" w14:textId="77777777" w:rsidR="007A0367" w:rsidRDefault="007A0367" w:rsidP="007A0367">
      <w:pPr>
        <w:pStyle w:val="B1"/>
      </w:pPr>
      <w:r>
        <w:t>a)</w:t>
      </w:r>
      <w:r>
        <w:tab/>
        <w:t>This measurement provides the number of direct user plane path between HeNB and Local GW attempted to setup.</w:t>
      </w:r>
    </w:p>
    <w:p w14:paraId="38737F03" w14:textId="77777777" w:rsidR="007A0367" w:rsidRDefault="007A0367" w:rsidP="007A0367">
      <w:pPr>
        <w:pStyle w:val="B1"/>
      </w:pPr>
      <w:r>
        <w:t>b)</w:t>
      </w:r>
      <w:r>
        <w:tab/>
        <w:t>CC</w:t>
      </w:r>
    </w:p>
    <w:p w14:paraId="2EF99254" w14:textId="77777777" w:rsidR="007A0367" w:rsidRDefault="007A0367" w:rsidP="007A0367">
      <w:pPr>
        <w:pStyle w:val="B1"/>
      </w:pPr>
      <w:r>
        <w:t>c)</w:t>
      </w:r>
      <w:r>
        <w:tab/>
        <w:t>On receipt by the HeNB of an INITIAL CONTEXT SETUP REQUEST message (for initial E-RAB setup) or E-RAB SETUP REQUEST message (for other E-RAB setup) and the PDN connection is established for Local IP Access, each requested E-RABs in the message is added to the relevant measurement. The message includes a Correlation ID for enabling the direct user plane path between the HeNB and the L-GW. The Correlation ID is equal to the user plane PDN GW TEID (GTP-based S5) or GRE key (PMIP-based S5). ( TS 23.401 [3]).</w:t>
      </w:r>
    </w:p>
    <w:p w14:paraId="48D2DC75" w14:textId="77777777" w:rsidR="007A0367" w:rsidRDefault="007A0367" w:rsidP="007A0367">
      <w:pPr>
        <w:pStyle w:val="B1"/>
      </w:pPr>
      <w:r>
        <w:t>d)</w:t>
      </w:r>
      <w:r>
        <w:tab/>
        <w:t>Integer.</w:t>
      </w:r>
    </w:p>
    <w:p w14:paraId="75DE154F" w14:textId="77777777" w:rsidR="007A0367" w:rsidRDefault="007A0367" w:rsidP="007A0367">
      <w:pPr>
        <w:pStyle w:val="B1"/>
      </w:pPr>
      <w:r>
        <w:t>e)</w:t>
      </w:r>
      <w:r>
        <w:tab/>
        <w:t>The measurement name has the form ERAB.EstabDirectPathLGWAttNbr.</w:t>
      </w:r>
    </w:p>
    <w:p w14:paraId="4F29270B" w14:textId="77777777" w:rsidR="007A0367" w:rsidRDefault="007A0367" w:rsidP="007A0367">
      <w:pPr>
        <w:pStyle w:val="B1"/>
      </w:pPr>
      <w:r>
        <w:t>f)</w:t>
      </w:r>
      <w:r>
        <w:tab/>
        <w:t>HeNB</w:t>
      </w:r>
    </w:p>
    <w:p w14:paraId="39543AAE" w14:textId="77777777" w:rsidR="007A0367" w:rsidRDefault="007A0367" w:rsidP="007A0367">
      <w:pPr>
        <w:pStyle w:val="B1"/>
      </w:pPr>
      <w:r>
        <w:t>g)</w:t>
      </w:r>
      <w:r>
        <w:tab/>
        <w:t>Valid for packet switched traffic</w:t>
      </w:r>
    </w:p>
    <w:p w14:paraId="37C1A27B" w14:textId="77777777" w:rsidR="007A0367" w:rsidRDefault="007A0367" w:rsidP="007A0367">
      <w:pPr>
        <w:pStyle w:val="B1"/>
      </w:pPr>
      <w:r>
        <w:t>h)</w:t>
      </w:r>
      <w:r>
        <w:tab/>
        <w:t>EPS</w:t>
      </w:r>
    </w:p>
    <w:p w14:paraId="4111E28C" w14:textId="77777777" w:rsidR="009435D1" w:rsidRPr="009E598D" w:rsidRDefault="009435D1" w:rsidP="009435D1">
      <w:pPr>
        <w:pStyle w:val="Heading5"/>
      </w:pPr>
      <w:bookmarkStart w:id="98" w:name="_Toc212033446"/>
      <w:smartTag w:uri="urn:schemas-microsoft-com:office:smarttags" w:element="chsdate">
        <w:smartTagPr>
          <w:attr w:name="IsROCDate" w:val="False"/>
          <w:attr w:name="IsLunarDate" w:val="False"/>
          <w:attr w:name="Day" w:val="30"/>
          <w:attr w:name="Month" w:val="12"/>
          <w:attr w:name="Year" w:val="1899"/>
        </w:smartTagPr>
        <w:r w:rsidRPr="009E598D">
          <w:t>4.</w:t>
        </w:r>
        <w:r>
          <w:t>2</w:t>
        </w:r>
        <w:r w:rsidRPr="009E598D">
          <w:t>.</w:t>
        </w:r>
        <w:r>
          <w:rPr>
            <w:rFonts w:hint="eastAsia"/>
            <w:lang w:eastAsia="zh-CN"/>
          </w:rPr>
          <w:t>3</w:t>
        </w:r>
      </w:smartTag>
      <w:r>
        <w:rPr>
          <w:rFonts w:hint="eastAsia"/>
          <w:lang w:eastAsia="zh-CN"/>
        </w:rPr>
        <w:t>.5.2</w:t>
      </w:r>
      <w:r>
        <w:rPr>
          <w:lang w:eastAsia="zh-CN"/>
        </w:rPr>
        <w:tab/>
      </w:r>
      <w:r>
        <w:t>Number of Direct User Plane Path successfully established</w:t>
      </w:r>
      <w:bookmarkEnd w:id="98"/>
    </w:p>
    <w:p w14:paraId="077023FC" w14:textId="77777777" w:rsidR="007A0367" w:rsidRDefault="007A0367" w:rsidP="007A0367">
      <w:pPr>
        <w:pStyle w:val="B1"/>
      </w:pPr>
      <w:r>
        <w:t>a)</w:t>
      </w:r>
      <w:r>
        <w:tab/>
        <w:t>This measurement provides the number of direct user plane path between HeNB and Local GWsuccessfully established.</w:t>
      </w:r>
    </w:p>
    <w:p w14:paraId="39A73A11" w14:textId="77777777" w:rsidR="007A0367" w:rsidRDefault="007A0367" w:rsidP="007A0367">
      <w:pPr>
        <w:pStyle w:val="B1"/>
      </w:pPr>
      <w:r>
        <w:t>b)</w:t>
      </w:r>
      <w:r>
        <w:tab/>
        <w:t>CC</w:t>
      </w:r>
    </w:p>
    <w:p w14:paraId="01166CF3" w14:textId="77777777" w:rsidR="007A0367" w:rsidRDefault="007A0367" w:rsidP="007A0367">
      <w:pPr>
        <w:pStyle w:val="B1"/>
      </w:pPr>
      <w:r>
        <w:t>c)</w:t>
      </w:r>
      <w:r>
        <w:tab/>
        <w:t>On transmission by the HeNB of an INITIAL CONTEXT SETUP RESPONSE message(for initial E-RAB setup) or E-RAB SETUP RESPONSE message (for other E-RAB setup)and the PDN connection is established for Local IP Access, each E-RAB successfully established is added to the relevant measurement.</w:t>
      </w:r>
    </w:p>
    <w:p w14:paraId="3F9B15D5" w14:textId="77777777" w:rsidR="007A0367" w:rsidRDefault="007A0367" w:rsidP="007A0367">
      <w:pPr>
        <w:pStyle w:val="B1"/>
      </w:pPr>
      <w:r>
        <w:t>d)</w:t>
      </w:r>
      <w:r>
        <w:tab/>
        <w:t>Integer.</w:t>
      </w:r>
    </w:p>
    <w:p w14:paraId="3C25A9A2" w14:textId="77777777" w:rsidR="007A0367" w:rsidRDefault="007A0367" w:rsidP="007A0367">
      <w:pPr>
        <w:pStyle w:val="B1"/>
      </w:pPr>
      <w:r>
        <w:t>e)</w:t>
      </w:r>
      <w:r>
        <w:tab/>
        <w:t>The measurement name has the form ERAB.EstabDirectPathLGWSuccNbr.</w:t>
      </w:r>
    </w:p>
    <w:p w14:paraId="1927E410" w14:textId="77777777" w:rsidR="007A0367" w:rsidRDefault="007A0367" w:rsidP="007A0367">
      <w:pPr>
        <w:pStyle w:val="B1"/>
      </w:pPr>
      <w:r>
        <w:t>f)</w:t>
      </w:r>
      <w:r>
        <w:tab/>
        <w:t>HeNB</w:t>
      </w:r>
    </w:p>
    <w:p w14:paraId="7144A339" w14:textId="77777777" w:rsidR="007A0367" w:rsidRDefault="007A0367" w:rsidP="007A0367">
      <w:pPr>
        <w:pStyle w:val="B1"/>
      </w:pPr>
      <w:r>
        <w:t>g)</w:t>
      </w:r>
      <w:r>
        <w:tab/>
        <w:t>Valid for packet switched traffic</w:t>
      </w:r>
    </w:p>
    <w:p w14:paraId="584D4C58" w14:textId="77777777" w:rsidR="007A0367" w:rsidRDefault="007A0367" w:rsidP="007A0367">
      <w:pPr>
        <w:pStyle w:val="B1"/>
      </w:pPr>
      <w:r>
        <w:t>h)</w:t>
      </w:r>
      <w:r>
        <w:tab/>
        <w:t>EPS</w:t>
      </w:r>
    </w:p>
    <w:p w14:paraId="02AFC857" w14:textId="77777777" w:rsidR="009435D1" w:rsidRPr="00D87CE1" w:rsidRDefault="009435D1" w:rsidP="009435D1">
      <w:pPr>
        <w:pStyle w:val="Heading5"/>
      </w:pPr>
      <w:bookmarkStart w:id="99" w:name="_Toc212033447"/>
      <w:r w:rsidRPr="009E598D">
        <w:t>4.</w:t>
      </w:r>
      <w:r>
        <w:t>2</w:t>
      </w:r>
      <w:r w:rsidRPr="009E598D">
        <w:t>.</w:t>
      </w:r>
      <w:r>
        <w:rPr>
          <w:rFonts w:hint="eastAsia"/>
          <w:lang w:eastAsia="zh-CN"/>
        </w:rPr>
        <w:t>3.5.3</w:t>
      </w:r>
      <w:r>
        <w:rPr>
          <w:lang w:eastAsia="zh-CN"/>
        </w:rPr>
        <w:tab/>
      </w:r>
      <w:r>
        <w:t>Number of Direct User Plane Path failed to setup</w:t>
      </w:r>
      <w:bookmarkEnd w:id="99"/>
    </w:p>
    <w:p w14:paraId="5526A346" w14:textId="77777777" w:rsidR="007A0367" w:rsidRDefault="007A0367" w:rsidP="007A0367">
      <w:pPr>
        <w:pStyle w:val="B1"/>
      </w:pPr>
      <w:r>
        <w:t>a)</w:t>
      </w:r>
      <w:r>
        <w:tab/>
        <w:t>This measurement provides the number of direct user plane path between HeNB and Local GW E-RABs failed to setup.</w:t>
      </w:r>
    </w:p>
    <w:p w14:paraId="6A874373" w14:textId="77777777" w:rsidR="007A0367" w:rsidRDefault="007A0367" w:rsidP="007A0367">
      <w:pPr>
        <w:pStyle w:val="B1"/>
      </w:pPr>
      <w:r>
        <w:t>b)</w:t>
      </w:r>
      <w:r>
        <w:tab/>
        <w:t>CC</w:t>
      </w:r>
    </w:p>
    <w:p w14:paraId="7C737C4A" w14:textId="77777777" w:rsidR="007A0367" w:rsidRDefault="007A0367" w:rsidP="007A0367">
      <w:pPr>
        <w:pStyle w:val="B1"/>
      </w:pPr>
      <w:r>
        <w:t>c)</w:t>
      </w:r>
      <w:r>
        <w:tab/>
        <w:t>On transmission by the HeNB of an INITIAL CONTEXT SETUP RESPONSE/INITIAL CONTEXT SETUP FAILURE message (for initial E-RAB setup) or E-RAB SETUP RESPONSE message (for other E-RAB setup) and the PDN connection is established for Local IP Access, each E-RAB failed to establish is added to the relevant measurement per cause, the possible causes are included in TS 36.413 [6]. The sum of all supported per cause measurements shall equal the total number of E-RABs failed to setup. In case only a subset of per cause measurements is supported, a sum subcounter will be provided first.</w:t>
      </w:r>
    </w:p>
    <w:p w14:paraId="3C2D3D62" w14:textId="77777777" w:rsidR="007A0367" w:rsidRDefault="007A0367" w:rsidP="007A0367">
      <w:pPr>
        <w:pStyle w:val="B1"/>
      </w:pPr>
      <w:r>
        <w:lastRenderedPageBreak/>
        <w:t>d)</w:t>
      </w:r>
      <w:r>
        <w:tab/>
        <w:t>Each measurement is an integer value. The number of measurements is equal to the number of causes plus a possible sum value identified by the .sum suffix.</w:t>
      </w:r>
    </w:p>
    <w:p w14:paraId="3281278C" w14:textId="77777777" w:rsidR="007A0367" w:rsidRDefault="007A0367" w:rsidP="007A0367">
      <w:pPr>
        <w:pStyle w:val="B1"/>
      </w:pPr>
      <w:r>
        <w:t>e)</w:t>
      </w:r>
      <w:r>
        <w:tab/>
        <w:t>The measurement name has the form ERAB.EstabDirectPathLGWFailNbr.Cause, where Cause identifies the cause resulting in the E-RAB setup failure.</w:t>
      </w:r>
    </w:p>
    <w:p w14:paraId="13BAE31F" w14:textId="77777777" w:rsidR="007A0367" w:rsidRDefault="007A0367" w:rsidP="007A0367">
      <w:pPr>
        <w:pStyle w:val="B1"/>
      </w:pPr>
      <w:r>
        <w:t>f)</w:t>
      </w:r>
      <w:r>
        <w:tab/>
        <w:t>HeNB</w:t>
      </w:r>
    </w:p>
    <w:p w14:paraId="3A69BA9C" w14:textId="77777777" w:rsidR="007A0367" w:rsidRDefault="007A0367" w:rsidP="007A0367">
      <w:pPr>
        <w:pStyle w:val="B1"/>
      </w:pPr>
      <w:r>
        <w:t>g)</w:t>
      </w:r>
      <w:r>
        <w:tab/>
        <w:t>Valid for packet switched traffic</w:t>
      </w:r>
    </w:p>
    <w:p w14:paraId="06634FFC" w14:textId="77777777" w:rsidR="007A0367" w:rsidRDefault="007A0367" w:rsidP="007A0367">
      <w:pPr>
        <w:pStyle w:val="B1"/>
      </w:pPr>
      <w:r>
        <w:t>h)</w:t>
      </w:r>
      <w:r>
        <w:tab/>
        <w:t>EPS</w:t>
      </w:r>
    </w:p>
    <w:p w14:paraId="51E2D5CC" w14:textId="77777777" w:rsidR="002D1934" w:rsidRDefault="002D1934" w:rsidP="002D1934">
      <w:pPr>
        <w:pStyle w:val="Heading3"/>
        <w:rPr>
          <w:lang w:eastAsia="zh-CN"/>
        </w:rPr>
      </w:pPr>
      <w:bookmarkStart w:id="100" w:name="_Toc212033448"/>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2.4</w:t>
        </w:r>
        <w:r w:rsidRPr="0022214E">
          <w:rPr>
            <w:lang w:eastAsia="zh-CN"/>
          </w:rPr>
          <w:tab/>
        </w:r>
      </w:smartTag>
      <w:r w:rsidRPr="0022214E">
        <w:rPr>
          <w:lang w:eastAsia="zh-CN"/>
        </w:rPr>
        <w:t xml:space="preserve">Measurements </w:t>
      </w:r>
      <w:r w:rsidRPr="0022214E">
        <w:rPr>
          <w:rFonts w:hint="eastAsia"/>
          <w:lang w:eastAsia="zh-CN"/>
        </w:rPr>
        <w:t>related to</w:t>
      </w:r>
      <w:r w:rsidR="009435D1">
        <w:rPr>
          <w:rFonts w:hint="eastAsia"/>
          <w:lang w:eastAsia="zh-CN"/>
        </w:rPr>
        <w:t xml:space="preserve"> </w:t>
      </w:r>
      <w:r>
        <w:rPr>
          <w:rFonts w:hint="eastAsia"/>
          <w:lang w:eastAsia="zh-CN"/>
        </w:rPr>
        <w:t>handover</w:t>
      </w:r>
      <w:bookmarkEnd w:id="100"/>
    </w:p>
    <w:p w14:paraId="0630DC9D" w14:textId="77777777" w:rsidR="002D1934" w:rsidRPr="00BE7F10" w:rsidRDefault="002D1934" w:rsidP="00A2170E">
      <w:pPr>
        <w:pStyle w:val="Heading4"/>
        <w:rPr>
          <w:lang w:eastAsia="zh-CN"/>
        </w:rPr>
      </w:pPr>
      <w:bookmarkStart w:id="101" w:name="_Toc212033449"/>
      <w:smartTag w:uri="urn:schemas-microsoft-com:office:smarttags" w:element="chsdate">
        <w:smartTagPr>
          <w:attr w:name="Year" w:val="1899"/>
          <w:attr w:name="Month" w:val="12"/>
          <w:attr w:name="Day" w:val="30"/>
          <w:attr w:name="IsLunarDate" w:val="False"/>
          <w:attr w:name="IsROCDate" w:val="False"/>
        </w:smartTagPr>
        <w:r w:rsidRPr="00370146">
          <w:rPr>
            <w:rFonts w:hint="eastAsia"/>
            <w:lang w:eastAsia="zh-CN"/>
          </w:rPr>
          <w:t>4.</w:t>
        </w:r>
        <w:r>
          <w:rPr>
            <w:rFonts w:hint="eastAsia"/>
            <w:lang w:eastAsia="zh-CN"/>
          </w:rPr>
          <w:t>2</w:t>
        </w:r>
        <w:r w:rsidRPr="00370146">
          <w:rPr>
            <w:rFonts w:hint="eastAsia"/>
            <w:lang w:eastAsia="zh-CN"/>
          </w:rPr>
          <w:t>.</w:t>
        </w:r>
        <w:r>
          <w:rPr>
            <w:rFonts w:hint="eastAsia"/>
            <w:lang w:eastAsia="zh-CN"/>
          </w:rPr>
          <w:t>4</w:t>
        </w:r>
      </w:smartTag>
      <w:r>
        <w:rPr>
          <w:rFonts w:hint="eastAsia"/>
          <w:lang w:eastAsia="zh-CN"/>
        </w:rPr>
        <w:t>.1</w:t>
      </w:r>
      <w:r>
        <w:rPr>
          <w:rFonts w:hint="eastAsia"/>
          <w:lang w:eastAsia="zh-CN"/>
        </w:rPr>
        <w:tab/>
      </w:r>
      <w:r w:rsidRPr="00BE7F10">
        <w:rPr>
          <w:lang w:eastAsia="zh-CN"/>
        </w:rPr>
        <w:t>Overview</w:t>
      </w:r>
      <w:bookmarkEnd w:id="101"/>
    </w:p>
    <w:p w14:paraId="1B8C1CEC" w14:textId="77777777" w:rsidR="002D1934" w:rsidRPr="00C315BC" w:rsidRDefault="002D1934" w:rsidP="002D1934">
      <w:r w:rsidRPr="00C315BC">
        <w:t xml:space="preserve">Performance Measurement definitions in this subclause are based on 3PGG </w:t>
      </w:r>
      <w:r w:rsidRPr="00C315BC">
        <w:rPr>
          <w:lang w:eastAsia="zh-CN"/>
        </w:rPr>
        <w:t xml:space="preserve">TS </w:t>
      </w:r>
      <w:r>
        <w:rPr>
          <w:rFonts w:hint="eastAsia"/>
          <w:lang w:eastAsia="zh-CN"/>
        </w:rPr>
        <w:t>36</w:t>
      </w:r>
      <w:r w:rsidRPr="00C315BC">
        <w:t>.4</w:t>
      </w:r>
      <w:r>
        <w:rPr>
          <w:rFonts w:hint="eastAsia"/>
          <w:lang w:eastAsia="zh-CN"/>
        </w:rPr>
        <w:t>13 [</w:t>
      </w:r>
      <w:r w:rsidR="001356A4">
        <w:rPr>
          <w:rFonts w:hint="eastAsia"/>
          <w:lang w:eastAsia="zh-CN"/>
        </w:rPr>
        <w:t>6</w:t>
      </w:r>
      <w:r>
        <w:rPr>
          <w:rFonts w:hint="eastAsia"/>
          <w:lang w:eastAsia="zh-CN"/>
        </w:rPr>
        <w:t>]</w:t>
      </w:r>
      <w:r w:rsidRPr="00C315BC">
        <w:t>.</w:t>
      </w:r>
    </w:p>
    <w:p w14:paraId="693E51D0" w14:textId="77777777" w:rsidR="002D1934" w:rsidRPr="00C315BC" w:rsidRDefault="002D1934" w:rsidP="002D1934">
      <w:pPr>
        <w:rPr>
          <w:lang w:eastAsia="zh-CN"/>
        </w:rPr>
      </w:pPr>
      <w:r w:rsidRPr="00C315BC">
        <w:t>The following</w:t>
      </w:r>
      <w:r>
        <w:t xml:space="preserve"> paragraph</w:t>
      </w:r>
      <w:r>
        <w:rPr>
          <w:rFonts w:hint="eastAsia"/>
          <w:lang w:eastAsia="zh-CN"/>
        </w:rPr>
        <w:t xml:space="preserve"> is </w:t>
      </w:r>
      <w:r w:rsidRPr="00C315BC">
        <w:t>of interest for this purpose:</w:t>
      </w:r>
    </w:p>
    <w:p w14:paraId="4697BFF2" w14:textId="77777777" w:rsidR="007A0367" w:rsidRDefault="007A0367" w:rsidP="007A0367">
      <w:pPr>
        <w:pStyle w:val="B1"/>
      </w:pPr>
      <w:r>
        <w:t>-</w:t>
      </w:r>
      <w:r>
        <w:tab/>
        <w:t>HANDOVER REQUEST</w:t>
      </w:r>
    </w:p>
    <w:p w14:paraId="39F07AE2" w14:textId="77777777" w:rsidR="007A0367" w:rsidRDefault="007A0367" w:rsidP="007A0367">
      <w:pPr>
        <w:pStyle w:val="B1"/>
      </w:pPr>
      <w:r>
        <w:t>-</w:t>
      </w:r>
      <w:r>
        <w:tab/>
        <w:t>HANDOVER REQUEST ACKNOWLEDGE</w:t>
      </w:r>
    </w:p>
    <w:p w14:paraId="791E09BE" w14:textId="77777777" w:rsidR="007A0367" w:rsidRDefault="007A0367" w:rsidP="007A0367">
      <w:pPr>
        <w:pStyle w:val="B1"/>
      </w:pPr>
      <w:r>
        <w:t>-</w:t>
      </w:r>
      <w:r>
        <w:tab/>
        <w:t>RRC CONNECTION RECONFIGURATION</w:t>
      </w:r>
    </w:p>
    <w:p w14:paraId="1EFD15E2" w14:textId="77777777" w:rsidR="007A0367" w:rsidRDefault="007A0367" w:rsidP="007A0367">
      <w:pPr>
        <w:pStyle w:val="B1"/>
      </w:pPr>
      <w:r>
        <w:t>-</w:t>
      </w:r>
      <w:r>
        <w:tab/>
        <w:t>RRC CONNECTION RECONFIGURATION COMPLETE</w:t>
      </w:r>
    </w:p>
    <w:p w14:paraId="40032452" w14:textId="77777777" w:rsidR="007A0367" w:rsidRDefault="007A0367" w:rsidP="007A0367">
      <w:pPr>
        <w:pStyle w:val="B1"/>
      </w:pPr>
      <w:r>
        <w:t>-</w:t>
      </w:r>
      <w:r>
        <w:tab/>
        <w:t>RRC CONNECTION REESTABLISHMENT</w:t>
      </w:r>
    </w:p>
    <w:p w14:paraId="1F6FA28F" w14:textId="77777777" w:rsidR="007A0367" w:rsidRDefault="007A0367" w:rsidP="007A0367">
      <w:pPr>
        <w:pStyle w:val="B1"/>
      </w:pPr>
      <w:r>
        <w:t>-</w:t>
      </w:r>
      <w:r>
        <w:tab/>
        <w:t>MOBILITY FROM EUTRA COMMAND</w:t>
      </w:r>
    </w:p>
    <w:p w14:paraId="7FB1CA5E" w14:textId="77777777" w:rsidR="007A0367" w:rsidRDefault="007A0367" w:rsidP="007A0367">
      <w:pPr>
        <w:pStyle w:val="B1"/>
      </w:pPr>
      <w:r>
        <w:t>-</w:t>
      </w:r>
      <w:r>
        <w:tab/>
        <w:t>UE CONTEXT RELEASE COMMAND</w:t>
      </w:r>
    </w:p>
    <w:p w14:paraId="1F65ADCA" w14:textId="77777777" w:rsidR="002D1934" w:rsidRPr="00C315BC" w:rsidRDefault="002D1934" w:rsidP="002D1934">
      <w:pPr>
        <w:rPr>
          <w:lang w:eastAsia="zh-CN"/>
        </w:rPr>
      </w:pPr>
      <w:r w:rsidRPr="00600E2F">
        <w:t>Th</w:t>
      </w:r>
      <w:r w:rsidRPr="00600E2F">
        <w:rPr>
          <w:rFonts w:hint="eastAsia"/>
          <w:lang w:eastAsia="zh-CN"/>
        </w:rPr>
        <w:t>ese</w:t>
      </w:r>
      <w:r w:rsidRPr="00600E2F">
        <w:t xml:space="preserve"> paragraph</w:t>
      </w:r>
      <w:r w:rsidRPr="00600E2F">
        <w:rPr>
          <w:rFonts w:hint="eastAsia"/>
          <w:lang w:eastAsia="zh-CN"/>
        </w:rPr>
        <w:t>s</w:t>
      </w:r>
      <w:r w:rsidRPr="00600E2F">
        <w:t xml:space="preserve"> show in particular the following diagram</w:t>
      </w:r>
      <w:r w:rsidRPr="00600E2F">
        <w:rPr>
          <w:rFonts w:hint="eastAsia"/>
          <w:lang w:eastAsia="zh-CN"/>
        </w:rPr>
        <w:t>s</w:t>
      </w:r>
      <w:r w:rsidRPr="00600E2F">
        <w:t>:</w:t>
      </w:r>
    </w:p>
    <w:bookmarkStart w:id="102" w:name="_MON_1338624589"/>
    <w:bookmarkStart w:id="103" w:name="_MON_1342351309"/>
    <w:bookmarkStart w:id="104" w:name="_MON_1342351348"/>
    <w:bookmarkStart w:id="105" w:name="_MON_1342351370"/>
    <w:bookmarkStart w:id="106" w:name="_MON_1342351844"/>
    <w:bookmarkStart w:id="107" w:name="_MON_1342351870"/>
    <w:bookmarkStart w:id="108" w:name="_MON_1342425634"/>
    <w:bookmarkStart w:id="109" w:name="_MON_1342425642"/>
    <w:bookmarkStart w:id="110" w:name="_MON_1361715387"/>
    <w:bookmarkStart w:id="111" w:name="_MON_1362834724"/>
    <w:bookmarkStart w:id="112" w:name="_MON_1338623989"/>
    <w:bookmarkStart w:id="113" w:name="OLE_LINK22"/>
    <w:bookmarkStart w:id="114" w:name="OLE_LINK23"/>
    <w:bookmarkEnd w:id="102"/>
    <w:bookmarkEnd w:id="103"/>
    <w:bookmarkEnd w:id="104"/>
    <w:bookmarkEnd w:id="105"/>
    <w:bookmarkEnd w:id="106"/>
    <w:bookmarkEnd w:id="107"/>
    <w:bookmarkEnd w:id="108"/>
    <w:bookmarkEnd w:id="109"/>
    <w:bookmarkEnd w:id="110"/>
    <w:bookmarkEnd w:id="111"/>
    <w:bookmarkEnd w:id="112"/>
    <w:bookmarkStart w:id="115" w:name="_MON_1338624572"/>
    <w:bookmarkEnd w:id="115"/>
    <w:p w14:paraId="1AC8EEC9" w14:textId="77777777" w:rsidR="002D1934" w:rsidRDefault="002D1934" w:rsidP="002D1934">
      <w:pPr>
        <w:pStyle w:val="TH"/>
        <w:rPr>
          <w:lang w:eastAsia="zh-CN"/>
        </w:rPr>
      </w:pPr>
      <w:r>
        <w:object w:dxaOrig="5385" w:dyaOrig="2594" w14:anchorId="55923DAD">
          <v:shape id="_x0000_i1036" type="#_x0000_t75" style="width:256.5pt;height:123.75pt" o:ole="">
            <v:imagedata r:id="rId29" o:title=""/>
          </v:shape>
          <o:OLEObject Type="Embed" ProgID="Word.Picture.8" ShapeID="_x0000_i1036" DrawAspect="Content" ObjectID="_1822646435" r:id="rId30"/>
        </w:object>
      </w:r>
      <w:bookmarkEnd w:id="113"/>
      <w:bookmarkEnd w:id="114"/>
    </w:p>
    <w:p w14:paraId="297D44AD" w14:textId="77777777" w:rsidR="002D1934" w:rsidRDefault="002D1934" w:rsidP="002D1934">
      <w:pPr>
        <w:pStyle w:val="TF"/>
        <w:rPr>
          <w:lang w:eastAsia="zh-CN"/>
        </w:rPr>
      </w:pPr>
      <w:r>
        <w:t>Figure</w:t>
      </w:r>
      <w:r>
        <w:rPr>
          <w:rFonts w:hint="eastAsia"/>
          <w:lang w:eastAsia="zh-CN"/>
        </w:rPr>
        <w:t>10:</w:t>
      </w:r>
      <w:r>
        <w:t xml:space="preserve"> </w:t>
      </w:r>
      <w:r w:rsidRPr="00BB792D">
        <w:t xml:space="preserve"> </w:t>
      </w:r>
      <w:r>
        <w:t>Handover resource allocation: successful</w:t>
      </w:r>
    </w:p>
    <w:bookmarkStart w:id="116" w:name="_MON_1338624178"/>
    <w:bookmarkStart w:id="117" w:name="_MON_1338624232"/>
    <w:bookmarkStart w:id="118" w:name="_MON_1338624259"/>
    <w:bookmarkStart w:id="119" w:name="_MON_1338624449"/>
    <w:bookmarkStart w:id="120" w:name="_MON_1342247107"/>
    <w:bookmarkStart w:id="121" w:name="_MON_1342351250"/>
    <w:bookmarkStart w:id="122" w:name="_MON_1342351359"/>
    <w:bookmarkStart w:id="123" w:name="_MON_1342351694"/>
    <w:bookmarkStart w:id="124" w:name="_MON_1342351718"/>
    <w:bookmarkStart w:id="125" w:name="_MON_1342351736"/>
    <w:bookmarkStart w:id="126" w:name="_MON_1342351757"/>
    <w:bookmarkStart w:id="127" w:name="_MON_1342351827"/>
    <w:bookmarkStart w:id="128" w:name="_MON_1361715389"/>
    <w:bookmarkStart w:id="129" w:name="_MON_1362834728"/>
    <w:bookmarkStart w:id="130" w:name="_MON_133862408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Start w:id="131" w:name="_MON_1338624158"/>
    <w:bookmarkEnd w:id="131"/>
    <w:p w14:paraId="45C06867" w14:textId="77777777" w:rsidR="002D1934" w:rsidRDefault="002D1934" w:rsidP="00363E56">
      <w:pPr>
        <w:pStyle w:val="TH"/>
        <w:rPr>
          <w:lang w:eastAsia="zh-CN"/>
        </w:rPr>
      </w:pPr>
      <w:r>
        <w:object w:dxaOrig="5673" w:dyaOrig="2594" w14:anchorId="6654F082">
          <v:shape id="_x0000_i1037" type="#_x0000_t75" style="width:318.75pt;height:123.75pt" o:ole="">
            <v:imagedata r:id="rId31" o:title=""/>
          </v:shape>
          <o:OLEObject Type="Embed" ProgID="Word.Picture.8" ShapeID="_x0000_i1037" DrawAspect="Content" ObjectID="_1822646436" r:id="rId32"/>
        </w:object>
      </w:r>
    </w:p>
    <w:p w14:paraId="0172232B" w14:textId="77777777" w:rsidR="002D1934" w:rsidRDefault="002D1934" w:rsidP="002D1934">
      <w:pPr>
        <w:pStyle w:val="TF"/>
        <w:rPr>
          <w:lang w:eastAsia="zh-CN"/>
        </w:rPr>
      </w:pPr>
      <w:r>
        <w:t>Figure</w:t>
      </w:r>
      <w:r>
        <w:rPr>
          <w:rFonts w:hint="eastAsia"/>
          <w:lang w:eastAsia="zh-CN"/>
        </w:rPr>
        <w:t>11:</w:t>
      </w:r>
      <w:r>
        <w:t xml:space="preserve"> </w:t>
      </w:r>
      <w:r w:rsidRPr="00BB792D">
        <w:t xml:space="preserve"> </w:t>
      </w:r>
      <w:r w:rsidRPr="00D0447C">
        <w:t>RRC connection reconfiguration, successful</w:t>
      </w:r>
      <w:r>
        <w:rPr>
          <w:rFonts w:hint="eastAsia"/>
          <w:lang w:eastAsia="zh-CN"/>
        </w:rPr>
        <w:t xml:space="preserve"> </w:t>
      </w:r>
    </w:p>
    <w:bookmarkStart w:id="132" w:name="_MON_1342424070"/>
    <w:bookmarkStart w:id="133" w:name="_MON_1342424140"/>
    <w:bookmarkStart w:id="134" w:name="_MON_1342424190"/>
    <w:bookmarkStart w:id="135" w:name="_MON_1342424297"/>
    <w:bookmarkStart w:id="136" w:name="_MON_1361715392"/>
    <w:bookmarkStart w:id="137" w:name="_MON_1362834731"/>
    <w:bookmarkStart w:id="138" w:name="_MON_1342400073"/>
    <w:bookmarkEnd w:id="132"/>
    <w:bookmarkEnd w:id="133"/>
    <w:bookmarkEnd w:id="134"/>
    <w:bookmarkEnd w:id="135"/>
    <w:bookmarkEnd w:id="136"/>
    <w:bookmarkEnd w:id="137"/>
    <w:bookmarkEnd w:id="138"/>
    <w:bookmarkStart w:id="139" w:name="_MON_1342423576"/>
    <w:bookmarkEnd w:id="139"/>
    <w:p w14:paraId="12BBE3BE" w14:textId="77777777" w:rsidR="002D1934" w:rsidRDefault="002D1934" w:rsidP="002D1934">
      <w:pPr>
        <w:pStyle w:val="TH"/>
        <w:rPr>
          <w:lang w:eastAsia="zh-CN"/>
        </w:rPr>
      </w:pPr>
      <w:r w:rsidRPr="00AA1579">
        <w:object w:dxaOrig="7574" w:dyaOrig="2714" w14:anchorId="639BA32F">
          <v:shape id="_x0000_i1038" type="#_x0000_t75" style="width:351.75pt;height:127.5pt" o:ole="">
            <v:imagedata r:id="rId33" o:title=""/>
          </v:shape>
          <o:OLEObject Type="Embed" ProgID="Word.Picture.8" ShapeID="_x0000_i1038" DrawAspect="Content" ObjectID="_1822646437" r:id="rId34"/>
        </w:object>
      </w:r>
    </w:p>
    <w:p w14:paraId="4D1CAF90" w14:textId="77777777" w:rsidR="002D1934" w:rsidRPr="00AA1579" w:rsidRDefault="002D1934" w:rsidP="002D1934">
      <w:pPr>
        <w:pStyle w:val="TF"/>
      </w:pPr>
      <w:r w:rsidRPr="00AA1579">
        <w:t>Figure</w:t>
      </w:r>
      <w:r>
        <w:rPr>
          <w:rFonts w:hint="eastAsia"/>
          <w:lang w:eastAsia="zh-CN"/>
        </w:rPr>
        <w:t>12</w:t>
      </w:r>
      <w:r w:rsidRPr="00AA1579">
        <w:t>:</w:t>
      </w:r>
      <w:r>
        <w:t xml:space="preserve"> </w:t>
      </w:r>
      <w:r w:rsidRPr="00BB792D">
        <w:t xml:space="preserve"> </w:t>
      </w:r>
      <w:r w:rsidRPr="00AA1579">
        <w:t>RRC connection reconfiguration, failure</w:t>
      </w:r>
    </w:p>
    <w:bookmarkStart w:id="140" w:name="_MON_1342351551"/>
    <w:bookmarkStart w:id="141" w:name="_MON_1342351645"/>
    <w:bookmarkStart w:id="142" w:name="_MON_1342351664"/>
    <w:bookmarkStart w:id="143" w:name="_MON_1342351682"/>
    <w:bookmarkStart w:id="144" w:name="_MON_1361715395"/>
    <w:bookmarkStart w:id="145" w:name="_MON_1338624321"/>
    <w:bookmarkEnd w:id="140"/>
    <w:bookmarkEnd w:id="141"/>
    <w:bookmarkEnd w:id="142"/>
    <w:bookmarkEnd w:id="143"/>
    <w:bookmarkEnd w:id="144"/>
    <w:bookmarkEnd w:id="145"/>
    <w:bookmarkStart w:id="146" w:name="_MON_1342351446"/>
    <w:bookmarkEnd w:id="146"/>
    <w:p w14:paraId="60880DDA" w14:textId="77777777" w:rsidR="002D1934" w:rsidRDefault="002D1934" w:rsidP="00363E56">
      <w:pPr>
        <w:pStyle w:val="TH"/>
        <w:rPr>
          <w:lang w:eastAsia="zh-CN"/>
        </w:rPr>
      </w:pPr>
      <w:r>
        <w:object w:dxaOrig="5673" w:dyaOrig="2594" w14:anchorId="64D03ADB">
          <v:shape id="_x0000_i1039" type="#_x0000_t75" style="width:298.5pt;height:122.25pt" o:ole="">
            <v:imagedata r:id="rId35" o:title=""/>
          </v:shape>
          <o:OLEObject Type="Embed" ProgID="Word.Picture.8" ShapeID="_x0000_i1039" DrawAspect="Content" ObjectID="_1822646438" r:id="rId36"/>
        </w:object>
      </w:r>
    </w:p>
    <w:p w14:paraId="5E8840F4" w14:textId="77777777" w:rsidR="002D1934" w:rsidRDefault="002D1934" w:rsidP="002D1934">
      <w:pPr>
        <w:pStyle w:val="TF"/>
        <w:rPr>
          <w:lang w:eastAsia="zh-CN"/>
        </w:rPr>
      </w:pPr>
      <w:r>
        <w:t>Figure</w:t>
      </w:r>
      <w:r>
        <w:rPr>
          <w:rFonts w:hint="eastAsia"/>
          <w:lang w:eastAsia="zh-CN"/>
        </w:rPr>
        <w:t>13:</w:t>
      </w:r>
      <w:r>
        <w:t xml:space="preserve"> </w:t>
      </w:r>
      <w:r w:rsidRPr="00BB792D">
        <w:t xml:space="preserve"> </w:t>
      </w:r>
      <w:r w:rsidRPr="00D0447C">
        <w:t>Mobility from E-UTRA, successful</w:t>
      </w:r>
    </w:p>
    <w:bookmarkStart w:id="147" w:name="_MON_1342351128"/>
    <w:bookmarkStart w:id="148" w:name="_MON_1342351159"/>
    <w:bookmarkStart w:id="149" w:name="_MON_1342351527"/>
    <w:bookmarkStart w:id="150" w:name="_MON_1342351541"/>
    <w:bookmarkStart w:id="151" w:name="_MON_1342351565"/>
    <w:bookmarkStart w:id="152" w:name="_MON_1342351628"/>
    <w:bookmarkStart w:id="153" w:name="_MON_1342424125"/>
    <w:bookmarkStart w:id="154" w:name="_MON_1342425686"/>
    <w:bookmarkStart w:id="155" w:name="_MON_1361715398"/>
    <w:bookmarkStart w:id="156" w:name="_MON_1362834735"/>
    <w:bookmarkStart w:id="157" w:name="_MON_1295954186"/>
    <w:bookmarkEnd w:id="147"/>
    <w:bookmarkEnd w:id="148"/>
    <w:bookmarkEnd w:id="149"/>
    <w:bookmarkEnd w:id="150"/>
    <w:bookmarkEnd w:id="151"/>
    <w:bookmarkEnd w:id="152"/>
    <w:bookmarkEnd w:id="153"/>
    <w:bookmarkEnd w:id="154"/>
    <w:bookmarkEnd w:id="155"/>
    <w:bookmarkEnd w:id="156"/>
    <w:bookmarkEnd w:id="157"/>
    <w:bookmarkStart w:id="158" w:name="_MON_1295966036"/>
    <w:bookmarkEnd w:id="158"/>
    <w:p w14:paraId="2C30CBE6" w14:textId="77777777" w:rsidR="002D1934" w:rsidRDefault="002D1934" w:rsidP="00363E56">
      <w:pPr>
        <w:pStyle w:val="TH"/>
        <w:rPr>
          <w:lang w:eastAsia="zh-CN"/>
        </w:rPr>
      </w:pPr>
      <w:r w:rsidRPr="00AA1579">
        <w:object w:dxaOrig="7574" w:dyaOrig="2714" w14:anchorId="236EDC45">
          <v:shape id="_x0000_i1040" type="#_x0000_t75" style="width:351.75pt;height:127.5pt" o:ole="">
            <v:imagedata r:id="rId37" o:title=""/>
          </v:shape>
          <o:OLEObject Type="Embed" ProgID="Word.Picture.8" ShapeID="_x0000_i1040" DrawAspect="Content" ObjectID="_1822646439" r:id="rId38"/>
        </w:object>
      </w:r>
    </w:p>
    <w:p w14:paraId="670B08AD" w14:textId="77777777" w:rsidR="002D1934" w:rsidRDefault="002D1934" w:rsidP="002D1934">
      <w:pPr>
        <w:pStyle w:val="TF"/>
      </w:pPr>
      <w:r w:rsidRPr="001B31E4">
        <w:t xml:space="preserve"> </w:t>
      </w:r>
      <w:r>
        <w:t>Figure</w:t>
      </w:r>
      <w:r>
        <w:rPr>
          <w:rFonts w:hint="eastAsia"/>
          <w:lang w:eastAsia="zh-CN"/>
        </w:rPr>
        <w:t>14</w:t>
      </w:r>
      <w:r>
        <w:rPr>
          <w:rFonts w:hint="eastAsia"/>
        </w:rPr>
        <w:t>:</w:t>
      </w:r>
      <w:r>
        <w:t xml:space="preserve"> </w:t>
      </w:r>
      <w:r w:rsidRPr="00AA1579">
        <w:t>Mobility from E-UTRA, failure</w:t>
      </w:r>
    </w:p>
    <w:bookmarkStart w:id="159" w:name="_MON_1362834738"/>
    <w:bookmarkStart w:id="160" w:name="_MON_1342400135"/>
    <w:bookmarkEnd w:id="159"/>
    <w:bookmarkEnd w:id="160"/>
    <w:bookmarkStart w:id="161" w:name="_MON_1361715401"/>
    <w:bookmarkEnd w:id="161"/>
    <w:p w14:paraId="2D58B1AF" w14:textId="77777777" w:rsidR="002D1934" w:rsidRDefault="002D1934" w:rsidP="00363E56">
      <w:pPr>
        <w:pStyle w:val="TH"/>
        <w:rPr>
          <w:lang w:eastAsia="zh-CN"/>
        </w:rPr>
      </w:pPr>
      <w:r>
        <w:object w:dxaOrig="5430" w:dyaOrig="2550" w14:anchorId="6F050E71">
          <v:shape id="_x0000_i1041" type="#_x0000_t75" style="width:271.5pt;height:127.5pt" o:ole="" fillcolor="window">
            <v:imagedata r:id="rId39" o:title=""/>
          </v:shape>
          <o:OLEObject Type="Embed" ProgID="Word.Picture.8" ShapeID="_x0000_i1041" DrawAspect="Content" ObjectID="_1822646440" r:id="rId40"/>
        </w:object>
      </w:r>
    </w:p>
    <w:p w14:paraId="3EA56270" w14:textId="77777777" w:rsidR="002D1934" w:rsidRPr="00950753" w:rsidRDefault="002D1934" w:rsidP="002D1934">
      <w:pPr>
        <w:pStyle w:val="TF"/>
        <w:rPr>
          <w:lang w:eastAsia="zh-CN"/>
        </w:rPr>
      </w:pPr>
      <w:r>
        <w:t>Figure</w:t>
      </w:r>
      <w:r>
        <w:rPr>
          <w:rFonts w:hint="eastAsia"/>
          <w:lang w:eastAsia="zh-CN"/>
        </w:rPr>
        <w:t>15:</w:t>
      </w:r>
      <w:r>
        <w:t xml:space="preserve"> </w:t>
      </w:r>
      <w:r w:rsidRPr="00BB792D">
        <w:t xml:space="preserve"> </w:t>
      </w:r>
      <w:r>
        <w:t>UE Context Release procedure. Successful</w:t>
      </w:r>
    </w:p>
    <w:p w14:paraId="69BE30B0" w14:textId="77777777" w:rsidR="002D1934" w:rsidRDefault="002D1934" w:rsidP="00A2170E">
      <w:pPr>
        <w:pStyle w:val="Heading4"/>
        <w:rPr>
          <w:lang w:val="en-US" w:eastAsia="zh-CN"/>
        </w:rPr>
      </w:pPr>
      <w:bookmarkStart w:id="162" w:name="_Toc212033450"/>
      <w:r w:rsidRPr="00ED11F3">
        <w:rPr>
          <w:rFonts w:cs="Arial" w:hint="eastAsia"/>
          <w:szCs w:val="24"/>
          <w:lang w:eastAsia="zh-CN"/>
        </w:rPr>
        <w:t>4.</w:t>
      </w:r>
      <w:r>
        <w:rPr>
          <w:rFonts w:cs="Arial" w:hint="eastAsia"/>
          <w:szCs w:val="24"/>
          <w:lang w:eastAsia="zh-CN"/>
        </w:rPr>
        <w:t>2</w:t>
      </w:r>
      <w:r w:rsidRPr="00ED11F3">
        <w:rPr>
          <w:rFonts w:cs="Arial" w:hint="eastAsia"/>
          <w:szCs w:val="24"/>
          <w:lang w:eastAsia="zh-CN"/>
        </w:rPr>
        <w:t>.</w:t>
      </w:r>
      <w:r w:rsidR="00A2170E">
        <w:rPr>
          <w:rFonts w:cs="Arial" w:hint="eastAsia"/>
          <w:szCs w:val="24"/>
          <w:lang w:eastAsia="zh-CN"/>
        </w:rPr>
        <w:t>4.2</w:t>
      </w:r>
      <w:r w:rsidR="00A2170E">
        <w:rPr>
          <w:rFonts w:cs="Arial"/>
          <w:szCs w:val="24"/>
          <w:lang w:eastAsia="zh-CN"/>
        </w:rPr>
        <w:tab/>
      </w:r>
      <w:r>
        <w:rPr>
          <w:rFonts w:hint="eastAsia"/>
          <w:lang w:eastAsia="zh-CN"/>
        </w:rPr>
        <w:t>eNB related H</w:t>
      </w:r>
      <w:r w:rsidRPr="004C71A5">
        <w:rPr>
          <w:lang w:val="en-US" w:eastAsia="zh-CN"/>
        </w:rPr>
        <w:t>andovers</w:t>
      </w:r>
      <w:bookmarkEnd w:id="162"/>
      <w:r>
        <w:rPr>
          <w:rFonts w:hint="eastAsia"/>
          <w:lang w:val="en-US" w:eastAsia="zh-CN"/>
        </w:rPr>
        <w:t xml:space="preserve"> </w:t>
      </w:r>
    </w:p>
    <w:p w14:paraId="405EAD26" w14:textId="77777777" w:rsidR="002D1934" w:rsidRPr="00FD5D7F" w:rsidRDefault="002D1934" w:rsidP="002D1934">
      <w:pPr>
        <w:pStyle w:val="Heading5"/>
        <w:rPr>
          <w:kern w:val="2"/>
          <w:lang w:eastAsia="zh-CN"/>
        </w:rPr>
      </w:pPr>
      <w:bookmarkStart w:id="163" w:name="_Toc212033451"/>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2</w:t>
      </w:r>
      <w:r>
        <w:t>.1</w:t>
      </w:r>
      <w:r w:rsidRPr="00EC6002">
        <w:tab/>
        <w:t>Atte</w:t>
      </w:r>
      <w:r>
        <w:t>mpted</w:t>
      </w:r>
      <w:r>
        <w:rPr>
          <w:rFonts w:hint="eastAsia"/>
          <w:lang w:eastAsia="zh-CN"/>
        </w:rPr>
        <w:t xml:space="preserve"> </w:t>
      </w:r>
      <w:r>
        <w:t xml:space="preserve">outgoing </w:t>
      </w:r>
      <w:r>
        <w:rPr>
          <w:rFonts w:hint="eastAsia"/>
          <w:lang w:eastAsia="zh-CN"/>
        </w:rPr>
        <w:t>handover to eNB</w:t>
      </w:r>
      <w:r>
        <w:t xml:space="preserve"> per handover cause</w:t>
      </w:r>
      <w:bookmarkEnd w:id="163"/>
    </w:p>
    <w:p w14:paraId="55A166DB" w14:textId="77777777" w:rsidR="007A0367" w:rsidRDefault="007A0367" w:rsidP="007A0367">
      <w:pPr>
        <w:pStyle w:val="B1"/>
      </w:pPr>
      <w:r>
        <w:t>a)</w:t>
      </w:r>
      <w:r>
        <w:tab/>
        <w:t>This measurement provides the number of attempted outbound handover to eNB per handover cause.</w:t>
      </w:r>
    </w:p>
    <w:p w14:paraId="417DDFD2" w14:textId="77777777" w:rsidR="007A0367" w:rsidRDefault="007A0367" w:rsidP="007A0367">
      <w:pPr>
        <w:pStyle w:val="B1"/>
      </w:pPr>
      <w:r>
        <w:lastRenderedPageBreak/>
        <w:t>b)</w:t>
      </w:r>
      <w:r>
        <w:tab/>
        <w:t>CC.</w:t>
      </w:r>
    </w:p>
    <w:p w14:paraId="30EE2F5C" w14:textId="77777777" w:rsidR="007A0367" w:rsidRDefault="007A0367" w:rsidP="007A0367">
      <w:pPr>
        <w:pStyle w:val="B1"/>
      </w:pPr>
      <w:r>
        <w:t>c)</w:t>
      </w:r>
      <w:r>
        <w:tab/>
        <w:t>Transmission of the RRCConnectionReconfiguration message from HeNB to the UE, indicationg the handover to eNB (see TS 36.331 [7]). The sum of all supported per cause measurements shall equal the total number of handover to eNB events. In case only a subset of per cause measurements is supported, a sum subcounter will be provided first.</w:t>
      </w:r>
    </w:p>
    <w:p w14:paraId="44ACF251"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4EB1A9F5" w14:textId="77777777" w:rsidR="007A0367" w:rsidRDefault="007A0367" w:rsidP="007A0367">
      <w:pPr>
        <w:pStyle w:val="B1"/>
      </w:pPr>
      <w:r>
        <w:t>e)</w:t>
      </w:r>
      <w:r>
        <w:tab/>
        <w:t>HO. ToeNBAtt.Cause</w:t>
      </w:r>
    </w:p>
    <w:p w14:paraId="6041A31E" w14:textId="77777777" w:rsidR="007A0367" w:rsidRDefault="007A0367" w:rsidP="007A0367">
      <w:pPr>
        <w:pStyle w:val="B1"/>
      </w:pPr>
      <w:r>
        <w:t>where Cause identifies the cause for handover.</w:t>
      </w:r>
    </w:p>
    <w:p w14:paraId="28F03CA3" w14:textId="77777777" w:rsidR="007A0367" w:rsidRDefault="007A0367" w:rsidP="007A0367">
      <w:pPr>
        <w:pStyle w:val="B1"/>
      </w:pPr>
      <w:r>
        <w:t>f)</w:t>
      </w:r>
      <w:r>
        <w:tab/>
        <w:t>HeNB</w:t>
      </w:r>
    </w:p>
    <w:p w14:paraId="4190D9FA" w14:textId="77777777" w:rsidR="007A0367" w:rsidRDefault="007A0367" w:rsidP="007A0367">
      <w:pPr>
        <w:pStyle w:val="B1"/>
      </w:pPr>
      <w:r>
        <w:t>g)</w:t>
      </w:r>
      <w:r>
        <w:tab/>
        <w:t>Valid for packet switched traffic</w:t>
      </w:r>
    </w:p>
    <w:p w14:paraId="48841BD0" w14:textId="77777777" w:rsidR="007A0367" w:rsidRDefault="007A0367" w:rsidP="007A0367">
      <w:pPr>
        <w:pStyle w:val="B1"/>
      </w:pPr>
      <w:r>
        <w:t>h)</w:t>
      </w:r>
      <w:r>
        <w:tab/>
        <w:t>EPS</w:t>
      </w:r>
    </w:p>
    <w:p w14:paraId="0E95543E" w14:textId="77777777" w:rsidR="002D1934" w:rsidRPr="00FD5D7F" w:rsidRDefault="002D1934" w:rsidP="002D1934">
      <w:pPr>
        <w:pStyle w:val="Heading5"/>
        <w:rPr>
          <w:kern w:val="2"/>
          <w:lang w:eastAsia="zh-CN"/>
        </w:rPr>
      </w:pPr>
      <w:bookmarkStart w:id="164" w:name="_Toc212033452"/>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2</w:t>
      </w:r>
      <w:r>
        <w:t>.2</w:t>
      </w:r>
      <w:r w:rsidRPr="00EC6002">
        <w:tab/>
      </w:r>
      <w:r>
        <w:t xml:space="preserve">Successful outgoing </w:t>
      </w:r>
      <w:r>
        <w:rPr>
          <w:rFonts w:hint="eastAsia"/>
          <w:lang w:eastAsia="zh-CN"/>
        </w:rPr>
        <w:t xml:space="preserve">handover to </w:t>
      </w:r>
      <w:r>
        <w:t>eNB per handover cause</w:t>
      </w:r>
      <w:bookmarkEnd w:id="164"/>
    </w:p>
    <w:p w14:paraId="5F637DB5" w14:textId="77777777" w:rsidR="007A0367" w:rsidRDefault="007A0367" w:rsidP="007A0367">
      <w:pPr>
        <w:pStyle w:val="B1"/>
      </w:pPr>
      <w:r>
        <w:t>a)</w:t>
      </w:r>
      <w:r>
        <w:tab/>
        <w:t>This measurement provides the number of successful outbound handover to eNB per handover cause.</w:t>
      </w:r>
    </w:p>
    <w:p w14:paraId="0577D6B4" w14:textId="77777777" w:rsidR="007A0367" w:rsidRDefault="007A0367" w:rsidP="007A0367">
      <w:pPr>
        <w:pStyle w:val="B1"/>
      </w:pPr>
      <w:r>
        <w:t>b)</w:t>
      </w:r>
      <w:r>
        <w:tab/>
        <w:t>CC.</w:t>
      </w:r>
    </w:p>
    <w:p w14:paraId="1A415B3C" w14:textId="77777777" w:rsidR="007A0367" w:rsidRDefault="007A0367" w:rsidP="007A0367">
      <w:pPr>
        <w:pStyle w:val="B1"/>
      </w:pPr>
      <w:r>
        <w:t>c)</w:t>
      </w:r>
      <w:r>
        <w:tab/>
        <w:t>Receipt of a S1AP message UE CONTXT RELEASE COMMAND sent from the MME to the HeNB, indicating a successful handover to eNB with specific cause (see TS 36.413 [6]).The sum of all supported per cause measurements shall equal the total number of outgoing intra-eNB handover events. In case only a subset of per cause measurements is supported, a sum subcounter will be provided first.</w:t>
      </w:r>
    </w:p>
    <w:p w14:paraId="5DA06D1C" w14:textId="77777777" w:rsidR="007A0367" w:rsidRDefault="007A0367" w:rsidP="007A0367">
      <w:pPr>
        <w:pStyle w:val="B1"/>
      </w:pPr>
      <w:r>
        <w:t>d)</w:t>
      </w:r>
      <w:r>
        <w:tab/>
      </w:r>
      <w:r>
        <w:tab/>
        <w:t>Each measurement is an integer value. The number of measurements is equal to the number of causes supported plus a possible sum value identified by the .sum suffix</w:t>
      </w:r>
    </w:p>
    <w:p w14:paraId="41049847" w14:textId="77777777" w:rsidR="007A0367" w:rsidRDefault="007A0367" w:rsidP="007A0367">
      <w:pPr>
        <w:pStyle w:val="B1"/>
      </w:pPr>
      <w:r>
        <w:t>e)</w:t>
      </w:r>
      <w:r>
        <w:tab/>
        <w:t>HO. ToeNBSucc.Cause</w:t>
      </w:r>
    </w:p>
    <w:p w14:paraId="452EFAA1" w14:textId="77777777" w:rsidR="007A0367" w:rsidRDefault="007A0367" w:rsidP="007A0367">
      <w:pPr>
        <w:pStyle w:val="B1"/>
      </w:pPr>
      <w:r>
        <w:t>where Cause identifies the cause for handover.</w:t>
      </w:r>
    </w:p>
    <w:p w14:paraId="7DE723DA" w14:textId="77777777" w:rsidR="007A0367" w:rsidRDefault="007A0367" w:rsidP="007A0367">
      <w:pPr>
        <w:pStyle w:val="B1"/>
      </w:pPr>
      <w:r>
        <w:t>f)</w:t>
      </w:r>
      <w:r>
        <w:tab/>
        <w:t>HeNB</w:t>
      </w:r>
    </w:p>
    <w:p w14:paraId="6FE71D65" w14:textId="77777777" w:rsidR="007A0367" w:rsidRDefault="007A0367" w:rsidP="007A0367">
      <w:pPr>
        <w:pStyle w:val="B1"/>
      </w:pPr>
      <w:r>
        <w:t>g)</w:t>
      </w:r>
      <w:r>
        <w:tab/>
        <w:t>Valid for packet switched traffic</w:t>
      </w:r>
    </w:p>
    <w:p w14:paraId="3D083357" w14:textId="77777777" w:rsidR="007A0367" w:rsidRDefault="007A0367" w:rsidP="007A0367">
      <w:pPr>
        <w:pStyle w:val="B1"/>
      </w:pPr>
      <w:r>
        <w:t>h)</w:t>
      </w:r>
      <w:r>
        <w:tab/>
        <w:t>EPS</w:t>
      </w:r>
    </w:p>
    <w:p w14:paraId="2E428C20" w14:textId="77777777" w:rsidR="002D1934" w:rsidRDefault="002D1934" w:rsidP="002D1934">
      <w:pPr>
        <w:pStyle w:val="Heading5"/>
        <w:rPr>
          <w:lang w:eastAsia="zh-CN"/>
        </w:rPr>
      </w:pPr>
      <w:bookmarkStart w:id="165" w:name="_Toc21203345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.2.3</w:t>
      </w:r>
      <w:r>
        <w:rPr>
          <w:rFonts w:hint="eastAsia"/>
          <w:lang w:eastAsia="zh-CN"/>
        </w:rPr>
        <w:tab/>
        <w:t xml:space="preserve">Failed </w:t>
      </w:r>
      <w:r>
        <w:t xml:space="preserve">outgoing </w:t>
      </w:r>
      <w:r>
        <w:rPr>
          <w:rFonts w:hint="eastAsia"/>
          <w:lang w:eastAsia="zh-CN"/>
        </w:rPr>
        <w:t xml:space="preserve">handover to </w:t>
      </w:r>
      <w:r>
        <w:t>eNB per handover cause</w:t>
      </w:r>
      <w:bookmarkEnd w:id="165"/>
      <w:r>
        <w:rPr>
          <w:rFonts w:hint="eastAsia"/>
          <w:lang w:eastAsia="zh-CN"/>
        </w:rPr>
        <w:t xml:space="preserve"> </w:t>
      </w:r>
    </w:p>
    <w:p w14:paraId="697B1E65" w14:textId="77777777" w:rsidR="007A0367" w:rsidRDefault="007A0367" w:rsidP="007A0367">
      <w:pPr>
        <w:pStyle w:val="B1"/>
      </w:pPr>
      <w:r>
        <w:t>a)</w:t>
      </w:r>
      <w:r>
        <w:tab/>
        <w:t>This measurement provides the number of failed outbound handover to eNB per handover cause.</w:t>
      </w:r>
    </w:p>
    <w:p w14:paraId="36531842" w14:textId="77777777" w:rsidR="007A0367" w:rsidRDefault="007A0367" w:rsidP="007A0367">
      <w:pPr>
        <w:pStyle w:val="B1"/>
      </w:pPr>
      <w:r>
        <w:t>b)</w:t>
      </w:r>
      <w:r>
        <w:tab/>
        <w:t>CC</w:t>
      </w:r>
    </w:p>
    <w:p w14:paraId="39F26A23" w14:textId="77777777" w:rsidR="007A0367" w:rsidRDefault="007A0367" w:rsidP="007A0367">
      <w:pPr>
        <w:pStyle w:val="B1"/>
      </w:pPr>
      <w:r>
        <w:t>c)</w:t>
      </w:r>
      <w:r>
        <w:tab/>
        <w:t>Transmission of the RRCConnectionReestablishmentRequest message by the UE to the HeNB, indicating the RRC connection reestablishment(see TS 36.331 [7]).The sum of all supported per cause measurements shall equal the total number of handover from eNB events. In case only a subset of per cause measurements is supported, a sum subcounter will be provided first.</w:t>
      </w:r>
    </w:p>
    <w:p w14:paraId="1CC37B2F" w14:textId="77777777" w:rsidR="007A0367" w:rsidRDefault="007A0367" w:rsidP="007A0367">
      <w:pPr>
        <w:pStyle w:val="B1"/>
      </w:pPr>
      <w:r>
        <w:t>d)</w:t>
      </w:r>
      <w:r>
        <w:tab/>
      </w:r>
      <w:r>
        <w:tab/>
        <w:t>Each measurement is an integer value. The number of measurements is equal to the number of causes supported plus a possible sum value identified by the .sum suffix</w:t>
      </w:r>
    </w:p>
    <w:p w14:paraId="0EC649A0" w14:textId="77777777" w:rsidR="007A0367" w:rsidRDefault="007A0367" w:rsidP="007A0367">
      <w:pPr>
        <w:pStyle w:val="B1"/>
      </w:pPr>
      <w:r>
        <w:t>e)</w:t>
      </w:r>
      <w:r>
        <w:tab/>
        <w:t>HO. ToeNBFail.Cause</w:t>
      </w:r>
    </w:p>
    <w:p w14:paraId="60B88D16" w14:textId="77777777" w:rsidR="007A0367" w:rsidRDefault="007A0367" w:rsidP="007A0367">
      <w:pPr>
        <w:pStyle w:val="B1"/>
      </w:pPr>
      <w:r>
        <w:t>where Cause identifies the cause for handover.</w:t>
      </w:r>
    </w:p>
    <w:p w14:paraId="3B4B2EBF" w14:textId="77777777" w:rsidR="007A0367" w:rsidRDefault="007A0367" w:rsidP="007A0367">
      <w:pPr>
        <w:pStyle w:val="B1"/>
      </w:pPr>
      <w:r>
        <w:t>f)</w:t>
      </w:r>
      <w:r>
        <w:tab/>
        <w:t>HeNB</w:t>
      </w:r>
    </w:p>
    <w:p w14:paraId="02CEAD99" w14:textId="77777777" w:rsidR="007A0367" w:rsidRDefault="007A0367" w:rsidP="007A0367">
      <w:pPr>
        <w:pStyle w:val="B1"/>
      </w:pPr>
      <w:r>
        <w:t>g)</w:t>
      </w:r>
      <w:r>
        <w:tab/>
        <w:t>Valid for packet switched traffic</w:t>
      </w:r>
    </w:p>
    <w:p w14:paraId="1F2A3483" w14:textId="77777777" w:rsidR="007A0367" w:rsidRDefault="007A0367" w:rsidP="007A0367">
      <w:pPr>
        <w:pStyle w:val="B1"/>
      </w:pPr>
      <w:r>
        <w:lastRenderedPageBreak/>
        <w:t>h)</w:t>
      </w:r>
      <w:r>
        <w:tab/>
        <w:t>EPS</w:t>
      </w:r>
    </w:p>
    <w:p w14:paraId="228D755F" w14:textId="77777777" w:rsidR="002D1934" w:rsidRPr="00FD5D7F" w:rsidRDefault="002D1934" w:rsidP="002D1934">
      <w:pPr>
        <w:pStyle w:val="Heading5"/>
        <w:rPr>
          <w:kern w:val="2"/>
          <w:lang w:eastAsia="zh-CN"/>
        </w:rPr>
      </w:pPr>
      <w:bookmarkStart w:id="166" w:name="_Toc21203345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.2.4</w:t>
      </w:r>
      <w:r w:rsidRPr="00EC6002">
        <w:tab/>
        <w:t>Atte</w:t>
      </w:r>
      <w:r>
        <w:t xml:space="preserve">mpted </w:t>
      </w:r>
      <w:r w:rsidRPr="00F96F61">
        <w:rPr>
          <w:lang w:eastAsia="zh-CN"/>
        </w:rPr>
        <w:t>incoming</w:t>
      </w:r>
      <w:r w:rsidRPr="00F96F61" w:rsidDel="00F96F61">
        <w:rPr>
          <w:rFonts w:hint="eastAsia"/>
          <w:lang w:eastAsia="zh-CN"/>
        </w:rPr>
        <w:t xml:space="preserve"> </w:t>
      </w:r>
      <w:r>
        <w:rPr>
          <w:rFonts w:hint="eastAsia"/>
          <w:lang w:eastAsia="zh-CN"/>
        </w:rPr>
        <w:t>handover from eNB</w:t>
      </w:r>
      <w:r>
        <w:t xml:space="preserve"> per handover cause</w:t>
      </w:r>
      <w:bookmarkEnd w:id="166"/>
    </w:p>
    <w:p w14:paraId="6394A544" w14:textId="77777777" w:rsidR="007A0367" w:rsidRDefault="007A0367" w:rsidP="007A0367">
      <w:pPr>
        <w:pStyle w:val="B1"/>
      </w:pPr>
      <w:r>
        <w:t>a)</w:t>
      </w:r>
      <w:r>
        <w:tab/>
        <w:t>This measurement provides the number of attempted inbound handover from eNB per handover cause.</w:t>
      </w:r>
    </w:p>
    <w:p w14:paraId="69C46FA9" w14:textId="77777777" w:rsidR="007A0367" w:rsidRDefault="007A0367" w:rsidP="007A0367">
      <w:pPr>
        <w:pStyle w:val="B1"/>
      </w:pPr>
      <w:r>
        <w:t>b)</w:t>
      </w:r>
      <w:r>
        <w:tab/>
        <w:t>CC.</w:t>
      </w:r>
    </w:p>
    <w:p w14:paraId="243E9130" w14:textId="77777777" w:rsidR="007A0367" w:rsidRDefault="007A0367" w:rsidP="007A0367">
      <w:pPr>
        <w:pStyle w:val="B1"/>
      </w:pPr>
      <w:r>
        <w:t>c)</w:t>
      </w:r>
      <w:r>
        <w:tab/>
        <w:t>Receipt of a S1AP message HANDOVER REQUEST sent from the MME to the HeNB (see TS 36.413 [6]). The sum of all supported per cause measurements shall equal the total number of handover from eNB events. In case only a subset of per cause measurements is supported, a sum subcounter will be provided first.</w:t>
      </w:r>
    </w:p>
    <w:p w14:paraId="280A9883"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6D6E516A" w14:textId="77777777" w:rsidR="007A0367" w:rsidRDefault="007A0367" w:rsidP="007A0367">
      <w:pPr>
        <w:pStyle w:val="B1"/>
      </w:pPr>
      <w:r>
        <w:t>e)</w:t>
      </w:r>
      <w:r>
        <w:tab/>
        <w:t>HO. FromeNBAtt.Cause</w:t>
      </w:r>
    </w:p>
    <w:p w14:paraId="079A6D87" w14:textId="77777777" w:rsidR="007A0367" w:rsidRDefault="007A0367" w:rsidP="007A0367">
      <w:pPr>
        <w:pStyle w:val="B1"/>
      </w:pPr>
      <w:r>
        <w:t>where Cause identifies the cause for handover.</w:t>
      </w:r>
    </w:p>
    <w:p w14:paraId="26E76DB5" w14:textId="77777777" w:rsidR="007A0367" w:rsidRDefault="007A0367" w:rsidP="007A0367">
      <w:pPr>
        <w:pStyle w:val="B1"/>
      </w:pPr>
      <w:r>
        <w:t>f)</w:t>
      </w:r>
      <w:r>
        <w:tab/>
        <w:t>HeNB</w:t>
      </w:r>
    </w:p>
    <w:p w14:paraId="1D7434F1" w14:textId="77777777" w:rsidR="007A0367" w:rsidRDefault="007A0367" w:rsidP="007A0367">
      <w:pPr>
        <w:pStyle w:val="B1"/>
      </w:pPr>
      <w:r>
        <w:t>g)</w:t>
      </w:r>
      <w:r>
        <w:tab/>
        <w:t>Valid for packet switched traffic</w:t>
      </w:r>
    </w:p>
    <w:p w14:paraId="74A99A18" w14:textId="77777777" w:rsidR="007A0367" w:rsidRDefault="007A0367" w:rsidP="007A0367">
      <w:pPr>
        <w:pStyle w:val="B1"/>
      </w:pPr>
      <w:r>
        <w:t>h)</w:t>
      </w:r>
      <w:r>
        <w:tab/>
        <w:t>EPS</w:t>
      </w:r>
    </w:p>
    <w:p w14:paraId="6E5F2E66" w14:textId="77777777" w:rsidR="002D1934" w:rsidRPr="00FD5D7F" w:rsidRDefault="002D1934" w:rsidP="002D1934">
      <w:pPr>
        <w:pStyle w:val="Heading5"/>
        <w:rPr>
          <w:kern w:val="2"/>
          <w:lang w:eastAsia="zh-CN"/>
        </w:rPr>
      </w:pPr>
      <w:bookmarkStart w:id="167" w:name="_Toc21203345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.2.5</w:t>
      </w:r>
      <w:r w:rsidRPr="00EC6002">
        <w:tab/>
      </w:r>
      <w:r>
        <w:t xml:space="preserve">Successful </w:t>
      </w:r>
      <w:r w:rsidRPr="00F96F61">
        <w:rPr>
          <w:lang w:eastAsia="zh-CN"/>
        </w:rPr>
        <w:t>incoming</w:t>
      </w:r>
      <w:r w:rsidRPr="00F96F61" w:rsidDel="00F96F61">
        <w:rPr>
          <w:rFonts w:hint="eastAsia"/>
          <w:lang w:eastAsia="zh-CN"/>
        </w:rPr>
        <w:t xml:space="preserve"> </w:t>
      </w:r>
      <w:r>
        <w:rPr>
          <w:rFonts w:hint="eastAsia"/>
          <w:lang w:eastAsia="zh-CN"/>
        </w:rPr>
        <w:t xml:space="preserve">handover from </w:t>
      </w:r>
      <w:r>
        <w:t>eNB per handover cause</w:t>
      </w:r>
      <w:bookmarkEnd w:id="167"/>
    </w:p>
    <w:p w14:paraId="0759CA3F" w14:textId="77777777" w:rsidR="007A0367" w:rsidRDefault="007A0367" w:rsidP="007A0367">
      <w:pPr>
        <w:pStyle w:val="B1"/>
      </w:pPr>
      <w:r>
        <w:t>a)</w:t>
      </w:r>
      <w:r>
        <w:tab/>
        <w:t>This measurement provides the number of successful inbound handover from eNB per handover cause.</w:t>
      </w:r>
    </w:p>
    <w:p w14:paraId="7FB81F9F" w14:textId="77777777" w:rsidR="007A0367" w:rsidRDefault="007A0367" w:rsidP="007A0367">
      <w:pPr>
        <w:pStyle w:val="B1"/>
      </w:pPr>
      <w:r>
        <w:t>b)</w:t>
      </w:r>
      <w:r>
        <w:tab/>
        <w:t>CC.</w:t>
      </w:r>
    </w:p>
    <w:p w14:paraId="6618427F" w14:textId="77777777" w:rsidR="007A0367" w:rsidRDefault="007A0367" w:rsidP="007A0367">
      <w:pPr>
        <w:pStyle w:val="B1"/>
      </w:pPr>
      <w:r>
        <w:t>c)</w:t>
      </w:r>
      <w:r>
        <w:tab/>
        <w:t>Receipt of a RRCConnectionReconfigurationComplete message sent from theUE to the HeNB, indicating a successful handover from eNB with specific cause (see TS 36.331 [7]).The sum of all supported per cause measurements shall equal the total number of handover from eNB events. In case only a subset of per cause measurements is supported, a sum subcounter will be provided first.</w:t>
      </w:r>
    </w:p>
    <w:p w14:paraId="70BA76A5" w14:textId="46027636"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448350CF" w14:textId="77777777" w:rsidR="007A0367" w:rsidRDefault="007A0367" w:rsidP="007A0367">
      <w:pPr>
        <w:pStyle w:val="B1"/>
      </w:pPr>
      <w:r>
        <w:t>e)</w:t>
      </w:r>
      <w:r>
        <w:tab/>
        <w:t>HO. FromeNBSucc.Cause</w:t>
      </w:r>
    </w:p>
    <w:p w14:paraId="6B9834EA" w14:textId="77777777" w:rsidR="007A0367" w:rsidRDefault="007A0367" w:rsidP="007A0367">
      <w:pPr>
        <w:pStyle w:val="B1"/>
      </w:pPr>
      <w:r>
        <w:t>where Cause identifies the cause for handover.</w:t>
      </w:r>
    </w:p>
    <w:p w14:paraId="3E66DEDF" w14:textId="77777777" w:rsidR="007A0367" w:rsidRDefault="007A0367" w:rsidP="007A0367">
      <w:pPr>
        <w:pStyle w:val="B1"/>
      </w:pPr>
      <w:r>
        <w:t>f)</w:t>
      </w:r>
      <w:r>
        <w:tab/>
        <w:t>HeNB</w:t>
      </w:r>
    </w:p>
    <w:p w14:paraId="358DFA2D" w14:textId="77777777" w:rsidR="007A0367" w:rsidRDefault="007A0367" w:rsidP="007A0367">
      <w:pPr>
        <w:pStyle w:val="B1"/>
      </w:pPr>
      <w:r>
        <w:t>g)</w:t>
      </w:r>
      <w:r>
        <w:tab/>
        <w:t>Valid for packet switched traffic</w:t>
      </w:r>
    </w:p>
    <w:p w14:paraId="3B945EB7" w14:textId="77777777" w:rsidR="007A0367" w:rsidRDefault="007A0367" w:rsidP="007A0367">
      <w:pPr>
        <w:pStyle w:val="B1"/>
      </w:pPr>
      <w:r>
        <w:t>h)</w:t>
      </w:r>
      <w:r>
        <w:tab/>
        <w:t>EPS</w:t>
      </w:r>
    </w:p>
    <w:p w14:paraId="3446AED7" w14:textId="77777777" w:rsidR="002D1934" w:rsidRDefault="002D1934" w:rsidP="002D1934">
      <w:pPr>
        <w:pStyle w:val="Heading5"/>
        <w:rPr>
          <w:lang w:eastAsia="zh-CN"/>
        </w:rPr>
      </w:pPr>
      <w:bookmarkStart w:id="168" w:name="_Toc21203345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.2.6</w:t>
      </w:r>
      <w:r>
        <w:rPr>
          <w:rFonts w:hint="eastAsia"/>
          <w:lang w:eastAsia="zh-CN"/>
        </w:rPr>
        <w:tab/>
        <w:t>Failed</w:t>
      </w:r>
      <w:r>
        <w:t xml:space="preserve"> </w:t>
      </w:r>
      <w:r w:rsidRPr="00F96F61">
        <w:rPr>
          <w:lang w:eastAsia="zh-CN"/>
        </w:rPr>
        <w:t>incoming</w:t>
      </w:r>
      <w:r w:rsidRPr="00F96F61" w:rsidDel="00F96F61">
        <w:rPr>
          <w:rFonts w:hint="eastAsia"/>
          <w:lang w:eastAsia="zh-CN"/>
        </w:rPr>
        <w:t xml:space="preserve"> </w:t>
      </w:r>
      <w:r>
        <w:rPr>
          <w:rFonts w:hint="eastAsia"/>
          <w:lang w:eastAsia="zh-CN"/>
        </w:rPr>
        <w:t xml:space="preserve">handover from </w:t>
      </w:r>
      <w:r>
        <w:t>eNB per handover caus</w:t>
      </w:r>
      <w:r w:rsidRPr="004A5F89">
        <w:t>e</w:t>
      </w:r>
      <w:bookmarkEnd w:id="168"/>
    </w:p>
    <w:p w14:paraId="3AE3FBF1" w14:textId="77777777" w:rsidR="007A0367" w:rsidRDefault="007A0367" w:rsidP="007A0367">
      <w:pPr>
        <w:pStyle w:val="B1"/>
      </w:pPr>
      <w:r>
        <w:t>a)</w:t>
      </w:r>
      <w:r>
        <w:tab/>
        <w:t>This measurement provides the number of failed inbound handover from eNB per handover cause.</w:t>
      </w:r>
    </w:p>
    <w:p w14:paraId="1448CBB5" w14:textId="77777777" w:rsidR="007A0367" w:rsidRDefault="007A0367" w:rsidP="007A0367">
      <w:pPr>
        <w:pStyle w:val="B1"/>
      </w:pPr>
      <w:r>
        <w:t>b)</w:t>
      </w:r>
      <w:r>
        <w:tab/>
        <w:t>CC</w:t>
      </w:r>
    </w:p>
    <w:p w14:paraId="53E4E2D5" w14:textId="77777777" w:rsidR="007A0367" w:rsidRDefault="007A0367" w:rsidP="007A0367">
      <w:pPr>
        <w:pStyle w:val="B1"/>
      </w:pPr>
      <w:r>
        <w:t>c)</w:t>
      </w:r>
      <w:r>
        <w:tab/>
        <w:t>Transmission of the RRCConnectionReestablishmentRequest message by the UE to the eNB, indicating the RRC connection reestablishment(see TS 36.331 [7]).The sum of all supported per cause measurements shall equal the total number of handover from eNB events. In case only a subset of per cause measurements is supported, a sum subcounter will be provided first.</w:t>
      </w:r>
    </w:p>
    <w:p w14:paraId="012C4BED"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35281768" w14:textId="77777777" w:rsidR="007A0367" w:rsidRDefault="007A0367" w:rsidP="007A0367">
      <w:pPr>
        <w:pStyle w:val="B1"/>
      </w:pPr>
      <w:r>
        <w:t>e)</w:t>
      </w:r>
      <w:r>
        <w:tab/>
        <w:t>HO. FromeNBFail.Cause</w:t>
      </w:r>
    </w:p>
    <w:p w14:paraId="2C3B4DEE" w14:textId="77777777" w:rsidR="007A0367" w:rsidRDefault="007A0367" w:rsidP="007A0367">
      <w:pPr>
        <w:pStyle w:val="B1"/>
      </w:pPr>
      <w:r>
        <w:t>where Cause identifies the cause for handover.</w:t>
      </w:r>
    </w:p>
    <w:p w14:paraId="225FFFAD" w14:textId="77777777" w:rsidR="007A0367" w:rsidRDefault="007A0367" w:rsidP="007A0367">
      <w:pPr>
        <w:pStyle w:val="B1"/>
      </w:pPr>
      <w:r>
        <w:lastRenderedPageBreak/>
        <w:t>f)</w:t>
      </w:r>
      <w:r>
        <w:tab/>
        <w:t>HeNB</w:t>
      </w:r>
    </w:p>
    <w:p w14:paraId="540D3B98" w14:textId="77777777" w:rsidR="007A0367" w:rsidRDefault="007A0367" w:rsidP="007A0367">
      <w:pPr>
        <w:pStyle w:val="B1"/>
      </w:pPr>
      <w:r>
        <w:t>g)</w:t>
      </w:r>
      <w:r>
        <w:tab/>
        <w:t>Valid for packet switched traffic</w:t>
      </w:r>
    </w:p>
    <w:p w14:paraId="0CEF320D" w14:textId="77777777" w:rsidR="007A0367" w:rsidRDefault="007A0367" w:rsidP="007A0367">
      <w:pPr>
        <w:pStyle w:val="B1"/>
      </w:pPr>
      <w:r>
        <w:t>h)</w:t>
      </w:r>
      <w:r>
        <w:tab/>
        <w:t>EPS</w:t>
      </w:r>
    </w:p>
    <w:p w14:paraId="3CAE87ED" w14:textId="77777777" w:rsidR="002D1934" w:rsidRDefault="002D1934" w:rsidP="002D1934">
      <w:pPr>
        <w:pStyle w:val="Heading4"/>
        <w:tabs>
          <w:tab w:val="left" w:pos="1134"/>
        </w:tabs>
        <w:ind w:left="0" w:firstLine="0"/>
        <w:rPr>
          <w:lang w:eastAsia="zh-CN"/>
        </w:rPr>
      </w:pPr>
      <w:bookmarkStart w:id="169" w:name="_Toc21203345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.3</w:t>
      </w:r>
      <w:r>
        <w:rPr>
          <w:rFonts w:hint="eastAsia"/>
          <w:lang w:eastAsia="zh-CN"/>
        </w:rPr>
        <w:tab/>
      </w:r>
      <w:r w:rsidRPr="00826307">
        <w:rPr>
          <w:lang w:eastAsia="zh-CN"/>
        </w:rPr>
        <w:t>I</w:t>
      </w:r>
      <w:r>
        <w:rPr>
          <w:lang w:eastAsia="zh-CN"/>
        </w:rPr>
        <w:t>nt</w:t>
      </w:r>
      <w:r>
        <w:rPr>
          <w:rFonts w:hint="eastAsia"/>
          <w:lang w:eastAsia="zh-CN"/>
        </w:rPr>
        <w:t>er</w:t>
      </w:r>
      <w:r w:rsidRPr="004C71A5">
        <w:rPr>
          <w:lang w:val="en-US" w:eastAsia="zh-CN"/>
        </w:rPr>
        <w:t>-RAT Handovers</w:t>
      </w:r>
      <w:bookmarkEnd w:id="169"/>
    </w:p>
    <w:p w14:paraId="0EA15349" w14:textId="77777777" w:rsidR="002D1934" w:rsidRDefault="002D1934" w:rsidP="002D1934">
      <w:pPr>
        <w:pStyle w:val="Heading5"/>
        <w:rPr>
          <w:kern w:val="2"/>
          <w:lang w:eastAsia="zh-CN"/>
        </w:rPr>
      </w:pPr>
      <w:bookmarkStart w:id="170" w:name="_Toc212033458"/>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3</w:t>
      </w:r>
      <w:r>
        <w:t>.1</w:t>
      </w:r>
      <w:r w:rsidRPr="00EC6002">
        <w:tab/>
        <w:t>Atte</w:t>
      </w:r>
      <w:r>
        <w:t xml:space="preserve">mpted outgoing </w:t>
      </w:r>
      <w:r w:rsidRPr="00EC6002">
        <w:t>handovers</w:t>
      </w:r>
      <w:r>
        <w:rPr>
          <w:rFonts w:hint="eastAsia"/>
          <w:lang w:eastAsia="zh-CN"/>
        </w:rPr>
        <w:t xml:space="preserve"> to UTRAN</w:t>
      </w:r>
      <w:r>
        <w:t xml:space="preserve"> per handover cause</w:t>
      </w:r>
      <w:bookmarkEnd w:id="170"/>
      <w:r>
        <w:t xml:space="preserve"> </w:t>
      </w:r>
    </w:p>
    <w:p w14:paraId="5A84BE59" w14:textId="77777777" w:rsidR="007A0367" w:rsidRDefault="007A0367" w:rsidP="007A0367">
      <w:pPr>
        <w:pStyle w:val="B1"/>
      </w:pPr>
      <w:r>
        <w:t>a)</w:t>
      </w:r>
      <w:r>
        <w:tab/>
        <w:t>This measurement provides the number of attempted outgoing handovers to UTRAN per cause and target cell specific.</w:t>
      </w:r>
    </w:p>
    <w:p w14:paraId="2D5DEED4" w14:textId="77777777" w:rsidR="007A0367" w:rsidRDefault="007A0367" w:rsidP="007A0367">
      <w:pPr>
        <w:pStyle w:val="B1"/>
      </w:pPr>
      <w:r>
        <w:t>b)</w:t>
      </w:r>
      <w:r>
        <w:tab/>
        <w:t>CC.</w:t>
      </w:r>
    </w:p>
    <w:p w14:paraId="4DEB99C6" w14:textId="77777777" w:rsidR="007A0367" w:rsidRDefault="007A0367" w:rsidP="007A0367">
      <w:pPr>
        <w:pStyle w:val="B1"/>
      </w:pPr>
      <w:r>
        <w:t>c)</w:t>
      </w:r>
      <w:r>
        <w:tab/>
        <w:t>Transmission of the MobilityFromEUTRACommand message from the HeNB to the UE indicating the attempt of an outgoing handover from HeNS to UTRAN with a specific cause (see TS 36.331 [7]). The sum of all supported per cause measurements shall equal the total number of outgoing handover to UTRAN events. In case only a subset of per cause measurements is supported, a sum subcounter will be provided first.</w:t>
      </w:r>
    </w:p>
    <w:p w14:paraId="1180E441"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4B0B4370" w14:textId="77777777" w:rsidR="007A0367" w:rsidRDefault="007A0367" w:rsidP="007A0367">
      <w:pPr>
        <w:pStyle w:val="B1"/>
      </w:pPr>
      <w:r>
        <w:t>e)</w:t>
      </w:r>
      <w:r>
        <w:tab/>
        <w:t>HO.ToUtranAtt.Cause</w:t>
      </w:r>
    </w:p>
    <w:p w14:paraId="74BC61A8" w14:textId="77777777" w:rsidR="007A0367" w:rsidRDefault="007A0367" w:rsidP="007A0367">
      <w:pPr>
        <w:pStyle w:val="B1"/>
      </w:pPr>
      <w:r>
        <w:t>where Cause identifies the cause for handover</w:t>
      </w:r>
    </w:p>
    <w:p w14:paraId="3ACE8CA6" w14:textId="77777777" w:rsidR="007A0367" w:rsidRDefault="007A0367" w:rsidP="007A0367">
      <w:pPr>
        <w:pStyle w:val="B1"/>
      </w:pPr>
      <w:r>
        <w:t>f)</w:t>
      </w:r>
      <w:r>
        <w:tab/>
        <w:t>HeNB</w:t>
      </w:r>
    </w:p>
    <w:p w14:paraId="2DCB680C" w14:textId="77777777" w:rsidR="007A0367" w:rsidRDefault="007A0367" w:rsidP="007A0367">
      <w:pPr>
        <w:pStyle w:val="B1"/>
      </w:pPr>
      <w:r>
        <w:t>g)</w:t>
      </w:r>
      <w:r>
        <w:tab/>
        <w:t>Valid for packet switched traffic</w:t>
      </w:r>
    </w:p>
    <w:p w14:paraId="52FABE0C" w14:textId="77777777" w:rsidR="007A0367" w:rsidRDefault="007A0367" w:rsidP="007A0367">
      <w:pPr>
        <w:pStyle w:val="B1"/>
      </w:pPr>
      <w:r>
        <w:t>h)</w:t>
      </w:r>
      <w:r>
        <w:tab/>
        <w:t>EPS</w:t>
      </w:r>
    </w:p>
    <w:p w14:paraId="0B1AC924" w14:textId="77777777" w:rsidR="002D1934" w:rsidRDefault="002D1934" w:rsidP="002D1934">
      <w:pPr>
        <w:pStyle w:val="Heading5"/>
      </w:pPr>
      <w:bookmarkStart w:id="171" w:name="_Toc212033459"/>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3</w:t>
      </w:r>
      <w:r>
        <w:t>.2</w:t>
      </w:r>
      <w:r w:rsidRPr="00EC6002">
        <w:tab/>
      </w:r>
      <w:r>
        <w:t xml:space="preserve">Successful outgoing </w:t>
      </w:r>
      <w:r w:rsidRPr="00EC6002">
        <w:t>handovers</w:t>
      </w:r>
      <w:r>
        <w:t xml:space="preserve"> </w:t>
      </w:r>
      <w:r>
        <w:rPr>
          <w:rFonts w:hint="eastAsia"/>
          <w:lang w:eastAsia="zh-CN"/>
        </w:rPr>
        <w:t xml:space="preserve">to UTRAN </w:t>
      </w:r>
      <w:r>
        <w:t>per handover cause</w:t>
      </w:r>
      <w:bookmarkEnd w:id="171"/>
      <w:r>
        <w:t xml:space="preserve"> </w:t>
      </w:r>
    </w:p>
    <w:p w14:paraId="11058634" w14:textId="77777777" w:rsidR="007A0367" w:rsidRDefault="007A0367" w:rsidP="007A0367">
      <w:pPr>
        <w:pStyle w:val="B1"/>
      </w:pPr>
      <w:r>
        <w:t>a)</w:t>
      </w:r>
      <w:r>
        <w:tab/>
        <w:t>This measurement provides the number of successful outgoing handovers to UTRAN per cause target cell specific.</w:t>
      </w:r>
    </w:p>
    <w:p w14:paraId="6790634D" w14:textId="77777777" w:rsidR="007A0367" w:rsidRDefault="007A0367" w:rsidP="007A0367">
      <w:pPr>
        <w:pStyle w:val="B1"/>
      </w:pPr>
      <w:r>
        <w:t>b)</w:t>
      </w:r>
      <w:r>
        <w:tab/>
        <w:t>CC.</w:t>
      </w:r>
    </w:p>
    <w:p w14:paraId="24091BA8" w14:textId="77777777" w:rsidR="007A0367" w:rsidRDefault="007A0367" w:rsidP="007A0367">
      <w:pPr>
        <w:pStyle w:val="B1"/>
      </w:pPr>
      <w:r>
        <w:t>c)</w:t>
      </w:r>
      <w:r>
        <w:tab/>
        <w:t>Receipt of a S1AP message UE CONTEXT RELEASE COMMAND sent from the MME to the HeNB, indicating a successful handover initiated due to a specific cause (see TS 36.413 [6]).The sum of all supported per cause measurements shall equal the total number of outgoing handover to UTRAN events. In case only a subset of per cause measurements is supported, a sum subcounter will be provided first.</w:t>
      </w:r>
    </w:p>
    <w:p w14:paraId="426586CF"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0D97007B" w14:textId="77777777" w:rsidR="007A0367" w:rsidRDefault="007A0367" w:rsidP="007A0367">
      <w:pPr>
        <w:pStyle w:val="B1"/>
      </w:pPr>
      <w:r>
        <w:t>e)</w:t>
      </w:r>
      <w:r>
        <w:tab/>
        <w:t>HO.ToUtranSucc.Cause</w:t>
      </w:r>
    </w:p>
    <w:p w14:paraId="39FA9C35" w14:textId="77777777" w:rsidR="007A0367" w:rsidRDefault="007A0367" w:rsidP="007A0367">
      <w:pPr>
        <w:pStyle w:val="B1"/>
      </w:pPr>
      <w:r>
        <w:t>where Cause indicating the cause for handover.</w:t>
      </w:r>
    </w:p>
    <w:p w14:paraId="74B6BC26" w14:textId="77777777" w:rsidR="007A0367" w:rsidRDefault="007A0367" w:rsidP="007A0367">
      <w:pPr>
        <w:pStyle w:val="B1"/>
      </w:pPr>
      <w:r>
        <w:t>f)</w:t>
      </w:r>
      <w:r>
        <w:tab/>
        <w:t>HeNB</w:t>
      </w:r>
    </w:p>
    <w:p w14:paraId="7A060037" w14:textId="77777777" w:rsidR="007A0367" w:rsidRDefault="007A0367" w:rsidP="007A0367">
      <w:pPr>
        <w:pStyle w:val="B1"/>
      </w:pPr>
      <w:r>
        <w:t>g)</w:t>
      </w:r>
      <w:r>
        <w:tab/>
        <w:t>Valid for packet switched traffic</w:t>
      </w:r>
    </w:p>
    <w:p w14:paraId="56115EAE" w14:textId="77777777" w:rsidR="007A0367" w:rsidRDefault="007A0367" w:rsidP="007A0367">
      <w:pPr>
        <w:pStyle w:val="B1"/>
      </w:pPr>
      <w:r>
        <w:t>h)</w:t>
      </w:r>
      <w:r>
        <w:tab/>
        <w:t>EPS</w:t>
      </w:r>
    </w:p>
    <w:p w14:paraId="4DC45752" w14:textId="77777777" w:rsidR="002D1934" w:rsidRPr="003C7F28" w:rsidRDefault="002D1934" w:rsidP="002D1934">
      <w:pPr>
        <w:pStyle w:val="Heading5"/>
        <w:rPr>
          <w:lang w:eastAsia="zh-CN"/>
        </w:rPr>
      </w:pPr>
      <w:bookmarkStart w:id="172" w:name="_Toc212033460"/>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3.3</w:t>
      </w:r>
      <w:r>
        <w:rPr>
          <w:rFonts w:hint="eastAsia"/>
          <w:lang w:eastAsia="zh-CN"/>
        </w:rPr>
        <w:tab/>
        <w:t xml:space="preserve">Failed </w:t>
      </w:r>
      <w:r>
        <w:t xml:space="preserve">outgoing </w:t>
      </w:r>
      <w:r w:rsidRPr="00EC6002">
        <w:t>handovers</w:t>
      </w:r>
      <w:r>
        <w:t xml:space="preserve"> </w:t>
      </w:r>
      <w:r>
        <w:rPr>
          <w:rFonts w:hint="eastAsia"/>
          <w:lang w:eastAsia="zh-CN"/>
        </w:rPr>
        <w:t>to UTRA</w:t>
      </w:r>
      <w:r w:rsidRPr="003C7F28">
        <w:rPr>
          <w:rFonts w:hint="eastAsia"/>
          <w:lang w:eastAsia="zh-CN"/>
        </w:rPr>
        <w:t xml:space="preserve">N </w:t>
      </w:r>
      <w:r w:rsidRPr="003C7F28">
        <w:t>per handover cause</w:t>
      </w:r>
      <w:bookmarkEnd w:id="172"/>
      <w:r w:rsidRPr="003C7F28">
        <w:rPr>
          <w:rFonts w:hint="eastAsia"/>
          <w:lang w:eastAsia="zh-CN"/>
        </w:rPr>
        <w:t xml:space="preserve"> </w:t>
      </w:r>
    </w:p>
    <w:p w14:paraId="4D2807EC" w14:textId="77777777" w:rsidR="007A0367" w:rsidRDefault="007A0367" w:rsidP="007A0367">
      <w:pPr>
        <w:pStyle w:val="B1"/>
      </w:pPr>
      <w:r>
        <w:t>a)</w:t>
      </w:r>
      <w:r>
        <w:tab/>
        <w:t>This measurement provides the number of failed outgoing handovers to UTRAN per cause target cell specific.</w:t>
      </w:r>
    </w:p>
    <w:p w14:paraId="7E15F6D2" w14:textId="77777777" w:rsidR="007A0367" w:rsidRDefault="007A0367" w:rsidP="007A0367">
      <w:pPr>
        <w:pStyle w:val="B1"/>
      </w:pPr>
      <w:r>
        <w:t>b)</w:t>
      </w:r>
      <w:r>
        <w:tab/>
        <w:t>CC</w:t>
      </w:r>
    </w:p>
    <w:p w14:paraId="11E7E803" w14:textId="77777777" w:rsidR="007A0367" w:rsidRDefault="007A0367" w:rsidP="007A0367">
      <w:pPr>
        <w:pStyle w:val="B1"/>
      </w:pPr>
      <w:r>
        <w:lastRenderedPageBreak/>
        <w:t>c)</w:t>
      </w:r>
      <w:r>
        <w:tab/>
        <w:t>Transmission of the RRCConnectionReestablishmentRequest message by the UE to the HeNB, indicating the RRC connection reestablishment(see TS 36.331 [7]). The sum of all supported per cause measurements shall equal the total number of outgoing handover to UTRAN events. In case only a subset of per cause measurements is supported, a sum subcounter will be provided first.</w:t>
      </w:r>
    </w:p>
    <w:p w14:paraId="04D8E9B3"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1E6374AB" w14:textId="77777777" w:rsidR="007A0367" w:rsidRDefault="007A0367" w:rsidP="007A0367">
      <w:pPr>
        <w:pStyle w:val="B1"/>
      </w:pPr>
      <w:r>
        <w:t>e)</w:t>
      </w:r>
      <w:r>
        <w:tab/>
        <w:t>HO.ToUtranFail.Cause</w:t>
      </w:r>
    </w:p>
    <w:p w14:paraId="004F3566" w14:textId="39C310B6" w:rsidR="007A0367" w:rsidRDefault="007A0367" w:rsidP="007A0367">
      <w:pPr>
        <w:pStyle w:val="B1"/>
      </w:pPr>
      <w:r>
        <w:tab/>
        <w:t>where Cause indicating the cause for handover.</w:t>
      </w:r>
    </w:p>
    <w:p w14:paraId="612A6360" w14:textId="77777777" w:rsidR="007A0367" w:rsidRDefault="007A0367" w:rsidP="007A0367">
      <w:pPr>
        <w:pStyle w:val="B1"/>
      </w:pPr>
      <w:r>
        <w:t>f)</w:t>
      </w:r>
      <w:r>
        <w:tab/>
        <w:t>HeNB</w:t>
      </w:r>
    </w:p>
    <w:p w14:paraId="291EC71B" w14:textId="77777777" w:rsidR="007A0367" w:rsidRDefault="007A0367" w:rsidP="007A0367">
      <w:pPr>
        <w:pStyle w:val="B1"/>
      </w:pPr>
      <w:r>
        <w:t>g)</w:t>
      </w:r>
      <w:r>
        <w:tab/>
        <w:t>Valid for packet switched traffic</w:t>
      </w:r>
    </w:p>
    <w:p w14:paraId="6D00261D" w14:textId="77777777" w:rsidR="007A0367" w:rsidRDefault="007A0367" w:rsidP="007A0367">
      <w:pPr>
        <w:pStyle w:val="B1"/>
      </w:pPr>
      <w:r>
        <w:t>h)</w:t>
      </w:r>
      <w:r>
        <w:tab/>
        <w:t>EPS</w:t>
      </w:r>
    </w:p>
    <w:p w14:paraId="78E7EA54" w14:textId="77777777" w:rsidR="002D1934" w:rsidRDefault="002D1934" w:rsidP="002D1934">
      <w:pPr>
        <w:pStyle w:val="Heading5"/>
        <w:rPr>
          <w:kern w:val="2"/>
          <w:lang w:eastAsia="zh-CN"/>
        </w:rPr>
      </w:pPr>
      <w:bookmarkStart w:id="173" w:name="_Toc212033461"/>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3.4</w:t>
      </w:r>
      <w:r w:rsidRPr="00EC6002">
        <w:tab/>
        <w:t>Atte</w:t>
      </w:r>
      <w:r>
        <w:t xml:space="preserve">mpted outgoing </w:t>
      </w:r>
      <w:r w:rsidRPr="00EC6002">
        <w:t>handovers</w:t>
      </w:r>
      <w:r>
        <w:rPr>
          <w:rFonts w:hint="eastAsia"/>
          <w:lang w:eastAsia="zh-CN"/>
        </w:rPr>
        <w:t xml:space="preserve"> to GERAN</w:t>
      </w:r>
      <w:r>
        <w:t xml:space="preserve"> per handover cause</w:t>
      </w:r>
      <w:bookmarkEnd w:id="173"/>
      <w:r>
        <w:t xml:space="preserve"> </w:t>
      </w:r>
    </w:p>
    <w:p w14:paraId="401593E6" w14:textId="77777777" w:rsidR="007A0367" w:rsidRDefault="007A0367" w:rsidP="007A0367">
      <w:pPr>
        <w:pStyle w:val="B1"/>
      </w:pPr>
      <w:r>
        <w:t>a)</w:t>
      </w:r>
      <w:r>
        <w:tab/>
        <w:t>This measurement provides the number of attempted outgoing handovers to GERAN per cause and target cell specific.</w:t>
      </w:r>
    </w:p>
    <w:p w14:paraId="698551FF" w14:textId="77777777" w:rsidR="007A0367" w:rsidRDefault="007A0367" w:rsidP="007A0367">
      <w:pPr>
        <w:pStyle w:val="B1"/>
      </w:pPr>
      <w:r>
        <w:t>b)</w:t>
      </w:r>
      <w:r>
        <w:tab/>
        <w:t>CC.</w:t>
      </w:r>
    </w:p>
    <w:p w14:paraId="1BE3C8BD" w14:textId="77777777" w:rsidR="007A0367" w:rsidRDefault="007A0367" w:rsidP="007A0367">
      <w:pPr>
        <w:pStyle w:val="B1"/>
      </w:pPr>
      <w:r>
        <w:t>c)</w:t>
      </w:r>
      <w:r>
        <w:tab/>
        <w:t>Transmission of the MobilityFromEUTRACommand message from the HeNB to the UE indicating the attempt of an outgoing handover from HeNS to GERAN with a specific cause (see TS 36.331 [7]). The sum of all supported per cause measurements shall equal the total number of outgoing handover to GERAN events. In case only a subset of per cause measurements is supported, a sum subcounter will be provided first.</w:t>
      </w:r>
    </w:p>
    <w:p w14:paraId="5837E811"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5D2CE7A5" w14:textId="77777777" w:rsidR="007A0367" w:rsidRDefault="007A0367" w:rsidP="007A0367">
      <w:pPr>
        <w:pStyle w:val="B1"/>
      </w:pPr>
      <w:r>
        <w:t>e)</w:t>
      </w:r>
      <w:r>
        <w:tab/>
        <w:t>HO.ToGeranAtt.Cause</w:t>
      </w:r>
    </w:p>
    <w:p w14:paraId="7EA0218B" w14:textId="5988A5E8" w:rsidR="007A0367" w:rsidRDefault="007A0367" w:rsidP="007A0367">
      <w:pPr>
        <w:pStyle w:val="B1"/>
      </w:pPr>
      <w:r>
        <w:tab/>
        <w:t>where Cause identifies the cause for handover</w:t>
      </w:r>
    </w:p>
    <w:p w14:paraId="3E11FC6F" w14:textId="77777777" w:rsidR="007A0367" w:rsidRDefault="007A0367" w:rsidP="007A0367">
      <w:pPr>
        <w:pStyle w:val="B1"/>
      </w:pPr>
      <w:r>
        <w:t>f)</w:t>
      </w:r>
      <w:r>
        <w:tab/>
        <w:t>HeNB</w:t>
      </w:r>
    </w:p>
    <w:p w14:paraId="5BCF2B44" w14:textId="77777777" w:rsidR="007A0367" w:rsidRDefault="007A0367" w:rsidP="007A0367">
      <w:pPr>
        <w:pStyle w:val="B1"/>
      </w:pPr>
      <w:r>
        <w:t>g)</w:t>
      </w:r>
      <w:r>
        <w:tab/>
        <w:t>Valid for packet switched traffic</w:t>
      </w:r>
    </w:p>
    <w:p w14:paraId="7CD6DA7B" w14:textId="77777777" w:rsidR="007A0367" w:rsidRDefault="007A0367" w:rsidP="007A0367">
      <w:pPr>
        <w:pStyle w:val="B1"/>
      </w:pPr>
      <w:r>
        <w:t>h)</w:t>
      </w:r>
      <w:r>
        <w:tab/>
        <w:t>EPS</w:t>
      </w:r>
    </w:p>
    <w:p w14:paraId="5E24CF96" w14:textId="77777777" w:rsidR="002D1934" w:rsidRDefault="002D1934" w:rsidP="00363E56">
      <w:pPr>
        <w:pStyle w:val="Heading5"/>
      </w:pPr>
      <w:bookmarkStart w:id="174" w:name="_Toc212033462"/>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3.5</w:t>
      </w:r>
      <w:r w:rsidRPr="00EC6002">
        <w:tab/>
      </w:r>
      <w:r>
        <w:t xml:space="preserve">Successful outgoing </w:t>
      </w:r>
      <w:r w:rsidRPr="00EC6002">
        <w:t>handovers</w:t>
      </w:r>
      <w:r>
        <w:t xml:space="preserve"> </w:t>
      </w:r>
      <w:r>
        <w:rPr>
          <w:rFonts w:hint="eastAsia"/>
          <w:lang w:eastAsia="zh-CN"/>
        </w:rPr>
        <w:t xml:space="preserve">to GERAN </w:t>
      </w:r>
      <w:r>
        <w:t>per handover cause</w:t>
      </w:r>
      <w:bookmarkEnd w:id="174"/>
      <w:r>
        <w:t xml:space="preserve"> </w:t>
      </w:r>
    </w:p>
    <w:p w14:paraId="09A986D4" w14:textId="77777777" w:rsidR="007A0367" w:rsidRDefault="007A0367" w:rsidP="007A0367">
      <w:pPr>
        <w:pStyle w:val="B1"/>
      </w:pPr>
      <w:r>
        <w:t>a)</w:t>
      </w:r>
      <w:r>
        <w:tab/>
        <w:t>This measurement provides the number of successful outgoing handovers to GERAN per cause target cell specific.</w:t>
      </w:r>
    </w:p>
    <w:p w14:paraId="4F417D5D" w14:textId="77777777" w:rsidR="007A0367" w:rsidRDefault="007A0367" w:rsidP="007A0367">
      <w:pPr>
        <w:pStyle w:val="B1"/>
      </w:pPr>
      <w:r>
        <w:t>b)</w:t>
      </w:r>
      <w:r>
        <w:tab/>
        <w:t>CC.</w:t>
      </w:r>
    </w:p>
    <w:p w14:paraId="45890A8D" w14:textId="77777777" w:rsidR="007A0367" w:rsidRDefault="007A0367" w:rsidP="007A0367">
      <w:pPr>
        <w:pStyle w:val="B1"/>
      </w:pPr>
      <w:r>
        <w:t>c)</w:t>
      </w:r>
      <w:r>
        <w:tab/>
        <w:t>Receipt of a S1AP message UE CONTEXT RELEASE COMMAND sent from the MME to the HeNB, indicating a successful handover initiated due to a specific cause (see TS 36.413 [6]).The sum of all supported per cause measurements shall equal the total number of outgoing handover to GERAN events. In case only a subset of per cause measurements is supported, a sum subcounter will be provided first.</w:t>
      </w:r>
    </w:p>
    <w:p w14:paraId="3B87AD4A"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798FC8D6" w14:textId="77777777" w:rsidR="007A0367" w:rsidRDefault="007A0367" w:rsidP="007A0367">
      <w:pPr>
        <w:pStyle w:val="B1"/>
      </w:pPr>
      <w:r>
        <w:t>e)</w:t>
      </w:r>
      <w:r>
        <w:tab/>
        <w:t>HO.ToGeranSucc.Cause</w:t>
      </w:r>
    </w:p>
    <w:p w14:paraId="7A073D14" w14:textId="516435D1" w:rsidR="007A0367" w:rsidRDefault="007A0367" w:rsidP="007A0367">
      <w:pPr>
        <w:pStyle w:val="B1"/>
      </w:pPr>
      <w:r>
        <w:tab/>
        <w:t>where Cause indicating the cause for handover.</w:t>
      </w:r>
    </w:p>
    <w:p w14:paraId="76C3207A" w14:textId="77777777" w:rsidR="007A0367" w:rsidRDefault="007A0367" w:rsidP="007A0367">
      <w:pPr>
        <w:pStyle w:val="B1"/>
      </w:pPr>
      <w:r>
        <w:t>f)</w:t>
      </w:r>
      <w:r>
        <w:tab/>
        <w:t>HeNB</w:t>
      </w:r>
    </w:p>
    <w:p w14:paraId="3D82735D" w14:textId="77777777" w:rsidR="007A0367" w:rsidRDefault="007A0367" w:rsidP="007A0367">
      <w:pPr>
        <w:pStyle w:val="B1"/>
      </w:pPr>
      <w:r>
        <w:t>g)</w:t>
      </w:r>
      <w:r>
        <w:tab/>
        <w:t>Valid for packet switched traffic</w:t>
      </w:r>
    </w:p>
    <w:p w14:paraId="56568CCB" w14:textId="77777777" w:rsidR="007A0367" w:rsidRDefault="007A0367" w:rsidP="007A0367">
      <w:pPr>
        <w:pStyle w:val="B1"/>
      </w:pPr>
      <w:r>
        <w:lastRenderedPageBreak/>
        <w:t>h)</w:t>
      </w:r>
      <w:r>
        <w:tab/>
        <w:t>EPS</w:t>
      </w:r>
    </w:p>
    <w:p w14:paraId="0306B9D5" w14:textId="77777777" w:rsidR="002D1934" w:rsidRPr="003C7F28" w:rsidRDefault="002D1934" w:rsidP="00363E56">
      <w:pPr>
        <w:pStyle w:val="Heading5"/>
        <w:rPr>
          <w:lang w:eastAsia="zh-CN"/>
        </w:rPr>
      </w:pPr>
      <w:bookmarkStart w:id="175" w:name="_Toc212033463"/>
      <w:smartTag w:uri="urn:schemas-microsoft-com:office:smarttags" w:element="chsdate">
        <w:smartTagPr>
          <w:attr w:name="Year" w:val="1899"/>
          <w:attr w:name="Month" w:val="12"/>
          <w:attr w:name="Day" w:val="30"/>
          <w:attr w:name="IsLunarDate" w:val="False"/>
          <w:attr w:name="IsROCDate" w:val="False"/>
        </w:smartTagPr>
        <w:r w:rsidRPr="00EC6002">
          <w:t>4.</w:t>
        </w:r>
        <w:r>
          <w:rPr>
            <w:rFonts w:hint="eastAsia"/>
            <w:lang w:eastAsia="zh-CN"/>
          </w:rPr>
          <w:t>2</w:t>
        </w:r>
        <w:r>
          <w:rPr>
            <w:lang w:eastAsia="zh-CN"/>
          </w:rPr>
          <w:t>.</w:t>
        </w:r>
        <w:r>
          <w:rPr>
            <w:rFonts w:hint="eastAsia"/>
            <w:lang w:eastAsia="zh-CN"/>
          </w:rPr>
          <w:t>4</w:t>
        </w:r>
      </w:smartTag>
      <w:r w:rsidRPr="00EC6002">
        <w:t>.</w:t>
      </w:r>
      <w:r>
        <w:rPr>
          <w:rFonts w:hint="eastAsia"/>
          <w:lang w:eastAsia="zh-CN"/>
        </w:rPr>
        <w:t>3.6</w:t>
      </w:r>
      <w:r>
        <w:rPr>
          <w:rFonts w:hint="eastAsia"/>
          <w:lang w:eastAsia="zh-CN"/>
        </w:rPr>
        <w:tab/>
        <w:t xml:space="preserve">Failed </w:t>
      </w:r>
      <w:r>
        <w:t xml:space="preserve">outgoing </w:t>
      </w:r>
      <w:r w:rsidRPr="00EC6002">
        <w:t>handovers</w:t>
      </w:r>
      <w:r>
        <w:t xml:space="preserve"> </w:t>
      </w:r>
      <w:r>
        <w:rPr>
          <w:rFonts w:hint="eastAsia"/>
          <w:lang w:eastAsia="zh-CN"/>
        </w:rPr>
        <w:t xml:space="preserve">to GERAN </w:t>
      </w:r>
      <w:r>
        <w:t xml:space="preserve">per handover </w:t>
      </w:r>
      <w:r w:rsidRPr="003C7F28">
        <w:t>cause</w:t>
      </w:r>
      <w:bookmarkEnd w:id="175"/>
      <w:r w:rsidRPr="003C7F28">
        <w:rPr>
          <w:rFonts w:hint="eastAsia"/>
          <w:lang w:eastAsia="zh-CN"/>
        </w:rPr>
        <w:t xml:space="preserve"> </w:t>
      </w:r>
    </w:p>
    <w:p w14:paraId="162993B6" w14:textId="77777777" w:rsidR="007A0367" w:rsidRDefault="007A0367" w:rsidP="007A0367">
      <w:pPr>
        <w:pStyle w:val="B1"/>
      </w:pPr>
      <w:r>
        <w:t>a)</w:t>
      </w:r>
      <w:r>
        <w:tab/>
        <w:t>This measurement provides the number of failed outgoing handovers to GERAN per cause target cell specific.</w:t>
      </w:r>
    </w:p>
    <w:p w14:paraId="2DD2ECFE" w14:textId="77777777" w:rsidR="007A0367" w:rsidRDefault="007A0367" w:rsidP="007A0367">
      <w:pPr>
        <w:pStyle w:val="B1"/>
      </w:pPr>
      <w:r>
        <w:t>b)</w:t>
      </w:r>
      <w:r>
        <w:tab/>
        <w:t>CC.</w:t>
      </w:r>
    </w:p>
    <w:p w14:paraId="78A1B8BC" w14:textId="77777777" w:rsidR="007A0367" w:rsidRDefault="007A0367" w:rsidP="007A0367">
      <w:pPr>
        <w:pStyle w:val="B1"/>
      </w:pPr>
      <w:r>
        <w:t>c)</w:t>
      </w:r>
      <w:r>
        <w:tab/>
        <w:t>Transmission of the RRCConnectionReestablishmentRequest message by the UE to the HeNB, indicating the RRC connection reestablishment(see TS 36.331 [7]). The sum of all supported per cause measurements shall equal the total number of outgoing handover to UTRAN events. In case only a subset of per cause measurements is supported, a sum subcounter will be provided first.</w:t>
      </w:r>
    </w:p>
    <w:p w14:paraId="2712E69E" w14:textId="77777777" w:rsidR="007A0367" w:rsidRDefault="007A0367" w:rsidP="007A0367">
      <w:pPr>
        <w:pStyle w:val="B1"/>
      </w:pPr>
      <w:r>
        <w:t>d)</w:t>
      </w:r>
      <w:r>
        <w:tab/>
        <w:t>Each measurement is an integer value. The number of measurements is equal to the number of causes supported plus a possible sum value identified by the .sum suffix.</w:t>
      </w:r>
    </w:p>
    <w:p w14:paraId="1DD324CD" w14:textId="77777777" w:rsidR="007A0367" w:rsidRDefault="007A0367" w:rsidP="007A0367">
      <w:pPr>
        <w:pStyle w:val="B1"/>
      </w:pPr>
      <w:r>
        <w:t>e)</w:t>
      </w:r>
      <w:r>
        <w:tab/>
        <w:t>HO.ToGeranFail.Cause</w:t>
      </w:r>
    </w:p>
    <w:p w14:paraId="179877E5" w14:textId="432C4DE7" w:rsidR="007A0367" w:rsidRDefault="007A0367" w:rsidP="007A0367">
      <w:pPr>
        <w:pStyle w:val="B1"/>
      </w:pPr>
      <w:r>
        <w:tab/>
        <w:t>where Cause indicating the cause for handover.</w:t>
      </w:r>
    </w:p>
    <w:p w14:paraId="58883095" w14:textId="77777777" w:rsidR="007A0367" w:rsidRDefault="007A0367" w:rsidP="007A0367">
      <w:pPr>
        <w:pStyle w:val="B1"/>
      </w:pPr>
      <w:r>
        <w:t>f)</w:t>
      </w:r>
      <w:r>
        <w:tab/>
        <w:t>HeNB</w:t>
      </w:r>
    </w:p>
    <w:p w14:paraId="20EDA5A0" w14:textId="77777777" w:rsidR="007A0367" w:rsidRDefault="007A0367" w:rsidP="007A0367">
      <w:pPr>
        <w:pStyle w:val="B1"/>
      </w:pPr>
      <w:r>
        <w:t>g)</w:t>
      </w:r>
      <w:r>
        <w:tab/>
        <w:t>Valid for packet switched traffic</w:t>
      </w:r>
    </w:p>
    <w:p w14:paraId="52F95B31" w14:textId="77777777" w:rsidR="007A0367" w:rsidRDefault="007A0367" w:rsidP="007A0367">
      <w:pPr>
        <w:pStyle w:val="B1"/>
      </w:pPr>
      <w:r>
        <w:t>h)</w:t>
      </w:r>
      <w:r>
        <w:tab/>
        <w:t>EPS</w:t>
      </w:r>
    </w:p>
    <w:p w14:paraId="64D55281" w14:textId="77777777" w:rsidR="002A565D" w:rsidRPr="00ED0E7C" w:rsidRDefault="002A565D" w:rsidP="00363E56">
      <w:pPr>
        <w:pStyle w:val="Heading3"/>
        <w:rPr>
          <w:lang w:eastAsia="zh-CN"/>
        </w:rPr>
      </w:pPr>
      <w:bookmarkStart w:id="176" w:name="_Toc212033464"/>
      <w:smartTag w:uri="urn:schemas-microsoft-com:office:smarttags" w:element="chsdate">
        <w:smartTagPr>
          <w:attr w:name="IsROCDate" w:val="False"/>
          <w:attr w:name="IsLunarDate" w:val="False"/>
          <w:attr w:name="Day" w:val="30"/>
          <w:attr w:name="Month" w:val="12"/>
          <w:attr w:name="Year" w:val="1899"/>
        </w:smartTagPr>
        <w:r w:rsidRPr="00ED0E7C">
          <w:rPr>
            <w:lang w:eastAsia="zh-CN"/>
          </w:rPr>
          <w:t>4.</w:t>
        </w:r>
        <w:r w:rsidRPr="00ED0E7C">
          <w:rPr>
            <w:rFonts w:hint="eastAsia"/>
            <w:lang w:eastAsia="zh-CN"/>
          </w:rPr>
          <w:t>2</w:t>
        </w:r>
        <w:r>
          <w:rPr>
            <w:lang w:eastAsia="zh-CN"/>
          </w:rPr>
          <w:t>.</w:t>
        </w:r>
        <w:r>
          <w:rPr>
            <w:rFonts w:hint="eastAsia"/>
            <w:lang w:eastAsia="zh-CN"/>
          </w:rPr>
          <w:t>5</w:t>
        </w:r>
        <w:r w:rsidRPr="00ED0E7C">
          <w:rPr>
            <w:lang w:eastAsia="zh-CN"/>
          </w:rPr>
          <w:tab/>
        </w:r>
      </w:smartTag>
      <w:r w:rsidRPr="00E94C65">
        <w:rPr>
          <w:lang w:eastAsia="zh-CN"/>
        </w:rPr>
        <w:t xml:space="preserve">Measurements </w:t>
      </w:r>
      <w:r w:rsidRPr="00E94C65">
        <w:rPr>
          <w:rFonts w:hint="eastAsia"/>
          <w:lang w:eastAsia="zh-CN"/>
        </w:rPr>
        <w:t xml:space="preserve">related to </w:t>
      </w:r>
      <w:r w:rsidRPr="00ED0E7C">
        <w:rPr>
          <w:lang w:eastAsia="zh-CN"/>
        </w:rPr>
        <w:t>PDCP SDU bit-rate</w:t>
      </w:r>
      <w:bookmarkEnd w:id="176"/>
    </w:p>
    <w:p w14:paraId="66CAFA33" w14:textId="77777777" w:rsidR="002A565D" w:rsidRPr="00ED0E7C" w:rsidRDefault="002A565D" w:rsidP="00363E56">
      <w:pPr>
        <w:pStyle w:val="Heading4"/>
        <w:rPr>
          <w:lang w:eastAsia="zh-CN"/>
        </w:rPr>
      </w:pPr>
      <w:bookmarkStart w:id="177" w:name="_Toc212033465"/>
      <w:smartTag w:uri="urn:schemas-microsoft-com:office:smarttags" w:element="chsdate">
        <w:smartTagPr>
          <w:attr w:name="IsROCDate" w:val="False"/>
          <w:attr w:name="IsLunarDate" w:val="False"/>
          <w:attr w:name="Day" w:val="30"/>
          <w:attr w:name="Month" w:val="12"/>
          <w:attr w:name="Year" w:val="1899"/>
        </w:smartTagPr>
        <w:r w:rsidRPr="00ED0E7C">
          <w:rPr>
            <w:lang w:eastAsia="zh-CN"/>
          </w:rPr>
          <w:t>4.</w:t>
        </w:r>
        <w:r w:rsidRPr="00ED0E7C">
          <w:rPr>
            <w:rFonts w:hint="eastAsia"/>
            <w:lang w:eastAsia="zh-CN"/>
          </w:rPr>
          <w:t>2</w:t>
        </w:r>
        <w:r w:rsidRPr="00ED0E7C">
          <w:rPr>
            <w:lang w:eastAsia="zh-CN"/>
          </w:rPr>
          <w:t>.</w:t>
        </w:r>
        <w:r>
          <w:rPr>
            <w:rFonts w:hint="eastAsia"/>
            <w:lang w:eastAsia="zh-CN"/>
          </w:rPr>
          <w:t>5</w:t>
        </w:r>
      </w:smartTag>
      <w:r w:rsidRPr="00ED0E7C">
        <w:rPr>
          <w:lang w:eastAsia="zh-CN"/>
        </w:rPr>
        <w:t>.</w:t>
      </w:r>
      <w:r w:rsidRPr="00ED0E7C">
        <w:rPr>
          <w:rFonts w:hint="eastAsia"/>
          <w:lang w:eastAsia="zh-CN"/>
        </w:rPr>
        <w:t>1</w:t>
      </w:r>
      <w:r w:rsidRPr="00ED0E7C">
        <w:rPr>
          <w:lang w:eastAsia="zh-CN"/>
        </w:rPr>
        <w:tab/>
        <w:t xml:space="preserve">Average </w:t>
      </w:r>
      <w:r w:rsidRPr="00ED0E7C">
        <w:rPr>
          <w:rFonts w:hint="eastAsia"/>
          <w:lang w:eastAsia="zh-CN"/>
        </w:rPr>
        <w:t>D</w:t>
      </w:r>
      <w:r w:rsidRPr="00ED0E7C">
        <w:rPr>
          <w:lang w:eastAsia="zh-CN"/>
        </w:rPr>
        <w:t>L cell PDCP SDU bit-rate</w:t>
      </w:r>
      <w:bookmarkEnd w:id="177"/>
    </w:p>
    <w:p w14:paraId="7DEC72A4" w14:textId="77777777" w:rsidR="007A0367" w:rsidRDefault="007A0367" w:rsidP="007A0367">
      <w:pPr>
        <w:pStyle w:val="B1"/>
      </w:pPr>
      <w:r>
        <w:t>a)</w:t>
      </w:r>
      <w:r>
        <w:tab/>
        <w:t>This measurement provides the average cell bit-rate of PDCP SDUs on the downlink. This represents the ingress rate of user plane traffic to the HeNB (via S1). The measurement is split into subcounters per SAE Bearer QoS level (QCI).</w:t>
      </w:r>
    </w:p>
    <w:p w14:paraId="04FD5B3D" w14:textId="77777777" w:rsidR="007A0367" w:rsidRDefault="007A0367" w:rsidP="007A0367">
      <w:pPr>
        <w:pStyle w:val="B1"/>
      </w:pPr>
      <w:r>
        <w:t>b)</w:t>
      </w:r>
      <w:r>
        <w:tab/>
        <w:t>CC</w:t>
      </w:r>
    </w:p>
    <w:p w14:paraId="3124936C" w14:textId="77777777" w:rsidR="007A0367" w:rsidRDefault="007A0367" w:rsidP="007A0367">
      <w:pPr>
        <w:pStyle w:val="B1"/>
      </w:pPr>
      <w:r>
        <w:t>c)</w:t>
      </w:r>
      <w:r>
        <w:tab/>
        <w:t>This measurement is obtained according to the Scheduled IP Throughput definition in TS 36.314 [8].</w:t>
      </w:r>
    </w:p>
    <w:p w14:paraId="6122AD8E" w14:textId="77777777" w:rsidR="007A0367" w:rsidRDefault="007A0367" w:rsidP="007A0367">
      <w:pPr>
        <w:pStyle w:val="B1"/>
      </w:pPr>
      <w:r>
        <w:t>d)</w:t>
      </w:r>
      <w:r>
        <w:tab/>
        <w:t>Each measurement is an integer value representing the bit-rate measured in kb/s. The number of measurements is equal to the number of QCIs plus a possible sum value identified by the .sum suffix.</w:t>
      </w:r>
    </w:p>
    <w:p w14:paraId="7BF98FA0" w14:textId="77777777" w:rsidR="007A0367" w:rsidRDefault="007A0367" w:rsidP="007A0367">
      <w:pPr>
        <w:pStyle w:val="B1"/>
      </w:pPr>
      <w:r>
        <w:t>e)</w:t>
      </w:r>
      <w:r>
        <w:tab/>
        <w:t>The measurement name has the form DRB.PdcpSduBitrateDl.QCI</w:t>
      </w:r>
    </w:p>
    <w:p w14:paraId="37B32918" w14:textId="06B24105" w:rsidR="007A0367" w:rsidRDefault="007A0367" w:rsidP="007A0367">
      <w:pPr>
        <w:pStyle w:val="B1"/>
      </w:pPr>
      <w:r>
        <w:tab/>
        <w:t>where QCI identifies the SAE Bearer level quality of service class.</w:t>
      </w:r>
    </w:p>
    <w:p w14:paraId="7A7069AD" w14:textId="77777777" w:rsidR="007A0367" w:rsidRDefault="007A0367" w:rsidP="007A0367">
      <w:pPr>
        <w:pStyle w:val="B1"/>
      </w:pPr>
      <w:r>
        <w:t>f)</w:t>
      </w:r>
      <w:r>
        <w:tab/>
        <w:t>HeNB</w:t>
      </w:r>
    </w:p>
    <w:p w14:paraId="35AF93E7" w14:textId="77777777" w:rsidR="007A0367" w:rsidRDefault="007A0367" w:rsidP="007A0367">
      <w:pPr>
        <w:pStyle w:val="B1"/>
      </w:pPr>
      <w:r>
        <w:t>g)</w:t>
      </w:r>
      <w:r>
        <w:tab/>
        <w:t>Valid for packet switched traffic</w:t>
      </w:r>
    </w:p>
    <w:p w14:paraId="789EFF3A" w14:textId="77777777" w:rsidR="007A0367" w:rsidRDefault="007A0367" w:rsidP="007A0367">
      <w:pPr>
        <w:pStyle w:val="B1"/>
      </w:pPr>
      <w:r>
        <w:t>h)</w:t>
      </w:r>
      <w:r>
        <w:tab/>
        <w:t>EPS</w:t>
      </w:r>
    </w:p>
    <w:p w14:paraId="691307F7" w14:textId="77777777" w:rsidR="002A565D" w:rsidRPr="00ED0E7C" w:rsidRDefault="002A565D" w:rsidP="00363E56">
      <w:pPr>
        <w:pStyle w:val="Heading4"/>
        <w:rPr>
          <w:lang w:eastAsia="zh-CN"/>
        </w:rPr>
      </w:pPr>
      <w:bookmarkStart w:id="178" w:name="_Toc212033466"/>
      <w:smartTag w:uri="urn:schemas-microsoft-com:office:smarttags" w:element="chsdate">
        <w:smartTagPr>
          <w:attr w:name="IsROCDate" w:val="False"/>
          <w:attr w:name="IsLunarDate" w:val="False"/>
          <w:attr w:name="Day" w:val="30"/>
          <w:attr w:name="Month" w:val="12"/>
          <w:attr w:name="Year" w:val="1899"/>
        </w:smartTagPr>
        <w:r w:rsidRPr="00ED0E7C">
          <w:rPr>
            <w:lang w:eastAsia="zh-CN"/>
          </w:rPr>
          <w:t>4.</w:t>
        </w:r>
        <w:r w:rsidRPr="00ED0E7C">
          <w:rPr>
            <w:rFonts w:hint="eastAsia"/>
            <w:lang w:eastAsia="zh-CN"/>
          </w:rPr>
          <w:t>2</w:t>
        </w:r>
        <w:r>
          <w:rPr>
            <w:rFonts w:hint="eastAsia"/>
            <w:lang w:eastAsia="zh-CN"/>
          </w:rPr>
          <w:t>.5</w:t>
        </w:r>
      </w:smartTag>
      <w:r w:rsidRPr="00ED0E7C">
        <w:rPr>
          <w:lang w:eastAsia="zh-CN"/>
        </w:rPr>
        <w:t>.</w:t>
      </w:r>
      <w:r w:rsidRPr="00ED0E7C">
        <w:rPr>
          <w:rFonts w:hint="eastAsia"/>
          <w:lang w:eastAsia="zh-CN"/>
        </w:rPr>
        <w:t>2</w:t>
      </w:r>
      <w:r w:rsidRPr="00ED0E7C">
        <w:rPr>
          <w:lang w:eastAsia="zh-CN"/>
        </w:rPr>
        <w:tab/>
        <w:t>Average UL cell PDCP SDU bit-rate</w:t>
      </w:r>
      <w:bookmarkEnd w:id="178"/>
    </w:p>
    <w:p w14:paraId="4E8F1EF4" w14:textId="77777777" w:rsidR="007A0367" w:rsidRDefault="007A0367" w:rsidP="007A0367">
      <w:pPr>
        <w:pStyle w:val="B1"/>
      </w:pPr>
      <w:r>
        <w:t>a)</w:t>
      </w:r>
      <w:r>
        <w:tab/>
        <w:t>This measurement provides the average cell bit-rate of PDCP SDUs on the uplink. This represents successful transmissions of user plane traffic; control signalling and retransmissions are excluded from this measure. The measurement is split into subcounters per SAE Bearer QoS level (QCI).</w:t>
      </w:r>
    </w:p>
    <w:p w14:paraId="0DAC1554" w14:textId="77777777" w:rsidR="007A0367" w:rsidRDefault="007A0367" w:rsidP="007A0367">
      <w:pPr>
        <w:pStyle w:val="B1"/>
      </w:pPr>
      <w:r>
        <w:t>b)</w:t>
      </w:r>
      <w:r>
        <w:tab/>
        <w:t>CC</w:t>
      </w:r>
    </w:p>
    <w:p w14:paraId="29EC6062" w14:textId="77777777" w:rsidR="007A0367" w:rsidRDefault="007A0367" w:rsidP="007A0367">
      <w:pPr>
        <w:pStyle w:val="B1"/>
      </w:pPr>
      <w:r>
        <w:t>c)</w:t>
      </w:r>
      <w:r>
        <w:tab/>
        <w:t>This measurement is obtained according to the Scheduled IP Throughput definition in TS 36.314 [8].</w:t>
      </w:r>
    </w:p>
    <w:p w14:paraId="6801B49D" w14:textId="77777777" w:rsidR="007A0367" w:rsidRDefault="007A0367" w:rsidP="007A0367">
      <w:pPr>
        <w:pStyle w:val="B1"/>
      </w:pPr>
      <w:r>
        <w:t>d)</w:t>
      </w:r>
      <w:r>
        <w:tab/>
        <w:t>Each measurement is an integer value representing the bit-rate measured in kb/s. The number of measurements is equal to the number of QCIs plus a possible sum value identified by the .sum suffix.</w:t>
      </w:r>
    </w:p>
    <w:p w14:paraId="15892F6B" w14:textId="77777777" w:rsidR="007A0367" w:rsidRDefault="007A0367" w:rsidP="007A0367">
      <w:pPr>
        <w:pStyle w:val="B1"/>
      </w:pPr>
      <w:r>
        <w:t>e)</w:t>
      </w:r>
      <w:r>
        <w:tab/>
        <w:t>The measurement name has the form DRB. PdcpSduBitrateUl.QCI</w:t>
      </w:r>
    </w:p>
    <w:p w14:paraId="7D988FEF" w14:textId="3681E5C1" w:rsidR="007A0367" w:rsidRDefault="007A0367" w:rsidP="007A0367">
      <w:pPr>
        <w:pStyle w:val="B1"/>
      </w:pPr>
      <w:r>
        <w:lastRenderedPageBreak/>
        <w:tab/>
        <w:t>where QCI identifies the SAE Bearer level quality of service class.</w:t>
      </w:r>
    </w:p>
    <w:p w14:paraId="2B6A2403" w14:textId="77777777" w:rsidR="007A0367" w:rsidRDefault="007A0367" w:rsidP="007A0367">
      <w:pPr>
        <w:pStyle w:val="B1"/>
      </w:pPr>
      <w:r>
        <w:t>f)</w:t>
      </w:r>
      <w:r>
        <w:tab/>
        <w:t>HeNB</w:t>
      </w:r>
    </w:p>
    <w:p w14:paraId="2B3F2BC7" w14:textId="77777777" w:rsidR="007A0367" w:rsidRDefault="007A0367" w:rsidP="007A0367">
      <w:pPr>
        <w:pStyle w:val="B1"/>
      </w:pPr>
      <w:r>
        <w:t>g)</w:t>
      </w:r>
      <w:r>
        <w:tab/>
        <w:t>Valid for packet switched traffic</w:t>
      </w:r>
    </w:p>
    <w:p w14:paraId="7A80B3E2" w14:textId="77777777" w:rsidR="007A0367" w:rsidRDefault="007A0367" w:rsidP="007A0367">
      <w:pPr>
        <w:pStyle w:val="B1"/>
      </w:pPr>
      <w:r>
        <w:t>h)</w:t>
      </w:r>
      <w:r>
        <w:tab/>
        <w:t>EPS</w:t>
      </w:r>
    </w:p>
    <w:p w14:paraId="2E54941E" w14:textId="77777777" w:rsidR="002A565D" w:rsidRPr="00ED0E7C" w:rsidRDefault="002A565D" w:rsidP="00363E56">
      <w:pPr>
        <w:pStyle w:val="Heading4"/>
        <w:rPr>
          <w:lang w:eastAsia="zh-CN"/>
        </w:rPr>
      </w:pPr>
      <w:bookmarkStart w:id="179" w:name="_Toc212033467"/>
      <w:smartTag w:uri="urn:schemas-microsoft-com:office:smarttags" w:element="chsdate">
        <w:smartTagPr>
          <w:attr w:name="IsROCDate" w:val="False"/>
          <w:attr w:name="IsLunarDate" w:val="False"/>
          <w:attr w:name="Day" w:val="30"/>
          <w:attr w:name="Month" w:val="12"/>
          <w:attr w:name="Year" w:val="1899"/>
        </w:smartTagPr>
        <w:r w:rsidRPr="00ED0E7C">
          <w:rPr>
            <w:lang w:eastAsia="zh-CN"/>
          </w:rPr>
          <w:t>4.</w:t>
        </w:r>
        <w:r w:rsidRPr="00ED0E7C">
          <w:rPr>
            <w:rFonts w:hint="eastAsia"/>
            <w:lang w:eastAsia="zh-CN"/>
          </w:rPr>
          <w:t>2</w:t>
        </w:r>
        <w:r>
          <w:rPr>
            <w:lang w:eastAsia="zh-CN"/>
          </w:rPr>
          <w:t>.</w:t>
        </w:r>
        <w:r>
          <w:rPr>
            <w:rFonts w:hint="eastAsia"/>
            <w:lang w:eastAsia="zh-CN"/>
          </w:rPr>
          <w:t>5</w:t>
        </w:r>
      </w:smartTag>
      <w:r w:rsidRPr="00ED0E7C">
        <w:rPr>
          <w:rFonts w:hint="eastAsia"/>
          <w:lang w:eastAsia="zh-CN"/>
        </w:rPr>
        <w:t>.3</w:t>
      </w:r>
      <w:r w:rsidRPr="00ED0E7C">
        <w:rPr>
          <w:lang w:eastAsia="zh-CN"/>
        </w:rPr>
        <w:tab/>
        <w:t>Maximum DL cell PDCP SDU bit-rate</w:t>
      </w:r>
      <w:bookmarkEnd w:id="179"/>
    </w:p>
    <w:p w14:paraId="3AEA39ED" w14:textId="77777777" w:rsidR="007A0367" w:rsidRDefault="007A0367" w:rsidP="007A0367">
      <w:pPr>
        <w:pStyle w:val="B1"/>
      </w:pPr>
      <w:r>
        <w:t>a)</w:t>
      </w:r>
      <w:r>
        <w:tab/>
        <w:t>This measurement provides the maximum cell bit-rate of PDCP SDUs on the downlink. This represents the maximum ingress rate of user plane traffic to the HeNB (via S1). This is a sum counter measured across all QCIs.</w:t>
      </w:r>
    </w:p>
    <w:p w14:paraId="5F4CEA31" w14:textId="77777777" w:rsidR="007A0367" w:rsidRDefault="007A0367" w:rsidP="007A0367">
      <w:pPr>
        <w:pStyle w:val="B1"/>
      </w:pPr>
      <w:r>
        <w:t>b)</w:t>
      </w:r>
      <w:r>
        <w:tab/>
        <w:t>SI</w:t>
      </w:r>
    </w:p>
    <w:p w14:paraId="0567B25D" w14:textId="77777777" w:rsidR="007A0367" w:rsidRDefault="007A0367" w:rsidP="007A0367">
      <w:pPr>
        <w:pStyle w:val="B1"/>
      </w:pPr>
      <w:r>
        <w:t>c)</w:t>
      </w:r>
      <w:r>
        <w:tab/>
        <w:t>This measurement is obtained according to the Scheduled IP Throughput definition in TS 36.314 [8].</w:t>
      </w:r>
    </w:p>
    <w:p w14:paraId="00CB2C09" w14:textId="77777777" w:rsidR="007A0367" w:rsidRDefault="007A0367" w:rsidP="007A0367">
      <w:pPr>
        <w:pStyle w:val="B1"/>
      </w:pPr>
      <w:r>
        <w:t>d)</w:t>
      </w:r>
      <w:r>
        <w:tab/>
        <w:t>A single integer value representing the maximum bit-rate measured in kb/s.</w:t>
      </w:r>
    </w:p>
    <w:p w14:paraId="78AE51D0" w14:textId="77777777" w:rsidR="007A0367" w:rsidRDefault="007A0367" w:rsidP="007A0367">
      <w:pPr>
        <w:pStyle w:val="B1"/>
      </w:pPr>
      <w:r>
        <w:t>e)</w:t>
      </w:r>
      <w:r>
        <w:tab/>
        <w:t>DRB.PdcpSduBitrateDlMax</w:t>
      </w:r>
    </w:p>
    <w:p w14:paraId="6BD366F2" w14:textId="77777777" w:rsidR="007A0367" w:rsidRDefault="007A0367" w:rsidP="007A0367">
      <w:pPr>
        <w:pStyle w:val="B1"/>
      </w:pPr>
      <w:r>
        <w:t>f)</w:t>
      </w:r>
      <w:r>
        <w:tab/>
        <w:t>HeNB</w:t>
      </w:r>
    </w:p>
    <w:p w14:paraId="1D2DAA8D" w14:textId="77777777" w:rsidR="007A0367" w:rsidRDefault="007A0367" w:rsidP="007A0367">
      <w:pPr>
        <w:pStyle w:val="B1"/>
      </w:pPr>
      <w:r>
        <w:t>g)</w:t>
      </w:r>
      <w:r>
        <w:tab/>
        <w:t>Valid for packet switched traffic</w:t>
      </w:r>
    </w:p>
    <w:p w14:paraId="761D0AF5" w14:textId="77777777" w:rsidR="007A0367" w:rsidRDefault="007A0367" w:rsidP="007A0367">
      <w:pPr>
        <w:pStyle w:val="B1"/>
      </w:pPr>
      <w:r>
        <w:t>h)</w:t>
      </w:r>
      <w:r>
        <w:tab/>
        <w:t>EPS</w:t>
      </w:r>
    </w:p>
    <w:p w14:paraId="20FD8589" w14:textId="77777777" w:rsidR="002A565D" w:rsidRPr="00ED0E7C" w:rsidRDefault="002A565D" w:rsidP="00363E56">
      <w:pPr>
        <w:pStyle w:val="Heading4"/>
        <w:rPr>
          <w:lang w:eastAsia="zh-CN"/>
        </w:rPr>
      </w:pPr>
      <w:bookmarkStart w:id="180" w:name="_Toc212033468"/>
      <w:smartTag w:uri="urn:schemas-microsoft-com:office:smarttags" w:element="chsdate">
        <w:smartTagPr>
          <w:attr w:name="IsROCDate" w:val="False"/>
          <w:attr w:name="IsLunarDate" w:val="False"/>
          <w:attr w:name="Day" w:val="30"/>
          <w:attr w:name="Month" w:val="12"/>
          <w:attr w:name="Year" w:val="1899"/>
        </w:smartTagPr>
        <w:r w:rsidRPr="00ED0E7C">
          <w:rPr>
            <w:lang w:eastAsia="zh-CN"/>
          </w:rPr>
          <w:t>4.</w:t>
        </w:r>
        <w:r w:rsidRPr="00ED0E7C">
          <w:rPr>
            <w:rFonts w:hint="eastAsia"/>
            <w:lang w:eastAsia="zh-CN"/>
          </w:rPr>
          <w:t>2</w:t>
        </w:r>
        <w:r w:rsidRPr="00ED0E7C">
          <w:rPr>
            <w:lang w:eastAsia="zh-CN"/>
          </w:rPr>
          <w:t>.</w:t>
        </w:r>
        <w:r>
          <w:rPr>
            <w:rFonts w:hint="eastAsia"/>
            <w:lang w:eastAsia="zh-CN"/>
          </w:rPr>
          <w:t>5</w:t>
        </w:r>
      </w:smartTag>
      <w:r w:rsidRPr="00ED0E7C">
        <w:rPr>
          <w:lang w:eastAsia="zh-CN"/>
        </w:rPr>
        <w:t>.</w:t>
      </w:r>
      <w:r w:rsidRPr="00ED0E7C">
        <w:rPr>
          <w:rFonts w:hint="eastAsia"/>
          <w:lang w:eastAsia="zh-CN"/>
        </w:rPr>
        <w:t>4</w:t>
      </w:r>
      <w:r w:rsidRPr="00ED0E7C">
        <w:rPr>
          <w:lang w:eastAsia="zh-CN"/>
        </w:rPr>
        <w:tab/>
        <w:t>Maximum UL cell PDCP SDU bit-rate</w:t>
      </w:r>
      <w:bookmarkEnd w:id="180"/>
    </w:p>
    <w:p w14:paraId="64920388" w14:textId="77777777" w:rsidR="007A0367" w:rsidRDefault="007A0367" w:rsidP="007A0367">
      <w:pPr>
        <w:pStyle w:val="B1"/>
      </w:pPr>
      <w:r>
        <w:t>a)</w:t>
      </w:r>
      <w:r>
        <w:tab/>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14:paraId="652D87E7" w14:textId="77777777" w:rsidR="007A0367" w:rsidRDefault="007A0367" w:rsidP="007A0367">
      <w:pPr>
        <w:pStyle w:val="B1"/>
      </w:pPr>
      <w:r>
        <w:t>b)</w:t>
      </w:r>
      <w:r>
        <w:tab/>
        <w:t>SI</w:t>
      </w:r>
    </w:p>
    <w:p w14:paraId="4E2E5621" w14:textId="77777777" w:rsidR="007A0367" w:rsidRDefault="007A0367" w:rsidP="007A0367">
      <w:pPr>
        <w:pStyle w:val="B1"/>
      </w:pPr>
      <w:r>
        <w:t>c)</w:t>
      </w:r>
      <w:r>
        <w:tab/>
        <w:t>This measurement is obtained according to the scheduled IP throughput definition in TS 36.314 [8].</w:t>
      </w:r>
    </w:p>
    <w:p w14:paraId="5887C5F6" w14:textId="77777777" w:rsidR="007A0367" w:rsidRDefault="007A0367" w:rsidP="007A0367">
      <w:pPr>
        <w:pStyle w:val="B1"/>
      </w:pPr>
      <w:r>
        <w:t>d)</w:t>
      </w:r>
      <w:r>
        <w:tab/>
        <w:t>A single integer value representing the maximum bit-rate measured in kb/s.</w:t>
      </w:r>
    </w:p>
    <w:p w14:paraId="1702AECF" w14:textId="77777777" w:rsidR="007A0367" w:rsidRDefault="007A0367" w:rsidP="007A0367">
      <w:pPr>
        <w:pStyle w:val="B1"/>
      </w:pPr>
      <w:r>
        <w:t>e)</w:t>
      </w:r>
      <w:r>
        <w:tab/>
        <w:t>DRB.PdcpSduBitrateUlMax</w:t>
      </w:r>
    </w:p>
    <w:p w14:paraId="561FA68D" w14:textId="77777777" w:rsidR="007A0367" w:rsidRDefault="007A0367" w:rsidP="007A0367">
      <w:pPr>
        <w:pStyle w:val="B1"/>
      </w:pPr>
      <w:r>
        <w:t>f)</w:t>
      </w:r>
      <w:r>
        <w:tab/>
        <w:t>HeNB</w:t>
      </w:r>
    </w:p>
    <w:p w14:paraId="5F91A0C9" w14:textId="77777777" w:rsidR="007A0367" w:rsidRDefault="007A0367" w:rsidP="007A0367">
      <w:pPr>
        <w:pStyle w:val="B1"/>
      </w:pPr>
      <w:r>
        <w:t>g)</w:t>
      </w:r>
      <w:r>
        <w:tab/>
        <w:t>Valid for packet switched traffic</w:t>
      </w:r>
    </w:p>
    <w:p w14:paraId="4AB0F7D2" w14:textId="77777777" w:rsidR="007A0367" w:rsidRDefault="007A0367" w:rsidP="007A0367">
      <w:pPr>
        <w:pStyle w:val="B1"/>
      </w:pPr>
      <w:r>
        <w:t>h)</w:t>
      </w:r>
      <w:r>
        <w:tab/>
        <w:t>EPS</w:t>
      </w:r>
    </w:p>
    <w:p w14:paraId="3D0AB73D" w14:textId="77777777" w:rsidR="001829E9" w:rsidRPr="00B06F59" w:rsidRDefault="001829E9" w:rsidP="00363E56">
      <w:pPr>
        <w:pStyle w:val="Heading3"/>
        <w:rPr>
          <w:lang w:eastAsia="zh-CN"/>
        </w:rPr>
      </w:pPr>
      <w:bookmarkStart w:id="181" w:name="_Toc212033469"/>
      <w:smartTag w:uri="urn:schemas-microsoft-com:office:smarttags" w:element="chsdate">
        <w:smartTagPr>
          <w:attr w:name="IsROCDate" w:val="False"/>
          <w:attr w:name="IsLunarDate" w:val="False"/>
          <w:attr w:name="Day" w:val="30"/>
          <w:attr w:name="Month" w:val="12"/>
          <w:attr w:name="Year" w:val="1899"/>
        </w:smartTagPr>
        <w:r w:rsidRPr="00B06F59">
          <w:rPr>
            <w:lang w:eastAsia="zh-CN"/>
          </w:rPr>
          <w:t>4.</w:t>
        </w:r>
        <w:r w:rsidRPr="00B06F59">
          <w:rPr>
            <w:rFonts w:hint="eastAsia"/>
            <w:lang w:eastAsia="zh-CN"/>
          </w:rPr>
          <w:t>2</w:t>
        </w:r>
        <w:r w:rsidRPr="00B06F59">
          <w:rPr>
            <w:lang w:eastAsia="zh-CN"/>
          </w:rPr>
          <w:t>.</w:t>
        </w:r>
        <w:r>
          <w:rPr>
            <w:rFonts w:hint="eastAsia"/>
            <w:lang w:eastAsia="zh-CN"/>
          </w:rPr>
          <w:t>6</w:t>
        </w:r>
        <w:r w:rsidRPr="00B06F59">
          <w:rPr>
            <w:lang w:eastAsia="zh-CN"/>
          </w:rPr>
          <w:tab/>
        </w:r>
      </w:smartTag>
      <w:r w:rsidRPr="00E94C65">
        <w:rPr>
          <w:lang w:eastAsia="zh-CN"/>
        </w:rPr>
        <w:t xml:space="preserve">Measurements </w:t>
      </w:r>
      <w:r w:rsidRPr="00E94C65">
        <w:rPr>
          <w:rFonts w:hint="eastAsia"/>
          <w:lang w:eastAsia="zh-CN"/>
        </w:rPr>
        <w:t>related to</w:t>
      </w:r>
      <w:r w:rsidRPr="00B06F59">
        <w:rPr>
          <w:lang w:eastAsia="zh-CN"/>
        </w:rPr>
        <w:t xml:space="preserve"> Packet Delay and Drop Rate</w:t>
      </w:r>
      <w:bookmarkEnd w:id="181"/>
    </w:p>
    <w:p w14:paraId="5F246956" w14:textId="77777777" w:rsidR="001829E9" w:rsidRPr="00B06F59" w:rsidRDefault="001829E9" w:rsidP="00363E56">
      <w:pPr>
        <w:pStyle w:val="Heading4"/>
        <w:rPr>
          <w:lang w:eastAsia="zh-CN"/>
        </w:rPr>
      </w:pPr>
      <w:bookmarkStart w:id="182" w:name="_Toc212033470"/>
      <w:smartTag w:uri="urn:schemas-microsoft-com:office:smarttags" w:element="chsdate">
        <w:smartTagPr>
          <w:attr w:name="IsROCDate" w:val="False"/>
          <w:attr w:name="IsLunarDate" w:val="False"/>
          <w:attr w:name="Day" w:val="30"/>
          <w:attr w:name="Month" w:val="12"/>
          <w:attr w:name="Year" w:val="1899"/>
        </w:smartTagPr>
        <w:r w:rsidRPr="00B06F59">
          <w:rPr>
            <w:lang w:eastAsia="zh-CN"/>
          </w:rPr>
          <w:t>4.</w:t>
        </w:r>
        <w:r w:rsidRPr="00B06F59">
          <w:rPr>
            <w:rFonts w:hint="eastAsia"/>
            <w:lang w:eastAsia="zh-CN"/>
          </w:rPr>
          <w:t>2</w:t>
        </w:r>
        <w:r w:rsidRPr="00B06F59">
          <w:rPr>
            <w:lang w:eastAsia="zh-CN"/>
          </w:rPr>
          <w:t>.</w:t>
        </w:r>
        <w:r>
          <w:rPr>
            <w:rFonts w:hint="eastAsia"/>
            <w:lang w:eastAsia="zh-CN"/>
          </w:rPr>
          <w:t>6</w:t>
        </w:r>
      </w:smartTag>
      <w:r w:rsidRPr="00B06F59">
        <w:rPr>
          <w:lang w:eastAsia="zh-CN"/>
        </w:rPr>
        <w:t>.1</w:t>
      </w:r>
      <w:r w:rsidRPr="00B06F59">
        <w:rPr>
          <w:lang w:eastAsia="zh-CN"/>
        </w:rPr>
        <w:tab/>
        <w:t>Average DL PDCP SDU delay</w:t>
      </w:r>
      <w:bookmarkEnd w:id="182"/>
    </w:p>
    <w:p w14:paraId="06488572" w14:textId="77777777" w:rsidR="007A0367" w:rsidRDefault="007A0367" w:rsidP="007A0367">
      <w:pPr>
        <w:pStyle w:val="B1"/>
      </w:pPr>
      <w:r>
        <w:t>a)</w:t>
      </w:r>
      <w:r>
        <w:tab/>
        <w:t>This measurement provides the average (arithmetic mean) PDCP SDU delay on the downlink. The measurement is split into subcounters per ERAB Bearer QoS level (QCI).</w:t>
      </w:r>
    </w:p>
    <w:p w14:paraId="12904B7F" w14:textId="77777777" w:rsidR="007A0367" w:rsidRDefault="007A0367" w:rsidP="007A0367">
      <w:pPr>
        <w:pStyle w:val="B1"/>
      </w:pPr>
      <w:r>
        <w:t>b)</w:t>
      </w:r>
      <w:r>
        <w:tab/>
        <w:t>DER (n=1)</w:t>
      </w:r>
    </w:p>
    <w:p w14:paraId="727F14AB" w14:textId="77777777" w:rsidR="007A0367" w:rsidRDefault="007A0367" w:rsidP="007A0367">
      <w:pPr>
        <w:pStyle w:val="B1"/>
      </w:pPr>
      <w:r>
        <w:t>c)</w:t>
      </w:r>
      <w:r>
        <w:tab/>
        <w:t>This measurement is obtained according to the definition in TS 36.314 [8].</w:t>
      </w:r>
    </w:p>
    <w:p w14:paraId="551BF08A" w14:textId="77777777" w:rsidR="007A0367" w:rsidRDefault="007A0367" w:rsidP="007A0367">
      <w:pPr>
        <w:pStyle w:val="B1"/>
      </w:pPr>
      <w:r>
        <w:t>d)</w:t>
      </w:r>
      <w:r>
        <w:tab/>
        <w:t>Each measurement is an integer value representing the mean delay in ms. The number of measurements is equal to the number of QCIs plus a possible sum value identified by the .sum suffix.</w:t>
      </w:r>
    </w:p>
    <w:p w14:paraId="75416957" w14:textId="77777777" w:rsidR="007A0367" w:rsidRDefault="007A0367" w:rsidP="007A0367">
      <w:pPr>
        <w:pStyle w:val="B1"/>
      </w:pPr>
      <w:r>
        <w:t>e)</w:t>
      </w:r>
      <w:r>
        <w:tab/>
        <w:t>The measurement name has the form DRB.PdcpSduDelayDl.QCI</w:t>
      </w:r>
    </w:p>
    <w:p w14:paraId="7D4D272D" w14:textId="77777777" w:rsidR="007A0367" w:rsidRDefault="007A0367" w:rsidP="007A0367">
      <w:pPr>
        <w:pStyle w:val="B1"/>
      </w:pPr>
      <w:r>
        <w:t>where QCI identifies the ERAB Bearer level quality of service class.</w:t>
      </w:r>
    </w:p>
    <w:p w14:paraId="514AD60F" w14:textId="77777777" w:rsidR="007A0367" w:rsidRDefault="007A0367" w:rsidP="007A0367">
      <w:pPr>
        <w:pStyle w:val="B1"/>
      </w:pPr>
      <w:r>
        <w:lastRenderedPageBreak/>
        <w:t>f)</w:t>
      </w:r>
      <w:r>
        <w:tab/>
        <w:t>HeNB</w:t>
      </w:r>
    </w:p>
    <w:p w14:paraId="6DF841CC" w14:textId="77777777" w:rsidR="007A0367" w:rsidRDefault="007A0367" w:rsidP="007A0367">
      <w:pPr>
        <w:pStyle w:val="B1"/>
      </w:pPr>
      <w:r>
        <w:t>g)</w:t>
      </w:r>
      <w:r>
        <w:tab/>
        <w:t>Valid for packet switched traffic</w:t>
      </w:r>
    </w:p>
    <w:p w14:paraId="1039051F" w14:textId="77777777" w:rsidR="007A0367" w:rsidRDefault="007A0367" w:rsidP="007A0367">
      <w:pPr>
        <w:pStyle w:val="B1"/>
      </w:pPr>
      <w:r>
        <w:t>h)</w:t>
      </w:r>
      <w:r>
        <w:tab/>
        <w:t>EPS</w:t>
      </w:r>
    </w:p>
    <w:p w14:paraId="77565A2F" w14:textId="77777777" w:rsidR="001829E9" w:rsidRPr="00B06F59" w:rsidRDefault="001829E9" w:rsidP="00363E56">
      <w:pPr>
        <w:pStyle w:val="Heading4"/>
        <w:rPr>
          <w:lang w:eastAsia="zh-CN"/>
        </w:rPr>
      </w:pPr>
      <w:bookmarkStart w:id="183" w:name="_Toc212033471"/>
      <w:smartTag w:uri="urn:schemas-microsoft-com:office:smarttags" w:element="chsdate">
        <w:smartTagPr>
          <w:attr w:name="IsROCDate" w:val="False"/>
          <w:attr w:name="IsLunarDate" w:val="False"/>
          <w:attr w:name="Day" w:val="30"/>
          <w:attr w:name="Month" w:val="12"/>
          <w:attr w:name="Year" w:val="1899"/>
        </w:smartTagPr>
        <w:r w:rsidRPr="00B06F59">
          <w:rPr>
            <w:lang w:eastAsia="zh-CN"/>
          </w:rPr>
          <w:t>4.</w:t>
        </w:r>
        <w:r w:rsidRPr="00B06F59">
          <w:rPr>
            <w:rFonts w:hint="eastAsia"/>
            <w:lang w:eastAsia="zh-CN"/>
          </w:rPr>
          <w:t>2</w:t>
        </w:r>
        <w:r w:rsidRPr="00B06F59">
          <w:rPr>
            <w:lang w:eastAsia="zh-CN"/>
          </w:rPr>
          <w:t>.</w:t>
        </w:r>
        <w:smartTag w:uri="urn:schemas-microsoft-com:office:smarttags" w:element="chmetcnv">
          <w:smartTagPr>
            <w:attr w:name="TCSC" w:val="0"/>
            <w:attr w:name="NumberType" w:val="1"/>
            <w:attr w:name="Negative" w:val="False"/>
            <w:attr w:name="HasSpace" w:val="False"/>
            <w:attr w:name="SourceValue" w:val="6.2"/>
            <w:attr w:name="UnitName" w:val="dl"/>
          </w:smartTagPr>
          <w:r>
            <w:rPr>
              <w:rFonts w:hint="eastAsia"/>
              <w:lang w:eastAsia="zh-CN"/>
            </w:rPr>
            <w:t>6</w:t>
          </w:r>
        </w:smartTag>
      </w:smartTag>
      <w:r w:rsidRPr="00B06F59">
        <w:rPr>
          <w:lang w:eastAsia="zh-CN"/>
        </w:rPr>
        <w:t>.</w:t>
      </w:r>
      <w:r>
        <w:rPr>
          <w:rFonts w:hint="eastAsia"/>
          <w:lang w:eastAsia="zh-CN"/>
        </w:rPr>
        <w:t>2</w:t>
      </w:r>
      <w:r w:rsidRPr="00B06F59">
        <w:rPr>
          <w:lang w:eastAsia="zh-CN"/>
        </w:rPr>
        <w:tab/>
        <w:t>DL PDCP SDU drop rate</w:t>
      </w:r>
      <w:bookmarkEnd w:id="183"/>
    </w:p>
    <w:p w14:paraId="07DE5F47" w14:textId="77777777" w:rsidR="007A0367" w:rsidRDefault="007A0367" w:rsidP="007A0367">
      <w:pPr>
        <w:pStyle w:val="B1"/>
      </w:pPr>
      <w:r>
        <w:t>a)</w:t>
      </w:r>
      <w:r>
        <w:tab/>
        <w:t>This measurement provides the fraction of IP packets (PDCP SDUs) which are dropped on the downlink. Only user-plane traffic (DTCH) is considered. A dropped packet is one whose context is removed from the HeNB without any part of it having been transmitted on the air interface. Packets discarded during handover are excluded from the count. The measurement is split into subcounters per ERAB Bearer QoS level (QCI).</w:t>
      </w:r>
    </w:p>
    <w:p w14:paraId="22E0EE25" w14:textId="77777777" w:rsidR="007A0367" w:rsidRDefault="007A0367" w:rsidP="007A0367">
      <w:pPr>
        <w:pStyle w:val="B1"/>
      </w:pPr>
      <w:r>
        <w:t>b)</w:t>
      </w:r>
      <w:r>
        <w:tab/>
        <w:t>SI</w:t>
      </w:r>
    </w:p>
    <w:p w14:paraId="6671D96F" w14:textId="77777777" w:rsidR="007A0367" w:rsidRDefault="007A0367" w:rsidP="007A0367">
      <w:pPr>
        <w:pStyle w:val="B1"/>
      </w:pPr>
      <w:r>
        <w:t>c)</w:t>
      </w:r>
      <w:r>
        <w:tab/>
        <w:t>This measurement is obtained according to the definition in TS 36.314 [8]. Separate counters are maintained for each QCI. In case only a subset of per QCI measurements is supported, a drop rate subcounter calculated across all QCIs will be provided first.</w:t>
      </w:r>
    </w:p>
    <w:p w14:paraId="5BABD0F7" w14:textId="77777777" w:rsidR="007A0367" w:rsidRDefault="007A0367" w:rsidP="007A0367">
      <w:pPr>
        <w:pStyle w:val="B1"/>
      </w:pPr>
      <w:r>
        <w:t>d)</w:t>
      </w:r>
      <w:r>
        <w:tab/>
        <w:t>Each measurement is an integer value representing the drop rate multiplied by 1E6. The number of measurements is equal to the number of QCIs plus a possible sum value identified by the .sum suffix.</w:t>
      </w:r>
    </w:p>
    <w:p w14:paraId="65284FD9" w14:textId="77777777" w:rsidR="007A0367" w:rsidRDefault="007A0367" w:rsidP="007A0367">
      <w:pPr>
        <w:pStyle w:val="B1"/>
      </w:pPr>
      <w:r>
        <w:t>e)</w:t>
      </w:r>
      <w:r>
        <w:tab/>
        <w:t>The measurement name has the form DRB.PdcpSduDropRateDl.QCI</w:t>
      </w:r>
    </w:p>
    <w:p w14:paraId="26249516" w14:textId="77777777" w:rsidR="007A0367" w:rsidRDefault="007A0367" w:rsidP="007A0367">
      <w:pPr>
        <w:pStyle w:val="B1"/>
      </w:pPr>
      <w:r>
        <w:t>where QCI identifies the target ERAB Bearer level quality of service class.</w:t>
      </w:r>
    </w:p>
    <w:p w14:paraId="7442568F" w14:textId="77777777" w:rsidR="007A0367" w:rsidRDefault="007A0367" w:rsidP="007A0367">
      <w:pPr>
        <w:pStyle w:val="B1"/>
      </w:pPr>
      <w:r>
        <w:t>f)</w:t>
      </w:r>
      <w:r>
        <w:tab/>
        <w:t>HeNB</w:t>
      </w:r>
    </w:p>
    <w:p w14:paraId="7BE423B6" w14:textId="77777777" w:rsidR="007A0367" w:rsidRDefault="007A0367" w:rsidP="007A0367">
      <w:pPr>
        <w:pStyle w:val="B1"/>
      </w:pPr>
      <w:r>
        <w:t>g)</w:t>
      </w:r>
      <w:r>
        <w:tab/>
        <w:t>Valid for packet switched traffic</w:t>
      </w:r>
    </w:p>
    <w:p w14:paraId="42F2B1AC" w14:textId="77777777" w:rsidR="007A0367" w:rsidRDefault="007A0367" w:rsidP="007A0367">
      <w:pPr>
        <w:pStyle w:val="B1"/>
      </w:pPr>
      <w:r>
        <w:t>h)</w:t>
      </w:r>
      <w:r>
        <w:tab/>
        <w:t>EPS</w:t>
      </w:r>
    </w:p>
    <w:p w14:paraId="1A827441" w14:textId="77777777" w:rsidR="001829E9" w:rsidRPr="00B06F59" w:rsidRDefault="001829E9" w:rsidP="00363E56">
      <w:pPr>
        <w:pStyle w:val="Heading3"/>
        <w:rPr>
          <w:lang w:eastAsia="zh-CN"/>
        </w:rPr>
      </w:pPr>
      <w:bookmarkStart w:id="184" w:name="_Toc212033472"/>
      <w:smartTag w:uri="urn:schemas-microsoft-com:office:smarttags" w:element="chsdate">
        <w:smartTagPr>
          <w:attr w:name="IsROCDate" w:val="False"/>
          <w:attr w:name="IsLunarDate" w:val="False"/>
          <w:attr w:name="Day" w:val="30"/>
          <w:attr w:name="Month" w:val="12"/>
          <w:attr w:name="Year" w:val="1899"/>
        </w:smartTagPr>
        <w:r w:rsidRPr="00B06F59">
          <w:rPr>
            <w:lang w:eastAsia="zh-CN"/>
          </w:rPr>
          <w:t>4.</w:t>
        </w:r>
        <w:r w:rsidRPr="00B06F59">
          <w:rPr>
            <w:rFonts w:hint="eastAsia"/>
            <w:lang w:eastAsia="zh-CN"/>
          </w:rPr>
          <w:t>2</w:t>
        </w:r>
        <w:r w:rsidRPr="00B06F59">
          <w:rPr>
            <w:lang w:eastAsia="zh-CN"/>
          </w:rPr>
          <w:t>.</w:t>
        </w:r>
        <w:r>
          <w:rPr>
            <w:rFonts w:hint="eastAsia"/>
            <w:lang w:eastAsia="zh-CN"/>
          </w:rPr>
          <w:t>7</w:t>
        </w:r>
        <w:r w:rsidRPr="00B06F59">
          <w:rPr>
            <w:lang w:eastAsia="zh-CN"/>
          </w:rPr>
          <w:tab/>
        </w:r>
      </w:smartTag>
      <w:r w:rsidRPr="00E94C65">
        <w:rPr>
          <w:lang w:eastAsia="zh-CN"/>
        </w:rPr>
        <w:t xml:space="preserve">Measurements </w:t>
      </w:r>
      <w:r w:rsidRPr="00E94C65">
        <w:rPr>
          <w:rFonts w:hint="eastAsia"/>
          <w:lang w:eastAsia="zh-CN"/>
        </w:rPr>
        <w:t>related to</w:t>
      </w:r>
      <w:r>
        <w:rPr>
          <w:lang w:eastAsia="zh-CN"/>
        </w:rPr>
        <w:t xml:space="preserve"> Packet </w:t>
      </w:r>
      <w:r>
        <w:rPr>
          <w:rFonts w:hint="eastAsia"/>
          <w:lang w:eastAsia="zh-CN"/>
        </w:rPr>
        <w:t>Loss</w:t>
      </w:r>
      <w:r>
        <w:rPr>
          <w:lang w:eastAsia="zh-CN"/>
        </w:rPr>
        <w:t xml:space="preserve"> Rate</w:t>
      </w:r>
      <w:bookmarkEnd w:id="184"/>
    </w:p>
    <w:p w14:paraId="19B28F06" w14:textId="77777777" w:rsidR="001829E9" w:rsidRPr="00B06F59" w:rsidRDefault="001829E9" w:rsidP="00363E56">
      <w:pPr>
        <w:pStyle w:val="Heading4"/>
        <w:rPr>
          <w:lang w:eastAsia="zh-CN"/>
        </w:rPr>
      </w:pPr>
      <w:bookmarkStart w:id="185" w:name="_Toc212033473"/>
      <w:smartTag w:uri="urn:schemas-microsoft-com:office:smarttags" w:element="chsdate">
        <w:smartTagPr>
          <w:attr w:name="IsROCDate" w:val="False"/>
          <w:attr w:name="IsLunarDate" w:val="False"/>
          <w:attr w:name="Day" w:val="30"/>
          <w:attr w:name="Month" w:val="12"/>
          <w:attr w:name="Year" w:val="1899"/>
        </w:smartTagPr>
        <w:r w:rsidRPr="00B06F59">
          <w:rPr>
            <w:lang w:eastAsia="zh-CN"/>
          </w:rPr>
          <w:t>4.</w:t>
        </w:r>
        <w:r w:rsidRPr="00B06F59">
          <w:rPr>
            <w:rFonts w:hint="eastAsia"/>
            <w:lang w:eastAsia="zh-CN"/>
          </w:rPr>
          <w:t>2</w:t>
        </w:r>
        <w:r w:rsidRPr="00B06F59">
          <w:rPr>
            <w:lang w:eastAsia="zh-CN"/>
          </w:rPr>
          <w:t>.</w:t>
        </w:r>
        <w:smartTag w:uri="urn:schemas-microsoft-com:office:smarttags" w:element="chmetcnv">
          <w:smartTagPr>
            <w:attr w:name="TCSC" w:val="0"/>
            <w:attr w:name="NumberType" w:val="1"/>
            <w:attr w:name="Negative" w:val="False"/>
            <w:attr w:name="HasSpace" w:val="False"/>
            <w:attr w:name="SourceValue" w:val="7.1"/>
            <w:attr w:name="UnitName" w:val="dl"/>
          </w:smartTagPr>
          <w:r>
            <w:rPr>
              <w:rFonts w:hint="eastAsia"/>
              <w:lang w:eastAsia="zh-CN"/>
            </w:rPr>
            <w:t>7</w:t>
          </w:r>
        </w:smartTag>
      </w:smartTag>
      <w:r w:rsidRPr="00B06F59">
        <w:rPr>
          <w:lang w:eastAsia="zh-CN"/>
        </w:rPr>
        <w:t>.</w:t>
      </w:r>
      <w:r>
        <w:rPr>
          <w:rFonts w:hint="eastAsia"/>
          <w:lang w:eastAsia="zh-CN"/>
        </w:rPr>
        <w:t>1</w:t>
      </w:r>
      <w:r w:rsidRPr="00B06F59">
        <w:rPr>
          <w:lang w:eastAsia="zh-CN"/>
        </w:rPr>
        <w:tab/>
        <w:t>DL PDCP SDU air interface loss rate</w:t>
      </w:r>
      <w:bookmarkEnd w:id="185"/>
    </w:p>
    <w:p w14:paraId="11C27AA5" w14:textId="77777777" w:rsidR="007A0367" w:rsidRDefault="007A0367" w:rsidP="007A0367">
      <w:pPr>
        <w:pStyle w:val="B1"/>
      </w:pPr>
      <w:r>
        <w:t>a)</w:t>
      </w:r>
      <w:r>
        <w:tab/>
        <w:t>This measurement provides the fraction of IP packets (PDCP SDUs) which are lost (not successfully transmitted) on the downlink air interface. Only user-plane traffic (DTCH) is considered. A lost packet is one whose context is removed from the HeNB after an attempt has been made to transmit part or all of the packet on the air interface but the whole packet has not been successfully transmitted. The measurement is split into subcounters per ERAB Bearer QoS level (QCI).</w:t>
      </w:r>
    </w:p>
    <w:p w14:paraId="1367A95F" w14:textId="77777777" w:rsidR="007A0367" w:rsidRDefault="007A0367" w:rsidP="007A0367">
      <w:pPr>
        <w:pStyle w:val="B1"/>
      </w:pPr>
      <w:r>
        <w:t>b)</w:t>
      </w:r>
      <w:r>
        <w:tab/>
        <w:t>SI</w:t>
      </w:r>
    </w:p>
    <w:p w14:paraId="58FBB366" w14:textId="77777777" w:rsidR="007A0367" w:rsidRDefault="007A0367" w:rsidP="007A0367">
      <w:pPr>
        <w:pStyle w:val="B1"/>
      </w:pPr>
      <w:r>
        <w:t>c)</w:t>
      </w:r>
      <w:r>
        <w:tab/>
        <w:t>This measurement is obtained according to the definition in TS 36.314 [8]. Separate counters are maintained for each QCI. In case only a subset of per QCI measurements is supported, a loss rate subcounter calculated across all QCIs will be provided first.</w:t>
      </w:r>
    </w:p>
    <w:p w14:paraId="73DECBFF" w14:textId="77777777" w:rsidR="007A0367" w:rsidRDefault="007A0367" w:rsidP="007A0367">
      <w:pPr>
        <w:pStyle w:val="B1"/>
      </w:pPr>
      <w:r>
        <w:t>d)</w:t>
      </w:r>
      <w:r>
        <w:tab/>
        <w:t>Each measurement is an integer value representing the air interface loss rate multiplied by 1E6. The number of measurements is equal to the number of QCIs plus a possible sum value identified by the .sum suffix.</w:t>
      </w:r>
    </w:p>
    <w:p w14:paraId="3AF24726" w14:textId="77777777" w:rsidR="007A0367" w:rsidRDefault="007A0367" w:rsidP="007A0367">
      <w:pPr>
        <w:pStyle w:val="B1"/>
      </w:pPr>
      <w:r>
        <w:t>e)</w:t>
      </w:r>
      <w:r>
        <w:tab/>
        <w:t>The measurement name has the form DRB. PdcpSduAirLossRateDl.QCI</w:t>
      </w:r>
    </w:p>
    <w:p w14:paraId="50096D8C" w14:textId="77777777" w:rsidR="007A0367" w:rsidRDefault="007A0367" w:rsidP="007A0367">
      <w:pPr>
        <w:pStyle w:val="B1"/>
      </w:pPr>
      <w:r>
        <w:t>where QCI identifies the target ERAB Bearer level quality of service class.</w:t>
      </w:r>
    </w:p>
    <w:p w14:paraId="1EA35CDA" w14:textId="77777777" w:rsidR="007A0367" w:rsidRDefault="007A0367" w:rsidP="007A0367">
      <w:pPr>
        <w:pStyle w:val="B1"/>
      </w:pPr>
      <w:r>
        <w:t>f)</w:t>
      </w:r>
      <w:r>
        <w:tab/>
        <w:t>HeNB</w:t>
      </w:r>
    </w:p>
    <w:p w14:paraId="07CFCB9A" w14:textId="77777777" w:rsidR="007A0367" w:rsidRDefault="007A0367" w:rsidP="007A0367">
      <w:pPr>
        <w:pStyle w:val="B1"/>
      </w:pPr>
      <w:r>
        <w:t>g)</w:t>
      </w:r>
      <w:r>
        <w:tab/>
        <w:t>Valid for packet switched traffic</w:t>
      </w:r>
    </w:p>
    <w:p w14:paraId="488319B2" w14:textId="77777777" w:rsidR="007A0367" w:rsidRDefault="007A0367" w:rsidP="007A0367">
      <w:pPr>
        <w:pStyle w:val="B1"/>
      </w:pPr>
      <w:r>
        <w:t>h)</w:t>
      </w:r>
      <w:r>
        <w:tab/>
        <w:t>EPS</w:t>
      </w:r>
    </w:p>
    <w:p w14:paraId="42881666" w14:textId="77777777" w:rsidR="001829E9" w:rsidRPr="00B06F59" w:rsidRDefault="001829E9" w:rsidP="00363E56">
      <w:pPr>
        <w:pStyle w:val="Heading4"/>
        <w:rPr>
          <w:lang w:eastAsia="zh-CN"/>
        </w:rPr>
      </w:pPr>
      <w:bookmarkStart w:id="186" w:name="_Toc212033474"/>
      <w:smartTag w:uri="urn:schemas-microsoft-com:office:smarttags" w:element="chsdate">
        <w:smartTagPr>
          <w:attr w:name="IsROCDate" w:val="False"/>
          <w:attr w:name="IsLunarDate" w:val="False"/>
          <w:attr w:name="Day" w:val="30"/>
          <w:attr w:name="Month" w:val="12"/>
          <w:attr w:name="Year" w:val="1899"/>
        </w:smartTagPr>
        <w:r w:rsidRPr="00B06F59">
          <w:rPr>
            <w:lang w:eastAsia="zh-CN"/>
          </w:rPr>
          <w:lastRenderedPageBreak/>
          <w:t>4.</w:t>
        </w:r>
        <w:r w:rsidRPr="00B06F59">
          <w:rPr>
            <w:rFonts w:hint="eastAsia"/>
            <w:lang w:eastAsia="zh-CN"/>
          </w:rPr>
          <w:t>2</w:t>
        </w:r>
        <w:r w:rsidRPr="00B06F59">
          <w:rPr>
            <w:lang w:eastAsia="zh-CN"/>
          </w:rPr>
          <w:t>.</w:t>
        </w:r>
        <w:r>
          <w:rPr>
            <w:rFonts w:hint="eastAsia"/>
            <w:lang w:eastAsia="zh-CN"/>
          </w:rPr>
          <w:t>7</w:t>
        </w:r>
      </w:smartTag>
      <w:r w:rsidRPr="00B06F59">
        <w:rPr>
          <w:lang w:eastAsia="zh-CN"/>
        </w:rPr>
        <w:t>.2</w:t>
      </w:r>
      <w:r w:rsidRPr="00B06F59">
        <w:rPr>
          <w:lang w:eastAsia="zh-CN"/>
        </w:rPr>
        <w:tab/>
        <w:t>UL PDCP SDU loss rate</w:t>
      </w:r>
      <w:bookmarkEnd w:id="186"/>
    </w:p>
    <w:p w14:paraId="32E32541" w14:textId="77777777" w:rsidR="007A0367" w:rsidRDefault="007A0367" w:rsidP="007A0367">
      <w:pPr>
        <w:pStyle w:val="B1"/>
      </w:pPr>
      <w:r>
        <w:t>a)</w:t>
      </w:r>
      <w:r>
        <w:tab/>
        <w:t>This measurement provides the fraction of IP packets (PDCP SDUs) which are lost (not successfully received) on the uplink. Only user-plane traffic (DTCH) and only PDCP SDUs that have entered PDCP (and given a PDCP sequence number) are considered. The measurement is split into subcounters per ERAB Bearer QoS level (QCI).</w:t>
      </w:r>
    </w:p>
    <w:p w14:paraId="0F2C72E4" w14:textId="77777777" w:rsidR="007A0367" w:rsidRDefault="007A0367" w:rsidP="007A0367">
      <w:pPr>
        <w:pStyle w:val="B1"/>
      </w:pPr>
      <w:r>
        <w:t>b)</w:t>
      </w:r>
      <w:r>
        <w:tab/>
        <w:t>SI</w:t>
      </w:r>
    </w:p>
    <w:p w14:paraId="3804EDDD" w14:textId="77777777" w:rsidR="007A0367" w:rsidRDefault="007A0367" w:rsidP="007A0367">
      <w:pPr>
        <w:pStyle w:val="B1"/>
      </w:pPr>
      <w:r>
        <w:t>c)</w:t>
      </w:r>
      <w:r>
        <w:tab/>
        <w:t>This measurement is obtained according to the definition in TS 36.314 [8]. Separate counters are maintained for each QCI. In case only a subset of per QCI measurements is supported, a loss rate subcounter calculated across all QCIs will be provided first.</w:t>
      </w:r>
    </w:p>
    <w:p w14:paraId="19D3469E" w14:textId="77777777" w:rsidR="007A0367" w:rsidRDefault="007A0367" w:rsidP="007A0367">
      <w:pPr>
        <w:pStyle w:val="B1"/>
      </w:pPr>
      <w:r>
        <w:t>d)</w:t>
      </w:r>
      <w:r>
        <w:tab/>
        <w:t>Each measurement is an integer value representing the loss rate multiplied by 1E6. The number of measurements is equal to the number of QCIs plus a possible sum value identified by the .sum suffix.</w:t>
      </w:r>
    </w:p>
    <w:p w14:paraId="5C96721E" w14:textId="77777777" w:rsidR="007A0367" w:rsidRDefault="007A0367" w:rsidP="007A0367">
      <w:pPr>
        <w:pStyle w:val="B1"/>
      </w:pPr>
      <w:r>
        <w:t>e)</w:t>
      </w:r>
      <w:r>
        <w:tab/>
        <w:t>The measurement name has the form DRB.PdcpSduLossRateUl.QCI</w:t>
      </w:r>
    </w:p>
    <w:p w14:paraId="59929302" w14:textId="77777777" w:rsidR="007A0367" w:rsidRDefault="007A0367" w:rsidP="007A0367">
      <w:pPr>
        <w:pStyle w:val="B1"/>
      </w:pPr>
      <w:r>
        <w:t>where QCI identifies the target ERAB Bearer level quality of service class.</w:t>
      </w:r>
    </w:p>
    <w:p w14:paraId="1A2CA539" w14:textId="77777777" w:rsidR="007A0367" w:rsidRDefault="007A0367" w:rsidP="007A0367">
      <w:pPr>
        <w:pStyle w:val="B1"/>
      </w:pPr>
      <w:r>
        <w:t>f)</w:t>
      </w:r>
      <w:r>
        <w:tab/>
        <w:t>HeNB</w:t>
      </w:r>
    </w:p>
    <w:p w14:paraId="362E97A3" w14:textId="77777777" w:rsidR="007A0367" w:rsidRDefault="007A0367" w:rsidP="007A0367">
      <w:pPr>
        <w:pStyle w:val="B1"/>
      </w:pPr>
      <w:r>
        <w:t>g)</w:t>
      </w:r>
      <w:r>
        <w:tab/>
        <w:t>Valid for packet switched traffic</w:t>
      </w:r>
    </w:p>
    <w:p w14:paraId="168FC327" w14:textId="77777777" w:rsidR="007A0367" w:rsidRDefault="007A0367" w:rsidP="007A0367">
      <w:pPr>
        <w:pStyle w:val="B1"/>
      </w:pPr>
      <w:r>
        <w:t>h)</w:t>
      </w:r>
      <w:r>
        <w:tab/>
        <w:t>EPS</w:t>
      </w:r>
    </w:p>
    <w:p w14:paraId="2000CC67" w14:textId="77777777" w:rsidR="00B05BAD" w:rsidRPr="00B06F59" w:rsidRDefault="00B05BAD" w:rsidP="00B05BAD">
      <w:pPr>
        <w:pStyle w:val="Heading3"/>
        <w:rPr>
          <w:lang w:eastAsia="zh-CN"/>
        </w:rPr>
      </w:pPr>
      <w:bookmarkStart w:id="187" w:name="_Toc212033475"/>
      <w:r w:rsidRPr="00B06F59">
        <w:rPr>
          <w:lang w:eastAsia="zh-CN"/>
        </w:rPr>
        <w:t>4.</w:t>
      </w:r>
      <w:r w:rsidRPr="00B06F59">
        <w:rPr>
          <w:rFonts w:hint="eastAsia"/>
          <w:lang w:eastAsia="zh-CN"/>
        </w:rPr>
        <w:t>2</w:t>
      </w:r>
      <w:r w:rsidRPr="00B06F59">
        <w:rPr>
          <w:lang w:eastAsia="zh-CN"/>
        </w:rPr>
        <w:t>.</w:t>
      </w:r>
      <w:r>
        <w:rPr>
          <w:lang w:eastAsia="zh-CN"/>
        </w:rPr>
        <w:t>8</w:t>
      </w:r>
      <w:r w:rsidRPr="00B06F59">
        <w:rPr>
          <w:lang w:eastAsia="zh-CN"/>
        </w:rPr>
        <w:tab/>
      </w:r>
      <w:r w:rsidRPr="00E94C65">
        <w:rPr>
          <w:lang w:eastAsia="zh-CN"/>
        </w:rPr>
        <w:t xml:space="preserve">Measurements </w:t>
      </w:r>
      <w:r w:rsidRPr="00E94C65">
        <w:rPr>
          <w:rFonts w:hint="eastAsia"/>
          <w:lang w:eastAsia="zh-CN"/>
        </w:rPr>
        <w:t>related to</w:t>
      </w:r>
      <w:r>
        <w:rPr>
          <w:lang w:eastAsia="zh-CN"/>
        </w:rPr>
        <w:t xml:space="preserve"> Radio Resource Usage</w:t>
      </w:r>
      <w:bookmarkEnd w:id="187"/>
    </w:p>
    <w:p w14:paraId="59AE4C3B" w14:textId="77777777" w:rsidR="00B05BAD" w:rsidRPr="00A10D67" w:rsidRDefault="00B05BAD" w:rsidP="00B05BAD">
      <w:pPr>
        <w:pStyle w:val="Heading3"/>
        <w:rPr>
          <w:sz w:val="24"/>
          <w:szCs w:val="24"/>
        </w:rPr>
      </w:pPr>
      <w:bookmarkStart w:id="188" w:name="_Toc212033476"/>
      <w:r>
        <w:rPr>
          <w:sz w:val="24"/>
          <w:szCs w:val="24"/>
        </w:rPr>
        <w:t>4.2.8.1</w:t>
      </w:r>
      <w:r w:rsidRPr="00A10D67">
        <w:rPr>
          <w:sz w:val="24"/>
          <w:szCs w:val="24"/>
        </w:rPr>
        <w:tab/>
        <w:t>DL Total PRB Usage</w:t>
      </w:r>
      <w:bookmarkEnd w:id="188"/>
    </w:p>
    <w:p w14:paraId="0EAF51D9" w14:textId="77777777" w:rsidR="00B05BAD" w:rsidRDefault="00B05BAD" w:rsidP="00B05BAD">
      <w:pPr>
        <w:pStyle w:val="B1"/>
      </w:pPr>
      <w:r>
        <w:t>a)</w:t>
      </w:r>
      <w:r>
        <w:tab/>
        <w:t>This measurement provides the total usage (in percentage) of physical resource blocks (PRBs) on the downlink for any purpose</w:t>
      </w:r>
      <w:r>
        <w:rPr>
          <w:lang w:eastAsia="zh-CN"/>
        </w:rPr>
        <w:t>.</w:t>
      </w:r>
    </w:p>
    <w:p w14:paraId="76E3A036" w14:textId="77777777" w:rsidR="00B05BAD" w:rsidRDefault="00B05BAD" w:rsidP="00B05BAD">
      <w:pPr>
        <w:pStyle w:val="B1"/>
      </w:pPr>
      <w:r>
        <w:t>b)</w:t>
      </w:r>
      <w:r>
        <w:tab/>
        <w:t>SI.</w:t>
      </w:r>
    </w:p>
    <w:p w14:paraId="1586222B" w14:textId="77777777" w:rsidR="00B05BAD" w:rsidRDefault="00B05BAD" w:rsidP="00B05BAD">
      <w:pPr>
        <w:pStyle w:val="B1"/>
      </w:pPr>
      <w:r>
        <w:rPr>
          <w:snapToGrid w:val="0"/>
        </w:rPr>
        <w:t>c)</w:t>
      </w:r>
      <w:r>
        <w:rPr>
          <w:snapToGrid w:val="0"/>
        </w:rPr>
        <w:tab/>
        <w:t xml:space="preserve">This measurement is obtained </w:t>
      </w:r>
      <w:r>
        <w:t>according to the definition in 3GPP TS 36.314 [8].</w:t>
      </w:r>
    </w:p>
    <w:p w14:paraId="55D98A7C" w14:textId="77777777" w:rsidR="00B05BAD" w:rsidRDefault="00B05BAD" w:rsidP="00B05BAD">
      <w:pPr>
        <w:pStyle w:val="B1"/>
      </w:pPr>
      <w:r>
        <w:t>d)</w:t>
      </w:r>
      <w:r>
        <w:tab/>
        <w:t>A single integer value from 0 to 100.</w:t>
      </w:r>
    </w:p>
    <w:p w14:paraId="15A2A019" w14:textId="77777777" w:rsidR="00B05BAD" w:rsidRDefault="00B05BAD" w:rsidP="00B05BAD">
      <w:pPr>
        <w:pStyle w:val="B1"/>
        <w:rPr>
          <w:lang w:val="en-US"/>
        </w:rPr>
      </w:pPr>
      <w:r>
        <w:rPr>
          <w:lang w:val="en-US"/>
        </w:rPr>
        <w:t>e)</w:t>
      </w:r>
      <w:r>
        <w:rPr>
          <w:lang w:val="en-US"/>
        </w:rPr>
        <w:tab/>
      </w:r>
      <w:r w:rsidRPr="00A10D67">
        <w:rPr>
          <w:lang w:val="en-US"/>
        </w:rPr>
        <w:t>RRU.PrbTotDl</w:t>
      </w:r>
      <w:r w:rsidRPr="00A10D67">
        <w:rPr>
          <w:rFonts w:hint="eastAsia"/>
          <w:lang w:val="en-US" w:eastAsia="zh-CN"/>
        </w:rPr>
        <w:t xml:space="preserve">, </w:t>
      </w:r>
      <w:r w:rsidRPr="00A10D67">
        <w:rPr>
          <w:rFonts w:hint="eastAsia"/>
          <w:i/>
          <w:iCs/>
          <w:lang w:val="en-US" w:eastAsia="zh-CN"/>
        </w:rPr>
        <w:t>which indicat</w:t>
      </w:r>
      <w:r>
        <w:rPr>
          <w:i/>
          <w:iCs/>
          <w:lang w:val="en-US" w:eastAsia="zh-CN"/>
        </w:rPr>
        <w:t>e</w:t>
      </w:r>
      <w:r w:rsidRPr="00A10D67">
        <w:rPr>
          <w:rFonts w:hint="eastAsia"/>
          <w:i/>
          <w:iCs/>
          <w:lang w:val="en-US" w:eastAsia="zh-CN"/>
        </w:rPr>
        <w:t>s the D</w:t>
      </w:r>
      <w:r w:rsidRPr="00A10D67">
        <w:rPr>
          <w:i/>
          <w:iCs/>
          <w:lang w:val="en-US" w:eastAsia="zh-CN"/>
        </w:rPr>
        <w:t>L PRB Usage</w:t>
      </w:r>
      <w:r w:rsidRPr="00A10D67">
        <w:rPr>
          <w:rFonts w:hint="eastAsia"/>
          <w:i/>
          <w:iCs/>
          <w:lang w:val="en-US" w:eastAsia="zh-CN"/>
        </w:rPr>
        <w:t xml:space="preserve"> for all traffic</w:t>
      </w:r>
      <w:r>
        <w:rPr>
          <w:i/>
          <w:iCs/>
          <w:lang w:val="en-US" w:eastAsia="zh-CN"/>
        </w:rPr>
        <w:t>.</w:t>
      </w:r>
    </w:p>
    <w:p w14:paraId="1AE4ABE3" w14:textId="77777777" w:rsidR="00B05BAD" w:rsidRDefault="00B05BAD" w:rsidP="00B05BAD">
      <w:pPr>
        <w:pStyle w:val="B1"/>
      </w:pPr>
      <w:r>
        <w:t>f)</w:t>
      </w:r>
      <w:r>
        <w:tab/>
        <w:t>HeNB.</w:t>
      </w:r>
    </w:p>
    <w:p w14:paraId="51A2DDE8" w14:textId="77777777" w:rsidR="00B05BAD" w:rsidRDefault="00B05BAD" w:rsidP="00B05BAD">
      <w:pPr>
        <w:pStyle w:val="B1"/>
      </w:pPr>
      <w:r>
        <w:t>g)</w:t>
      </w:r>
      <w:r>
        <w:tab/>
        <w:t>Valid for packet switched traffic.</w:t>
      </w:r>
    </w:p>
    <w:p w14:paraId="70280131" w14:textId="77777777" w:rsidR="00B05BAD" w:rsidRDefault="00B05BAD" w:rsidP="00B05BAD">
      <w:pPr>
        <w:pStyle w:val="B1"/>
      </w:pPr>
      <w:r>
        <w:rPr>
          <w:lang w:eastAsia="zh-CN"/>
        </w:rPr>
        <w:t>h)</w:t>
      </w:r>
      <w:r>
        <w:rPr>
          <w:lang w:eastAsia="zh-CN"/>
        </w:rPr>
        <w:tab/>
      </w:r>
      <w:r>
        <w:rPr>
          <w:rFonts w:hint="eastAsia"/>
          <w:lang w:eastAsia="zh-CN"/>
        </w:rPr>
        <w:t>EPS</w:t>
      </w:r>
      <w:r>
        <w:rPr>
          <w:lang w:eastAsia="zh-CN"/>
        </w:rPr>
        <w:t>.</w:t>
      </w:r>
    </w:p>
    <w:p w14:paraId="49C2B4EE" w14:textId="46B576A1" w:rsidR="00B05BAD" w:rsidRPr="000B209D" w:rsidRDefault="00B05BAD" w:rsidP="00B05BAD">
      <w:pPr>
        <w:pStyle w:val="Heading3"/>
        <w:rPr>
          <w:sz w:val="24"/>
          <w:szCs w:val="24"/>
        </w:rPr>
      </w:pPr>
      <w:bookmarkStart w:id="189" w:name="_Toc212033477"/>
      <w:r w:rsidRPr="000B209D">
        <w:rPr>
          <w:sz w:val="24"/>
          <w:szCs w:val="24"/>
        </w:rPr>
        <w:t>4.2.8.</w:t>
      </w:r>
      <w:r>
        <w:rPr>
          <w:sz w:val="24"/>
          <w:szCs w:val="24"/>
        </w:rPr>
        <w:t>2</w:t>
      </w:r>
      <w:r>
        <w:rPr>
          <w:sz w:val="24"/>
          <w:szCs w:val="24"/>
        </w:rPr>
        <w:tab/>
      </w:r>
      <w:r w:rsidRPr="000B209D">
        <w:rPr>
          <w:sz w:val="24"/>
          <w:szCs w:val="24"/>
        </w:rPr>
        <w:t>UL Total PRB Usage</w:t>
      </w:r>
      <w:bookmarkEnd w:id="189"/>
    </w:p>
    <w:p w14:paraId="4DA3D950" w14:textId="77777777" w:rsidR="00B05BAD" w:rsidRDefault="00B05BAD" w:rsidP="00B05BAD">
      <w:pPr>
        <w:pStyle w:val="B1"/>
      </w:pPr>
      <w:r>
        <w:t>a)</w:t>
      </w:r>
      <w:r>
        <w:tab/>
        <w:t xml:space="preserve">This measurement provides the total usage (in percentage) of physical resource blocks (PRBs) on the uplink for any purpose. </w:t>
      </w:r>
    </w:p>
    <w:p w14:paraId="21D4BD83" w14:textId="77777777" w:rsidR="00B05BAD" w:rsidRDefault="00B05BAD" w:rsidP="00B05BAD">
      <w:pPr>
        <w:pStyle w:val="B1"/>
      </w:pPr>
      <w:r>
        <w:t>b)</w:t>
      </w:r>
      <w:r>
        <w:tab/>
        <w:t>SI</w:t>
      </w:r>
    </w:p>
    <w:p w14:paraId="79771032" w14:textId="77777777" w:rsidR="00B05BAD" w:rsidRDefault="00B05BAD" w:rsidP="00B05BAD">
      <w:pPr>
        <w:pStyle w:val="B1"/>
      </w:pPr>
      <w:r>
        <w:rPr>
          <w:snapToGrid w:val="0"/>
        </w:rPr>
        <w:t>c)</w:t>
      </w:r>
      <w:r>
        <w:rPr>
          <w:snapToGrid w:val="0"/>
        </w:rPr>
        <w:tab/>
        <w:t xml:space="preserve">This measurement is obtained </w:t>
      </w:r>
      <w:r>
        <w:t>according to the definition in 3GPP TS 36.314 [8].</w:t>
      </w:r>
    </w:p>
    <w:p w14:paraId="67B5448C" w14:textId="77777777" w:rsidR="00B05BAD" w:rsidRDefault="00B05BAD" w:rsidP="00B05BAD">
      <w:pPr>
        <w:pStyle w:val="B1"/>
      </w:pPr>
      <w:r>
        <w:t>d)</w:t>
      </w:r>
      <w:r>
        <w:tab/>
        <w:t>A single integer value from 0 to 100.</w:t>
      </w:r>
    </w:p>
    <w:p w14:paraId="3013AEC3" w14:textId="77777777" w:rsidR="00B05BAD" w:rsidRDefault="00B05BAD" w:rsidP="00B05BAD">
      <w:pPr>
        <w:pStyle w:val="B1"/>
        <w:rPr>
          <w:lang w:val="en-US"/>
        </w:rPr>
      </w:pPr>
      <w:r>
        <w:rPr>
          <w:lang w:val="en-US"/>
        </w:rPr>
        <w:t>e)</w:t>
      </w:r>
      <w:r>
        <w:rPr>
          <w:lang w:val="en-US"/>
        </w:rPr>
        <w:tab/>
        <w:t>RRU.PrbTotUl</w:t>
      </w:r>
      <w:r>
        <w:rPr>
          <w:rFonts w:hint="eastAsia"/>
          <w:lang w:val="en-US" w:eastAsia="zh-CN"/>
        </w:rPr>
        <w:t xml:space="preserve">, </w:t>
      </w:r>
      <w:r>
        <w:rPr>
          <w:rFonts w:hint="eastAsia"/>
          <w:i/>
          <w:iCs/>
          <w:lang w:val="en-US" w:eastAsia="zh-CN"/>
        </w:rPr>
        <w:t>which indicat</w:t>
      </w:r>
      <w:r>
        <w:rPr>
          <w:i/>
          <w:iCs/>
          <w:lang w:val="en-US" w:eastAsia="zh-CN"/>
        </w:rPr>
        <w:t>e</w:t>
      </w:r>
      <w:r>
        <w:rPr>
          <w:rFonts w:hint="eastAsia"/>
          <w:i/>
          <w:iCs/>
          <w:lang w:val="en-US" w:eastAsia="zh-CN"/>
        </w:rPr>
        <w:t>s the U</w:t>
      </w:r>
      <w:r>
        <w:rPr>
          <w:i/>
          <w:iCs/>
          <w:lang w:val="en-US" w:eastAsia="zh-CN"/>
        </w:rPr>
        <w:t>L PRB Usage</w:t>
      </w:r>
      <w:r>
        <w:rPr>
          <w:rFonts w:hint="eastAsia"/>
          <w:i/>
          <w:iCs/>
          <w:lang w:val="en-US" w:eastAsia="zh-CN"/>
        </w:rPr>
        <w:t xml:space="preserve"> for all traffic</w:t>
      </w:r>
    </w:p>
    <w:p w14:paraId="7E244B00" w14:textId="77777777" w:rsidR="00B05BAD" w:rsidRDefault="00B05BAD" w:rsidP="00B05BAD">
      <w:pPr>
        <w:pStyle w:val="B1"/>
      </w:pPr>
      <w:r>
        <w:t>f)</w:t>
      </w:r>
      <w:r>
        <w:tab/>
        <w:t>HeNB</w:t>
      </w:r>
    </w:p>
    <w:p w14:paraId="515E28DF" w14:textId="77777777" w:rsidR="00B05BAD" w:rsidRDefault="00B05BAD" w:rsidP="00B05BAD">
      <w:pPr>
        <w:pStyle w:val="B1"/>
      </w:pPr>
      <w:r>
        <w:t>g)</w:t>
      </w:r>
      <w:r>
        <w:tab/>
        <w:t>Valid for packet switched traffic</w:t>
      </w:r>
    </w:p>
    <w:p w14:paraId="2452E62E" w14:textId="77777777" w:rsidR="00B05BAD" w:rsidRDefault="00B05BAD" w:rsidP="00B05BAD">
      <w:pPr>
        <w:pStyle w:val="B1"/>
      </w:pPr>
      <w:r>
        <w:rPr>
          <w:lang w:eastAsia="zh-CN"/>
        </w:rPr>
        <w:t>h)</w:t>
      </w:r>
      <w:r>
        <w:rPr>
          <w:lang w:eastAsia="zh-CN"/>
        </w:rPr>
        <w:tab/>
      </w:r>
      <w:r>
        <w:rPr>
          <w:rFonts w:hint="eastAsia"/>
          <w:lang w:eastAsia="zh-CN"/>
        </w:rPr>
        <w:t>EPS</w:t>
      </w:r>
    </w:p>
    <w:p w14:paraId="1B552D28" w14:textId="77777777" w:rsidR="00B05BAD" w:rsidRDefault="00B05BAD" w:rsidP="00B05BAD">
      <w:pPr>
        <w:pStyle w:val="Heading4"/>
      </w:pPr>
      <w:bookmarkStart w:id="190" w:name="_Toc212033478"/>
      <w:r>
        <w:lastRenderedPageBreak/>
        <w:t>4.2.8.3</w:t>
      </w:r>
      <w:r>
        <w:tab/>
        <w:t>Average number of active UEs on the DL</w:t>
      </w:r>
      <w:bookmarkEnd w:id="190"/>
    </w:p>
    <w:p w14:paraId="2DB22515" w14:textId="77777777" w:rsidR="00B05BAD" w:rsidRDefault="00B05BAD" w:rsidP="00B05BAD">
      <w:pPr>
        <w:pStyle w:val="B1"/>
      </w:pPr>
      <w:r>
        <w:t>a)</w:t>
      </w:r>
      <w:r>
        <w:tab/>
        <w:t>This measurement provides the average number of UEs that have DTCH data queued on the downlink. The measurement is split into subcounters per E-RAB QoS level (QCI)</w:t>
      </w:r>
      <w:r>
        <w:rPr>
          <w:lang w:eastAsia="zh-CN"/>
        </w:rPr>
        <w:t>.</w:t>
      </w:r>
    </w:p>
    <w:p w14:paraId="26457065" w14:textId="77777777" w:rsidR="00B05BAD" w:rsidRDefault="00B05BAD" w:rsidP="00B05BAD">
      <w:pPr>
        <w:pStyle w:val="B1"/>
      </w:pPr>
      <w:r>
        <w:t>b)</w:t>
      </w:r>
      <w:r>
        <w:tab/>
        <w:t>SI</w:t>
      </w:r>
    </w:p>
    <w:p w14:paraId="50F59D65" w14:textId="77777777" w:rsidR="00B05BAD" w:rsidRDefault="00B05BAD" w:rsidP="00B05BAD">
      <w:pPr>
        <w:pStyle w:val="B1"/>
        <w:rPr>
          <w:color w:val="FF0000"/>
        </w:rPr>
      </w:pPr>
      <w:r>
        <w:t>c)</w:t>
      </w:r>
      <w:r>
        <w:tab/>
        <w:t>This measurement is obtained according to the definition in 3GPP TS 36.314 [8].</w:t>
      </w:r>
      <w:r>
        <w:rPr>
          <w:snapToGrid w:val="0"/>
        </w:rPr>
        <w:t xml:space="preserve"> </w:t>
      </w:r>
      <w:r>
        <w:t>Separate counters are maintained for each QCI.</w:t>
      </w:r>
    </w:p>
    <w:p w14:paraId="79A40933" w14:textId="77777777" w:rsidR="00B05BAD" w:rsidRDefault="00B05BAD" w:rsidP="00B05BAD">
      <w:pPr>
        <w:pStyle w:val="B1"/>
      </w:pPr>
      <w:r>
        <w:t>d)</w:t>
      </w:r>
      <w:r>
        <w:tab/>
        <w:t xml:space="preserve">Each measurement is an integer value. The number of measurements is equal to the number of QCIs plus a possible sum value identified by the </w:t>
      </w:r>
      <w:r>
        <w:rPr>
          <w:i/>
        </w:rPr>
        <w:t>.sum</w:t>
      </w:r>
      <w:r>
        <w:t xml:space="preserve"> suffix.</w:t>
      </w:r>
    </w:p>
    <w:p w14:paraId="2501DDBE" w14:textId="77777777" w:rsidR="00B05BAD" w:rsidRDefault="00B05BAD" w:rsidP="00B05BAD">
      <w:pPr>
        <w:pStyle w:val="B1"/>
        <w:rPr>
          <w:lang w:val="en-US"/>
        </w:rPr>
      </w:pPr>
      <w:r>
        <w:t>e)</w:t>
      </w:r>
      <w:r>
        <w:tab/>
        <w:t xml:space="preserve">The measurement name has the form </w:t>
      </w:r>
      <w:r>
        <w:br/>
      </w:r>
      <w:r>
        <w:rPr>
          <w:lang w:val="en-US"/>
        </w:rPr>
        <w:t>DRB.UEActiveDl.</w:t>
      </w:r>
      <w:r>
        <w:rPr>
          <w:i/>
        </w:rPr>
        <w:t>QCI</w:t>
      </w:r>
      <w:r>
        <w:rPr>
          <w:lang w:val="en-US"/>
        </w:rPr>
        <w:br/>
      </w:r>
      <w:r>
        <w:t xml:space="preserve">where </w:t>
      </w:r>
      <w:r>
        <w:rPr>
          <w:i/>
        </w:rPr>
        <w:t>QCI</w:t>
      </w:r>
      <w:r>
        <w:t xml:space="preserve"> identifies the E-RAB level quality of service class.</w:t>
      </w:r>
    </w:p>
    <w:p w14:paraId="53A4915F" w14:textId="77777777" w:rsidR="00B05BAD" w:rsidRDefault="00B05BAD" w:rsidP="00B05BAD">
      <w:pPr>
        <w:pStyle w:val="B1"/>
      </w:pPr>
      <w:r>
        <w:t>f)</w:t>
      </w:r>
      <w:r>
        <w:tab/>
        <w:t>HeNB</w:t>
      </w:r>
    </w:p>
    <w:p w14:paraId="6B69D10F" w14:textId="77777777" w:rsidR="00B05BAD" w:rsidRDefault="00B05BAD" w:rsidP="00B05BAD">
      <w:pPr>
        <w:pStyle w:val="B1"/>
      </w:pPr>
      <w:r>
        <w:t>g)</w:t>
      </w:r>
      <w:r>
        <w:tab/>
        <w:t>Valid for packet switched traffic</w:t>
      </w:r>
    </w:p>
    <w:p w14:paraId="55862DB3" w14:textId="77777777" w:rsidR="00B05BAD" w:rsidRDefault="00B05BAD" w:rsidP="00B05BAD">
      <w:pPr>
        <w:pStyle w:val="B1"/>
      </w:pPr>
      <w:r>
        <w:t>h)</w:t>
      </w:r>
      <w:r>
        <w:tab/>
        <w:t>EPS</w:t>
      </w:r>
    </w:p>
    <w:p w14:paraId="1794129B" w14:textId="77777777" w:rsidR="00B05BAD" w:rsidRDefault="00B05BAD" w:rsidP="00B05BAD">
      <w:pPr>
        <w:pStyle w:val="Heading4"/>
      </w:pPr>
      <w:bookmarkStart w:id="191" w:name="_Toc212033479"/>
      <w:r>
        <w:t>4.2.8.4</w:t>
      </w:r>
      <w:r>
        <w:tab/>
        <w:t>Average number of active UEs on the UL</w:t>
      </w:r>
      <w:bookmarkEnd w:id="191"/>
    </w:p>
    <w:p w14:paraId="269A9156" w14:textId="77777777" w:rsidR="00B05BAD" w:rsidRDefault="00583EB7" w:rsidP="00583EB7">
      <w:pPr>
        <w:pStyle w:val="B1"/>
      </w:pPr>
      <w:r>
        <w:t>a)</w:t>
      </w:r>
      <w:r>
        <w:tab/>
      </w:r>
      <w:r w:rsidR="00B05BAD">
        <w:t xml:space="preserve">This measurement provides the average number of UEs that have DTCH data queued on the uplink. </w:t>
      </w:r>
    </w:p>
    <w:p w14:paraId="12C65F98" w14:textId="77777777" w:rsidR="00B05BAD" w:rsidRDefault="00583EB7" w:rsidP="00583EB7">
      <w:pPr>
        <w:pStyle w:val="B1"/>
      </w:pPr>
      <w:r>
        <w:t>b)</w:t>
      </w:r>
      <w:r>
        <w:tab/>
      </w:r>
      <w:r w:rsidR="00B05BAD">
        <w:t>SI</w:t>
      </w:r>
    </w:p>
    <w:p w14:paraId="5F4E0B68" w14:textId="77777777" w:rsidR="00B05BAD" w:rsidRDefault="00583EB7" w:rsidP="00583EB7">
      <w:pPr>
        <w:pStyle w:val="B1"/>
        <w:rPr>
          <w:color w:val="FF0000"/>
        </w:rPr>
      </w:pPr>
      <w:r>
        <w:t>c)</w:t>
      </w:r>
      <w:r>
        <w:tab/>
      </w:r>
      <w:r w:rsidR="00B05BAD">
        <w:t>This measurement is obtained according to the definition in 3GPP TS 36.314 [8].</w:t>
      </w:r>
      <w:r w:rsidR="00B05BAD">
        <w:rPr>
          <w:snapToGrid w:val="0"/>
        </w:rPr>
        <w:t xml:space="preserve"> </w:t>
      </w:r>
      <w:r w:rsidR="00B05BAD">
        <w:t>Separate counters are maintained for each QCI.</w:t>
      </w:r>
    </w:p>
    <w:p w14:paraId="50186FAB" w14:textId="77777777" w:rsidR="00B05BAD" w:rsidRDefault="00583EB7" w:rsidP="00583EB7">
      <w:pPr>
        <w:pStyle w:val="B1"/>
      </w:pPr>
      <w:r>
        <w:t>d)</w:t>
      </w:r>
      <w:r>
        <w:tab/>
      </w:r>
      <w:r w:rsidR="00B05BAD">
        <w:t xml:space="preserve">Each measurement is an integer value. The number of measurements is equal to the number of QCIs plus a possible sum value identified by the </w:t>
      </w:r>
      <w:r w:rsidR="00B05BAD">
        <w:rPr>
          <w:i/>
        </w:rPr>
        <w:t>.sum</w:t>
      </w:r>
      <w:r w:rsidR="00B05BAD">
        <w:t xml:space="preserve"> suffix.</w:t>
      </w:r>
    </w:p>
    <w:p w14:paraId="5480D99F" w14:textId="77777777" w:rsidR="00B05BAD" w:rsidRDefault="00583EB7" w:rsidP="00583EB7">
      <w:pPr>
        <w:pStyle w:val="B1"/>
        <w:rPr>
          <w:lang w:val="en-US"/>
        </w:rPr>
      </w:pPr>
      <w:r>
        <w:t>e)</w:t>
      </w:r>
      <w:r>
        <w:tab/>
      </w:r>
      <w:r w:rsidR="00B05BAD">
        <w:t xml:space="preserve">The measurement name has the form </w:t>
      </w:r>
      <w:r w:rsidR="00B05BAD">
        <w:br/>
      </w:r>
      <w:r w:rsidR="00B05BAD">
        <w:rPr>
          <w:lang w:val="en-US"/>
        </w:rPr>
        <w:t>DRB.UEActiveUl.</w:t>
      </w:r>
      <w:r w:rsidR="00B05BAD">
        <w:rPr>
          <w:i/>
        </w:rPr>
        <w:t>QCI</w:t>
      </w:r>
      <w:r w:rsidR="00B05BAD">
        <w:rPr>
          <w:lang w:val="en-US"/>
        </w:rPr>
        <w:br/>
      </w:r>
      <w:r w:rsidR="00B05BAD">
        <w:t xml:space="preserve">where </w:t>
      </w:r>
      <w:r w:rsidR="00B05BAD">
        <w:rPr>
          <w:i/>
        </w:rPr>
        <w:t>QCI</w:t>
      </w:r>
      <w:r w:rsidR="00B05BAD">
        <w:t xml:space="preserve"> identifies the E-RAB level quality of service class.</w:t>
      </w:r>
    </w:p>
    <w:p w14:paraId="6E29952E" w14:textId="77777777" w:rsidR="00B05BAD" w:rsidRDefault="00583EB7" w:rsidP="00583EB7">
      <w:pPr>
        <w:pStyle w:val="B1"/>
      </w:pPr>
      <w:r>
        <w:t>f)</w:t>
      </w:r>
      <w:r>
        <w:tab/>
      </w:r>
      <w:r w:rsidR="00B05BAD">
        <w:t>HeNB</w:t>
      </w:r>
    </w:p>
    <w:p w14:paraId="4C4CFF8B" w14:textId="77777777" w:rsidR="00B05BAD" w:rsidRDefault="00583EB7" w:rsidP="00583EB7">
      <w:pPr>
        <w:pStyle w:val="B1"/>
      </w:pPr>
      <w:r>
        <w:t>g)</w:t>
      </w:r>
      <w:r>
        <w:tab/>
      </w:r>
      <w:r w:rsidR="00B05BAD">
        <w:t>Valid for packet switched traffic</w:t>
      </w:r>
    </w:p>
    <w:p w14:paraId="40F45ED3" w14:textId="77777777" w:rsidR="00B05BAD" w:rsidRDefault="00583EB7" w:rsidP="00583EB7">
      <w:pPr>
        <w:pStyle w:val="B1"/>
      </w:pPr>
      <w:r>
        <w:rPr>
          <w:lang w:eastAsia="zh-CN"/>
        </w:rPr>
        <w:t>h)</w:t>
      </w:r>
      <w:r>
        <w:rPr>
          <w:lang w:eastAsia="zh-CN"/>
        </w:rPr>
        <w:tab/>
      </w:r>
      <w:r w:rsidR="00B05BAD">
        <w:rPr>
          <w:rFonts w:hint="eastAsia"/>
          <w:lang w:eastAsia="zh-CN"/>
        </w:rPr>
        <w:t>EPS</w:t>
      </w:r>
    </w:p>
    <w:p w14:paraId="1C615BB8" w14:textId="77777777" w:rsidR="00CF2800" w:rsidRDefault="00CF2800" w:rsidP="001829E9">
      <w:pPr>
        <w:pStyle w:val="ListNumber"/>
        <w:ind w:left="0" w:firstLine="0"/>
        <w:rPr>
          <w:lang w:eastAsia="zh-CN"/>
        </w:rPr>
        <w:sectPr w:rsidR="00CF2800">
          <w:footnotePr>
            <w:numRestart w:val="eachSect"/>
          </w:footnotePr>
          <w:pgSz w:w="11907" w:h="16840" w:code="9"/>
          <w:pgMar w:top="1416" w:right="1133" w:bottom="1133" w:left="1133" w:header="850" w:footer="340" w:gutter="0"/>
          <w:cols w:space="720"/>
          <w:formProt w:val="0"/>
        </w:sectPr>
      </w:pPr>
    </w:p>
    <w:p w14:paraId="5E0866DA" w14:textId="77777777" w:rsidR="003E69B4" w:rsidRPr="002A04F3" w:rsidRDefault="008F2ADC" w:rsidP="00BC4B20">
      <w:pPr>
        <w:pStyle w:val="Heading9"/>
        <w:rPr>
          <w:iCs/>
          <w:lang w:eastAsia="zh-CN"/>
        </w:rPr>
      </w:pPr>
      <w:bookmarkStart w:id="192" w:name="_Toc212033480"/>
      <w:r w:rsidRPr="00311A63">
        <w:lastRenderedPageBreak/>
        <w:t xml:space="preserve">Annex </w:t>
      </w:r>
      <w:r w:rsidR="00777C69" w:rsidRPr="00311A63">
        <w:t>A</w:t>
      </w:r>
      <w:r w:rsidR="00215D60" w:rsidRPr="00311A63">
        <w:t xml:space="preserve">: </w:t>
      </w:r>
      <w:r w:rsidR="002D74CD" w:rsidRPr="002D74CD">
        <w:t>Use cases for performance measurements definition</w:t>
      </w:r>
      <w:bookmarkEnd w:id="192"/>
    </w:p>
    <w:p w14:paraId="035E9E34" w14:textId="77777777" w:rsidR="0003032D" w:rsidRPr="00CF7F71" w:rsidRDefault="0003032D" w:rsidP="0003032D">
      <w:pPr>
        <w:pStyle w:val="Heading1"/>
        <w:rPr>
          <w:lang w:eastAsia="zh-CN"/>
        </w:rPr>
      </w:pPr>
      <w:bookmarkStart w:id="193" w:name="_Toc212033481"/>
      <w:bookmarkEnd w:id="6"/>
      <w:r>
        <w:rPr>
          <w:rFonts w:hint="eastAsia"/>
          <w:lang w:eastAsia="zh-CN"/>
        </w:rPr>
        <w:t>A.1</w:t>
      </w:r>
      <w:r>
        <w:rPr>
          <w:rFonts w:hint="eastAsia"/>
          <w:lang w:eastAsia="zh-CN"/>
        </w:rPr>
        <w:tab/>
        <w:t>Use case</w:t>
      </w:r>
      <w:r w:rsidRPr="00CF7F71">
        <w:rPr>
          <w:lang w:eastAsia="zh-CN"/>
        </w:rPr>
        <w:t xml:space="preserve"> of </w:t>
      </w:r>
      <w:r w:rsidRPr="00CF7F71">
        <w:rPr>
          <w:rFonts w:hint="eastAsia"/>
          <w:lang w:eastAsia="zh-CN"/>
        </w:rPr>
        <w:t xml:space="preserve">the SCTP signalling </w:t>
      </w:r>
      <w:r>
        <w:rPr>
          <w:rFonts w:hint="eastAsia"/>
          <w:lang w:eastAsia="zh-CN"/>
        </w:rPr>
        <w:t>measurements</w:t>
      </w:r>
      <w:bookmarkEnd w:id="193"/>
    </w:p>
    <w:p w14:paraId="5FE7DEAC" w14:textId="77777777" w:rsidR="0003032D" w:rsidRPr="00CC1CC0" w:rsidRDefault="0003032D" w:rsidP="0003032D">
      <w:pPr>
        <w:rPr>
          <w:kern w:val="2"/>
          <w:lang w:eastAsia="zh-CN"/>
        </w:rPr>
      </w:pPr>
      <w:r>
        <w:rPr>
          <w:rFonts w:hint="eastAsia"/>
          <w:kern w:val="2"/>
          <w:lang w:eastAsia="zh-CN"/>
        </w:rPr>
        <w:t xml:space="preserve">In order to avoid the overload of HeNB-GW, SCTP </w:t>
      </w:r>
      <w:r>
        <w:rPr>
          <w:kern w:val="2"/>
          <w:lang w:eastAsia="zh-CN"/>
        </w:rPr>
        <w:t>signaling</w:t>
      </w:r>
      <w:r>
        <w:rPr>
          <w:rFonts w:hint="eastAsia"/>
          <w:kern w:val="2"/>
          <w:lang w:eastAsia="zh-CN"/>
        </w:rPr>
        <w:t xml:space="preserve"> measurements data will be </w:t>
      </w:r>
      <w:r>
        <w:rPr>
          <w:kern w:val="2"/>
          <w:lang w:eastAsia="zh-CN"/>
        </w:rPr>
        <w:t>combined with</w:t>
      </w:r>
      <w:r>
        <w:rPr>
          <w:rFonts w:hint="eastAsia"/>
          <w:kern w:val="2"/>
          <w:lang w:eastAsia="zh-CN"/>
        </w:rPr>
        <w:t xml:space="preserve"> HeNB-GW user plane measurement data to reflect load status on HeNB-GW. When HeNB GW is present in HeNS, </w:t>
      </w:r>
      <w:r>
        <w:rPr>
          <w:rFonts w:hint="eastAsia"/>
        </w:rPr>
        <w:t>i</w:t>
      </w:r>
      <w:r w:rsidRPr="00CC1CC0">
        <w:rPr>
          <w:kern w:val="2"/>
          <w:lang w:eastAsia="zh-CN"/>
        </w:rPr>
        <w:t xml:space="preserve">t is fairly </w:t>
      </w:r>
      <w:r>
        <w:rPr>
          <w:rFonts w:hint="eastAsia"/>
        </w:rPr>
        <w:t xml:space="preserve">a </w:t>
      </w:r>
      <w:r w:rsidRPr="00CC1CC0">
        <w:rPr>
          <w:kern w:val="2"/>
          <w:lang w:eastAsia="zh-CN"/>
        </w:rPr>
        <w:t xml:space="preserve">straightforward way to collect </w:t>
      </w:r>
      <w:r>
        <w:rPr>
          <w:rFonts w:hint="eastAsia"/>
          <w:kern w:val="2"/>
          <w:lang w:eastAsia="zh-CN"/>
        </w:rPr>
        <w:t xml:space="preserve">such </w:t>
      </w:r>
      <w:r w:rsidRPr="00CC1CC0">
        <w:rPr>
          <w:kern w:val="2"/>
          <w:lang w:eastAsia="zh-CN"/>
        </w:rPr>
        <w:t>performance data from HeNB GW</w:t>
      </w:r>
      <w:r>
        <w:rPr>
          <w:rFonts w:hint="eastAsia"/>
          <w:kern w:val="2"/>
          <w:lang w:eastAsia="zh-CN"/>
        </w:rPr>
        <w:t xml:space="preserve">. </w:t>
      </w:r>
      <w:r w:rsidRPr="00CC1CC0">
        <w:rPr>
          <w:kern w:val="2"/>
          <w:lang w:eastAsia="zh-CN"/>
        </w:rPr>
        <w:t>Especially</w:t>
      </w:r>
      <w:r>
        <w:rPr>
          <w:rFonts w:hint="eastAsia"/>
          <w:kern w:val="2"/>
          <w:lang w:eastAsia="zh-CN"/>
        </w:rPr>
        <w:t xml:space="preserve">, operators deploy a </w:t>
      </w:r>
      <w:r>
        <w:rPr>
          <w:rFonts w:hint="eastAsia"/>
        </w:rPr>
        <w:t>dedicated HeNS management system.</w:t>
      </w:r>
    </w:p>
    <w:p w14:paraId="5D5645A6" w14:textId="77777777" w:rsidR="0003032D" w:rsidRDefault="0003032D" w:rsidP="0003032D">
      <w:pPr>
        <w:rPr>
          <w:lang w:eastAsia="zh-CN"/>
        </w:rPr>
      </w:pPr>
      <w:r>
        <w:rPr>
          <w:rFonts w:hint="eastAsia"/>
          <w:lang w:eastAsia="zh-CN"/>
        </w:rPr>
        <w:t xml:space="preserve">In addition, the ratio of </w:t>
      </w:r>
      <w:r>
        <w:rPr>
          <w:lang w:eastAsia="zh-CN"/>
        </w:rPr>
        <w:t>signaling</w:t>
      </w:r>
      <w:r>
        <w:rPr>
          <w:rFonts w:hint="eastAsia"/>
          <w:lang w:eastAsia="zh-CN"/>
        </w:rPr>
        <w:t xml:space="preserve"> to data bandwidth usage</w:t>
      </w:r>
      <w:r>
        <w:rPr>
          <w:noProof/>
          <w:lang w:eastAsia="zh-CN"/>
        </w:rPr>
        <w:t xml:space="preserve"> </w:t>
      </w:r>
      <w:r>
        <w:rPr>
          <w:rFonts w:hint="eastAsia"/>
          <w:noProof/>
          <w:lang w:eastAsia="zh-CN"/>
        </w:rPr>
        <w:t>is</w:t>
      </w:r>
      <w:r>
        <w:rPr>
          <w:noProof/>
          <w:lang w:eastAsia="zh-CN"/>
        </w:rPr>
        <w:t xml:space="preserve"> very useful </w:t>
      </w:r>
      <w:r>
        <w:rPr>
          <w:rFonts w:hint="eastAsia"/>
          <w:noProof/>
          <w:lang w:eastAsia="zh-CN"/>
        </w:rPr>
        <w:t>to</w:t>
      </w:r>
      <w:r>
        <w:rPr>
          <w:noProof/>
          <w:lang w:eastAsia="zh-CN"/>
        </w:rPr>
        <w:t xml:space="preserve"> monitor </w:t>
      </w:r>
      <w:r>
        <w:rPr>
          <w:rFonts w:hint="eastAsia"/>
          <w:noProof/>
          <w:lang w:eastAsia="zh-CN"/>
        </w:rPr>
        <w:t xml:space="preserve">some abnormal events, such as </w:t>
      </w:r>
      <w:r>
        <w:rPr>
          <w:rFonts w:hint="eastAsia"/>
          <w:lang w:eastAsia="zh-CN"/>
        </w:rPr>
        <w:t>if the ratio of them is too high, some unusual events are possible happened.</w:t>
      </w:r>
      <w:r w:rsidRPr="008A140F">
        <w:rPr>
          <w:noProof/>
          <w:lang w:eastAsia="zh-CN"/>
        </w:rPr>
        <w:t xml:space="preserve"> </w:t>
      </w:r>
      <w:r>
        <w:rPr>
          <w:rFonts w:hint="eastAsia"/>
          <w:noProof/>
          <w:lang w:eastAsia="zh-CN"/>
        </w:rPr>
        <w:t>Therefore</w:t>
      </w:r>
      <w:r>
        <w:rPr>
          <w:noProof/>
          <w:lang w:eastAsia="zh-CN"/>
        </w:rPr>
        <w:t xml:space="preserve">, the operator could analyze whether some problems exist in the network or not, and may find out </w:t>
      </w:r>
      <w:r>
        <w:rPr>
          <w:rFonts w:hint="eastAsia"/>
          <w:noProof/>
          <w:lang w:eastAsia="zh-CN"/>
        </w:rPr>
        <w:t>root-causes</w:t>
      </w:r>
      <w:r>
        <w:rPr>
          <w:noProof/>
          <w:lang w:eastAsia="zh-CN"/>
        </w:rPr>
        <w:t xml:space="preserve"> leaded to the </w:t>
      </w:r>
      <w:r>
        <w:rPr>
          <w:rFonts w:hint="eastAsia"/>
          <w:noProof/>
          <w:lang w:eastAsia="zh-CN"/>
        </w:rPr>
        <w:t xml:space="preserve">bad </w:t>
      </w:r>
      <w:r>
        <w:rPr>
          <w:noProof/>
          <w:lang w:eastAsia="zh-CN"/>
        </w:rPr>
        <w:t>conditions, finally resolve the problems.</w:t>
      </w:r>
    </w:p>
    <w:p w14:paraId="51BAD0FD" w14:textId="77777777" w:rsidR="0003032D" w:rsidRPr="00CF7F71" w:rsidRDefault="0003032D" w:rsidP="0003032D">
      <w:pPr>
        <w:pStyle w:val="Heading1"/>
        <w:rPr>
          <w:lang w:eastAsia="zh-CN"/>
        </w:rPr>
      </w:pPr>
      <w:bookmarkStart w:id="194" w:name="_Toc212033482"/>
      <w:r>
        <w:rPr>
          <w:rFonts w:hint="eastAsia"/>
          <w:lang w:eastAsia="zh-CN"/>
        </w:rPr>
        <w:t>A.2</w:t>
      </w:r>
      <w:r>
        <w:rPr>
          <w:rFonts w:hint="eastAsia"/>
          <w:lang w:eastAsia="zh-CN"/>
        </w:rPr>
        <w:tab/>
        <w:t>Use case</w:t>
      </w:r>
      <w:r w:rsidRPr="00CF7F71">
        <w:rPr>
          <w:lang w:eastAsia="zh-CN"/>
        </w:rPr>
        <w:t xml:space="preserve"> of </w:t>
      </w:r>
      <w:r>
        <w:rPr>
          <w:rFonts w:hint="eastAsia"/>
          <w:lang w:eastAsia="zh-CN"/>
        </w:rPr>
        <w:t xml:space="preserve">HeNB-GW user plane </w:t>
      </w:r>
      <w:r>
        <w:rPr>
          <w:lang w:eastAsia="zh-CN"/>
        </w:rPr>
        <w:t>measurements</w:t>
      </w:r>
      <w:bookmarkEnd w:id="194"/>
    </w:p>
    <w:p w14:paraId="06F05208" w14:textId="77777777" w:rsidR="0003032D" w:rsidRDefault="0003032D" w:rsidP="0003032D">
      <w:pPr>
        <w:rPr>
          <w:lang w:eastAsia="zh-CN"/>
        </w:rPr>
      </w:pPr>
      <w:r>
        <w:rPr>
          <w:rFonts w:hint="eastAsia"/>
          <w:lang w:eastAsia="zh-CN"/>
        </w:rPr>
        <w:t>HeNB-GW user plane</w:t>
      </w:r>
      <w:r>
        <w:rPr>
          <w:lang w:eastAsia="zh-CN"/>
        </w:rPr>
        <w:t xml:space="preserve"> related measurements are used to measure data volume on </w:t>
      </w:r>
      <w:r>
        <w:rPr>
          <w:rFonts w:hint="eastAsia"/>
          <w:lang w:eastAsia="zh-CN"/>
        </w:rPr>
        <w:t>S1</w:t>
      </w:r>
      <w:r>
        <w:rPr>
          <w:lang w:eastAsia="zh-CN"/>
        </w:rPr>
        <w:t xml:space="preserve"> interface including incoming and outgoing of data packets and octets</w:t>
      </w:r>
      <w:r>
        <w:rPr>
          <w:rFonts w:hint="eastAsia"/>
          <w:lang w:eastAsia="zh-CN"/>
        </w:rPr>
        <w:t xml:space="preserve"> for GTP-U</w:t>
      </w:r>
      <w:r>
        <w:rPr>
          <w:lang w:eastAsia="zh-CN"/>
        </w:rPr>
        <w:t>.</w:t>
      </w:r>
      <w:r w:rsidRPr="007165EE">
        <w:rPr>
          <w:rFonts w:hint="eastAsia"/>
          <w:kern w:val="2"/>
          <w:lang w:eastAsia="zh-CN"/>
        </w:rPr>
        <w:t xml:space="preserve"> </w:t>
      </w:r>
      <w:r>
        <w:rPr>
          <w:rFonts w:hint="eastAsia"/>
          <w:kern w:val="2"/>
          <w:lang w:eastAsia="zh-CN"/>
        </w:rPr>
        <w:t xml:space="preserve">When HeNB GW is present in HeNS, </w:t>
      </w:r>
      <w:r>
        <w:rPr>
          <w:rFonts w:hint="eastAsia"/>
        </w:rPr>
        <w:t>i</w:t>
      </w:r>
      <w:r w:rsidRPr="00CC1CC0">
        <w:rPr>
          <w:kern w:val="2"/>
          <w:lang w:eastAsia="zh-CN"/>
        </w:rPr>
        <w:t xml:space="preserve">t is fairly </w:t>
      </w:r>
      <w:r>
        <w:rPr>
          <w:rFonts w:hint="eastAsia"/>
        </w:rPr>
        <w:t xml:space="preserve">a </w:t>
      </w:r>
      <w:r w:rsidRPr="00CC1CC0">
        <w:rPr>
          <w:kern w:val="2"/>
          <w:lang w:eastAsia="zh-CN"/>
        </w:rPr>
        <w:t xml:space="preserve">straightforward way to collect </w:t>
      </w:r>
      <w:r>
        <w:rPr>
          <w:rFonts w:hint="eastAsia"/>
          <w:kern w:val="2"/>
          <w:lang w:eastAsia="zh-CN"/>
        </w:rPr>
        <w:t xml:space="preserve">such </w:t>
      </w:r>
      <w:r w:rsidRPr="00CC1CC0">
        <w:rPr>
          <w:kern w:val="2"/>
          <w:lang w:eastAsia="zh-CN"/>
        </w:rPr>
        <w:t>performance data from HeNB GW</w:t>
      </w:r>
      <w:r>
        <w:rPr>
          <w:rFonts w:hint="eastAsia"/>
          <w:kern w:val="2"/>
          <w:lang w:eastAsia="zh-CN"/>
        </w:rPr>
        <w:t xml:space="preserve">. </w:t>
      </w:r>
      <w:r w:rsidRPr="00CC1CC0">
        <w:rPr>
          <w:kern w:val="2"/>
          <w:lang w:eastAsia="zh-CN"/>
        </w:rPr>
        <w:t>Especially</w:t>
      </w:r>
      <w:r>
        <w:rPr>
          <w:rFonts w:hint="eastAsia"/>
          <w:kern w:val="2"/>
          <w:lang w:eastAsia="zh-CN"/>
        </w:rPr>
        <w:t xml:space="preserve">, operators deploy a </w:t>
      </w:r>
      <w:r>
        <w:rPr>
          <w:rFonts w:hint="eastAsia"/>
        </w:rPr>
        <w:t>dedicated HeNS management system.</w:t>
      </w:r>
    </w:p>
    <w:p w14:paraId="4C87A165" w14:textId="77777777" w:rsidR="0003032D" w:rsidRDefault="0003032D" w:rsidP="0003032D">
      <w:pPr>
        <w:rPr>
          <w:lang w:eastAsia="zh-CN"/>
        </w:rPr>
      </w:pPr>
      <w:r>
        <w:rPr>
          <w:lang w:eastAsia="zh-CN"/>
        </w:rPr>
        <w:t>B</w:t>
      </w:r>
      <w:r>
        <w:rPr>
          <w:rFonts w:hint="eastAsia"/>
          <w:lang w:eastAsia="zh-CN"/>
        </w:rPr>
        <w:t xml:space="preserve">ased on that, the measurements are </w:t>
      </w:r>
      <w:r>
        <w:rPr>
          <w:lang w:eastAsia="zh-CN"/>
        </w:rPr>
        <w:t>useful to analyze</w:t>
      </w:r>
      <w:r>
        <w:rPr>
          <w:rFonts w:hint="eastAsia"/>
          <w:lang w:eastAsia="zh-CN"/>
        </w:rPr>
        <w:t xml:space="preserve"> data volumes and </w:t>
      </w:r>
      <w:r>
        <w:rPr>
          <w:lang w:eastAsia="zh-CN"/>
        </w:rPr>
        <w:t>velocity</w:t>
      </w:r>
      <w:r>
        <w:rPr>
          <w:rFonts w:hint="eastAsia"/>
          <w:lang w:eastAsia="zh-CN"/>
        </w:rPr>
        <w:t xml:space="preserve"> from HeNB-GW point-of-view</w:t>
      </w:r>
      <w:r>
        <w:rPr>
          <w:lang w:eastAsia="zh-CN"/>
        </w:rPr>
        <w:t xml:space="preserve">. If the </w:t>
      </w:r>
      <w:r>
        <w:rPr>
          <w:rFonts w:hint="eastAsia"/>
          <w:lang w:eastAsia="zh-CN"/>
        </w:rPr>
        <w:t>data volume</w:t>
      </w:r>
      <w:r>
        <w:rPr>
          <w:lang w:eastAsia="zh-CN"/>
        </w:rPr>
        <w:t xml:space="preserve"> is too high, more </w:t>
      </w:r>
      <w:r>
        <w:rPr>
          <w:rFonts w:hint="eastAsia"/>
          <w:lang w:eastAsia="zh-CN"/>
        </w:rPr>
        <w:t xml:space="preserve">interface bandwidth </w:t>
      </w:r>
      <w:r>
        <w:rPr>
          <w:lang w:eastAsia="zh-CN"/>
        </w:rPr>
        <w:t xml:space="preserve">should be deployed, or </w:t>
      </w:r>
      <w:r>
        <w:rPr>
          <w:rFonts w:hint="eastAsia"/>
          <w:lang w:eastAsia="zh-CN"/>
        </w:rPr>
        <w:t xml:space="preserve">HeNB-GW </w:t>
      </w:r>
      <w:r>
        <w:rPr>
          <w:lang w:eastAsia="zh-CN"/>
        </w:rPr>
        <w:t>load balance should be considered</w:t>
      </w:r>
      <w:r>
        <w:rPr>
          <w:rFonts w:hint="eastAsia"/>
          <w:lang w:eastAsia="zh-CN"/>
        </w:rPr>
        <w:t xml:space="preserve">. </w:t>
      </w:r>
      <w:r>
        <w:rPr>
          <w:lang w:eastAsia="zh-CN"/>
        </w:rPr>
        <w:t>I</w:t>
      </w:r>
      <w:r>
        <w:rPr>
          <w:rFonts w:hint="eastAsia"/>
          <w:lang w:eastAsia="zh-CN"/>
        </w:rPr>
        <w:t xml:space="preserve">f data velocity is too high, the packet forwarding capacity of HeNB-GW should be enhanced to avoid data congestion. </w:t>
      </w:r>
    </w:p>
    <w:p w14:paraId="0A478B24" w14:textId="77777777" w:rsidR="0003032D" w:rsidRDefault="0003032D" w:rsidP="0003032D">
      <w:pPr>
        <w:rPr>
          <w:lang w:eastAsia="zh-CN"/>
        </w:rPr>
      </w:pPr>
      <w:r>
        <w:rPr>
          <w:rFonts w:hint="eastAsia"/>
          <w:lang w:eastAsia="zh-CN"/>
        </w:rPr>
        <w:t>In addition, HeNB-GW user plane related measurements could be together with other performance measurements to analyze network performance to find out the abnormal events.</w:t>
      </w:r>
    </w:p>
    <w:p w14:paraId="75B1A9AF" w14:textId="77777777" w:rsidR="00551633" w:rsidRPr="00E94C65" w:rsidRDefault="00551633" w:rsidP="00551633">
      <w:pPr>
        <w:pStyle w:val="Heading1"/>
        <w:keepLines w:val="0"/>
        <w:rPr>
          <w:lang w:eastAsia="zh-CN"/>
        </w:rPr>
      </w:pPr>
      <w:bookmarkStart w:id="195" w:name="_Toc212033483"/>
      <w:r w:rsidRPr="00E94C65">
        <w:rPr>
          <w:lang w:eastAsia="zh-CN"/>
        </w:rPr>
        <w:t>A.</w:t>
      </w:r>
      <w:r>
        <w:rPr>
          <w:rFonts w:hint="eastAsia"/>
          <w:lang w:eastAsia="zh-CN"/>
        </w:rPr>
        <w:t>3</w:t>
      </w:r>
      <w:r w:rsidRPr="00E94C65">
        <w:rPr>
          <w:lang w:eastAsia="zh-CN"/>
        </w:rPr>
        <w:tab/>
      </w:r>
      <w:r w:rsidRPr="00E94C65">
        <w:rPr>
          <w:rFonts w:hint="eastAsia"/>
          <w:lang w:eastAsia="zh-CN"/>
        </w:rPr>
        <w:t>CSG service related performance</w:t>
      </w:r>
      <w:bookmarkEnd w:id="195"/>
    </w:p>
    <w:p w14:paraId="3BC794F6" w14:textId="77777777" w:rsidR="00551633" w:rsidRDefault="00551633" w:rsidP="00551633">
      <w:pPr>
        <w:rPr>
          <w:lang w:eastAsia="zh-CN"/>
        </w:rPr>
      </w:pPr>
      <w:bookmarkStart w:id="196" w:name="OLE_LINK18"/>
      <w:r>
        <w:t xml:space="preserve">A </w:t>
      </w:r>
      <w:r>
        <w:rPr>
          <w:rFonts w:hint="eastAsia"/>
        </w:rPr>
        <w:t>C</w:t>
      </w:r>
      <w:r>
        <w:t xml:space="preserve">losed </w:t>
      </w:r>
      <w:r>
        <w:rPr>
          <w:rFonts w:hint="eastAsia"/>
        </w:rPr>
        <w:t>S</w:t>
      </w:r>
      <w:r>
        <w:t xml:space="preserve">ubscriber </w:t>
      </w:r>
      <w:r>
        <w:rPr>
          <w:rFonts w:hint="eastAsia"/>
        </w:rPr>
        <w:t>G</w:t>
      </w:r>
      <w:r>
        <w:t xml:space="preserve">roup identifies </w:t>
      </w:r>
      <w:r w:rsidRPr="00F5743D">
        <w:t>subscribers</w:t>
      </w:r>
      <w:r>
        <w:t xml:space="preserve"> of an operator </w:t>
      </w:r>
      <w:r w:rsidRPr="00F5743D">
        <w:t>who are permitted to access one or more PLMN cells which have restricted access</w:t>
      </w:r>
      <w:r w:rsidRPr="00F5743D">
        <w:rPr>
          <w:rFonts w:hint="eastAsia"/>
          <w:lang w:eastAsia="zh-CN"/>
        </w:rPr>
        <w:t>.</w:t>
      </w:r>
      <w:r w:rsidRPr="00F5743D">
        <w:t xml:space="preserve"> </w:t>
      </w:r>
      <w:r>
        <w:rPr>
          <w:rFonts w:hint="eastAsia"/>
          <w:lang w:eastAsia="zh-CN"/>
        </w:rPr>
        <w:t xml:space="preserve">It is a new added feature in HeNB to facilitate the </w:t>
      </w:r>
      <w:r>
        <w:rPr>
          <w:lang w:eastAsia="zh-CN"/>
        </w:rPr>
        <w:t>provisioning</w:t>
      </w:r>
      <w:r>
        <w:rPr>
          <w:rFonts w:hint="eastAsia"/>
          <w:lang w:eastAsia="zh-CN"/>
        </w:rPr>
        <w:t xml:space="preserve"> of new service. </w:t>
      </w:r>
      <w:r>
        <w:rPr>
          <w:lang w:eastAsia="zh-CN"/>
        </w:rPr>
        <w:t>T</w:t>
      </w:r>
      <w:r>
        <w:rPr>
          <w:rFonts w:hint="eastAsia"/>
          <w:lang w:eastAsia="zh-CN"/>
        </w:rPr>
        <w:t xml:space="preserve">he collection of CSG related performance on HeNB level could clearly reflects the status of delivered service for each subscriber. In addition to this, HeNB is an exclusive signalling </w:t>
      </w:r>
      <w:r>
        <w:rPr>
          <w:lang w:eastAsia="zh-CN"/>
        </w:rPr>
        <w:t xml:space="preserve">terminator </w:t>
      </w:r>
      <w:r>
        <w:rPr>
          <w:rFonts w:hint="eastAsia"/>
          <w:lang w:eastAsia="zh-CN"/>
        </w:rPr>
        <w:t xml:space="preserve">on the HeNS side </w:t>
      </w:r>
      <w:r>
        <w:rPr>
          <w:lang w:eastAsia="zh-CN"/>
        </w:rPr>
        <w:t>when</w:t>
      </w:r>
      <w:r>
        <w:rPr>
          <w:rFonts w:hint="eastAsia"/>
          <w:lang w:eastAsia="zh-CN"/>
        </w:rPr>
        <w:t xml:space="preserve"> HeNB GW is absent. </w:t>
      </w:r>
      <w:r>
        <w:rPr>
          <w:lang w:eastAsia="zh-CN"/>
        </w:rPr>
        <w:t>T</w:t>
      </w:r>
      <w:r>
        <w:rPr>
          <w:rFonts w:hint="eastAsia"/>
          <w:lang w:eastAsia="zh-CN"/>
        </w:rPr>
        <w:t xml:space="preserve">herefore, it is </w:t>
      </w:r>
      <w:r>
        <w:rPr>
          <w:lang w:eastAsia="zh-CN"/>
        </w:rPr>
        <w:t>necessary</w:t>
      </w:r>
      <w:r>
        <w:rPr>
          <w:rFonts w:hint="eastAsia"/>
          <w:lang w:eastAsia="zh-CN"/>
        </w:rPr>
        <w:t xml:space="preserve"> to capture the CSG performance data on HeNB level.</w:t>
      </w:r>
    </w:p>
    <w:p w14:paraId="72AA7AE7" w14:textId="77777777" w:rsidR="00551633" w:rsidRDefault="00551633" w:rsidP="00551633">
      <w:pPr>
        <w:rPr>
          <w:lang w:eastAsia="zh-CN"/>
        </w:rPr>
      </w:pPr>
      <w:r w:rsidRPr="00E94C65">
        <w:t xml:space="preserve">By calculating these </w:t>
      </w:r>
      <w:r w:rsidRPr="00E94C65">
        <w:rPr>
          <w:rFonts w:hint="eastAsia"/>
          <w:lang w:val="en-US" w:eastAsia="zh-CN"/>
        </w:rPr>
        <w:t>parameters relating to CSG service</w:t>
      </w:r>
      <w:r w:rsidRPr="00E94C65">
        <w:t xml:space="preserve">, </w:t>
      </w:r>
      <w:r w:rsidRPr="00E94C65">
        <w:rPr>
          <w:rFonts w:hint="eastAsia"/>
          <w:lang w:val="en-US" w:eastAsia="zh-CN"/>
        </w:rPr>
        <w:t xml:space="preserve">the operator </w:t>
      </w:r>
      <w:r w:rsidRPr="00E94C65">
        <w:t>can obtain the mean number of CSG UEs and the successful rate of inbound mobility for UEs. The mean number of CSG UEs indicates how many users accessing the CSG service, which is a key performance for service utilization. The successful rate of inbound mobility for UEs performs a key indicator of CSG service accessibility.</w:t>
      </w:r>
      <w:r w:rsidRPr="000547FA">
        <w:rPr>
          <w:rFonts w:hint="eastAsia"/>
        </w:rPr>
        <w:t xml:space="preserve"> </w:t>
      </w:r>
      <w:r>
        <w:rPr>
          <w:rFonts w:hint="eastAsia"/>
        </w:rPr>
        <w:t>As</w:t>
      </w:r>
      <w:r w:rsidRPr="0053224E">
        <w:rPr>
          <w:rFonts w:hint="eastAsia"/>
        </w:rPr>
        <w:t xml:space="preserve"> </w:t>
      </w:r>
      <w:r>
        <w:rPr>
          <w:rFonts w:hint="eastAsia"/>
          <w:lang w:eastAsia="zh-CN"/>
        </w:rPr>
        <w:t>l</w:t>
      </w:r>
      <w:r w:rsidRPr="0053224E">
        <w:t xml:space="preserve">ow handover success rate will impact user experience, it is important to define measurements to </w:t>
      </w:r>
      <w:r>
        <w:rPr>
          <w:rFonts w:hint="eastAsia"/>
          <w:lang w:eastAsia="zh-CN"/>
        </w:rPr>
        <w:t>capture</w:t>
      </w:r>
      <w:r w:rsidRPr="0053224E">
        <w:t xml:space="preserve"> handover success rate.</w:t>
      </w:r>
      <w:r w:rsidRPr="00E94C65">
        <w:t xml:space="preserve"> </w:t>
      </w:r>
      <w:r>
        <w:rPr>
          <w:rFonts w:hint="eastAsia"/>
          <w:lang w:eastAsia="zh-CN"/>
        </w:rPr>
        <w:t xml:space="preserve">Furthermore, </w:t>
      </w:r>
      <w:r w:rsidRPr="0053224E">
        <w:rPr>
          <w:rFonts w:hint="eastAsia"/>
        </w:rPr>
        <w:t xml:space="preserve">detailed </w:t>
      </w:r>
      <w:r w:rsidRPr="0053224E">
        <w:t xml:space="preserve">analysis of handover failures is essential to know what causes the handovers. </w:t>
      </w:r>
    </w:p>
    <w:p w14:paraId="1139F272" w14:textId="77777777" w:rsidR="00551633" w:rsidRPr="00D72453" w:rsidRDefault="00551633" w:rsidP="00551633">
      <w:pPr>
        <w:rPr>
          <w:lang w:val="en-US" w:eastAsia="zh-CN"/>
        </w:rPr>
      </w:pPr>
      <w:r w:rsidRPr="00E94C65">
        <w:t xml:space="preserve"> </w:t>
      </w:r>
      <w:r w:rsidRPr="00E94C65">
        <w:rPr>
          <w:rFonts w:hint="eastAsia"/>
          <w:lang w:val="en-US" w:eastAsia="zh-CN"/>
        </w:rPr>
        <w:t>Based on these indicators</w:t>
      </w:r>
      <w:r w:rsidRPr="00E94C65">
        <w:t xml:space="preserve">, the operator can </w:t>
      </w:r>
      <w:r>
        <w:rPr>
          <w:rFonts w:hint="eastAsia"/>
          <w:lang w:eastAsia="zh-CN"/>
        </w:rPr>
        <w:t>optimize</w:t>
      </w:r>
      <w:r w:rsidRPr="00E94C65">
        <w:t xml:space="preserve"> </w:t>
      </w:r>
      <w:r w:rsidRPr="00E94C65">
        <w:rPr>
          <w:rFonts w:hint="eastAsia"/>
        </w:rPr>
        <w:t xml:space="preserve">the </w:t>
      </w:r>
      <w:r w:rsidRPr="00E94C65">
        <w:t>service coverage</w:t>
      </w:r>
      <w:r w:rsidRPr="00E94C65">
        <w:rPr>
          <w:rFonts w:hint="eastAsia"/>
          <w:lang w:val="en-US" w:eastAsia="zh-CN"/>
        </w:rPr>
        <w:t xml:space="preserve"> and </w:t>
      </w:r>
      <w:r w:rsidRPr="00E94C65">
        <w:t xml:space="preserve">enhance </w:t>
      </w:r>
      <w:r w:rsidRPr="00E94C65">
        <w:rPr>
          <w:rFonts w:hint="eastAsia"/>
        </w:rPr>
        <w:t xml:space="preserve">the </w:t>
      </w:r>
      <w:r w:rsidRPr="00E94C65">
        <w:t>user experience</w:t>
      </w:r>
      <w:r w:rsidRPr="00E94C65">
        <w:rPr>
          <w:rFonts w:hint="eastAsia"/>
        </w:rPr>
        <w:t>.</w:t>
      </w:r>
      <w:bookmarkEnd w:id="196"/>
    </w:p>
    <w:p w14:paraId="7716C312" w14:textId="77777777" w:rsidR="00F24B4F" w:rsidRPr="00112124" w:rsidRDefault="00F24B4F" w:rsidP="00F24B4F">
      <w:pPr>
        <w:pStyle w:val="Heading1"/>
        <w:keepLines w:val="0"/>
        <w:rPr>
          <w:lang w:eastAsia="zh-CN"/>
        </w:rPr>
      </w:pPr>
      <w:bookmarkStart w:id="197" w:name="_Toc212033484"/>
      <w:r w:rsidRPr="00112124">
        <w:rPr>
          <w:lang w:eastAsia="zh-CN"/>
        </w:rPr>
        <w:t>A.</w:t>
      </w:r>
      <w:r>
        <w:rPr>
          <w:rFonts w:hint="eastAsia"/>
          <w:lang w:eastAsia="zh-CN"/>
        </w:rPr>
        <w:t>4</w:t>
      </w:r>
      <w:r w:rsidRPr="00112124">
        <w:rPr>
          <w:lang w:eastAsia="zh-CN"/>
        </w:rPr>
        <w:tab/>
      </w:r>
      <w:r>
        <w:rPr>
          <w:rFonts w:hint="eastAsia"/>
          <w:lang w:eastAsia="zh-CN"/>
        </w:rPr>
        <w:t xml:space="preserve">RRC related </w:t>
      </w:r>
      <w:r w:rsidRPr="00112124">
        <w:rPr>
          <w:rFonts w:hint="eastAsia"/>
          <w:lang w:eastAsia="zh-CN"/>
        </w:rPr>
        <w:t>performance</w:t>
      </w:r>
      <w:bookmarkEnd w:id="197"/>
    </w:p>
    <w:p w14:paraId="3F468A91" w14:textId="77777777" w:rsidR="00F24B4F" w:rsidRDefault="00F24B4F" w:rsidP="00F24B4F">
      <w:pPr>
        <w:rPr>
          <w:lang w:eastAsia="zh-CN"/>
        </w:rPr>
      </w:pPr>
      <w:r>
        <w:rPr>
          <w:rFonts w:hint="eastAsia"/>
          <w:lang w:eastAsia="zh-CN"/>
        </w:rPr>
        <w:t xml:space="preserve">RRC relevant performance </w:t>
      </w:r>
      <w:r>
        <w:rPr>
          <w:lang w:eastAsia="zh-CN"/>
        </w:rPr>
        <w:t>parameters</w:t>
      </w:r>
      <w:r>
        <w:rPr>
          <w:rFonts w:hint="eastAsia"/>
          <w:lang w:eastAsia="zh-CN"/>
        </w:rPr>
        <w:t xml:space="preserve"> are essential to evaluate the radio link quality. </w:t>
      </w:r>
      <w:r>
        <w:rPr>
          <w:lang w:eastAsia="zh-CN"/>
        </w:rPr>
        <w:t>Especially</w:t>
      </w:r>
      <w:r>
        <w:rPr>
          <w:rFonts w:hint="eastAsia"/>
          <w:lang w:eastAsia="zh-CN"/>
        </w:rPr>
        <w:t xml:space="preserve">, a HeNB is a kind of CPE. </w:t>
      </w:r>
      <w:r>
        <w:rPr>
          <w:lang w:eastAsia="zh-CN"/>
        </w:rPr>
        <w:t>D</w:t>
      </w:r>
      <w:r>
        <w:rPr>
          <w:rFonts w:hint="eastAsia"/>
          <w:lang w:eastAsia="zh-CN"/>
        </w:rPr>
        <w:t xml:space="preserve">epending on HeNB trail experience, there might be serious interference </w:t>
      </w:r>
      <w:r>
        <w:rPr>
          <w:lang w:eastAsia="zh-CN"/>
        </w:rPr>
        <w:t>happened</w:t>
      </w:r>
      <w:r>
        <w:rPr>
          <w:rFonts w:hint="eastAsia"/>
          <w:lang w:eastAsia="zh-CN"/>
        </w:rPr>
        <w:t xml:space="preserve"> between HeNB cell and Macro Cell. </w:t>
      </w:r>
      <w:r>
        <w:rPr>
          <w:lang w:eastAsia="zh-CN"/>
        </w:rPr>
        <w:t>T</w:t>
      </w:r>
      <w:r>
        <w:rPr>
          <w:rFonts w:hint="eastAsia"/>
          <w:lang w:eastAsia="zh-CN"/>
        </w:rPr>
        <w:t xml:space="preserve">he collection of RRC performance on each HeNB could </w:t>
      </w:r>
      <w:r>
        <w:rPr>
          <w:lang w:eastAsia="zh-CN"/>
        </w:rPr>
        <w:t>directly to</w:t>
      </w:r>
      <w:r>
        <w:rPr>
          <w:rFonts w:hint="eastAsia"/>
          <w:lang w:eastAsia="zh-CN"/>
        </w:rPr>
        <w:t xml:space="preserve"> indicate radio link quality. </w:t>
      </w:r>
      <w:r>
        <w:rPr>
          <w:lang w:eastAsia="zh-CN"/>
        </w:rPr>
        <w:t>T</w:t>
      </w:r>
      <w:r>
        <w:rPr>
          <w:rFonts w:hint="eastAsia"/>
          <w:lang w:eastAsia="zh-CN"/>
        </w:rPr>
        <w:t xml:space="preserve">he collection of RRC performance is also helpful for operator to locate </w:t>
      </w:r>
      <w:r>
        <w:rPr>
          <w:lang w:eastAsia="zh-CN"/>
        </w:rPr>
        <w:t>th</w:t>
      </w:r>
      <w:r>
        <w:rPr>
          <w:rFonts w:hint="eastAsia"/>
          <w:lang w:eastAsia="zh-CN"/>
        </w:rPr>
        <w:t xml:space="preserve">e root causes if there is service faults are </w:t>
      </w:r>
      <w:r>
        <w:rPr>
          <w:lang w:eastAsia="zh-CN"/>
        </w:rPr>
        <w:t>occurred</w:t>
      </w:r>
      <w:r>
        <w:rPr>
          <w:rFonts w:hint="eastAsia"/>
          <w:lang w:eastAsia="zh-CN"/>
        </w:rPr>
        <w:t>.</w:t>
      </w:r>
    </w:p>
    <w:p w14:paraId="103EAE6D" w14:textId="77777777" w:rsidR="00F24B4F" w:rsidRPr="00CD50CA" w:rsidRDefault="00F24B4F" w:rsidP="00F24B4F">
      <w:pPr>
        <w:rPr>
          <w:lang w:eastAsia="zh-CN"/>
        </w:rPr>
      </w:pPr>
      <w:r>
        <w:rPr>
          <w:lang w:eastAsia="zh-CN"/>
        </w:rPr>
        <w:lastRenderedPageBreak/>
        <w:t>B</w:t>
      </w:r>
      <w:r>
        <w:rPr>
          <w:rFonts w:hint="eastAsia"/>
          <w:lang w:eastAsia="zh-CN"/>
        </w:rPr>
        <w:t xml:space="preserve">ased on that, these measurements are </w:t>
      </w:r>
      <w:r>
        <w:rPr>
          <w:lang w:eastAsia="zh-CN"/>
        </w:rPr>
        <w:t xml:space="preserve">useful </w:t>
      </w:r>
      <w:r>
        <w:rPr>
          <w:rFonts w:hint="eastAsia"/>
          <w:lang w:eastAsia="zh-CN"/>
        </w:rPr>
        <w:t>for drawing connection rate and drop rate of HeNB system. Both rates reflect connectivity and continuity for system services, and also direct key performance indicators of user experience. By analysing these indicators, the operator can keep track of the network as well as enhance user experience.</w:t>
      </w:r>
    </w:p>
    <w:p w14:paraId="4FB64597" w14:textId="77777777" w:rsidR="0046773A" w:rsidRPr="00112124" w:rsidRDefault="0046773A" w:rsidP="0046773A">
      <w:pPr>
        <w:pStyle w:val="Heading1"/>
        <w:keepLines w:val="0"/>
        <w:rPr>
          <w:lang w:eastAsia="zh-CN"/>
        </w:rPr>
      </w:pPr>
      <w:bookmarkStart w:id="198" w:name="_Toc212033485"/>
      <w:r w:rsidRPr="00112124">
        <w:rPr>
          <w:lang w:eastAsia="zh-CN"/>
        </w:rPr>
        <w:t>A.</w:t>
      </w:r>
      <w:r>
        <w:rPr>
          <w:rFonts w:hint="eastAsia"/>
          <w:lang w:eastAsia="zh-CN"/>
        </w:rPr>
        <w:t>5</w:t>
      </w:r>
      <w:r w:rsidRPr="00112124">
        <w:rPr>
          <w:lang w:eastAsia="zh-CN"/>
        </w:rPr>
        <w:tab/>
      </w:r>
      <w:r>
        <w:rPr>
          <w:rFonts w:hint="eastAsia"/>
          <w:lang w:eastAsia="zh-CN"/>
        </w:rPr>
        <w:t xml:space="preserve">E-RAB related </w:t>
      </w:r>
      <w:r w:rsidRPr="00112124">
        <w:rPr>
          <w:rFonts w:hint="eastAsia"/>
          <w:lang w:eastAsia="zh-CN"/>
        </w:rPr>
        <w:t>performance</w:t>
      </w:r>
      <w:bookmarkEnd w:id="198"/>
    </w:p>
    <w:p w14:paraId="1E98A253" w14:textId="77777777" w:rsidR="0046773A" w:rsidRDefault="0046773A" w:rsidP="0046773A">
      <w:pPr>
        <w:rPr>
          <w:lang w:eastAsia="zh-CN"/>
        </w:rPr>
      </w:pPr>
      <w:r>
        <w:rPr>
          <w:rFonts w:hint="eastAsia"/>
          <w:lang w:eastAsia="zh-CN"/>
        </w:rPr>
        <w:t>E-</w:t>
      </w:r>
      <w:r w:rsidRPr="009E598D">
        <w:t xml:space="preserve">RAB management procedure includes </w:t>
      </w:r>
      <w:r>
        <w:rPr>
          <w:rFonts w:hint="eastAsia"/>
          <w:lang w:eastAsia="zh-CN"/>
        </w:rPr>
        <w:t>E-</w:t>
      </w:r>
      <w:r w:rsidRPr="009E598D">
        <w:t xml:space="preserve">RAB </w:t>
      </w:r>
      <w:r>
        <w:rPr>
          <w:rFonts w:hint="eastAsia"/>
          <w:lang w:eastAsia="zh-CN"/>
        </w:rPr>
        <w:t>Setup</w:t>
      </w:r>
      <w:r w:rsidRPr="009E598D">
        <w:t xml:space="preserve"> procedure and </w:t>
      </w:r>
      <w:r>
        <w:rPr>
          <w:rFonts w:hint="eastAsia"/>
          <w:lang w:eastAsia="zh-CN"/>
        </w:rPr>
        <w:t>E-</w:t>
      </w:r>
      <w:r w:rsidRPr="009E598D">
        <w:t>RAB Release Request procedure.</w:t>
      </w:r>
      <w:r w:rsidRPr="00C22858">
        <w:t xml:space="preserve"> </w:t>
      </w:r>
      <w:r>
        <w:t>The purpose of the E-RAB Setup procedure is to assign resources on Uu and S1 for one or several E-RABs and to setup corresponding Data Radio Bearers for a given UE</w:t>
      </w:r>
      <w:r w:rsidRPr="009E598D">
        <w:t xml:space="preserve">. </w:t>
      </w:r>
      <w:r>
        <w:rPr>
          <w:rFonts w:hint="eastAsia"/>
          <w:lang w:eastAsia="zh-CN"/>
        </w:rPr>
        <w:t>B</w:t>
      </w:r>
      <w:r>
        <w:t xml:space="preserve">ased on the </w:t>
      </w:r>
      <w:r w:rsidRPr="00C22858">
        <w:rPr>
          <w:iCs/>
        </w:rPr>
        <w:t>E-RAB level QoS parameters</w:t>
      </w:r>
      <w:r>
        <w:rPr>
          <w:i/>
          <w:iCs/>
        </w:rPr>
        <w:t xml:space="preserve"> </w:t>
      </w:r>
      <w:r>
        <w:t xml:space="preserve">IE the </w:t>
      </w:r>
      <w:r>
        <w:rPr>
          <w:rFonts w:hint="eastAsia"/>
          <w:lang w:eastAsia="zh-CN"/>
        </w:rPr>
        <w:t>H</w:t>
      </w:r>
      <w:r>
        <w:t>eNB shall establish a Data Radio Bearer and allocate the required resources on Uu</w:t>
      </w:r>
      <w:r>
        <w:rPr>
          <w:rFonts w:hint="eastAsia"/>
          <w:lang w:eastAsia="zh-CN"/>
        </w:rPr>
        <w:t>.</w:t>
      </w:r>
      <w:r w:rsidRPr="009E598D">
        <w:t xml:space="preserve"> If </w:t>
      </w:r>
      <w:r>
        <w:rPr>
          <w:rFonts w:hint="eastAsia"/>
          <w:lang w:eastAsia="zh-CN"/>
        </w:rPr>
        <w:t>E-</w:t>
      </w:r>
      <w:r w:rsidRPr="009E598D">
        <w:t xml:space="preserve">RABs are failed to be established, the involved services may fail. </w:t>
      </w:r>
      <w:r>
        <w:rPr>
          <w:lang w:eastAsia="zh-CN"/>
        </w:rPr>
        <w:t>T</w:t>
      </w:r>
      <w:r>
        <w:rPr>
          <w:rFonts w:hint="eastAsia"/>
          <w:lang w:eastAsia="zh-CN"/>
        </w:rPr>
        <w:t>herefore, the collection</w:t>
      </w:r>
      <w:r>
        <w:rPr>
          <w:lang w:eastAsia="zh-CN"/>
        </w:rPr>
        <w:t xml:space="preserve"> </w:t>
      </w:r>
      <w:r>
        <w:rPr>
          <w:rFonts w:hint="eastAsia"/>
          <w:lang w:eastAsia="zh-CN"/>
        </w:rPr>
        <w:t xml:space="preserve">on per E-RAB QCI will give operators important indications whether a particular service type is </w:t>
      </w:r>
      <w:r>
        <w:rPr>
          <w:lang w:eastAsia="zh-CN"/>
        </w:rPr>
        <w:t>running</w:t>
      </w:r>
      <w:r>
        <w:rPr>
          <w:rFonts w:hint="eastAsia"/>
          <w:lang w:eastAsia="zh-CN"/>
        </w:rPr>
        <w:t xml:space="preserve"> well or not. Especially, operators deliver some new feature services to customers.</w:t>
      </w:r>
    </w:p>
    <w:p w14:paraId="60981647" w14:textId="77777777" w:rsidR="0046773A" w:rsidRPr="009E598D" w:rsidRDefault="0046773A" w:rsidP="0046773A">
      <w:pPr>
        <w:rPr>
          <w:lang w:eastAsia="zh-CN"/>
        </w:rPr>
      </w:pPr>
      <w:r w:rsidRPr="009E598D">
        <w:t xml:space="preserve">During daily maintenance of network, measurements regarding </w:t>
      </w:r>
      <w:r>
        <w:rPr>
          <w:rFonts w:hint="eastAsia"/>
          <w:lang w:eastAsia="zh-CN"/>
        </w:rPr>
        <w:t>E-</w:t>
      </w:r>
      <w:r w:rsidRPr="009E598D">
        <w:t>RAB establishment</w:t>
      </w:r>
      <w:r>
        <w:rPr>
          <w:rFonts w:hint="eastAsia"/>
          <w:lang w:eastAsia="zh-CN"/>
        </w:rPr>
        <w:t xml:space="preserve"> </w:t>
      </w:r>
      <w:r w:rsidRPr="009E598D">
        <w:t xml:space="preserve">and release are useful for operators to evaluate </w:t>
      </w:r>
      <w:r>
        <w:rPr>
          <w:rFonts w:hint="eastAsia"/>
          <w:lang w:eastAsia="zh-CN"/>
        </w:rPr>
        <w:t>E-</w:t>
      </w:r>
      <w:r w:rsidRPr="009E598D">
        <w:t xml:space="preserve">RAB management procedures, to analyze failure reasons of </w:t>
      </w:r>
      <w:r>
        <w:rPr>
          <w:rFonts w:hint="eastAsia"/>
          <w:lang w:eastAsia="zh-CN"/>
        </w:rPr>
        <w:t>E-</w:t>
      </w:r>
      <w:r w:rsidRPr="009E598D">
        <w:t>RAB establishment</w:t>
      </w:r>
      <w:r>
        <w:rPr>
          <w:rFonts w:hint="eastAsia"/>
          <w:lang w:eastAsia="zh-CN"/>
        </w:rPr>
        <w:t xml:space="preserve"> </w:t>
      </w:r>
      <w:r w:rsidRPr="009E598D">
        <w:t xml:space="preserve">and to analyze the causes of </w:t>
      </w:r>
      <w:r>
        <w:rPr>
          <w:rFonts w:hint="eastAsia"/>
          <w:lang w:eastAsia="zh-CN"/>
        </w:rPr>
        <w:t>E-</w:t>
      </w:r>
      <w:r w:rsidRPr="009E598D">
        <w:t>RAB release</w:t>
      </w:r>
      <w:r>
        <w:rPr>
          <w:rFonts w:hint="eastAsia"/>
          <w:lang w:eastAsia="zh-CN"/>
        </w:rPr>
        <w:t xml:space="preserve">. In addition, the E-RAB performance data on per QCI could give operators possibilities to assess the quality of specific </w:t>
      </w:r>
      <w:r>
        <w:rPr>
          <w:lang w:eastAsia="zh-CN"/>
        </w:rPr>
        <w:t>service</w:t>
      </w:r>
      <w:r>
        <w:rPr>
          <w:rFonts w:hint="eastAsia"/>
          <w:lang w:eastAsia="zh-CN"/>
        </w:rPr>
        <w:t>.</w:t>
      </w:r>
    </w:p>
    <w:p w14:paraId="459B909D" w14:textId="77777777" w:rsidR="0046773A" w:rsidRPr="00CD50CA" w:rsidRDefault="0046773A" w:rsidP="0046773A">
      <w:pPr>
        <w:rPr>
          <w:lang w:eastAsia="zh-CN"/>
        </w:rPr>
      </w:pPr>
      <w:r>
        <w:rPr>
          <w:lang w:eastAsia="zh-CN"/>
        </w:rPr>
        <w:t>B</w:t>
      </w:r>
      <w:r>
        <w:rPr>
          <w:rFonts w:hint="eastAsia"/>
          <w:lang w:eastAsia="zh-CN"/>
        </w:rPr>
        <w:t xml:space="preserve">ased on that, these measurements are </w:t>
      </w:r>
      <w:r>
        <w:rPr>
          <w:lang w:eastAsia="zh-CN"/>
        </w:rPr>
        <w:t xml:space="preserve">useful </w:t>
      </w:r>
      <w:r>
        <w:rPr>
          <w:rFonts w:hint="eastAsia"/>
          <w:lang w:eastAsia="zh-CN"/>
        </w:rPr>
        <w:t>for drawing connection rate and drop rate of HeNB system. Both rates reflect connectivity and continuity for system services, and also direct key performance indicators of user experience. By analysing these indicators, the operator can keep track of the network as well as enhance user experience.</w:t>
      </w:r>
    </w:p>
    <w:p w14:paraId="7C07A34F" w14:textId="77777777" w:rsidR="002D1934" w:rsidRPr="00112124" w:rsidRDefault="002D1934" w:rsidP="002D1934">
      <w:pPr>
        <w:pStyle w:val="Heading1"/>
        <w:keepLines w:val="0"/>
        <w:rPr>
          <w:lang w:eastAsia="zh-CN"/>
        </w:rPr>
      </w:pPr>
      <w:bookmarkStart w:id="199" w:name="_Toc212033486"/>
      <w:r w:rsidRPr="00112124">
        <w:rPr>
          <w:lang w:eastAsia="zh-CN"/>
        </w:rPr>
        <w:t>A.</w:t>
      </w:r>
      <w:r>
        <w:rPr>
          <w:rFonts w:hint="eastAsia"/>
          <w:lang w:eastAsia="zh-CN"/>
        </w:rPr>
        <w:t>6</w:t>
      </w:r>
      <w:r w:rsidRPr="00112124">
        <w:rPr>
          <w:lang w:eastAsia="zh-CN"/>
        </w:rPr>
        <w:tab/>
      </w:r>
      <w:r>
        <w:rPr>
          <w:rFonts w:hint="eastAsia"/>
          <w:lang w:eastAsia="zh-CN"/>
        </w:rPr>
        <w:t xml:space="preserve">Handover related </w:t>
      </w:r>
      <w:r w:rsidRPr="00112124">
        <w:rPr>
          <w:rFonts w:hint="eastAsia"/>
          <w:lang w:eastAsia="zh-CN"/>
        </w:rPr>
        <w:t>performance</w:t>
      </w:r>
      <w:bookmarkEnd w:id="199"/>
    </w:p>
    <w:p w14:paraId="4C110A74" w14:textId="77777777" w:rsidR="002D1934" w:rsidRPr="009E598D" w:rsidRDefault="002D1934" w:rsidP="002D1934">
      <w:r>
        <w:rPr>
          <w:lang w:val="en"/>
        </w:rPr>
        <w:t xml:space="preserve">In </w:t>
      </w:r>
      <w:hyperlink r:id="rId41" w:tooltip="Telecommunications" w:history="1">
        <w:r w:rsidRPr="00BD5E7E">
          <w:t>telecommunications</w:t>
        </w:r>
      </w:hyperlink>
      <w:r w:rsidR="00BC605A">
        <w:rPr>
          <w:lang w:val="en"/>
        </w:rPr>
        <w:t xml:space="preserve">, the </w:t>
      </w:r>
      <w:r w:rsidR="00BC605A" w:rsidRPr="00EA61F4">
        <w:rPr>
          <w:lang w:eastAsia="zh-CN"/>
        </w:rPr>
        <w:t>term</w:t>
      </w:r>
      <w:r w:rsidRPr="00EA61F4">
        <w:rPr>
          <w:lang w:eastAsia="zh-CN"/>
        </w:rPr>
        <w:t xml:space="preserve"> handover </w:t>
      </w:r>
      <w:r w:rsidR="00BC605A">
        <w:rPr>
          <w:rFonts w:hint="eastAsia"/>
          <w:lang w:eastAsia="zh-CN"/>
        </w:rPr>
        <w:t>refers</w:t>
      </w:r>
      <w:r>
        <w:rPr>
          <w:lang w:val="en"/>
        </w:rPr>
        <w:t xml:space="preserve"> to the process of transferring an ongoing call or data session from one channel connected to the </w:t>
      </w:r>
      <w:hyperlink r:id="rId42" w:tooltip="Core network" w:history="1">
        <w:r w:rsidRPr="00BD5E7E">
          <w:t>core network</w:t>
        </w:r>
      </w:hyperlink>
      <w:r>
        <w:rPr>
          <w:lang w:val="en"/>
        </w:rPr>
        <w:t xml:space="preserve"> to another</w:t>
      </w:r>
      <w:r>
        <w:rPr>
          <w:rFonts w:hint="eastAsia"/>
          <w:lang w:val="en" w:eastAsia="zh-CN"/>
        </w:rPr>
        <w:t>, which can be categorized according to RATs.</w:t>
      </w:r>
    </w:p>
    <w:p w14:paraId="44CAEE9D" w14:textId="77777777" w:rsidR="002D1934" w:rsidRDefault="002D1934" w:rsidP="002D1934">
      <w:pPr>
        <w:rPr>
          <w:lang w:val="en" w:eastAsia="zh-CN"/>
        </w:rPr>
      </w:pPr>
      <w:r w:rsidRPr="009E598D">
        <w:t>During daily maintenance of network,</w:t>
      </w:r>
      <w:r>
        <w:rPr>
          <w:rFonts w:hint="eastAsia"/>
          <w:lang w:eastAsia="zh-CN"/>
        </w:rPr>
        <w:t xml:space="preserve"> i</w:t>
      </w:r>
      <w:r w:rsidRPr="002236CE">
        <w:rPr>
          <w:lang w:val="en" w:eastAsia="zh-CN"/>
        </w:rPr>
        <w:t>t is essential in network operations to follow the success rate of various handover.</w:t>
      </w:r>
      <w:r>
        <w:rPr>
          <w:rFonts w:hint="eastAsia"/>
          <w:lang w:val="en" w:eastAsia="zh-CN"/>
        </w:rPr>
        <w:t xml:space="preserve"> </w:t>
      </w:r>
      <w:r w:rsidRPr="002236CE">
        <w:rPr>
          <w:lang w:val="en" w:eastAsia="zh-CN"/>
        </w:rPr>
        <w:t>Low handover success rate will impact user experience, therefore it is important to define measurements to follow handover success rate.</w:t>
      </w:r>
      <w:r>
        <w:rPr>
          <w:rFonts w:hint="eastAsia"/>
          <w:lang w:val="en" w:eastAsia="zh-CN"/>
        </w:rPr>
        <w:t xml:space="preserve"> </w:t>
      </w:r>
    </w:p>
    <w:p w14:paraId="3830DB25" w14:textId="77777777" w:rsidR="002D1934" w:rsidRDefault="002D1934" w:rsidP="002D1934">
      <w:pPr>
        <w:rPr>
          <w:lang w:eastAsia="zh-CN"/>
        </w:rPr>
      </w:pPr>
      <w:r>
        <w:rPr>
          <w:rFonts w:hint="eastAsia"/>
          <w:lang w:eastAsia="zh-CN"/>
        </w:rPr>
        <w:t xml:space="preserve">By calculating these parameters, we can obtain the success rate of handovers for UEs, both eNBs and inter-RAT related. All these parameters are direct key indicators of service connectivity and also </w:t>
      </w:r>
      <w:r w:rsidRPr="009E598D">
        <w:t xml:space="preserve">useful for operators to evaluate </w:t>
      </w:r>
      <w:r>
        <w:rPr>
          <w:rFonts w:hint="eastAsia"/>
          <w:lang w:eastAsia="zh-CN"/>
        </w:rPr>
        <w:t>handover</w:t>
      </w:r>
      <w:r w:rsidRPr="009E598D">
        <w:t xml:space="preserve"> procedures</w:t>
      </w:r>
      <w:r>
        <w:rPr>
          <w:rFonts w:hint="eastAsia"/>
          <w:lang w:eastAsia="zh-CN"/>
        </w:rPr>
        <w:t xml:space="preserve"> and</w:t>
      </w:r>
      <w:r w:rsidRPr="009E598D">
        <w:t xml:space="preserve"> analyze fail</w:t>
      </w:r>
      <w:r>
        <w:t>ure reasons</w:t>
      </w:r>
      <w:r>
        <w:rPr>
          <w:rFonts w:hint="eastAsia"/>
          <w:lang w:eastAsia="zh-CN"/>
        </w:rPr>
        <w:t xml:space="preserve">. </w:t>
      </w:r>
      <w:r>
        <w:rPr>
          <w:rFonts w:hint="eastAsia"/>
          <w:lang w:val="en" w:eastAsia="zh-CN"/>
        </w:rPr>
        <w:t>T</w:t>
      </w:r>
      <w:r w:rsidRPr="003D3866">
        <w:rPr>
          <w:lang w:val="en" w:eastAsia="zh-CN"/>
        </w:rPr>
        <w:t xml:space="preserve">o go for further analysis of handover failures, it is </w:t>
      </w:r>
      <w:r>
        <w:rPr>
          <w:rFonts w:hint="eastAsia"/>
          <w:lang w:val="en" w:eastAsia="zh-CN"/>
        </w:rPr>
        <w:t xml:space="preserve">also </w:t>
      </w:r>
      <w:r w:rsidRPr="003D3866">
        <w:rPr>
          <w:lang w:val="en" w:eastAsia="zh-CN"/>
        </w:rPr>
        <w:t xml:space="preserve">essential to know what causes the handovers. </w:t>
      </w:r>
      <w:r w:rsidRPr="002236CE">
        <w:rPr>
          <w:lang w:val="en" w:eastAsia="zh-CN"/>
        </w:rPr>
        <w:t xml:space="preserve"> </w:t>
      </w:r>
      <w:r>
        <w:rPr>
          <w:rFonts w:hint="eastAsia"/>
          <w:lang w:eastAsia="zh-CN"/>
        </w:rPr>
        <w:t>By analysing these indicators, the operator can inspect the network as well as enhance user experience.</w:t>
      </w:r>
    </w:p>
    <w:p w14:paraId="4553F9AD" w14:textId="77777777" w:rsidR="002A565D" w:rsidRPr="00112124" w:rsidRDefault="002A565D" w:rsidP="002A565D">
      <w:pPr>
        <w:pStyle w:val="Heading1"/>
        <w:keepLines w:val="0"/>
        <w:rPr>
          <w:lang w:eastAsia="zh-CN"/>
        </w:rPr>
      </w:pPr>
      <w:bookmarkStart w:id="200" w:name="_Toc212033487"/>
      <w:r w:rsidRPr="00112124">
        <w:rPr>
          <w:lang w:eastAsia="zh-CN"/>
        </w:rPr>
        <w:t>A.</w:t>
      </w:r>
      <w:r>
        <w:rPr>
          <w:rFonts w:hint="eastAsia"/>
          <w:lang w:eastAsia="zh-CN"/>
        </w:rPr>
        <w:t>7</w:t>
      </w:r>
      <w:r w:rsidRPr="00112124">
        <w:rPr>
          <w:lang w:eastAsia="zh-CN"/>
        </w:rPr>
        <w:tab/>
      </w:r>
      <w:r>
        <w:rPr>
          <w:rFonts w:hint="eastAsia"/>
          <w:lang w:eastAsia="zh-CN"/>
        </w:rPr>
        <w:t>R</w:t>
      </w:r>
      <w:r>
        <w:t>adio bearer QoS</w:t>
      </w:r>
      <w:r>
        <w:rPr>
          <w:rFonts w:hint="eastAsia"/>
          <w:lang w:eastAsia="zh-CN"/>
        </w:rPr>
        <w:t xml:space="preserve"> related </w:t>
      </w:r>
      <w:r w:rsidRPr="00112124">
        <w:rPr>
          <w:rFonts w:hint="eastAsia"/>
          <w:lang w:eastAsia="zh-CN"/>
        </w:rPr>
        <w:t>performance</w:t>
      </w:r>
      <w:bookmarkEnd w:id="200"/>
    </w:p>
    <w:p w14:paraId="419E3684" w14:textId="77777777" w:rsidR="002A565D" w:rsidRDefault="002A565D" w:rsidP="002A565D">
      <w:pPr>
        <w:rPr>
          <w:lang w:eastAsia="zh-CN"/>
        </w:rPr>
      </w:pPr>
      <w:r w:rsidRPr="00472270">
        <w:t xml:space="preserve">A fundamental measure of QoS is the throughput (data rate) of the cell.  The total cell throughput measured across all radio bearers gives an indication of the loading and activity in the cell.  Adding a per QCI counter allows the loading on the different QCIs to be measured.  For example, if QCI 1 is used exclusively for VoIP then the loading of conversational speech can be directly determined.  </w:t>
      </w:r>
      <w:r>
        <w:rPr>
          <w:rFonts w:hint="eastAsia"/>
          <w:lang w:eastAsia="zh-CN"/>
        </w:rPr>
        <w:t>T</w:t>
      </w:r>
      <w:r w:rsidRPr="00472270">
        <w:t>he maximum throughput can indicate to the operator whether there is enough capacity in the network</w:t>
      </w:r>
      <w:r>
        <w:rPr>
          <w:rFonts w:hint="eastAsia"/>
          <w:lang w:eastAsia="zh-CN"/>
        </w:rPr>
        <w:t>.</w:t>
      </w:r>
      <w:r w:rsidRPr="00472270">
        <w:t xml:space="preserve"> Separate counters should be configured on the downlink and uplink. The</w:t>
      </w:r>
      <w:r>
        <w:rPr>
          <w:rFonts w:hint="eastAsia"/>
          <w:lang w:eastAsia="zh-CN"/>
        </w:rPr>
        <w:t xml:space="preserve"> PDCP SDU bit-rate</w:t>
      </w:r>
      <w:r w:rsidRPr="00472270">
        <w:t xml:space="preserve"> helps to evaluate the usage of bandwidth and radio resource.</w:t>
      </w:r>
      <w:r>
        <w:rPr>
          <w:rFonts w:hint="eastAsia"/>
          <w:lang w:eastAsia="zh-CN"/>
        </w:rPr>
        <w:t xml:space="preserve"> Operators could perform network optimization based on the throughput statistics.</w:t>
      </w:r>
      <w:r w:rsidRPr="00514D5D">
        <w:t xml:space="preserve"> </w:t>
      </w:r>
      <w:r w:rsidRPr="00472270">
        <w:t>Hence it is important to monitor the total cell throughput</w:t>
      </w:r>
      <w:r>
        <w:rPr>
          <w:rFonts w:hint="eastAsia"/>
          <w:lang w:eastAsia="zh-CN"/>
        </w:rPr>
        <w:t>.</w:t>
      </w:r>
    </w:p>
    <w:p w14:paraId="6D9E4988" w14:textId="77777777" w:rsidR="001829E9" w:rsidRPr="00112124" w:rsidRDefault="001829E9" w:rsidP="001829E9">
      <w:pPr>
        <w:pStyle w:val="Heading1"/>
        <w:keepLines w:val="0"/>
        <w:rPr>
          <w:lang w:eastAsia="zh-CN"/>
        </w:rPr>
      </w:pPr>
      <w:bookmarkStart w:id="201" w:name="_Toc212033488"/>
      <w:r w:rsidRPr="00112124">
        <w:rPr>
          <w:lang w:eastAsia="zh-CN"/>
        </w:rPr>
        <w:t>A.</w:t>
      </w:r>
      <w:r>
        <w:rPr>
          <w:rFonts w:hint="eastAsia"/>
          <w:lang w:eastAsia="zh-CN"/>
        </w:rPr>
        <w:t>8</w:t>
      </w:r>
      <w:r w:rsidRPr="00112124">
        <w:rPr>
          <w:lang w:eastAsia="zh-CN"/>
        </w:rPr>
        <w:tab/>
      </w:r>
      <w:r w:rsidR="00DB5CB0" w:rsidRPr="00DB5CB0">
        <w:rPr>
          <w:lang w:eastAsia="zh-CN"/>
        </w:rPr>
        <w:t>Packet delay, drop rate and loss rate related performance</w:t>
      </w:r>
      <w:bookmarkEnd w:id="201"/>
    </w:p>
    <w:p w14:paraId="6C77CF9A" w14:textId="77777777" w:rsidR="001829E9" w:rsidRPr="008C72E8" w:rsidRDefault="001829E9" w:rsidP="001829E9">
      <w:r w:rsidRPr="008C72E8">
        <w:t xml:space="preserve">Latency is of prime concern for some services, particularly conversational services like speech and instant messaging.  A counter is added to measure the mean delay for IP packets incurred within the </w:t>
      </w:r>
      <w:r w:rsidRPr="008C72E8">
        <w:rPr>
          <w:rFonts w:hint="eastAsia"/>
          <w:lang w:eastAsia="zh-CN"/>
        </w:rPr>
        <w:t>HeN</w:t>
      </w:r>
      <w:r w:rsidRPr="008C72E8">
        <w:t>B.  Separate counters are provided per QCI which are particularly useful when the QCI is used by very few services and the packet sizes vary little.  It is only practical to measure packet delays on the downlink.</w:t>
      </w:r>
    </w:p>
    <w:p w14:paraId="4B64480C" w14:textId="77777777" w:rsidR="001829E9" w:rsidRPr="008C72E8" w:rsidRDefault="001829E9" w:rsidP="001829E9">
      <w:r w:rsidRPr="008C72E8">
        <w:lastRenderedPageBreak/>
        <w:t xml:space="preserve">When a cell is heavily loaded congestion can take place.  When congestion is not severe the impact is typically the incurrence of additional delay for non-GBR radio bearers.  However, when congestion is severe the </w:t>
      </w:r>
      <w:r>
        <w:rPr>
          <w:rFonts w:hint="eastAsia"/>
          <w:lang w:eastAsia="zh-CN"/>
        </w:rPr>
        <w:t>HeNB</w:t>
      </w:r>
      <w:r w:rsidRPr="008C72E8">
        <w:t xml:space="preserve"> may be forced to discard packets.  It is important for the operator to have visibility of packet discard so that corrective action can be instigated (for example, by adjusting admission control settings in the network).  It is only practical to measure packet discards on the downlink.  Packet discards on handover should not be included in the count.</w:t>
      </w:r>
    </w:p>
    <w:p w14:paraId="612CCCFF" w14:textId="77777777" w:rsidR="001829E9" w:rsidRPr="008C72E8" w:rsidRDefault="001829E9" w:rsidP="001829E9">
      <w:r w:rsidRPr="008C72E8">
        <w:t>The downlink air interface packet loss can be directly compared with the PELR value of a QCI to see if the packet loss (over the air interface) aspect of quality of servic</w:t>
      </w:r>
      <w:r>
        <w:t>e is being met within the cell</w:t>
      </w:r>
      <w:r w:rsidRPr="008C72E8">
        <w:t>.  On the downlink this measurement can be added to the congestion losses (see DL packet drop rate) to determine the total packet loss rate at the</w:t>
      </w:r>
      <w:r>
        <w:t xml:space="preserve"> HeNB</w:t>
      </w:r>
      <w:r w:rsidRPr="008C72E8">
        <w:t>.  Consequently, the downlink useful bit-rate can be estimated by scaling the measurement of the downlink PDCP ingress bit-rate by (1 – DL packet drop rate) (1 – air interface packet loss rate).</w:t>
      </w:r>
    </w:p>
    <w:p w14:paraId="0EC14E46" w14:textId="77777777" w:rsidR="001829E9" w:rsidRPr="00CD50CA" w:rsidDel="008C72E8" w:rsidRDefault="001829E9" w:rsidP="001829E9">
      <w:pPr>
        <w:rPr>
          <w:lang w:eastAsia="zh-CN"/>
        </w:rPr>
      </w:pPr>
      <w:r w:rsidRPr="008C72E8">
        <w:t>The uplink air interface packet loss rate (per QCI) can be compared directly with the PELR defined for that QCI.  An estimate of the uplink air interface packet loss may be provided by the “Uplink PDCP SDU loss rate”.  This uplink measurement is based on PDCP sequence numbers and cannot precisely measure the air interface losses.  Any packets discarded by the UE within the protocol stack (i.e. at layer 2) are also counted since they will have been</w:t>
      </w:r>
      <w:r w:rsidR="00C22EC6">
        <w:t xml:space="preserve"> given a PDCP sequence number. </w:t>
      </w:r>
      <w:r w:rsidRPr="008C72E8">
        <w:t>Discards at layer 3 are not counted.</w:t>
      </w:r>
    </w:p>
    <w:p w14:paraId="28E47BAB" w14:textId="77777777" w:rsidR="00A47D53" w:rsidRDefault="00A47D53" w:rsidP="00A47D53">
      <w:pPr>
        <w:pStyle w:val="Heading1"/>
        <w:keepLines w:val="0"/>
      </w:pPr>
      <w:bookmarkStart w:id="202" w:name="_Toc212033489"/>
      <w:r>
        <w:t>A.9</w:t>
      </w:r>
      <w:r>
        <w:tab/>
        <w:t>Monitor of resource utilisation</w:t>
      </w:r>
      <w:bookmarkEnd w:id="202"/>
    </w:p>
    <w:p w14:paraId="6069175A" w14:textId="77777777" w:rsidR="00A47D53" w:rsidRPr="00833DC7" w:rsidRDefault="00A47D53" w:rsidP="00A47D53">
      <w:pPr>
        <w:rPr>
          <w:u w:val="single"/>
        </w:rPr>
      </w:pPr>
      <w:r w:rsidRPr="00833DC7">
        <w:rPr>
          <w:u w:val="single"/>
        </w:rPr>
        <w:t>PRB Usage</w:t>
      </w:r>
      <w:r>
        <w:rPr>
          <w:u w:val="single"/>
        </w:rPr>
        <w:t xml:space="preserve"> </w:t>
      </w:r>
    </w:p>
    <w:p w14:paraId="3AB1B56E" w14:textId="77777777" w:rsidR="00A47D53" w:rsidRPr="00833DC7" w:rsidRDefault="00A47D53" w:rsidP="00A47D53">
      <w:r w:rsidRPr="00833DC7">
        <w:t xml:space="preserve">The resource utilisation, measured in terms of physical resource blocks (PRBs), is a useful measure of whether a cell is </w:t>
      </w:r>
      <w:r>
        <w:t xml:space="preserve">generally </w:t>
      </w:r>
      <w:r w:rsidRPr="00833DC7">
        <w:t>lightly loaded or not.  Loading is a key input to network capacity planning and and coverage/placeme</w:t>
      </w:r>
      <w:r>
        <w:t>nt determination and trending [9].</w:t>
      </w:r>
    </w:p>
    <w:p w14:paraId="4E8A1FB7" w14:textId="77777777" w:rsidR="00A47D53" w:rsidRPr="00833DC7" w:rsidRDefault="00A47D53" w:rsidP="00A47D53">
      <w:pPr>
        <w:contextualSpacing/>
      </w:pPr>
      <w:r w:rsidRPr="00833DC7">
        <w:t>Active UEs</w:t>
      </w:r>
      <w:r w:rsidRPr="00833DC7">
        <w:rPr>
          <w:rFonts w:hint="eastAsia"/>
        </w:rPr>
        <w:t xml:space="preserve"> </w:t>
      </w:r>
    </w:p>
    <w:p w14:paraId="23EF98C2" w14:textId="77777777" w:rsidR="00A47D53" w:rsidRPr="00833DC7" w:rsidRDefault="00A47D53" w:rsidP="00A47D53">
      <w:pPr>
        <w:contextualSpacing/>
      </w:pPr>
    </w:p>
    <w:p w14:paraId="39C405D2" w14:textId="77777777" w:rsidR="0003032D" w:rsidRPr="002D1934" w:rsidRDefault="00A47D53" w:rsidP="0003032D">
      <w:pPr>
        <w:rPr>
          <w:lang w:eastAsia="zh-CN"/>
        </w:rPr>
      </w:pPr>
      <w:r w:rsidRPr="00833DC7">
        <w:rPr>
          <w:rFonts w:hint="eastAsia"/>
        </w:rPr>
        <w:t xml:space="preserve">The </w:t>
      </w:r>
      <w:r w:rsidRPr="00833DC7">
        <w:t xml:space="preserve">number of the </w:t>
      </w:r>
      <w:r>
        <w:t xml:space="preserve">average </w:t>
      </w:r>
      <w:r w:rsidRPr="00833DC7">
        <w:t>connected users in each cell is valuable information for operators to know</w:t>
      </w:r>
      <w:r>
        <w:t xml:space="preserve"> the usage of the cell and how heaviliy loaded it is</w:t>
      </w:r>
      <w:r w:rsidRPr="00833DC7">
        <w:t>. This kind of i</w:t>
      </w:r>
      <w:r>
        <w:t>nformation can help understand the capacity and coverage needs and growth planning [9].</w:t>
      </w:r>
    </w:p>
    <w:p w14:paraId="30201DBC" w14:textId="77777777" w:rsidR="002D74CD" w:rsidRPr="0003032D" w:rsidRDefault="002D74CD" w:rsidP="002D74CD">
      <w:pPr>
        <w:pStyle w:val="Heading1"/>
        <w:rPr>
          <w:iCs/>
        </w:rPr>
        <w:sectPr w:rsidR="002D74CD" w:rsidRPr="0003032D">
          <w:footnotePr>
            <w:numRestart w:val="eachSect"/>
          </w:footnotePr>
          <w:pgSz w:w="11907" w:h="16840" w:code="9"/>
          <w:pgMar w:top="1416" w:right="1133" w:bottom="1133" w:left="1133" w:header="850" w:footer="340" w:gutter="0"/>
          <w:cols w:space="720"/>
          <w:formProt w:val="0"/>
        </w:sectPr>
      </w:pPr>
    </w:p>
    <w:p w14:paraId="5B2183F8" w14:textId="77777777" w:rsidR="002D74CD" w:rsidRPr="00C12671" w:rsidRDefault="002D74CD" w:rsidP="00C12671">
      <w:pPr>
        <w:pStyle w:val="Heading9"/>
      </w:pPr>
      <w:bookmarkStart w:id="203" w:name="_Toc212033490"/>
      <w:r w:rsidRPr="00311A63">
        <w:lastRenderedPageBreak/>
        <w:t xml:space="preserve">Annex </w:t>
      </w:r>
      <w:r>
        <w:rPr>
          <w:rFonts w:hint="eastAsia"/>
          <w:lang w:eastAsia="zh-CN"/>
        </w:rPr>
        <w:t>B</w:t>
      </w:r>
      <w:r w:rsidRPr="00311A63">
        <w:t>:</w:t>
      </w:r>
      <w:r w:rsidR="00C12671">
        <w:br/>
      </w:r>
      <w:r w:rsidRPr="00311A63">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D74CD" w:rsidRPr="00215D60" w14:paraId="74FC24A5" w14:textId="77777777">
        <w:trPr>
          <w:cantSplit/>
        </w:trPr>
        <w:tc>
          <w:tcPr>
            <w:tcW w:w="9356" w:type="dxa"/>
            <w:gridSpan w:val="8"/>
            <w:tcBorders>
              <w:bottom w:val="nil"/>
            </w:tcBorders>
            <w:shd w:val="solid" w:color="FFFFFF" w:fill="auto"/>
          </w:tcPr>
          <w:p w14:paraId="2FD0B6A8" w14:textId="77777777" w:rsidR="002D74CD" w:rsidRPr="00215D60" w:rsidRDefault="002D74CD" w:rsidP="00935873">
            <w:pPr>
              <w:pStyle w:val="TAL"/>
              <w:jc w:val="center"/>
              <w:rPr>
                <w:b/>
                <w:sz w:val="16"/>
              </w:rPr>
            </w:pPr>
            <w:r w:rsidRPr="00215D60">
              <w:rPr>
                <w:b/>
              </w:rPr>
              <w:t>Change history</w:t>
            </w:r>
          </w:p>
        </w:tc>
      </w:tr>
      <w:tr w:rsidR="002D74CD" w:rsidRPr="00215D60" w14:paraId="4672050F" w14:textId="77777777">
        <w:tc>
          <w:tcPr>
            <w:tcW w:w="800" w:type="dxa"/>
            <w:shd w:val="pct10" w:color="auto" w:fill="FFFFFF"/>
          </w:tcPr>
          <w:p w14:paraId="0816B113" w14:textId="77777777" w:rsidR="002D74CD" w:rsidRPr="00215D60" w:rsidRDefault="002D74CD" w:rsidP="00935873">
            <w:pPr>
              <w:pStyle w:val="TAL"/>
              <w:rPr>
                <w:b/>
                <w:sz w:val="16"/>
              </w:rPr>
            </w:pPr>
            <w:r w:rsidRPr="00215D60">
              <w:rPr>
                <w:b/>
                <w:sz w:val="16"/>
              </w:rPr>
              <w:t>Date</w:t>
            </w:r>
          </w:p>
        </w:tc>
        <w:tc>
          <w:tcPr>
            <w:tcW w:w="800" w:type="dxa"/>
            <w:shd w:val="pct10" w:color="auto" w:fill="FFFFFF"/>
          </w:tcPr>
          <w:p w14:paraId="6993E55D" w14:textId="77777777" w:rsidR="002D74CD" w:rsidRPr="00215D60" w:rsidRDefault="002D74CD" w:rsidP="00935873">
            <w:pPr>
              <w:pStyle w:val="TAL"/>
              <w:rPr>
                <w:b/>
                <w:sz w:val="16"/>
              </w:rPr>
            </w:pPr>
            <w:r w:rsidRPr="00215D60">
              <w:rPr>
                <w:b/>
                <w:sz w:val="16"/>
              </w:rPr>
              <w:t>TSG #</w:t>
            </w:r>
          </w:p>
        </w:tc>
        <w:tc>
          <w:tcPr>
            <w:tcW w:w="901" w:type="dxa"/>
            <w:shd w:val="pct10" w:color="auto" w:fill="FFFFFF"/>
          </w:tcPr>
          <w:p w14:paraId="69D31B37" w14:textId="77777777" w:rsidR="002D74CD" w:rsidRPr="00215D60" w:rsidRDefault="002D74CD" w:rsidP="00935873">
            <w:pPr>
              <w:pStyle w:val="TAL"/>
              <w:rPr>
                <w:b/>
                <w:sz w:val="16"/>
              </w:rPr>
            </w:pPr>
            <w:r w:rsidRPr="00215D60">
              <w:rPr>
                <w:b/>
                <w:sz w:val="16"/>
              </w:rPr>
              <w:t>TSG Doc.</w:t>
            </w:r>
          </w:p>
        </w:tc>
        <w:tc>
          <w:tcPr>
            <w:tcW w:w="426" w:type="dxa"/>
            <w:shd w:val="pct10" w:color="auto" w:fill="FFFFFF"/>
          </w:tcPr>
          <w:p w14:paraId="62C8058A" w14:textId="77777777" w:rsidR="002D74CD" w:rsidRPr="00215D60" w:rsidRDefault="002D74CD" w:rsidP="00935873">
            <w:pPr>
              <w:pStyle w:val="TAL"/>
              <w:rPr>
                <w:b/>
                <w:sz w:val="16"/>
              </w:rPr>
            </w:pPr>
            <w:r w:rsidRPr="00215D60">
              <w:rPr>
                <w:b/>
                <w:sz w:val="16"/>
              </w:rPr>
              <w:t>CR</w:t>
            </w:r>
          </w:p>
        </w:tc>
        <w:tc>
          <w:tcPr>
            <w:tcW w:w="428" w:type="dxa"/>
            <w:shd w:val="pct10" w:color="auto" w:fill="FFFFFF"/>
          </w:tcPr>
          <w:p w14:paraId="2E8962F0" w14:textId="77777777" w:rsidR="002D74CD" w:rsidRPr="00215D60" w:rsidRDefault="002D74CD" w:rsidP="00935873">
            <w:pPr>
              <w:pStyle w:val="TAL"/>
              <w:rPr>
                <w:b/>
                <w:sz w:val="16"/>
              </w:rPr>
            </w:pPr>
            <w:r w:rsidRPr="00215D60">
              <w:rPr>
                <w:b/>
                <w:sz w:val="16"/>
              </w:rPr>
              <w:t>Rev</w:t>
            </w:r>
          </w:p>
        </w:tc>
        <w:tc>
          <w:tcPr>
            <w:tcW w:w="4867" w:type="dxa"/>
            <w:shd w:val="pct10" w:color="auto" w:fill="FFFFFF"/>
          </w:tcPr>
          <w:p w14:paraId="67A568ED" w14:textId="77777777" w:rsidR="002D74CD" w:rsidRPr="00215D60" w:rsidRDefault="002D74CD" w:rsidP="00935873">
            <w:pPr>
              <w:pStyle w:val="TAL"/>
              <w:rPr>
                <w:b/>
                <w:sz w:val="16"/>
              </w:rPr>
            </w:pPr>
            <w:r w:rsidRPr="00215D60">
              <w:rPr>
                <w:b/>
                <w:sz w:val="16"/>
              </w:rPr>
              <w:t>Subject/Comment</w:t>
            </w:r>
          </w:p>
        </w:tc>
        <w:tc>
          <w:tcPr>
            <w:tcW w:w="567" w:type="dxa"/>
            <w:shd w:val="pct10" w:color="auto" w:fill="FFFFFF"/>
          </w:tcPr>
          <w:p w14:paraId="4FB740D6" w14:textId="77777777" w:rsidR="002D74CD" w:rsidRPr="00215D60" w:rsidRDefault="002D74CD" w:rsidP="00935873">
            <w:pPr>
              <w:pStyle w:val="TAL"/>
              <w:rPr>
                <w:b/>
                <w:sz w:val="16"/>
              </w:rPr>
            </w:pPr>
            <w:r w:rsidRPr="00215D60">
              <w:rPr>
                <w:b/>
                <w:sz w:val="16"/>
              </w:rPr>
              <w:t>Old</w:t>
            </w:r>
          </w:p>
        </w:tc>
        <w:tc>
          <w:tcPr>
            <w:tcW w:w="567" w:type="dxa"/>
            <w:shd w:val="pct10" w:color="auto" w:fill="FFFFFF"/>
          </w:tcPr>
          <w:p w14:paraId="443F2B6E" w14:textId="77777777" w:rsidR="002D74CD" w:rsidRPr="00215D60" w:rsidRDefault="002D74CD" w:rsidP="00935873">
            <w:pPr>
              <w:pStyle w:val="TAL"/>
              <w:rPr>
                <w:b/>
                <w:sz w:val="16"/>
              </w:rPr>
            </w:pPr>
            <w:r w:rsidRPr="00215D60">
              <w:rPr>
                <w:b/>
                <w:sz w:val="16"/>
              </w:rPr>
              <w:t>New</w:t>
            </w:r>
          </w:p>
        </w:tc>
      </w:tr>
      <w:tr w:rsidR="002D74CD" w:rsidRPr="00640CEF" w14:paraId="65FBFEF0" w14:textId="77777777">
        <w:tc>
          <w:tcPr>
            <w:tcW w:w="800" w:type="dxa"/>
            <w:shd w:val="solid" w:color="FFFFFF" w:fill="auto"/>
          </w:tcPr>
          <w:p w14:paraId="1F38F215" w14:textId="77777777" w:rsidR="002D74CD" w:rsidRPr="00215D60" w:rsidRDefault="000E2A5A" w:rsidP="00935873">
            <w:pPr>
              <w:spacing w:after="0"/>
              <w:rPr>
                <w:rFonts w:ascii="Arial" w:hAnsi="Arial"/>
                <w:snapToGrid w:val="0"/>
                <w:color w:val="000000"/>
                <w:sz w:val="16"/>
                <w:lang w:eastAsia="zh-CN"/>
              </w:rPr>
            </w:pPr>
            <w:r>
              <w:rPr>
                <w:rFonts w:ascii="Arial" w:hAnsi="Arial"/>
                <w:snapToGrid w:val="0"/>
                <w:color w:val="000000"/>
                <w:sz w:val="16"/>
                <w:lang w:eastAsia="zh-CN"/>
              </w:rPr>
              <w:t>2011-03</w:t>
            </w:r>
          </w:p>
        </w:tc>
        <w:tc>
          <w:tcPr>
            <w:tcW w:w="800" w:type="dxa"/>
            <w:shd w:val="solid" w:color="FFFFFF" w:fill="auto"/>
          </w:tcPr>
          <w:p w14:paraId="66ABDD1A" w14:textId="77777777" w:rsidR="002D74CD" w:rsidRPr="00215D60"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SP-51</w:t>
            </w:r>
          </w:p>
        </w:tc>
        <w:tc>
          <w:tcPr>
            <w:tcW w:w="901" w:type="dxa"/>
            <w:shd w:val="solid" w:color="FFFFFF" w:fill="auto"/>
          </w:tcPr>
          <w:p w14:paraId="6A4E279A" w14:textId="77777777" w:rsidR="002D74CD" w:rsidRPr="00215D60"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SP-110115</w:t>
            </w:r>
          </w:p>
        </w:tc>
        <w:tc>
          <w:tcPr>
            <w:tcW w:w="426" w:type="dxa"/>
            <w:shd w:val="solid" w:color="FFFFFF" w:fill="auto"/>
          </w:tcPr>
          <w:p w14:paraId="53523422" w14:textId="77777777" w:rsidR="002D74CD" w:rsidRPr="00215D60"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shd w:val="solid" w:color="FFFFFF" w:fill="auto"/>
          </w:tcPr>
          <w:p w14:paraId="13A6D97E" w14:textId="77777777" w:rsidR="002D74CD" w:rsidRPr="00215D60"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shd w:val="solid" w:color="FFFFFF" w:fill="auto"/>
          </w:tcPr>
          <w:p w14:paraId="02F261C9" w14:textId="77777777" w:rsidR="002D74CD" w:rsidRPr="00F164B7"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Presentation to SA for Information and Approval</w:t>
            </w:r>
          </w:p>
        </w:tc>
        <w:tc>
          <w:tcPr>
            <w:tcW w:w="567" w:type="dxa"/>
            <w:shd w:val="solid" w:color="FFFFFF" w:fill="auto"/>
          </w:tcPr>
          <w:p w14:paraId="279E198A" w14:textId="77777777" w:rsidR="002D74CD" w:rsidRPr="00215D60"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567" w:type="dxa"/>
            <w:shd w:val="solid" w:color="FFFFFF" w:fill="auto"/>
          </w:tcPr>
          <w:p w14:paraId="77467B7A" w14:textId="77777777" w:rsidR="002D74CD" w:rsidRPr="00215D60" w:rsidRDefault="002A04F3" w:rsidP="00935873">
            <w:pPr>
              <w:spacing w:after="0"/>
              <w:rPr>
                <w:rFonts w:ascii="Arial" w:hAnsi="Arial"/>
                <w:snapToGrid w:val="0"/>
                <w:color w:val="000000"/>
                <w:sz w:val="16"/>
                <w:lang w:eastAsia="zh-CN"/>
              </w:rPr>
            </w:pPr>
            <w:r>
              <w:rPr>
                <w:rFonts w:ascii="Arial" w:hAnsi="Arial"/>
                <w:snapToGrid w:val="0"/>
                <w:color w:val="000000"/>
                <w:sz w:val="16"/>
                <w:lang w:eastAsia="zh-CN"/>
              </w:rPr>
              <w:t>1.0.0</w:t>
            </w:r>
          </w:p>
        </w:tc>
      </w:tr>
      <w:tr w:rsidR="000E2A5A" w:rsidRPr="00040237" w14:paraId="41199FC4" w14:textId="77777777" w:rsidTr="000E2A5A">
        <w:tc>
          <w:tcPr>
            <w:tcW w:w="800" w:type="dxa"/>
            <w:tcBorders>
              <w:top w:val="single" w:sz="6" w:space="0" w:color="auto"/>
              <w:left w:val="single" w:sz="6" w:space="0" w:color="auto"/>
              <w:bottom w:val="single" w:sz="6" w:space="0" w:color="auto"/>
              <w:right w:val="single" w:sz="6" w:space="0" w:color="auto"/>
            </w:tcBorders>
            <w:shd w:val="solid" w:color="FFFFFF" w:fill="auto"/>
          </w:tcPr>
          <w:p w14:paraId="0F7034B4"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28600"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B9913"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C3709"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48128A"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FBE96F"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73518" w14:textId="77777777" w:rsidR="000E2A5A" w:rsidRPr="00040237" w:rsidRDefault="000E2A5A" w:rsidP="000E2A5A">
            <w:pPr>
              <w:spacing w:after="0"/>
              <w:rPr>
                <w:rFonts w:ascii="Arial" w:hAnsi="Arial"/>
                <w:snapToGrid w:val="0"/>
                <w:color w:val="000000"/>
                <w:sz w:val="16"/>
                <w:lang w:eastAsia="zh-CN"/>
              </w:rPr>
            </w:pPr>
            <w:r>
              <w:rPr>
                <w:rFonts w:ascii="Arial" w:hAnsi="Arial"/>
                <w:snapToGrid w:val="0"/>
                <w:color w:val="000000"/>
                <w:sz w:val="16"/>
                <w:lang w:eastAsia="zh-CN"/>
              </w:rPr>
              <w:t>1</w:t>
            </w:r>
            <w:r w:rsidRPr="00040237">
              <w:rPr>
                <w:rFonts w:ascii="Arial" w:hAnsi="Arial"/>
                <w:snapToGrid w:val="0"/>
                <w:color w:val="000000"/>
                <w:sz w:val="16"/>
                <w:lang w:eastAsia="zh-CN"/>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CB787" w14:textId="77777777" w:rsidR="000E2A5A" w:rsidRPr="00040237" w:rsidRDefault="000E2A5A" w:rsidP="000E2A5A">
            <w:pPr>
              <w:spacing w:after="0"/>
              <w:rPr>
                <w:rFonts w:ascii="Arial" w:hAnsi="Arial"/>
                <w:snapToGrid w:val="0"/>
                <w:color w:val="000000"/>
                <w:sz w:val="16"/>
                <w:lang w:eastAsia="zh-CN"/>
              </w:rPr>
            </w:pPr>
            <w:r w:rsidRPr="00040237">
              <w:rPr>
                <w:rFonts w:ascii="Arial" w:hAnsi="Arial"/>
                <w:snapToGrid w:val="0"/>
                <w:color w:val="000000"/>
                <w:sz w:val="16"/>
                <w:lang w:eastAsia="zh-CN"/>
              </w:rPr>
              <w:t>10.0.0</w:t>
            </w:r>
          </w:p>
        </w:tc>
      </w:tr>
      <w:tr w:rsidR="009435D1" w:rsidRPr="00040237" w14:paraId="59A0009C" w14:textId="77777777" w:rsidTr="000E2A5A">
        <w:tc>
          <w:tcPr>
            <w:tcW w:w="800" w:type="dxa"/>
            <w:tcBorders>
              <w:top w:val="single" w:sz="6" w:space="0" w:color="auto"/>
              <w:left w:val="single" w:sz="6" w:space="0" w:color="auto"/>
              <w:bottom w:val="single" w:sz="6" w:space="0" w:color="auto"/>
              <w:right w:val="single" w:sz="6" w:space="0" w:color="auto"/>
            </w:tcBorders>
            <w:shd w:val="solid" w:color="FFFFFF" w:fill="auto"/>
          </w:tcPr>
          <w:p w14:paraId="0F13076F" w14:textId="77777777" w:rsidR="009435D1" w:rsidRPr="00040237" w:rsidRDefault="009435D1" w:rsidP="000E2A5A">
            <w:pPr>
              <w:spacing w:after="0"/>
              <w:rPr>
                <w:rFonts w:ascii="Arial" w:hAnsi="Arial"/>
                <w:snapToGrid w:val="0"/>
                <w:color w:val="000000"/>
                <w:sz w:val="16"/>
                <w:lang w:eastAsia="zh-CN"/>
              </w:rPr>
            </w:pPr>
            <w:r>
              <w:rPr>
                <w:rFonts w:ascii="Arial" w:hAnsi="Arial"/>
                <w:snapToGrid w:val="0"/>
                <w:color w:val="000000"/>
                <w:sz w:val="16"/>
                <w:lang w:eastAsia="zh-CN"/>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0F002" w14:textId="77777777" w:rsidR="009435D1" w:rsidRPr="00040237" w:rsidRDefault="009435D1" w:rsidP="000E2A5A">
            <w:pPr>
              <w:spacing w:after="0"/>
              <w:rPr>
                <w:rFonts w:ascii="Arial" w:hAnsi="Arial"/>
                <w:snapToGrid w:val="0"/>
                <w:color w:val="000000"/>
                <w:sz w:val="16"/>
                <w:lang w:eastAsia="zh-CN"/>
              </w:rPr>
            </w:pPr>
            <w:r>
              <w:rPr>
                <w:rFonts w:ascii="Arial" w:hAnsi="Arial"/>
                <w:snapToGrid w:val="0"/>
                <w:color w:val="000000"/>
                <w:sz w:val="16"/>
                <w:lang w:eastAsia="zh-CN"/>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46FE4" w14:textId="77777777" w:rsidR="009435D1" w:rsidRPr="00040237" w:rsidRDefault="009435D1" w:rsidP="000E2A5A">
            <w:pPr>
              <w:spacing w:after="0"/>
              <w:rPr>
                <w:rFonts w:ascii="Arial" w:hAnsi="Arial"/>
                <w:snapToGrid w:val="0"/>
                <w:color w:val="000000"/>
                <w:sz w:val="16"/>
                <w:lang w:eastAsia="zh-CN"/>
              </w:rPr>
            </w:pPr>
            <w:r>
              <w:rPr>
                <w:rFonts w:ascii="Arial" w:hAnsi="Arial"/>
                <w:snapToGrid w:val="0"/>
                <w:color w:val="000000"/>
                <w:sz w:val="16"/>
                <w:lang w:eastAsia="zh-CN"/>
              </w:rPr>
              <w:t>SP-110</w:t>
            </w:r>
            <w:r w:rsidR="00BA0A68">
              <w:rPr>
                <w:rFonts w:ascii="Arial" w:hAnsi="Arial"/>
                <w:snapToGrid w:val="0"/>
                <w:color w:val="000000"/>
                <w:sz w:val="16"/>
                <w:lang w:eastAsia="zh-CN"/>
              </w:rPr>
              <w:t>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55EA3" w14:textId="77777777" w:rsidR="009435D1" w:rsidRPr="00040237" w:rsidRDefault="009435D1" w:rsidP="000E2A5A">
            <w:pPr>
              <w:spacing w:after="0"/>
              <w:rPr>
                <w:rFonts w:ascii="Arial" w:hAnsi="Arial"/>
                <w:snapToGrid w:val="0"/>
                <w:color w:val="000000"/>
                <w:sz w:val="16"/>
                <w:lang w:eastAsia="zh-CN"/>
              </w:rPr>
            </w:pPr>
            <w:r>
              <w:rPr>
                <w:rFonts w:ascii="Arial" w:hAnsi="Arial"/>
                <w:snapToGrid w:val="0"/>
                <w:color w:val="000000"/>
                <w:sz w:val="16"/>
                <w:lang w:eastAsia="zh-CN"/>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9C60C5" w14:textId="77777777" w:rsidR="009435D1" w:rsidRPr="00040237" w:rsidRDefault="00BA0A68" w:rsidP="000E2A5A">
            <w:pPr>
              <w:spacing w:after="0"/>
              <w:rPr>
                <w:rFonts w:ascii="Arial" w:hAnsi="Arial"/>
                <w:snapToGrid w:val="0"/>
                <w:color w:val="000000"/>
                <w:sz w:val="16"/>
                <w:lang w:eastAsia="zh-CN"/>
              </w:rPr>
            </w:pPr>
            <w:r>
              <w:rPr>
                <w:rFonts w:ascii="Arial" w:hAnsi="Arial"/>
                <w:snapToGrid w:val="0"/>
                <w:color w:val="000000"/>
                <w:sz w:val="16"/>
                <w:lang w:eastAsia="zh-CN"/>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3918F7" w14:textId="77777777" w:rsidR="009435D1" w:rsidRPr="009435D1" w:rsidRDefault="009435D1" w:rsidP="000E2A5A">
            <w:pPr>
              <w:spacing w:after="0"/>
              <w:rPr>
                <w:rFonts w:ascii="Arial" w:hAnsi="Arial"/>
                <w:snapToGrid w:val="0"/>
                <w:color w:val="000000"/>
                <w:sz w:val="16"/>
                <w:lang w:eastAsia="zh-CN"/>
              </w:rPr>
            </w:pPr>
            <w:r w:rsidRPr="009435D1">
              <w:rPr>
                <w:rFonts w:ascii="Arial" w:hAnsi="Arial"/>
                <w:snapToGrid w:val="0"/>
                <w:color w:val="000000"/>
                <w:sz w:val="16"/>
                <w:lang w:eastAsia="zh-CN"/>
              </w:rPr>
              <w:t>Addition of measurements related to Direct User Plane Path between HeNB and LGW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FACCC" w14:textId="77777777" w:rsidR="009435D1" w:rsidRDefault="009435D1" w:rsidP="000E2A5A">
            <w:pPr>
              <w:spacing w:after="0"/>
              <w:rPr>
                <w:rFonts w:ascii="Arial" w:hAnsi="Arial"/>
                <w:snapToGrid w:val="0"/>
                <w:color w:val="000000"/>
                <w:sz w:val="16"/>
                <w:lang w:eastAsia="zh-CN"/>
              </w:rPr>
            </w:pPr>
            <w:r>
              <w:rPr>
                <w:rFonts w:ascii="Arial" w:hAnsi="Arial"/>
                <w:snapToGrid w:val="0"/>
                <w:color w:val="000000"/>
                <w:sz w:val="16"/>
                <w:lang w:eastAsia="zh-CN"/>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4EB9F" w14:textId="77777777" w:rsidR="009435D1" w:rsidRPr="00040237" w:rsidRDefault="009435D1" w:rsidP="000E2A5A">
            <w:pPr>
              <w:spacing w:after="0"/>
              <w:rPr>
                <w:rFonts w:ascii="Arial" w:hAnsi="Arial"/>
                <w:snapToGrid w:val="0"/>
                <w:color w:val="000000"/>
                <w:sz w:val="16"/>
                <w:lang w:eastAsia="zh-CN"/>
              </w:rPr>
            </w:pPr>
            <w:r>
              <w:rPr>
                <w:rFonts w:ascii="Arial" w:hAnsi="Arial"/>
                <w:snapToGrid w:val="0"/>
                <w:color w:val="000000"/>
                <w:sz w:val="16"/>
                <w:lang w:eastAsia="zh-CN"/>
              </w:rPr>
              <w:t>11.0.0</w:t>
            </w:r>
          </w:p>
        </w:tc>
      </w:tr>
      <w:tr w:rsidR="00463660" w:rsidRPr="00040237" w14:paraId="577E1FCE" w14:textId="77777777" w:rsidTr="000860D1">
        <w:tc>
          <w:tcPr>
            <w:tcW w:w="800" w:type="dxa"/>
            <w:tcBorders>
              <w:top w:val="single" w:sz="6" w:space="0" w:color="auto"/>
              <w:left w:val="single" w:sz="6" w:space="0" w:color="auto"/>
              <w:bottom w:val="single" w:sz="12" w:space="0" w:color="auto"/>
              <w:right w:val="single" w:sz="6" w:space="0" w:color="auto"/>
            </w:tcBorders>
            <w:shd w:val="solid" w:color="FFFFFF" w:fill="auto"/>
          </w:tcPr>
          <w:p w14:paraId="6A44564F" w14:textId="77777777" w:rsidR="00463660"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2014-10</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AAFF548" w14:textId="77777777" w:rsidR="00463660"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2B61AA2B" w14:textId="77777777" w:rsidR="00463660"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CC9F362" w14:textId="77777777" w:rsidR="00463660"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4A8AE68B" w14:textId="77777777" w:rsidR="00463660"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4DBB4A92" w14:textId="77777777" w:rsidR="00463660" w:rsidRPr="009435D1"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Update to Rel-12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528A858" w14:textId="77777777" w:rsidR="00463660" w:rsidRDefault="00463660" w:rsidP="000E2A5A">
            <w:pPr>
              <w:spacing w:after="0"/>
              <w:rPr>
                <w:rFonts w:ascii="Arial" w:hAnsi="Arial"/>
                <w:snapToGrid w:val="0"/>
                <w:color w:val="000000"/>
                <w:sz w:val="16"/>
                <w:lang w:eastAsia="zh-CN"/>
              </w:rPr>
            </w:pPr>
            <w:r>
              <w:rPr>
                <w:rFonts w:ascii="Arial" w:hAnsi="Arial"/>
                <w:snapToGrid w:val="0"/>
                <w:color w:val="000000"/>
                <w:sz w:val="16"/>
                <w:lang w:eastAsia="zh-CN"/>
              </w:rPr>
              <w:t>11.0.0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3CF01A0" w14:textId="77777777" w:rsidR="00463660" w:rsidRPr="00205805" w:rsidRDefault="00463660" w:rsidP="000E2A5A">
            <w:pPr>
              <w:spacing w:after="0"/>
              <w:rPr>
                <w:rFonts w:ascii="Arial" w:hAnsi="Arial"/>
                <w:bCs/>
                <w:snapToGrid w:val="0"/>
                <w:color w:val="000000"/>
                <w:sz w:val="16"/>
                <w:lang w:eastAsia="zh-CN"/>
              </w:rPr>
            </w:pPr>
            <w:r w:rsidRPr="00205805">
              <w:rPr>
                <w:rFonts w:ascii="Arial" w:hAnsi="Arial"/>
                <w:bCs/>
                <w:snapToGrid w:val="0"/>
                <w:color w:val="000000"/>
                <w:sz w:val="16"/>
                <w:lang w:eastAsia="zh-CN"/>
              </w:rPr>
              <w:t>12.0.0</w:t>
            </w:r>
          </w:p>
        </w:tc>
      </w:tr>
      <w:tr w:rsidR="000803A3" w:rsidRPr="00040237" w14:paraId="130DFC6A" w14:textId="77777777" w:rsidTr="00623142">
        <w:tc>
          <w:tcPr>
            <w:tcW w:w="800" w:type="dxa"/>
            <w:tcBorders>
              <w:top w:val="single" w:sz="12" w:space="0" w:color="auto"/>
              <w:left w:val="single" w:sz="6" w:space="0" w:color="auto"/>
              <w:bottom w:val="single" w:sz="12" w:space="0" w:color="auto"/>
              <w:right w:val="single" w:sz="6" w:space="0" w:color="auto"/>
            </w:tcBorders>
            <w:shd w:val="solid" w:color="FFFFFF" w:fill="auto"/>
          </w:tcPr>
          <w:p w14:paraId="1C970305" w14:textId="77777777" w:rsidR="000803A3" w:rsidRDefault="000803A3" w:rsidP="000E2A5A">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5BA0D8" w14:textId="77777777" w:rsidR="000803A3" w:rsidRPr="00543F5E" w:rsidRDefault="000803A3" w:rsidP="00543F5E">
            <w:pPr>
              <w:pStyle w:val="TAL"/>
              <w:rPr>
                <w:snapToGrid w:val="0"/>
                <w:sz w:val="16"/>
                <w:szCs w:val="18"/>
                <w:lang w:eastAsia="zh-CN"/>
              </w:rPr>
            </w:pPr>
            <w:r w:rsidRPr="00543F5E">
              <w:rPr>
                <w:snapToGrid w:val="0"/>
                <w:sz w:val="16"/>
                <w:szCs w:val="18"/>
                <w:lang w:eastAsia="zh-CN"/>
              </w:rPr>
              <w:t>SP-66</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E3669FE" w14:textId="77777777" w:rsidR="000803A3" w:rsidRDefault="000803A3" w:rsidP="000E2A5A">
            <w:pPr>
              <w:spacing w:after="0"/>
              <w:rPr>
                <w:rFonts w:ascii="Arial" w:hAnsi="Arial"/>
                <w:snapToGrid w:val="0"/>
                <w:color w:val="000000"/>
                <w:sz w:val="16"/>
                <w:lang w:eastAsia="zh-CN"/>
              </w:rPr>
            </w:pPr>
            <w:r>
              <w:rPr>
                <w:rFonts w:ascii="Arial" w:hAnsi="Arial"/>
                <w:snapToGrid w:val="0"/>
                <w:color w:val="000000"/>
                <w:sz w:val="16"/>
                <w:lang w:eastAsia="zh-CN"/>
              </w:rPr>
              <w:t>SP-140799</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88D01DA" w14:textId="77777777" w:rsidR="000803A3" w:rsidRDefault="000803A3" w:rsidP="000E2A5A">
            <w:pPr>
              <w:spacing w:after="0"/>
              <w:rPr>
                <w:rFonts w:ascii="Arial" w:hAnsi="Arial"/>
                <w:snapToGrid w:val="0"/>
                <w:color w:val="000000"/>
                <w:sz w:val="16"/>
                <w:lang w:eastAsia="zh-CN"/>
              </w:rPr>
            </w:pPr>
            <w:r>
              <w:rPr>
                <w:rFonts w:ascii="Arial" w:hAnsi="Arial"/>
                <w:snapToGrid w:val="0"/>
                <w:color w:val="000000"/>
                <w:sz w:val="16"/>
                <w:lang w:eastAsia="zh-CN"/>
              </w:rPr>
              <w:t>002</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48CD419" w14:textId="77777777" w:rsidR="000803A3" w:rsidRDefault="000803A3"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9B19CFE" w14:textId="77777777" w:rsidR="000803A3" w:rsidRDefault="000803A3" w:rsidP="000E2A5A">
            <w:pPr>
              <w:spacing w:after="0"/>
              <w:rPr>
                <w:rFonts w:ascii="Arial" w:hAnsi="Arial"/>
                <w:snapToGrid w:val="0"/>
                <w:color w:val="000000"/>
                <w:sz w:val="16"/>
                <w:lang w:eastAsia="zh-CN"/>
              </w:rPr>
            </w:pPr>
            <w:r w:rsidRPr="000803A3">
              <w:rPr>
                <w:rFonts w:ascii="Arial" w:hAnsi="Arial"/>
                <w:snapToGrid w:val="0"/>
                <w:color w:val="000000"/>
                <w:sz w:val="16"/>
                <w:lang w:eastAsia="zh-CN"/>
              </w:rPr>
              <w:t>Introduce resource usage counter for HeNBs</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E0BB46" w14:textId="77777777" w:rsidR="000803A3" w:rsidRDefault="000803A3" w:rsidP="000E2A5A">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7D6811" w14:textId="77777777" w:rsidR="000803A3" w:rsidRPr="00205805" w:rsidRDefault="000803A3" w:rsidP="000E2A5A">
            <w:pPr>
              <w:spacing w:after="0"/>
              <w:rPr>
                <w:rFonts w:ascii="Arial" w:hAnsi="Arial"/>
                <w:bCs/>
                <w:snapToGrid w:val="0"/>
                <w:color w:val="000000"/>
                <w:sz w:val="16"/>
                <w:lang w:eastAsia="zh-CN"/>
              </w:rPr>
            </w:pPr>
            <w:r w:rsidRPr="00205805">
              <w:rPr>
                <w:rFonts w:ascii="Arial" w:hAnsi="Arial"/>
                <w:bCs/>
                <w:snapToGrid w:val="0"/>
                <w:color w:val="000000"/>
                <w:sz w:val="16"/>
                <w:lang w:eastAsia="zh-CN"/>
              </w:rPr>
              <w:t>13.0.0</w:t>
            </w:r>
          </w:p>
        </w:tc>
      </w:tr>
      <w:tr w:rsidR="000860D1" w:rsidRPr="00040237" w14:paraId="5D9583F8" w14:textId="77777777" w:rsidTr="0083481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9936BE" w14:textId="77777777" w:rsidR="000860D1" w:rsidRDefault="000860D1" w:rsidP="000E2A5A">
            <w:pPr>
              <w:spacing w:after="0"/>
              <w:rPr>
                <w:rFonts w:ascii="Arial" w:hAnsi="Arial"/>
                <w:snapToGrid w:val="0"/>
                <w:color w:val="000000"/>
                <w:sz w:val="16"/>
                <w:lang w:eastAsia="zh-CN"/>
              </w:rPr>
            </w:pPr>
            <w:r>
              <w:rPr>
                <w:rFonts w:ascii="Arial" w:hAnsi="Arial"/>
                <w:snapToGrid w:val="0"/>
                <w:color w:val="000000"/>
                <w:sz w:val="16"/>
                <w:lang w:eastAsia="zh-CN"/>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D5CE66" w14:textId="77777777" w:rsidR="000860D1" w:rsidRPr="00543F5E" w:rsidRDefault="000860D1" w:rsidP="00543F5E">
            <w:pPr>
              <w:pStyle w:val="TAL"/>
              <w:rPr>
                <w:snapToGrid w:val="0"/>
                <w:sz w:val="16"/>
                <w:szCs w:val="18"/>
                <w:lang w:eastAsia="zh-CN"/>
              </w:rPr>
            </w:pPr>
            <w:r w:rsidRPr="00543F5E">
              <w:rPr>
                <w:snapToGrid w:val="0"/>
                <w:sz w:val="16"/>
                <w:szCs w:val="18"/>
                <w:lang w:eastAsia="zh-CN"/>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F5BDB72" w14:textId="77777777" w:rsidR="000860D1" w:rsidRDefault="000860D1"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1FE8DB0" w14:textId="77777777" w:rsidR="000860D1" w:rsidRDefault="000860D1"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D8E91A5" w14:textId="77777777" w:rsidR="000860D1" w:rsidRDefault="000860D1"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17658AE" w14:textId="77777777" w:rsidR="000860D1" w:rsidRPr="000803A3" w:rsidRDefault="000860D1" w:rsidP="000E2A5A">
            <w:pPr>
              <w:spacing w:after="0"/>
              <w:rPr>
                <w:rFonts w:ascii="Arial" w:hAnsi="Arial"/>
                <w:snapToGrid w:val="0"/>
                <w:color w:val="000000"/>
                <w:sz w:val="16"/>
                <w:lang w:eastAsia="zh-CN"/>
              </w:rPr>
            </w:pPr>
            <w:r w:rsidRPr="000860D1">
              <w:rPr>
                <w:rFonts w:ascii="Arial" w:hAnsi="Arial"/>
                <w:snapToGrid w:val="0"/>
                <w:color w:val="000000"/>
                <w:sz w:val="16"/>
                <w:lang w:eastAsia="zh-CN"/>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35013A" w14:textId="77777777" w:rsidR="000860D1" w:rsidRDefault="000860D1" w:rsidP="000E2A5A">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7CC4C4" w14:textId="77777777" w:rsidR="000860D1" w:rsidRPr="00205805" w:rsidRDefault="000860D1" w:rsidP="000E2A5A">
            <w:pPr>
              <w:spacing w:after="0"/>
              <w:rPr>
                <w:rFonts w:ascii="Arial" w:hAnsi="Arial"/>
                <w:bCs/>
                <w:snapToGrid w:val="0"/>
                <w:color w:val="000000"/>
                <w:sz w:val="16"/>
                <w:lang w:eastAsia="zh-CN"/>
              </w:rPr>
            </w:pPr>
            <w:r w:rsidRPr="00205805">
              <w:rPr>
                <w:rFonts w:ascii="Arial" w:hAnsi="Arial"/>
                <w:bCs/>
                <w:snapToGrid w:val="0"/>
                <w:color w:val="000000"/>
                <w:sz w:val="16"/>
                <w:lang w:eastAsia="zh-CN"/>
              </w:rPr>
              <w:t>14.0.0</w:t>
            </w:r>
          </w:p>
        </w:tc>
      </w:tr>
      <w:tr w:rsidR="00623142" w:rsidRPr="00040237" w14:paraId="60468485" w14:textId="77777777" w:rsidTr="005E181E">
        <w:tc>
          <w:tcPr>
            <w:tcW w:w="800" w:type="dxa"/>
            <w:tcBorders>
              <w:top w:val="single" w:sz="12" w:space="0" w:color="auto"/>
              <w:left w:val="single" w:sz="6" w:space="0" w:color="auto"/>
              <w:bottom w:val="single" w:sz="12" w:space="0" w:color="auto"/>
              <w:right w:val="single" w:sz="6" w:space="0" w:color="auto"/>
            </w:tcBorders>
            <w:shd w:val="solid" w:color="FFFFFF" w:fill="auto"/>
          </w:tcPr>
          <w:p w14:paraId="4BF4A918" w14:textId="77777777" w:rsidR="00623142" w:rsidRDefault="00623142" w:rsidP="000E2A5A">
            <w:pPr>
              <w:spacing w:after="0"/>
              <w:rPr>
                <w:rFonts w:ascii="Arial" w:hAnsi="Arial"/>
                <w:snapToGrid w:val="0"/>
                <w:color w:val="000000"/>
                <w:sz w:val="16"/>
                <w:lang w:eastAsia="zh-CN"/>
              </w:rPr>
            </w:pPr>
            <w:r>
              <w:rPr>
                <w:rFonts w:ascii="Arial" w:hAnsi="Arial"/>
                <w:snapToGrid w:val="0"/>
                <w:color w:val="000000"/>
                <w:sz w:val="16"/>
                <w:lang w:eastAsia="zh-CN"/>
              </w:rPr>
              <w:t>2018-10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07DC0F" w14:textId="77777777" w:rsidR="00623142" w:rsidRPr="00543F5E" w:rsidRDefault="00623142" w:rsidP="00543F5E">
            <w:pPr>
              <w:pStyle w:val="TAL"/>
              <w:rPr>
                <w:snapToGrid w:val="0"/>
                <w:sz w:val="16"/>
                <w:szCs w:val="18"/>
                <w:lang w:eastAsia="zh-CN"/>
              </w:rPr>
            </w:pPr>
            <w:r w:rsidRPr="00543F5E">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C91D2DD" w14:textId="77777777" w:rsidR="00623142" w:rsidRDefault="00623142"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1533097" w14:textId="77777777" w:rsidR="00623142" w:rsidRDefault="00623142"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F7BF58F" w14:textId="77777777" w:rsidR="00623142" w:rsidRDefault="00623142"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1884D95" w14:textId="77777777" w:rsidR="00623142" w:rsidRPr="000860D1" w:rsidRDefault="00623142" w:rsidP="000E2A5A">
            <w:pPr>
              <w:spacing w:after="0"/>
              <w:rPr>
                <w:rFonts w:ascii="Arial" w:hAnsi="Arial"/>
                <w:snapToGrid w:val="0"/>
                <w:color w:val="000000"/>
                <w:sz w:val="16"/>
                <w:lang w:eastAsia="zh-CN"/>
              </w:rPr>
            </w:pPr>
            <w:r>
              <w:rPr>
                <w:rFonts w:ascii="Arial" w:hAnsi="Arial"/>
                <w:snapToGrid w:val="0"/>
                <w:color w:val="000000"/>
                <w:sz w:val="16"/>
                <w:lang w:eastAsia="zh-CN"/>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1536C8" w14:textId="77777777" w:rsidR="00623142" w:rsidRDefault="00623142" w:rsidP="000E2A5A">
            <w:pPr>
              <w:spacing w:after="0"/>
              <w:rPr>
                <w:rFonts w:ascii="Arial" w:hAnsi="Arial"/>
                <w:snapToGrid w:val="0"/>
                <w:color w:val="000000"/>
                <w:sz w:val="16"/>
                <w:lang w:eastAsia="zh-CN"/>
              </w:rPr>
            </w:pPr>
            <w:r>
              <w:rPr>
                <w:rFonts w:ascii="Arial" w:hAnsi="Arial"/>
                <w:snapToGrid w:val="0"/>
                <w:color w:val="000000"/>
                <w:sz w:val="16"/>
                <w:lang w:eastAsia="zh-CN"/>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E34E7B" w14:textId="77777777" w:rsidR="00623142" w:rsidRPr="00205805" w:rsidRDefault="00623142" w:rsidP="000E2A5A">
            <w:pPr>
              <w:spacing w:after="0"/>
              <w:rPr>
                <w:rFonts w:ascii="Arial" w:hAnsi="Arial"/>
                <w:bCs/>
                <w:snapToGrid w:val="0"/>
                <w:color w:val="000000"/>
                <w:sz w:val="16"/>
                <w:lang w:eastAsia="zh-CN"/>
              </w:rPr>
            </w:pPr>
            <w:r w:rsidRPr="00205805">
              <w:rPr>
                <w:rFonts w:ascii="Arial" w:hAnsi="Arial"/>
                <w:bCs/>
                <w:snapToGrid w:val="0"/>
                <w:color w:val="000000"/>
                <w:sz w:val="16"/>
                <w:lang w:eastAsia="zh-CN"/>
              </w:rPr>
              <w:t>15.0.0</w:t>
            </w:r>
          </w:p>
        </w:tc>
      </w:tr>
      <w:tr w:rsidR="0083481C" w:rsidRPr="00040237" w14:paraId="44B9CFEF" w14:textId="77777777" w:rsidTr="00707312">
        <w:tc>
          <w:tcPr>
            <w:tcW w:w="800" w:type="dxa"/>
            <w:tcBorders>
              <w:top w:val="single" w:sz="12" w:space="0" w:color="auto"/>
              <w:left w:val="single" w:sz="6" w:space="0" w:color="auto"/>
              <w:bottom w:val="single" w:sz="12" w:space="0" w:color="auto"/>
              <w:right w:val="single" w:sz="6" w:space="0" w:color="auto"/>
            </w:tcBorders>
            <w:shd w:val="solid" w:color="FFFFFF" w:fill="auto"/>
          </w:tcPr>
          <w:p w14:paraId="0C56D93B" w14:textId="77777777" w:rsidR="0083481C" w:rsidRDefault="0083481C" w:rsidP="000E2A5A">
            <w:pPr>
              <w:spacing w:after="0"/>
              <w:rPr>
                <w:rFonts w:ascii="Arial" w:hAnsi="Arial"/>
                <w:snapToGrid w:val="0"/>
                <w:color w:val="000000"/>
                <w:sz w:val="16"/>
                <w:lang w:eastAsia="zh-CN"/>
              </w:rPr>
            </w:pPr>
            <w:r>
              <w:rPr>
                <w:rFonts w:ascii="Arial" w:hAnsi="Arial"/>
                <w:snapToGrid w:val="0"/>
                <w:color w:val="000000"/>
                <w:sz w:val="16"/>
                <w:lang w:eastAsia="zh-CN"/>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D86A05" w14:textId="77777777" w:rsidR="0083481C" w:rsidRPr="00543F5E" w:rsidRDefault="0083481C" w:rsidP="00543F5E">
            <w:pPr>
              <w:pStyle w:val="TAL"/>
              <w:rPr>
                <w:snapToGrid w:val="0"/>
                <w:sz w:val="16"/>
                <w:szCs w:val="18"/>
                <w:lang w:eastAsia="zh-CN"/>
              </w:rPr>
            </w:pPr>
            <w:r w:rsidRPr="00543F5E">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B684DDB" w14:textId="77777777" w:rsidR="0083481C" w:rsidRDefault="0083481C"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B7FB721" w14:textId="77777777" w:rsidR="0083481C" w:rsidRDefault="0083481C"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DA14E64" w14:textId="77777777" w:rsidR="0083481C" w:rsidRDefault="0083481C"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04957A0" w14:textId="77777777" w:rsidR="0083481C" w:rsidRDefault="0083481C" w:rsidP="000E2A5A">
            <w:pPr>
              <w:spacing w:after="0"/>
              <w:rPr>
                <w:rFonts w:ascii="Arial" w:hAnsi="Arial"/>
                <w:snapToGrid w:val="0"/>
                <w:color w:val="000000"/>
                <w:sz w:val="16"/>
                <w:lang w:eastAsia="zh-CN"/>
              </w:rPr>
            </w:pPr>
            <w:r>
              <w:rPr>
                <w:rFonts w:ascii="Arial" w:hAnsi="Arial"/>
                <w:snapToGrid w:val="0"/>
                <w:color w:val="000000"/>
                <w:sz w:val="16"/>
                <w:lang w:eastAsia="zh-CN"/>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8B3745D" w14:textId="77777777" w:rsidR="0083481C" w:rsidRPr="0083481C" w:rsidRDefault="0083481C" w:rsidP="000E2A5A">
            <w:pPr>
              <w:spacing w:after="0"/>
              <w:rPr>
                <w:rFonts w:ascii="Arial" w:hAnsi="Arial"/>
                <w:snapToGrid w:val="0"/>
                <w:color w:val="000000"/>
                <w:sz w:val="16"/>
                <w:lang w:eastAsia="zh-CN"/>
              </w:rPr>
            </w:pPr>
            <w:r w:rsidRPr="0083481C">
              <w:rPr>
                <w:rFonts w:ascii="Arial" w:hAnsi="Arial"/>
                <w:snapToGrid w:val="0"/>
                <w:color w:val="000000"/>
                <w:sz w:val="16"/>
                <w:lang w:eastAsia="zh-CN"/>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83C217" w14:textId="77777777" w:rsidR="0083481C" w:rsidRPr="00205805" w:rsidRDefault="0083481C" w:rsidP="000E2A5A">
            <w:pPr>
              <w:spacing w:after="0"/>
              <w:rPr>
                <w:rFonts w:ascii="Arial" w:hAnsi="Arial"/>
                <w:bCs/>
                <w:snapToGrid w:val="0"/>
                <w:color w:val="000000"/>
                <w:sz w:val="16"/>
                <w:lang w:eastAsia="zh-CN"/>
              </w:rPr>
            </w:pPr>
            <w:r w:rsidRPr="00205805">
              <w:rPr>
                <w:rFonts w:ascii="Arial" w:hAnsi="Arial"/>
                <w:bCs/>
                <w:snapToGrid w:val="0"/>
                <w:color w:val="000000"/>
                <w:sz w:val="16"/>
                <w:lang w:eastAsia="zh-CN"/>
              </w:rPr>
              <w:t>16.0.0</w:t>
            </w:r>
          </w:p>
        </w:tc>
      </w:tr>
      <w:tr w:rsidR="005E181E" w:rsidRPr="00040237" w14:paraId="0BC5A0E6" w14:textId="77777777" w:rsidTr="00B016DD">
        <w:tc>
          <w:tcPr>
            <w:tcW w:w="800" w:type="dxa"/>
            <w:tcBorders>
              <w:top w:val="single" w:sz="12" w:space="0" w:color="auto"/>
              <w:left w:val="single" w:sz="6" w:space="0" w:color="auto"/>
              <w:bottom w:val="single" w:sz="12" w:space="0" w:color="auto"/>
              <w:right w:val="single" w:sz="6" w:space="0" w:color="auto"/>
            </w:tcBorders>
            <w:shd w:val="solid" w:color="FFFFFF" w:fill="auto"/>
          </w:tcPr>
          <w:p w14:paraId="276AED06" w14:textId="77777777" w:rsidR="005E181E" w:rsidRDefault="005E181E" w:rsidP="000E2A5A">
            <w:pPr>
              <w:spacing w:after="0"/>
              <w:rPr>
                <w:rFonts w:ascii="Arial" w:hAnsi="Arial"/>
                <w:snapToGrid w:val="0"/>
                <w:color w:val="000000"/>
                <w:sz w:val="16"/>
                <w:lang w:eastAsia="zh-CN"/>
              </w:rPr>
            </w:pPr>
            <w:r>
              <w:rPr>
                <w:rFonts w:ascii="Arial" w:hAnsi="Arial"/>
                <w:snapToGrid w:val="0"/>
                <w:color w:val="000000"/>
                <w:sz w:val="16"/>
                <w:lang w:eastAsia="zh-CN"/>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13D9EB" w14:textId="77777777" w:rsidR="005E181E" w:rsidRPr="00543F5E" w:rsidRDefault="005E181E" w:rsidP="00543F5E">
            <w:pPr>
              <w:pStyle w:val="TAL"/>
              <w:rPr>
                <w:snapToGrid w:val="0"/>
                <w:sz w:val="16"/>
                <w:szCs w:val="18"/>
                <w:lang w:eastAsia="zh-CN"/>
              </w:rPr>
            </w:pPr>
            <w:r w:rsidRPr="00543F5E">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09BE4F0" w14:textId="77777777" w:rsidR="005E181E" w:rsidRDefault="005E181E"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7AA997C" w14:textId="77777777" w:rsidR="005E181E" w:rsidRDefault="005E181E"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6CF2322" w14:textId="77777777" w:rsidR="005E181E" w:rsidRDefault="005E181E"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3839736" w14:textId="77777777" w:rsidR="005E181E" w:rsidRDefault="005E181E" w:rsidP="000E2A5A">
            <w:pPr>
              <w:spacing w:after="0"/>
              <w:rPr>
                <w:rFonts w:ascii="Arial" w:hAnsi="Arial"/>
                <w:snapToGrid w:val="0"/>
                <w:color w:val="000000"/>
                <w:sz w:val="16"/>
                <w:lang w:eastAsia="zh-CN"/>
              </w:rPr>
            </w:pPr>
            <w:r>
              <w:rPr>
                <w:rFonts w:ascii="Arial" w:hAnsi="Arial"/>
                <w:snapToGrid w:val="0"/>
                <w:color w:val="000000"/>
                <w:sz w:val="16"/>
                <w:lang w:eastAsia="zh-CN"/>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4CAD84" w14:textId="77777777" w:rsidR="005E181E" w:rsidRPr="005E181E" w:rsidRDefault="005E181E" w:rsidP="000E2A5A">
            <w:pPr>
              <w:spacing w:after="0"/>
              <w:rPr>
                <w:rFonts w:ascii="Arial" w:hAnsi="Arial"/>
                <w:snapToGrid w:val="0"/>
                <w:color w:val="000000"/>
                <w:sz w:val="16"/>
                <w:lang w:eastAsia="zh-CN"/>
              </w:rPr>
            </w:pPr>
            <w:r w:rsidRPr="005E181E">
              <w:rPr>
                <w:rFonts w:ascii="Arial" w:hAnsi="Arial"/>
                <w:snapToGrid w:val="0"/>
                <w:color w:val="000000"/>
                <w:sz w:val="16"/>
                <w:lang w:eastAsia="zh-CN"/>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A94B97" w14:textId="77777777" w:rsidR="005E181E" w:rsidRPr="00543F5E" w:rsidRDefault="005E181E" w:rsidP="000E2A5A">
            <w:pPr>
              <w:spacing w:after="0"/>
              <w:rPr>
                <w:rFonts w:ascii="Arial" w:hAnsi="Arial"/>
                <w:snapToGrid w:val="0"/>
                <w:color w:val="000000"/>
                <w:sz w:val="16"/>
                <w:lang w:eastAsia="zh-CN"/>
              </w:rPr>
            </w:pPr>
            <w:r w:rsidRPr="00543F5E">
              <w:rPr>
                <w:rFonts w:ascii="Arial" w:hAnsi="Arial"/>
                <w:snapToGrid w:val="0"/>
                <w:color w:val="000000"/>
                <w:sz w:val="16"/>
                <w:lang w:eastAsia="zh-CN"/>
              </w:rPr>
              <w:t>17.0.0</w:t>
            </w:r>
          </w:p>
        </w:tc>
      </w:tr>
      <w:tr w:rsidR="00707312" w:rsidRPr="00040237" w14:paraId="21469223" w14:textId="77777777" w:rsidTr="00B016DD">
        <w:tc>
          <w:tcPr>
            <w:tcW w:w="800" w:type="dxa"/>
            <w:tcBorders>
              <w:top w:val="single" w:sz="12" w:space="0" w:color="auto"/>
              <w:left w:val="single" w:sz="6" w:space="0" w:color="auto"/>
              <w:bottom w:val="single" w:sz="12" w:space="0" w:color="auto"/>
              <w:right w:val="single" w:sz="6" w:space="0" w:color="auto"/>
            </w:tcBorders>
            <w:shd w:val="solid" w:color="FFFFFF" w:fill="auto"/>
          </w:tcPr>
          <w:p w14:paraId="37BA3E25" w14:textId="77777777" w:rsidR="00707312" w:rsidRDefault="00707312" w:rsidP="000E2A5A">
            <w:pPr>
              <w:spacing w:after="0"/>
              <w:rPr>
                <w:rFonts w:ascii="Arial" w:hAnsi="Arial"/>
                <w:snapToGrid w:val="0"/>
                <w:color w:val="000000"/>
                <w:sz w:val="16"/>
                <w:lang w:eastAsia="zh-CN"/>
              </w:rPr>
            </w:pPr>
            <w:r>
              <w:rPr>
                <w:rFonts w:ascii="Arial" w:hAnsi="Arial"/>
                <w:snapToGrid w:val="0"/>
                <w:color w:val="000000"/>
                <w:sz w:val="16"/>
                <w:lang w:eastAsia="zh-CN"/>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EED9D2" w14:textId="77777777" w:rsidR="00707312" w:rsidRPr="00543F5E" w:rsidRDefault="00707312" w:rsidP="00543F5E">
            <w:pPr>
              <w:pStyle w:val="TAL"/>
              <w:rPr>
                <w:snapToGrid w:val="0"/>
                <w:sz w:val="16"/>
                <w:szCs w:val="18"/>
                <w:lang w:eastAsia="zh-CN"/>
              </w:rPr>
            </w:pPr>
            <w:r w:rsidRPr="00543F5E">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C2738F6" w14:textId="77777777" w:rsidR="00707312" w:rsidRDefault="00707312"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7C10FF4" w14:textId="77777777" w:rsidR="00707312" w:rsidRDefault="00707312"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48DF4A2" w14:textId="77777777" w:rsidR="00707312" w:rsidRDefault="00707312"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4EEC166" w14:textId="77777777" w:rsidR="00707312" w:rsidRDefault="00707312" w:rsidP="000E2A5A">
            <w:pPr>
              <w:spacing w:after="0"/>
              <w:rPr>
                <w:rFonts w:ascii="Arial" w:hAnsi="Arial"/>
                <w:snapToGrid w:val="0"/>
                <w:color w:val="000000"/>
                <w:sz w:val="16"/>
                <w:lang w:eastAsia="zh-CN"/>
              </w:rPr>
            </w:pPr>
            <w:r>
              <w:rPr>
                <w:rFonts w:ascii="Arial" w:hAnsi="Arial"/>
                <w:snapToGrid w:val="0"/>
                <w:color w:val="000000"/>
                <w:sz w:val="16"/>
                <w:lang w:eastAsia="zh-CN"/>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67E11AA" w14:textId="77777777" w:rsidR="00707312" w:rsidRPr="00707312" w:rsidRDefault="00707312" w:rsidP="000E2A5A">
            <w:pPr>
              <w:spacing w:after="0"/>
              <w:rPr>
                <w:rFonts w:ascii="Arial" w:hAnsi="Arial"/>
                <w:snapToGrid w:val="0"/>
                <w:color w:val="000000"/>
                <w:sz w:val="16"/>
                <w:lang w:eastAsia="zh-CN"/>
              </w:rPr>
            </w:pPr>
            <w:r w:rsidRPr="00707312">
              <w:rPr>
                <w:rFonts w:ascii="Arial" w:hAnsi="Arial"/>
                <w:snapToGrid w:val="0"/>
                <w:color w:val="000000"/>
                <w:sz w:val="16"/>
                <w:lang w:eastAsia="zh-CN"/>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7875A8" w14:textId="77777777" w:rsidR="00707312" w:rsidRPr="00543F5E" w:rsidRDefault="00707312" w:rsidP="000E2A5A">
            <w:pPr>
              <w:spacing w:after="0"/>
              <w:rPr>
                <w:rFonts w:ascii="Arial" w:hAnsi="Arial"/>
                <w:snapToGrid w:val="0"/>
                <w:color w:val="000000"/>
                <w:sz w:val="16"/>
                <w:lang w:eastAsia="zh-CN"/>
              </w:rPr>
            </w:pPr>
            <w:r w:rsidRPr="00543F5E">
              <w:rPr>
                <w:rFonts w:ascii="Arial" w:hAnsi="Arial"/>
                <w:snapToGrid w:val="0"/>
                <w:color w:val="000000"/>
                <w:sz w:val="16"/>
                <w:lang w:eastAsia="zh-CN"/>
              </w:rPr>
              <w:t>18.0.0</w:t>
            </w:r>
          </w:p>
        </w:tc>
      </w:tr>
      <w:tr w:rsidR="00B016DD" w:rsidRPr="00040237" w14:paraId="63B081B1" w14:textId="77777777" w:rsidTr="000860D1">
        <w:tc>
          <w:tcPr>
            <w:tcW w:w="800" w:type="dxa"/>
            <w:tcBorders>
              <w:top w:val="single" w:sz="12" w:space="0" w:color="auto"/>
              <w:left w:val="single" w:sz="6" w:space="0" w:color="auto"/>
              <w:bottom w:val="single" w:sz="6" w:space="0" w:color="auto"/>
              <w:right w:val="single" w:sz="6" w:space="0" w:color="auto"/>
            </w:tcBorders>
            <w:shd w:val="solid" w:color="FFFFFF" w:fill="auto"/>
          </w:tcPr>
          <w:p w14:paraId="2B6115F8" w14:textId="77777777" w:rsidR="00B016DD" w:rsidRDefault="00B016DD" w:rsidP="000E2A5A">
            <w:pPr>
              <w:spacing w:after="0"/>
              <w:rPr>
                <w:rFonts w:ascii="Arial" w:hAnsi="Arial"/>
                <w:snapToGrid w:val="0"/>
                <w:color w:val="000000"/>
                <w:sz w:val="16"/>
                <w:lang w:eastAsia="zh-CN"/>
              </w:rPr>
            </w:pPr>
            <w:r>
              <w:rPr>
                <w:rFonts w:ascii="Arial" w:hAnsi="Arial"/>
                <w:snapToGrid w:val="0"/>
                <w:color w:val="000000"/>
                <w:sz w:val="16"/>
                <w:lang w:eastAsia="zh-CN"/>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9488FC" w14:textId="1C123F0F" w:rsidR="00B016DD" w:rsidRPr="00543F5E" w:rsidRDefault="00543F5E" w:rsidP="00543F5E">
            <w:pPr>
              <w:pStyle w:val="TAL"/>
              <w:rPr>
                <w:snapToGrid w:val="0"/>
                <w:sz w:val="16"/>
                <w:szCs w:val="18"/>
                <w:lang w:eastAsia="zh-CN"/>
              </w:rPr>
            </w:pPr>
            <w:r w:rsidRPr="00543F5E">
              <w:rPr>
                <w:sz w:val="16"/>
                <w:szCs w:val="18"/>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B5806BC" w14:textId="77777777" w:rsidR="00B016DD" w:rsidRDefault="00B016DD"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B073650" w14:textId="77777777" w:rsidR="00B016DD" w:rsidRDefault="00B016DD"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EBB50A3" w14:textId="77777777" w:rsidR="00B016DD" w:rsidRDefault="00B016DD" w:rsidP="000E2A5A">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311522F" w14:textId="77777777" w:rsidR="00B016DD" w:rsidRDefault="00B016DD" w:rsidP="000E2A5A">
            <w:pPr>
              <w:spacing w:after="0"/>
              <w:rPr>
                <w:rFonts w:ascii="Arial" w:hAnsi="Arial"/>
                <w:snapToGrid w:val="0"/>
                <w:color w:val="000000"/>
                <w:sz w:val="16"/>
                <w:lang w:eastAsia="zh-CN"/>
              </w:rPr>
            </w:pPr>
            <w:r>
              <w:rPr>
                <w:rFonts w:ascii="Arial" w:hAnsi="Arial"/>
                <w:snapToGrid w:val="0"/>
                <w:color w:val="000000"/>
                <w:sz w:val="16"/>
                <w:lang w:eastAsia="zh-CN"/>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A8AAE2A" w14:textId="77777777" w:rsidR="00B016DD" w:rsidRPr="00B016DD" w:rsidRDefault="00B016DD" w:rsidP="000E2A5A">
            <w:pPr>
              <w:spacing w:after="0"/>
              <w:rPr>
                <w:rFonts w:ascii="Arial" w:hAnsi="Arial"/>
                <w:snapToGrid w:val="0"/>
                <w:color w:val="000000"/>
                <w:sz w:val="16"/>
                <w:lang w:eastAsia="zh-CN"/>
              </w:rPr>
            </w:pPr>
            <w:r w:rsidRPr="00B016DD">
              <w:rPr>
                <w:rFonts w:ascii="Arial" w:hAnsi="Arial"/>
                <w:snapToGrid w:val="0"/>
                <w:color w:val="000000"/>
                <w:sz w:val="16"/>
                <w:lang w:eastAsia="zh-CN"/>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54859FA" w14:textId="77777777" w:rsidR="00B016DD" w:rsidRPr="00543F5E" w:rsidRDefault="00B016DD" w:rsidP="000E2A5A">
            <w:pPr>
              <w:spacing w:after="0"/>
              <w:rPr>
                <w:rFonts w:ascii="Arial" w:hAnsi="Arial"/>
                <w:snapToGrid w:val="0"/>
                <w:color w:val="000000"/>
                <w:sz w:val="16"/>
                <w:lang w:eastAsia="zh-CN"/>
              </w:rPr>
            </w:pPr>
            <w:r w:rsidRPr="00543F5E">
              <w:rPr>
                <w:rFonts w:ascii="Arial" w:hAnsi="Arial"/>
                <w:snapToGrid w:val="0"/>
                <w:color w:val="000000"/>
                <w:sz w:val="16"/>
                <w:lang w:eastAsia="zh-CN"/>
              </w:rPr>
              <w:t>19.0.0</w:t>
            </w:r>
          </w:p>
        </w:tc>
      </w:tr>
    </w:tbl>
    <w:p w14:paraId="056C5426" w14:textId="77777777" w:rsidR="008F2ADC" w:rsidRPr="000860D1" w:rsidRDefault="008F2ADC" w:rsidP="000860D1">
      <w:pPr>
        <w:spacing w:after="0"/>
        <w:rPr>
          <w:rFonts w:ascii="Arial" w:hAnsi="Arial"/>
          <w:snapToGrid w:val="0"/>
          <w:color w:val="000000"/>
          <w:sz w:val="16"/>
          <w:lang w:eastAsia="zh-CN"/>
        </w:rPr>
      </w:pPr>
    </w:p>
    <w:sectPr w:rsidR="008F2ADC" w:rsidRPr="000860D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806A3" w14:textId="77777777" w:rsidR="00BD2B07" w:rsidRDefault="00BD2B07">
      <w:r>
        <w:separator/>
      </w:r>
    </w:p>
  </w:endnote>
  <w:endnote w:type="continuationSeparator" w:id="0">
    <w:p w14:paraId="7F6D17BA" w14:textId="77777777" w:rsidR="00BD2B07" w:rsidRDefault="00BD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8A62" w14:textId="77777777" w:rsidR="003233D1" w:rsidRPr="003233D1" w:rsidRDefault="003233D1" w:rsidP="003233D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2019" w14:textId="77777777" w:rsidR="003233D1" w:rsidRDefault="003233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DEFF" w14:textId="77777777" w:rsidR="003233D1" w:rsidRPr="003233D1" w:rsidRDefault="003233D1" w:rsidP="003233D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53DD" w14:textId="77777777" w:rsidR="00A2170E" w:rsidRPr="003233D1" w:rsidRDefault="00A2170E" w:rsidP="003233D1">
    <w:pPr>
      <w:pStyle w:val="Footer"/>
      <w:rPr>
        <w:rFonts w:cs="Arial"/>
        <w:sz w:val="20"/>
      </w:rPr>
    </w:pPr>
    <w:r w:rsidRPr="003233D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D2576" w14:textId="77777777" w:rsidR="00BD2B07" w:rsidRDefault="00BD2B07">
      <w:r>
        <w:separator/>
      </w:r>
    </w:p>
  </w:footnote>
  <w:footnote w:type="continuationSeparator" w:id="0">
    <w:p w14:paraId="61D116B9" w14:textId="77777777" w:rsidR="00BD2B07" w:rsidRDefault="00BD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C3BC2" w14:textId="77777777" w:rsidR="003233D1" w:rsidRDefault="00323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A2CF" w14:textId="77777777" w:rsidR="003233D1" w:rsidRDefault="00323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C04F" w14:textId="77777777" w:rsidR="003233D1" w:rsidRDefault="003233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B720" w14:textId="06E06F7C" w:rsidR="00A2170E" w:rsidRDefault="00543F5E">
    <w:pPr>
      <w:pStyle w:val="Header"/>
      <w:framePr w:wrap="auto" w:vAnchor="text" w:hAnchor="margin" w:xAlign="right" w:y="1"/>
      <w:widowControl/>
    </w:pPr>
    <w:r w:rsidRPr="003233D1">
      <w:rPr>
        <w:rFonts w:cs="Arial"/>
        <w:sz w:val="20"/>
      </w:rPr>
      <w:fldChar w:fldCharType="begin"/>
    </w:r>
    <w:r w:rsidRPr="003233D1">
      <w:rPr>
        <w:rFonts w:cs="Arial"/>
        <w:sz w:val="20"/>
      </w:rPr>
      <w:instrText xml:space="preserve"> STYLEREF ZA </w:instrText>
    </w:r>
    <w:r w:rsidRPr="003233D1">
      <w:rPr>
        <w:rFonts w:cs="Arial"/>
        <w:sz w:val="20"/>
      </w:rPr>
      <w:fldChar w:fldCharType="separate"/>
    </w:r>
    <w:r w:rsidR="003233D1">
      <w:rPr>
        <w:rFonts w:cs="Arial"/>
        <w:noProof/>
        <w:sz w:val="20"/>
      </w:rPr>
      <w:t>3GPP TS 32.453 V19.0.0 (2025-09)</w:t>
    </w:r>
    <w:r w:rsidRPr="003233D1">
      <w:rPr>
        <w:rFonts w:cs="Arial"/>
        <w:noProof/>
        <w:sz w:val="20"/>
      </w:rPr>
      <w:fldChar w:fldCharType="end"/>
    </w:r>
  </w:p>
  <w:p w14:paraId="4C93299B" w14:textId="77777777" w:rsidR="00A2170E" w:rsidRDefault="00A2170E">
    <w:pPr>
      <w:pStyle w:val="Header"/>
      <w:framePr w:wrap="auto" w:vAnchor="text" w:hAnchor="margin" w:xAlign="center" w:y="1"/>
      <w:widowControl/>
    </w:pPr>
    <w:r w:rsidRPr="003233D1">
      <w:rPr>
        <w:rFonts w:cs="Arial"/>
        <w:sz w:val="20"/>
      </w:rPr>
      <w:fldChar w:fldCharType="begin"/>
    </w:r>
    <w:r w:rsidRPr="003233D1">
      <w:rPr>
        <w:rFonts w:cs="Arial"/>
        <w:sz w:val="20"/>
      </w:rPr>
      <w:instrText xml:space="preserve"> PAGE </w:instrText>
    </w:r>
    <w:r w:rsidRPr="003233D1">
      <w:rPr>
        <w:rFonts w:cs="Arial"/>
        <w:sz w:val="20"/>
      </w:rPr>
      <w:fldChar w:fldCharType="separate"/>
    </w:r>
    <w:r w:rsidR="00C0754E" w:rsidRPr="003233D1">
      <w:rPr>
        <w:rFonts w:cs="Arial"/>
        <w:sz w:val="20"/>
      </w:rPr>
      <w:t>14</w:t>
    </w:r>
    <w:r w:rsidRPr="003233D1">
      <w:rPr>
        <w:rFonts w:cs="Arial"/>
        <w:sz w:val="20"/>
      </w:rPr>
      <w:fldChar w:fldCharType="end"/>
    </w:r>
  </w:p>
  <w:p w14:paraId="44AFF720" w14:textId="77777777" w:rsidR="00A2170E" w:rsidRDefault="00A2170E">
    <w:pPr>
      <w:pStyle w:val="Header"/>
      <w:framePr w:wrap="auto" w:vAnchor="text" w:hAnchor="margin" w:y="1"/>
      <w:widowControl/>
      <w:rPr>
        <w:lang w:eastAsia="zh-CN"/>
      </w:rPr>
    </w:pPr>
    <w:r w:rsidRPr="003233D1">
      <w:rPr>
        <w:rFonts w:cs="Arial" w:hint="eastAsia"/>
        <w:sz w:val="20"/>
        <w:lang w:eastAsia="zh-CN"/>
      </w:rPr>
      <w:t>Release 10</w:t>
    </w:r>
  </w:p>
  <w:p w14:paraId="2DA85BF8" w14:textId="77777777" w:rsidR="00A2170E" w:rsidRDefault="00A21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CC01F3E"/>
    <w:lvl w:ilvl="0">
      <w:start w:val="1"/>
      <w:numFmt w:val="decimal"/>
      <w:pStyle w:val="ListNumber"/>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A"/>
    <w:multiLevelType w:val="multilevel"/>
    <w:tmpl w:val="0000000A"/>
    <w:lvl w:ilvl="0">
      <w:start w:val="1"/>
      <w:numFmt w:val="lowerLetter"/>
      <w:lvlText w:val="%1)"/>
      <w:lvlJc w:val="left"/>
      <w:pPr>
        <w:ind w:left="567" w:hanging="283"/>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0B"/>
    <w:multiLevelType w:val="multilevel"/>
    <w:tmpl w:val="0000000B"/>
    <w:lvl w:ilvl="0">
      <w:start w:val="1"/>
      <w:numFmt w:val="lowerLetter"/>
      <w:lvlText w:val="%1)"/>
      <w:lvlJc w:val="left"/>
      <w:pPr>
        <w:ind w:left="567" w:hanging="283"/>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15"/>
    <w:multiLevelType w:val="multilevel"/>
    <w:tmpl w:val="0000001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000001C"/>
    <w:multiLevelType w:val="multilevel"/>
    <w:tmpl w:val="0000001C"/>
    <w:lvl w:ilvl="0">
      <w:start w:val="1"/>
      <w:numFmt w:val="lowerLetter"/>
      <w:lvlText w:val="%1)"/>
      <w:lvlJc w:val="left"/>
      <w:pPr>
        <w:ind w:left="567" w:hanging="283"/>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3894F0C"/>
    <w:multiLevelType w:val="hybridMultilevel"/>
    <w:tmpl w:val="9E0243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5A40528"/>
    <w:multiLevelType w:val="hybridMultilevel"/>
    <w:tmpl w:val="EC9496F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07AE423D"/>
    <w:multiLevelType w:val="hybridMultilevel"/>
    <w:tmpl w:val="C3202B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8803BD3"/>
    <w:multiLevelType w:val="multilevel"/>
    <w:tmpl w:val="B96A9310"/>
    <w:lvl w:ilvl="0">
      <w:start w:val="4"/>
      <w:numFmt w:val="decimal"/>
      <w:lvlText w:val="%1"/>
      <w:lvlJc w:val="left"/>
      <w:pPr>
        <w:tabs>
          <w:tab w:val="num" w:pos="1140"/>
        </w:tabs>
        <w:ind w:left="1140" w:hanging="1140"/>
      </w:pPr>
      <w:rPr>
        <w:rFonts w:cs="Arial" w:hint="default"/>
      </w:rPr>
    </w:lvl>
    <w:lvl w:ilvl="1">
      <w:start w:val="2"/>
      <w:numFmt w:val="decimal"/>
      <w:lvlText w:val="%1.%2"/>
      <w:lvlJc w:val="left"/>
      <w:pPr>
        <w:tabs>
          <w:tab w:val="num" w:pos="1140"/>
        </w:tabs>
        <w:ind w:left="1140" w:hanging="1140"/>
      </w:pPr>
      <w:rPr>
        <w:rFonts w:cs="Arial" w:hint="default"/>
      </w:rPr>
    </w:lvl>
    <w:lvl w:ilvl="2">
      <w:start w:val="1"/>
      <w:numFmt w:val="decimal"/>
      <w:lvlText w:val="%1.%2.%3"/>
      <w:lvlJc w:val="left"/>
      <w:pPr>
        <w:tabs>
          <w:tab w:val="num" w:pos="1140"/>
        </w:tabs>
        <w:ind w:left="1140" w:hanging="1140"/>
      </w:pPr>
      <w:rPr>
        <w:rFonts w:cs="Arial" w:hint="default"/>
      </w:rPr>
    </w:lvl>
    <w:lvl w:ilvl="3">
      <w:start w:val="3"/>
      <w:numFmt w:val="decimal"/>
      <w:lvlText w:val="%1.%2.%3.%4"/>
      <w:lvlJc w:val="left"/>
      <w:pPr>
        <w:tabs>
          <w:tab w:val="num" w:pos="1140"/>
        </w:tabs>
        <w:ind w:left="1140" w:hanging="1140"/>
      </w:pPr>
      <w:rPr>
        <w:rFonts w:cs="Arial" w:hint="default"/>
      </w:rPr>
    </w:lvl>
    <w:lvl w:ilvl="4">
      <w:start w:val="1"/>
      <w:numFmt w:val="decimal"/>
      <w:lvlText w:val="%1.%2.%3.%4.%5"/>
      <w:lvlJc w:val="left"/>
      <w:pPr>
        <w:tabs>
          <w:tab w:val="num" w:pos="1140"/>
        </w:tabs>
        <w:ind w:left="1140" w:hanging="1140"/>
      </w:pPr>
      <w:rPr>
        <w:rFonts w:cs="Arial" w:hint="default"/>
      </w:rPr>
    </w:lvl>
    <w:lvl w:ilvl="5">
      <w:start w:val="1"/>
      <w:numFmt w:val="decimal"/>
      <w:lvlText w:val="%1.%2.%3.%4.%5.%6"/>
      <w:lvlJc w:val="left"/>
      <w:pPr>
        <w:tabs>
          <w:tab w:val="num" w:pos="1140"/>
        </w:tabs>
        <w:ind w:left="1140" w:hanging="1140"/>
      </w:pPr>
      <w:rPr>
        <w:rFonts w:cs="Arial" w:hint="default"/>
      </w:rPr>
    </w:lvl>
    <w:lvl w:ilvl="6">
      <w:start w:val="1"/>
      <w:numFmt w:val="decimal"/>
      <w:lvlText w:val="%1.%2.%3.%4.%5.%6.%7"/>
      <w:lvlJc w:val="left"/>
      <w:pPr>
        <w:tabs>
          <w:tab w:val="num" w:pos="1140"/>
        </w:tabs>
        <w:ind w:left="1140" w:hanging="11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440"/>
        </w:tabs>
        <w:ind w:left="1440" w:hanging="1440"/>
      </w:pPr>
      <w:rPr>
        <w:rFonts w:cs="Arial" w:hint="default"/>
      </w:rPr>
    </w:lvl>
  </w:abstractNum>
  <w:abstractNum w:abstractNumId="13" w15:restartNumberingAfterBreak="0">
    <w:nsid w:val="0C9B37F3"/>
    <w:multiLevelType w:val="hybridMultilevel"/>
    <w:tmpl w:val="50E27EA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0D1F0DCA"/>
    <w:multiLevelType w:val="hybridMultilevel"/>
    <w:tmpl w:val="4FF0003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12C32"/>
    <w:multiLevelType w:val="hybridMultilevel"/>
    <w:tmpl w:val="4A0E74C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3A507E"/>
    <w:multiLevelType w:val="singleLevel"/>
    <w:tmpl w:val="18EC5B00"/>
    <w:lvl w:ilvl="0">
      <w:start w:val="1"/>
      <w:numFmt w:val="lowerLetter"/>
      <w:lvlText w:val="%1)"/>
      <w:legacy w:legacy="1" w:legacySpace="0" w:legacyIndent="283"/>
      <w:lvlJc w:val="left"/>
      <w:pPr>
        <w:ind w:left="567" w:hanging="283"/>
      </w:pPr>
    </w:lvl>
  </w:abstractNum>
  <w:abstractNum w:abstractNumId="18" w15:restartNumberingAfterBreak="0">
    <w:nsid w:val="14FD6457"/>
    <w:multiLevelType w:val="hybridMultilevel"/>
    <w:tmpl w:val="457E7322"/>
    <w:lvl w:ilvl="0" w:tplc="8D72BCEE">
      <w:start w:val="1"/>
      <w:numFmt w:val="lowerLetter"/>
      <w:lvlText w:val="%1)"/>
      <w:legacy w:legacy="1" w:legacySpace="0" w:legacyIndent="283"/>
      <w:lvlJc w:val="left"/>
      <w:pPr>
        <w:ind w:left="567"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7F565E"/>
    <w:multiLevelType w:val="hybridMultilevel"/>
    <w:tmpl w:val="3C92103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19CA0C1E"/>
    <w:multiLevelType w:val="hybridMultilevel"/>
    <w:tmpl w:val="27E28E7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A6B3363"/>
    <w:multiLevelType w:val="hybridMultilevel"/>
    <w:tmpl w:val="4A2CF54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5" w15:restartNumberingAfterBreak="0">
    <w:nsid w:val="201507D3"/>
    <w:multiLevelType w:val="hybridMultilevel"/>
    <w:tmpl w:val="B61A7F3A"/>
    <w:lvl w:ilvl="0" w:tplc="8D72BCEE">
      <w:start w:val="1"/>
      <w:numFmt w:val="lowerLetter"/>
      <w:lvlText w:val="%1)"/>
      <w:legacy w:legacy="1" w:legacySpace="0" w:legacyIndent="283"/>
      <w:lvlJc w:val="left"/>
      <w:pPr>
        <w:ind w:left="567"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6" w15:restartNumberingAfterBreak="0">
    <w:nsid w:val="22183269"/>
    <w:multiLevelType w:val="singleLevel"/>
    <w:tmpl w:val="18EC5B00"/>
    <w:lvl w:ilvl="0">
      <w:start w:val="1"/>
      <w:numFmt w:val="lowerLetter"/>
      <w:lvlText w:val="%1)"/>
      <w:legacy w:legacy="1" w:legacySpace="0" w:legacyIndent="283"/>
      <w:lvlJc w:val="left"/>
      <w:pPr>
        <w:ind w:left="850" w:hanging="283"/>
      </w:pPr>
    </w:lvl>
  </w:abstractNum>
  <w:abstractNum w:abstractNumId="27"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466200B"/>
    <w:multiLevelType w:val="multilevel"/>
    <w:tmpl w:val="0409001F"/>
    <w:styleLink w:val="111111"/>
    <w:lvl w:ilvl="0">
      <w:start w:val="4"/>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24E232CE"/>
    <w:multiLevelType w:val="hybridMultilevel"/>
    <w:tmpl w:val="A97A16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26B52CFC"/>
    <w:multiLevelType w:val="hybridMultilevel"/>
    <w:tmpl w:val="01C676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DD33884"/>
    <w:multiLevelType w:val="hybridMultilevel"/>
    <w:tmpl w:val="AAC25F18"/>
    <w:lvl w:ilvl="0" w:tplc="FA96D688">
      <w:start w:val="2"/>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2FFE6D83"/>
    <w:multiLevelType w:val="hybridMultilevel"/>
    <w:tmpl w:val="33C8DD8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337724C7"/>
    <w:multiLevelType w:val="hybridMultilevel"/>
    <w:tmpl w:val="223E1CA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36DB3F52"/>
    <w:multiLevelType w:val="hybridMultilevel"/>
    <w:tmpl w:val="C8026F1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3E2670F9"/>
    <w:multiLevelType w:val="hybridMultilevel"/>
    <w:tmpl w:val="A4C6E6C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42"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4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44"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47F2463B"/>
    <w:multiLevelType w:val="singleLevel"/>
    <w:tmpl w:val="18EC5B00"/>
    <w:lvl w:ilvl="0">
      <w:start w:val="1"/>
      <w:numFmt w:val="lowerLetter"/>
      <w:lvlText w:val="%1)"/>
      <w:legacy w:legacy="1" w:legacySpace="0" w:legacyIndent="283"/>
      <w:lvlJc w:val="left"/>
      <w:pPr>
        <w:ind w:left="850" w:hanging="283"/>
      </w:pPr>
    </w:lvl>
  </w:abstractNum>
  <w:abstractNum w:abstractNumId="46"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47" w15:restartNumberingAfterBreak="0">
    <w:nsid w:val="4A4C1729"/>
    <w:multiLevelType w:val="hybridMultilevel"/>
    <w:tmpl w:val="508ECB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49"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50" w15:restartNumberingAfterBreak="0">
    <w:nsid w:val="4C5C3713"/>
    <w:multiLevelType w:val="hybridMultilevel"/>
    <w:tmpl w:val="18EC5B0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51ED44EC"/>
    <w:multiLevelType w:val="multilevel"/>
    <w:tmpl w:val="0000001C"/>
    <w:lvl w:ilvl="0">
      <w:start w:val="1"/>
      <w:numFmt w:val="lowerLetter"/>
      <w:lvlText w:val="%1)"/>
      <w:lvlJc w:val="left"/>
      <w:pPr>
        <w:ind w:left="567" w:hanging="283"/>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5313493C"/>
    <w:multiLevelType w:val="hybridMultilevel"/>
    <w:tmpl w:val="7674B5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55876BF8"/>
    <w:multiLevelType w:val="hybridMultilevel"/>
    <w:tmpl w:val="D0108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56" w15:restartNumberingAfterBreak="0">
    <w:nsid w:val="57D37C70"/>
    <w:multiLevelType w:val="hybridMultilevel"/>
    <w:tmpl w:val="43A0D6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9752B4C"/>
    <w:multiLevelType w:val="hybridMultilevel"/>
    <w:tmpl w:val="9CF01B7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B742879"/>
    <w:multiLevelType w:val="hybridMultilevel"/>
    <w:tmpl w:val="DF58DB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6A6D21FE"/>
    <w:multiLevelType w:val="hybridMultilevel"/>
    <w:tmpl w:val="9BCA32C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6C3043CD"/>
    <w:multiLevelType w:val="hybridMultilevel"/>
    <w:tmpl w:val="9DCC37E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D4C4778"/>
    <w:multiLevelType w:val="hybridMultilevel"/>
    <w:tmpl w:val="F7CE41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5E11715"/>
    <w:multiLevelType w:val="hybridMultilevel"/>
    <w:tmpl w:val="671045B8"/>
    <w:lvl w:ilvl="0" w:tplc="8D72BCEE">
      <w:start w:val="1"/>
      <w:numFmt w:val="lowerLetter"/>
      <w:lvlText w:val="%1)"/>
      <w:legacy w:legacy="1" w:legacySpace="0" w:legacyIndent="283"/>
      <w:lvlJc w:val="left"/>
      <w:pPr>
        <w:ind w:left="567" w:hanging="28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16134"/>
    <w:multiLevelType w:val="hybridMultilevel"/>
    <w:tmpl w:val="8FA41F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8391566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35423596">
    <w:abstractNumId w:val="39"/>
  </w:num>
  <w:num w:numId="3" w16cid:durableId="1576813751">
    <w:abstractNumId w:val="32"/>
  </w:num>
  <w:num w:numId="4" w16cid:durableId="1959294657">
    <w:abstractNumId w:val="64"/>
  </w:num>
  <w:num w:numId="5" w16cid:durableId="1174761630">
    <w:abstractNumId w:val="15"/>
  </w:num>
  <w:num w:numId="6" w16cid:durableId="544483240">
    <w:abstractNumId w:val="37"/>
  </w:num>
  <w:num w:numId="7" w16cid:durableId="1942495009">
    <w:abstractNumId w:val="51"/>
  </w:num>
  <w:num w:numId="8" w16cid:durableId="1565602557">
    <w:abstractNumId w:val="2"/>
  </w:num>
  <w:num w:numId="9" w16cid:durableId="1094596264">
    <w:abstractNumId w:val="1"/>
  </w:num>
  <w:num w:numId="10" w16cid:durableId="111940753">
    <w:abstractNumId w:val="0"/>
  </w:num>
  <w:num w:numId="11" w16cid:durableId="1026953707">
    <w:abstractNumId w:val="24"/>
  </w:num>
  <w:num w:numId="12" w16cid:durableId="179857896">
    <w:abstractNumId w:val="41"/>
  </w:num>
  <w:num w:numId="13" w16cid:durableId="1777019417">
    <w:abstractNumId w:val="48"/>
  </w:num>
  <w:num w:numId="14" w16cid:durableId="1999071360">
    <w:abstractNumId w:val="42"/>
  </w:num>
  <w:num w:numId="15" w16cid:durableId="1460880698">
    <w:abstractNumId w:val="43"/>
  </w:num>
  <w:num w:numId="16" w16cid:durableId="1835101233">
    <w:abstractNumId w:val="21"/>
  </w:num>
  <w:num w:numId="17" w16cid:durableId="1235697930">
    <w:abstractNumId w:val="49"/>
  </w:num>
  <w:num w:numId="18" w16cid:durableId="1607419416">
    <w:abstractNumId w:val="29"/>
  </w:num>
  <w:num w:numId="19" w16cid:durableId="1056783326">
    <w:abstractNumId w:val="34"/>
  </w:num>
  <w:num w:numId="20" w16cid:durableId="1733116342">
    <w:abstractNumId w:val="7"/>
  </w:num>
  <w:num w:numId="21" w16cid:durableId="689839128">
    <w:abstractNumId w:val="6"/>
  </w:num>
  <w:num w:numId="22" w16cid:durableId="977950058">
    <w:abstractNumId w:val="5"/>
  </w:num>
  <w:num w:numId="23" w16cid:durableId="1265193180">
    <w:abstractNumId w:val="8"/>
  </w:num>
  <w:num w:numId="24" w16cid:durableId="459761001">
    <w:abstractNumId w:val="12"/>
  </w:num>
  <w:num w:numId="25" w16cid:durableId="966856946">
    <w:abstractNumId w:val="52"/>
  </w:num>
  <w:num w:numId="26" w16cid:durableId="201213001">
    <w:abstractNumId w:val="55"/>
  </w:num>
  <w:num w:numId="27" w16cid:durableId="917667482">
    <w:abstractNumId w:val="44"/>
  </w:num>
  <w:num w:numId="28" w16cid:durableId="217978189">
    <w:abstractNumId w:val="27"/>
  </w:num>
  <w:num w:numId="29" w16cid:durableId="338849946">
    <w:abstractNumId w:val="46"/>
  </w:num>
  <w:num w:numId="30" w16cid:durableId="1274442174">
    <w:abstractNumId w:val="60"/>
  </w:num>
  <w:num w:numId="31" w16cid:durableId="586353030">
    <w:abstractNumId w:val="56"/>
  </w:num>
  <w:num w:numId="32" w16cid:durableId="693074859">
    <w:abstractNumId w:val="62"/>
  </w:num>
  <w:num w:numId="33" w16cid:durableId="1754207354">
    <w:abstractNumId w:val="57"/>
  </w:num>
  <w:num w:numId="34" w16cid:durableId="31000647">
    <w:abstractNumId w:val="31"/>
  </w:num>
  <w:num w:numId="35" w16cid:durableId="1771046181">
    <w:abstractNumId w:val="30"/>
  </w:num>
  <w:num w:numId="36" w16cid:durableId="184832426">
    <w:abstractNumId w:val="23"/>
  </w:num>
  <w:num w:numId="37" w16cid:durableId="1451776148">
    <w:abstractNumId w:val="35"/>
  </w:num>
  <w:num w:numId="38" w16cid:durableId="958074149">
    <w:abstractNumId w:val="13"/>
  </w:num>
  <w:num w:numId="39" w16cid:durableId="1103692466">
    <w:abstractNumId w:val="58"/>
  </w:num>
  <w:num w:numId="40" w16cid:durableId="571625315">
    <w:abstractNumId w:val="9"/>
  </w:num>
  <w:num w:numId="41" w16cid:durableId="1661229822">
    <w:abstractNumId w:val="59"/>
  </w:num>
  <w:num w:numId="42" w16cid:durableId="513105515">
    <w:abstractNumId w:val="53"/>
  </w:num>
  <w:num w:numId="43" w16cid:durableId="2143421921">
    <w:abstractNumId w:val="47"/>
  </w:num>
  <w:num w:numId="44" w16cid:durableId="461581931">
    <w:abstractNumId w:val="20"/>
  </w:num>
  <w:num w:numId="45" w16cid:durableId="1037589198">
    <w:abstractNumId w:val="11"/>
  </w:num>
  <w:num w:numId="46" w16cid:durableId="1823808273">
    <w:abstractNumId w:val="40"/>
  </w:num>
  <w:num w:numId="47" w16cid:durableId="470944995">
    <w:abstractNumId w:val="54"/>
  </w:num>
  <w:num w:numId="48" w16cid:durableId="1328554465">
    <w:abstractNumId w:val="65"/>
  </w:num>
  <w:num w:numId="49" w16cid:durableId="1053893685">
    <w:abstractNumId w:val="10"/>
  </w:num>
  <w:num w:numId="50" w16cid:durableId="1123843739">
    <w:abstractNumId w:val="28"/>
  </w:num>
  <w:num w:numId="51" w16cid:durableId="1834368546">
    <w:abstractNumId w:val="33"/>
  </w:num>
  <w:num w:numId="52" w16cid:durableId="3098737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884195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263043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3240625">
    <w:abstractNumId w:val="14"/>
  </w:num>
  <w:num w:numId="56" w16cid:durableId="830216397">
    <w:abstractNumId w:val="38"/>
  </w:num>
  <w:num w:numId="57" w16cid:durableId="1146316321">
    <w:abstractNumId w:val="36"/>
  </w:num>
  <w:num w:numId="58" w16cid:durableId="537549560">
    <w:abstractNumId w:val="16"/>
  </w:num>
  <w:num w:numId="59" w16cid:durableId="1406953815">
    <w:abstractNumId w:val="22"/>
  </w:num>
  <w:num w:numId="60" w16cid:durableId="1863933949">
    <w:abstractNumId w:val="61"/>
  </w:num>
  <w:num w:numId="61" w16cid:durableId="31460624">
    <w:abstractNumId w:val="19"/>
  </w:num>
  <w:num w:numId="62" w16cid:durableId="1879079559">
    <w:abstractNumId w:val="50"/>
  </w:num>
  <w:num w:numId="63" w16cid:durableId="973296697">
    <w:abstractNumId w:val="45"/>
  </w:num>
  <w:num w:numId="64" w16cid:durableId="335114845">
    <w:abstractNumId w:val="17"/>
  </w:num>
  <w:num w:numId="65" w16cid:durableId="1326205977">
    <w:abstractNumId w:val="26"/>
  </w:num>
  <w:num w:numId="66" w16cid:durableId="169609597">
    <w:abstractNumId w:val="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YwNTM3MjMztzBX0lEKTi0uzszPAykwrAUAi33v4SwAAAA="/>
  </w:docVars>
  <w:rsids>
    <w:rsidRoot w:val="00617FF4"/>
    <w:rsid w:val="00005ACB"/>
    <w:rsid w:val="00006063"/>
    <w:rsid w:val="000102F5"/>
    <w:rsid w:val="00012757"/>
    <w:rsid w:val="00013084"/>
    <w:rsid w:val="000144D6"/>
    <w:rsid w:val="00023E2C"/>
    <w:rsid w:val="0002642C"/>
    <w:rsid w:val="0003032D"/>
    <w:rsid w:val="00030C5E"/>
    <w:rsid w:val="0003485F"/>
    <w:rsid w:val="00034DB8"/>
    <w:rsid w:val="00041A1B"/>
    <w:rsid w:val="000451DA"/>
    <w:rsid w:val="00062938"/>
    <w:rsid w:val="000674D0"/>
    <w:rsid w:val="000803A3"/>
    <w:rsid w:val="000816F4"/>
    <w:rsid w:val="00082740"/>
    <w:rsid w:val="000860D1"/>
    <w:rsid w:val="000870F0"/>
    <w:rsid w:val="00091E1B"/>
    <w:rsid w:val="00093E4C"/>
    <w:rsid w:val="00095076"/>
    <w:rsid w:val="00095BE1"/>
    <w:rsid w:val="00095C13"/>
    <w:rsid w:val="000A4165"/>
    <w:rsid w:val="000A6A24"/>
    <w:rsid w:val="000B07B4"/>
    <w:rsid w:val="000B20B1"/>
    <w:rsid w:val="000B4055"/>
    <w:rsid w:val="000B470C"/>
    <w:rsid w:val="000B7BFE"/>
    <w:rsid w:val="000C0531"/>
    <w:rsid w:val="000C1D38"/>
    <w:rsid w:val="000C32B8"/>
    <w:rsid w:val="000C63AF"/>
    <w:rsid w:val="000D015A"/>
    <w:rsid w:val="000D4892"/>
    <w:rsid w:val="000D4D3B"/>
    <w:rsid w:val="000D5A4E"/>
    <w:rsid w:val="000E2A5A"/>
    <w:rsid w:val="000F3447"/>
    <w:rsid w:val="000F3800"/>
    <w:rsid w:val="000F7C74"/>
    <w:rsid w:val="00106B50"/>
    <w:rsid w:val="001103D0"/>
    <w:rsid w:val="00112FBB"/>
    <w:rsid w:val="00117F0D"/>
    <w:rsid w:val="00123C2D"/>
    <w:rsid w:val="001356A4"/>
    <w:rsid w:val="00141DB4"/>
    <w:rsid w:val="001462CC"/>
    <w:rsid w:val="001542FC"/>
    <w:rsid w:val="001557B3"/>
    <w:rsid w:val="0016571C"/>
    <w:rsid w:val="0016577A"/>
    <w:rsid w:val="001676BD"/>
    <w:rsid w:val="001829E9"/>
    <w:rsid w:val="00183D69"/>
    <w:rsid w:val="001854D3"/>
    <w:rsid w:val="001858A0"/>
    <w:rsid w:val="0019004C"/>
    <w:rsid w:val="00191843"/>
    <w:rsid w:val="00195F9E"/>
    <w:rsid w:val="00197C33"/>
    <w:rsid w:val="001A427E"/>
    <w:rsid w:val="001B142B"/>
    <w:rsid w:val="001B1DBA"/>
    <w:rsid w:val="001B286D"/>
    <w:rsid w:val="001B469C"/>
    <w:rsid w:val="001C2FB0"/>
    <w:rsid w:val="001C5C62"/>
    <w:rsid w:val="001E03EC"/>
    <w:rsid w:val="001E2E14"/>
    <w:rsid w:val="001E48DC"/>
    <w:rsid w:val="001F2621"/>
    <w:rsid w:val="001F6597"/>
    <w:rsid w:val="001F7918"/>
    <w:rsid w:val="0020339A"/>
    <w:rsid w:val="00205805"/>
    <w:rsid w:val="00207094"/>
    <w:rsid w:val="00207852"/>
    <w:rsid w:val="00207D43"/>
    <w:rsid w:val="0021276B"/>
    <w:rsid w:val="00215D60"/>
    <w:rsid w:val="002213E8"/>
    <w:rsid w:val="00221526"/>
    <w:rsid w:val="00221B8C"/>
    <w:rsid w:val="00222071"/>
    <w:rsid w:val="002256D9"/>
    <w:rsid w:val="00225B4E"/>
    <w:rsid w:val="00232A2D"/>
    <w:rsid w:val="00242397"/>
    <w:rsid w:val="00242C9F"/>
    <w:rsid w:val="002451DA"/>
    <w:rsid w:val="0025066C"/>
    <w:rsid w:val="0025494E"/>
    <w:rsid w:val="00254D18"/>
    <w:rsid w:val="002552EB"/>
    <w:rsid w:val="00255FE7"/>
    <w:rsid w:val="00257F3D"/>
    <w:rsid w:val="00261E1C"/>
    <w:rsid w:val="00265461"/>
    <w:rsid w:val="00274A42"/>
    <w:rsid w:val="00275CA1"/>
    <w:rsid w:val="0028219C"/>
    <w:rsid w:val="00283A6C"/>
    <w:rsid w:val="0029175D"/>
    <w:rsid w:val="00292A8F"/>
    <w:rsid w:val="00293FA9"/>
    <w:rsid w:val="00295910"/>
    <w:rsid w:val="002A04F3"/>
    <w:rsid w:val="002A09EA"/>
    <w:rsid w:val="002A192A"/>
    <w:rsid w:val="002A565D"/>
    <w:rsid w:val="002A638B"/>
    <w:rsid w:val="002B21A1"/>
    <w:rsid w:val="002B2A2C"/>
    <w:rsid w:val="002C098E"/>
    <w:rsid w:val="002C343C"/>
    <w:rsid w:val="002C7E79"/>
    <w:rsid w:val="002D1934"/>
    <w:rsid w:val="002D2D93"/>
    <w:rsid w:val="002D6B0D"/>
    <w:rsid w:val="002D7010"/>
    <w:rsid w:val="002D74CD"/>
    <w:rsid w:val="002E0685"/>
    <w:rsid w:val="002E1759"/>
    <w:rsid w:val="002E610F"/>
    <w:rsid w:val="002E6891"/>
    <w:rsid w:val="002F1B3B"/>
    <w:rsid w:val="002F1D48"/>
    <w:rsid w:val="002F2D60"/>
    <w:rsid w:val="002F350A"/>
    <w:rsid w:val="002F43FE"/>
    <w:rsid w:val="002F5491"/>
    <w:rsid w:val="002F5E3C"/>
    <w:rsid w:val="003000DC"/>
    <w:rsid w:val="00307BEB"/>
    <w:rsid w:val="00311A63"/>
    <w:rsid w:val="003163E7"/>
    <w:rsid w:val="00320A22"/>
    <w:rsid w:val="003233D1"/>
    <w:rsid w:val="00327DBE"/>
    <w:rsid w:val="003360EF"/>
    <w:rsid w:val="0033738E"/>
    <w:rsid w:val="00350552"/>
    <w:rsid w:val="0035724F"/>
    <w:rsid w:val="00363E56"/>
    <w:rsid w:val="00363E6A"/>
    <w:rsid w:val="00371438"/>
    <w:rsid w:val="00373395"/>
    <w:rsid w:val="00383C40"/>
    <w:rsid w:val="00387579"/>
    <w:rsid w:val="00396C18"/>
    <w:rsid w:val="00397503"/>
    <w:rsid w:val="003A0564"/>
    <w:rsid w:val="003A3A62"/>
    <w:rsid w:val="003A7419"/>
    <w:rsid w:val="003B3A99"/>
    <w:rsid w:val="003B52A0"/>
    <w:rsid w:val="003B5FA0"/>
    <w:rsid w:val="003C0B6B"/>
    <w:rsid w:val="003C0F41"/>
    <w:rsid w:val="003C2125"/>
    <w:rsid w:val="003C6F64"/>
    <w:rsid w:val="003D40EA"/>
    <w:rsid w:val="003D42AA"/>
    <w:rsid w:val="003E57F3"/>
    <w:rsid w:val="003E69B4"/>
    <w:rsid w:val="003F30FF"/>
    <w:rsid w:val="003F4955"/>
    <w:rsid w:val="00402465"/>
    <w:rsid w:val="004050DF"/>
    <w:rsid w:val="00407D40"/>
    <w:rsid w:val="00416715"/>
    <w:rsid w:val="00423401"/>
    <w:rsid w:val="00427D6D"/>
    <w:rsid w:val="00434952"/>
    <w:rsid w:val="00446E9A"/>
    <w:rsid w:val="004518E4"/>
    <w:rsid w:val="00451F32"/>
    <w:rsid w:val="00457550"/>
    <w:rsid w:val="00462CE7"/>
    <w:rsid w:val="0046361F"/>
    <w:rsid w:val="00463660"/>
    <w:rsid w:val="004648EC"/>
    <w:rsid w:val="0046611A"/>
    <w:rsid w:val="0046773A"/>
    <w:rsid w:val="00470C02"/>
    <w:rsid w:val="00476A3B"/>
    <w:rsid w:val="00477130"/>
    <w:rsid w:val="00480741"/>
    <w:rsid w:val="004854B4"/>
    <w:rsid w:val="00493431"/>
    <w:rsid w:val="00495183"/>
    <w:rsid w:val="004A3653"/>
    <w:rsid w:val="004A3B63"/>
    <w:rsid w:val="004B59B3"/>
    <w:rsid w:val="004B5D98"/>
    <w:rsid w:val="004B6451"/>
    <w:rsid w:val="004B6B7E"/>
    <w:rsid w:val="004B7196"/>
    <w:rsid w:val="004B7FF8"/>
    <w:rsid w:val="004D038E"/>
    <w:rsid w:val="004D1A7B"/>
    <w:rsid w:val="004D3098"/>
    <w:rsid w:val="004D49DA"/>
    <w:rsid w:val="004D4F03"/>
    <w:rsid w:val="004D5743"/>
    <w:rsid w:val="004E2649"/>
    <w:rsid w:val="004E3A42"/>
    <w:rsid w:val="004E45FB"/>
    <w:rsid w:val="004F238F"/>
    <w:rsid w:val="004F2D2C"/>
    <w:rsid w:val="004F53A0"/>
    <w:rsid w:val="004F6CAB"/>
    <w:rsid w:val="004F726D"/>
    <w:rsid w:val="00501068"/>
    <w:rsid w:val="00504D44"/>
    <w:rsid w:val="00522034"/>
    <w:rsid w:val="00526D10"/>
    <w:rsid w:val="00526F3F"/>
    <w:rsid w:val="0053319C"/>
    <w:rsid w:val="005367A3"/>
    <w:rsid w:val="00541358"/>
    <w:rsid w:val="00543F5E"/>
    <w:rsid w:val="00544F52"/>
    <w:rsid w:val="00551633"/>
    <w:rsid w:val="00551A5D"/>
    <w:rsid w:val="00552B65"/>
    <w:rsid w:val="0055349E"/>
    <w:rsid w:val="0055603C"/>
    <w:rsid w:val="0055685B"/>
    <w:rsid w:val="00563235"/>
    <w:rsid w:val="005644BA"/>
    <w:rsid w:val="00565D01"/>
    <w:rsid w:val="0056664E"/>
    <w:rsid w:val="00576272"/>
    <w:rsid w:val="00581E1B"/>
    <w:rsid w:val="00583EB7"/>
    <w:rsid w:val="0058558A"/>
    <w:rsid w:val="00590615"/>
    <w:rsid w:val="00591379"/>
    <w:rsid w:val="00591D10"/>
    <w:rsid w:val="0059530B"/>
    <w:rsid w:val="005A2735"/>
    <w:rsid w:val="005A433F"/>
    <w:rsid w:val="005A6FBA"/>
    <w:rsid w:val="005A73DF"/>
    <w:rsid w:val="005B23B6"/>
    <w:rsid w:val="005B3343"/>
    <w:rsid w:val="005B5178"/>
    <w:rsid w:val="005B5F98"/>
    <w:rsid w:val="005C05FE"/>
    <w:rsid w:val="005C42DC"/>
    <w:rsid w:val="005D4080"/>
    <w:rsid w:val="005D7769"/>
    <w:rsid w:val="005E181E"/>
    <w:rsid w:val="005F3BD8"/>
    <w:rsid w:val="005F78B9"/>
    <w:rsid w:val="005F7C9B"/>
    <w:rsid w:val="00600B3D"/>
    <w:rsid w:val="00602190"/>
    <w:rsid w:val="00604A91"/>
    <w:rsid w:val="00604EEB"/>
    <w:rsid w:val="006103D3"/>
    <w:rsid w:val="00612AC5"/>
    <w:rsid w:val="00613158"/>
    <w:rsid w:val="00616811"/>
    <w:rsid w:val="00617FF4"/>
    <w:rsid w:val="00620A88"/>
    <w:rsid w:val="0062285E"/>
    <w:rsid w:val="00623142"/>
    <w:rsid w:val="00623A45"/>
    <w:rsid w:val="00625075"/>
    <w:rsid w:val="00627FC2"/>
    <w:rsid w:val="00636F87"/>
    <w:rsid w:val="0064001B"/>
    <w:rsid w:val="00640CEF"/>
    <w:rsid w:val="00641B6B"/>
    <w:rsid w:val="00641CA5"/>
    <w:rsid w:val="00643DC9"/>
    <w:rsid w:val="00644777"/>
    <w:rsid w:val="00644ECB"/>
    <w:rsid w:val="00647BD1"/>
    <w:rsid w:val="006509E1"/>
    <w:rsid w:val="0065414D"/>
    <w:rsid w:val="006617B9"/>
    <w:rsid w:val="00666B31"/>
    <w:rsid w:val="00670896"/>
    <w:rsid w:val="0067092C"/>
    <w:rsid w:val="00671306"/>
    <w:rsid w:val="00671641"/>
    <w:rsid w:val="006728A6"/>
    <w:rsid w:val="00675CF6"/>
    <w:rsid w:val="00675EEE"/>
    <w:rsid w:val="00676D97"/>
    <w:rsid w:val="00677032"/>
    <w:rsid w:val="0067747B"/>
    <w:rsid w:val="00677E85"/>
    <w:rsid w:val="00693724"/>
    <w:rsid w:val="006A49C8"/>
    <w:rsid w:val="006A6AA2"/>
    <w:rsid w:val="006B1A34"/>
    <w:rsid w:val="006B3437"/>
    <w:rsid w:val="006C2807"/>
    <w:rsid w:val="006C5DD2"/>
    <w:rsid w:val="006D0A61"/>
    <w:rsid w:val="006D2F78"/>
    <w:rsid w:val="006D3729"/>
    <w:rsid w:val="006D3937"/>
    <w:rsid w:val="006D73A0"/>
    <w:rsid w:val="006D7EDE"/>
    <w:rsid w:val="006E1CDC"/>
    <w:rsid w:val="006E3C43"/>
    <w:rsid w:val="006F6318"/>
    <w:rsid w:val="00703F8E"/>
    <w:rsid w:val="00704F45"/>
    <w:rsid w:val="00707312"/>
    <w:rsid w:val="0070768D"/>
    <w:rsid w:val="00711B4F"/>
    <w:rsid w:val="00712C18"/>
    <w:rsid w:val="00716213"/>
    <w:rsid w:val="00716D41"/>
    <w:rsid w:val="007303F8"/>
    <w:rsid w:val="00733383"/>
    <w:rsid w:val="00740A12"/>
    <w:rsid w:val="00752242"/>
    <w:rsid w:val="00753874"/>
    <w:rsid w:val="0075797C"/>
    <w:rsid w:val="00760054"/>
    <w:rsid w:val="007608E7"/>
    <w:rsid w:val="00760DC5"/>
    <w:rsid w:val="007659FC"/>
    <w:rsid w:val="00772BE5"/>
    <w:rsid w:val="00773743"/>
    <w:rsid w:val="00777C69"/>
    <w:rsid w:val="007804C4"/>
    <w:rsid w:val="00783BAC"/>
    <w:rsid w:val="007862DB"/>
    <w:rsid w:val="0079777A"/>
    <w:rsid w:val="007A0367"/>
    <w:rsid w:val="007A5791"/>
    <w:rsid w:val="007A7E50"/>
    <w:rsid w:val="007B2B03"/>
    <w:rsid w:val="007B7724"/>
    <w:rsid w:val="007C0CE7"/>
    <w:rsid w:val="007C1B60"/>
    <w:rsid w:val="007C5B4F"/>
    <w:rsid w:val="007D4019"/>
    <w:rsid w:val="007D54F5"/>
    <w:rsid w:val="007D6D93"/>
    <w:rsid w:val="007E63B9"/>
    <w:rsid w:val="007E7CAE"/>
    <w:rsid w:val="007F2A7A"/>
    <w:rsid w:val="00801518"/>
    <w:rsid w:val="00803896"/>
    <w:rsid w:val="008114F0"/>
    <w:rsid w:val="00814F51"/>
    <w:rsid w:val="008278B1"/>
    <w:rsid w:val="00831B28"/>
    <w:rsid w:val="00832A87"/>
    <w:rsid w:val="0083481C"/>
    <w:rsid w:val="00837537"/>
    <w:rsid w:val="008438F9"/>
    <w:rsid w:val="008444A0"/>
    <w:rsid w:val="0084603E"/>
    <w:rsid w:val="00851781"/>
    <w:rsid w:val="00853671"/>
    <w:rsid w:val="00855A44"/>
    <w:rsid w:val="0085605F"/>
    <w:rsid w:val="008560C6"/>
    <w:rsid w:val="00857049"/>
    <w:rsid w:val="00867DC8"/>
    <w:rsid w:val="00871024"/>
    <w:rsid w:val="008800CA"/>
    <w:rsid w:val="00883EE1"/>
    <w:rsid w:val="00892683"/>
    <w:rsid w:val="00892937"/>
    <w:rsid w:val="00894B39"/>
    <w:rsid w:val="00894BDA"/>
    <w:rsid w:val="00897379"/>
    <w:rsid w:val="008A49F0"/>
    <w:rsid w:val="008B695E"/>
    <w:rsid w:val="008B6BF7"/>
    <w:rsid w:val="008C3E73"/>
    <w:rsid w:val="008D184C"/>
    <w:rsid w:val="008D6718"/>
    <w:rsid w:val="008E0532"/>
    <w:rsid w:val="008E546C"/>
    <w:rsid w:val="008F0D98"/>
    <w:rsid w:val="008F2ADC"/>
    <w:rsid w:val="008F6668"/>
    <w:rsid w:val="008F6763"/>
    <w:rsid w:val="00907CA8"/>
    <w:rsid w:val="00907FE3"/>
    <w:rsid w:val="00921CBF"/>
    <w:rsid w:val="00927838"/>
    <w:rsid w:val="00934966"/>
    <w:rsid w:val="009350C1"/>
    <w:rsid w:val="00935873"/>
    <w:rsid w:val="00935F7A"/>
    <w:rsid w:val="00937766"/>
    <w:rsid w:val="0094078C"/>
    <w:rsid w:val="00941272"/>
    <w:rsid w:val="009420B4"/>
    <w:rsid w:val="009435D1"/>
    <w:rsid w:val="009454DC"/>
    <w:rsid w:val="00951571"/>
    <w:rsid w:val="00951F3C"/>
    <w:rsid w:val="009522FE"/>
    <w:rsid w:val="00956578"/>
    <w:rsid w:val="00956EBC"/>
    <w:rsid w:val="00960E73"/>
    <w:rsid w:val="009669BC"/>
    <w:rsid w:val="009713A5"/>
    <w:rsid w:val="00981FE1"/>
    <w:rsid w:val="00982A9B"/>
    <w:rsid w:val="009869FB"/>
    <w:rsid w:val="00993454"/>
    <w:rsid w:val="00996804"/>
    <w:rsid w:val="009A1201"/>
    <w:rsid w:val="009A1796"/>
    <w:rsid w:val="009A41EE"/>
    <w:rsid w:val="009A69A5"/>
    <w:rsid w:val="009A7011"/>
    <w:rsid w:val="009B1273"/>
    <w:rsid w:val="009B4441"/>
    <w:rsid w:val="009C73AD"/>
    <w:rsid w:val="009C786E"/>
    <w:rsid w:val="009F1D92"/>
    <w:rsid w:val="009F4952"/>
    <w:rsid w:val="009F679F"/>
    <w:rsid w:val="00A00428"/>
    <w:rsid w:val="00A0182D"/>
    <w:rsid w:val="00A075A7"/>
    <w:rsid w:val="00A1309C"/>
    <w:rsid w:val="00A16A5F"/>
    <w:rsid w:val="00A17BDA"/>
    <w:rsid w:val="00A2170E"/>
    <w:rsid w:val="00A22542"/>
    <w:rsid w:val="00A323D5"/>
    <w:rsid w:val="00A348A7"/>
    <w:rsid w:val="00A41E65"/>
    <w:rsid w:val="00A4245F"/>
    <w:rsid w:val="00A42C24"/>
    <w:rsid w:val="00A44764"/>
    <w:rsid w:val="00A45B66"/>
    <w:rsid w:val="00A47D53"/>
    <w:rsid w:val="00A51983"/>
    <w:rsid w:val="00A5410A"/>
    <w:rsid w:val="00A55B92"/>
    <w:rsid w:val="00A56A8C"/>
    <w:rsid w:val="00A61DE9"/>
    <w:rsid w:val="00A650A4"/>
    <w:rsid w:val="00A7346E"/>
    <w:rsid w:val="00A7694C"/>
    <w:rsid w:val="00A828FC"/>
    <w:rsid w:val="00A83737"/>
    <w:rsid w:val="00A92D8F"/>
    <w:rsid w:val="00A95217"/>
    <w:rsid w:val="00A9537F"/>
    <w:rsid w:val="00AA0B00"/>
    <w:rsid w:val="00AA294B"/>
    <w:rsid w:val="00AA3D7A"/>
    <w:rsid w:val="00AA4894"/>
    <w:rsid w:val="00AB1E26"/>
    <w:rsid w:val="00AB3168"/>
    <w:rsid w:val="00AC0C67"/>
    <w:rsid w:val="00AC135D"/>
    <w:rsid w:val="00AC4038"/>
    <w:rsid w:val="00AC413F"/>
    <w:rsid w:val="00AC6ABC"/>
    <w:rsid w:val="00AC7FEB"/>
    <w:rsid w:val="00AD1031"/>
    <w:rsid w:val="00AD2B35"/>
    <w:rsid w:val="00AD57F4"/>
    <w:rsid w:val="00AE1B29"/>
    <w:rsid w:val="00AE75DB"/>
    <w:rsid w:val="00AF30D5"/>
    <w:rsid w:val="00AF4BAC"/>
    <w:rsid w:val="00AF5CF3"/>
    <w:rsid w:val="00AF759A"/>
    <w:rsid w:val="00B008C1"/>
    <w:rsid w:val="00B00E0A"/>
    <w:rsid w:val="00B016DD"/>
    <w:rsid w:val="00B02C05"/>
    <w:rsid w:val="00B0531F"/>
    <w:rsid w:val="00B05462"/>
    <w:rsid w:val="00B05BAD"/>
    <w:rsid w:val="00B134AB"/>
    <w:rsid w:val="00B25B7A"/>
    <w:rsid w:val="00B30448"/>
    <w:rsid w:val="00B314DD"/>
    <w:rsid w:val="00B33E44"/>
    <w:rsid w:val="00B43E8F"/>
    <w:rsid w:val="00B47F4A"/>
    <w:rsid w:val="00B50FEF"/>
    <w:rsid w:val="00B519C5"/>
    <w:rsid w:val="00B51A8F"/>
    <w:rsid w:val="00B53960"/>
    <w:rsid w:val="00B57072"/>
    <w:rsid w:val="00B602DC"/>
    <w:rsid w:val="00B7116B"/>
    <w:rsid w:val="00B723CB"/>
    <w:rsid w:val="00B7467D"/>
    <w:rsid w:val="00B75E16"/>
    <w:rsid w:val="00B80F6F"/>
    <w:rsid w:val="00B819F6"/>
    <w:rsid w:val="00B867F0"/>
    <w:rsid w:val="00B933D5"/>
    <w:rsid w:val="00B94105"/>
    <w:rsid w:val="00BA0A68"/>
    <w:rsid w:val="00BA2658"/>
    <w:rsid w:val="00BA546C"/>
    <w:rsid w:val="00BB3912"/>
    <w:rsid w:val="00BB73BA"/>
    <w:rsid w:val="00BC1244"/>
    <w:rsid w:val="00BC47CD"/>
    <w:rsid w:val="00BC4B20"/>
    <w:rsid w:val="00BC605A"/>
    <w:rsid w:val="00BD2B07"/>
    <w:rsid w:val="00BD47C8"/>
    <w:rsid w:val="00BD52FC"/>
    <w:rsid w:val="00BD5746"/>
    <w:rsid w:val="00BE07BC"/>
    <w:rsid w:val="00BE2E83"/>
    <w:rsid w:val="00BE3C23"/>
    <w:rsid w:val="00BE3E4B"/>
    <w:rsid w:val="00BE54ED"/>
    <w:rsid w:val="00BE7257"/>
    <w:rsid w:val="00BE7617"/>
    <w:rsid w:val="00BF0FC7"/>
    <w:rsid w:val="00BF16A5"/>
    <w:rsid w:val="00C00D37"/>
    <w:rsid w:val="00C04000"/>
    <w:rsid w:val="00C04E88"/>
    <w:rsid w:val="00C0754E"/>
    <w:rsid w:val="00C12671"/>
    <w:rsid w:val="00C138EA"/>
    <w:rsid w:val="00C1649C"/>
    <w:rsid w:val="00C21D07"/>
    <w:rsid w:val="00C22C22"/>
    <w:rsid w:val="00C22EC6"/>
    <w:rsid w:val="00C368C5"/>
    <w:rsid w:val="00C43380"/>
    <w:rsid w:val="00C44F10"/>
    <w:rsid w:val="00C55303"/>
    <w:rsid w:val="00C56E25"/>
    <w:rsid w:val="00C56F1E"/>
    <w:rsid w:val="00C61A38"/>
    <w:rsid w:val="00C70A69"/>
    <w:rsid w:val="00C8191F"/>
    <w:rsid w:val="00C81BB7"/>
    <w:rsid w:val="00C84C8A"/>
    <w:rsid w:val="00C875C5"/>
    <w:rsid w:val="00C903D0"/>
    <w:rsid w:val="00C951B7"/>
    <w:rsid w:val="00C9549F"/>
    <w:rsid w:val="00C9572D"/>
    <w:rsid w:val="00CA0ACE"/>
    <w:rsid w:val="00CA3F24"/>
    <w:rsid w:val="00CA4BC7"/>
    <w:rsid w:val="00CB3EA0"/>
    <w:rsid w:val="00CB5C01"/>
    <w:rsid w:val="00CB6710"/>
    <w:rsid w:val="00CB7E81"/>
    <w:rsid w:val="00CC13FF"/>
    <w:rsid w:val="00CC77A9"/>
    <w:rsid w:val="00CD6670"/>
    <w:rsid w:val="00CE25AF"/>
    <w:rsid w:val="00CE4296"/>
    <w:rsid w:val="00CE6BB9"/>
    <w:rsid w:val="00CE7FD4"/>
    <w:rsid w:val="00CF03BF"/>
    <w:rsid w:val="00CF2331"/>
    <w:rsid w:val="00CF2800"/>
    <w:rsid w:val="00CF2CF5"/>
    <w:rsid w:val="00D00B5F"/>
    <w:rsid w:val="00D02BDA"/>
    <w:rsid w:val="00D0511A"/>
    <w:rsid w:val="00D05847"/>
    <w:rsid w:val="00D07479"/>
    <w:rsid w:val="00D07B2A"/>
    <w:rsid w:val="00D10B67"/>
    <w:rsid w:val="00D134DA"/>
    <w:rsid w:val="00D2177C"/>
    <w:rsid w:val="00D25975"/>
    <w:rsid w:val="00D3244F"/>
    <w:rsid w:val="00D338AA"/>
    <w:rsid w:val="00D37F2A"/>
    <w:rsid w:val="00D44C7F"/>
    <w:rsid w:val="00D44F0A"/>
    <w:rsid w:val="00D47B39"/>
    <w:rsid w:val="00D508D3"/>
    <w:rsid w:val="00D51B7B"/>
    <w:rsid w:val="00D627B8"/>
    <w:rsid w:val="00D67B85"/>
    <w:rsid w:val="00D82813"/>
    <w:rsid w:val="00D83E53"/>
    <w:rsid w:val="00D8443F"/>
    <w:rsid w:val="00D849F5"/>
    <w:rsid w:val="00D866C0"/>
    <w:rsid w:val="00D8799B"/>
    <w:rsid w:val="00D9229E"/>
    <w:rsid w:val="00D93E25"/>
    <w:rsid w:val="00D94861"/>
    <w:rsid w:val="00D961BD"/>
    <w:rsid w:val="00DA1EF2"/>
    <w:rsid w:val="00DA4CB1"/>
    <w:rsid w:val="00DA627B"/>
    <w:rsid w:val="00DB24CB"/>
    <w:rsid w:val="00DB432A"/>
    <w:rsid w:val="00DB45DB"/>
    <w:rsid w:val="00DB5CB0"/>
    <w:rsid w:val="00DB5DCC"/>
    <w:rsid w:val="00DB7CA8"/>
    <w:rsid w:val="00DC16C4"/>
    <w:rsid w:val="00DC753F"/>
    <w:rsid w:val="00DC7777"/>
    <w:rsid w:val="00DD21CF"/>
    <w:rsid w:val="00DD23CC"/>
    <w:rsid w:val="00DE21A9"/>
    <w:rsid w:val="00DE3EDA"/>
    <w:rsid w:val="00DE418E"/>
    <w:rsid w:val="00DE5137"/>
    <w:rsid w:val="00DE69C9"/>
    <w:rsid w:val="00DF74B6"/>
    <w:rsid w:val="00E023A1"/>
    <w:rsid w:val="00E05B05"/>
    <w:rsid w:val="00E07EB8"/>
    <w:rsid w:val="00E10B22"/>
    <w:rsid w:val="00E12081"/>
    <w:rsid w:val="00E14D1A"/>
    <w:rsid w:val="00E22869"/>
    <w:rsid w:val="00E23AAD"/>
    <w:rsid w:val="00E33A24"/>
    <w:rsid w:val="00E34DD8"/>
    <w:rsid w:val="00E4110D"/>
    <w:rsid w:val="00E42800"/>
    <w:rsid w:val="00E44C43"/>
    <w:rsid w:val="00E505CD"/>
    <w:rsid w:val="00E56066"/>
    <w:rsid w:val="00E61AEB"/>
    <w:rsid w:val="00E666D7"/>
    <w:rsid w:val="00E72A09"/>
    <w:rsid w:val="00E750CA"/>
    <w:rsid w:val="00E76127"/>
    <w:rsid w:val="00E774FB"/>
    <w:rsid w:val="00E779FB"/>
    <w:rsid w:val="00E830D5"/>
    <w:rsid w:val="00E854BA"/>
    <w:rsid w:val="00E86038"/>
    <w:rsid w:val="00E941ED"/>
    <w:rsid w:val="00E9461D"/>
    <w:rsid w:val="00EB344F"/>
    <w:rsid w:val="00EB3536"/>
    <w:rsid w:val="00EB6205"/>
    <w:rsid w:val="00EB670F"/>
    <w:rsid w:val="00EC1EF9"/>
    <w:rsid w:val="00EC2E57"/>
    <w:rsid w:val="00EC35DC"/>
    <w:rsid w:val="00EC6670"/>
    <w:rsid w:val="00ED3DA5"/>
    <w:rsid w:val="00ED3ED5"/>
    <w:rsid w:val="00ED57A0"/>
    <w:rsid w:val="00ED6DA3"/>
    <w:rsid w:val="00EE2B26"/>
    <w:rsid w:val="00EE620F"/>
    <w:rsid w:val="00EF1358"/>
    <w:rsid w:val="00EF1CD4"/>
    <w:rsid w:val="00EF2031"/>
    <w:rsid w:val="00EF33AA"/>
    <w:rsid w:val="00EF411F"/>
    <w:rsid w:val="00F076DE"/>
    <w:rsid w:val="00F164B7"/>
    <w:rsid w:val="00F172A9"/>
    <w:rsid w:val="00F2069F"/>
    <w:rsid w:val="00F2077E"/>
    <w:rsid w:val="00F20C4D"/>
    <w:rsid w:val="00F24B4F"/>
    <w:rsid w:val="00F306A2"/>
    <w:rsid w:val="00F3154F"/>
    <w:rsid w:val="00F3157B"/>
    <w:rsid w:val="00F407B0"/>
    <w:rsid w:val="00F4209B"/>
    <w:rsid w:val="00F44679"/>
    <w:rsid w:val="00F47BEE"/>
    <w:rsid w:val="00F47E29"/>
    <w:rsid w:val="00F507D4"/>
    <w:rsid w:val="00F522CB"/>
    <w:rsid w:val="00F561DC"/>
    <w:rsid w:val="00F5743D"/>
    <w:rsid w:val="00F6744F"/>
    <w:rsid w:val="00F70895"/>
    <w:rsid w:val="00F708D3"/>
    <w:rsid w:val="00F75EEF"/>
    <w:rsid w:val="00F93B72"/>
    <w:rsid w:val="00F97938"/>
    <w:rsid w:val="00FA1DC4"/>
    <w:rsid w:val="00FA7861"/>
    <w:rsid w:val="00FA7D41"/>
    <w:rsid w:val="00FB2D8F"/>
    <w:rsid w:val="00FB6112"/>
    <w:rsid w:val="00FC1A4E"/>
    <w:rsid w:val="00FC1A9F"/>
    <w:rsid w:val="00FC2A6C"/>
    <w:rsid w:val="00FC434C"/>
    <w:rsid w:val="00FC43C6"/>
    <w:rsid w:val="00FC5DE9"/>
    <w:rsid w:val="00FD1F84"/>
    <w:rsid w:val="00FE4062"/>
    <w:rsid w:val="00FF7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089B1A9A"/>
  <w15:chartTrackingRefBased/>
  <w15:docId w15:val="{027090A6-A396-4746-9F62-5F68E4E8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3D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23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233D1"/>
    <w:pPr>
      <w:pBdr>
        <w:top w:val="none" w:sz="0" w:space="0" w:color="auto"/>
      </w:pBdr>
      <w:spacing w:before="180"/>
      <w:outlineLvl w:val="1"/>
    </w:pPr>
    <w:rPr>
      <w:sz w:val="32"/>
    </w:rPr>
  </w:style>
  <w:style w:type="paragraph" w:styleId="Heading3">
    <w:name w:val="heading 3"/>
    <w:basedOn w:val="Heading2"/>
    <w:next w:val="Normal"/>
    <w:qFormat/>
    <w:rsid w:val="003233D1"/>
    <w:pPr>
      <w:spacing w:before="120"/>
      <w:outlineLvl w:val="2"/>
    </w:pPr>
    <w:rPr>
      <w:sz w:val="28"/>
    </w:rPr>
  </w:style>
  <w:style w:type="paragraph" w:styleId="Heading4">
    <w:name w:val="heading 4"/>
    <w:basedOn w:val="Heading3"/>
    <w:next w:val="Normal"/>
    <w:qFormat/>
    <w:rsid w:val="003233D1"/>
    <w:pPr>
      <w:ind w:left="1418" w:hanging="1418"/>
      <w:outlineLvl w:val="3"/>
    </w:pPr>
    <w:rPr>
      <w:sz w:val="24"/>
    </w:rPr>
  </w:style>
  <w:style w:type="paragraph" w:styleId="Heading5">
    <w:name w:val="heading 5"/>
    <w:basedOn w:val="Heading4"/>
    <w:next w:val="Normal"/>
    <w:qFormat/>
    <w:rsid w:val="003233D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33D1"/>
    <w:pPr>
      <w:ind w:left="0" w:firstLine="0"/>
      <w:outlineLvl w:val="7"/>
    </w:pPr>
  </w:style>
  <w:style w:type="paragraph" w:styleId="Heading9">
    <w:name w:val="heading 9"/>
    <w:basedOn w:val="Heading8"/>
    <w:next w:val="Normal"/>
    <w:qFormat/>
    <w:rsid w:val="003233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33D1"/>
    <w:pPr>
      <w:ind w:left="1985" w:hanging="1985"/>
      <w:outlineLvl w:val="9"/>
    </w:pPr>
    <w:rPr>
      <w:sz w:val="20"/>
    </w:rPr>
  </w:style>
  <w:style w:type="paragraph" w:styleId="ListParagraph">
    <w:name w:val="List Paragraph"/>
    <w:basedOn w:val="Normal"/>
    <w:uiPriority w:val="34"/>
    <w:qFormat/>
    <w:rsid w:val="00A47D53"/>
    <w:pPr>
      <w:ind w:left="720"/>
      <w:contextualSpacing/>
    </w:pPr>
  </w:style>
  <w:style w:type="paragraph" w:styleId="TOC9">
    <w:name w:val="toc 9"/>
    <w:basedOn w:val="TOC8"/>
    <w:uiPriority w:val="39"/>
    <w:rsid w:val="003233D1"/>
    <w:pPr>
      <w:ind w:left="1418" w:hanging="1418"/>
    </w:pPr>
  </w:style>
  <w:style w:type="paragraph" w:styleId="TOC8">
    <w:name w:val="toc 8"/>
    <w:basedOn w:val="TOC1"/>
    <w:semiHidden/>
    <w:rsid w:val="003233D1"/>
    <w:pPr>
      <w:spacing w:before="180"/>
      <w:ind w:left="2693" w:hanging="2693"/>
    </w:pPr>
    <w:rPr>
      <w:b/>
    </w:rPr>
  </w:style>
  <w:style w:type="paragraph" w:styleId="TOC1">
    <w:name w:val="toc 1"/>
    <w:uiPriority w:val="39"/>
    <w:rsid w:val="00323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233D1"/>
    <w:pPr>
      <w:keepLines/>
      <w:tabs>
        <w:tab w:val="center" w:pos="4536"/>
        <w:tab w:val="right" w:pos="9072"/>
      </w:tabs>
    </w:pPr>
    <w:rPr>
      <w:noProof/>
    </w:rPr>
  </w:style>
  <w:style w:type="character" w:customStyle="1" w:styleId="ZGSM">
    <w:name w:val="ZGSM"/>
    <w:rsid w:val="003233D1"/>
  </w:style>
  <w:style w:type="paragraph" w:styleId="Header">
    <w:name w:val="header"/>
    <w:pPr>
      <w:widowControl w:val="0"/>
    </w:pPr>
    <w:rPr>
      <w:rFonts w:ascii="Arial" w:hAnsi="Arial"/>
      <w:b/>
      <w:sz w:val="18"/>
      <w:lang w:eastAsia="en-US"/>
    </w:rPr>
  </w:style>
  <w:style w:type="paragraph" w:customStyle="1" w:styleId="ZD">
    <w:name w:val="ZD"/>
    <w:rsid w:val="0032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233D1"/>
    <w:pPr>
      <w:ind w:left="1701" w:hanging="1701"/>
    </w:pPr>
  </w:style>
  <w:style w:type="paragraph" w:styleId="TOC4">
    <w:name w:val="toc 4"/>
    <w:basedOn w:val="TOC3"/>
    <w:uiPriority w:val="39"/>
    <w:rsid w:val="003233D1"/>
    <w:pPr>
      <w:ind w:left="1418" w:hanging="1418"/>
    </w:pPr>
  </w:style>
  <w:style w:type="paragraph" w:styleId="TOC3">
    <w:name w:val="toc 3"/>
    <w:basedOn w:val="TOC2"/>
    <w:uiPriority w:val="39"/>
    <w:rsid w:val="003233D1"/>
    <w:pPr>
      <w:ind w:left="1134" w:hanging="1134"/>
    </w:pPr>
  </w:style>
  <w:style w:type="paragraph" w:styleId="TOC2">
    <w:name w:val="toc 2"/>
    <w:basedOn w:val="TOC1"/>
    <w:uiPriority w:val="39"/>
    <w:rsid w:val="003233D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3233D1"/>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3233D1"/>
    <w:pPr>
      <w:keepNext/>
      <w:spacing w:after="0"/>
    </w:pPr>
    <w:rPr>
      <w:rFonts w:ascii="Arial" w:hAnsi="Arial"/>
      <w:sz w:val="18"/>
    </w:rPr>
  </w:style>
  <w:style w:type="paragraph" w:customStyle="1" w:styleId="NO">
    <w:name w:val="NO"/>
    <w:basedOn w:val="Normal"/>
    <w:rsid w:val="003233D1"/>
    <w:pPr>
      <w:keepLines/>
      <w:ind w:left="1135" w:hanging="851"/>
    </w:pPr>
  </w:style>
  <w:style w:type="paragraph" w:customStyle="1" w:styleId="PL">
    <w:name w:val="PL"/>
    <w:link w:val="PLChar"/>
    <w:rsid w:val="0032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44764"/>
    <w:rPr>
      <w:rFonts w:ascii="Courier New" w:eastAsia="Times New Roman" w:hAnsi="Courier New"/>
      <w:noProof/>
      <w:sz w:val="16"/>
    </w:rPr>
  </w:style>
  <w:style w:type="paragraph" w:customStyle="1" w:styleId="TAR">
    <w:name w:val="TAR"/>
    <w:basedOn w:val="TAL"/>
    <w:rsid w:val="003233D1"/>
    <w:pPr>
      <w:jc w:val="right"/>
    </w:pPr>
  </w:style>
  <w:style w:type="paragraph" w:customStyle="1" w:styleId="TAL">
    <w:name w:val="TAL"/>
    <w:basedOn w:val="Normal"/>
    <w:link w:val="TALChar"/>
    <w:rsid w:val="003233D1"/>
    <w:pPr>
      <w:keepNext/>
      <w:keepLines/>
      <w:spacing w:after="0"/>
    </w:pPr>
    <w:rPr>
      <w:rFonts w:ascii="Arial" w:hAnsi="Arial"/>
      <w:sz w:val="18"/>
    </w:rPr>
  </w:style>
  <w:style w:type="character" w:customStyle="1" w:styleId="TALChar">
    <w:name w:val="TAL Char"/>
    <w:link w:val="TAL"/>
    <w:rsid w:val="00E07EB8"/>
    <w:rPr>
      <w:rFonts w:ascii="Arial" w:eastAsia="Times New Roman"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3233D1"/>
    <w:rPr>
      <w:b/>
    </w:rPr>
  </w:style>
  <w:style w:type="paragraph" w:customStyle="1" w:styleId="TAC">
    <w:name w:val="TAC"/>
    <w:basedOn w:val="TAL"/>
    <w:rsid w:val="003233D1"/>
    <w:pPr>
      <w:jc w:val="center"/>
    </w:pPr>
  </w:style>
  <w:style w:type="paragraph" w:customStyle="1" w:styleId="LD">
    <w:name w:val="LD"/>
    <w:rsid w:val="00323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233D1"/>
    <w:pPr>
      <w:keepLines/>
      <w:ind w:left="1702" w:hanging="1418"/>
    </w:pPr>
  </w:style>
  <w:style w:type="paragraph" w:customStyle="1" w:styleId="FP">
    <w:name w:val="FP"/>
    <w:basedOn w:val="Normal"/>
    <w:rsid w:val="003233D1"/>
    <w:pPr>
      <w:spacing w:after="0"/>
    </w:pPr>
  </w:style>
  <w:style w:type="paragraph" w:customStyle="1" w:styleId="NW">
    <w:name w:val="NW"/>
    <w:basedOn w:val="NO"/>
    <w:rsid w:val="003233D1"/>
    <w:pPr>
      <w:spacing w:after="0"/>
    </w:pPr>
  </w:style>
  <w:style w:type="paragraph" w:customStyle="1" w:styleId="EW">
    <w:name w:val="EW"/>
    <w:basedOn w:val="EX"/>
    <w:rsid w:val="003233D1"/>
    <w:pPr>
      <w:spacing w:after="0"/>
    </w:pPr>
  </w:style>
  <w:style w:type="paragraph" w:customStyle="1" w:styleId="B1">
    <w:name w:val="B1"/>
    <w:basedOn w:val="List"/>
    <w:link w:val="B1Char"/>
    <w:rsid w:val="003233D1"/>
  </w:style>
  <w:style w:type="paragraph" w:styleId="TOC6">
    <w:name w:val="toc 6"/>
    <w:basedOn w:val="TOC5"/>
    <w:next w:val="Normal"/>
    <w:semiHidden/>
    <w:rsid w:val="003233D1"/>
    <w:pPr>
      <w:ind w:left="1985" w:hanging="1985"/>
    </w:pPr>
  </w:style>
  <w:style w:type="paragraph" w:styleId="TOC7">
    <w:name w:val="toc 7"/>
    <w:basedOn w:val="TOC6"/>
    <w:next w:val="Normal"/>
    <w:semiHidden/>
    <w:rsid w:val="003233D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3233D1"/>
    <w:pPr>
      <w:ind w:left="1559" w:hanging="1276"/>
    </w:pPr>
    <w:rPr>
      <w:color w:val="FF0000"/>
    </w:rPr>
  </w:style>
  <w:style w:type="paragraph" w:customStyle="1" w:styleId="TH">
    <w:name w:val="TH"/>
    <w:basedOn w:val="Normal"/>
    <w:link w:val="THChar"/>
    <w:rsid w:val="003233D1"/>
    <w:pPr>
      <w:keepNext/>
      <w:keepLines/>
      <w:spacing w:before="60"/>
      <w:jc w:val="center"/>
    </w:pPr>
    <w:rPr>
      <w:rFonts w:ascii="Arial" w:hAnsi="Arial"/>
      <w:b/>
    </w:rPr>
  </w:style>
  <w:style w:type="paragraph" w:customStyle="1" w:styleId="ZA">
    <w:name w:val="ZA"/>
    <w:rsid w:val="0032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2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2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2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233D1"/>
    <w:pPr>
      <w:ind w:left="851" w:hanging="851"/>
    </w:pPr>
  </w:style>
  <w:style w:type="paragraph" w:customStyle="1" w:styleId="ZH">
    <w:name w:val="ZH"/>
    <w:rsid w:val="0032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233D1"/>
    <w:pPr>
      <w:keepNext w:val="0"/>
      <w:spacing w:before="0" w:after="240"/>
    </w:pPr>
  </w:style>
  <w:style w:type="paragraph" w:customStyle="1" w:styleId="ZG">
    <w:name w:val="ZG"/>
    <w:rsid w:val="0032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3233D1"/>
  </w:style>
  <w:style w:type="paragraph" w:customStyle="1" w:styleId="B3">
    <w:name w:val="B3"/>
    <w:basedOn w:val="List3"/>
    <w:rsid w:val="003233D1"/>
  </w:style>
  <w:style w:type="paragraph" w:customStyle="1" w:styleId="B4">
    <w:name w:val="B4"/>
    <w:basedOn w:val="List4"/>
    <w:rsid w:val="003233D1"/>
  </w:style>
  <w:style w:type="paragraph" w:customStyle="1" w:styleId="B5">
    <w:name w:val="B5"/>
    <w:basedOn w:val="List5"/>
    <w:rsid w:val="003233D1"/>
  </w:style>
  <w:style w:type="paragraph" w:customStyle="1" w:styleId="ZTD">
    <w:name w:val="ZTD"/>
    <w:basedOn w:val="ZB"/>
    <w:rsid w:val="003233D1"/>
    <w:pPr>
      <w:framePr w:hRule="auto" w:wrap="notBeside" w:y="852"/>
    </w:pPr>
    <w:rPr>
      <w:i w:val="0"/>
      <w:sz w:val="40"/>
    </w:rPr>
  </w:style>
  <w:style w:type="paragraph" w:customStyle="1" w:styleId="ZV">
    <w:name w:val="ZV"/>
    <w:basedOn w:val="ZU"/>
    <w:rsid w:val="003233D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ibliography">
    <w:name w:val="Bibliography"/>
    <w:basedOn w:val="Normal"/>
    <w:next w:val="Normal"/>
    <w:uiPriority w:val="37"/>
    <w:semiHidden/>
    <w:unhideWhenUsed/>
    <w:rsid w:val="005E181E"/>
  </w:style>
  <w:style w:type="paragraph" w:styleId="BodyTextFirstIndent">
    <w:name w:val="Body Text First Indent"/>
    <w:basedOn w:val="BodyText"/>
    <w:link w:val="BodyTextFirstIndentChar"/>
    <w:rsid w:val="005E181E"/>
    <w:pPr>
      <w:spacing w:after="120"/>
      <w:ind w:firstLine="210"/>
    </w:pPr>
  </w:style>
  <w:style w:type="paragraph" w:customStyle="1" w:styleId="StyleBodyTextbtAvtalBrdtextndradndradBodytextAvtalBrodt">
    <w:name w:val="Style Body TextbtAvtalBrödtextändrad ändradBodytextAvtalBrodt..."/>
    <w:basedOn w:val="BodyText"/>
    <w:link w:val="StyleBodyTextbtAvtalBrdtextndradndradBodytextAvtalBrodtChar"/>
    <w:rsid w:val="009420B4"/>
    <w:pPr>
      <w:keepLines/>
      <w:tabs>
        <w:tab w:val="left" w:pos="1247"/>
        <w:tab w:val="left" w:pos="2552"/>
        <w:tab w:val="left" w:pos="3856"/>
        <w:tab w:val="left" w:pos="5216"/>
        <w:tab w:val="left" w:pos="6464"/>
        <w:tab w:val="left" w:pos="7768"/>
        <w:tab w:val="left" w:pos="9072"/>
        <w:tab w:val="left" w:pos="10206"/>
      </w:tabs>
      <w:spacing w:before="240" w:after="0"/>
      <w:ind w:left="1247"/>
    </w:pPr>
    <w:rPr>
      <w:rFonts w:ascii="Arial" w:hAnsi="Arial"/>
      <w:sz w:val="22"/>
    </w:rPr>
  </w:style>
  <w:style w:type="character" w:customStyle="1" w:styleId="StyleBodyTextbtAvtalBrdtextndradndradBodytextAvtalBrodtChar">
    <w:name w:val="Style Body TextbtAvtalBrödtextändrad ändradBodytextAvtalBrodt... Char"/>
    <w:link w:val="StyleBodyTextbtAvtalBrdtextndradndradBodytextAvtalBrodt"/>
    <w:rsid w:val="009420B4"/>
    <w:rPr>
      <w:rFonts w:ascii="Arial" w:hAnsi="Arial"/>
      <w:sz w:val="22"/>
      <w:lang w:eastAsia="en-US"/>
    </w:rPr>
  </w:style>
  <w:style w:type="character" w:customStyle="1" w:styleId="BodyTextChar">
    <w:name w:val="Body Text Char"/>
    <w:link w:val="BodyText"/>
    <w:rsid w:val="005E181E"/>
    <w:rPr>
      <w:lang w:eastAsia="en-US"/>
    </w:rPr>
  </w:style>
  <w:style w:type="paragraph" w:customStyle="1" w:styleId="Standardarial">
    <w:name w:val="Standard +arial"/>
    <w:basedOn w:val="Normal"/>
    <w:rsid w:val="002E610F"/>
  </w:style>
  <w:style w:type="paragraph" w:styleId="BalloonText">
    <w:name w:val="Balloon Text"/>
    <w:basedOn w:val="Normal"/>
    <w:semiHidden/>
    <w:rsid w:val="00D10B67"/>
    <w:rPr>
      <w:sz w:val="16"/>
      <w:szCs w:val="16"/>
    </w:rPr>
  </w:style>
  <w:style w:type="table" w:styleId="TableGrid">
    <w:name w:val="Table Grid"/>
    <w:basedOn w:val="TableNormal"/>
    <w:rsid w:val="008B6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rsid w:val="00640CEF"/>
    <w:pPr>
      <w:spacing w:before="100" w:beforeAutospacing="1" w:after="100" w:afterAutospacing="1"/>
    </w:pPr>
    <w:rPr>
      <w:sz w:val="24"/>
      <w:szCs w:val="24"/>
    </w:rPr>
  </w:style>
  <w:style w:type="character" w:styleId="Strong">
    <w:name w:val="Strong"/>
    <w:qFormat/>
    <w:rsid w:val="003B5FA0"/>
    <w:rPr>
      <w:rFonts w:ascii="Arial" w:eastAsia="SimSun" w:hAnsi="Arial" w:cs="Arial"/>
      <w:b/>
      <w:bCs/>
      <w:color w:val="0000FF"/>
      <w:kern w:val="2"/>
      <w:lang w:val="en-US" w:eastAsia="zh-CN" w:bidi="ar-SA"/>
    </w:rPr>
  </w:style>
  <w:style w:type="character" w:customStyle="1" w:styleId="BodyTextFirstIndentChar">
    <w:name w:val="Body Text First Indent Char"/>
    <w:basedOn w:val="BodyTextChar"/>
    <w:link w:val="BodyTextFirstIndent"/>
    <w:rsid w:val="005E181E"/>
    <w:rPr>
      <w:lang w:eastAsia="en-US"/>
    </w:rPr>
  </w:style>
  <w:style w:type="paragraph" w:styleId="HTMLPreformatted">
    <w:name w:val="HTML Preformatted"/>
    <w:basedOn w:val="Normal"/>
    <w:rsid w:val="00A44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rsid w:val="00A44764"/>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rsid w:val="00A44764"/>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rsid w:val="00A44764"/>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rsid w:val="00A44764"/>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rsid w:val="00A44764"/>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rsid w:val="00A44764"/>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rsid w:val="00A44764"/>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rsid w:val="00A44764"/>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rsid w:val="00A44764"/>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rsid w:val="00A44764"/>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rsid w:val="00A44764"/>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rsid w:val="00A44764"/>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rsid w:val="00A44764"/>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rsid w:val="00A44764"/>
    <w:pPr>
      <w:spacing w:after="0"/>
      <w:ind w:left="240"/>
    </w:pPr>
    <w:rPr>
      <w:rFonts w:ascii="Courier" w:eastAsia="Arial Unicode MS" w:hAnsi="Courier" w:cs="Arial Unicode MS"/>
      <w:color w:val="888888"/>
      <w:sz w:val="24"/>
      <w:szCs w:val="24"/>
    </w:rPr>
  </w:style>
  <w:style w:type="paragraph" w:customStyle="1" w:styleId="ci">
    <w:name w:val="ci"/>
    <w:basedOn w:val="Normal"/>
    <w:rsid w:val="00A44764"/>
    <w:pPr>
      <w:spacing w:before="100" w:beforeAutospacing="1" w:after="100" w:afterAutospacing="1"/>
    </w:pPr>
    <w:rPr>
      <w:rFonts w:ascii="Courier" w:eastAsia="Arial Unicode MS" w:hAnsi="Courier" w:cs="Arial Unicode MS"/>
      <w:color w:val="888888"/>
      <w:sz w:val="24"/>
      <w:szCs w:val="24"/>
    </w:rPr>
  </w:style>
  <w:style w:type="paragraph" w:customStyle="1" w:styleId="tdoc-header">
    <w:name w:val="tdoc-header"/>
    <w:rsid w:val="00A44764"/>
    <w:rPr>
      <w:rFonts w:ascii="Arial" w:hAnsi="Arial"/>
      <w:sz w:val="24"/>
      <w:lang w:eastAsia="en-US"/>
    </w:rPr>
  </w:style>
  <w:style w:type="paragraph" w:customStyle="1" w:styleId="Frontcover">
    <w:name w:val="Front_cover"/>
    <w:rsid w:val="00A44764"/>
    <w:rPr>
      <w:rFonts w:ascii="Arial" w:hAnsi="Arial"/>
      <w:lang w:eastAsia="en-US"/>
    </w:rPr>
  </w:style>
  <w:style w:type="paragraph" w:customStyle="1" w:styleId="IB3">
    <w:name w:val="IB3"/>
    <w:basedOn w:val="Normal"/>
    <w:rsid w:val="00A44764"/>
    <w:pPr>
      <w:numPr>
        <w:numId w:val="5"/>
      </w:numPr>
      <w:tabs>
        <w:tab w:val="clear" w:pos="927"/>
        <w:tab w:val="left" w:pos="851"/>
      </w:tabs>
      <w:ind w:left="851" w:hanging="567"/>
    </w:pPr>
  </w:style>
  <w:style w:type="paragraph" w:customStyle="1" w:styleId="IB1">
    <w:name w:val="IB1"/>
    <w:basedOn w:val="Normal"/>
    <w:rsid w:val="00A44764"/>
    <w:pPr>
      <w:numPr>
        <w:numId w:val="3"/>
      </w:numPr>
      <w:tabs>
        <w:tab w:val="clear" w:pos="360"/>
        <w:tab w:val="left" w:pos="284"/>
      </w:tabs>
    </w:pPr>
  </w:style>
  <w:style w:type="paragraph" w:customStyle="1" w:styleId="IB2">
    <w:name w:val="IB2"/>
    <w:basedOn w:val="Normal"/>
    <w:rsid w:val="00A44764"/>
    <w:pPr>
      <w:numPr>
        <w:numId w:val="4"/>
      </w:numPr>
      <w:tabs>
        <w:tab w:val="clear" w:pos="644"/>
        <w:tab w:val="left" w:pos="567"/>
      </w:tabs>
      <w:ind w:left="568" w:hanging="284"/>
    </w:pPr>
  </w:style>
  <w:style w:type="paragraph" w:customStyle="1" w:styleId="IBN">
    <w:name w:val="IBN"/>
    <w:basedOn w:val="Normal"/>
    <w:rsid w:val="00A44764"/>
    <w:pPr>
      <w:numPr>
        <w:numId w:val="6"/>
      </w:numPr>
      <w:tabs>
        <w:tab w:val="clear" w:pos="644"/>
        <w:tab w:val="left" w:pos="567"/>
      </w:tabs>
      <w:ind w:left="568" w:hanging="284"/>
    </w:pPr>
  </w:style>
  <w:style w:type="paragraph" w:customStyle="1" w:styleId="IBL">
    <w:name w:val="IBL"/>
    <w:basedOn w:val="Normal"/>
    <w:rsid w:val="00A44764"/>
    <w:pPr>
      <w:numPr>
        <w:numId w:val="7"/>
      </w:numPr>
      <w:tabs>
        <w:tab w:val="clear" w:pos="360"/>
        <w:tab w:val="left" w:pos="284"/>
      </w:tabs>
    </w:pPr>
  </w:style>
  <w:style w:type="paragraph" w:customStyle="1" w:styleId="Note">
    <w:name w:val="Note"/>
    <w:basedOn w:val="Normal"/>
    <w:rsid w:val="00A44764"/>
    <w:pPr>
      <w:spacing w:before="80" w:after="80"/>
      <w:ind w:left="720" w:right="720" w:hanging="360"/>
    </w:pPr>
    <w:rPr>
      <w:rFonts w:ascii="Helvetica" w:hAnsi="Helvetica"/>
      <w:i/>
      <w:color w:val="000000"/>
    </w:rPr>
  </w:style>
  <w:style w:type="paragraph" w:customStyle="1" w:styleId="CRCoverPage">
    <w:name w:val="CR Cover Page"/>
    <w:next w:val="Normal"/>
    <w:rsid w:val="00A44764"/>
    <w:pPr>
      <w:spacing w:after="120"/>
    </w:pPr>
    <w:rPr>
      <w:rFonts w:ascii="Arial" w:hAnsi="Arial"/>
      <w:lang w:eastAsia="en-US"/>
    </w:rPr>
  </w:style>
  <w:style w:type="paragraph" w:styleId="CommentSubject">
    <w:name w:val="annotation subject"/>
    <w:basedOn w:val="CommentText"/>
    <w:next w:val="CommentText"/>
    <w:semiHidden/>
    <w:rsid w:val="00A44764"/>
    <w:rPr>
      <w:b/>
      <w:bCs/>
    </w:rPr>
  </w:style>
  <w:style w:type="paragraph" w:customStyle="1" w:styleId="code">
    <w:name w:val="code"/>
    <w:basedOn w:val="Normal"/>
    <w:rsid w:val="00A44764"/>
    <w:pPr>
      <w:spacing w:after="0"/>
    </w:pPr>
    <w:rPr>
      <w:rFonts w:ascii="Courier New" w:hAnsi="Courier New"/>
    </w:rPr>
  </w:style>
  <w:style w:type="paragraph" w:customStyle="1" w:styleId="List11">
    <w:name w:val="List 1.1"/>
    <w:basedOn w:val="Normal"/>
    <w:rsid w:val="00A44764"/>
    <w:pPr>
      <w:numPr>
        <w:numId w:val="11"/>
      </w:numPr>
      <w:tabs>
        <w:tab w:val="clear" w:pos="2061"/>
        <w:tab w:val="left" w:pos="2041"/>
      </w:tabs>
      <w:spacing w:after="120"/>
    </w:pPr>
    <w:rPr>
      <w:sz w:val="24"/>
    </w:rPr>
  </w:style>
  <w:style w:type="paragraph" w:customStyle="1" w:styleId="List21">
    <w:name w:val="List 2.1"/>
    <w:basedOn w:val="List11"/>
    <w:rsid w:val="00A44764"/>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rsid w:val="00A44764"/>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rsid w:val="00A44764"/>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rsid w:val="00A44764"/>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rsid w:val="00A44764"/>
    <w:pPr>
      <w:numPr>
        <w:numId w:val="12"/>
      </w:numPr>
      <w:spacing w:before="120" w:after="0"/>
    </w:pPr>
    <w:rPr>
      <w:rFonts w:ascii="Helvetica" w:hAnsi="Helvetica"/>
    </w:rPr>
  </w:style>
  <w:style w:type="paragraph" w:customStyle="1" w:styleId="listbullettight">
    <w:name w:val="list bullet tight"/>
    <w:basedOn w:val="cpde"/>
    <w:rsid w:val="00A44764"/>
    <w:pPr>
      <w:numPr>
        <w:numId w:val="13"/>
      </w:numPr>
      <w:tabs>
        <w:tab w:val="clear" w:pos="360"/>
        <w:tab w:val="num" w:pos="2061"/>
      </w:tabs>
      <w:ind w:left="2041" w:hanging="340"/>
    </w:pPr>
  </w:style>
  <w:style w:type="paragraph" w:customStyle="1" w:styleId="nornal">
    <w:name w:val="nornal"/>
    <w:basedOn w:val="cpde"/>
    <w:rsid w:val="00A44764"/>
    <w:pPr>
      <w:numPr>
        <w:numId w:val="14"/>
      </w:numPr>
    </w:pPr>
  </w:style>
  <w:style w:type="paragraph" w:customStyle="1" w:styleId="Abbildung1">
    <w:name w:val="Abbildung 1"/>
    <w:basedOn w:val="Normal"/>
    <w:next w:val="Normal"/>
    <w:rsid w:val="00A44764"/>
    <w:pPr>
      <w:numPr>
        <w:numId w:val="15"/>
      </w:numPr>
      <w:spacing w:after="0"/>
    </w:pPr>
    <w:rPr>
      <w:b/>
      <w:sz w:val="22"/>
    </w:rPr>
  </w:style>
  <w:style w:type="paragraph" w:customStyle="1" w:styleId="Absatz1">
    <w:name w:val="Absatz1"/>
    <w:basedOn w:val="Normal"/>
    <w:rsid w:val="00A44764"/>
    <w:pPr>
      <w:keepLines/>
      <w:numPr>
        <w:numId w:val="16"/>
      </w:numPr>
      <w:spacing w:after="0"/>
      <w:jc w:val="both"/>
    </w:pPr>
    <w:rPr>
      <w:rFonts w:ascii="Arial" w:hAnsi="Arial"/>
    </w:rPr>
  </w:style>
  <w:style w:type="paragraph" w:styleId="ListNumber3">
    <w:name w:val="List Number 3"/>
    <w:basedOn w:val="Normal"/>
    <w:rsid w:val="00A44764"/>
    <w:pPr>
      <w:numPr>
        <w:numId w:val="8"/>
      </w:numPr>
      <w:spacing w:after="0"/>
      <w:jc w:val="both"/>
    </w:pPr>
    <w:rPr>
      <w:rFonts w:ascii="Arial" w:hAnsi="Arial"/>
    </w:rPr>
  </w:style>
  <w:style w:type="paragraph" w:styleId="ListNumber4">
    <w:name w:val="List Number 4"/>
    <w:basedOn w:val="Normal"/>
    <w:rsid w:val="00A44764"/>
    <w:pPr>
      <w:numPr>
        <w:numId w:val="9"/>
      </w:numPr>
      <w:spacing w:after="0"/>
      <w:jc w:val="both"/>
    </w:pPr>
    <w:rPr>
      <w:rFonts w:ascii="Arial" w:hAnsi="Arial"/>
    </w:rPr>
  </w:style>
  <w:style w:type="paragraph" w:styleId="ListNumber5">
    <w:name w:val="List Number 5"/>
    <w:basedOn w:val="Normal"/>
    <w:rsid w:val="00A44764"/>
    <w:pPr>
      <w:numPr>
        <w:numId w:val="10"/>
      </w:numPr>
      <w:spacing w:after="0"/>
      <w:jc w:val="both"/>
    </w:pPr>
    <w:rPr>
      <w:rFonts w:ascii="Arial" w:hAnsi="Arial"/>
    </w:rPr>
  </w:style>
  <w:style w:type="paragraph" w:customStyle="1" w:styleId="N">
    <w:name w:val="N"/>
    <w:basedOn w:val="listtext1"/>
    <w:rsid w:val="00A44764"/>
    <w:pPr>
      <w:numPr>
        <w:numId w:val="17"/>
      </w:numPr>
    </w:pPr>
  </w:style>
  <w:style w:type="paragraph" w:customStyle="1" w:styleId="listtext1">
    <w:name w:val="list text 1"/>
    <w:basedOn w:val="Normal"/>
    <w:rsid w:val="00A44764"/>
    <w:pPr>
      <w:tabs>
        <w:tab w:val="left" w:pos="860"/>
        <w:tab w:val="left" w:pos="1700"/>
      </w:tabs>
      <w:spacing w:before="80" w:after="0"/>
      <w:ind w:left="840" w:right="9" w:hanging="540"/>
      <w:jc w:val="both"/>
    </w:pPr>
    <w:rPr>
      <w:rFonts w:ascii="Helvetica" w:hAnsi="Helvetica"/>
      <w:color w:val="000000"/>
      <w:sz w:val="22"/>
    </w:rPr>
  </w:style>
  <w:style w:type="paragraph" w:styleId="BodyTextIndent">
    <w:name w:val="Body Text Indent"/>
    <w:basedOn w:val="Normal"/>
    <w:link w:val="BodyTextIndentChar"/>
    <w:rsid w:val="00A44764"/>
    <w:pPr>
      <w:widowControl w:val="0"/>
      <w:spacing w:after="0"/>
      <w:ind w:left="-142"/>
    </w:pPr>
    <w:rPr>
      <w:sz w:val="22"/>
    </w:rPr>
  </w:style>
  <w:style w:type="paragraph" w:customStyle="1" w:styleId="Lista2">
    <w:name w:val="Lista 2"/>
    <w:basedOn w:val="Normal"/>
    <w:rsid w:val="00A44764"/>
    <w:pPr>
      <w:tabs>
        <w:tab w:val="left" w:pos="2058"/>
      </w:tabs>
      <w:spacing w:after="120"/>
      <w:ind w:left="567" w:hanging="283"/>
    </w:pPr>
    <w:rPr>
      <w:sz w:val="24"/>
    </w:rPr>
  </w:style>
  <w:style w:type="paragraph" w:customStyle="1" w:styleId="List1">
    <w:name w:val="List 1"/>
    <w:basedOn w:val="Normal"/>
    <w:rsid w:val="00A44764"/>
    <w:pPr>
      <w:spacing w:after="120"/>
      <w:ind w:left="2410" w:hanging="1559"/>
    </w:pPr>
    <w:rPr>
      <w:sz w:val="24"/>
    </w:rPr>
  </w:style>
  <w:style w:type="paragraph" w:customStyle="1" w:styleId="GDMOindent">
    <w:name w:val="GDMO indent"/>
    <w:basedOn w:val="ASN1Cont"/>
    <w:rsid w:val="00A4476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44764"/>
    <w:pPr>
      <w:tabs>
        <w:tab w:val="clear" w:pos="794"/>
        <w:tab w:val="clear" w:pos="1191"/>
        <w:tab w:val="clear" w:pos="1588"/>
        <w:tab w:val="clear" w:pos="1985"/>
      </w:tabs>
      <w:spacing w:before="0"/>
      <w:jc w:val="left"/>
    </w:pPr>
  </w:style>
  <w:style w:type="paragraph" w:customStyle="1" w:styleId="ASN1">
    <w:name w:val="ASN.1"/>
    <w:basedOn w:val="Normal"/>
    <w:next w:val="ASN1Cont0"/>
    <w:rsid w:val="00A44764"/>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A44764"/>
    <w:pPr>
      <w:spacing w:before="0"/>
      <w:jc w:val="left"/>
    </w:pPr>
  </w:style>
  <w:style w:type="paragraph" w:styleId="BodyTextIndent3">
    <w:name w:val="Body Text Indent 3"/>
    <w:basedOn w:val="Normal"/>
    <w:rsid w:val="00A44764"/>
    <w:pPr>
      <w:spacing w:before="120" w:after="0"/>
      <w:ind w:left="360"/>
    </w:pPr>
    <w:rPr>
      <w:rFonts w:ascii="Helvetica" w:hAnsi="Helvetica"/>
    </w:rPr>
  </w:style>
  <w:style w:type="paragraph" w:styleId="BodyText3">
    <w:name w:val="Body Text 3"/>
    <w:basedOn w:val="Normal"/>
    <w:rsid w:val="00A44764"/>
    <w:pPr>
      <w:spacing w:before="120" w:after="0"/>
    </w:pPr>
    <w:rPr>
      <w:rFonts w:ascii="Helvetica" w:hAnsi="Helvetica"/>
      <w:i/>
    </w:rPr>
  </w:style>
  <w:style w:type="paragraph" w:styleId="BodyTextIndent2">
    <w:name w:val="Body Text Indent 2"/>
    <w:basedOn w:val="Normal"/>
    <w:rsid w:val="00A44764"/>
    <w:pPr>
      <w:spacing w:before="120" w:after="0"/>
      <w:ind w:left="720" w:hanging="720"/>
    </w:pPr>
    <w:rPr>
      <w:rFonts w:ascii="Arial" w:hAnsi="Arial"/>
    </w:rPr>
  </w:style>
  <w:style w:type="paragraph" w:customStyle="1" w:styleId="GDMO">
    <w:name w:val="GDMO"/>
    <w:basedOn w:val="ASN1Cont"/>
    <w:rsid w:val="00A44764"/>
    <w:pPr>
      <w:tabs>
        <w:tab w:val="left" w:pos="1588"/>
        <w:tab w:val="left" w:pos="2268"/>
        <w:tab w:val="left" w:pos="2892"/>
        <w:tab w:val="left" w:pos="3572"/>
      </w:tabs>
    </w:pPr>
    <w:rPr>
      <w:b w:val="0"/>
    </w:rPr>
  </w:style>
  <w:style w:type="paragraph" w:styleId="NormalIndent">
    <w:name w:val="Normal Indent"/>
    <w:basedOn w:val="Normal"/>
    <w:rsid w:val="00A44764"/>
    <w:pPr>
      <w:spacing w:before="120" w:after="0"/>
      <w:ind w:left="720"/>
    </w:pPr>
    <w:rPr>
      <w:rFonts w:ascii="Helvetica" w:hAnsi="Helvetica"/>
    </w:rPr>
  </w:style>
  <w:style w:type="paragraph" w:customStyle="1" w:styleId="enumlev1">
    <w:name w:val="enumlev1"/>
    <w:basedOn w:val="Normal"/>
    <w:rsid w:val="00A44764"/>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A44764"/>
    <w:pPr>
      <w:keepNext/>
      <w:spacing w:before="567" w:after="113"/>
      <w:jc w:val="center"/>
    </w:pPr>
  </w:style>
  <w:style w:type="paragraph" w:styleId="BodyText2">
    <w:name w:val="Body Text 2"/>
    <w:basedOn w:val="Normal"/>
    <w:rsid w:val="00A44764"/>
    <w:pPr>
      <w:spacing w:before="120" w:after="0"/>
    </w:pPr>
    <w:rPr>
      <w:rFonts w:ascii="Helvetica" w:hAnsi="Helvetica"/>
      <w:i/>
    </w:rPr>
  </w:style>
  <w:style w:type="paragraph" w:customStyle="1" w:styleId="Buffer">
    <w:name w:val="Buffer"/>
    <w:basedOn w:val="Normal"/>
    <w:rsid w:val="00A44764"/>
    <w:pPr>
      <w:keepNext/>
      <w:spacing w:before="120" w:after="0" w:line="80" w:lineRule="atLeast"/>
    </w:pPr>
    <w:rPr>
      <w:rFonts w:ascii="Helvetica" w:hAnsi="Helvetica"/>
      <w:color w:val="000000"/>
      <w:sz w:val="8"/>
    </w:rPr>
  </w:style>
  <w:style w:type="paragraph" w:customStyle="1" w:styleId="Caption1">
    <w:name w:val="Caption1"/>
    <w:basedOn w:val="Normal"/>
    <w:next w:val="Normal"/>
    <w:rsid w:val="00A44764"/>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rsid w:val="00A44764"/>
    <w:pPr>
      <w:tabs>
        <w:tab w:val="left" w:pos="794"/>
        <w:tab w:val="left" w:pos="1191"/>
        <w:tab w:val="left" w:pos="1588"/>
        <w:tab w:val="left" w:pos="1985"/>
      </w:tabs>
      <w:spacing w:after="0"/>
      <w:jc w:val="both"/>
    </w:pPr>
    <w:rPr>
      <w:i/>
    </w:rPr>
  </w:style>
  <w:style w:type="paragraph" w:customStyle="1" w:styleId="SourceCode">
    <w:name w:val="Source Code"/>
    <w:basedOn w:val="Normal"/>
    <w:rsid w:val="00A44764"/>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A44764"/>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rsid w:val="00A44764"/>
    <w:pPr>
      <w:spacing w:after="0"/>
    </w:pPr>
    <w:rPr>
      <w:snapToGrid w:val="0"/>
      <w:sz w:val="24"/>
    </w:rPr>
  </w:style>
  <w:style w:type="paragraph" w:customStyle="1" w:styleId="DefinitionList">
    <w:name w:val="Definition List"/>
    <w:basedOn w:val="Normal"/>
    <w:next w:val="DefinitionTerm"/>
    <w:rsid w:val="00A44764"/>
    <w:pPr>
      <w:spacing w:after="0"/>
      <w:ind w:left="360"/>
    </w:pPr>
    <w:rPr>
      <w:snapToGrid w:val="0"/>
      <w:sz w:val="24"/>
    </w:rPr>
  </w:style>
  <w:style w:type="paragraph" w:customStyle="1" w:styleId="Blockquote">
    <w:name w:val="Blockquote"/>
    <w:basedOn w:val="Normal"/>
    <w:rsid w:val="00A44764"/>
    <w:pPr>
      <w:spacing w:before="100" w:after="100"/>
      <w:ind w:left="360" w:right="360"/>
    </w:pPr>
    <w:rPr>
      <w:snapToGrid w:val="0"/>
      <w:sz w:val="24"/>
    </w:rPr>
  </w:style>
  <w:style w:type="paragraph" w:styleId="BlockText">
    <w:name w:val="Block Text"/>
    <w:basedOn w:val="Normal"/>
    <w:rsid w:val="00A44764"/>
    <w:pPr>
      <w:spacing w:after="0"/>
      <w:ind w:left="1440" w:right="720"/>
    </w:pPr>
    <w:rPr>
      <w:rFonts w:ascii="Courier New" w:hAnsi="Courier New"/>
    </w:rPr>
  </w:style>
  <w:style w:type="paragraph" w:customStyle="1" w:styleId="Style1">
    <w:name w:val="Style1"/>
    <w:basedOn w:val="Normal"/>
    <w:rsid w:val="00A44764"/>
    <w:pPr>
      <w:spacing w:before="120" w:after="0"/>
    </w:pPr>
  </w:style>
  <w:style w:type="paragraph" w:customStyle="1" w:styleId="Bulletlist">
    <w:name w:val="Bullet list"/>
    <w:basedOn w:val="Normal"/>
    <w:rsid w:val="00A44764"/>
    <w:pPr>
      <w:spacing w:before="120" w:after="0"/>
    </w:pPr>
  </w:style>
  <w:style w:type="paragraph" w:customStyle="1" w:styleId="Bullets">
    <w:name w:val="Bullets"/>
    <w:basedOn w:val="Normal"/>
    <w:rsid w:val="00A44764"/>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A44764"/>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A44764"/>
    <w:pPr>
      <w:spacing w:before="0"/>
    </w:pPr>
    <w:rPr>
      <w:b/>
    </w:rPr>
  </w:style>
  <w:style w:type="paragraph" w:customStyle="1" w:styleId="Table">
    <w:name w:val="Table_#"/>
    <w:basedOn w:val="Normal"/>
    <w:next w:val="TableTitle"/>
    <w:rsid w:val="00A44764"/>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A44764"/>
    <w:pPr>
      <w:spacing w:before="142" w:after="142"/>
    </w:pPr>
  </w:style>
  <w:style w:type="paragraph" w:customStyle="1" w:styleId="TableLegend">
    <w:name w:val="Table_Legend"/>
    <w:basedOn w:val="Normal"/>
    <w:next w:val="Normal"/>
    <w:rsid w:val="00A44764"/>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A44764"/>
    <w:pPr>
      <w:spacing w:before="284" w:after="0"/>
      <w:jc w:val="both"/>
    </w:pPr>
    <w:rPr>
      <w:rFonts w:ascii="CG Times" w:hAnsi="CG Times"/>
    </w:rPr>
  </w:style>
  <w:style w:type="paragraph" w:customStyle="1" w:styleId="Appendix">
    <w:name w:val="Appendix"/>
    <w:basedOn w:val="Heading1"/>
    <w:next w:val="Normal"/>
    <w:rsid w:val="00A44764"/>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A44764"/>
    <w:pPr>
      <w:keepNext/>
      <w:spacing w:before="60" w:after="60"/>
    </w:pPr>
    <w:rPr>
      <w:rFonts w:ascii="Arial" w:hAnsi="Arial"/>
      <w:b/>
      <w:sz w:val="16"/>
    </w:rPr>
  </w:style>
  <w:style w:type="paragraph" w:customStyle="1" w:styleId="Tablenormal0">
    <w:name w:val="Table normal"/>
    <w:basedOn w:val="Normal"/>
    <w:rsid w:val="00A44764"/>
    <w:pPr>
      <w:spacing w:before="60" w:after="60"/>
    </w:pPr>
    <w:rPr>
      <w:rFonts w:ascii="Arial" w:hAnsi="Arial"/>
      <w:sz w:val="16"/>
    </w:rPr>
  </w:style>
  <w:style w:type="paragraph" w:customStyle="1" w:styleId="H1">
    <w:name w:val="H1"/>
    <w:basedOn w:val="Normal"/>
    <w:next w:val="Normal"/>
    <w:rsid w:val="00A44764"/>
    <w:pPr>
      <w:keepNext/>
      <w:spacing w:before="100" w:after="100"/>
      <w:outlineLvl w:val="1"/>
    </w:pPr>
    <w:rPr>
      <w:b/>
      <w:snapToGrid w:val="0"/>
      <w:kern w:val="36"/>
      <w:sz w:val="48"/>
    </w:rPr>
  </w:style>
  <w:style w:type="paragraph" w:customStyle="1" w:styleId="Figure0">
    <w:name w:val="Figure"/>
    <w:basedOn w:val="Normal"/>
    <w:next w:val="Normal"/>
    <w:rsid w:val="00A44764"/>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A44764"/>
  </w:style>
  <w:style w:type="paragraph" w:styleId="NormalWeb">
    <w:name w:val="Normal (Web)"/>
    <w:basedOn w:val="Normal"/>
    <w:rsid w:val="00A44764"/>
    <w:pPr>
      <w:spacing w:before="100" w:after="100"/>
    </w:pPr>
    <w:rPr>
      <w:rFonts w:ascii="Arial Unicode MS" w:eastAsia="Arial Unicode MS" w:hAnsi="Arial Unicode MS"/>
      <w:sz w:val="24"/>
    </w:rPr>
  </w:style>
  <w:style w:type="paragraph" w:customStyle="1" w:styleId="I1">
    <w:name w:val="I1"/>
    <w:basedOn w:val="List"/>
    <w:rsid w:val="00A44764"/>
  </w:style>
  <w:style w:type="paragraph" w:customStyle="1" w:styleId="I2">
    <w:name w:val="I2"/>
    <w:basedOn w:val="List2"/>
    <w:rsid w:val="00A44764"/>
  </w:style>
  <w:style w:type="paragraph" w:customStyle="1" w:styleId="I3">
    <w:name w:val="I3"/>
    <w:basedOn w:val="List3"/>
    <w:rsid w:val="00A44764"/>
  </w:style>
  <w:style w:type="paragraph" w:customStyle="1" w:styleId="Normalaftertitle">
    <w:name w:val="Normal after title"/>
    <w:basedOn w:val="Heading1"/>
    <w:next w:val="Normal"/>
    <w:rsid w:val="00A44764"/>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styleId="BodyTextFirstIndent2">
    <w:name w:val="Body Text First Indent 2"/>
    <w:basedOn w:val="BodyTextIndent"/>
    <w:link w:val="BodyTextFirstIndent2Char"/>
    <w:rsid w:val="005E181E"/>
    <w:pPr>
      <w:widowControl/>
      <w:spacing w:after="120"/>
      <w:ind w:left="283" w:firstLine="210"/>
    </w:pPr>
    <w:rPr>
      <w:sz w:val="20"/>
    </w:rPr>
  </w:style>
  <w:style w:type="numbering" w:styleId="111111">
    <w:name w:val="Outline List 2"/>
    <w:basedOn w:val="NoList"/>
    <w:rsid w:val="004A3B63"/>
    <w:pPr>
      <w:numPr>
        <w:numId w:val="18"/>
      </w:numPr>
    </w:pPr>
  </w:style>
  <w:style w:type="paragraph" w:customStyle="1" w:styleId="a">
    <w:name w:val="段"/>
    <w:rsid w:val="00221B8C"/>
    <w:pPr>
      <w:autoSpaceDE w:val="0"/>
      <w:autoSpaceDN w:val="0"/>
      <w:ind w:firstLineChars="200" w:firstLine="200"/>
      <w:jc w:val="both"/>
    </w:pPr>
    <w:rPr>
      <w:rFonts w:ascii="SimSun"/>
      <w:sz w:val="21"/>
      <w:lang w:eastAsia="zh-CN"/>
    </w:rPr>
  </w:style>
  <w:style w:type="character" w:customStyle="1" w:styleId="THChar">
    <w:name w:val="TH Char"/>
    <w:link w:val="TH"/>
    <w:rsid w:val="002D1934"/>
    <w:rPr>
      <w:rFonts w:ascii="Arial" w:eastAsia="Times New Roman" w:hAnsi="Arial"/>
      <w:b/>
    </w:rPr>
  </w:style>
  <w:style w:type="character" w:customStyle="1" w:styleId="TFChar">
    <w:name w:val="TF Char"/>
    <w:link w:val="TF"/>
    <w:rsid w:val="002D1934"/>
    <w:rPr>
      <w:rFonts w:ascii="Arial" w:eastAsia="Times New Roman" w:hAnsi="Arial"/>
      <w:b/>
    </w:rPr>
  </w:style>
  <w:style w:type="character" w:customStyle="1" w:styleId="BodyTextIndentChar">
    <w:name w:val="Body Text Indent Char"/>
    <w:link w:val="BodyTextIndent"/>
    <w:rsid w:val="005E181E"/>
    <w:rPr>
      <w:sz w:val="22"/>
      <w:lang w:eastAsia="en-US"/>
    </w:rPr>
  </w:style>
  <w:style w:type="character" w:customStyle="1" w:styleId="BodyTextFirstIndent2Char">
    <w:name w:val="Body Text First Indent 2 Char"/>
    <w:basedOn w:val="BodyTextIndentChar"/>
    <w:link w:val="BodyTextFirstIndent2"/>
    <w:rsid w:val="005E181E"/>
    <w:rPr>
      <w:sz w:val="22"/>
      <w:lang w:eastAsia="en-US"/>
    </w:rPr>
  </w:style>
  <w:style w:type="paragraph" w:styleId="Closing">
    <w:name w:val="Closing"/>
    <w:basedOn w:val="Normal"/>
    <w:link w:val="ClosingChar"/>
    <w:rsid w:val="005E181E"/>
    <w:pPr>
      <w:ind w:left="4252"/>
    </w:pPr>
  </w:style>
  <w:style w:type="character" w:customStyle="1" w:styleId="ClosingChar">
    <w:name w:val="Closing Char"/>
    <w:link w:val="Closing"/>
    <w:rsid w:val="005E181E"/>
    <w:rPr>
      <w:lang w:eastAsia="en-US"/>
    </w:rPr>
  </w:style>
  <w:style w:type="paragraph" w:styleId="Date">
    <w:name w:val="Date"/>
    <w:basedOn w:val="Normal"/>
    <w:next w:val="Normal"/>
    <w:link w:val="DateChar"/>
    <w:rsid w:val="005E181E"/>
  </w:style>
  <w:style w:type="character" w:customStyle="1" w:styleId="DateChar">
    <w:name w:val="Date Char"/>
    <w:link w:val="Date"/>
    <w:rsid w:val="005E181E"/>
    <w:rPr>
      <w:lang w:eastAsia="en-US"/>
    </w:rPr>
  </w:style>
  <w:style w:type="paragraph" w:styleId="E-mailSignature">
    <w:name w:val="E-mail Signature"/>
    <w:basedOn w:val="Normal"/>
    <w:link w:val="E-mailSignatureChar"/>
    <w:rsid w:val="005E181E"/>
  </w:style>
  <w:style w:type="character" w:customStyle="1" w:styleId="E-mailSignatureChar">
    <w:name w:val="E-mail Signature Char"/>
    <w:link w:val="E-mailSignature"/>
    <w:rsid w:val="005E181E"/>
    <w:rPr>
      <w:lang w:eastAsia="en-US"/>
    </w:rPr>
  </w:style>
  <w:style w:type="paragraph" w:styleId="EndnoteText">
    <w:name w:val="endnote text"/>
    <w:basedOn w:val="Normal"/>
    <w:link w:val="EndnoteTextChar"/>
    <w:rsid w:val="005E181E"/>
  </w:style>
  <w:style w:type="character" w:customStyle="1" w:styleId="EndnoteTextChar">
    <w:name w:val="Endnote Text Char"/>
    <w:link w:val="EndnoteText"/>
    <w:rsid w:val="005E181E"/>
    <w:rPr>
      <w:lang w:eastAsia="en-US"/>
    </w:rPr>
  </w:style>
  <w:style w:type="paragraph" w:styleId="EnvelopeAddress">
    <w:name w:val="envelope address"/>
    <w:basedOn w:val="Normal"/>
    <w:rsid w:val="005E18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E181E"/>
    <w:rPr>
      <w:rFonts w:ascii="Calibri Light" w:hAnsi="Calibri Light"/>
    </w:rPr>
  </w:style>
  <w:style w:type="paragraph" w:styleId="HTMLAddress">
    <w:name w:val="HTML Address"/>
    <w:basedOn w:val="Normal"/>
    <w:link w:val="HTMLAddressChar"/>
    <w:rsid w:val="005E181E"/>
    <w:rPr>
      <w:i/>
      <w:iCs/>
    </w:rPr>
  </w:style>
  <w:style w:type="character" w:customStyle="1" w:styleId="HTMLAddressChar">
    <w:name w:val="HTML Address Char"/>
    <w:link w:val="HTMLAddress"/>
    <w:rsid w:val="005E181E"/>
    <w:rPr>
      <w:i/>
      <w:iCs/>
      <w:lang w:eastAsia="en-US"/>
    </w:rPr>
  </w:style>
  <w:style w:type="paragraph" w:styleId="Index3">
    <w:name w:val="index 3"/>
    <w:basedOn w:val="Normal"/>
    <w:next w:val="Normal"/>
    <w:rsid w:val="005E181E"/>
    <w:pPr>
      <w:ind w:left="600" w:hanging="200"/>
    </w:pPr>
  </w:style>
  <w:style w:type="paragraph" w:styleId="Index4">
    <w:name w:val="index 4"/>
    <w:basedOn w:val="Normal"/>
    <w:next w:val="Normal"/>
    <w:rsid w:val="005E181E"/>
    <w:pPr>
      <w:ind w:left="800" w:hanging="200"/>
    </w:pPr>
  </w:style>
  <w:style w:type="paragraph" w:styleId="Index5">
    <w:name w:val="index 5"/>
    <w:basedOn w:val="Normal"/>
    <w:next w:val="Normal"/>
    <w:rsid w:val="005E181E"/>
    <w:pPr>
      <w:ind w:left="1000" w:hanging="200"/>
    </w:pPr>
  </w:style>
  <w:style w:type="paragraph" w:styleId="Index6">
    <w:name w:val="index 6"/>
    <w:basedOn w:val="Normal"/>
    <w:next w:val="Normal"/>
    <w:rsid w:val="005E181E"/>
    <w:pPr>
      <w:ind w:left="1200" w:hanging="200"/>
    </w:pPr>
  </w:style>
  <w:style w:type="paragraph" w:styleId="Index7">
    <w:name w:val="index 7"/>
    <w:basedOn w:val="Normal"/>
    <w:next w:val="Normal"/>
    <w:rsid w:val="005E181E"/>
    <w:pPr>
      <w:ind w:left="1400" w:hanging="200"/>
    </w:pPr>
  </w:style>
  <w:style w:type="paragraph" w:styleId="Index8">
    <w:name w:val="index 8"/>
    <w:basedOn w:val="Normal"/>
    <w:next w:val="Normal"/>
    <w:rsid w:val="005E181E"/>
    <w:pPr>
      <w:ind w:left="1600" w:hanging="200"/>
    </w:pPr>
  </w:style>
  <w:style w:type="paragraph" w:styleId="Index9">
    <w:name w:val="index 9"/>
    <w:basedOn w:val="Normal"/>
    <w:next w:val="Normal"/>
    <w:rsid w:val="005E181E"/>
    <w:pPr>
      <w:ind w:left="1800" w:hanging="200"/>
    </w:pPr>
  </w:style>
  <w:style w:type="paragraph" w:styleId="IntenseQuote">
    <w:name w:val="Intense Quote"/>
    <w:basedOn w:val="Normal"/>
    <w:next w:val="Normal"/>
    <w:link w:val="IntenseQuoteChar"/>
    <w:uiPriority w:val="30"/>
    <w:qFormat/>
    <w:rsid w:val="005E18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E181E"/>
    <w:rPr>
      <w:i/>
      <w:iCs/>
      <w:color w:val="4472C4"/>
      <w:lang w:eastAsia="en-US"/>
    </w:rPr>
  </w:style>
  <w:style w:type="paragraph" w:styleId="ListContinue">
    <w:name w:val="List Continue"/>
    <w:basedOn w:val="Normal"/>
    <w:rsid w:val="005E181E"/>
    <w:pPr>
      <w:spacing w:after="120"/>
      <w:ind w:left="283"/>
      <w:contextualSpacing/>
    </w:pPr>
  </w:style>
  <w:style w:type="paragraph" w:styleId="ListContinue2">
    <w:name w:val="List Continue 2"/>
    <w:basedOn w:val="Normal"/>
    <w:rsid w:val="005E181E"/>
    <w:pPr>
      <w:spacing w:after="120"/>
      <w:ind w:left="566"/>
      <w:contextualSpacing/>
    </w:pPr>
  </w:style>
  <w:style w:type="paragraph" w:styleId="ListContinue3">
    <w:name w:val="List Continue 3"/>
    <w:basedOn w:val="Normal"/>
    <w:rsid w:val="005E181E"/>
    <w:pPr>
      <w:spacing w:after="120"/>
      <w:ind w:left="849"/>
      <w:contextualSpacing/>
    </w:pPr>
  </w:style>
  <w:style w:type="paragraph" w:styleId="ListContinue4">
    <w:name w:val="List Continue 4"/>
    <w:basedOn w:val="Normal"/>
    <w:rsid w:val="005E181E"/>
    <w:pPr>
      <w:spacing w:after="120"/>
      <w:ind w:left="1132"/>
      <w:contextualSpacing/>
    </w:pPr>
  </w:style>
  <w:style w:type="paragraph" w:styleId="ListContinue5">
    <w:name w:val="List Continue 5"/>
    <w:basedOn w:val="Normal"/>
    <w:rsid w:val="005E181E"/>
    <w:pPr>
      <w:spacing w:after="120"/>
      <w:ind w:left="1415"/>
      <w:contextualSpacing/>
    </w:pPr>
  </w:style>
  <w:style w:type="paragraph" w:styleId="MacroText">
    <w:name w:val="macro"/>
    <w:link w:val="MacroTextChar"/>
    <w:rsid w:val="005E18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E181E"/>
    <w:rPr>
      <w:rFonts w:ascii="Courier New" w:hAnsi="Courier New" w:cs="Courier New"/>
      <w:lang w:eastAsia="en-US"/>
    </w:rPr>
  </w:style>
  <w:style w:type="paragraph" w:styleId="MessageHeader">
    <w:name w:val="Message Header"/>
    <w:basedOn w:val="Normal"/>
    <w:link w:val="MessageHeaderChar"/>
    <w:rsid w:val="005E18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E181E"/>
    <w:rPr>
      <w:rFonts w:ascii="Calibri Light" w:eastAsia="Times New Roman" w:hAnsi="Calibri Light"/>
      <w:sz w:val="24"/>
      <w:szCs w:val="24"/>
      <w:shd w:val="pct20" w:color="auto" w:fill="auto"/>
      <w:lang w:eastAsia="en-US"/>
    </w:rPr>
  </w:style>
  <w:style w:type="paragraph" w:styleId="NoSpacing">
    <w:name w:val="No Spacing"/>
    <w:uiPriority w:val="1"/>
    <w:qFormat/>
    <w:rsid w:val="005E181E"/>
    <w:rPr>
      <w:lang w:eastAsia="en-US"/>
    </w:rPr>
  </w:style>
  <w:style w:type="paragraph" w:styleId="NoteHeading">
    <w:name w:val="Note Heading"/>
    <w:basedOn w:val="Normal"/>
    <w:next w:val="Normal"/>
    <w:link w:val="NoteHeadingChar"/>
    <w:rsid w:val="005E181E"/>
  </w:style>
  <w:style w:type="character" w:customStyle="1" w:styleId="NoteHeadingChar">
    <w:name w:val="Note Heading Char"/>
    <w:link w:val="NoteHeading"/>
    <w:rsid w:val="005E181E"/>
    <w:rPr>
      <w:lang w:eastAsia="en-US"/>
    </w:rPr>
  </w:style>
  <w:style w:type="paragraph" w:styleId="Quote">
    <w:name w:val="Quote"/>
    <w:basedOn w:val="Normal"/>
    <w:next w:val="Normal"/>
    <w:link w:val="QuoteChar"/>
    <w:uiPriority w:val="29"/>
    <w:qFormat/>
    <w:rsid w:val="005E181E"/>
    <w:pPr>
      <w:spacing w:before="200" w:after="160"/>
      <w:ind w:left="864" w:right="864"/>
      <w:jc w:val="center"/>
    </w:pPr>
    <w:rPr>
      <w:i/>
      <w:iCs/>
      <w:color w:val="404040"/>
    </w:rPr>
  </w:style>
  <w:style w:type="character" w:customStyle="1" w:styleId="QuoteChar">
    <w:name w:val="Quote Char"/>
    <w:link w:val="Quote"/>
    <w:uiPriority w:val="29"/>
    <w:rsid w:val="005E181E"/>
    <w:rPr>
      <w:i/>
      <w:iCs/>
      <w:color w:val="404040"/>
      <w:lang w:eastAsia="en-US"/>
    </w:rPr>
  </w:style>
  <w:style w:type="paragraph" w:styleId="Salutation">
    <w:name w:val="Salutation"/>
    <w:basedOn w:val="Normal"/>
    <w:next w:val="Normal"/>
    <w:link w:val="SalutationChar"/>
    <w:rsid w:val="005E181E"/>
  </w:style>
  <w:style w:type="character" w:customStyle="1" w:styleId="SalutationChar">
    <w:name w:val="Salutation Char"/>
    <w:link w:val="Salutation"/>
    <w:rsid w:val="005E181E"/>
    <w:rPr>
      <w:lang w:eastAsia="en-US"/>
    </w:rPr>
  </w:style>
  <w:style w:type="paragraph" w:styleId="Signature">
    <w:name w:val="Signature"/>
    <w:basedOn w:val="Normal"/>
    <w:link w:val="SignatureChar"/>
    <w:rsid w:val="005E181E"/>
    <w:pPr>
      <w:ind w:left="4252"/>
    </w:pPr>
  </w:style>
  <w:style w:type="character" w:customStyle="1" w:styleId="SignatureChar">
    <w:name w:val="Signature Char"/>
    <w:link w:val="Signature"/>
    <w:rsid w:val="005E181E"/>
    <w:rPr>
      <w:lang w:eastAsia="en-US"/>
    </w:rPr>
  </w:style>
  <w:style w:type="paragraph" w:styleId="Subtitle">
    <w:name w:val="Subtitle"/>
    <w:basedOn w:val="Normal"/>
    <w:next w:val="Normal"/>
    <w:link w:val="SubtitleChar"/>
    <w:qFormat/>
    <w:rsid w:val="005E181E"/>
    <w:pPr>
      <w:spacing w:after="60"/>
      <w:jc w:val="center"/>
      <w:outlineLvl w:val="1"/>
    </w:pPr>
    <w:rPr>
      <w:rFonts w:ascii="Calibri Light" w:hAnsi="Calibri Light"/>
      <w:sz w:val="24"/>
      <w:szCs w:val="24"/>
    </w:rPr>
  </w:style>
  <w:style w:type="character" w:customStyle="1" w:styleId="SubtitleChar">
    <w:name w:val="Subtitle Char"/>
    <w:link w:val="Subtitle"/>
    <w:rsid w:val="005E181E"/>
    <w:rPr>
      <w:rFonts w:ascii="Calibri Light" w:eastAsia="Times New Roman" w:hAnsi="Calibri Light"/>
      <w:sz w:val="24"/>
      <w:szCs w:val="24"/>
      <w:lang w:eastAsia="en-US"/>
    </w:rPr>
  </w:style>
  <w:style w:type="paragraph" w:styleId="TableofAuthorities">
    <w:name w:val="table of authorities"/>
    <w:basedOn w:val="Normal"/>
    <w:next w:val="Normal"/>
    <w:rsid w:val="005E181E"/>
    <w:pPr>
      <w:ind w:left="200" w:hanging="200"/>
    </w:pPr>
  </w:style>
  <w:style w:type="paragraph" w:styleId="TableofFigures">
    <w:name w:val="table of figures"/>
    <w:basedOn w:val="Normal"/>
    <w:next w:val="Normal"/>
    <w:rsid w:val="005E181E"/>
  </w:style>
  <w:style w:type="paragraph" w:styleId="Title">
    <w:name w:val="Title"/>
    <w:basedOn w:val="Normal"/>
    <w:next w:val="Normal"/>
    <w:link w:val="TitleChar"/>
    <w:qFormat/>
    <w:rsid w:val="005E18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181E"/>
    <w:rPr>
      <w:rFonts w:ascii="Calibri Light" w:eastAsia="Times New Roman" w:hAnsi="Calibri Light"/>
      <w:b/>
      <w:bCs/>
      <w:kern w:val="28"/>
      <w:sz w:val="32"/>
      <w:szCs w:val="32"/>
      <w:lang w:eastAsia="en-US"/>
    </w:rPr>
  </w:style>
  <w:style w:type="paragraph" w:styleId="TOAHeading">
    <w:name w:val="toa heading"/>
    <w:basedOn w:val="Normal"/>
    <w:next w:val="Normal"/>
    <w:rsid w:val="005E18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E18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rsid w:val="007A03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89760">
      <w:bodyDiv w:val="1"/>
      <w:marLeft w:val="0"/>
      <w:marRight w:val="0"/>
      <w:marTop w:val="0"/>
      <w:marBottom w:val="0"/>
      <w:divBdr>
        <w:top w:val="none" w:sz="0" w:space="0" w:color="auto"/>
        <w:left w:val="none" w:sz="0" w:space="0" w:color="auto"/>
        <w:bottom w:val="none" w:sz="0" w:space="0" w:color="auto"/>
        <w:right w:val="none" w:sz="0" w:space="0" w:color="auto"/>
      </w:divBdr>
      <w:divsChild>
        <w:div w:id="732586376">
          <w:marLeft w:val="0"/>
          <w:marRight w:val="0"/>
          <w:marTop w:val="0"/>
          <w:marBottom w:val="0"/>
          <w:divBdr>
            <w:top w:val="none" w:sz="0" w:space="0" w:color="auto"/>
            <w:left w:val="none" w:sz="0" w:space="0" w:color="auto"/>
            <w:bottom w:val="none" w:sz="0" w:space="0" w:color="auto"/>
            <w:right w:val="none" w:sz="0" w:space="0" w:color="auto"/>
          </w:divBdr>
          <w:divsChild>
            <w:div w:id="600770485">
              <w:marLeft w:val="0"/>
              <w:marRight w:val="0"/>
              <w:marTop w:val="0"/>
              <w:marBottom w:val="0"/>
              <w:divBdr>
                <w:top w:val="none" w:sz="0" w:space="0" w:color="auto"/>
                <w:left w:val="none" w:sz="0" w:space="0" w:color="auto"/>
                <w:bottom w:val="none" w:sz="0" w:space="0" w:color="auto"/>
                <w:right w:val="none" w:sz="0" w:space="0" w:color="auto"/>
              </w:divBdr>
              <w:divsChild>
                <w:div w:id="632633619">
                  <w:marLeft w:val="0"/>
                  <w:marRight w:val="0"/>
                  <w:marTop w:val="0"/>
                  <w:marBottom w:val="0"/>
                  <w:divBdr>
                    <w:top w:val="none" w:sz="0" w:space="0" w:color="auto"/>
                    <w:left w:val="none" w:sz="0" w:space="0" w:color="auto"/>
                    <w:bottom w:val="none" w:sz="0" w:space="0" w:color="auto"/>
                    <w:right w:val="none" w:sz="0" w:space="0" w:color="auto"/>
                  </w:divBdr>
                  <w:divsChild>
                    <w:div w:id="2125683653">
                      <w:marLeft w:val="0"/>
                      <w:marRight w:val="0"/>
                      <w:marTop w:val="0"/>
                      <w:marBottom w:val="0"/>
                      <w:divBdr>
                        <w:top w:val="single" w:sz="12" w:space="3" w:color="auto"/>
                        <w:left w:val="none" w:sz="0" w:space="0" w:color="auto"/>
                        <w:bottom w:val="none" w:sz="0" w:space="0" w:color="auto"/>
                        <w:right w:val="none" w:sz="0" w:space="0" w:color="auto"/>
                      </w:divBdr>
                      <w:divsChild>
                        <w:div w:id="1429154779">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 w:id="1584100628">
      <w:bodyDiv w:val="1"/>
      <w:marLeft w:val="0"/>
      <w:marRight w:val="0"/>
      <w:marTop w:val="0"/>
      <w:marBottom w:val="0"/>
      <w:divBdr>
        <w:top w:val="none" w:sz="0" w:space="0" w:color="auto"/>
        <w:left w:val="none" w:sz="0" w:space="0" w:color="auto"/>
        <w:bottom w:val="none" w:sz="0" w:space="0" w:color="auto"/>
        <w:right w:val="none" w:sz="0" w:space="0" w:color="auto"/>
      </w:divBdr>
      <w:divsChild>
        <w:div w:id="1863468987">
          <w:marLeft w:val="0"/>
          <w:marRight w:val="0"/>
          <w:marTop w:val="0"/>
          <w:marBottom w:val="0"/>
          <w:divBdr>
            <w:top w:val="none" w:sz="0" w:space="0" w:color="auto"/>
            <w:left w:val="none" w:sz="0" w:space="0" w:color="auto"/>
            <w:bottom w:val="none" w:sz="0" w:space="0" w:color="auto"/>
            <w:right w:val="none" w:sz="0" w:space="0" w:color="auto"/>
          </w:divBdr>
          <w:divsChild>
            <w:div w:id="227688869">
              <w:marLeft w:val="0"/>
              <w:marRight w:val="0"/>
              <w:marTop w:val="0"/>
              <w:marBottom w:val="0"/>
              <w:divBdr>
                <w:top w:val="none" w:sz="0" w:space="0" w:color="auto"/>
                <w:left w:val="none" w:sz="0" w:space="0" w:color="auto"/>
                <w:bottom w:val="none" w:sz="0" w:space="0" w:color="auto"/>
                <w:right w:val="none" w:sz="0" w:space="0" w:color="auto"/>
              </w:divBdr>
              <w:divsChild>
                <w:div w:id="547379543">
                  <w:marLeft w:val="0"/>
                  <w:marRight w:val="0"/>
                  <w:marTop w:val="0"/>
                  <w:marBottom w:val="0"/>
                  <w:divBdr>
                    <w:top w:val="none" w:sz="0" w:space="0" w:color="auto"/>
                    <w:left w:val="none" w:sz="0" w:space="0" w:color="auto"/>
                    <w:bottom w:val="none" w:sz="0" w:space="0" w:color="auto"/>
                    <w:right w:val="none" w:sz="0" w:space="0" w:color="auto"/>
                  </w:divBdr>
                  <w:divsChild>
                    <w:div w:id="1119833881">
                      <w:marLeft w:val="0"/>
                      <w:marRight w:val="0"/>
                      <w:marTop w:val="0"/>
                      <w:marBottom w:val="0"/>
                      <w:divBdr>
                        <w:top w:val="single" w:sz="12" w:space="3" w:color="auto"/>
                        <w:left w:val="none" w:sz="0" w:space="0" w:color="auto"/>
                        <w:bottom w:val="none" w:sz="0" w:space="0" w:color="auto"/>
                        <w:right w:val="none" w:sz="0" w:space="0" w:color="auto"/>
                      </w:divBdr>
                      <w:divsChild>
                        <w:div w:id="2012482716">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9.wmf"/><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4.bin"/><Relationship Id="rId42" Type="http://schemas.openxmlformats.org/officeDocument/2006/relationships/hyperlink" Target="http://en.wikipedia.org/wiki/Core_network"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33" Type="http://schemas.openxmlformats.org/officeDocument/2006/relationships/image" Target="media/image14.emf"/><Relationship Id="rId38"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image" Target="media/image12.emf"/><Relationship Id="rId41" Type="http://schemas.openxmlformats.org/officeDocument/2006/relationships/hyperlink" Target="http://en.wikipedia.org/wiki/Telecommunication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7.wmf"/><Relationship Id="rId32" Type="http://schemas.openxmlformats.org/officeDocument/2006/relationships/oleObject" Target="embeddings/oleObject3.bin"/><Relationship Id="rId37" Type="http://schemas.openxmlformats.org/officeDocument/2006/relationships/image" Target="media/image16.emf"/><Relationship Id="rId40"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footer" Target="footer4.xml"/><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oleObject" Target="embeddings/oleObject2.bin"/><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B954A-704E-47F5-8640-B46C1681A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11497</Words>
  <Characters>59785</Characters>
  <Application>Microsoft Office Word</Application>
  <DocSecurity>0</DocSecurity>
  <Lines>1358</Lines>
  <Paragraphs>1131</Paragraphs>
  <ScaleCrop>false</ScaleCrop>
  <HeadingPairs>
    <vt:vector size="2" baseType="variant">
      <vt:variant>
        <vt:lpstr>Title</vt:lpstr>
      </vt:variant>
      <vt:variant>
        <vt:i4>1</vt:i4>
      </vt:variant>
    </vt:vector>
  </HeadingPairs>
  <TitlesOfParts>
    <vt:vector size="1" baseType="lpstr">
      <vt:lpstr>3GPP TS 32.453</vt:lpstr>
    </vt:vector>
  </TitlesOfParts>
  <Company>ETSI</Company>
  <LinksUpToDate>false</LinksUpToDate>
  <CharactersWithSpaces>70151</CharactersWithSpaces>
  <SharedDoc>false</SharedDoc>
  <HyperlinkBase/>
  <HLinks>
    <vt:vector size="12" baseType="variant">
      <vt:variant>
        <vt:i4>3211338</vt:i4>
      </vt:variant>
      <vt:variant>
        <vt:i4>336</vt:i4>
      </vt:variant>
      <vt:variant>
        <vt:i4>0</vt:i4>
      </vt:variant>
      <vt:variant>
        <vt:i4>5</vt:i4>
      </vt:variant>
      <vt:variant>
        <vt:lpwstr>http://en.wikipedia.org/wiki/Core_network</vt:lpwstr>
      </vt:variant>
      <vt:variant>
        <vt:lpwstr/>
      </vt:variant>
      <vt:variant>
        <vt:i4>7536673</vt:i4>
      </vt:variant>
      <vt:variant>
        <vt:i4>333</vt:i4>
      </vt:variant>
      <vt:variant>
        <vt:i4>0</vt:i4>
      </vt:variant>
      <vt:variant>
        <vt:i4>5</vt:i4>
      </vt:variant>
      <vt:variant>
        <vt:lpwstr>http://en.wikipedia.org/wiki/Telecommunications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32.453</dc:title>
  <dc:subject>Telecommunication management; Performance Management (PM); Performance measurements Home enhanced Node B (HeNB) Subsystem (HeNS) (Release 19)</dc:subject>
  <dc:creator>MCC Support</dc:creator>
  <cp:keywords>OAM, HeNB, PM</cp:keywords>
  <dc:description/>
  <cp:lastModifiedBy>Shin02.park@samsung.com Changes</cp:lastModifiedBy>
  <cp:revision>2</cp:revision>
  <dcterms:created xsi:type="dcterms:W3CDTF">2025-10-22T13:49:00Z</dcterms:created>
  <dcterms:modified xsi:type="dcterms:W3CDTF">2025-10-22T13:49:00Z</dcterms:modified>
</cp:coreProperties>
</file>