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9750A" w14:paraId="497FC0F2" w14:textId="77777777" w:rsidTr="00877D92">
        <w:tc>
          <w:tcPr>
            <w:tcW w:w="10423" w:type="dxa"/>
            <w:gridSpan w:val="2"/>
          </w:tcPr>
          <w:p w14:paraId="75794CAF" w14:textId="196D70D0" w:rsidR="00E9750A" w:rsidRDefault="00A16F12">
            <w:pPr>
              <w:pStyle w:val="ZA"/>
              <w:framePr w:w="0" w:hRule="auto" w:wrap="auto" w:vAnchor="margin" w:hAnchor="text" w:yAlign="inline"/>
            </w:pPr>
            <w:bookmarkStart w:id="0" w:name="page1"/>
            <w:r>
              <w:rPr>
                <w:sz w:val="64"/>
              </w:rPr>
              <w:t xml:space="preserve">3GPP TS 29.575 </w:t>
            </w:r>
            <w:r w:rsidR="009D6BEE">
              <w:t>V19</w:t>
            </w:r>
            <w:r>
              <w:t>.</w:t>
            </w:r>
            <w:r w:rsidR="000E677B">
              <w:rPr>
                <w:lang w:eastAsia="zh-CN"/>
              </w:rPr>
              <w:t>5</w:t>
            </w:r>
            <w:r>
              <w:t xml:space="preserve">.0 </w:t>
            </w:r>
            <w:r>
              <w:rPr>
                <w:sz w:val="32"/>
              </w:rPr>
              <w:t>(</w:t>
            </w:r>
            <w:r w:rsidR="000A2578">
              <w:rPr>
                <w:sz w:val="32"/>
              </w:rPr>
              <w:t>2025</w:t>
            </w:r>
            <w:r>
              <w:rPr>
                <w:sz w:val="32"/>
              </w:rPr>
              <w:t>-</w:t>
            </w:r>
            <w:r w:rsidR="000E677B">
              <w:rPr>
                <w:sz w:val="32"/>
              </w:rPr>
              <w:t>1</w:t>
            </w:r>
            <w:r w:rsidR="000D4314">
              <w:rPr>
                <w:sz w:val="32"/>
              </w:rPr>
              <w:t>2</w:t>
            </w:r>
            <w:r>
              <w:rPr>
                <w:sz w:val="32"/>
              </w:rPr>
              <w:t>)</w:t>
            </w:r>
          </w:p>
        </w:tc>
      </w:tr>
      <w:tr w:rsidR="00E9750A" w14:paraId="0E0C3364" w14:textId="77777777" w:rsidTr="00877D92">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rsidTr="00877D92">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rsidTr="00877D92">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rsidTr="00877D92">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pt;height:62.3pt;mso-width-percent:0;mso-height-percent:0;mso-width-percent:0;mso-height-percent:0" o:ole="">
                  <v:imagedata r:id="rId8" o:title=""/>
                </v:shape>
                <o:OLEObject Type="Embed" ProgID="Word.Picture.8" ShapeID="_x0000_i1025" DrawAspect="Content" ObjectID="_1829809757" r:id="rId9"/>
              </w:object>
            </w:r>
          </w:p>
        </w:tc>
        <w:tc>
          <w:tcPr>
            <w:tcW w:w="5540" w:type="dxa"/>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rsidTr="00877D92">
        <w:trPr>
          <w:trHeight w:hRule="exact" w:val="5783"/>
        </w:trPr>
        <w:tc>
          <w:tcPr>
            <w:tcW w:w="10423" w:type="dxa"/>
            <w:gridSpan w:val="2"/>
          </w:tcPr>
          <w:p w14:paraId="5143CD15" w14:textId="77777777" w:rsidR="00E9750A" w:rsidRDefault="00E9750A"/>
        </w:tc>
      </w:tr>
      <w:tr w:rsidR="00E9750A" w14:paraId="04420D95" w14:textId="77777777" w:rsidTr="00877D92">
        <w:trPr>
          <w:cantSplit/>
          <w:trHeight w:hRule="exact" w:val="964"/>
        </w:trPr>
        <w:tc>
          <w:tcPr>
            <w:tcW w:w="10423" w:type="dxa"/>
            <w:gridSpan w:val="2"/>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60BEC23D" w:rsidR="00E9750A" w:rsidRDefault="00A16F12">
            <w:pPr>
              <w:pStyle w:val="FP"/>
              <w:jc w:val="center"/>
              <w:rPr>
                <w:sz w:val="18"/>
              </w:rPr>
            </w:pPr>
            <w:r>
              <w:rPr>
                <w:sz w:val="18"/>
              </w:rPr>
              <w:t xml:space="preserve">© </w:t>
            </w:r>
            <w:r w:rsidR="000A2578">
              <w:rPr>
                <w:sz w:val="18"/>
              </w:rPr>
              <w:t>2025</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3295AF88" w14:textId="2F53C03C" w:rsidR="003C6105" w:rsidRDefault="00AB69D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 MERGEFORMAT  \* MERGEFORMAT  \* MERGEFORMAT  \* MERGEFORMAT  \* MERGEFORMAT  \* MERGEFORMAT  \* MERGEFORMAT  \* MERGEFORMAT  \* MERGEFORMAT  \* MERGEFORMAT  \* MERGEFORMAT  \* MERGEFORMAT  \* MERGEFORMAT </w:instrText>
      </w:r>
      <w:r>
        <w:fldChar w:fldCharType="separate"/>
      </w:r>
      <w:r w:rsidR="003C6105">
        <w:rPr>
          <w:noProof/>
        </w:rPr>
        <w:t>Foreword</w:t>
      </w:r>
      <w:r w:rsidR="003C6105">
        <w:rPr>
          <w:noProof/>
        </w:rPr>
        <w:tab/>
      </w:r>
      <w:r w:rsidR="003C6105">
        <w:rPr>
          <w:noProof/>
        </w:rPr>
        <w:fldChar w:fldCharType="begin" w:fldLock="1"/>
      </w:r>
      <w:r w:rsidR="003C6105">
        <w:rPr>
          <w:noProof/>
        </w:rPr>
        <w:instrText xml:space="preserve"> PAGEREF _Toc219196287 \h </w:instrText>
      </w:r>
      <w:r w:rsidR="003C6105">
        <w:rPr>
          <w:noProof/>
        </w:rPr>
      </w:r>
      <w:r w:rsidR="003C6105">
        <w:rPr>
          <w:noProof/>
        </w:rPr>
        <w:fldChar w:fldCharType="separate"/>
      </w:r>
      <w:r w:rsidR="003C6105">
        <w:rPr>
          <w:noProof/>
        </w:rPr>
        <w:t>7</w:t>
      </w:r>
      <w:r w:rsidR="003C6105">
        <w:rPr>
          <w:noProof/>
        </w:rPr>
        <w:fldChar w:fldCharType="end"/>
      </w:r>
    </w:p>
    <w:p w14:paraId="337BC328" w14:textId="6B60D254" w:rsidR="003C6105" w:rsidRDefault="003C6105">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_Toc219196288 \h </w:instrText>
      </w:r>
      <w:r>
        <w:rPr>
          <w:noProof/>
        </w:rPr>
      </w:r>
      <w:r>
        <w:rPr>
          <w:noProof/>
        </w:rPr>
        <w:fldChar w:fldCharType="separate"/>
      </w:r>
      <w:r>
        <w:rPr>
          <w:noProof/>
        </w:rPr>
        <w:t>8</w:t>
      </w:r>
      <w:r>
        <w:rPr>
          <w:noProof/>
        </w:rPr>
        <w:fldChar w:fldCharType="end"/>
      </w:r>
    </w:p>
    <w:p w14:paraId="2DFAABB3" w14:textId="33B35376" w:rsidR="003C6105" w:rsidRDefault="003C610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_Toc219196289 \h </w:instrText>
      </w:r>
      <w:r>
        <w:rPr>
          <w:noProof/>
        </w:rPr>
      </w:r>
      <w:r>
        <w:rPr>
          <w:noProof/>
        </w:rPr>
        <w:fldChar w:fldCharType="separate"/>
      </w:r>
      <w:r>
        <w:rPr>
          <w:noProof/>
        </w:rPr>
        <w:t>9</w:t>
      </w:r>
      <w:r>
        <w:rPr>
          <w:noProof/>
        </w:rPr>
        <w:fldChar w:fldCharType="end"/>
      </w:r>
    </w:p>
    <w:p w14:paraId="0499C786" w14:textId="666B8575" w:rsidR="003C6105" w:rsidRDefault="003C610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_Toc219196290 \h </w:instrText>
      </w:r>
      <w:r>
        <w:rPr>
          <w:noProof/>
        </w:rPr>
      </w:r>
      <w:r>
        <w:rPr>
          <w:noProof/>
        </w:rPr>
        <w:fldChar w:fldCharType="separate"/>
      </w:r>
      <w:r>
        <w:rPr>
          <w:noProof/>
        </w:rPr>
        <w:t>9</w:t>
      </w:r>
      <w:r>
        <w:rPr>
          <w:noProof/>
        </w:rPr>
        <w:fldChar w:fldCharType="end"/>
      </w:r>
    </w:p>
    <w:p w14:paraId="1A881CD3" w14:textId="032B9BFB" w:rsidR="003C6105" w:rsidRDefault="003C610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_Toc219196291 \h </w:instrText>
      </w:r>
      <w:r>
        <w:rPr>
          <w:noProof/>
        </w:rPr>
      </w:r>
      <w:r>
        <w:rPr>
          <w:noProof/>
        </w:rPr>
        <w:fldChar w:fldCharType="separate"/>
      </w:r>
      <w:r>
        <w:rPr>
          <w:noProof/>
        </w:rPr>
        <w:t>10</w:t>
      </w:r>
      <w:r>
        <w:rPr>
          <w:noProof/>
        </w:rPr>
        <w:fldChar w:fldCharType="end"/>
      </w:r>
    </w:p>
    <w:p w14:paraId="72C68684" w14:textId="48E1BD98" w:rsidR="003C6105" w:rsidRDefault="003C610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_Toc219196292 \h </w:instrText>
      </w:r>
      <w:r>
        <w:rPr>
          <w:noProof/>
        </w:rPr>
      </w:r>
      <w:r>
        <w:rPr>
          <w:noProof/>
        </w:rPr>
        <w:fldChar w:fldCharType="separate"/>
      </w:r>
      <w:r>
        <w:rPr>
          <w:noProof/>
        </w:rPr>
        <w:t>10</w:t>
      </w:r>
      <w:r>
        <w:rPr>
          <w:noProof/>
        </w:rPr>
        <w:fldChar w:fldCharType="end"/>
      </w:r>
    </w:p>
    <w:p w14:paraId="45237B2D" w14:textId="25063AA0" w:rsidR="003C6105" w:rsidRDefault="003C610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_Toc219196293 \h </w:instrText>
      </w:r>
      <w:r>
        <w:rPr>
          <w:noProof/>
        </w:rPr>
      </w:r>
      <w:r>
        <w:rPr>
          <w:noProof/>
        </w:rPr>
        <w:fldChar w:fldCharType="separate"/>
      </w:r>
      <w:r>
        <w:rPr>
          <w:noProof/>
        </w:rPr>
        <w:t>10</w:t>
      </w:r>
      <w:r>
        <w:rPr>
          <w:noProof/>
        </w:rPr>
        <w:fldChar w:fldCharType="end"/>
      </w:r>
    </w:p>
    <w:p w14:paraId="7D3945AF" w14:textId="5B1C3A22" w:rsidR="003C6105" w:rsidRDefault="003C610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_Toc219196294 \h </w:instrText>
      </w:r>
      <w:r>
        <w:rPr>
          <w:noProof/>
        </w:rPr>
      </w:r>
      <w:r>
        <w:rPr>
          <w:noProof/>
        </w:rPr>
        <w:fldChar w:fldCharType="separate"/>
      </w:r>
      <w:r>
        <w:rPr>
          <w:noProof/>
        </w:rPr>
        <w:t>10</w:t>
      </w:r>
      <w:r>
        <w:rPr>
          <w:noProof/>
        </w:rPr>
        <w:fldChar w:fldCharType="end"/>
      </w:r>
    </w:p>
    <w:p w14:paraId="193350B3" w14:textId="4047200F" w:rsidR="003C6105" w:rsidRDefault="003C610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ADRF</w:t>
      </w:r>
      <w:r>
        <w:rPr>
          <w:noProof/>
        </w:rPr>
        <w:tab/>
      </w:r>
      <w:r>
        <w:rPr>
          <w:noProof/>
        </w:rPr>
        <w:fldChar w:fldCharType="begin" w:fldLock="1"/>
      </w:r>
      <w:r>
        <w:rPr>
          <w:noProof/>
        </w:rPr>
        <w:instrText xml:space="preserve"> PAGEREF _Toc219196295 \h </w:instrText>
      </w:r>
      <w:r>
        <w:rPr>
          <w:noProof/>
        </w:rPr>
      </w:r>
      <w:r>
        <w:rPr>
          <w:noProof/>
        </w:rPr>
        <w:fldChar w:fldCharType="separate"/>
      </w:r>
      <w:r>
        <w:rPr>
          <w:noProof/>
        </w:rPr>
        <w:t>11</w:t>
      </w:r>
      <w:r>
        <w:rPr>
          <w:noProof/>
        </w:rPr>
        <w:fldChar w:fldCharType="end"/>
      </w:r>
    </w:p>
    <w:p w14:paraId="60AB9BE5" w14:textId="088B5481" w:rsidR="003C6105" w:rsidRDefault="003C610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_Toc219196296 \h </w:instrText>
      </w:r>
      <w:r>
        <w:rPr>
          <w:noProof/>
        </w:rPr>
      </w:r>
      <w:r>
        <w:rPr>
          <w:noProof/>
        </w:rPr>
        <w:fldChar w:fldCharType="separate"/>
      </w:r>
      <w:r>
        <w:rPr>
          <w:noProof/>
        </w:rPr>
        <w:t>11</w:t>
      </w:r>
      <w:r>
        <w:rPr>
          <w:noProof/>
        </w:rPr>
        <w:fldChar w:fldCharType="end"/>
      </w:r>
    </w:p>
    <w:p w14:paraId="32889B3A" w14:textId="7807983C" w:rsidR="003C6105" w:rsidRDefault="003C6105">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Nadrf_DataManagement Service</w:t>
      </w:r>
      <w:r>
        <w:rPr>
          <w:noProof/>
        </w:rPr>
        <w:tab/>
      </w:r>
      <w:r>
        <w:rPr>
          <w:noProof/>
        </w:rPr>
        <w:fldChar w:fldCharType="begin" w:fldLock="1"/>
      </w:r>
      <w:r>
        <w:rPr>
          <w:noProof/>
        </w:rPr>
        <w:instrText xml:space="preserve"> PAGEREF _Toc219196297 \h </w:instrText>
      </w:r>
      <w:r>
        <w:rPr>
          <w:noProof/>
        </w:rPr>
      </w:r>
      <w:r>
        <w:rPr>
          <w:noProof/>
        </w:rPr>
        <w:fldChar w:fldCharType="separate"/>
      </w:r>
      <w:r>
        <w:rPr>
          <w:noProof/>
        </w:rPr>
        <w:t>12</w:t>
      </w:r>
      <w:r>
        <w:rPr>
          <w:noProof/>
        </w:rPr>
        <w:fldChar w:fldCharType="end"/>
      </w:r>
    </w:p>
    <w:p w14:paraId="3DB7BD4A" w14:textId="781D2209" w:rsidR="003C6105" w:rsidRDefault="003C6105">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_Toc219196298 \h </w:instrText>
      </w:r>
      <w:r>
        <w:rPr>
          <w:noProof/>
        </w:rPr>
      </w:r>
      <w:r>
        <w:rPr>
          <w:noProof/>
        </w:rPr>
        <w:fldChar w:fldCharType="separate"/>
      </w:r>
      <w:r>
        <w:rPr>
          <w:noProof/>
        </w:rPr>
        <w:t>12</w:t>
      </w:r>
      <w:r>
        <w:rPr>
          <w:noProof/>
        </w:rPr>
        <w:fldChar w:fldCharType="end"/>
      </w:r>
    </w:p>
    <w:p w14:paraId="4CE582B8" w14:textId="3E45E8FC"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_Toc219196299 \h </w:instrText>
      </w:r>
      <w:r>
        <w:rPr>
          <w:noProof/>
        </w:rPr>
      </w:r>
      <w:r>
        <w:rPr>
          <w:noProof/>
        </w:rPr>
        <w:fldChar w:fldCharType="separate"/>
      </w:r>
      <w:r>
        <w:rPr>
          <w:noProof/>
        </w:rPr>
        <w:t>12</w:t>
      </w:r>
      <w:r>
        <w:rPr>
          <w:noProof/>
        </w:rPr>
        <w:fldChar w:fldCharType="end"/>
      </w:r>
    </w:p>
    <w:p w14:paraId="1BD4A796" w14:textId="18767E76"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_Toc219196300 \h </w:instrText>
      </w:r>
      <w:r>
        <w:rPr>
          <w:noProof/>
        </w:rPr>
      </w:r>
      <w:r>
        <w:rPr>
          <w:noProof/>
        </w:rPr>
        <w:fldChar w:fldCharType="separate"/>
      </w:r>
      <w:r>
        <w:rPr>
          <w:noProof/>
        </w:rPr>
        <w:t>12</w:t>
      </w:r>
      <w:r>
        <w:rPr>
          <w:noProof/>
        </w:rPr>
        <w:fldChar w:fldCharType="end"/>
      </w:r>
    </w:p>
    <w:p w14:paraId="482DD7B2" w14:textId="28B8F569"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sidRPr="00B85D7F">
        <w:rPr>
          <w:noProof/>
          <w:lang w:val="en-US"/>
        </w:rPr>
        <w:t>4.2.</w:t>
      </w:r>
      <w:r w:rsidRPr="00B85D7F">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B85D7F">
        <w:rPr>
          <w:noProof/>
          <w:lang w:val="en-US"/>
        </w:rPr>
        <w:t>Network Functions</w:t>
      </w:r>
      <w:r>
        <w:rPr>
          <w:noProof/>
        </w:rPr>
        <w:tab/>
      </w:r>
      <w:r>
        <w:rPr>
          <w:noProof/>
        </w:rPr>
        <w:fldChar w:fldCharType="begin" w:fldLock="1"/>
      </w:r>
      <w:r>
        <w:rPr>
          <w:noProof/>
        </w:rPr>
        <w:instrText xml:space="preserve"> PAGEREF _Toc219196301 \h </w:instrText>
      </w:r>
      <w:r>
        <w:rPr>
          <w:noProof/>
        </w:rPr>
      </w:r>
      <w:r>
        <w:rPr>
          <w:noProof/>
        </w:rPr>
        <w:fldChar w:fldCharType="separate"/>
      </w:r>
      <w:r>
        <w:rPr>
          <w:noProof/>
        </w:rPr>
        <w:t>13</w:t>
      </w:r>
      <w:r>
        <w:rPr>
          <w:noProof/>
        </w:rPr>
        <w:fldChar w:fldCharType="end"/>
      </w:r>
    </w:p>
    <w:p w14:paraId="21B895F7" w14:textId="027042DF"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Analytics Data Repository Function (ADRF)</w:t>
      </w:r>
      <w:r>
        <w:rPr>
          <w:noProof/>
        </w:rPr>
        <w:tab/>
      </w:r>
      <w:r>
        <w:rPr>
          <w:noProof/>
        </w:rPr>
        <w:fldChar w:fldCharType="begin" w:fldLock="1"/>
      </w:r>
      <w:r>
        <w:rPr>
          <w:noProof/>
        </w:rPr>
        <w:instrText xml:space="preserve"> PAGEREF _Toc219196302 \h </w:instrText>
      </w:r>
      <w:r>
        <w:rPr>
          <w:noProof/>
        </w:rPr>
      </w:r>
      <w:r>
        <w:rPr>
          <w:noProof/>
        </w:rPr>
        <w:fldChar w:fldCharType="separate"/>
      </w:r>
      <w:r>
        <w:rPr>
          <w:noProof/>
        </w:rPr>
        <w:t>13</w:t>
      </w:r>
      <w:r>
        <w:rPr>
          <w:noProof/>
        </w:rPr>
        <w:fldChar w:fldCharType="end"/>
      </w:r>
    </w:p>
    <w:p w14:paraId="415DF774" w14:textId="5C1E25FD"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_Toc219196303 \h </w:instrText>
      </w:r>
      <w:r>
        <w:rPr>
          <w:noProof/>
        </w:rPr>
      </w:r>
      <w:r>
        <w:rPr>
          <w:noProof/>
        </w:rPr>
        <w:fldChar w:fldCharType="separate"/>
      </w:r>
      <w:r>
        <w:rPr>
          <w:noProof/>
        </w:rPr>
        <w:t>13</w:t>
      </w:r>
      <w:r>
        <w:rPr>
          <w:noProof/>
        </w:rPr>
        <w:fldChar w:fldCharType="end"/>
      </w:r>
    </w:p>
    <w:p w14:paraId="4CEAE4FF" w14:textId="377CA4EC" w:rsidR="003C6105" w:rsidRDefault="003C6105">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_Toc219196304 \h </w:instrText>
      </w:r>
      <w:r>
        <w:rPr>
          <w:noProof/>
        </w:rPr>
      </w:r>
      <w:r>
        <w:rPr>
          <w:noProof/>
        </w:rPr>
        <w:fldChar w:fldCharType="separate"/>
      </w:r>
      <w:r>
        <w:rPr>
          <w:noProof/>
        </w:rPr>
        <w:t>13</w:t>
      </w:r>
      <w:r>
        <w:rPr>
          <w:noProof/>
        </w:rPr>
        <w:fldChar w:fldCharType="end"/>
      </w:r>
    </w:p>
    <w:p w14:paraId="6A5FEBE4" w14:textId="11B6C6A2"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_Toc219196305 \h </w:instrText>
      </w:r>
      <w:r>
        <w:rPr>
          <w:noProof/>
        </w:rPr>
      </w:r>
      <w:r>
        <w:rPr>
          <w:noProof/>
        </w:rPr>
        <w:fldChar w:fldCharType="separate"/>
      </w:r>
      <w:r>
        <w:rPr>
          <w:noProof/>
        </w:rPr>
        <w:t>13</w:t>
      </w:r>
      <w:r>
        <w:rPr>
          <w:noProof/>
        </w:rPr>
        <w:fldChar w:fldCharType="end"/>
      </w:r>
    </w:p>
    <w:p w14:paraId="7CE9812F" w14:textId="0B1F447B"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_Toc219196306 \h </w:instrText>
      </w:r>
      <w:r>
        <w:rPr>
          <w:noProof/>
        </w:rPr>
      </w:r>
      <w:r>
        <w:rPr>
          <w:noProof/>
        </w:rPr>
        <w:fldChar w:fldCharType="separate"/>
      </w:r>
      <w:r>
        <w:rPr>
          <w:noProof/>
        </w:rPr>
        <w:t>14</w:t>
      </w:r>
      <w:r>
        <w:rPr>
          <w:noProof/>
        </w:rPr>
        <w:fldChar w:fldCharType="end"/>
      </w:r>
    </w:p>
    <w:p w14:paraId="250DF5D7" w14:textId="1F5749C7"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_Toc219196307 \h </w:instrText>
      </w:r>
      <w:r>
        <w:rPr>
          <w:noProof/>
        </w:rPr>
      </w:r>
      <w:r>
        <w:rPr>
          <w:noProof/>
        </w:rPr>
        <w:fldChar w:fldCharType="separate"/>
      </w:r>
      <w:r>
        <w:rPr>
          <w:noProof/>
        </w:rPr>
        <w:t>14</w:t>
      </w:r>
      <w:r>
        <w:rPr>
          <w:noProof/>
        </w:rPr>
        <w:fldChar w:fldCharType="end"/>
      </w:r>
    </w:p>
    <w:p w14:paraId="239D060F" w14:textId="50431126"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Request Storage of data or analytics</w:t>
      </w:r>
      <w:r>
        <w:rPr>
          <w:noProof/>
        </w:rPr>
        <w:tab/>
      </w:r>
      <w:r>
        <w:rPr>
          <w:noProof/>
        </w:rPr>
        <w:fldChar w:fldCharType="begin" w:fldLock="1"/>
      </w:r>
      <w:r>
        <w:rPr>
          <w:noProof/>
        </w:rPr>
        <w:instrText xml:space="preserve"> PAGEREF _Toc219196308 \h </w:instrText>
      </w:r>
      <w:r>
        <w:rPr>
          <w:noProof/>
        </w:rPr>
      </w:r>
      <w:r>
        <w:rPr>
          <w:noProof/>
        </w:rPr>
        <w:fldChar w:fldCharType="separate"/>
      </w:r>
      <w:r>
        <w:rPr>
          <w:noProof/>
        </w:rPr>
        <w:t>14</w:t>
      </w:r>
      <w:r>
        <w:rPr>
          <w:noProof/>
        </w:rPr>
        <w:fldChar w:fldCharType="end"/>
      </w:r>
    </w:p>
    <w:p w14:paraId="59FE35D4" w14:textId="66ED784E"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_Toc219196309 \h </w:instrText>
      </w:r>
      <w:r>
        <w:rPr>
          <w:noProof/>
        </w:rPr>
      </w:r>
      <w:r>
        <w:rPr>
          <w:noProof/>
        </w:rPr>
        <w:fldChar w:fldCharType="separate"/>
      </w:r>
      <w:r>
        <w:rPr>
          <w:noProof/>
        </w:rPr>
        <w:t>15</w:t>
      </w:r>
      <w:r>
        <w:rPr>
          <w:noProof/>
        </w:rPr>
        <w:fldChar w:fldCharType="end"/>
      </w:r>
    </w:p>
    <w:p w14:paraId="0863F1B1" w14:textId="42879E61"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_Toc219196310 \h </w:instrText>
      </w:r>
      <w:r>
        <w:rPr>
          <w:noProof/>
        </w:rPr>
      </w:r>
      <w:r>
        <w:rPr>
          <w:noProof/>
        </w:rPr>
        <w:fldChar w:fldCharType="separate"/>
      </w:r>
      <w:r>
        <w:rPr>
          <w:noProof/>
        </w:rPr>
        <w:t>15</w:t>
      </w:r>
      <w:r>
        <w:rPr>
          <w:noProof/>
        </w:rPr>
        <w:fldChar w:fldCharType="end"/>
      </w:r>
    </w:p>
    <w:p w14:paraId="7D3BC773" w14:textId="44AD40BA"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_Toc219196311 \h </w:instrText>
      </w:r>
      <w:r>
        <w:rPr>
          <w:noProof/>
        </w:rPr>
      </w:r>
      <w:r>
        <w:rPr>
          <w:noProof/>
        </w:rPr>
        <w:fldChar w:fldCharType="separate"/>
      </w:r>
      <w:r>
        <w:rPr>
          <w:noProof/>
        </w:rPr>
        <w:t>15</w:t>
      </w:r>
      <w:r>
        <w:rPr>
          <w:noProof/>
        </w:rPr>
        <w:fldChar w:fldCharType="end"/>
      </w:r>
    </w:p>
    <w:p w14:paraId="795F70CC" w14:textId="1AC72A3F"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_Toc219196312 \h </w:instrText>
      </w:r>
      <w:r>
        <w:rPr>
          <w:noProof/>
        </w:rPr>
      </w:r>
      <w:r>
        <w:rPr>
          <w:noProof/>
        </w:rPr>
        <w:fldChar w:fldCharType="separate"/>
      </w:r>
      <w:r>
        <w:rPr>
          <w:noProof/>
        </w:rPr>
        <w:t>16</w:t>
      </w:r>
      <w:r>
        <w:rPr>
          <w:noProof/>
        </w:rPr>
        <w:fldChar w:fldCharType="end"/>
      </w:r>
    </w:p>
    <w:p w14:paraId="5D774336" w14:textId="2532A92E"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_Toc219196313 \h </w:instrText>
      </w:r>
      <w:r>
        <w:rPr>
          <w:noProof/>
        </w:rPr>
      </w:r>
      <w:r>
        <w:rPr>
          <w:noProof/>
        </w:rPr>
        <w:fldChar w:fldCharType="separate"/>
      </w:r>
      <w:r>
        <w:rPr>
          <w:noProof/>
        </w:rPr>
        <w:t>16</w:t>
      </w:r>
      <w:r>
        <w:rPr>
          <w:noProof/>
        </w:rPr>
        <w:fldChar w:fldCharType="end"/>
      </w:r>
    </w:p>
    <w:p w14:paraId="435A4742" w14:textId="0D679F70"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_Toc219196314 \h </w:instrText>
      </w:r>
      <w:r>
        <w:rPr>
          <w:noProof/>
        </w:rPr>
      </w:r>
      <w:r>
        <w:rPr>
          <w:noProof/>
        </w:rPr>
        <w:fldChar w:fldCharType="separate"/>
      </w:r>
      <w:r>
        <w:rPr>
          <w:noProof/>
        </w:rPr>
        <w:t>17</w:t>
      </w:r>
      <w:r>
        <w:rPr>
          <w:noProof/>
        </w:rPr>
        <w:fldChar w:fldCharType="end"/>
      </w:r>
    </w:p>
    <w:p w14:paraId="796C843E" w14:textId="7F966168"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_Toc219196315 \h </w:instrText>
      </w:r>
      <w:r>
        <w:rPr>
          <w:noProof/>
        </w:rPr>
      </w:r>
      <w:r>
        <w:rPr>
          <w:noProof/>
        </w:rPr>
        <w:fldChar w:fldCharType="separate"/>
      </w:r>
      <w:r>
        <w:rPr>
          <w:noProof/>
        </w:rPr>
        <w:t>17</w:t>
      </w:r>
      <w:r>
        <w:rPr>
          <w:noProof/>
        </w:rPr>
        <w:fldChar w:fldCharType="end"/>
      </w:r>
    </w:p>
    <w:p w14:paraId="531A337C" w14:textId="424B3759"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_Toc219196316 \h </w:instrText>
      </w:r>
      <w:r>
        <w:rPr>
          <w:noProof/>
        </w:rPr>
      </w:r>
      <w:r>
        <w:rPr>
          <w:noProof/>
        </w:rPr>
        <w:fldChar w:fldCharType="separate"/>
      </w:r>
      <w:r>
        <w:rPr>
          <w:noProof/>
        </w:rPr>
        <w:t>17</w:t>
      </w:r>
      <w:r>
        <w:rPr>
          <w:noProof/>
        </w:rPr>
        <w:fldChar w:fldCharType="end"/>
      </w:r>
    </w:p>
    <w:p w14:paraId="2F360AB8" w14:textId="753D5EB2"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_Toc219196317 \h </w:instrText>
      </w:r>
      <w:r>
        <w:rPr>
          <w:noProof/>
        </w:rPr>
      </w:r>
      <w:r>
        <w:rPr>
          <w:noProof/>
        </w:rPr>
        <w:fldChar w:fldCharType="separate"/>
      </w:r>
      <w:r>
        <w:rPr>
          <w:noProof/>
        </w:rPr>
        <w:t>17</w:t>
      </w:r>
      <w:r>
        <w:rPr>
          <w:noProof/>
        </w:rPr>
        <w:fldChar w:fldCharType="end"/>
      </w:r>
    </w:p>
    <w:p w14:paraId="4745F32F" w14:textId="58139339"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_Toc219196318 \h </w:instrText>
      </w:r>
      <w:r>
        <w:rPr>
          <w:noProof/>
        </w:rPr>
      </w:r>
      <w:r>
        <w:rPr>
          <w:noProof/>
        </w:rPr>
        <w:fldChar w:fldCharType="separate"/>
      </w:r>
      <w:r>
        <w:rPr>
          <w:noProof/>
        </w:rPr>
        <w:t>19</w:t>
      </w:r>
      <w:r>
        <w:rPr>
          <w:noProof/>
        </w:rPr>
        <w:fldChar w:fldCharType="end"/>
      </w:r>
    </w:p>
    <w:p w14:paraId="618F30B5" w14:textId="663A3050"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_Toc219196319 \h </w:instrText>
      </w:r>
      <w:r>
        <w:rPr>
          <w:noProof/>
        </w:rPr>
      </w:r>
      <w:r>
        <w:rPr>
          <w:noProof/>
        </w:rPr>
        <w:fldChar w:fldCharType="separate"/>
      </w:r>
      <w:r>
        <w:rPr>
          <w:noProof/>
        </w:rPr>
        <w:t>19</w:t>
      </w:r>
      <w:r>
        <w:rPr>
          <w:noProof/>
        </w:rPr>
        <w:fldChar w:fldCharType="end"/>
      </w:r>
    </w:p>
    <w:p w14:paraId="4D4C7967" w14:textId="31A214D6"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4.2.2.6.2</w:t>
      </w:r>
      <w:r>
        <w:rPr>
          <w:rFonts w:asciiTheme="minorHAnsi" w:eastAsiaTheme="minorEastAsia" w:hAnsiTheme="minorHAnsi" w:cstheme="minorBidi"/>
          <w:noProof/>
          <w:kern w:val="2"/>
          <w:sz w:val="24"/>
          <w:szCs w:val="24"/>
          <w:lang w:eastAsia="en-GB"/>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_Toc219196320 \h </w:instrText>
      </w:r>
      <w:r>
        <w:rPr>
          <w:noProof/>
        </w:rPr>
      </w:r>
      <w:r>
        <w:rPr>
          <w:noProof/>
        </w:rPr>
        <w:fldChar w:fldCharType="separate"/>
      </w:r>
      <w:r>
        <w:rPr>
          <w:noProof/>
        </w:rPr>
        <w:t>19</w:t>
      </w:r>
      <w:r>
        <w:rPr>
          <w:noProof/>
        </w:rPr>
        <w:fldChar w:fldCharType="end"/>
      </w:r>
    </w:p>
    <w:p w14:paraId="09DA429B" w14:textId="312B8683"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_Toc219196321 \h </w:instrText>
      </w:r>
      <w:r>
        <w:rPr>
          <w:noProof/>
        </w:rPr>
      </w:r>
      <w:r>
        <w:rPr>
          <w:noProof/>
        </w:rPr>
        <w:fldChar w:fldCharType="separate"/>
      </w:r>
      <w:r>
        <w:rPr>
          <w:noProof/>
        </w:rPr>
        <w:t>20</w:t>
      </w:r>
      <w:r>
        <w:rPr>
          <w:noProof/>
        </w:rPr>
        <w:fldChar w:fldCharType="end"/>
      </w:r>
    </w:p>
    <w:p w14:paraId="1539F427" w14:textId="7BAE5C04"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_Toc219196322 \h </w:instrText>
      </w:r>
      <w:r>
        <w:rPr>
          <w:noProof/>
        </w:rPr>
      </w:r>
      <w:r>
        <w:rPr>
          <w:noProof/>
        </w:rPr>
        <w:fldChar w:fldCharType="separate"/>
      </w:r>
      <w:r>
        <w:rPr>
          <w:noProof/>
        </w:rPr>
        <w:t>20</w:t>
      </w:r>
      <w:r>
        <w:rPr>
          <w:noProof/>
        </w:rPr>
        <w:fldChar w:fldCharType="end"/>
      </w:r>
    </w:p>
    <w:p w14:paraId="6B58265A" w14:textId="69FB79AD"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4.2.2.7.2</w:t>
      </w:r>
      <w:r>
        <w:rPr>
          <w:rFonts w:asciiTheme="minorHAnsi" w:eastAsiaTheme="minorEastAsia" w:hAnsiTheme="minorHAnsi" w:cstheme="minorBidi"/>
          <w:noProof/>
          <w:kern w:val="2"/>
          <w:sz w:val="24"/>
          <w:szCs w:val="24"/>
          <w:lang w:eastAsia="en-GB"/>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_Toc219196323 \h </w:instrText>
      </w:r>
      <w:r>
        <w:rPr>
          <w:noProof/>
        </w:rPr>
      </w:r>
      <w:r>
        <w:rPr>
          <w:noProof/>
        </w:rPr>
        <w:fldChar w:fldCharType="separate"/>
      </w:r>
      <w:r>
        <w:rPr>
          <w:noProof/>
        </w:rPr>
        <w:t>20</w:t>
      </w:r>
      <w:r>
        <w:rPr>
          <w:noProof/>
        </w:rPr>
        <w:fldChar w:fldCharType="end"/>
      </w:r>
    </w:p>
    <w:p w14:paraId="2FC42EA7" w14:textId="65055FF2"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_Toc219196324 \h </w:instrText>
      </w:r>
      <w:r>
        <w:rPr>
          <w:noProof/>
        </w:rPr>
      </w:r>
      <w:r>
        <w:rPr>
          <w:noProof/>
        </w:rPr>
        <w:fldChar w:fldCharType="separate"/>
      </w:r>
      <w:r>
        <w:rPr>
          <w:noProof/>
        </w:rPr>
        <w:t>21</w:t>
      </w:r>
      <w:r>
        <w:rPr>
          <w:noProof/>
        </w:rPr>
        <w:fldChar w:fldCharType="end"/>
      </w:r>
    </w:p>
    <w:p w14:paraId="143E7C23" w14:textId="7147CB29"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_Toc219196325 \h </w:instrText>
      </w:r>
      <w:r>
        <w:rPr>
          <w:noProof/>
        </w:rPr>
      </w:r>
      <w:r>
        <w:rPr>
          <w:noProof/>
        </w:rPr>
        <w:fldChar w:fldCharType="separate"/>
      </w:r>
      <w:r>
        <w:rPr>
          <w:noProof/>
        </w:rPr>
        <w:t>21</w:t>
      </w:r>
      <w:r>
        <w:rPr>
          <w:noProof/>
        </w:rPr>
        <w:fldChar w:fldCharType="end"/>
      </w:r>
    </w:p>
    <w:p w14:paraId="3C2CF86C" w14:textId="2CFD44A5"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4.2.2.8.2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_Toc219196326 \h </w:instrText>
      </w:r>
      <w:r>
        <w:rPr>
          <w:noProof/>
        </w:rPr>
      </w:r>
      <w:r>
        <w:rPr>
          <w:noProof/>
        </w:rPr>
        <w:fldChar w:fldCharType="separate"/>
      </w:r>
      <w:r>
        <w:rPr>
          <w:noProof/>
        </w:rPr>
        <w:t>21</w:t>
      </w:r>
      <w:r>
        <w:rPr>
          <w:noProof/>
        </w:rPr>
        <w:fldChar w:fldCharType="end"/>
      </w:r>
    </w:p>
    <w:p w14:paraId="2443196F" w14:textId="135E901A"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4.2.2.8.3</w:t>
      </w:r>
      <w:r>
        <w:rPr>
          <w:rFonts w:asciiTheme="minorHAnsi" w:eastAsiaTheme="minorEastAsia" w:hAnsiTheme="minorHAnsi" w:cstheme="minorBidi"/>
          <w:noProof/>
          <w:kern w:val="2"/>
          <w:sz w:val="24"/>
          <w:szCs w:val="24"/>
          <w:lang w:eastAsia="en-GB"/>
          <w14:ligatures w14:val="standardContextual"/>
        </w:rPr>
        <w:tab/>
      </w:r>
      <w:r>
        <w:rPr>
          <w:noProof/>
        </w:rPr>
        <w:t>Notification about data or analytics that are about to be deleted</w:t>
      </w:r>
      <w:r>
        <w:rPr>
          <w:noProof/>
        </w:rPr>
        <w:tab/>
      </w:r>
      <w:r>
        <w:rPr>
          <w:noProof/>
        </w:rPr>
        <w:fldChar w:fldCharType="begin" w:fldLock="1"/>
      </w:r>
      <w:r>
        <w:rPr>
          <w:noProof/>
        </w:rPr>
        <w:instrText xml:space="preserve"> PAGEREF _Toc219196327 \h </w:instrText>
      </w:r>
      <w:r>
        <w:rPr>
          <w:noProof/>
        </w:rPr>
      </w:r>
      <w:r>
        <w:rPr>
          <w:noProof/>
        </w:rPr>
        <w:fldChar w:fldCharType="separate"/>
      </w:r>
      <w:r>
        <w:rPr>
          <w:noProof/>
        </w:rPr>
        <w:t>22</w:t>
      </w:r>
      <w:r>
        <w:rPr>
          <w:noProof/>
        </w:rPr>
        <w:fldChar w:fldCharType="end"/>
      </w:r>
    </w:p>
    <w:p w14:paraId="3D3374C4" w14:textId="5DA10888"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_Toc219196328 \h </w:instrText>
      </w:r>
      <w:r>
        <w:rPr>
          <w:noProof/>
        </w:rPr>
      </w:r>
      <w:r>
        <w:rPr>
          <w:noProof/>
        </w:rPr>
        <w:fldChar w:fldCharType="separate"/>
      </w:r>
      <w:r>
        <w:rPr>
          <w:noProof/>
        </w:rPr>
        <w:t>23</w:t>
      </w:r>
      <w:r>
        <w:rPr>
          <w:noProof/>
        </w:rPr>
        <w:fldChar w:fldCharType="end"/>
      </w:r>
    </w:p>
    <w:p w14:paraId="7A135AF1" w14:textId="46E82F87"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4.2.2.9.1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_Toc219196329 \h </w:instrText>
      </w:r>
      <w:r>
        <w:rPr>
          <w:noProof/>
        </w:rPr>
      </w:r>
      <w:r>
        <w:rPr>
          <w:noProof/>
        </w:rPr>
        <w:fldChar w:fldCharType="separate"/>
      </w:r>
      <w:r>
        <w:rPr>
          <w:noProof/>
        </w:rPr>
        <w:t>23</w:t>
      </w:r>
      <w:r>
        <w:rPr>
          <w:noProof/>
        </w:rPr>
        <w:fldChar w:fldCharType="end"/>
      </w:r>
    </w:p>
    <w:p w14:paraId="5394C44A" w14:textId="079AF5BC"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4.2.2.9.2</w:t>
      </w:r>
      <w:r>
        <w:rPr>
          <w:rFonts w:asciiTheme="minorHAnsi" w:eastAsiaTheme="minorEastAsia" w:hAnsiTheme="minorHAnsi" w:cstheme="minorBidi"/>
          <w:noProof/>
          <w:kern w:val="2"/>
          <w:sz w:val="24"/>
          <w:szCs w:val="24"/>
          <w:lang w:eastAsia="en-GB"/>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_Toc219196330 \h </w:instrText>
      </w:r>
      <w:r>
        <w:rPr>
          <w:noProof/>
        </w:rPr>
      </w:r>
      <w:r>
        <w:rPr>
          <w:noProof/>
        </w:rPr>
        <w:fldChar w:fldCharType="separate"/>
      </w:r>
      <w:r>
        <w:rPr>
          <w:noProof/>
        </w:rPr>
        <w:t>23</w:t>
      </w:r>
      <w:r>
        <w:rPr>
          <w:noProof/>
        </w:rPr>
        <w:fldChar w:fldCharType="end"/>
      </w:r>
    </w:p>
    <w:p w14:paraId="0D3B24BA" w14:textId="3380CAEC"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4.2.2.9.3</w:t>
      </w:r>
      <w:r>
        <w:rPr>
          <w:rFonts w:asciiTheme="minorHAnsi" w:eastAsiaTheme="minorEastAsia" w:hAnsiTheme="minorHAnsi" w:cstheme="minorBidi"/>
          <w:noProof/>
          <w:kern w:val="2"/>
          <w:sz w:val="24"/>
          <w:szCs w:val="24"/>
          <w:lang w:eastAsia="en-GB"/>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_Toc219196331 \h </w:instrText>
      </w:r>
      <w:r>
        <w:rPr>
          <w:noProof/>
        </w:rPr>
      </w:r>
      <w:r>
        <w:rPr>
          <w:noProof/>
        </w:rPr>
        <w:fldChar w:fldCharType="separate"/>
      </w:r>
      <w:r>
        <w:rPr>
          <w:noProof/>
        </w:rPr>
        <w:t>23</w:t>
      </w:r>
      <w:r>
        <w:rPr>
          <w:noProof/>
        </w:rPr>
        <w:fldChar w:fldCharType="end"/>
      </w:r>
    </w:p>
    <w:p w14:paraId="30FC9EE1" w14:textId="5F5F0A95" w:rsidR="003C6105" w:rsidRDefault="003C6105">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Nadrf_ MLModelManagement Service</w:t>
      </w:r>
      <w:r>
        <w:rPr>
          <w:noProof/>
        </w:rPr>
        <w:tab/>
      </w:r>
      <w:r>
        <w:rPr>
          <w:noProof/>
        </w:rPr>
        <w:fldChar w:fldCharType="begin" w:fldLock="1"/>
      </w:r>
      <w:r>
        <w:rPr>
          <w:noProof/>
        </w:rPr>
        <w:instrText xml:space="preserve"> PAGEREF _Toc219196332 \h </w:instrText>
      </w:r>
      <w:r>
        <w:rPr>
          <w:noProof/>
        </w:rPr>
      </w:r>
      <w:r>
        <w:rPr>
          <w:noProof/>
        </w:rPr>
        <w:fldChar w:fldCharType="separate"/>
      </w:r>
      <w:r>
        <w:rPr>
          <w:noProof/>
        </w:rPr>
        <w:t>24</w:t>
      </w:r>
      <w:r>
        <w:rPr>
          <w:noProof/>
        </w:rPr>
        <w:fldChar w:fldCharType="end"/>
      </w:r>
    </w:p>
    <w:p w14:paraId="6667F720" w14:textId="322C68D1" w:rsidR="003C6105" w:rsidRDefault="003C6105">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_Toc219196333 \h </w:instrText>
      </w:r>
      <w:r>
        <w:rPr>
          <w:noProof/>
        </w:rPr>
      </w:r>
      <w:r>
        <w:rPr>
          <w:noProof/>
        </w:rPr>
        <w:fldChar w:fldCharType="separate"/>
      </w:r>
      <w:r>
        <w:rPr>
          <w:noProof/>
        </w:rPr>
        <w:t>24</w:t>
      </w:r>
      <w:r>
        <w:rPr>
          <w:noProof/>
        </w:rPr>
        <w:fldChar w:fldCharType="end"/>
      </w:r>
    </w:p>
    <w:p w14:paraId="3D807B37" w14:textId="4E8274C5"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_Toc219196334 \h </w:instrText>
      </w:r>
      <w:r>
        <w:rPr>
          <w:noProof/>
        </w:rPr>
      </w:r>
      <w:r>
        <w:rPr>
          <w:noProof/>
        </w:rPr>
        <w:fldChar w:fldCharType="separate"/>
      </w:r>
      <w:r>
        <w:rPr>
          <w:noProof/>
        </w:rPr>
        <w:t>24</w:t>
      </w:r>
      <w:r>
        <w:rPr>
          <w:noProof/>
        </w:rPr>
        <w:fldChar w:fldCharType="end"/>
      </w:r>
    </w:p>
    <w:p w14:paraId="0503B8BD" w14:textId="460D6309"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_Toc219196335 \h </w:instrText>
      </w:r>
      <w:r>
        <w:rPr>
          <w:noProof/>
        </w:rPr>
      </w:r>
      <w:r>
        <w:rPr>
          <w:noProof/>
        </w:rPr>
        <w:fldChar w:fldCharType="separate"/>
      </w:r>
      <w:r>
        <w:rPr>
          <w:noProof/>
        </w:rPr>
        <w:t>25</w:t>
      </w:r>
      <w:r>
        <w:rPr>
          <w:noProof/>
        </w:rPr>
        <w:fldChar w:fldCharType="end"/>
      </w:r>
    </w:p>
    <w:p w14:paraId="7AD2D045" w14:textId="4BA7375C"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sidRPr="00B85D7F">
        <w:rPr>
          <w:noProof/>
          <w:lang w:val="en-US"/>
        </w:rPr>
        <w:t>4.3.</w:t>
      </w:r>
      <w:r w:rsidRPr="00B85D7F">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B85D7F">
        <w:rPr>
          <w:noProof/>
          <w:lang w:val="en-US"/>
        </w:rPr>
        <w:t>Network Functions</w:t>
      </w:r>
      <w:r>
        <w:rPr>
          <w:noProof/>
        </w:rPr>
        <w:tab/>
      </w:r>
      <w:r>
        <w:rPr>
          <w:noProof/>
        </w:rPr>
        <w:fldChar w:fldCharType="begin" w:fldLock="1"/>
      </w:r>
      <w:r>
        <w:rPr>
          <w:noProof/>
        </w:rPr>
        <w:instrText xml:space="preserve"> PAGEREF _Toc219196336 \h </w:instrText>
      </w:r>
      <w:r>
        <w:rPr>
          <w:noProof/>
        </w:rPr>
      </w:r>
      <w:r>
        <w:rPr>
          <w:noProof/>
        </w:rPr>
        <w:fldChar w:fldCharType="separate"/>
      </w:r>
      <w:r>
        <w:rPr>
          <w:noProof/>
        </w:rPr>
        <w:t>25</w:t>
      </w:r>
      <w:r>
        <w:rPr>
          <w:noProof/>
        </w:rPr>
        <w:fldChar w:fldCharType="end"/>
      </w:r>
    </w:p>
    <w:p w14:paraId="048CEE51" w14:textId="4A9C04DB"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Analytics Data Repository Function (ADRF)</w:t>
      </w:r>
      <w:r>
        <w:rPr>
          <w:noProof/>
        </w:rPr>
        <w:tab/>
      </w:r>
      <w:r>
        <w:rPr>
          <w:noProof/>
        </w:rPr>
        <w:fldChar w:fldCharType="begin" w:fldLock="1"/>
      </w:r>
      <w:r>
        <w:rPr>
          <w:noProof/>
        </w:rPr>
        <w:instrText xml:space="preserve"> PAGEREF _Toc219196337 \h </w:instrText>
      </w:r>
      <w:r>
        <w:rPr>
          <w:noProof/>
        </w:rPr>
      </w:r>
      <w:r>
        <w:rPr>
          <w:noProof/>
        </w:rPr>
        <w:fldChar w:fldCharType="separate"/>
      </w:r>
      <w:r>
        <w:rPr>
          <w:noProof/>
        </w:rPr>
        <w:t>25</w:t>
      </w:r>
      <w:r>
        <w:rPr>
          <w:noProof/>
        </w:rPr>
        <w:fldChar w:fldCharType="end"/>
      </w:r>
    </w:p>
    <w:p w14:paraId="2D9F47A8" w14:textId="038DC674"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_Toc219196338 \h </w:instrText>
      </w:r>
      <w:r>
        <w:rPr>
          <w:noProof/>
        </w:rPr>
      </w:r>
      <w:r>
        <w:rPr>
          <w:noProof/>
        </w:rPr>
        <w:fldChar w:fldCharType="separate"/>
      </w:r>
      <w:r>
        <w:rPr>
          <w:noProof/>
        </w:rPr>
        <w:t>25</w:t>
      </w:r>
      <w:r>
        <w:rPr>
          <w:noProof/>
        </w:rPr>
        <w:fldChar w:fldCharType="end"/>
      </w:r>
    </w:p>
    <w:p w14:paraId="528CD4A4" w14:textId="19AEED18" w:rsidR="003C6105" w:rsidRDefault="003C6105">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_Toc219196339 \h </w:instrText>
      </w:r>
      <w:r>
        <w:rPr>
          <w:noProof/>
        </w:rPr>
      </w:r>
      <w:r>
        <w:rPr>
          <w:noProof/>
        </w:rPr>
        <w:fldChar w:fldCharType="separate"/>
      </w:r>
      <w:r>
        <w:rPr>
          <w:noProof/>
        </w:rPr>
        <w:t>26</w:t>
      </w:r>
      <w:r>
        <w:rPr>
          <w:noProof/>
        </w:rPr>
        <w:fldChar w:fldCharType="end"/>
      </w:r>
    </w:p>
    <w:p w14:paraId="7FC684E5" w14:textId="7E39F997"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_Toc219196340 \h </w:instrText>
      </w:r>
      <w:r>
        <w:rPr>
          <w:noProof/>
        </w:rPr>
      </w:r>
      <w:r>
        <w:rPr>
          <w:noProof/>
        </w:rPr>
        <w:fldChar w:fldCharType="separate"/>
      </w:r>
      <w:r>
        <w:rPr>
          <w:noProof/>
        </w:rPr>
        <w:t>26</w:t>
      </w:r>
      <w:r>
        <w:rPr>
          <w:noProof/>
        </w:rPr>
        <w:fldChar w:fldCharType="end"/>
      </w:r>
    </w:p>
    <w:p w14:paraId="7DE545EA" w14:textId="7017D101"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Nadrf_MLModelManagement_StorageRequest service operation</w:t>
      </w:r>
      <w:r>
        <w:rPr>
          <w:noProof/>
        </w:rPr>
        <w:tab/>
      </w:r>
      <w:r>
        <w:rPr>
          <w:noProof/>
        </w:rPr>
        <w:fldChar w:fldCharType="begin" w:fldLock="1"/>
      </w:r>
      <w:r>
        <w:rPr>
          <w:noProof/>
        </w:rPr>
        <w:instrText xml:space="preserve"> PAGEREF _Toc219196341 \h </w:instrText>
      </w:r>
      <w:r>
        <w:rPr>
          <w:noProof/>
        </w:rPr>
      </w:r>
      <w:r>
        <w:rPr>
          <w:noProof/>
        </w:rPr>
        <w:fldChar w:fldCharType="separate"/>
      </w:r>
      <w:r>
        <w:rPr>
          <w:noProof/>
        </w:rPr>
        <w:t>26</w:t>
      </w:r>
      <w:r>
        <w:rPr>
          <w:noProof/>
        </w:rPr>
        <w:fldChar w:fldCharType="end"/>
      </w:r>
    </w:p>
    <w:p w14:paraId="5FB8249B" w14:textId="67AD68F1"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_Toc219196342 \h </w:instrText>
      </w:r>
      <w:r>
        <w:rPr>
          <w:noProof/>
        </w:rPr>
      </w:r>
      <w:r>
        <w:rPr>
          <w:noProof/>
        </w:rPr>
        <w:fldChar w:fldCharType="separate"/>
      </w:r>
      <w:r>
        <w:rPr>
          <w:noProof/>
        </w:rPr>
        <w:t>26</w:t>
      </w:r>
      <w:r>
        <w:rPr>
          <w:noProof/>
        </w:rPr>
        <w:fldChar w:fldCharType="end"/>
      </w:r>
    </w:p>
    <w:p w14:paraId="36613F3A" w14:textId="4AD39392"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Request Storage of ML model(s)</w:t>
      </w:r>
      <w:r>
        <w:rPr>
          <w:noProof/>
        </w:rPr>
        <w:tab/>
      </w:r>
      <w:r>
        <w:rPr>
          <w:noProof/>
        </w:rPr>
        <w:fldChar w:fldCharType="begin" w:fldLock="1"/>
      </w:r>
      <w:r>
        <w:rPr>
          <w:noProof/>
        </w:rPr>
        <w:instrText xml:space="preserve"> PAGEREF _Toc219196343 \h </w:instrText>
      </w:r>
      <w:r>
        <w:rPr>
          <w:noProof/>
        </w:rPr>
      </w:r>
      <w:r>
        <w:rPr>
          <w:noProof/>
        </w:rPr>
        <w:fldChar w:fldCharType="separate"/>
      </w:r>
      <w:r>
        <w:rPr>
          <w:noProof/>
        </w:rPr>
        <w:t>26</w:t>
      </w:r>
      <w:r>
        <w:rPr>
          <w:noProof/>
        </w:rPr>
        <w:fldChar w:fldCharType="end"/>
      </w:r>
    </w:p>
    <w:p w14:paraId="4BC363A5" w14:textId="3ED6FFDF"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4.3.2.2.3</w:t>
      </w:r>
      <w:r>
        <w:rPr>
          <w:rFonts w:asciiTheme="minorHAnsi" w:eastAsiaTheme="minorEastAsia" w:hAnsiTheme="minorHAnsi" w:cstheme="minorBidi"/>
          <w:noProof/>
          <w:kern w:val="2"/>
          <w:sz w:val="24"/>
          <w:szCs w:val="24"/>
          <w:lang w:eastAsia="en-GB"/>
          <w14:ligatures w14:val="standardContextual"/>
        </w:rPr>
        <w:tab/>
      </w:r>
      <w:r>
        <w:rPr>
          <w:noProof/>
        </w:rPr>
        <w:t>Update Storage of ML model(s)</w:t>
      </w:r>
      <w:r>
        <w:rPr>
          <w:noProof/>
        </w:rPr>
        <w:tab/>
      </w:r>
      <w:r>
        <w:rPr>
          <w:noProof/>
        </w:rPr>
        <w:fldChar w:fldCharType="begin" w:fldLock="1"/>
      </w:r>
      <w:r>
        <w:rPr>
          <w:noProof/>
        </w:rPr>
        <w:instrText xml:space="preserve"> PAGEREF _Toc219196344 \h </w:instrText>
      </w:r>
      <w:r>
        <w:rPr>
          <w:noProof/>
        </w:rPr>
      </w:r>
      <w:r>
        <w:rPr>
          <w:noProof/>
        </w:rPr>
        <w:fldChar w:fldCharType="separate"/>
      </w:r>
      <w:r>
        <w:rPr>
          <w:noProof/>
        </w:rPr>
        <w:t>27</w:t>
      </w:r>
      <w:r>
        <w:rPr>
          <w:noProof/>
        </w:rPr>
        <w:fldChar w:fldCharType="end"/>
      </w:r>
    </w:p>
    <w:p w14:paraId="21D28709" w14:textId="29F4B594"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Nadrf_MLModelManagement_RetrievalRequest service operation</w:t>
      </w:r>
      <w:r>
        <w:rPr>
          <w:noProof/>
        </w:rPr>
        <w:tab/>
      </w:r>
      <w:r>
        <w:rPr>
          <w:noProof/>
        </w:rPr>
        <w:fldChar w:fldCharType="begin" w:fldLock="1"/>
      </w:r>
      <w:r>
        <w:rPr>
          <w:noProof/>
        </w:rPr>
        <w:instrText xml:space="preserve"> PAGEREF _Toc219196345 \h </w:instrText>
      </w:r>
      <w:r>
        <w:rPr>
          <w:noProof/>
        </w:rPr>
      </w:r>
      <w:r>
        <w:rPr>
          <w:noProof/>
        </w:rPr>
        <w:fldChar w:fldCharType="separate"/>
      </w:r>
      <w:r>
        <w:rPr>
          <w:noProof/>
        </w:rPr>
        <w:t>28</w:t>
      </w:r>
      <w:r>
        <w:rPr>
          <w:noProof/>
        </w:rPr>
        <w:fldChar w:fldCharType="end"/>
      </w:r>
    </w:p>
    <w:p w14:paraId="249332CC" w14:textId="4C12DD5D"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_Toc219196346 \h </w:instrText>
      </w:r>
      <w:r>
        <w:rPr>
          <w:noProof/>
        </w:rPr>
      </w:r>
      <w:r>
        <w:rPr>
          <w:noProof/>
        </w:rPr>
        <w:fldChar w:fldCharType="separate"/>
      </w:r>
      <w:r>
        <w:rPr>
          <w:noProof/>
        </w:rPr>
        <w:t>28</w:t>
      </w:r>
      <w:r>
        <w:rPr>
          <w:noProof/>
        </w:rPr>
        <w:fldChar w:fldCharType="end"/>
      </w:r>
    </w:p>
    <w:p w14:paraId="3E107D5F" w14:textId="7AC4FDBD"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Request and get stored ML model(s) from ADRF ML Model Store</w:t>
      </w:r>
      <w:r>
        <w:rPr>
          <w:noProof/>
        </w:rPr>
        <w:tab/>
      </w:r>
      <w:r>
        <w:rPr>
          <w:noProof/>
        </w:rPr>
        <w:fldChar w:fldCharType="begin" w:fldLock="1"/>
      </w:r>
      <w:r>
        <w:rPr>
          <w:noProof/>
        </w:rPr>
        <w:instrText xml:space="preserve"> PAGEREF _Toc219196347 \h </w:instrText>
      </w:r>
      <w:r>
        <w:rPr>
          <w:noProof/>
        </w:rPr>
      </w:r>
      <w:r>
        <w:rPr>
          <w:noProof/>
        </w:rPr>
        <w:fldChar w:fldCharType="separate"/>
      </w:r>
      <w:r>
        <w:rPr>
          <w:noProof/>
        </w:rPr>
        <w:t>28</w:t>
      </w:r>
      <w:r>
        <w:rPr>
          <w:noProof/>
        </w:rPr>
        <w:fldChar w:fldCharType="end"/>
      </w:r>
    </w:p>
    <w:p w14:paraId="19A6875F" w14:textId="31DBDE84"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rPr>
        <w:t>Nadrf_MLModelManagement_Delete service operation</w:t>
      </w:r>
      <w:r>
        <w:rPr>
          <w:noProof/>
        </w:rPr>
        <w:tab/>
      </w:r>
      <w:r>
        <w:rPr>
          <w:noProof/>
        </w:rPr>
        <w:fldChar w:fldCharType="begin" w:fldLock="1"/>
      </w:r>
      <w:r>
        <w:rPr>
          <w:noProof/>
        </w:rPr>
        <w:instrText xml:space="preserve"> PAGEREF _Toc219196348 \h </w:instrText>
      </w:r>
      <w:r>
        <w:rPr>
          <w:noProof/>
        </w:rPr>
      </w:r>
      <w:r>
        <w:rPr>
          <w:noProof/>
        </w:rPr>
        <w:fldChar w:fldCharType="separate"/>
      </w:r>
      <w:r>
        <w:rPr>
          <w:noProof/>
        </w:rPr>
        <w:t>29</w:t>
      </w:r>
      <w:r>
        <w:rPr>
          <w:noProof/>
        </w:rPr>
        <w:fldChar w:fldCharType="end"/>
      </w:r>
    </w:p>
    <w:p w14:paraId="24A40388" w14:textId="66F7997D"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_Toc219196349 \h </w:instrText>
      </w:r>
      <w:r>
        <w:rPr>
          <w:noProof/>
        </w:rPr>
      </w:r>
      <w:r>
        <w:rPr>
          <w:noProof/>
        </w:rPr>
        <w:fldChar w:fldCharType="separate"/>
      </w:r>
      <w:r>
        <w:rPr>
          <w:noProof/>
        </w:rPr>
        <w:t>29</w:t>
      </w:r>
      <w:r>
        <w:rPr>
          <w:noProof/>
        </w:rPr>
        <w:fldChar w:fldCharType="end"/>
      </w:r>
    </w:p>
    <w:p w14:paraId="43283ED7" w14:textId="7200DFCC"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4.3.2.4.2</w:t>
      </w:r>
      <w:r>
        <w:rPr>
          <w:rFonts w:asciiTheme="minorHAnsi" w:eastAsiaTheme="minorEastAsia" w:hAnsiTheme="minorHAnsi" w:cstheme="minorBidi"/>
          <w:noProof/>
          <w:kern w:val="2"/>
          <w:sz w:val="24"/>
          <w:szCs w:val="24"/>
          <w:lang w:eastAsia="en-GB"/>
          <w14:ligatures w14:val="standardContextual"/>
        </w:rPr>
        <w:tab/>
      </w:r>
      <w:r>
        <w:rPr>
          <w:noProof/>
        </w:rPr>
        <w:t>Requesting removal of stored ML model(s)</w:t>
      </w:r>
      <w:r>
        <w:rPr>
          <w:noProof/>
        </w:rPr>
        <w:tab/>
      </w:r>
      <w:r>
        <w:rPr>
          <w:noProof/>
        </w:rPr>
        <w:fldChar w:fldCharType="begin" w:fldLock="1"/>
      </w:r>
      <w:r>
        <w:rPr>
          <w:noProof/>
        </w:rPr>
        <w:instrText xml:space="preserve"> PAGEREF _Toc219196350 \h </w:instrText>
      </w:r>
      <w:r>
        <w:rPr>
          <w:noProof/>
        </w:rPr>
      </w:r>
      <w:r>
        <w:rPr>
          <w:noProof/>
        </w:rPr>
        <w:fldChar w:fldCharType="separate"/>
      </w:r>
      <w:r>
        <w:rPr>
          <w:noProof/>
        </w:rPr>
        <w:t>29</w:t>
      </w:r>
      <w:r>
        <w:rPr>
          <w:noProof/>
        </w:rPr>
        <w:fldChar w:fldCharType="end"/>
      </w:r>
    </w:p>
    <w:p w14:paraId="79FF8E0D" w14:textId="787B005C"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4.3.2.4.3</w:t>
      </w:r>
      <w:r>
        <w:rPr>
          <w:rFonts w:asciiTheme="minorHAnsi" w:eastAsiaTheme="minorEastAsia" w:hAnsiTheme="minorHAnsi" w:cstheme="minorBidi"/>
          <w:noProof/>
          <w:kern w:val="2"/>
          <w:sz w:val="24"/>
          <w:szCs w:val="24"/>
          <w:lang w:eastAsia="en-GB"/>
          <w14:ligatures w14:val="standardContextual"/>
        </w:rPr>
        <w:tab/>
      </w:r>
      <w:r>
        <w:rPr>
          <w:noProof/>
        </w:rPr>
        <w:t>Requesting removal of stored ML model(s) using unique ML model identifier</w:t>
      </w:r>
      <w:r>
        <w:rPr>
          <w:noProof/>
        </w:rPr>
        <w:tab/>
      </w:r>
      <w:r>
        <w:rPr>
          <w:noProof/>
        </w:rPr>
        <w:fldChar w:fldCharType="begin" w:fldLock="1"/>
      </w:r>
      <w:r>
        <w:rPr>
          <w:noProof/>
        </w:rPr>
        <w:instrText xml:space="preserve"> PAGEREF _Toc219196351 \h </w:instrText>
      </w:r>
      <w:r>
        <w:rPr>
          <w:noProof/>
        </w:rPr>
      </w:r>
      <w:r>
        <w:rPr>
          <w:noProof/>
        </w:rPr>
        <w:fldChar w:fldCharType="separate"/>
      </w:r>
      <w:r>
        <w:rPr>
          <w:noProof/>
        </w:rPr>
        <w:t>30</w:t>
      </w:r>
      <w:r>
        <w:rPr>
          <w:noProof/>
        </w:rPr>
        <w:fldChar w:fldCharType="end"/>
      </w:r>
    </w:p>
    <w:p w14:paraId="5BF981A8" w14:textId="54D2F640" w:rsidR="003C6105" w:rsidRDefault="003C610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_Toc219196352 \h </w:instrText>
      </w:r>
      <w:r>
        <w:rPr>
          <w:noProof/>
        </w:rPr>
      </w:r>
      <w:r>
        <w:rPr>
          <w:noProof/>
        </w:rPr>
        <w:fldChar w:fldCharType="separate"/>
      </w:r>
      <w:r>
        <w:rPr>
          <w:noProof/>
        </w:rPr>
        <w:t>31</w:t>
      </w:r>
      <w:r>
        <w:rPr>
          <w:noProof/>
        </w:rPr>
        <w:fldChar w:fldCharType="end"/>
      </w:r>
    </w:p>
    <w:p w14:paraId="0DEFEA78" w14:textId="28D72732" w:rsidR="003C6105" w:rsidRDefault="003C610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Nadrf_DataManagement Service API</w:t>
      </w:r>
      <w:r>
        <w:rPr>
          <w:noProof/>
        </w:rPr>
        <w:tab/>
      </w:r>
      <w:r>
        <w:rPr>
          <w:noProof/>
        </w:rPr>
        <w:fldChar w:fldCharType="begin" w:fldLock="1"/>
      </w:r>
      <w:r>
        <w:rPr>
          <w:noProof/>
        </w:rPr>
        <w:instrText xml:space="preserve"> PAGEREF _Toc219196353 \h </w:instrText>
      </w:r>
      <w:r>
        <w:rPr>
          <w:noProof/>
        </w:rPr>
      </w:r>
      <w:r>
        <w:rPr>
          <w:noProof/>
        </w:rPr>
        <w:fldChar w:fldCharType="separate"/>
      </w:r>
      <w:r>
        <w:rPr>
          <w:noProof/>
        </w:rPr>
        <w:t>31</w:t>
      </w:r>
      <w:r>
        <w:rPr>
          <w:noProof/>
        </w:rPr>
        <w:fldChar w:fldCharType="end"/>
      </w:r>
    </w:p>
    <w:p w14:paraId="4802A84D" w14:textId="74DE15B3" w:rsidR="003C6105" w:rsidRDefault="003C6105">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_Toc219196354 \h </w:instrText>
      </w:r>
      <w:r>
        <w:rPr>
          <w:noProof/>
        </w:rPr>
      </w:r>
      <w:r>
        <w:rPr>
          <w:noProof/>
        </w:rPr>
        <w:fldChar w:fldCharType="separate"/>
      </w:r>
      <w:r>
        <w:rPr>
          <w:noProof/>
        </w:rPr>
        <w:t>31</w:t>
      </w:r>
      <w:r>
        <w:rPr>
          <w:noProof/>
        </w:rPr>
        <w:fldChar w:fldCharType="end"/>
      </w:r>
    </w:p>
    <w:p w14:paraId="28FF8058" w14:textId="455CE624" w:rsidR="003C6105" w:rsidRDefault="003C6105">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_Toc219196355 \h </w:instrText>
      </w:r>
      <w:r>
        <w:rPr>
          <w:noProof/>
        </w:rPr>
      </w:r>
      <w:r>
        <w:rPr>
          <w:noProof/>
        </w:rPr>
        <w:fldChar w:fldCharType="separate"/>
      </w:r>
      <w:r>
        <w:rPr>
          <w:noProof/>
        </w:rPr>
        <w:t>31</w:t>
      </w:r>
      <w:r>
        <w:rPr>
          <w:noProof/>
        </w:rPr>
        <w:fldChar w:fldCharType="end"/>
      </w:r>
    </w:p>
    <w:p w14:paraId="6CEB78CC" w14:textId="4E4FA7AF"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_Toc219196356 \h </w:instrText>
      </w:r>
      <w:r>
        <w:rPr>
          <w:noProof/>
        </w:rPr>
      </w:r>
      <w:r>
        <w:rPr>
          <w:noProof/>
        </w:rPr>
        <w:fldChar w:fldCharType="separate"/>
      </w:r>
      <w:r>
        <w:rPr>
          <w:noProof/>
        </w:rPr>
        <w:t>31</w:t>
      </w:r>
      <w:r>
        <w:rPr>
          <w:noProof/>
        </w:rPr>
        <w:fldChar w:fldCharType="end"/>
      </w:r>
    </w:p>
    <w:p w14:paraId="2086193B" w14:textId="2C6DF238"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_Toc219196357 \h </w:instrText>
      </w:r>
      <w:r>
        <w:rPr>
          <w:noProof/>
        </w:rPr>
      </w:r>
      <w:r>
        <w:rPr>
          <w:noProof/>
        </w:rPr>
        <w:fldChar w:fldCharType="separate"/>
      </w:r>
      <w:r>
        <w:rPr>
          <w:noProof/>
        </w:rPr>
        <w:t>32</w:t>
      </w:r>
      <w:r>
        <w:rPr>
          <w:noProof/>
        </w:rPr>
        <w:fldChar w:fldCharType="end"/>
      </w:r>
    </w:p>
    <w:p w14:paraId="5382AE4B" w14:textId="33CE9254"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_Toc219196358 \h </w:instrText>
      </w:r>
      <w:r>
        <w:rPr>
          <w:noProof/>
        </w:rPr>
      </w:r>
      <w:r>
        <w:rPr>
          <w:noProof/>
        </w:rPr>
        <w:fldChar w:fldCharType="separate"/>
      </w:r>
      <w:r>
        <w:rPr>
          <w:noProof/>
        </w:rPr>
        <w:t>32</w:t>
      </w:r>
      <w:r>
        <w:rPr>
          <w:noProof/>
        </w:rPr>
        <w:fldChar w:fldCharType="end"/>
      </w:r>
    </w:p>
    <w:p w14:paraId="5765667C" w14:textId="52BCD73A"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_Toc219196359 \h </w:instrText>
      </w:r>
      <w:r>
        <w:rPr>
          <w:noProof/>
        </w:rPr>
      </w:r>
      <w:r>
        <w:rPr>
          <w:noProof/>
        </w:rPr>
        <w:fldChar w:fldCharType="separate"/>
      </w:r>
      <w:r>
        <w:rPr>
          <w:noProof/>
        </w:rPr>
        <w:t>32</w:t>
      </w:r>
      <w:r>
        <w:rPr>
          <w:noProof/>
        </w:rPr>
        <w:fldChar w:fldCharType="end"/>
      </w:r>
    </w:p>
    <w:p w14:paraId="68198AD2" w14:textId="700E3B56"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_Toc219196360 \h </w:instrText>
      </w:r>
      <w:r>
        <w:rPr>
          <w:noProof/>
        </w:rPr>
      </w:r>
      <w:r>
        <w:rPr>
          <w:noProof/>
        </w:rPr>
        <w:fldChar w:fldCharType="separate"/>
      </w:r>
      <w:r>
        <w:rPr>
          <w:noProof/>
        </w:rPr>
        <w:t>32</w:t>
      </w:r>
      <w:r>
        <w:rPr>
          <w:noProof/>
        </w:rPr>
        <w:fldChar w:fldCharType="end"/>
      </w:r>
    </w:p>
    <w:p w14:paraId="36EF8A15" w14:textId="4D460D56" w:rsidR="003C6105" w:rsidRDefault="003C6105">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_Toc219196361 \h </w:instrText>
      </w:r>
      <w:r>
        <w:rPr>
          <w:noProof/>
        </w:rPr>
      </w:r>
      <w:r>
        <w:rPr>
          <w:noProof/>
        </w:rPr>
        <w:fldChar w:fldCharType="separate"/>
      </w:r>
      <w:r>
        <w:rPr>
          <w:noProof/>
        </w:rPr>
        <w:t>32</w:t>
      </w:r>
      <w:r>
        <w:rPr>
          <w:noProof/>
        </w:rPr>
        <w:fldChar w:fldCharType="end"/>
      </w:r>
    </w:p>
    <w:p w14:paraId="1E9121C5" w14:textId="5B58DD94"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_Toc219196362 \h </w:instrText>
      </w:r>
      <w:r>
        <w:rPr>
          <w:noProof/>
        </w:rPr>
      </w:r>
      <w:r>
        <w:rPr>
          <w:noProof/>
        </w:rPr>
        <w:fldChar w:fldCharType="separate"/>
      </w:r>
      <w:r>
        <w:rPr>
          <w:noProof/>
        </w:rPr>
        <w:t>32</w:t>
      </w:r>
      <w:r>
        <w:rPr>
          <w:noProof/>
        </w:rPr>
        <w:fldChar w:fldCharType="end"/>
      </w:r>
    </w:p>
    <w:p w14:paraId="40C949C0" w14:textId="600CE508"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ADRF Data Store Records</w:t>
      </w:r>
      <w:r>
        <w:rPr>
          <w:noProof/>
        </w:rPr>
        <w:tab/>
      </w:r>
      <w:r>
        <w:rPr>
          <w:noProof/>
        </w:rPr>
        <w:fldChar w:fldCharType="begin" w:fldLock="1"/>
      </w:r>
      <w:r>
        <w:rPr>
          <w:noProof/>
        </w:rPr>
        <w:instrText xml:space="preserve"> PAGEREF _Toc219196363 \h </w:instrText>
      </w:r>
      <w:r>
        <w:rPr>
          <w:noProof/>
        </w:rPr>
      </w:r>
      <w:r>
        <w:rPr>
          <w:noProof/>
        </w:rPr>
        <w:fldChar w:fldCharType="separate"/>
      </w:r>
      <w:r>
        <w:rPr>
          <w:noProof/>
        </w:rPr>
        <w:t>33</w:t>
      </w:r>
      <w:r>
        <w:rPr>
          <w:noProof/>
        </w:rPr>
        <w:fldChar w:fldCharType="end"/>
      </w:r>
    </w:p>
    <w:p w14:paraId="051F13A9" w14:textId="5227F86F"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_Toc219196364 \h </w:instrText>
      </w:r>
      <w:r>
        <w:rPr>
          <w:noProof/>
        </w:rPr>
      </w:r>
      <w:r>
        <w:rPr>
          <w:noProof/>
        </w:rPr>
        <w:fldChar w:fldCharType="separate"/>
      </w:r>
      <w:r>
        <w:rPr>
          <w:noProof/>
        </w:rPr>
        <w:t>33</w:t>
      </w:r>
      <w:r>
        <w:rPr>
          <w:noProof/>
        </w:rPr>
        <w:fldChar w:fldCharType="end"/>
      </w:r>
    </w:p>
    <w:p w14:paraId="1441E3C2" w14:textId="61011D0C"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_Toc219196365 \h </w:instrText>
      </w:r>
      <w:r>
        <w:rPr>
          <w:noProof/>
        </w:rPr>
      </w:r>
      <w:r>
        <w:rPr>
          <w:noProof/>
        </w:rPr>
        <w:fldChar w:fldCharType="separate"/>
      </w:r>
      <w:r>
        <w:rPr>
          <w:noProof/>
        </w:rPr>
        <w:t>33</w:t>
      </w:r>
      <w:r>
        <w:rPr>
          <w:noProof/>
        </w:rPr>
        <w:fldChar w:fldCharType="end"/>
      </w:r>
    </w:p>
    <w:p w14:paraId="3ECB4725" w14:textId="3FBA5681"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_Toc219196366 \h </w:instrText>
      </w:r>
      <w:r>
        <w:rPr>
          <w:noProof/>
        </w:rPr>
      </w:r>
      <w:r>
        <w:rPr>
          <w:noProof/>
        </w:rPr>
        <w:fldChar w:fldCharType="separate"/>
      </w:r>
      <w:r>
        <w:rPr>
          <w:noProof/>
        </w:rPr>
        <w:t>33</w:t>
      </w:r>
      <w:r>
        <w:rPr>
          <w:noProof/>
        </w:rPr>
        <w:fldChar w:fldCharType="end"/>
      </w:r>
    </w:p>
    <w:p w14:paraId="17751CBA" w14:textId="00C5E616"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_Toc219196367 \h </w:instrText>
      </w:r>
      <w:r>
        <w:rPr>
          <w:noProof/>
        </w:rPr>
      </w:r>
      <w:r>
        <w:rPr>
          <w:noProof/>
        </w:rPr>
        <w:fldChar w:fldCharType="separate"/>
      </w:r>
      <w:r>
        <w:rPr>
          <w:noProof/>
        </w:rPr>
        <w:t>35</w:t>
      </w:r>
      <w:r>
        <w:rPr>
          <w:noProof/>
        </w:rPr>
        <w:fldChar w:fldCharType="end"/>
      </w:r>
    </w:p>
    <w:p w14:paraId="02DBCD96" w14:textId="22568AFB"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ADRF Data Store Record</w:t>
      </w:r>
      <w:r>
        <w:rPr>
          <w:noProof/>
        </w:rPr>
        <w:tab/>
      </w:r>
      <w:r>
        <w:rPr>
          <w:noProof/>
        </w:rPr>
        <w:fldChar w:fldCharType="begin" w:fldLock="1"/>
      </w:r>
      <w:r>
        <w:rPr>
          <w:noProof/>
        </w:rPr>
        <w:instrText xml:space="preserve"> PAGEREF _Toc219196368 \h </w:instrText>
      </w:r>
      <w:r>
        <w:rPr>
          <w:noProof/>
        </w:rPr>
      </w:r>
      <w:r>
        <w:rPr>
          <w:noProof/>
        </w:rPr>
        <w:fldChar w:fldCharType="separate"/>
      </w:r>
      <w:r>
        <w:rPr>
          <w:noProof/>
        </w:rPr>
        <w:t>35</w:t>
      </w:r>
      <w:r>
        <w:rPr>
          <w:noProof/>
        </w:rPr>
        <w:fldChar w:fldCharType="end"/>
      </w:r>
    </w:p>
    <w:p w14:paraId="456AA7F1" w14:textId="47B3A5F1"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_Toc219196369 \h </w:instrText>
      </w:r>
      <w:r>
        <w:rPr>
          <w:noProof/>
        </w:rPr>
      </w:r>
      <w:r>
        <w:rPr>
          <w:noProof/>
        </w:rPr>
        <w:fldChar w:fldCharType="separate"/>
      </w:r>
      <w:r>
        <w:rPr>
          <w:noProof/>
        </w:rPr>
        <w:t>35</w:t>
      </w:r>
      <w:r>
        <w:rPr>
          <w:noProof/>
        </w:rPr>
        <w:fldChar w:fldCharType="end"/>
      </w:r>
    </w:p>
    <w:p w14:paraId="27B9A817" w14:textId="47702161"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_Toc219196370 \h </w:instrText>
      </w:r>
      <w:r>
        <w:rPr>
          <w:noProof/>
        </w:rPr>
      </w:r>
      <w:r>
        <w:rPr>
          <w:noProof/>
        </w:rPr>
        <w:fldChar w:fldCharType="separate"/>
      </w:r>
      <w:r>
        <w:rPr>
          <w:noProof/>
        </w:rPr>
        <w:t>35</w:t>
      </w:r>
      <w:r>
        <w:rPr>
          <w:noProof/>
        </w:rPr>
        <w:fldChar w:fldCharType="end"/>
      </w:r>
    </w:p>
    <w:p w14:paraId="1872352D" w14:textId="05A553B7"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_Toc219196371 \h </w:instrText>
      </w:r>
      <w:r>
        <w:rPr>
          <w:noProof/>
        </w:rPr>
      </w:r>
      <w:r>
        <w:rPr>
          <w:noProof/>
        </w:rPr>
        <w:fldChar w:fldCharType="separate"/>
      </w:r>
      <w:r>
        <w:rPr>
          <w:noProof/>
        </w:rPr>
        <w:t>35</w:t>
      </w:r>
      <w:r>
        <w:rPr>
          <w:noProof/>
        </w:rPr>
        <w:fldChar w:fldCharType="end"/>
      </w:r>
    </w:p>
    <w:p w14:paraId="706EC960" w14:textId="55CA89D1"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_Toc219196372 \h </w:instrText>
      </w:r>
      <w:r>
        <w:rPr>
          <w:noProof/>
        </w:rPr>
      </w:r>
      <w:r>
        <w:rPr>
          <w:noProof/>
        </w:rPr>
        <w:fldChar w:fldCharType="separate"/>
      </w:r>
      <w:r>
        <w:rPr>
          <w:noProof/>
        </w:rPr>
        <w:t>37</w:t>
      </w:r>
      <w:r>
        <w:rPr>
          <w:noProof/>
        </w:rPr>
        <w:fldChar w:fldCharType="end"/>
      </w:r>
    </w:p>
    <w:p w14:paraId="65305365" w14:textId="221BA861"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Resource: ADRF Data Retrieval Subscriptions</w:t>
      </w:r>
      <w:r>
        <w:rPr>
          <w:noProof/>
        </w:rPr>
        <w:tab/>
      </w:r>
      <w:r>
        <w:rPr>
          <w:noProof/>
        </w:rPr>
        <w:fldChar w:fldCharType="begin" w:fldLock="1"/>
      </w:r>
      <w:r>
        <w:rPr>
          <w:noProof/>
        </w:rPr>
        <w:instrText xml:space="preserve"> PAGEREF _Toc219196373 \h </w:instrText>
      </w:r>
      <w:r>
        <w:rPr>
          <w:noProof/>
        </w:rPr>
      </w:r>
      <w:r>
        <w:rPr>
          <w:noProof/>
        </w:rPr>
        <w:fldChar w:fldCharType="separate"/>
      </w:r>
      <w:r>
        <w:rPr>
          <w:noProof/>
        </w:rPr>
        <w:t>37</w:t>
      </w:r>
      <w:r>
        <w:rPr>
          <w:noProof/>
        </w:rPr>
        <w:fldChar w:fldCharType="end"/>
      </w:r>
    </w:p>
    <w:p w14:paraId="09FC3CB6" w14:textId="0AF5E3AC"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_Toc219196374 \h </w:instrText>
      </w:r>
      <w:r>
        <w:rPr>
          <w:noProof/>
        </w:rPr>
      </w:r>
      <w:r>
        <w:rPr>
          <w:noProof/>
        </w:rPr>
        <w:fldChar w:fldCharType="separate"/>
      </w:r>
      <w:r>
        <w:rPr>
          <w:noProof/>
        </w:rPr>
        <w:t>37</w:t>
      </w:r>
      <w:r>
        <w:rPr>
          <w:noProof/>
        </w:rPr>
        <w:fldChar w:fldCharType="end"/>
      </w:r>
    </w:p>
    <w:p w14:paraId="2CB1BEA0" w14:textId="2E88A1E3"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_Toc219196375 \h </w:instrText>
      </w:r>
      <w:r>
        <w:rPr>
          <w:noProof/>
        </w:rPr>
      </w:r>
      <w:r>
        <w:rPr>
          <w:noProof/>
        </w:rPr>
        <w:fldChar w:fldCharType="separate"/>
      </w:r>
      <w:r>
        <w:rPr>
          <w:noProof/>
        </w:rPr>
        <w:t>37</w:t>
      </w:r>
      <w:r>
        <w:rPr>
          <w:noProof/>
        </w:rPr>
        <w:fldChar w:fldCharType="end"/>
      </w:r>
    </w:p>
    <w:p w14:paraId="39EAD5EB" w14:textId="737C3BF1"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_Toc219196376 \h </w:instrText>
      </w:r>
      <w:r>
        <w:rPr>
          <w:noProof/>
        </w:rPr>
      </w:r>
      <w:r>
        <w:rPr>
          <w:noProof/>
        </w:rPr>
        <w:fldChar w:fldCharType="separate"/>
      </w:r>
      <w:r>
        <w:rPr>
          <w:noProof/>
        </w:rPr>
        <w:t>37</w:t>
      </w:r>
      <w:r>
        <w:rPr>
          <w:noProof/>
        </w:rPr>
        <w:fldChar w:fldCharType="end"/>
      </w:r>
    </w:p>
    <w:p w14:paraId="011D7164" w14:textId="2D68F0E2"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_Toc219196377 \h </w:instrText>
      </w:r>
      <w:r>
        <w:rPr>
          <w:noProof/>
        </w:rPr>
      </w:r>
      <w:r>
        <w:rPr>
          <w:noProof/>
        </w:rPr>
        <w:fldChar w:fldCharType="separate"/>
      </w:r>
      <w:r>
        <w:rPr>
          <w:noProof/>
        </w:rPr>
        <w:t>38</w:t>
      </w:r>
      <w:r>
        <w:rPr>
          <w:noProof/>
        </w:rPr>
        <w:fldChar w:fldCharType="end"/>
      </w:r>
    </w:p>
    <w:p w14:paraId="6193B4B6" w14:textId="16D476CF"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_Toc219196378 \h </w:instrText>
      </w:r>
      <w:r>
        <w:rPr>
          <w:noProof/>
        </w:rPr>
      </w:r>
      <w:r>
        <w:rPr>
          <w:noProof/>
        </w:rPr>
        <w:fldChar w:fldCharType="separate"/>
      </w:r>
      <w:r>
        <w:rPr>
          <w:noProof/>
        </w:rPr>
        <w:t>38</w:t>
      </w:r>
      <w:r>
        <w:rPr>
          <w:noProof/>
        </w:rPr>
        <w:fldChar w:fldCharType="end"/>
      </w:r>
    </w:p>
    <w:p w14:paraId="7A888A79" w14:textId="498399CE"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_Toc219196379 \h </w:instrText>
      </w:r>
      <w:r>
        <w:rPr>
          <w:noProof/>
        </w:rPr>
      </w:r>
      <w:r>
        <w:rPr>
          <w:noProof/>
        </w:rPr>
        <w:fldChar w:fldCharType="separate"/>
      </w:r>
      <w:r>
        <w:rPr>
          <w:noProof/>
        </w:rPr>
        <w:t>38</w:t>
      </w:r>
      <w:r>
        <w:rPr>
          <w:noProof/>
        </w:rPr>
        <w:fldChar w:fldCharType="end"/>
      </w:r>
    </w:p>
    <w:p w14:paraId="63353FE3" w14:textId="7D19C91B"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_Toc219196380 \h </w:instrText>
      </w:r>
      <w:r>
        <w:rPr>
          <w:noProof/>
        </w:rPr>
      </w:r>
      <w:r>
        <w:rPr>
          <w:noProof/>
        </w:rPr>
        <w:fldChar w:fldCharType="separate"/>
      </w:r>
      <w:r>
        <w:rPr>
          <w:noProof/>
        </w:rPr>
        <w:t>38</w:t>
      </w:r>
      <w:r>
        <w:rPr>
          <w:noProof/>
        </w:rPr>
        <w:fldChar w:fldCharType="end"/>
      </w:r>
    </w:p>
    <w:p w14:paraId="0CE0D217" w14:textId="2F5A4C7B"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_Toc219196381 \h </w:instrText>
      </w:r>
      <w:r>
        <w:rPr>
          <w:noProof/>
        </w:rPr>
      </w:r>
      <w:r>
        <w:rPr>
          <w:noProof/>
        </w:rPr>
        <w:fldChar w:fldCharType="separate"/>
      </w:r>
      <w:r>
        <w:rPr>
          <w:noProof/>
        </w:rPr>
        <w:t>38</w:t>
      </w:r>
      <w:r>
        <w:rPr>
          <w:noProof/>
        </w:rPr>
        <w:fldChar w:fldCharType="end"/>
      </w:r>
    </w:p>
    <w:p w14:paraId="27E8820A" w14:textId="2227C8C8"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_Toc219196382 \h </w:instrText>
      </w:r>
      <w:r>
        <w:rPr>
          <w:noProof/>
        </w:rPr>
      </w:r>
      <w:r>
        <w:rPr>
          <w:noProof/>
        </w:rPr>
        <w:fldChar w:fldCharType="separate"/>
      </w:r>
      <w:r>
        <w:rPr>
          <w:noProof/>
        </w:rPr>
        <w:t>39</w:t>
      </w:r>
      <w:r>
        <w:rPr>
          <w:noProof/>
        </w:rPr>
        <w:fldChar w:fldCharType="end"/>
      </w:r>
    </w:p>
    <w:p w14:paraId="1DD190A1" w14:textId="3A2BE96D" w:rsidR="003C6105" w:rsidRDefault="003C6105">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_Toc219196383 \h </w:instrText>
      </w:r>
      <w:r>
        <w:rPr>
          <w:noProof/>
        </w:rPr>
      </w:r>
      <w:r>
        <w:rPr>
          <w:noProof/>
        </w:rPr>
        <w:fldChar w:fldCharType="separate"/>
      </w:r>
      <w:r>
        <w:rPr>
          <w:noProof/>
        </w:rPr>
        <w:t>39</w:t>
      </w:r>
      <w:r>
        <w:rPr>
          <w:noProof/>
        </w:rPr>
        <w:fldChar w:fldCharType="end"/>
      </w:r>
    </w:p>
    <w:p w14:paraId="0BA61F8C" w14:textId="35D4F985"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_Toc219196384 \h </w:instrText>
      </w:r>
      <w:r>
        <w:rPr>
          <w:noProof/>
        </w:rPr>
      </w:r>
      <w:r>
        <w:rPr>
          <w:noProof/>
        </w:rPr>
        <w:fldChar w:fldCharType="separate"/>
      </w:r>
      <w:r>
        <w:rPr>
          <w:noProof/>
        </w:rPr>
        <w:t>39</w:t>
      </w:r>
      <w:r>
        <w:rPr>
          <w:noProof/>
        </w:rPr>
        <w:fldChar w:fldCharType="end"/>
      </w:r>
    </w:p>
    <w:p w14:paraId="7F14F407" w14:textId="181D1736"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request-storage-sub</w:t>
      </w:r>
      <w:r>
        <w:rPr>
          <w:noProof/>
        </w:rPr>
        <w:tab/>
      </w:r>
      <w:r>
        <w:rPr>
          <w:noProof/>
        </w:rPr>
        <w:fldChar w:fldCharType="begin" w:fldLock="1"/>
      </w:r>
      <w:r>
        <w:rPr>
          <w:noProof/>
        </w:rPr>
        <w:instrText xml:space="preserve"> PAGEREF _Toc219196385 \h </w:instrText>
      </w:r>
      <w:r>
        <w:rPr>
          <w:noProof/>
        </w:rPr>
      </w:r>
      <w:r>
        <w:rPr>
          <w:noProof/>
        </w:rPr>
        <w:fldChar w:fldCharType="separate"/>
      </w:r>
      <w:r>
        <w:rPr>
          <w:noProof/>
        </w:rPr>
        <w:t>40</w:t>
      </w:r>
      <w:r>
        <w:rPr>
          <w:noProof/>
        </w:rPr>
        <w:fldChar w:fldCharType="end"/>
      </w:r>
    </w:p>
    <w:p w14:paraId="61E2BD42" w14:textId="190DFE58"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_Toc219196386 \h </w:instrText>
      </w:r>
      <w:r>
        <w:rPr>
          <w:noProof/>
        </w:rPr>
      </w:r>
      <w:r>
        <w:rPr>
          <w:noProof/>
        </w:rPr>
        <w:fldChar w:fldCharType="separate"/>
      </w:r>
      <w:r>
        <w:rPr>
          <w:noProof/>
        </w:rPr>
        <w:t>40</w:t>
      </w:r>
      <w:r>
        <w:rPr>
          <w:noProof/>
        </w:rPr>
        <w:fldChar w:fldCharType="end"/>
      </w:r>
    </w:p>
    <w:p w14:paraId="52836B9C" w14:textId="4D5250BE"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_Toc219196387 \h </w:instrText>
      </w:r>
      <w:r>
        <w:rPr>
          <w:noProof/>
        </w:rPr>
      </w:r>
      <w:r>
        <w:rPr>
          <w:noProof/>
        </w:rPr>
        <w:fldChar w:fldCharType="separate"/>
      </w:r>
      <w:r>
        <w:rPr>
          <w:noProof/>
        </w:rPr>
        <w:t>40</w:t>
      </w:r>
      <w:r>
        <w:rPr>
          <w:noProof/>
        </w:rPr>
        <w:fldChar w:fldCharType="end"/>
      </w:r>
    </w:p>
    <w:p w14:paraId="16C42953" w14:textId="4538D387"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Operation: request-storage-sub-removal</w:t>
      </w:r>
      <w:r>
        <w:rPr>
          <w:noProof/>
        </w:rPr>
        <w:tab/>
      </w:r>
      <w:r>
        <w:rPr>
          <w:noProof/>
        </w:rPr>
        <w:fldChar w:fldCharType="begin" w:fldLock="1"/>
      </w:r>
      <w:r>
        <w:rPr>
          <w:noProof/>
        </w:rPr>
        <w:instrText xml:space="preserve"> PAGEREF _Toc219196388 \h </w:instrText>
      </w:r>
      <w:r>
        <w:rPr>
          <w:noProof/>
        </w:rPr>
      </w:r>
      <w:r>
        <w:rPr>
          <w:noProof/>
        </w:rPr>
        <w:fldChar w:fldCharType="separate"/>
      </w:r>
      <w:r>
        <w:rPr>
          <w:noProof/>
        </w:rPr>
        <w:t>41</w:t>
      </w:r>
      <w:r>
        <w:rPr>
          <w:noProof/>
        </w:rPr>
        <w:fldChar w:fldCharType="end"/>
      </w:r>
    </w:p>
    <w:p w14:paraId="7E720CF8" w14:textId="1933A2EA"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_Toc219196389 \h </w:instrText>
      </w:r>
      <w:r>
        <w:rPr>
          <w:noProof/>
        </w:rPr>
      </w:r>
      <w:r>
        <w:rPr>
          <w:noProof/>
        </w:rPr>
        <w:fldChar w:fldCharType="separate"/>
      </w:r>
      <w:r>
        <w:rPr>
          <w:noProof/>
        </w:rPr>
        <w:t>41</w:t>
      </w:r>
      <w:r>
        <w:rPr>
          <w:noProof/>
        </w:rPr>
        <w:fldChar w:fldCharType="end"/>
      </w:r>
    </w:p>
    <w:p w14:paraId="786892A8" w14:textId="5B287086"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_Toc219196390 \h </w:instrText>
      </w:r>
      <w:r>
        <w:rPr>
          <w:noProof/>
        </w:rPr>
      </w:r>
      <w:r>
        <w:rPr>
          <w:noProof/>
        </w:rPr>
        <w:fldChar w:fldCharType="separate"/>
      </w:r>
      <w:r>
        <w:rPr>
          <w:noProof/>
        </w:rPr>
        <w:t>41</w:t>
      </w:r>
      <w:r>
        <w:rPr>
          <w:noProof/>
        </w:rPr>
        <w:fldChar w:fldCharType="end"/>
      </w:r>
    </w:p>
    <w:p w14:paraId="5ECF2DF1" w14:textId="5A228039"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Operation: remove-stored-data-analytics</w:t>
      </w:r>
      <w:r>
        <w:rPr>
          <w:noProof/>
        </w:rPr>
        <w:tab/>
      </w:r>
      <w:r>
        <w:rPr>
          <w:noProof/>
        </w:rPr>
        <w:fldChar w:fldCharType="begin" w:fldLock="1"/>
      </w:r>
      <w:r>
        <w:rPr>
          <w:noProof/>
        </w:rPr>
        <w:instrText xml:space="preserve"> PAGEREF _Toc219196391 \h </w:instrText>
      </w:r>
      <w:r>
        <w:rPr>
          <w:noProof/>
        </w:rPr>
      </w:r>
      <w:r>
        <w:rPr>
          <w:noProof/>
        </w:rPr>
        <w:fldChar w:fldCharType="separate"/>
      </w:r>
      <w:r>
        <w:rPr>
          <w:noProof/>
        </w:rPr>
        <w:t>42</w:t>
      </w:r>
      <w:r>
        <w:rPr>
          <w:noProof/>
        </w:rPr>
        <w:fldChar w:fldCharType="end"/>
      </w:r>
    </w:p>
    <w:p w14:paraId="4D225A94" w14:textId="5FE7B767"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_Toc219196392 \h </w:instrText>
      </w:r>
      <w:r>
        <w:rPr>
          <w:noProof/>
        </w:rPr>
      </w:r>
      <w:r>
        <w:rPr>
          <w:noProof/>
        </w:rPr>
        <w:fldChar w:fldCharType="separate"/>
      </w:r>
      <w:r>
        <w:rPr>
          <w:noProof/>
        </w:rPr>
        <w:t>42</w:t>
      </w:r>
      <w:r>
        <w:rPr>
          <w:noProof/>
        </w:rPr>
        <w:fldChar w:fldCharType="end"/>
      </w:r>
    </w:p>
    <w:p w14:paraId="39F9CC6A" w14:textId="13FFB2D1"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_Toc219196393 \h </w:instrText>
      </w:r>
      <w:r>
        <w:rPr>
          <w:noProof/>
        </w:rPr>
      </w:r>
      <w:r>
        <w:rPr>
          <w:noProof/>
        </w:rPr>
        <w:fldChar w:fldCharType="separate"/>
      </w:r>
      <w:r>
        <w:rPr>
          <w:noProof/>
        </w:rPr>
        <w:t>42</w:t>
      </w:r>
      <w:r>
        <w:rPr>
          <w:noProof/>
        </w:rPr>
        <w:fldChar w:fldCharType="end"/>
      </w:r>
    </w:p>
    <w:p w14:paraId="3F23C085" w14:textId="4D8E76DD" w:rsidR="003C6105" w:rsidRDefault="003C6105">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_Toc219196394 \h </w:instrText>
      </w:r>
      <w:r>
        <w:rPr>
          <w:noProof/>
        </w:rPr>
      </w:r>
      <w:r>
        <w:rPr>
          <w:noProof/>
        </w:rPr>
        <w:fldChar w:fldCharType="separate"/>
      </w:r>
      <w:r>
        <w:rPr>
          <w:noProof/>
        </w:rPr>
        <w:t>43</w:t>
      </w:r>
      <w:r>
        <w:rPr>
          <w:noProof/>
        </w:rPr>
        <w:fldChar w:fldCharType="end"/>
      </w:r>
    </w:p>
    <w:p w14:paraId="599D8921" w14:textId="67E3EE6F"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_Toc219196395 \h </w:instrText>
      </w:r>
      <w:r>
        <w:rPr>
          <w:noProof/>
        </w:rPr>
      </w:r>
      <w:r>
        <w:rPr>
          <w:noProof/>
        </w:rPr>
        <w:fldChar w:fldCharType="separate"/>
      </w:r>
      <w:r>
        <w:rPr>
          <w:noProof/>
        </w:rPr>
        <w:t>43</w:t>
      </w:r>
      <w:r>
        <w:rPr>
          <w:noProof/>
        </w:rPr>
        <w:fldChar w:fldCharType="end"/>
      </w:r>
    </w:p>
    <w:p w14:paraId="0BA29686" w14:textId="44FBCBF5"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Retrieval Notification</w:t>
      </w:r>
      <w:r>
        <w:rPr>
          <w:noProof/>
        </w:rPr>
        <w:tab/>
      </w:r>
      <w:r>
        <w:rPr>
          <w:noProof/>
        </w:rPr>
        <w:fldChar w:fldCharType="begin" w:fldLock="1"/>
      </w:r>
      <w:r>
        <w:rPr>
          <w:noProof/>
        </w:rPr>
        <w:instrText xml:space="preserve"> PAGEREF _Toc219196396 \h </w:instrText>
      </w:r>
      <w:r>
        <w:rPr>
          <w:noProof/>
        </w:rPr>
      </w:r>
      <w:r>
        <w:rPr>
          <w:noProof/>
        </w:rPr>
        <w:fldChar w:fldCharType="separate"/>
      </w:r>
      <w:r>
        <w:rPr>
          <w:noProof/>
        </w:rPr>
        <w:t>44</w:t>
      </w:r>
      <w:r>
        <w:rPr>
          <w:noProof/>
        </w:rPr>
        <w:fldChar w:fldCharType="end"/>
      </w:r>
    </w:p>
    <w:p w14:paraId="77755CDB" w14:textId="5B25A2E1"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_Toc219196397 \h </w:instrText>
      </w:r>
      <w:r>
        <w:rPr>
          <w:noProof/>
        </w:rPr>
      </w:r>
      <w:r>
        <w:rPr>
          <w:noProof/>
        </w:rPr>
        <w:fldChar w:fldCharType="separate"/>
      </w:r>
      <w:r>
        <w:rPr>
          <w:noProof/>
        </w:rPr>
        <w:t>44</w:t>
      </w:r>
      <w:r>
        <w:rPr>
          <w:noProof/>
        </w:rPr>
        <w:fldChar w:fldCharType="end"/>
      </w:r>
    </w:p>
    <w:p w14:paraId="6C783704" w14:textId="202C2B3A"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_Toc219196398 \h </w:instrText>
      </w:r>
      <w:r>
        <w:rPr>
          <w:noProof/>
        </w:rPr>
      </w:r>
      <w:r>
        <w:rPr>
          <w:noProof/>
        </w:rPr>
        <w:fldChar w:fldCharType="separate"/>
      </w:r>
      <w:r>
        <w:rPr>
          <w:noProof/>
        </w:rPr>
        <w:t>44</w:t>
      </w:r>
      <w:r>
        <w:rPr>
          <w:noProof/>
        </w:rPr>
        <w:fldChar w:fldCharType="end"/>
      </w:r>
    </w:p>
    <w:p w14:paraId="5AE37F3A" w14:textId="14C105CA"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_Toc219196399 \h </w:instrText>
      </w:r>
      <w:r>
        <w:rPr>
          <w:noProof/>
        </w:rPr>
      </w:r>
      <w:r>
        <w:rPr>
          <w:noProof/>
        </w:rPr>
        <w:fldChar w:fldCharType="separate"/>
      </w:r>
      <w:r>
        <w:rPr>
          <w:noProof/>
        </w:rPr>
        <w:t>44</w:t>
      </w:r>
      <w:r>
        <w:rPr>
          <w:noProof/>
        </w:rPr>
        <w:fldChar w:fldCharType="end"/>
      </w:r>
    </w:p>
    <w:p w14:paraId="6494A7C3" w14:textId="6375BBF8"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ADRF Alert Notification</w:t>
      </w:r>
      <w:r>
        <w:rPr>
          <w:noProof/>
        </w:rPr>
        <w:tab/>
      </w:r>
      <w:r>
        <w:rPr>
          <w:noProof/>
        </w:rPr>
        <w:fldChar w:fldCharType="begin" w:fldLock="1"/>
      </w:r>
      <w:r>
        <w:rPr>
          <w:noProof/>
        </w:rPr>
        <w:instrText xml:space="preserve"> PAGEREF _Toc219196400 \h </w:instrText>
      </w:r>
      <w:r>
        <w:rPr>
          <w:noProof/>
        </w:rPr>
      </w:r>
      <w:r>
        <w:rPr>
          <w:noProof/>
        </w:rPr>
        <w:fldChar w:fldCharType="separate"/>
      </w:r>
      <w:r>
        <w:rPr>
          <w:noProof/>
        </w:rPr>
        <w:t>45</w:t>
      </w:r>
      <w:r>
        <w:rPr>
          <w:noProof/>
        </w:rPr>
        <w:fldChar w:fldCharType="end"/>
      </w:r>
    </w:p>
    <w:p w14:paraId="35F4DFEC" w14:textId="73492A18"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_Toc219196401 \h </w:instrText>
      </w:r>
      <w:r>
        <w:rPr>
          <w:noProof/>
        </w:rPr>
      </w:r>
      <w:r>
        <w:rPr>
          <w:noProof/>
        </w:rPr>
        <w:fldChar w:fldCharType="separate"/>
      </w:r>
      <w:r>
        <w:rPr>
          <w:noProof/>
        </w:rPr>
        <w:t>45</w:t>
      </w:r>
      <w:r>
        <w:rPr>
          <w:noProof/>
        </w:rPr>
        <w:fldChar w:fldCharType="end"/>
      </w:r>
    </w:p>
    <w:p w14:paraId="0E3F32C9" w14:textId="41DD0847"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_Toc219196402 \h </w:instrText>
      </w:r>
      <w:r>
        <w:rPr>
          <w:noProof/>
        </w:rPr>
      </w:r>
      <w:r>
        <w:rPr>
          <w:noProof/>
        </w:rPr>
        <w:fldChar w:fldCharType="separate"/>
      </w:r>
      <w:r>
        <w:rPr>
          <w:noProof/>
        </w:rPr>
        <w:t>45</w:t>
      </w:r>
      <w:r>
        <w:rPr>
          <w:noProof/>
        </w:rPr>
        <w:fldChar w:fldCharType="end"/>
      </w:r>
    </w:p>
    <w:p w14:paraId="298BF887" w14:textId="4EF64F45"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_Toc219196403 \h </w:instrText>
      </w:r>
      <w:r>
        <w:rPr>
          <w:noProof/>
        </w:rPr>
      </w:r>
      <w:r>
        <w:rPr>
          <w:noProof/>
        </w:rPr>
        <w:fldChar w:fldCharType="separate"/>
      </w:r>
      <w:r>
        <w:rPr>
          <w:noProof/>
        </w:rPr>
        <w:t>45</w:t>
      </w:r>
      <w:r>
        <w:rPr>
          <w:noProof/>
        </w:rPr>
        <w:fldChar w:fldCharType="end"/>
      </w:r>
    </w:p>
    <w:p w14:paraId="79CA0CA9" w14:textId="2D7E60ED" w:rsidR="003C6105" w:rsidRDefault="003C6105">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_Toc219196404 \h </w:instrText>
      </w:r>
      <w:r>
        <w:rPr>
          <w:noProof/>
        </w:rPr>
      </w:r>
      <w:r>
        <w:rPr>
          <w:noProof/>
        </w:rPr>
        <w:fldChar w:fldCharType="separate"/>
      </w:r>
      <w:r>
        <w:rPr>
          <w:noProof/>
        </w:rPr>
        <w:t>46</w:t>
      </w:r>
      <w:r>
        <w:rPr>
          <w:noProof/>
        </w:rPr>
        <w:fldChar w:fldCharType="end"/>
      </w:r>
    </w:p>
    <w:p w14:paraId="5754A362" w14:textId="4EA711FD"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_Toc219196405 \h </w:instrText>
      </w:r>
      <w:r>
        <w:rPr>
          <w:noProof/>
        </w:rPr>
      </w:r>
      <w:r>
        <w:rPr>
          <w:noProof/>
        </w:rPr>
        <w:fldChar w:fldCharType="separate"/>
      </w:r>
      <w:r>
        <w:rPr>
          <w:noProof/>
        </w:rPr>
        <w:t>46</w:t>
      </w:r>
      <w:r>
        <w:rPr>
          <w:noProof/>
        </w:rPr>
        <w:fldChar w:fldCharType="end"/>
      </w:r>
    </w:p>
    <w:p w14:paraId="650CC755" w14:textId="4DD2A116"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sidRPr="00B85D7F">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B85D7F">
        <w:rPr>
          <w:noProof/>
          <w:lang w:val="en-US"/>
        </w:rPr>
        <w:t>Structured data types</w:t>
      </w:r>
      <w:r>
        <w:rPr>
          <w:noProof/>
        </w:rPr>
        <w:tab/>
      </w:r>
      <w:r>
        <w:rPr>
          <w:noProof/>
        </w:rPr>
        <w:fldChar w:fldCharType="begin" w:fldLock="1"/>
      </w:r>
      <w:r>
        <w:rPr>
          <w:noProof/>
        </w:rPr>
        <w:instrText xml:space="preserve"> PAGEREF _Toc219196406 \h </w:instrText>
      </w:r>
      <w:r>
        <w:rPr>
          <w:noProof/>
        </w:rPr>
      </w:r>
      <w:r>
        <w:rPr>
          <w:noProof/>
        </w:rPr>
        <w:fldChar w:fldCharType="separate"/>
      </w:r>
      <w:r>
        <w:rPr>
          <w:noProof/>
        </w:rPr>
        <w:t>50</w:t>
      </w:r>
      <w:r>
        <w:rPr>
          <w:noProof/>
        </w:rPr>
        <w:fldChar w:fldCharType="end"/>
      </w:r>
    </w:p>
    <w:p w14:paraId="3647F4D3" w14:textId="0E332929"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_Toc219196407 \h </w:instrText>
      </w:r>
      <w:r>
        <w:rPr>
          <w:noProof/>
        </w:rPr>
      </w:r>
      <w:r>
        <w:rPr>
          <w:noProof/>
        </w:rPr>
        <w:fldChar w:fldCharType="separate"/>
      </w:r>
      <w:r>
        <w:rPr>
          <w:noProof/>
        </w:rPr>
        <w:t>50</w:t>
      </w:r>
      <w:r>
        <w:rPr>
          <w:noProof/>
        </w:rPr>
        <w:fldChar w:fldCharType="end"/>
      </w:r>
    </w:p>
    <w:p w14:paraId="0188208B" w14:textId="3F9BF560"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NadrfDataStoreRecord</w:t>
      </w:r>
      <w:r>
        <w:rPr>
          <w:noProof/>
        </w:rPr>
        <w:tab/>
      </w:r>
      <w:r>
        <w:rPr>
          <w:noProof/>
        </w:rPr>
        <w:fldChar w:fldCharType="begin" w:fldLock="1"/>
      </w:r>
      <w:r>
        <w:rPr>
          <w:noProof/>
        </w:rPr>
        <w:instrText xml:space="preserve"> PAGEREF _Toc219196408 \h </w:instrText>
      </w:r>
      <w:r>
        <w:rPr>
          <w:noProof/>
        </w:rPr>
      </w:r>
      <w:r>
        <w:rPr>
          <w:noProof/>
        </w:rPr>
        <w:fldChar w:fldCharType="separate"/>
      </w:r>
      <w:r>
        <w:rPr>
          <w:noProof/>
        </w:rPr>
        <w:t>51</w:t>
      </w:r>
      <w:r>
        <w:rPr>
          <w:noProof/>
        </w:rPr>
        <w:fldChar w:fldCharType="end"/>
      </w:r>
    </w:p>
    <w:p w14:paraId="5E551876" w14:textId="5C52894B"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NadrfDataStoreSubscription</w:t>
      </w:r>
      <w:r>
        <w:rPr>
          <w:noProof/>
        </w:rPr>
        <w:tab/>
      </w:r>
      <w:r>
        <w:rPr>
          <w:noProof/>
        </w:rPr>
        <w:fldChar w:fldCharType="begin" w:fldLock="1"/>
      </w:r>
      <w:r>
        <w:rPr>
          <w:noProof/>
        </w:rPr>
        <w:instrText xml:space="preserve"> PAGEREF _Toc219196409 \h </w:instrText>
      </w:r>
      <w:r>
        <w:rPr>
          <w:noProof/>
        </w:rPr>
      </w:r>
      <w:r>
        <w:rPr>
          <w:noProof/>
        </w:rPr>
        <w:fldChar w:fldCharType="separate"/>
      </w:r>
      <w:r>
        <w:rPr>
          <w:noProof/>
        </w:rPr>
        <w:t>52</w:t>
      </w:r>
      <w:r>
        <w:rPr>
          <w:noProof/>
        </w:rPr>
        <w:fldChar w:fldCharType="end"/>
      </w:r>
    </w:p>
    <w:p w14:paraId="019847E8" w14:textId="2B2CB2A5"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Type: NadrfDataRetrievalSubscription</w:t>
      </w:r>
      <w:r>
        <w:rPr>
          <w:noProof/>
        </w:rPr>
        <w:tab/>
      </w:r>
      <w:r>
        <w:rPr>
          <w:noProof/>
        </w:rPr>
        <w:fldChar w:fldCharType="begin" w:fldLock="1"/>
      </w:r>
      <w:r>
        <w:rPr>
          <w:noProof/>
        </w:rPr>
        <w:instrText xml:space="preserve"> PAGEREF _Toc219196410 \h </w:instrText>
      </w:r>
      <w:r>
        <w:rPr>
          <w:noProof/>
        </w:rPr>
      </w:r>
      <w:r>
        <w:rPr>
          <w:noProof/>
        </w:rPr>
        <w:fldChar w:fldCharType="separate"/>
      </w:r>
      <w:r>
        <w:rPr>
          <w:noProof/>
        </w:rPr>
        <w:t>53</w:t>
      </w:r>
      <w:r>
        <w:rPr>
          <w:noProof/>
        </w:rPr>
        <w:fldChar w:fldCharType="end"/>
      </w:r>
    </w:p>
    <w:p w14:paraId="4A0B3079" w14:textId="3E617C1F"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5.1.6.2.5</w:t>
      </w:r>
      <w:r>
        <w:rPr>
          <w:rFonts w:asciiTheme="minorHAnsi" w:eastAsiaTheme="minorEastAsia" w:hAnsiTheme="minorHAnsi" w:cstheme="minorBidi"/>
          <w:noProof/>
          <w:kern w:val="2"/>
          <w:sz w:val="24"/>
          <w:szCs w:val="24"/>
          <w:lang w:eastAsia="en-GB"/>
          <w14:ligatures w14:val="standardContextual"/>
        </w:rPr>
        <w:tab/>
      </w:r>
      <w:r>
        <w:rPr>
          <w:noProof/>
        </w:rPr>
        <w:t>Type: NadrfDataRetrievalNotification</w:t>
      </w:r>
      <w:r>
        <w:rPr>
          <w:noProof/>
        </w:rPr>
        <w:tab/>
      </w:r>
      <w:r>
        <w:rPr>
          <w:noProof/>
        </w:rPr>
        <w:fldChar w:fldCharType="begin" w:fldLock="1"/>
      </w:r>
      <w:r>
        <w:rPr>
          <w:noProof/>
        </w:rPr>
        <w:instrText xml:space="preserve"> PAGEREF _Toc219196411 \h </w:instrText>
      </w:r>
      <w:r>
        <w:rPr>
          <w:noProof/>
        </w:rPr>
      </w:r>
      <w:r>
        <w:rPr>
          <w:noProof/>
        </w:rPr>
        <w:fldChar w:fldCharType="separate"/>
      </w:r>
      <w:r>
        <w:rPr>
          <w:noProof/>
        </w:rPr>
        <w:t>54</w:t>
      </w:r>
      <w:r>
        <w:rPr>
          <w:noProof/>
        </w:rPr>
        <w:fldChar w:fldCharType="end"/>
      </w:r>
    </w:p>
    <w:p w14:paraId="2A4F7DB5" w14:textId="02112277"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NadrfDataStoreSubscriptionRef</w:t>
      </w:r>
      <w:r>
        <w:rPr>
          <w:noProof/>
        </w:rPr>
        <w:tab/>
      </w:r>
      <w:r>
        <w:rPr>
          <w:noProof/>
        </w:rPr>
        <w:fldChar w:fldCharType="begin" w:fldLock="1"/>
      </w:r>
      <w:r>
        <w:rPr>
          <w:noProof/>
        </w:rPr>
        <w:instrText xml:space="preserve"> PAGEREF _Toc219196412 \h </w:instrText>
      </w:r>
      <w:r>
        <w:rPr>
          <w:noProof/>
        </w:rPr>
      </w:r>
      <w:r>
        <w:rPr>
          <w:noProof/>
        </w:rPr>
        <w:fldChar w:fldCharType="separate"/>
      </w:r>
      <w:r>
        <w:rPr>
          <w:noProof/>
        </w:rPr>
        <w:t>54</w:t>
      </w:r>
      <w:r>
        <w:rPr>
          <w:noProof/>
        </w:rPr>
        <w:fldChar w:fldCharType="end"/>
      </w:r>
    </w:p>
    <w:p w14:paraId="46964F56" w14:textId="1F08E1EF"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NadrfStoredDataSpec</w:t>
      </w:r>
      <w:r>
        <w:rPr>
          <w:noProof/>
        </w:rPr>
        <w:tab/>
      </w:r>
      <w:r>
        <w:rPr>
          <w:noProof/>
        </w:rPr>
        <w:fldChar w:fldCharType="begin" w:fldLock="1"/>
      </w:r>
      <w:r>
        <w:rPr>
          <w:noProof/>
        </w:rPr>
        <w:instrText xml:space="preserve"> PAGEREF _Toc219196413 \h </w:instrText>
      </w:r>
      <w:r>
        <w:rPr>
          <w:noProof/>
        </w:rPr>
      </w:r>
      <w:r>
        <w:rPr>
          <w:noProof/>
        </w:rPr>
        <w:fldChar w:fldCharType="separate"/>
      </w:r>
      <w:r>
        <w:rPr>
          <w:noProof/>
        </w:rPr>
        <w:t>55</w:t>
      </w:r>
      <w:r>
        <w:rPr>
          <w:noProof/>
        </w:rPr>
        <w:fldChar w:fldCharType="end"/>
      </w:r>
    </w:p>
    <w:p w14:paraId="0F6E7421" w14:textId="7C010626"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5.1.6.2.8</w:t>
      </w:r>
      <w:r>
        <w:rPr>
          <w:rFonts w:asciiTheme="minorHAnsi" w:eastAsiaTheme="minorEastAsia" w:hAnsiTheme="minorHAnsi" w:cstheme="minorBidi"/>
          <w:noProof/>
          <w:kern w:val="2"/>
          <w:sz w:val="24"/>
          <w:szCs w:val="24"/>
          <w:lang w:eastAsia="en-GB"/>
          <w14:ligatures w14:val="standardContextual"/>
        </w:rPr>
        <w:tab/>
      </w:r>
      <w:r>
        <w:rPr>
          <w:noProof/>
        </w:rPr>
        <w:t>Type: DataSubscription</w:t>
      </w:r>
      <w:r>
        <w:rPr>
          <w:noProof/>
        </w:rPr>
        <w:tab/>
      </w:r>
      <w:r>
        <w:rPr>
          <w:noProof/>
        </w:rPr>
        <w:fldChar w:fldCharType="begin" w:fldLock="1"/>
      </w:r>
      <w:r>
        <w:rPr>
          <w:noProof/>
        </w:rPr>
        <w:instrText xml:space="preserve"> PAGEREF _Toc219196414 \h </w:instrText>
      </w:r>
      <w:r>
        <w:rPr>
          <w:noProof/>
        </w:rPr>
      </w:r>
      <w:r>
        <w:rPr>
          <w:noProof/>
        </w:rPr>
        <w:fldChar w:fldCharType="separate"/>
      </w:r>
      <w:r>
        <w:rPr>
          <w:noProof/>
        </w:rPr>
        <w:t>55</w:t>
      </w:r>
      <w:r>
        <w:rPr>
          <w:noProof/>
        </w:rPr>
        <w:fldChar w:fldCharType="end"/>
      </w:r>
    </w:p>
    <w:p w14:paraId="1B69E052" w14:textId="4D5A7719"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5.1.6.2.10</w:t>
      </w:r>
      <w:r>
        <w:rPr>
          <w:rFonts w:asciiTheme="minorHAnsi" w:eastAsiaTheme="minorEastAsia" w:hAnsiTheme="minorHAnsi" w:cstheme="minorBidi"/>
          <w:noProof/>
          <w:kern w:val="2"/>
          <w:sz w:val="24"/>
          <w:szCs w:val="24"/>
          <w:lang w:eastAsia="en-GB"/>
          <w14:ligatures w14:val="standardContextual"/>
        </w:rPr>
        <w:tab/>
      </w:r>
      <w:r>
        <w:rPr>
          <w:noProof/>
        </w:rPr>
        <w:t>Type: StorageHandlingInfo</w:t>
      </w:r>
      <w:r>
        <w:rPr>
          <w:noProof/>
        </w:rPr>
        <w:tab/>
      </w:r>
      <w:r>
        <w:rPr>
          <w:noProof/>
        </w:rPr>
        <w:fldChar w:fldCharType="begin" w:fldLock="1"/>
      </w:r>
      <w:r>
        <w:rPr>
          <w:noProof/>
        </w:rPr>
        <w:instrText xml:space="preserve"> PAGEREF _Toc219196415 \h </w:instrText>
      </w:r>
      <w:r>
        <w:rPr>
          <w:noProof/>
        </w:rPr>
      </w:r>
      <w:r>
        <w:rPr>
          <w:noProof/>
        </w:rPr>
        <w:fldChar w:fldCharType="separate"/>
      </w:r>
      <w:r>
        <w:rPr>
          <w:noProof/>
        </w:rPr>
        <w:t>57</w:t>
      </w:r>
      <w:r>
        <w:rPr>
          <w:noProof/>
        </w:rPr>
        <w:fldChar w:fldCharType="end"/>
      </w:r>
    </w:p>
    <w:p w14:paraId="47CF6475" w14:textId="389254E9"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5.1.6.2.11</w:t>
      </w:r>
      <w:r>
        <w:rPr>
          <w:rFonts w:asciiTheme="minorHAnsi" w:eastAsiaTheme="minorEastAsia" w:hAnsiTheme="minorHAnsi" w:cstheme="minorBidi"/>
          <w:noProof/>
          <w:kern w:val="2"/>
          <w:sz w:val="24"/>
          <w:szCs w:val="24"/>
          <w:lang w:eastAsia="en-GB"/>
          <w14:ligatures w14:val="standardContextual"/>
        </w:rPr>
        <w:tab/>
      </w:r>
      <w:r>
        <w:rPr>
          <w:noProof/>
        </w:rPr>
        <w:t>Type: NadrfAlertNotification</w:t>
      </w:r>
      <w:r>
        <w:rPr>
          <w:noProof/>
        </w:rPr>
        <w:tab/>
      </w:r>
      <w:r>
        <w:rPr>
          <w:noProof/>
        </w:rPr>
        <w:fldChar w:fldCharType="begin" w:fldLock="1"/>
      </w:r>
      <w:r>
        <w:rPr>
          <w:noProof/>
        </w:rPr>
        <w:instrText xml:space="preserve"> PAGEREF _Toc219196416 \h </w:instrText>
      </w:r>
      <w:r>
        <w:rPr>
          <w:noProof/>
        </w:rPr>
      </w:r>
      <w:r>
        <w:rPr>
          <w:noProof/>
        </w:rPr>
        <w:fldChar w:fldCharType="separate"/>
      </w:r>
      <w:r>
        <w:rPr>
          <w:noProof/>
        </w:rPr>
        <w:t>57</w:t>
      </w:r>
      <w:r>
        <w:rPr>
          <w:noProof/>
        </w:rPr>
        <w:fldChar w:fldCharType="end"/>
      </w:r>
    </w:p>
    <w:p w14:paraId="7A4DBEF5" w14:textId="326DE3BA"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5.1.6.2.12</w:t>
      </w:r>
      <w:r>
        <w:rPr>
          <w:rFonts w:asciiTheme="minorHAnsi" w:eastAsiaTheme="minorEastAsia" w:hAnsiTheme="minorHAnsi" w:cstheme="minorBidi"/>
          <w:noProof/>
          <w:kern w:val="2"/>
          <w:sz w:val="24"/>
          <w:szCs w:val="24"/>
          <w:lang w:eastAsia="en-GB"/>
          <w14:ligatures w14:val="standardContextual"/>
        </w:rPr>
        <w:tab/>
      </w:r>
      <w:r>
        <w:rPr>
          <w:noProof/>
        </w:rPr>
        <w:t>Type: NadrfAlertNotificationResponse</w:t>
      </w:r>
      <w:r>
        <w:rPr>
          <w:noProof/>
        </w:rPr>
        <w:tab/>
      </w:r>
      <w:r>
        <w:rPr>
          <w:noProof/>
        </w:rPr>
        <w:fldChar w:fldCharType="begin" w:fldLock="1"/>
      </w:r>
      <w:r>
        <w:rPr>
          <w:noProof/>
        </w:rPr>
        <w:instrText xml:space="preserve"> PAGEREF _Toc219196417 \h </w:instrText>
      </w:r>
      <w:r>
        <w:rPr>
          <w:noProof/>
        </w:rPr>
      </w:r>
      <w:r>
        <w:rPr>
          <w:noProof/>
        </w:rPr>
        <w:fldChar w:fldCharType="separate"/>
      </w:r>
      <w:r>
        <w:rPr>
          <w:noProof/>
        </w:rPr>
        <w:t>57</w:t>
      </w:r>
      <w:r>
        <w:rPr>
          <w:noProof/>
        </w:rPr>
        <w:fldChar w:fldCharType="end"/>
      </w:r>
    </w:p>
    <w:p w14:paraId="13A3B0C5" w14:textId="196A2743"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5.1.6.2.13</w:t>
      </w:r>
      <w:r>
        <w:rPr>
          <w:rFonts w:asciiTheme="minorHAnsi" w:eastAsiaTheme="minorEastAsia" w:hAnsiTheme="minorHAnsi" w:cstheme="minorBidi"/>
          <w:noProof/>
          <w:kern w:val="2"/>
          <w:sz w:val="24"/>
          <w:szCs w:val="24"/>
          <w:lang w:eastAsia="en-GB"/>
          <w14:ligatures w14:val="standardContextual"/>
        </w:rPr>
        <w:tab/>
      </w:r>
      <w:r>
        <w:rPr>
          <w:noProof/>
        </w:rPr>
        <w:t>Type: DataSetTag</w:t>
      </w:r>
      <w:r>
        <w:rPr>
          <w:noProof/>
        </w:rPr>
        <w:tab/>
      </w:r>
      <w:r>
        <w:rPr>
          <w:noProof/>
        </w:rPr>
        <w:fldChar w:fldCharType="begin" w:fldLock="1"/>
      </w:r>
      <w:r>
        <w:rPr>
          <w:noProof/>
        </w:rPr>
        <w:instrText xml:space="preserve"> PAGEREF _Toc219196418 \h </w:instrText>
      </w:r>
      <w:r>
        <w:rPr>
          <w:noProof/>
        </w:rPr>
      </w:r>
      <w:r>
        <w:rPr>
          <w:noProof/>
        </w:rPr>
        <w:fldChar w:fldCharType="separate"/>
      </w:r>
      <w:r>
        <w:rPr>
          <w:noProof/>
        </w:rPr>
        <w:t>57</w:t>
      </w:r>
      <w:r>
        <w:rPr>
          <w:noProof/>
        </w:rPr>
        <w:fldChar w:fldCharType="end"/>
      </w:r>
    </w:p>
    <w:p w14:paraId="09C14179" w14:textId="3DA656D9"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sidRPr="00B85D7F">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B85D7F">
        <w:rPr>
          <w:noProof/>
          <w:lang w:val="en-US"/>
        </w:rPr>
        <w:t>Simple data types and enumerations</w:t>
      </w:r>
      <w:r>
        <w:rPr>
          <w:noProof/>
        </w:rPr>
        <w:tab/>
      </w:r>
      <w:r>
        <w:rPr>
          <w:noProof/>
        </w:rPr>
        <w:fldChar w:fldCharType="begin" w:fldLock="1"/>
      </w:r>
      <w:r>
        <w:rPr>
          <w:noProof/>
        </w:rPr>
        <w:instrText xml:space="preserve"> PAGEREF _Toc219196419 \h </w:instrText>
      </w:r>
      <w:r>
        <w:rPr>
          <w:noProof/>
        </w:rPr>
      </w:r>
      <w:r>
        <w:rPr>
          <w:noProof/>
        </w:rPr>
        <w:fldChar w:fldCharType="separate"/>
      </w:r>
      <w:r>
        <w:rPr>
          <w:noProof/>
        </w:rPr>
        <w:t>58</w:t>
      </w:r>
      <w:r>
        <w:rPr>
          <w:noProof/>
        </w:rPr>
        <w:fldChar w:fldCharType="end"/>
      </w:r>
    </w:p>
    <w:p w14:paraId="55F97282" w14:textId="1798CE0B"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sidRPr="00B85D7F">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_Toc219196420 \h </w:instrText>
      </w:r>
      <w:r>
        <w:rPr>
          <w:noProof/>
        </w:rPr>
      </w:r>
      <w:r>
        <w:rPr>
          <w:noProof/>
        </w:rPr>
        <w:fldChar w:fldCharType="separate"/>
      </w:r>
      <w:r>
        <w:rPr>
          <w:noProof/>
        </w:rPr>
        <w:t>58</w:t>
      </w:r>
      <w:r>
        <w:rPr>
          <w:noProof/>
        </w:rPr>
        <w:fldChar w:fldCharType="end"/>
      </w:r>
    </w:p>
    <w:p w14:paraId="5DAABDDE" w14:textId="1D2A3DA3" w:rsidR="003C6105" w:rsidRDefault="003C6105">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_Toc219196421 \h </w:instrText>
      </w:r>
      <w:r>
        <w:rPr>
          <w:noProof/>
        </w:rPr>
      </w:r>
      <w:r>
        <w:rPr>
          <w:noProof/>
        </w:rPr>
        <w:fldChar w:fldCharType="separate"/>
      </w:r>
      <w:r>
        <w:rPr>
          <w:noProof/>
        </w:rPr>
        <w:t>58</w:t>
      </w:r>
      <w:r>
        <w:rPr>
          <w:noProof/>
        </w:rPr>
        <w:fldChar w:fldCharType="end"/>
      </w:r>
    </w:p>
    <w:p w14:paraId="7A42C2EA" w14:textId="1238013E"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_Toc219196422 \h </w:instrText>
      </w:r>
      <w:r>
        <w:rPr>
          <w:noProof/>
        </w:rPr>
      </w:r>
      <w:r>
        <w:rPr>
          <w:noProof/>
        </w:rPr>
        <w:fldChar w:fldCharType="separate"/>
      </w:r>
      <w:r>
        <w:rPr>
          <w:noProof/>
        </w:rPr>
        <w:t>58</w:t>
      </w:r>
      <w:r>
        <w:rPr>
          <w:noProof/>
        </w:rPr>
        <w:fldChar w:fldCharType="end"/>
      </w:r>
    </w:p>
    <w:p w14:paraId="6E3C7FF8" w14:textId="1E877D3D"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_Toc219196423 \h </w:instrText>
      </w:r>
      <w:r>
        <w:rPr>
          <w:noProof/>
        </w:rPr>
      </w:r>
      <w:r>
        <w:rPr>
          <w:noProof/>
        </w:rPr>
        <w:fldChar w:fldCharType="separate"/>
      </w:r>
      <w:r>
        <w:rPr>
          <w:noProof/>
        </w:rPr>
        <w:t>58</w:t>
      </w:r>
      <w:r>
        <w:rPr>
          <w:noProof/>
        </w:rPr>
        <w:fldChar w:fldCharType="end"/>
      </w:r>
    </w:p>
    <w:p w14:paraId="22063BC4" w14:textId="75D8DA28"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_Toc219196424 \h </w:instrText>
      </w:r>
      <w:r>
        <w:rPr>
          <w:noProof/>
        </w:rPr>
      </w:r>
      <w:r>
        <w:rPr>
          <w:noProof/>
        </w:rPr>
        <w:fldChar w:fldCharType="separate"/>
      </w:r>
      <w:r>
        <w:rPr>
          <w:noProof/>
        </w:rPr>
        <w:t>58</w:t>
      </w:r>
      <w:r>
        <w:rPr>
          <w:noProof/>
        </w:rPr>
        <w:fldChar w:fldCharType="end"/>
      </w:r>
    </w:p>
    <w:p w14:paraId="642F8C9E" w14:textId="05FBD073" w:rsidR="003C6105" w:rsidRDefault="003C6105">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_Toc219196425 \h </w:instrText>
      </w:r>
      <w:r>
        <w:rPr>
          <w:noProof/>
        </w:rPr>
      </w:r>
      <w:r>
        <w:rPr>
          <w:noProof/>
        </w:rPr>
        <w:fldChar w:fldCharType="separate"/>
      </w:r>
      <w:r>
        <w:rPr>
          <w:noProof/>
        </w:rPr>
        <w:t>58</w:t>
      </w:r>
      <w:r>
        <w:rPr>
          <w:noProof/>
        </w:rPr>
        <w:fldChar w:fldCharType="end"/>
      </w:r>
    </w:p>
    <w:p w14:paraId="0F326F01" w14:textId="303E233A" w:rsidR="003C6105" w:rsidRDefault="003C6105">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_Toc219196426 \h </w:instrText>
      </w:r>
      <w:r>
        <w:rPr>
          <w:noProof/>
        </w:rPr>
      </w:r>
      <w:r>
        <w:rPr>
          <w:noProof/>
        </w:rPr>
        <w:fldChar w:fldCharType="separate"/>
      </w:r>
      <w:r>
        <w:rPr>
          <w:noProof/>
        </w:rPr>
        <w:t>58</w:t>
      </w:r>
      <w:r>
        <w:rPr>
          <w:noProof/>
        </w:rPr>
        <w:fldChar w:fldCharType="end"/>
      </w:r>
    </w:p>
    <w:p w14:paraId="1CD93888" w14:textId="02787550" w:rsidR="003C6105" w:rsidRDefault="003C610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Nadrf_MLModelManagement Service API</w:t>
      </w:r>
      <w:r>
        <w:rPr>
          <w:noProof/>
        </w:rPr>
        <w:tab/>
      </w:r>
      <w:r>
        <w:rPr>
          <w:noProof/>
        </w:rPr>
        <w:fldChar w:fldCharType="begin" w:fldLock="1"/>
      </w:r>
      <w:r>
        <w:rPr>
          <w:noProof/>
        </w:rPr>
        <w:instrText xml:space="preserve"> PAGEREF _Toc219196427 \h </w:instrText>
      </w:r>
      <w:r>
        <w:rPr>
          <w:noProof/>
        </w:rPr>
      </w:r>
      <w:r>
        <w:rPr>
          <w:noProof/>
        </w:rPr>
        <w:fldChar w:fldCharType="separate"/>
      </w:r>
      <w:r>
        <w:rPr>
          <w:noProof/>
        </w:rPr>
        <w:t>59</w:t>
      </w:r>
      <w:r>
        <w:rPr>
          <w:noProof/>
        </w:rPr>
        <w:fldChar w:fldCharType="end"/>
      </w:r>
    </w:p>
    <w:p w14:paraId="545A719A" w14:textId="45374370" w:rsidR="003C6105" w:rsidRDefault="003C610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_Toc219196428 \h </w:instrText>
      </w:r>
      <w:r>
        <w:rPr>
          <w:noProof/>
        </w:rPr>
      </w:r>
      <w:r>
        <w:rPr>
          <w:noProof/>
        </w:rPr>
        <w:fldChar w:fldCharType="separate"/>
      </w:r>
      <w:r>
        <w:rPr>
          <w:noProof/>
        </w:rPr>
        <w:t>59</w:t>
      </w:r>
      <w:r>
        <w:rPr>
          <w:noProof/>
        </w:rPr>
        <w:fldChar w:fldCharType="end"/>
      </w:r>
    </w:p>
    <w:p w14:paraId="2CC503A1" w14:textId="7F04A81B" w:rsidR="003C6105" w:rsidRDefault="003C610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_Toc219196429 \h </w:instrText>
      </w:r>
      <w:r>
        <w:rPr>
          <w:noProof/>
        </w:rPr>
      </w:r>
      <w:r>
        <w:rPr>
          <w:noProof/>
        </w:rPr>
        <w:fldChar w:fldCharType="separate"/>
      </w:r>
      <w:r>
        <w:rPr>
          <w:noProof/>
        </w:rPr>
        <w:t>59</w:t>
      </w:r>
      <w:r>
        <w:rPr>
          <w:noProof/>
        </w:rPr>
        <w:fldChar w:fldCharType="end"/>
      </w:r>
    </w:p>
    <w:p w14:paraId="1D28F36F" w14:textId="79189B75"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_Toc219196430 \h </w:instrText>
      </w:r>
      <w:r>
        <w:rPr>
          <w:noProof/>
        </w:rPr>
      </w:r>
      <w:r>
        <w:rPr>
          <w:noProof/>
        </w:rPr>
        <w:fldChar w:fldCharType="separate"/>
      </w:r>
      <w:r>
        <w:rPr>
          <w:noProof/>
        </w:rPr>
        <w:t>59</w:t>
      </w:r>
      <w:r>
        <w:rPr>
          <w:noProof/>
        </w:rPr>
        <w:fldChar w:fldCharType="end"/>
      </w:r>
    </w:p>
    <w:p w14:paraId="470FA8CA" w14:textId="5F1F244C"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_Toc219196431 \h </w:instrText>
      </w:r>
      <w:r>
        <w:rPr>
          <w:noProof/>
        </w:rPr>
      </w:r>
      <w:r>
        <w:rPr>
          <w:noProof/>
        </w:rPr>
        <w:fldChar w:fldCharType="separate"/>
      </w:r>
      <w:r>
        <w:rPr>
          <w:noProof/>
        </w:rPr>
        <w:t>59</w:t>
      </w:r>
      <w:r>
        <w:rPr>
          <w:noProof/>
        </w:rPr>
        <w:fldChar w:fldCharType="end"/>
      </w:r>
    </w:p>
    <w:p w14:paraId="3ECB2174" w14:textId="14A29EB8"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_Toc219196432 \h </w:instrText>
      </w:r>
      <w:r>
        <w:rPr>
          <w:noProof/>
        </w:rPr>
      </w:r>
      <w:r>
        <w:rPr>
          <w:noProof/>
        </w:rPr>
        <w:fldChar w:fldCharType="separate"/>
      </w:r>
      <w:r>
        <w:rPr>
          <w:noProof/>
        </w:rPr>
        <w:t>59</w:t>
      </w:r>
      <w:r>
        <w:rPr>
          <w:noProof/>
        </w:rPr>
        <w:fldChar w:fldCharType="end"/>
      </w:r>
    </w:p>
    <w:p w14:paraId="11CF3157" w14:textId="1A835428"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_Toc219196433 \h </w:instrText>
      </w:r>
      <w:r>
        <w:rPr>
          <w:noProof/>
        </w:rPr>
      </w:r>
      <w:r>
        <w:rPr>
          <w:noProof/>
        </w:rPr>
        <w:fldChar w:fldCharType="separate"/>
      </w:r>
      <w:r>
        <w:rPr>
          <w:noProof/>
        </w:rPr>
        <w:t>60</w:t>
      </w:r>
      <w:r>
        <w:rPr>
          <w:noProof/>
        </w:rPr>
        <w:fldChar w:fldCharType="end"/>
      </w:r>
    </w:p>
    <w:p w14:paraId="54A4940C" w14:textId="2D33308F"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_Toc219196434 \h </w:instrText>
      </w:r>
      <w:r>
        <w:rPr>
          <w:noProof/>
        </w:rPr>
      </w:r>
      <w:r>
        <w:rPr>
          <w:noProof/>
        </w:rPr>
        <w:fldChar w:fldCharType="separate"/>
      </w:r>
      <w:r>
        <w:rPr>
          <w:noProof/>
        </w:rPr>
        <w:t>60</w:t>
      </w:r>
      <w:r>
        <w:rPr>
          <w:noProof/>
        </w:rPr>
        <w:fldChar w:fldCharType="end"/>
      </w:r>
    </w:p>
    <w:p w14:paraId="48D0681A" w14:textId="22540E61" w:rsidR="003C6105" w:rsidRDefault="003C6105">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_Toc219196435 \h </w:instrText>
      </w:r>
      <w:r>
        <w:rPr>
          <w:noProof/>
        </w:rPr>
      </w:r>
      <w:r>
        <w:rPr>
          <w:noProof/>
        </w:rPr>
        <w:fldChar w:fldCharType="separate"/>
      </w:r>
      <w:r>
        <w:rPr>
          <w:noProof/>
        </w:rPr>
        <w:t>60</w:t>
      </w:r>
      <w:r>
        <w:rPr>
          <w:noProof/>
        </w:rPr>
        <w:fldChar w:fldCharType="end"/>
      </w:r>
    </w:p>
    <w:p w14:paraId="7E367BD1" w14:textId="763E0623"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_Toc219196436 \h </w:instrText>
      </w:r>
      <w:r>
        <w:rPr>
          <w:noProof/>
        </w:rPr>
      </w:r>
      <w:r>
        <w:rPr>
          <w:noProof/>
        </w:rPr>
        <w:fldChar w:fldCharType="separate"/>
      </w:r>
      <w:r>
        <w:rPr>
          <w:noProof/>
        </w:rPr>
        <w:t>60</w:t>
      </w:r>
      <w:r>
        <w:rPr>
          <w:noProof/>
        </w:rPr>
        <w:fldChar w:fldCharType="end"/>
      </w:r>
    </w:p>
    <w:p w14:paraId="0B3900FB" w14:textId="3FA13681"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ADRF ML Model Store Records</w:t>
      </w:r>
      <w:r>
        <w:rPr>
          <w:noProof/>
        </w:rPr>
        <w:tab/>
      </w:r>
      <w:r>
        <w:rPr>
          <w:noProof/>
        </w:rPr>
        <w:fldChar w:fldCharType="begin" w:fldLock="1"/>
      </w:r>
      <w:r>
        <w:rPr>
          <w:noProof/>
        </w:rPr>
        <w:instrText xml:space="preserve"> PAGEREF _Toc219196437 \h </w:instrText>
      </w:r>
      <w:r>
        <w:rPr>
          <w:noProof/>
        </w:rPr>
      </w:r>
      <w:r>
        <w:rPr>
          <w:noProof/>
        </w:rPr>
        <w:fldChar w:fldCharType="separate"/>
      </w:r>
      <w:r>
        <w:rPr>
          <w:noProof/>
        </w:rPr>
        <w:t>61</w:t>
      </w:r>
      <w:r>
        <w:rPr>
          <w:noProof/>
        </w:rPr>
        <w:fldChar w:fldCharType="end"/>
      </w:r>
    </w:p>
    <w:p w14:paraId="24E760FF" w14:textId="7E2FA8D0"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_Toc219196438 \h </w:instrText>
      </w:r>
      <w:r>
        <w:rPr>
          <w:noProof/>
        </w:rPr>
      </w:r>
      <w:r>
        <w:rPr>
          <w:noProof/>
        </w:rPr>
        <w:fldChar w:fldCharType="separate"/>
      </w:r>
      <w:r>
        <w:rPr>
          <w:noProof/>
        </w:rPr>
        <w:t>61</w:t>
      </w:r>
      <w:r>
        <w:rPr>
          <w:noProof/>
        </w:rPr>
        <w:fldChar w:fldCharType="end"/>
      </w:r>
    </w:p>
    <w:p w14:paraId="5B80D8DF" w14:textId="23301632"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_Toc219196439 \h </w:instrText>
      </w:r>
      <w:r>
        <w:rPr>
          <w:noProof/>
        </w:rPr>
      </w:r>
      <w:r>
        <w:rPr>
          <w:noProof/>
        </w:rPr>
        <w:fldChar w:fldCharType="separate"/>
      </w:r>
      <w:r>
        <w:rPr>
          <w:noProof/>
        </w:rPr>
        <w:t>61</w:t>
      </w:r>
      <w:r>
        <w:rPr>
          <w:noProof/>
        </w:rPr>
        <w:fldChar w:fldCharType="end"/>
      </w:r>
    </w:p>
    <w:p w14:paraId="790CD2BA" w14:textId="7F277110"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_Toc219196440 \h </w:instrText>
      </w:r>
      <w:r>
        <w:rPr>
          <w:noProof/>
        </w:rPr>
      </w:r>
      <w:r>
        <w:rPr>
          <w:noProof/>
        </w:rPr>
        <w:fldChar w:fldCharType="separate"/>
      </w:r>
      <w:r>
        <w:rPr>
          <w:noProof/>
        </w:rPr>
        <w:t>61</w:t>
      </w:r>
      <w:r>
        <w:rPr>
          <w:noProof/>
        </w:rPr>
        <w:fldChar w:fldCharType="end"/>
      </w:r>
    </w:p>
    <w:p w14:paraId="7BFD231A" w14:textId="78F5373D"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_Toc219196441 \h </w:instrText>
      </w:r>
      <w:r>
        <w:rPr>
          <w:noProof/>
        </w:rPr>
      </w:r>
      <w:r>
        <w:rPr>
          <w:noProof/>
        </w:rPr>
        <w:fldChar w:fldCharType="separate"/>
      </w:r>
      <w:r>
        <w:rPr>
          <w:noProof/>
        </w:rPr>
        <w:t>63</w:t>
      </w:r>
      <w:r>
        <w:rPr>
          <w:noProof/>
        </w:rPr>
        <w:fldChar w:fldCharType="end"/>
      </w:r>
    </w:p>
    <w:p w14:paraId="39388E43" w14:textId="4595B0A2"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Individual ADRF ML Model Store Record</w:t>
      </w:r>
      <w:r>
        <w:rPr>
          <w:noProof/>
        </w:rPr>
        <w:tab/>
      </w:r>
      <w:r>
        <w:rPr>
          <w:noProof/>
        </w:rPr>
        <w:fldChar w:fldCharType="begin" w:fldLock="1"/>
      </w:r>
      <w:r>
        <w:rPr>
          <w:noProof/>
        </w:rPr>
        <w:instrText xml:space="preserve"> PAGEREF _Toc219196442 \h </w:instrText>
      </w:r>
      <w:r>
        <w:rPr>
          <w:noProof/>
        </w:rPr>
      </w:r>
      <w:r>
        <w:rPr>
          <w:noProof/>
        </w:rPr>
        <w:fldChar w:fldCharType="separate"/>
      </w:r>
      <w:r>
        <w:rPr>
          <w:noProof/>
        </w:rPr>
        <w:t>63</w:t>
      </w:r>
      <w:r>
        <w:rPr>
          <w:noProof/>
        </w:rPr>
        <w:fldChar w:fldCharType="end"/>
      </w:r>
    </w:p>
    <w:p w14:paraId="49B676E2" w14:textId="71D51135"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_Toc219196443 \h </w:instrText>
      </w:r>
      <w:r>
        <w:rPr>
          <w:noProof/>
        </w:rPr>
      </w:r>
      <w:r>
        <w:rPr>
          <w:noProof/>
        </w:rPr>
        <w:fldChar w:fldCharType="separate"/>
      </w:r>
      <w:r>
        <w:rPr>
          <w:noProof/>
        </w:rPr>
        <w:t>63</w:t>
      </w:r>
      <w:r>
        <w:rPr>
          <w:noProof/>
        </w:rPr>
        <w:fldChar w:fldCharType="end"/>
      </w:r>
    </w:p>
    <w:p w14:paraId="77FB8E12" w14:textId="6ACFFAD1"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_Toc219196444 \h </w:instrText>
      </w:r>
      <w:r>
        <w:rPr>
          <w:noProof/>
        </w:rPr>
      </w:r>
      <w:r>
        <w:rPr>
          <w:noProof/>
        </w:rPr>
        <w:fldChar w:fldCharType="separate"/>
      </w:r>
      <w:r>
        <w:rPr>
          <w:noProof/>
        </w:rPr>
        <w:t>63</w:t>
      </w:r>
      <w:r>
        <w:rPr>
          <w:noProof/>
        </w:rPr>
        <w:fldChar w:fldCharType="end"/>
      </w:r>
    </w:p>
    <w:p w14:paraId="08863DCE" w14:textId="7B3DCE4A"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_Toc219196445 \h </w:instrText>
      </w:r>
      <w:r>
        <w:rPr>
          <w:noProof/>
        </w:rPr>
      </w:r>
      <w:r>
        <w:rPr>
          <w:noProof/>
        </w:rPr>
        <w:fldChar w:fldCharType="separate"/>
      </w:r>
      <w:r>
        <w:rPr>
          <w:noProof/>
        </w:rPr>
        <w:t>63</w:t>
      </w:r>
      <w:r>
        <w:rPr>
          <w:noProof/>
        </w:rPr>
        <w:fldChar w:fldCharType="end"/>
      </w:r>
    </w:p>
    <w:p w14:paraId="20FDC5A7" w14:textId="1B9DE4EA"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_Toc219196446 \h </w:instrText>
      </w:r>
      <w:r>
        <w:rPr>
          <w:noProof/>
        </w:rPr>
      </w:r>
      <w:r>
        <w:rPr>
          <w:noProof/>
        </w:rPr>
        <w:fldChar w:fldCharType="separate"/>
      </w:r>
      <w:r>
        <w:rPr>
          <w:noProof/>
        </w:rPr>
        <w:t>66</w:t>
      </w:r>
      <w:r>
        <w:rPr>
          <w:noProof/>
        </w:rPr>
        <w:fldChar w:fldCharType="end"/>
      </w:r>
    </w:p>
    <w:p w14:paraId="42946BE3" w14:textId="6F36BAB5" w:rsidR="003C6105" w:rsidRDefault="003C6105">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_Toc219196447 \h </w:instrText>
      </w:r>
      <w:r>
        <w:rPr>
          <w:noProof/>
        </w:rPr>
      </w:r>
      <w:r>
        <w:rPr>
          <w:noProof/>
        </w:rPr>
        <w:fldChar w:fldCharType="separate"/>
      </w:r>
      <w:r>
        <w:rPr>
          <w:noProof/>
        </w:rPr>
        <w:t>66</w:t>
      </w:r>
      <w:r>
        <w:rPr>
          <w:noProof/>
        </w:rPr>
        <w:fldChar w:fldCharType="end"/>
      </w:r>
    </w:p>
    <w:p w14:paraId="52FBC399" w14:textId="6AB1CC4E"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_Toc219196448 \h </w:instrText>
      </w:r>
      <w:r>
        <w:rPr>
          <w:noProof/>
        </w:rPr>
      </w:r>
      <w:r>
        <w:rPr>
          <w:noProof/>
        </w:rPr>
        <w:fldChar w:fldCharType="separate"/>
      </w:r>
      <w:r>
        <w:rPr>
          <w:noProof/>
        </w:rPr>
        <w:t>66</w:t>
      </w:r>
      <w:r>
        <w:rPr>
          <w:noProof/>
        </w:rPr>
        <w:fldChar w:fldCharType="end"/>
      </w:r>
    </w:p>
    <w:p w14:paraId="1F8BA026" w14:textId="593549E6"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5.2.4.4</w:t>
      </w:r>
      <w:r>
        <w:rPr>
          <w:rFonts w:asciiTheme="minorHAnsi" w:eastAsiaTheme="minorEastAsia" w:hAnsiTheme="minorHAnsi" w:cstheme="minorBidi"/>
          <w:noProof/>
          <w:kern w:val="2"/>
          <w:sz w:val="24"/>
          <w:szCs w:val="24"/>
          <w:lang w:eastAsia="en-GB"/>
          <w14:ligatures w14:val="standardContextual"/>
        </w:rPr>
        <w:tab/>
      </w:r>
      <w:r>
        <w:rPr>
          <w:noProof/>
        </w:rPr>
        <w:t>Operation: remove-stored-mlmodel</w:t>
      </w:r>
      <w:r>
        <w:rPr>
          <w:noProof/>
        </w:rPr>
        <w:tab/>
      </w:r>
      <w:r>
        <w:rPr>
          <w:noProof/>
        </w:rPr>
        <w:fldChar w:fldCharType="begin" w:fldLock="1"/>
      </w:r>
      <w:r>
        <w:rPr>
          <w:noProof/>
        </w:rPr>
        <w:instrText xml:space="preserve"> PAGEREF _Toc219196449 \h </w:instrText>
      </w:r>
      <w:r>
        <w:rPr>
          <w:noProof/>
        </w:rPr>
      </w:r>
      <w:r>
        <w:rPr>
          <w:noProof/>
        </w:rPr>
        <w:fldChar w:fldCharType="separate"/>
      </w:r>
      <w:r>
        <w:rPr>
          <w:noProof/>
        </w:rPr>
        <w:t>66</w:t>
      </w:r>
      <w:r>
        <w:rPr>
          <w:noProof/>
        </w:rPr>
        <w:fldChar w:fldCharType="end"/>
      </w:r>
    </w:p>
    <w:p w14:paraId="4A8B83EE" w14:textId="5E0FE431"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5.2.4.4.1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_Toc219196450 \h </w:instrText>
      </w:r>
      <w:r>
        <w:rPr>
          <w:noProof/>
        </w:rPr>
      </w:r>
      <w:r>
        <w:rPr>
          <w:noProof/>
        </w:rPr>
        <w:fldChar w:fldCharType="separate"/>
      </w:r>
      <w:r>
        <w:rPr>
          <w:noProof/>
        </w:rPr>
        <w:t>66</w:t>
      </w:r>
      <w:r>
        <w:rPr>
          <w:noProof/>
        </w:rPr>
        <w:fldChar w:fldCharType="end"/>
      </w:r>
    </w:p>
    <w:p w14:paraId="65512F27" w14:textId="263E0BD5"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5.2.4.4.2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_Toc219196451 \h </w:instrText>
      </w:r>
      <w:r>
        <w:rPr>
          <w:noProof/>
        </w:rPr>
      </w:r>
      <w:r>
        <w:rPr>
          <w:noProof/>
        </w:rPr>
        <w:fldChar w:fldCharType="separate"/>
      </w:r>
      <w:r>
        <w:rPr>
          <w:noProof/>
        </w:rPr>
        <w:t>66</w:t>
      </w:r>
      <w:r>
        <w:rPr>
          <w:noProof/>
        </w:rPr>
        <w:fldChar w:fldCharType="end"/>
      </w:r>
    </w:p>
    <w:p w14:paraId="768AE85F" w14:textId="28023A50" w:rsidR="003C6105" w:rsidRDefault="003C6105">
      <w:pPr>
        <w:pStyle w:val="TOC3"/>
        <w:rPr>
          <w:rFonts w:asciiTheme="minorHAnsi" w:eastAsiaTheme="minorEastAsia" w:hAnsiTheme="minorHAnsi" w:cstheme="minorBidi"/>
          <w:noProof/>
          <w:kern w:val="2"/>
          <w:sz w:val="24"/>
          <w:szCs w:val="24"/>
          <w:lang w:eastAsia="en-GB"/>
          <w14:ligatures w14:val="standardContextual"/>
        </w:rPr>
      </w:pPr>
      <w:r w:rsidRPr="00B85D7F">
        <w:rPr>
          <w:noProof/>
          <w:lang w:val="en-US"/>
        </w:rPr>
        <w:t>5.2.5</w:t>
      </w:r>
      <w:r>
        <w:rPr>
          <w:rFonts w:asciiTheme="minorHAnsi" w:eastAsiaTheme="minorEastAsia" w:hAnsiTheme="minorHAnsi" w:cstheme="minorBidi"/>
          <w:noProof/>
          <w:kern w:val="2"/>
          <w:sz w:val="24"/>
          <w:szCs w:val="24"/>
          <w:lang w:eastAsia="en-GB"/>
          <w14:ligatures w14:val="standardContextual"/>
        </w:rPr>
        <w:tab/>
      </w:r>
      <w:r w:rsidRPr="00B85D7F">
        <w:rPr>
          <w:noProof/>
          <w:lang w:val="en-US"/>
        </w:rPr>
        <w:t>Notifications</w:t>
      </w:r>
      <w:r>
        <w:rPr>
          <w:noProof/>
        </w:rPr>
        <w:tab/>
      </w:r>
      <w:r>
        <w:rPr>
          <w:noProof/>
        </w:rPr>
        <w:fldChar w:fldCharType="begin" w:fldLock="1"/>
      </w:r>
      <w:r>
        <w:rPr>
          <w:noProof/>
        </w:rPr>
        <w:instrText xml:space="preserve"> PAGEREF _Toc219196452 \h </w:instrText>
      </w:r>
      <w:r>
        <w:rPr>
          <w:noProof/>
        </w:rPr>
      </w:r>
      <w:r>
        <w:rPr>
          <w:noProof/>
        </w:rPr>
        <w:fldChar w:fldCharType="separate"/>
      </w:r>
      <w:r>
        <w:rPr>
          <w:noProof/>
        </w:rPr>
        <w:t>67</w:t>
      </w:r>
      <w:r>
        <w:rPr>
          <w:noProof/>
        </w:rPr>
        <w:fldChar w:fldCharType="end"/>
      </w:r>
    </w:p>
    <w:p w14:paraId="4A01725B" w14:textId="74CD5724" w:rsidR="003C6105" w:rsidRDefault="003C6105">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_Toc219196453 \h </w:instrText>
      </w:r>
      <w:r>
        <w:rPr>
          <w:noProof/>
        </w:rPr>
      </w:r>
      <w:r>
        <w:rPr>
          <w:noProof/>
        </w:rPr>
        <w:fldChar w:fldCharType="separate"/>
      </w:r>
      <w:r>
        <w:rPr>
          <w:noProof/>
        </w:rPr>
        <w:t>68</w:t>
      </w:r>
      <w:r>
        <w:rPr>
          <w:noProof/>
        </w:rPr>
        <w:fldChar w:fldCharType="end"/>
      </w:r>
    </w:p>
    <w:p w14:paraId="348CF1FD" w14:textId="64638E74"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_Toc219196454 \h </w:instrText>
      </w:r>
      <w:r>
        <w:rPr>
          <w:noProof/>
        </w:rPr>
      </w:r>
      <w:r>
        <w:rPr>
          <w:noProof/>
        </w:rPr>
        <w:fldChar w:fldCharType="separate"/>
      </w:r>
      <w:r>
        <w:rPr>
          <w:noProof/>
        </w:rPr>
        <w:t>68</w:t>
      </w:r>
      <w:r>
        <w:rPr>
          <w:noProof/>
        </w:rPr>
        <w:fldChar w:fldCharType="end"/>
      </w:r>
    </w:p>
    <w:p w14:paraId="1E2C4417" w14:textId="35ED7BFC"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sidRPr="00B85D7F">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B85D7F">
        <w:rPr>
          <w:noProof/>
          <w:lang w:val="en-US"/>
        </w:rPr>
        <w:t>Structured data types</w:t>
      </w:r>
      <w:r>
        <w:rPr>
          <w:noProof/>
        </w:rPr>
        <w:tab/>
      </w:r>
      <w:r>
        <w:rPr>
          <w:noProof/>
        </w:rPr>
        <w:fldChar w:fldCharType="begin" w:fldLock="1"/>
      </w:r>
      <w:r>
        <w:rPr>
          <w:noProof/>
        </w:rPr>
        <w:instrText xml:space="preserve"> PAGEREF _Toc219196455 \h </w:instrText>
      </w:r>
      <w:r>
        <w:rPr>
          <w:noProof/>
        </w:rPr>
      </w:r>
      <w:r>
        <w:rPr>
          <w:noProof/>
        </w:rPr>
        <w:fldChar w:fldCharType="separate"/>
      </w:r>
      <w:r>
        <w:rPr>
          <w:noProof/>
        </w:rPr>
        <w:t>68</w:t>
      </w:r>
      <w:r>
        <w:rPr>
          <w:noProof/>
        </w:rPr>
        <w:fldChar w:fldCharType="end"/>
      </w:r>
    </w:p>
    <w:p w14:paraId="233CDD48" w14:textId="709E1D4C"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_Toc219196456 \h </w:instrText>
      </w:r>
      <w:r>
        <w:rPr>
          <w:noProof/>
        </w:rPr>
      </w:r>
      <w:r>
        <w:rPr>
          <w:noProof/>
        </w:rPr>
        <w:fldChar w:fldCharType="separate"/>
      </w:r>
      <w:r>
        <w:rPr>
          <w:noProof/>
        </w:rPr>
        <w:t>68</w:t>
      </w:r>
      <w:r>
        <w:rPr>
          <w:noProof/>
        </w:rPr>
        <w:fldChar w:fldCharType="end"/>
      </w:r>
    </w:p>
    <w:p w14:paraId="7101CC19" w14:textId="5AB54B6A"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NadrfMLModelStoreRecord</w:t>
      </w:r>
      <w:r>
        <w:rPr>
          <w:noProof/>
        </w:rPr>
        <w:tab/>
      </w:r>
      <w:r>
        <w:rPr>
          <w:noProof/>
        </w:rPr>
        <w:fldChar w:fldCharType="begin" w:fldLock="1"/>
      </w:r>
      <w:r>
        <w:rPr>
          <w:noProof/>
        </w:rPr>
        <w:instrText xml:space="preserve"> PAGEREF _Toc219196457 \h </w:instrText>
      </w:r>
      <w:r>
        <w:rPr>
          <w:noProof/>
        </w:rPr>
      </w:r>
      <w:r>
        <w:rPr>
          <w:noProof/>
        </w:rPr>
        <w:fldChar w:fldCharType="separate"/>
      </w:r>
      <w:r>
        <w:rPr>
          <w:noProof/>
        </w:rPr>
        <w:t>69</w:t>
      </w:r>
      <w:r>
        <w:rPr>
          <w:noProof/>
        </w:rPr>
        <w:fldChar w:fldCharType="end"/>
      </w:r>
    </w:p>
    <w:p w14:paraId="6CFFDD15" w14:textId="3F5FC909"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5.2.6.2.3</w:t>
      </w:r>
      <w:r>
        <w:rPr>
          <w:rFonts w:asciiTheme="minorHAnsi" w:eastAsiaTheme="minorEastAsia" w:hAnsiTheme="minorHAnsi" w:cstheme="minorBidi"/>
          <w:noProof/>
          <w:kern w:val="2"/>
          <w:sz w:val="24"/>
          <w:szCs w:val="24"/>
          <w:lang w:eastAsia="en-GB"/>
          <w14:ligatures w14:val="standardContextual"/>
        </w:rPr>
        <w:tab/>
      </w:r>
      <w:r>
        <w:rPr>
          <w:noProof/>
        </w:rPr>
        <w:t>Type: MLModelInfo</w:t>
      </w:r>
      <w:r>
        <w:rPr>
          <w:noProof/>
        </w:rPr>
        <w:tab/>
      </w:r>
      <w:r>
        <w:rPr>
          <w:noProof/>
        </w:rPr>
        <w:fldChar w:fldCharType="begin" w:fldLock="1"/>
      </w:r>
      <w:r>
        <w:rPr>
          <w:noProof/>
        </w:rPr>
        <w:instrText xml:space="preserve"> PAGEREF _Toc219196458 \h </w:instrText>
      </w:r>
      <w:r>
        <w:rPr>
          <w:noProof/>
        </w:rPr>
      </w:r>
      <w:r>
        <w:rPr>
          <w:noProof/>
        </w:rPr>
        <w:fldChar w:fldCharType="separate"/>
      </w:r>
      <w:r>
        <w:rPr>
          <w:noProof/>
        </w:rPr>
        <w:t>69</w:t>
      </w:r>
      <w:r>
        <w:rPr>
          <w:noProof/>
        </w:rPr>
        <w:fldChar w:fldCharType="end"/>
      </w:r>
    </w:p>
    <w:p w14:paraId="2ED14E2A" w14:textId="7DA441FA"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5.2.6.2.4</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fldLock="1"/>
      </w:r>
      <w:r>
        <w:rPr>
          <w:noProof/>
        </w:rPr>
        <w:instrText xml:space="preserve"> PAGEREF _Toc219196459 \h </w:instrText>
      </w:r>
      <w:r>
        <w:rPr>
          <w:noProof/>
        </w:rPr>
      </w:r>
      <w:r>
        <w:rPr>
          <w:noProof/>
        </w:rPr>
        <w:fldChar w:fldCharType="separate"/>
      </w:r>
      <w:r>
        <w:rPr>
          <w:noProof/>
        </w:rPr>
        <w:t>70</w:t>
      </w:r>
      <w:r>
        <w:rPr>
          <w:noProof/>
        </w:rPr>
        <w:fldChar w:fldCharType="end"/>
      </w:r>
    </w:p>
    <w:p w14:paraId="2EB06B83" w14:textId="6026DCC6"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5.2.6.2.5</w:t>
      </w:r>
      <w:r>
        <w:rPr>
          <w:rFonts w:asciiTheme="minorHAnsi" w:eastAsiaTheme="minorEastAsia" w:hAnsiTheme="minorHAnsi" w:cstheme="minorBidi"/>
          <w:noProof/>
          <w:kern w:val="2"/>
          <w:sz w:val="24"/>
          <w:szCs w:val="24"/>
          <w:lang w:eastAsia="en-GB"/>
          <w14:ligatures w14:val="standardContextual"/>
        </w:rPr>
        <w:tab/>
      </w:r>
      <w:r>
        <w:rPr>
          <w:noProof/>
        </w:rPr>
        <w:t>Type: MLModelDelResult</w:t>
      </w:r>
      <w:r>
        <w:rPr>
          <w:noProof/>
        </w:rPr>
        <w:tab/>
      </w:r>
      <w:r>
        <w:rPr>
          <w:noProof/>
        </w:rPr>
        <w:fldChar w:fldCharType="begin" w:fldLock="1"/>
      </w:r>
      <w:r>
        <w:rPr>
          <w:noProof/>
        </w:rPr>
        <w:instrText xml:space="preserve"> PAGEREF _Toc219196460 \h </w:instrText>
      </w:r>
      <w:r>
        <w:rPr>
          <w:noProof/>
        </w:rPr>
      </w:r>
      <w:r>
        <w:rPr>
          <w:noProof/>
        </w:rPr>
        <w:fldChar w:fldCharType="separate"/>
      </w:r>
      <w:r>
        <w:rPr>
          <w:noProof/>
        </w:rPr>
        <w:t>70</w:t>
      </w:r>
      <w:r>
        <w:rPr>
          <w:noProof/>
        </w:rPr>
        <w:fldChar w:fldCharType="end"/>
      </w:r>
    </w:p>
    <w:p w14:paraId="41195AA7" w14:textId="1EE7261C"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5.2.6.2.6</w:t>
      </w:r>
      <w:r>
        <w:rPr>
          <w:rFonts w:asciiTheme="minorHAnsi" w:eastAsiaTheme="minorEastAsia" w:hAnsiTheme="minorHAnsi" w:cstheme="minorBidi"/>
          <w:noProof/>
          <w:kern w:val="2"/>
          <w:sz w:val="24"/>
          <w:szCs w:val="24"/>
          <w:lang w:eastAsia="en-GB"/>
          <w14:ligatures w14:val="standardContextual"/>
        </w:rPr>
        <w:tab/>
      </w:r>
      <w:r>
        <w:rPr>
          <w:noProof/>
        </w:rPr>
        <w:t>Type: AllowedConsumer</w:t>
      </w:r>
      <w:r>
        <w:rPr>
          <w:noProof/>
        </w:rPr>
        <w:tab/>
      </w:r>
      <w:r>
        <w:rPr>
          <w:noProof/>
        </w:rPr>
        <w:fldChar w:fldCharType="begin" w:fldLock="1"/>
      </w:r>
      <w:r>
        <w:rPr>
          <w:noProof/>
        </w:rPr>
        <w:instrText xml:space="preserve"> PAGEREF _Toc219196461 \h </w:instrText>
      </w:r>
      <w:r>
        <w:rPr>
          <w:noProof/>
        </w:rPr>
      </w:r>
      <w:r>
        <w:rPr>
          <w:noProof/>
        </w:rPr>
        <w:fldChar w:fldCharType="separate"/>
      </w:r>
      <w:r>
        <w:rPr>
          <w:noProof/>
        </w:rPr>
        <w:t>70</w:t>
      </w:r>
      <w:r>
        <w:rPr>
          <w:noProof/>
        </w:rPr>
        <w:fldChar w:fldCharType="end"/>
      </w:r>
    </w:p>
    <w:p w14:paraId="04B79F40" w14:textId="36955BB1"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5.2.6.2.7</w:t>
      </w:r>
      <w:r>
        <w:rPr>
          <w:rFonts w:asciiTheme="minorHAnsi" w:eastAsiaTheme="minorEastAsia" w:hAnsiTheme="minorHAnsi" w:cstheme="minorBidi"/>
          <w:noProof/>
          <w:kern w:val="2"/>
          <w:sz w:val="24"/>
          <w:szCs w:val="24"/>
          <w:lang w:eastAsia="en-GB"/>
          <w14:ligatures w14:val="standardContextual"/>
        </w:rPr>
        <w:tab/>
      </w:r>
      <w:r>
        <w:rPr>
          <w:noProof/>
        </w:rPr>
        <w:t>Type: ModelStoreResult</w:t>
      </w:r>
      <w:r>
        <w:rPr>
          <w:noProof/>
        </w:rPr>
        <w:tab/>
      </w:r>
      <w:r>
        <w:rPr>
          <w:noProof/>
        </w:rPr>
        <w:fldChar w:fldCharType="begin" w:fldLock="1"/>
      </w:r>
      <w:r>
        <w:rPr>
          <w:noProof/>
        </w:rPr>
        <w:instrText xml:space="preserve"> PAGEREF _Toc219196462 \h </w:instrText>
      </w:r>
      <w:r>
        <w:rPr>
          <w:noProof/>
        </w:rPr>
      </w:r>
      <w:r>
        <w:rPr>
          <w:noProof/>
        </w:rPr>
        <w:fldChar w:fldCharType="separate"/>
      </w:r>
      <w:r>
        <w:rPr>
          <w:noProof/>
        </w:rPr>
        <w:t>70</w:t>
      </w:r>
      <w:r>
        <w:rPr>
          <w:noProof/>
        </w:rPr>
        <w:fldChar w:fldCharType="end"/>
      </w:r>
    </w:p>
    <w:p w14:paraId="136500EB" w14:textId="567AD995"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sidRPr="00B85D7F">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B85D7F">
        <w:rPr>
          <w:noProof/>
          <w:lang w:val="en-US"/>
        </w:rPr>
        <w:t>Simple data types and enumerations</w:t>
      </w:r>
      <w:r>
        <w:rPr>
          <w:noProof/>
        </w:rPr>
        <w:tab/>
      </w:r>
      <w:r>
        <w:rPr>
          <w:noProof/>
        </w:rPr>
        <w:fldChar w:fldCharType="begin" w:fldLock="1"/>
      </w:r>
      <w:r>
        <w:rPr>
          <w:noProof/>
        </w:rPr>
        <w:instrText xml:space="preserve"> PAGEREF _Toc219196463 \h </w:instrText>
      </w:r>
      <w:r>
        <w:rPr>
          <w:noProof/>
        </w:rPr>
      </w:r>
      <w:r>
        <w:rPr>
          <w:noProof/>
        </w:rPr>
        <w:fldChar w:fldCharType="separate"/>
      </w:r>
      <w:r>
        <w:rPr>
          <w:noProof/>
        </w:rPr>
        <w:t>70</w:t>
      </w:r>
      <w:r>
        <w:rPr>
          <w:noProof/>
        </w:rPr>
        <w:fldChar w:fldCharType="end"/>
      </w:r>
    </w:p>
    <w:p w14:paraId="24E0E05C" w14:textId="3289B0A6" w:rsidR="003C6105" w:rsidRDefault="003C6105">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Enumeration: StoreResult</w:t>
      </w:r>
      <w:r>
        <w:rPr>
          <w:noProof/>
        </w:rPr>
        <w:tab/>
      </w:r>
      <w:r>
        <w:rPr>
          <w:noProof/>
        </w:rPr>
        <w:fldChar w:fldCharType="begin" w:fldLock="1"/>
      </w:r>
      <w:r>
        <w:rPr>
          <w:noProof/>
        </w:rPr>
        <w:instrText xml:space="preserve"> PAGEREF _Toc219196464 \h </w:instrText>
      </w:r>
      <w:r>
        <w:rPr>
          <w:noProof/>
        </w:rPr>
      </w:r>
      <w:r>
        <w:rPr>
          <w:noProof/>
        </w:rPr>
        <w:fldChar w:fldCharType="separate"/>
      </w:r>
      <w:r>
        <w:rPr>
          <w:noProof/>
        </w:rPr>
        <w:t>71</w:t>
      </w:r>
      <w:r>
        <w:rPr>
          <w:noProof/>
        </w:rPr>
        <w:fldChar w:fldCharType="end"/>
      </w:r>
    </w:p>
    <w:p w14:paraId="620BEA9C" w14:textId="3756F4A4"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sidRPr="00B85D7F">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_Toc219196465 \h </w:instrText>
      </w:r>
      <w:r>
        <w:rPr>
          <w:noProof/>
        </w:rPr>
      </w:r>
      <w:r>
        <w:rPr>
          <w:noProof/>
        </w:rPr>
        <w:fldChar w:fldCharType="separate"/>
      </w:r>
      <w:r>
        <w:rPr>
          <w:noProof/>
        </w:rPr>
        <w:t>71</w:t>
      </w:r>
      <w:r>
        <w:rPr>
          <w:noProof/>
        </w:rPr>
        <w:fldChar w:fldCharType="end"/>
      </w:r>
    </w:p>
    <w:p w14:paraId="7E343D8E" w14:textId="3333D6BF" w:rsidR="003C6105" w:rsidRDefault="003C6105">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_Toc219196466 \h </w:instrText>
      </w:r>
      <w:r>
        <w:rPr>
          <w:noProof/>
        </w:rPr>
      </w:r>
      <w:r>
        <w:rPr>
          <w:noProof/>
        </w:rPr>
        <w:fldChar w:fldCharType="separate"/>
      </w:r>
      <w:r>
        <w:rPr>
          <w:noProof/>
        </w:rPr>
        <w:t>71</w:t>
      </w:r>
      <w:r>
        <w:rPr>
          <w:noProof/>
        </w:rPr>
        <w:fldChar w:fldCharType="end"/>
      </w:r>
    </w:p>
    <w:p w14:paraId="352A7D74" w14:textId="44EFD0AE"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_Toc219196467 \h </w:instrText>
      </w:r>
      <w:r>
        <w:rPr>
          <w:noProof/>
        </w:rPr>
      </w:r>
      <w:r>
        <w:rPr>
          <w:noProof/>
        </w:rPr>
        <w:fldChar w:fldCharType="separate"/>
      </w:r>
      <w:r>
        <w:rPr>
          <w:noProof/>
        </w:rPr>
        <w:t>71</w:t>
      </w:r>
      <w:r>
        <w:rPr>
          <w:noProof/>
        </w:rPr>
        <w:fldChar w:fldCharType="end"/>
      </w:r>
    </w:p>
    <w:p w14:paraId="3A1B9133" w14:textId="1D074437"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_Toc219196468 \h </w:instrText>
      </w:r>
      <w:r>
        <w:rPr>
          <w:noProof/>
        </w:rPr>
      </w:r>
      <w:r>
        <w:rPr>
          <w:noProof/>
        </w:rPr>
        <w:fldChar w:fldCharType="separate"/>
      </w:r>
      <w:r>
        <w:rPr>
          <w:noProof/>
        </w:rPr>
        <w:t>71</w:t>
      </w:r>
      <w:r>
        <w:rPr>
          <w:noProof/>
        </w:rPr>
        <w:fldChar w:fldCharType="end"/>
      </w:r>
    </w:p>
    <w:p w14:paraId="4E9E24FF" w14:textId="737C133F" w:rsidR="003C6105" w:rsidRDefault="003C6105">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_Toc219196469 \h </w:instrText>
      </w:r>
      <w:r>
        <w:rPr>
          <w:noProof/>
        </w:rPr>
      </w:r>
      <w:r>
        <w:rPr>
          <w:noProof/>
        </w:rPr>
        <w:fldChar w:fldCharType="separate"/>
      </w:r>
      <w:r>
        <w:rPr>
          <w:noProof/>
        </w:rPr>
        <w:t>71</w:t>
      </w:r>
      <w:r>
        <w:rPr>
          <w:noProof/>
        </w:rPr>
        <w:fldChar w:fldCharType="end"/>
      </w:r>
    </w:p>
    <w:p w14:paraId="23FE31D1" w14:textId="3B18D48C" w:rsidR="003C6105" w:rsidRDefault="003C6105">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_Toc219196470 \h </w:instrText>
      </w:r>
      <w:r>
        <w:rPr>
          <w:noProof/>
        </w:rPr>
      </w:r>
      <w:r>
        <w:rPr>
          <w:noProof/>
        </w:rPr>
        <w:fldChar w:fldCharType="separate"/>
      </w:r>
      <w:r>
        <w:rPr>
          <w:noProof/>
        </w:rPr>
        <w:t>71</w:t>
      </w:r>
      <w:r>
        <w:rPr>
          <w:noProof/>
        </w:rPr>
        <w:fldChar w:fldCharType="end"/>
      </w:r>
    </w:p>
    <w:p w14:paraId="69C9D6F8" w14:textId="63031BAA" w:rsidR="003C6105" w:rsidRDefault="003C6105">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_Toc219196471 \h </w:instrText>
      </w:r>
      <w:r>
        <w:rPr>
          <w:noProof/>
        </w:rPr>
      </w:r>
      <w:r>
        <w:rPr>
          <w:noProof/>
        </w:rPr>
        <w:fldChar w:fldCharType="separate"/>
      </w:r>
      <w:r>
        <w:rPr>
          <w:noProof/>
        </w:rPr>
        <w:t>72</w:t>
      </w:r>
      <w:r>
        <w:rPr>
          <w:noProof/>
        </w:rPr>
        <w:fldChar w:fldCharType="end"/>
      </w:r>
    </w:p>
    <w:p w14:paraId="7F48E333" w14:textId="27F61568" w:rsidR="003C6105" w:rsidRDefault="003C610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_Toc219196472 \h </w:instrText>
      </w:r>
      <w:r>
        <w:rPr>
          <w:noProof/>
        </w:rPr>
      </w:r>
      <w:r>
        <w:rPr>
          <w:noProof/>
        </w:rPr>
        <w:fldChar w:fldCharType="separate"/>
      </w:r>
      <w:r>
        <w:rPr>
          <w:noProof/>
        </w:rPr>
        <w:t>73</w:t>
      </w:r>
      <w:r>
        <w:rPr>
          <w:noProof/>
        </w:rPr>
        <w:fldChar w:fldCharType="end"/>
      </w:r>
    </w:p>
    <w:p w14:paraId="2A410614" w14:textId="316A1DF9" w:rsidR="003C6105" w:rsidRDefault="003C610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_Toc219196473 \h </w:instrText>
      </w:r>
      <w:r>
        <w:rPr>
          <w:noProof/>
        </w:rPr>
      </w:r>
      <w:r>
        <w:rPr>
          <w:noProof/>
        </w:rPr>
        <w:fldChar w:fldCharType="separate"/>
      </w:r>
      <w:r>
        <w:rPr>
          <w:noProof/>
        </w:rPr>
        <w:t>73</w:t>
      </w:r>
      <w:r>
        <w:rPr>
          <w:noProof/>
        </w:rPr>
        <w:fldChar w:fldCharType="end"/>
      </w:r>
    </w:p>
    <w:p w14:paraId="1B92EC22" w14:textId="32D4987A" w:rsidR="003C6105" w:rsidRDefault="003C6105">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Nadrf_DataManagement API</w:t>
      </w:r>
      <w:r>
        <w:rPr>
          <w:noProof/>
        </w:rPr>
        <w:tab/>
      </w:r>
      <w:r>
        <w:rPr>
          <w:noProof/>
        </w:rPr>
        <w:fldChar w:fldCharType="begin" w:fldLock="1"/>
      </w:r>
      <w:r>
        <w:rPr>
          <w:noProof/>
        </w:rPr>
        <w:instrText xml:space="preserve"> PAGEREF _Toc219196474 \h </w:instrText>
      </w:r>
      <w:r>
        <w:rPr>
          <w:noProof/>
        </w:rPr>
      </w:r>
      <w:r>
        <w:rPr>
          <w:noProof/>
        </w:rPr>
        <w:fldChar w:fldCharType="separate"/>
      </w:r>
      <w:r>
        <w:rPr>
          <w:noProof/>
        </w:rPr>
        <w:t>73</w:t>
      </w:r>
      <w:r>
        <w:rPr>
          <w:noProof/>
        </w:rPr>
        <w:fldChar w:fldCharType="end"/>
      </w:r>
    </w:p>
    <w:p w14:paraId="6E799709" w14:textId="5627CFE1" w:rsidR="003C6105" w:rsidRDefault="003C6105">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Nadrf_MLModelManagement API</w:t>
      </w:r>
      <w:r>
        <w:rPr>
          <w:noProof/>
        </w:rPr>
        <w:tab/>
      </w:r>
      <w:r>
        <w:rPr>
          <w:noProof/>
        </w:rPr>
        <w:fldChar w:fldCharType="begin" w:fldLock="1"/>
      </w:r>
      <w:r>
        <w:rPr>
          <w:noProof/>
        </w:rPr>
        <w:instrText xml:space="preserve"> PAGEREF _Toc219196475 \h </w:instrText>
      </w:r>
      <w:r>
        <w:rPr>
          <w:noProof/>
        </w:rPr>
      </w:r>
      <w:r>
        <w:rPr>
          <w:noProof/>
        </w:rPr>
        <w:fldChar w:fldCharType="separate"/>
      </w:r>
      <w:r>
        <w:rPr>
          <w:noProof/>
        </w:rPr>
        <w:t>86</w:t>
      </w:r>
      <w:r>
        <w:rPr>
          <w:noProof/>
        </w:rPr>
        <w:fldChar w:fldCharType="end"/>
      </w:r>
    </w:p>
    <w:p w14:paraId="49A4276F" w14:textId="61DEE125" w:rsidR="003C6105" w:rsidRDefault="003C610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_Toc219196476 \h </w:instrText>
      </w:r>
      <w:r>
        <w:rPr>
          <w:noProof/>
        </w:rPr>
      </w:r>
      <w:r>
        <w:rPr>
          <w:noProof/>
        </w:rPr>
        <w:fldChar w:fldCharType="separate"/>
      </w:r>
      <w:r>
        <w:rPr>
          <w:noProof/>
        </w:rPr>
        <w:t>93</w:t>
      </w:r>
      <w:r>
        <w:rPr>
          <w:noProof/>
        </w:rPr>
        <w:fldChar w:fldCharType="end"/>
      </w:r>
    </w:p>
    <w:p w14:paraId="15FB20EE" w14:textId="3989AE35" w:rsidR="00E9750A" w:rsidRDefault="00AB69DF">
      <w:r>
        <w:rPr>
          <w:sz w:val="22"/>
        </w:rPr>
        <w:fldChar w:fldCharType="end"/>
      </w:r>
    </w:p>
    <w:p w14:paraId="5E2B1AEF" w14:textId="77777777" w:rsidR="00E9750A" w:rsidRDefault="00A16F12">
      <w:pPr>
        <w:pStyle w:val="Heading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Start w:id="33" w:name="_Toc180485614"/>
      <w:bookmarkStart w:id="34" w:name="_Toc185517745"/>
      <w:bookmarkStart w:id="35" w:name="_Toc192875153"/>
      <w:bookmarkStart w:id="36" w:name="_Toc209529806"/>
      <w:bookmarkStart w:id="37" w:name="_Toc219196287"/>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6B51FD0" w14:textId="77777777" w:rsidR="00E9750A" w:rsidRDefault="00A16F12">
      <w:r>
        <w:t xml:space="preserve">This Technical </w:t>
      </w:r>
      <w:bookmarkStart w:id="38" w:name="spectype3"/>
      <w:r>
        <w:t>Specification</w:t>
      </w:r>
      <w:bookmarkEnd w:id="38"/>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Heading1"/>
      </w:pPr>
      <w:bookmarkStart w:id="39" w:name="introduction"/>
      <w:bookmarkStart w:id="40" w:name="_Toc72766412"/>
      <w:bookmarkStart w:id="41" w:name="_Toc72766985"/>
      <w:bookmarkStart w:id="42" w:name="_Toc120681534"/>
      <w:bookmarkStart w:id="43" w:name="_Toc94020309"/>
      <w:bookmarkStart w:id="44" w:name="_Toc89426524"/>
      <w:bookmarkStart w:id="45" w:name="_Toc97037716"/>
      <w:bookmarkStart w:id="46" w:name="_Toc36812100"/>
      <w:bookmarkStart w:id="47" w:name="_Toc35971369"/>
      <w:bookmarkStart w:id="48" w:name="_Toc73042437"/>
      <w:bookmarkStart w:id="49" w:name="_Toc97034839"/>
      <w:bookmarkStart w:id="50" w:name="_Toc112937838"/>
      <w:bookmarkStart w:id="51" w:name="_Toc114134595"/>
      <w:bookmarkStart w:id="52" w:name="_Toc100939925"/>
      <w:bookmarkStart w:id="53" w:name="_Toc81242781"/>
      <w:bookmarkStart w:id="54" w:name="_Toc104546791"/>
      <w:bookmarkStart w:id="55" w:name="_Toc133434721"/>
      <w:bookmarkStart w:id="56" w:name="_Toc138693904"/>
      <w:bookmarkStart w:id="57" w:name="_Toc148535614"/>
      <w:bookmarkStart w:id="58" w:name="_Toc162009105"/>
      <w:bookmarkStart w:id="59" w:name="_Toc170160866"/>
      <w:bookmarkStart w:id="60" w:name="_Toc175843913"/>
      <w:bookmarkStart w:id="61" w:name="_Toc180485615"/>
      <w:bookmarkStart w:id="62" w:name="_Toc185517746"/>
      <w:bookmarkStart w:id="63" w:name="_Toc192875154"/>
      <w:bookmarkStart w:id="64" w:name="_Toc209529807"/>
      <w:bookmarkStart w:id="65" w:name="_Toc219196288"/>
      <w:bookmarkEnd w:id="39"/>
      <w:r>
        <w:t>Introduction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Heading1"/>
      </w:pPr>
      <w:r>
        <w:br w:type="page"/>
      </w:r>
      <w:bookmarkStart w:id="66" w:name="_Toc112937839"/>
      <w:bookmarkStart w:id="67" w:name="_Toc81242782"/>
      <w:bookmarkStart w:id="68" w:name="_Toc104546792"/>
      <w:bookmarkStart w:id="69" w:name="_Toc120681535"/>
      <w:bookmarkStart w:id="70" w:name="_Toc94020310"/>
      <w:bookmarkStart w:id="71" w:name="_Toc114134596"/>
      <w:bookmarkStart w:id="72" w:name="_Toc72766986"/>
      <w:bookmarkStart w:id="73" w:name="_Toc510696578"/>
      <w:bookmarkStart w:id="74" w:name="_Toc89426525"/>
      <w:bookmarkStart w:id="75" w:name="_Toc36812101"/>
      <w:bookmarkStart w:id="76" w:name="_Toc97037717"/>
      <w:bookmarkStart w:id="77" w:name="_Toc72766413"/>
      <w:bookmarkStart w:id="78" w:name="_Toc73042438"/>
      <w:bookmarkStart w:id="79" w:name="_Toc35971370"/>
      <w:bookmarkStart w:id="80" w:name="_Toc97034840"/>
      <w:bookmarkStart w:id="81" w:name="_Toc100939926"/>
      <w:bookmarkStart w:id="82" w:name="_Toc133434722"/>
      <w:bookmarkStart w:id="83" w:name="_Toc138693905"/>
      <w:bookmarkStart w:id="84" w:name="_Toc148535615"/>
      <w:bookmarkStart w:id="85" w:name="_Toc162009106"/>
      <w:bookmarkStart w:id="86" w:name="_Toc170160867"/>
      <w:bookmarkStart w:id="87" w:name="_Toc175843914"/>
      <w:bookmarkStart w:id="88" w:name="_Toc180485616"/>
      <w:bookmarkStart w:id="89" w:name="_Toc185517747"/>
      <w:bookmarkStart w:id="90" w:name="_Toc192875155"/>
      <w:bookmarkStart w:id="91" w:name="_Toc209529808"/>
      <w:bookmarkStart w:id="92" w:name="_Toc219196289"/>
      <w:r>
        <w:lastRenderedPageBreak/>
        <w:t>1</w:t>
      </w:r>
      <w:r>
        <w:tab/>
        <w:t>Scope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SimSun"/>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Heading1"/>
      </w:pPr>
      <w:bookmarkStart w:id="93" w:name="_Toc35971371"/>
      <w:bookmarkStart w:id="94" w:name="_Toc36812102"/>
      <w:bookmarkStart w:id="95" w:name="_Toc72766414"/>
      <w:bookmarkStart w:id="96" w:name="_Toc510696579"/>
      <w:bookmarkStart w:id="97" w:name="_Toc72766987"/>
      <w:bookmarkStart w:id="98" w:name="_Toc94020311"/>
      <w:bookmarkStart w:id="99" w:name="_Toc73042439"/>
      <w:bookmarkStart w:id="100" w:name="_Toc81242783"/>
      <w:bookmarkStart w:id="101" w:name="_Toc97034841"/>
      <w:bookmarkStart w:id="102" w:name="_Toc120681536"/>
      <w:bookmarkStart w:id="103" w:name="_Toc89426526"/>
      <w:bookmarkStart w:id="104" w:name="_Toc114134597"/>
      <w:bookmarkStart w:id="105" w:name="_Toc112937840"/>
      <w:bookmarkStart w:id="106" w:name="_Toc97037718"/>
      <w:bookmarkStart w:id="107" w:name="_Toc100939927"/>
      <w:bookmarkStart w:id="108" w:name="_Toc104546793"/>
      <w:bookmarkStart w:id="109" w:name="_Toc133434723"/>
      <w:bookmarkStart w:id="110" w:name="_Toc138693906"/>
      <w:bookmarkStart w:id="111" w:name="_Toc148535616"/>
      <w:bookmarkStart w:id="112" w:name="_Toc162009107"/>
      <w:bookmarkStart w:id="113" w:name="_Toc170160868"/>
      <w:bookmarkStart w:id="114" w:name="_Toc175843915"/>
      <w:bookmarkStart w:id="115" w:name="_Toc180485617"/>
      <w:bookmarkStart w:id="116" w:name="_Toc185517748"/>
      <w:bookmarkStart w:id="117" w:name="_Toc192875156"/>
      <w:bookmarkStart w:id="118" w:name="_Toc209529809"/>
      <w:bookmarkStart w:id="119" w:name="_Toc219196290"/>
      <w:r>
        <w:t>2</w:t>
      </w:r>
      <w:r>
        <w:tab/>
        <w:t>References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20" w:name="OLE_LINK1"/>
      <w:bookmarkStart w:id="121" w:name="OLE_LINK4"/>
      <w:bookmarkStart w:id="122" w:name="OLE_LINK2"/>
      <w:bookmarkStart w:id="123"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0"/>
    <w:bookmarkEnd w:id="121"/>
    <w:bookmarkEnd w:id="122"/>
    <w:bookmarkEnd w:id="123"/>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24" w:name="_Hlk494379671"/>
      <w:r>
        <w:t>Session Management Event Exposure</w:t>
      </w:r>
      <w:bookmarkEnd w:id="124"/>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25" w:name="_Toc97034842"/>
      <w:bookmarkStart w:id="126" w:name="_Toc120681537"/>
      <w:bookmarkStart w:id="127" w:name="_Toc36812103"/>
      <w:bookmarkStart w:id="128" w:name="_Toc72766988"/>
      <w:bookmarkStart w:id="129" w:name="_Toc72766415"/>
      <w:bookmarkStart w:id="130" w:name="_Toc104546794"/>
      <w:bookmarkStart w:id="131" w:name="_Toc100939928"/>
      <w:bookmarkStart w:id="132" w:name="_Toc73042440"/>
      <w:bookmarkStart w:id="133" w:name="_Toc97037719"/>
      <w:bookmarkStart w:id="134" w:name="_Toc89426527"/>
      <w:bookmarkStart w:id="135" w:name="_Toc114134598"/>
      <w:bookmarkStart w:id="136" w:name="_Toc94020312"/>
      <w:bookmarkStart w:id="137" w:name="_Toc35971372"/>
      <w:bookmarkStart w:id="138" w:name="_Toc510696580"/>
      <w:bookmarkStart w:id="139" w:name="_Toc81242784"/>
      <w:bookmarkStart w:id="140"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41" w:name="_Toc133434724"/>
      <w:bookmarkStart w:id="142" w:name="_Toc138693907"/>
      <w:bookmarkStart w:id="143"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Heading1"/>
      </w:pPr>
      <w:bookmarkStart w:id="144" w:name="_Toc162009108"/>
      <w:bookmarkStart w:id="145" w:name="_Toc170160869"/>
      <w:bookmarkStart w:id="146" w:name="_Toc175843916"/>
      <w:bookmarkStart w:id="147" w:name="_Toc180485618"/>
      <w:bookmarkStart w:id="148" w:name="_Toc185517749"/>
      <w:bookmarkStart w:id="149" w:name="_Toc192875157"/>
      <w:bookmarkStart w:id="150" w:name="_Toc209529810"/>
      <w:bookmarkStart w:id="151" w:name="_Toc219196291"/>
      <w:r>
        <w:t>3</w:t>
      </w:r>
      <w:r>
        <w:tab/>
        <w:t>Definitions, symbols and abbreviations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4B01A31" w14:textId="77777777" w:rsidR="00E9750A" w:rsidRDefault="00A16F12">
      <w:pPr>
        <w:pStyle w:val="Heading2"/>
      </w:pPr>
      <w:bookmarkStart w:id="152" w:name="_Toc72766416"/>
      <w:bookmarkStart w:id="153" w:name="_Toc94020313"/>
      <w:bookmarkStart w:id="154" w:name="_Toc114134599"/>
      <w:bookmarkStart w:id="155" w:name="_Toc72766989"/>
      <w:bookmarkStart w:id="156" w:name="_Toc35971373"/>
      <w:bookmarkStart w:id="157" w:name="_Toc73042441"/>
      <w:bookmarkStart w:id="158" w:name="_Toc112937842"/>
      <w:bookmarkStart w:id="159" w:name="_Toc120681538"/>
      <w:bookmarkStart w:id="160" w:name="_Toc97037720"/>
      <w:bookmarkStart w:id="161" w:name="_Toc510696581"/>
      <w:bookmarkStart w:id="162" w:name="_Toc100939929"/>
      <w:bookmarkStart w:id="163" w:name="_Toc104546795"/>
      <w:bookmarkStart w:id="164" w:name="_Toc89426528"/>
      <w:bookmarkStart w:id="165" w:name="_Toc36812104"/>
      <w:bookmarkStart w:id="166" w:name="_Toc97034843"/>
      <w:bookmarkStart w:id="167" w:name="_Toc81242785"/>
      <w:bookmarkStart w:id="168" w:name="_Toc133434725"/>
      <w:bookmarkStart w:id="169" w:name="_Toc138693908"/>
      <w:bookmarkStart w:id="170" w:name="_Toc148535618"/>
      <w:bookmarkStart w:id="171" w:name="_Toc162009109"/>
      <w:bookmarkStart w:id="172" w:name="_Toc170160870"/>
      <w:bookmarkStart w:id="173" w:name="_Toc175843917"/>
      <w:bookmarkStart w:id="174" w:name="_Toc180485619"/>
      <w:bookmarkStart w:id="175" w:name="_Toc185517750"/>
      <w:bookmarkStart w:id="176" w:name="_Toc192875158"/>
      <w:bookmarkStart w:id="177" w:name="_Toc209529811"/>
      <w:bookmarkStart w:id="178" w:name="_Toc219196292"/>
      <w:r>
        <w:t>3.1</w:t>
      </w:r>
      <w:r>
        <w:tab/>
        <w:t>Definitions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2E9A609" w14:textId="77777777" w:rsidR="00E9750A" w:rsidRDefault="00A16F12">
      <w:bookmarkStart w:id="179" w:name="_Toc35971374"/>
      <w:bookmarkStart w:id="180" w:name="_Toc510696582"/>
      <w:bookmarkStart w:id="181" w:name="_Toc97034844"/>
      <w:bookmarkStart w:id="182" w:name="_Toc94020314"/>
      <w:bookmarkStart w:id="183" w:name="_Toc81242786"/>
      <w:bookmarkStart w:id="184" w:name="_Toc72766417"/>
      <w:bookmarkStart w:id="185" w:name="_Toc72766990"/>
      <w:bookmarkStart w:id="186" w:name="_Toc100939930"/>
      <w:bookmarkStart w:id="187" w:name="_Toc104546796"/>
      <w:bookmarkStart w:id="188" w:name="_Toc97037721"/>
      <w:bookmarkStart w:id="189" w:name="_Toc112937843"/>
      <w:bookmarkStart w:id="190" w:name="_Toc73042442"/>
      <w:bookmarkStart w:id="191" w:name="_Toc36812105"/>
      <w:bookmarkStart w:id="192" w:name="_Toc114134600"/>
      <w:bookmarkStart w:id="193" w:name="_Toc89426529"/>
      <w:r>
        <w:t xml:space="preserve">For the purposes of the present document, the terms and definitions given in </w:t>
      </w:r>
      <w:bookmarkStart w:id="194" w:name="OLE_LINK6"/>
      <w:bookmarkStart w:id="195" w:name="OLE_LINK7"/>
      <w:bookmarkStart w:id="196" w:name="OLE_LINK8"/>
      <w:r>
        <w:t xml:space="preserve">3GPP </w:t>
      </w:r>
      <w:bookmarkEnd w:id="194"/>
      <w:bookmarkEnd w:id="195"/>
      <w:bookmarkEnd w:id="196"/>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Heading2"/>
      </w:pPr>
      <w:bookmarkStart w:id="197" w:name="_Toc120681539"/>
      <w:bookmarkStart w:id="198" w:name="_Toc133434726"/>
      <w:bookmarkStart w:id="199" w:name="_Toc138693909"/>
      <w:bookmarkStart w:id="200" w:name="_Toc148535619"/>
      <w:bookmarkStart w:id="201" w:name="_Toc162009110"/>
      <w:bookmarkStart w:id="202" w:name="_Toc170160871"/>
      <w:bookmarkStart w:id="203" w:name="_Toc175843918"/>
      <w:bookmarkStart w:id="204" w:name="_Toc180485620"/>
      <w:bookmarkStart w:id="205" w:name="_Toc185517751"/>
      <w:bookmarkStart w:id="206" w:name="_Toc192875159"/>
      <w:bookmarkStart w:id="207" w:name="_Toc209529812"/>
      <w:bookmarkStart w:id="208" w:name="_Toc219196293"/>
      <w:r>
        <w:t>3.2</w:t>
      </w:r>
      <w:r>
        <w:tab/>
        <w:t>Symbols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7"/>
      <w:bookmarkEnd w:id="198"/>
      <w:bookmarkEnd w:id="199"/>
      <w:bookmarkEnd w:id="200"/>
      <w:bookmarkEnd w:id="201"/>
      <w:bookmarkEnd w:id="202"/>
      <w:bookmarkEnd w:id="203"/>
      <w:bookmarkEnd w:id="204"/>
      <w:bookmarkEnd w:id="205"/>
      <w:bookmarkEnd w:id="206"/>
      <w:bookmarkEnd w:id="207"/>
      <w:bookmarkEnd w:id="208"/>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Heading2"/>
      </w:pPr>
      <w:bookmarkStart w:id="209" w:name="_Toc112937844"/>
      <w:bookmarkStart w:id="210" w:name="_Toc104546797"/>
      <w:bookmarkStart w:id="211" w:name="_Toc100939931"/>
      <w:bookmarkStart w:id="212" w:name="_Toc81242787"/>
      <w:bookmarkStart w:id="213" w:name="_Toc36812106"/>
      <w:bookmarkStart w:id="214" w:name="_Toc114134601"/>
      <w:bookmarkStart w:id="215" w:name="_Toc89426530"/>
      <w:bookmarkStart w:id="216" w:name="_Toc94020315"/>
      <w:bookmarkStart w:id="217" w:name="_Toc97037722"/>
      <w:bookmarkStart w:id="218" w:name="_Toc73042443"/>
      <w:bookmarkStart w:id="219" w:name="_Toc35971375"/>
      <w:bookmarkStart w:id="220" w:name="_Toc510696583"/>
      <w:bookmarkStart w:id="221" w:name="_Toc97034845"/>
      <w:bookmarkStart w:id="222" w:name="_Toc120681540"/>
      <w:bookmarkStart w:id="223" w:name="_Toc72766991"/>
      <w:bookmarkStart w:id="224" w:name="_Toc72766418"/>
      <w:bookmarkStart w:id="225" w:name="_Toc133434727"/>
      <w:bookmarkStart w:id="226" w:name="_Toc138693910"/>
      <w:bookmarkStart w:id="227" w:name="_Toc148535620"/>
      <w:bookmarkStart w:id="228" w:name="_Toc162009111"/>
      <w:bookmarkStart w:id="229" w:name="_Toc170160872"/>
      <w:bookmarkStart w:id="230" w:name="_Toc175843919"/>
      <w:bookmarkStart w:id="231" w:name="_Toc180485621"/>
      <w:bookmarkStart w:id="232" w:name="_Toc185517752"/>
      <w:bookmarkStart w:id="233" w:name="_Toc192875160"/>
      <w:bookmarkStart w:id="234" w:name="_Toc209529813"/>
      <w:bookmarkStart w:id="235" w:name="_Toc219196294"/>
      <w:r>
        <w:t>3.3</w:t>
      </w:r>
      <w:r>
        <w:tab/>
        <w:t>Abbreviations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236" w:name="_Toc35971377"/>
      <w:bookmarkStart w:id="237" w:name="_Toc36812108"/>
      <w:bookmarkStart w:id="238" w:name="_Toc510696585"/>
      <w:bookmarkStart w:id="239" w:name="_Toc114134602"/>
      <w:bookmarkStart w:id="240" w:name="_Toc94020316"/>
      <w:bookmarkStart w:id="241" w:name="_Toc120681541"/>
      <w:bookmarkStart w:id="242" w:name="_Toc72766992"/>
      <w:bookmarkStart w:id="243" w:name="_Toc97034846"/>
      <w:bookmarkStart w:id="244" w:name="_Toc104546798"/>
      <w:bookmarkStart w:id="245" w:name="_Toc73042444"/>
      <w:bookmarkStart w:id="246" w:name="_Toc97037723"/>
      <w:bookmarkStart w:id="247" w:name="_Toc112937845"/>
      <w:bookmarkStart w:id="248" w:name="_Toc72766419"/>
      <w:bookmarkStart w:id="249" w:name="_Toc81242788"/>
      <w:bookmarkStart w:id="250" w:name="_Toc89426531"/>
      <w:bookmarkStart w:id="251"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Heading1"/>
      </w:pPr>
      <w:bookmarkStart w:id="252" w:name="_Toc133434728"/>
      <w:bookmarkStart w:id="253" w:name="_Toc138693911"/>
      <w:bookmarkStart w:id="254" w:name="_Toc148535621"/>
      <w:bookmarkStart w:id="255" w:name="_Toc162009112"/>
      <w:bookmarkStart w:id="256" w:name="_Toc170160873"/>
      <w:bookmarkStart w:id="257" w:name="_Toc175843920"/>
      <w:bookmarkStart w:id="258" w:name="_Toc180485622"/>
      <w:bookmarkStart w:id="259" w:name="_Toc185517753"/>
      <w:bookmarkStart w:id="260" w:name="_Toc192875161"/>
      <w:bookmarkStart w:id="261" w:name="_Toc209529814"/>
      <w:bookmarkStart w:id="262" w:name="_Toc219196295"/>
      <w:r>
        <w:t>4</w:t>
      </w:r>
      <w:r>
        <w:tab/>
        <w:t xml:space="preserve">Services offered by the </w:t>
      </w:r>
      <w:bookmarkEnd w:id="236"/>
      <w:bookmarkEnd w:id="237"/>
      <w:bookmarkEnd w:id="238"/>
      <w:r>
        <w:t>ADRF</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5E0619E" w14:textId="77777777" w:rsidR="00E9750A" w:rsidRDefault="00A16F12">
      <w:pPr>
        <w:pStyle w:val="Heading2"/>
      </w:pPr>
      <w:bookmarkStart w:id="263" w:name="_Toc36812109"/>
      <w:bookmarkStart w:id="264" w:name="_Toc97034847"/>
      <w:bookmarkStart w:id="265" w:name="_Toc72766993"/>
      <w:bookmarkStart w:id="266" w:name="_Toc510696586"/>
      <w:bookmarkStart w:id="267" w:name="_Toc97037724"/>
      <w:bookmarkStart w:id="268" w:name="_Toc94020317"/>
      <w:bookmarkStart w:id="269" w:name="_Toc81242789"/>
      <w:bookmarkStart w:id="270" w:name="_Toc72766420"/>
      <w:bookmarkStart w:id="271" w:name="_Toc100939933"/>
      <w:bookmarkStart w:id="272" w:name="_Toc112937846"/>
      <w:bookmarkStart w:id="273" w:name="_Toc114134603"/>
      <w:bookmarkStart w:id="274" w:name="_Toc89426532"/>
      <w:bookmarkStart w:id="275" w:name="_Toc104546799"/>
      <w:bookmarkStart w:id="276" w:name="_Toc120681542"/>
      <w:bookmarkStart w:id="277" w:name="_Toc35971378"/>
      <w:bookmarkStart w:id="278" w:name="_Toc73042445"/>
      <w:bookmarkStart w:id="279" w:name="_Toc133434729"/>
      <w:bookmarkStart w:id="280" w:name="_Toc138693912"/>
      <w:bookmarkStart w:id="281" w:name="_Toc148535622"/>
      <w:bookmarkStart w:id="282" w:name="_Toc162009113"/>
      <w:bookmarkStart w:id="283" w:name="_Toc170160874"/>
      <w:bookmarkStart w:id="284" w:name="_Toc175843921"/>
      <w:bookmarkStart w:id="285" w:name="_Toc180485623"/>
      <w:bookmarkStart w:id="286" w:name="_Toc185517754"/>
      <w:bookmarkStart w:id="287" w:name="_Toc192875162"/>
      <w:bookmarkStart w:id="288" w:name="_Toc209529815"/>
      <w:bookmarkStart w:id="289" w:name="_Toc219196296"/>
      <w:r>
        <w:t>4.1</w:t>
      </w:r>
      <w:r>
        <w:tab/>
        <w:t>Introduction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4A4BA4ED" w14:textId="173061F5" w:rsidR="00832B49" w:rsidRDefault="00832B49" w:rsidP="000E2DCF">
      <w:pPr>
        <w:rPr>
          <w:lang w:eastAsia="zh-CN"/>
        </w:rPr>
      </w:pPr>
      <w:bookmarkStart w:id="290" w:name="_Toc94020318"/>
      <w:bookmarkStart w:id="291" w:name="_Toc73042446"/>
      <w:bookmarkStart w:id="292" w:name="_Toc81242790"/>
      <w:bookmarkStart w:id="293" w:name="_Toc89426533"/>
      <w:bookmarkStart w:id="294" w:name="_Toc72766421"/>
      <w:bookmarkStart w:id="295" w:name="_Toc72766994"/>
      <w:bookmarkStart w:id="296" w:name="_Toc114134604"/>
      <w:bookmarkStart w:id="297" w:name="_Toc112937847"/>
      <w:bookmarkStart w:id="298" w:name="_Toc100939934"/>
      <w:bookmarkStart w:id="299" w:name="_Toc120681543"/>
      <w:bookmarkStart w:id="300" w:name="_Toc97034848"/>
      <w:bookmarkStart w:id="301" w:name="_Toc97037725"/>
      <w:bookmarkStart w:id="302" w:name="_Toc104546800"/>
      <w:bookmarkStart w:id="303" w:name="_Toc133434730"/>
      <w:bookmarkStart w:id="30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E80568">
      <w:pPr>
        <w:pStyle w:val="TH"/>
      </w:pPr>
      <w:bookmarkStart w:id="305" w:name="_Toc148535623"/>
      <w:bookmarkStart w:id="306" w:name="_Toc162009114"/>
      <w:bookmarkStart w:id="307" w:name="_Toc170160875"/>
      <w:bookmarkStart w:id="308" w:name="_Toc175843922"/>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SimSun"/>
        </w:rPr>
      </w:pPr>
    </w:p>
    <w:p w14:paraId="29830942" w14:textId="77777777" w:rsidR="00E9750A" w:rsidRDefault="00A16F12">
      <w:pPr>
        <w:pStyle w:val="Heading2"/>
      </w:pPr>
      <w:bookmarkStart w:id="309" w:name="_Toc180485624"/>
      <w:bookmarkStart w:id="310" w:name="_Toc185517755"/>
      <w:bookmarkStart w:id="311" w:name="_Toc192875163"/>
      <w:bookmarkStart w:id="312" w:name="_Toc209529816"/>
      <w:bookmarkStart w:id="313" w:name="_Toc219196297"/>
      <w:r>
        <w:lastRenderedPageBreak/>
        <w:t>4.2</w:t>
      </w:r>
      <w:r>
        <w:tab/>
        <w:t>Nadrf_DataManagement Service</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2306E1D9" w14:textId="77777777" w:rsidR="00E9750A" w:rsidRDefault="00A16F12">
      <w:pPr>
        <w:pStyle w:val="Heading3"/>
      </w:pPr>
      <w:bookmarkStart w:id="314" w:name="_Toc114134605"/>
      <w:bookmarkStart w:id="315" w:name="_Toc120681544"/>
      <w:bookmarkStart w:id="316" w:name="_Toc100939935"/>
      <w:bookmarkStart w:id="317" w:name="_Toc112937848"/>
      <w:bookmarkStart w:id="318" w:name="_Toc104546801"/>
      <w:bookmarkStart w:id="319" w:name="_Toc97037726"/>
      <w:bookmarkStart w:id="320" w:name="_Toc73042447"/>
      <w:bookmarkStart w:id="321" w:name="_Toc97034849"/>
      <w:bookmarkStart w:id="322" w:name="_Toc72766422"/>
      <w:bookmarkStart w:id="323" w:name="_Toc81242791"/>
      <w:bookmarkStart w:id="324" w:name="_Toc94020319"/>
      <w:bookmarkStart w:id="325" w:name="_Toc72766995"/>
      <w:bookmarkStart w:id="326" w:name="_Toc89426534"/>
      <w:bookmarkStart w:id="327" w:name="_Toc133434731"/>
      <w:bookmarkStart w:id="328" w:name="_Toc138693914"/>
      <w:bookmarkStart w:id="329" w:name="_Toc148535624"/>
      <w:bookmarkStart w:id="330" w:name="_Toc162009115"/>
      <w:bookmarkStart w:id="331" w:name="_Toc170160876"/>
      <w:bookmarkStart w:id="332" w:name="_Toc175843923"/>
      <w:bookmarkStart w:id="333" w:name="_Toc180485625"/>
      <w:bookmarkStart w:id="334" w:name="_Toc185517756"/>
      <w:bookmarkStart w:id="335" w:name="_Toc192875164"/>
      <w:bookmarkStart w:id="336" w:name="_Toc209529817"/>
      <w:bookmarkStart w:id="337" w:name="_Toc219196298"/>
      <w:r>
        <w:t>4.2.1</w:t>
      </w:r>
      <w:r>
        <w:tab/>
        <w:t>Service Description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5A131680" w14:textId="77777777" w:rsidR="00E9750A" w:rsidRDefault="00A16F12">
      <w:pPr>
        <w:pStyle w:val="Heading4"/>
      </w:pPr>
      <w:bookmarkStart w:id="338" w:name="_Toc50031910"/>
      <w:bookmarkStart w:id="339" w:name="_Toc51762830"/>
      <w:bookmarkStart w:id="340" w:name="_Toc94020320"/>
      <w:bookmarkStart w:id="341" w:name="_Toc81244729"/>
      <w:bookmarkStart w:id="342" w:name="_Toc120681545"/>
      <w:bookmarkStart w:id="343" w:name="_Toc100939936"/>
      <w:bookmarkStart w:id="344" w:name="_Toc36102395"/>
      <w:bookmarkStart w:id="345" w:name="_Toc34266224"/>
      <w:bookmarkStart w:id="346" w:name="_Toc97037727"/>
      <w:bookmarkStart w:id="347" w:name="_Toc114134606"/>
      <w:bookmarkStart w:id="348" w:name="_Toc43563437"/>
      <w:bookmarkStart w:id="349" w:name="_Toc89426535"/>
      <w:bookmarkStart w:id="350" w:name="_Toc73564345"/>
      <w:bookmarkStart w:id="351" w:name="_Toc56640897"/>
      <w:bookmarkStart w:id="352" w:name="_Toc112937849"/>
      <w:bookmarkStart w:id="353" w:name="_Toc97034850"/>
      <w:bookmarkStart w:id="354" w:name="_Toc45133980"/>
      <w:bookmarkStart w:id="355" w:name="_Toc66231733"/>
      <w:bookmarkStart w:id="356" w:name="_Toc68168894"/>
      <w:bookmarkStart w:id="357" w:name="_Toc59017865"/>
      <w:bookmarkStart w:id="358" w:name="_Toc28012754"/>
      <w:bookmarkStart w:id="359" w:name="_Toc70550540"/>
      <w:bookmarkStart w:id="360" w:name="_Toc104546802"/>
      <w:bookmarkStart w:id="361" w:name="_Toc133434732"/>
      <w:bookmarkStart w:id="362" w:name="_Toc138693915"/>
      <w:bookmarkStart w:id="363" w:name="_Toc148535625"/>
      <w:bookmarkStart w:id="364" w:name="_Toc162009116"/>
      <w:bookmarkStart w:id="365" w:name="_Toc170160877"/>
      <w:bookmarkStart w:id="366" w:name="_Toc175843924"/>
      <w:bookmarkStart w:id="367" w:name="_Toc180485626"/>
      <w:bookmarkStart w:id="368" w:name="_Toc185517757"/>
      <w:bookmarkStart w:id="369" w:name="_Toc192875165"/>
      <w:bookmarkStart w:id="370" w:name="_Toc209529818"/>
      <w:bookmarkStart w:id="371" w:name="_Toc219196299"/>
      <w:r>
        <w:t>4.2.</w:t>
      </w:r>
      <w:r>
        <w:rPr>
          <w:rFonts w:hint="eastAsia"/>
          <w:lang w:eastAsia="zh-CN"/>
        </w:rPr>
        <w:t>1</w:t>
      </w:r>
      <w:r>
        <w:rPr>
          <w:lang w:eastAsia="zh-CN"/>
        </w:rPr>
        <w:t>.1</w:t>
      </w:r>
      <w:r>
        <w:tab/>
      </w:r>
      <w:r>
        <w:rPr>
          <w:rFonts w:hint="eastAsia"/>
          <w:lang w:eastAsia="zh-CN"/>
        </w:rPr>
        <w:t>Overview</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7C4FD1B4" w14:textId="77777777" w:rsidR="00832B49" w:rsidRDefault="00832B49" w:rsidP="00832B49">
      <w:bookmarkStart w:id="372" w:name="_Toc89426536"/>
      <w:bookmarkStart w:id="373" w:name="_Toc94020321"/>
      <w:bookmarkStart w:id="374" w:name="_Toc97034851"/>
      <w:bookmarkStart w:id="375" w:name="_Toc97037728"/>
      <w:bookmarkStart w:id="376" w:name="_Toc100939937"/>
      <w:bookmarkStart w:id="377" w:name="_Toc104546803"/>
      <w:bookmarkStart w:id="378" w:name="_Toc112937850"/>
      <w:bookmarkStart w:id="379" w:name="_Toc114134607"/>
      <w:bookmarkStart w:id="380" w:name="_Toc120681546"/>
      <w:bookmarkStart w:id="381" w:name="_Toc50031911"/>
      <w:bookmarkStart w:id="382" w:name="_Toc43563438"/>
      <w:bookmarkStart w:id="383" w:name="_Toc34266225"/>
      <w:bookmarkStart w:id="384" w:name="_Toc28012755"/>
      <w:bookmarkStart w:id="385" w:name="_Toc45133981"/>
      <w:bookmarkStart w:id="386" w:name="_Toc36102396"/>
      <w:bookmarkStart w:id="387" w:name="_Toc70550541"/>
      <w:bookmarkStart w:id="388" w:name="_Toc59017866"/>
      <w:bookmarkStart w:id="389" w:name="_Toc68168895"/>
      <w:bookmarkStart w:id="390" w:name="_Toc66231734"/>
      <w:bookmarkStart w:id="391" w:name="_Toc81244730"/>
      <w:bookmarkStart w:id="392" w:name="_Toc73564346"/>
      <w:bookmarkStart w:id="393" w:name="_Toc56640898"/>
      <w:bookmarkStart w:id="394" w:name="_Toc51762831"/>
      <w:bookmarkStart w:id="395" w:name="_Toc133434733"/>
      <w:bookmarkStart w:id="396" w:name="_Toc138693916"/>
      <w:bookmarkStart w:id="397"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Heading4"/>
      </w:pPr>
      <w:bookmarkStart w:id="398" w:name="_Toc162009117"/>
      <w:bookmarkStart w:id="399" w:name="_Toc170160878"/>
      <w:bookmarkStart w:id="400" w:name="_Toc175843925"/>
      <w:bookmarkStart w:id="401" w:name="_Toc180485627"/>
      <w:bookmarkStart w:id="402" w:name="_Toc185517758"/>
      <w:bookmarkStart w:id="403" w:name="_Toc192875166"/>
      <w:bookmarkStart w:id="404" w:name="_Toc209529819"/>
      <w:bookmarkStart w:id="405" w:name="_Toc219196300"/>
      <w:r>
        <w:t>4.2.</w:t>
      </w:r>
      <w:r>
        <w:rPr>
          <w:rFonts w:hint="eastAsia"/>
        </w:rPr>
        <w:t>1</w:t>
      </w:r>
      <w:r>
        <w:t>.2</w:t>
      </w:r>
      <w:r>
        <w:rPr>
          <w:rFonts w:hint="eastAsia"/>
        </w:rPr>
        <w:tab/>
      </w:r>
      <w:r>
        <w:t>Service Architecture</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4pt;height:105.25pt;mso-width-percent:0;mso-height-percent:0;mso-width-percent:0;mso-height-percent:0" o:ole="">
            <v:imagedata r:id="rId12" o:title=""/>
          </v:shape>
          <o:OLEObject Type="Embed" ProgID="Visio.Drawing.15" ShapeID="_x0000_i1026" DrawAspect="Content" ObjectID="_1829809758"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6pt;height:120.4pt;mso-width-percent:0;mso-height-percent:0;mso-width-percent:0;mso-height-percent:0" o:ole="">
            <v:imagedata r:id="rId14" o:title=""/>
          </v:shape>
          <o:OLEObject Type="Embed" ProgID="Visio.Drawing.15" ShapeID="_x0000_i1027" DrawAspect="Content" ObjectID="_1829809759" r:id="rId15"/>
        </w:object>
      </w:r>
    </w:p>
    <w:p w14:paraId="5E8CC08C" w14:textId="77777777" w:rsidR="00E9750A" w:rsidRDefault="00A16F12">
      <w:pPr>
        <w:pStyle w:val="TF"/>
      </w:pPr>
      <w:r>
        <w:t xml:space="preserve">Figure 4.2.1.2-2: </w:t>
      </w:r>
      <w:bookmarkStart w:id="406" w:name="_Hlk68599672"/>
      <w:r>
        <w:t xml:space="preserve">Nadrf_DataManagement service </w:t>
      </w:r>
      <w:bookmarkEnd w:id="406"/>
      <w:r>
        <w:t>architecture, reference point representation</w:t>
      </w:r>
    </w:p>
    <w:p w14:paraId="58C3AFF9" w14:textId="77777777" w:rsidR="00E9750A" w:rsidRDefault="00A16F12">
      <w:pPr>
        <w:pStyle w:val="Heading4"/>
        <w:rPr>
          <w:lang w:val="en-US"/>
        </w:rPr>
      </w:pPr>
      <w:bookmarkStart w:id="407" w:name="_Toc28012756"/>
      <w:bookmarkStart w:id="408" w:name="_Toc34266226"/>
      <w:bookmarkStart w:id="409" w:name="_Toc36102397"/>
      <w:bookmarkStart w:id="410" w:name="_Toc43563439"/>
      <w:bookmarkStart w:id="411" w:name="_Toc45133982"/>
      <w:bookmarkStart w:id="412" w:name="_Toc50031912"/>
      <w:bookmarkStart w:id="413" w:name="_Toc51762832"/>
      <w:bookmarkStart w:id="414" w:name="_Toc56640899"/>
      <w:bookmarkStart w:id="415" w:name="_Toc59017867"/>
      <w:bookmarkStart w:id="416" w:name="_Toc66231735"/>
      <w:bookmarkStart w:id="417" w:name="_Toc68168896"/>
      <w:bookmarkStart w:id="418" w:name="_Toc70550542"/>
      <w:bookmarkStart w:id="419" w:name="_Toc73564347"/>
      <w:bookmarkStart w:id="420" w:name="_Toc81244731"/>
      <w:bookmarkStart w:id="421" w:name="_Toc89426537"/>
      <w:bookmarkStart w:id="422" w:name="_Toc94020322"/>
      <w:bookmarkStart w:id="423" w:name="_Toc97034852"/>
      <w:bookmarkStart w:id="424" w:name="_Toc97037729"/>
      <w:bookmarkStart w:id="425" w:name="_Toc100939938"/>
      <w:bookmarkStart w:id="426" w:name="_Toc104546804"/>
      <w:bookmarkStart w:id="427" w:name="_Toc112937851"/>
      <w:bookmarkStart w:id="428" w:name="_Toc114134608"/>
      <w:bookmarkStart w:id="429" w:name="_Toc120681547"/>
      <w:bookmarkStart w:id="430" w:name="_Toc133434734"/>
      <w:bookmarkStart w:id="431" w:name="_Toc138693917"/>
      <w:bookmarkStart w:id="432" w:name="_Toc148535627"/>
      <w:bookmarkStart w:id="433" w:name="_Toc162009118"/>
      <w:bookmarkStart w:id="434" w:name="_Toc170160879"/>
      <w:bookmarkStart w:id="435" w:name="_Toc175843926"/>
      <w:bookmarkStart w:id="436" w:name="_Toc180485628"/>
      <w:bookmarkStart w:id="437" w:name="_Toc185517759"/>
      <w:bookmarkStart w:id="438" w:name="_Toc192875167"/>
      <w:bookmarkStart w:id="439" w:name="_Toc209529820"/>
      <w:bookmarkStart w:id="440" w:name="_Toc219196301"/>
      <w:r>
        <w:rPr>
          <w:lang w:val="en-US"/>
        </w:rPr>
        <w:lastRenderedPageBreak/>
        <w:t>4.2.</w:t>
      </w:r>
      <w:r>
        <w:rPr>
          <w:rFonts w:hint="eastAsia"/>
          <w:lang w:val="en-US" w:eastAsia="zh-CN"/>
        </w:rPr>
        <w:t>1.3</w:t>
      </w:r>
      <w:r>
        <w:rPr>
          <w:lang w:val="en-US"/>
        </w:rPr>
        <w:tab/>
        <w:t>Network Functions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6642B99F" w14:textId="77777777" w:rsidR="00E9750A" w:rsidRDefault="00A16F12">
      <w:pPr>
        <w:pStyle w:val="Heading5"/>
        <w:rPr>
          <w:lang w:eastAsia="zh-CN"/>
        </w:rPr>
      </w:pPr>
      <w:bookmarkStart w:id="441" w:name="_Toc28012757"/>
      <w:bookmarkStart w:id="442" w:name="_Toc34266227"/>
      <w:bookmarkStart w:id="443" w:name="_Toc36102398"/>
      <w:bookmarkStart w:id="444" w:name="_Toc43563440"/>
      <w:bookmarkStart w:id="445" w:name="_Toc45133983"/>
      <w:bookmarkStart w:id="446" w:name="_Toc50031913"/>
      <w:bookmarkStart w:id="447" w:name="_Toc51762833"/>
      <w:bookmarkStart w:id="448" w:name="_Toc56640900"/>
      <w:bookmarkStart w:id="449" w:name="_Toc59017868"/>
      <w:bookmarkStart w:id="450" w:name="_Toc66231736"/>
      <w:bookmarkStart w:id="451" w:name="_Toc68168897"/>
      <w:bookmarkStart w:id="452" w:name="_Toc70550543"/>
      <w:bookmarkStart w:id="453" w:name="_Toc73564348"/>
      <w:bookmarkStart w:id="454" w:name="_Toc81244732"/>
      <w:bookmarkStart w:id="455" w:name="_Toc89426538"/>
      <w:bookmarkStart w:id="456" w:name="_Toc94020323"/>
      <w:bookmarkStart w:id="457" w:name="_Toc97034853"/>
      <w:bookmarkStart w:id="458" w:name="_Toc97037730"/>
      <w:bookmarkStart w:id="459" w:name="_Toc100939939"/>
      <w:bookmarkStart w:id="460" w:name="_Toc104546805"/>
      <w:bookmarkStart w:id="461" w:name="_Toc112937852"/>
      <w:bookmarkStart w:id="462" w:name="_Toc114134609"/>
      <w:bookmarkStart w:id="463" w:name="_Toc120681548"/>
      <w:bookmarkStart w:id="464" w:name="_Toc133434735"/>
      <w:bookmarkStart w:id="465" w:name="_Toc138693918"/>
      <w:bookmarkStart w:id="466" w:name="_Toc148535628"/>
      <w:bookmarkStart w:id="467" w:name="_Toc162009119"/>
      <w:bookmarkStart w:id="468" w:name="_Toc170160880"/>
      <w:bookmarkStart w:id="469" w:name="_Toc175843927"/>
      <w:bookmarkStart w:id="470" w:name="_Toc180485629"/>
      <w:bookmarkStart w:id="471" w:name="_Toc185517760"/>
      <w:bookmarkStart w:id="472" w:name="_Toc192875168"/>
      <w:bookmarkStart w:id="473" w:name="_Toc209529821"/>
      <w:bookmarkStart w:id="474" w:name="_Toc219196302"/>
      <w:r>
        <w:t>4.2.</w:t>
      </w:r>
      <w:r>
        <w:rPr>
          <w:rFonts w:hint="eastAsia"/>
          <w:lang w:eastAsia="zh-CN"/>
        </w:rPr>
        <w:t>1.3.1</w:t>
      </w:r>
      <w:r>
        <w:tab/>
      </w:r>
      <w:bookmarkEnd w:id="441"/>
      <w:bookmarkEnd w:id="442"/>
      <w:bookmarkEnd w:id="443"/>
      <w:bookmarkEnd w:id="444"/>
      <w:bookmarkEnd w:id="445"/>
      <w:bookmarkEnd w:id="446"/>
      <w:bookmarkEnd w:id="447"/>
      <w:bookmarkEnd w:id="448"/>
      <w:bookmarkEnd w:id="449"/>
      <w:bookmarkEnd w:id="450"/>
      <w:bookmarkEnd w:id="451"/>
      <w:bookmarkEnd w:id="452"/>
      <w:bookmarkEnd w:id="453"/>
      <w:r>
        <w:t>Analytics Data Repository Function (ADRF)</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6CC0D71E" w14:textId="77777777" w:rsidR="00832B49" w:rsidRDefault="00832B49" w:rsidP="00832B49">
      <w:bookmarkStart w:id="475" w:name="_Toc28012758"/>
      <w:bookmarkStart w:id="476" w:name="_Toc34266228"/>
      <w:bookmarkStart w:id="477" w:name="_Toc36102399"/>
      <w:bookmarkStart w:id="478" w:name="_Toc43563441"/>
      <w:bookmarkStart w:id="479" w:name="_Toc45133984"/>
      <w:bookmarkStart w:id="480" w:name="_Toc50031914"/>
      <w:bookmarkStart w:id="481" w:name="_Toc51762834"/>
      <w:bookmarkStart w:id="482" w:name="_Toc56640901"/>
      <w:bookmarkStart w:id="483" w:name="_Toc59017869"/>
      <w:bookmarkStart w:id="484" w:name="_Toc66231737"/>
      <w:bookmarkStart w:id="485" w:name="_Toc68168898"/>
      <w:bookmarkStart w:id="486" w:name="_Toc70550544"/>
      <w:bookmarkStart w:id="487" w:name="_Toc73564349"/>
      <w:bookmarkStart w:id="488" w:name="_Toc81244733"/>
      <w:bookmarkStart w:id="489" w:name="_Toc89426539"/>
      <w:bookmarkStart w:id="490" w:name="_Toc94020324"/>
      <w:bookmarkStart w:id="491" w:name="_Toc97034854"/>
      <w:bookmarkStart w:id="492" w:name="_Toc97037731"/>
      <w:bookmarkStart w:id="493" w:name="_Toc100939940"/>
      <w:bookmarkStart w:id="494" w:name="_Toc104546806"/>
      <w:bookmarkStart w:id="495" w:name="_Toc112937853"/>
      <w:bookmarkStart w:id="496" w:name="_Toc114134610"/>
      <w:bookmarkStart w:id="497" w:name="_Toc120681549"/>
      <w:bookmarkStart w:id="498" w:name="_Toc133434736"/>
      <w:bookmarkStart w:id="499" w:name="_Toc138693919"/>
      <w:bookmarkStart w:id="500"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Heading5"/>
        <w:rPr>
          <w:lang w:eastAsia="zh-CN"/>
        </w:rPr>
      </w:pPr>
      <w:bookmarkStart w:id="501" w:name="_Toc162009120"/>
      <w:bookmarkStart w:id="502" w:name="_Toc170160881"/>
      <w:bookmarkStart w:id="503" w:name="_Toc175843928"/>
      <w:bookmarkStart w:id="504" w:name="_Toc180485630"/>
      <w:bookmarkStart w:id="505" w:name="_Toc185517761"/>
      <w:bookmarkStart w:id="506" w:name="_Toc192875169"/>
      <w:bookmarkStart w:id="507" w:name="_Toc209529822"/>
      <w:bookmarkStart w:id="508" w:name="_Toc219196303"/>
      <w:r>
        <w:t>4.2.</w:t>
      </w:r>
      <w:r>
        <w:rPr>
          <w:lang w:eastAsia="zh-CN"/>
        </w:rPr>
        <w:t>1.3.2</w:t>
      </w:r>
      <w:r>
        <w:tab/>
      </w:r>
      <w:r>
        <w:rPr>
          <w:lang w:eastAsia="zh-CN"/>
        </w:rPr>
        <w:t>NF Service Consumers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Heading3"/>
      </w:pPr>
      <w:bookmarkStart w:id="509" w:name="_Toc73042448"/>
      <w:bookmarkStart w:id="510" w:name="_Toc72766996"/>
      <w:bookmarkStart w:id="511" w:name="_Toc72766423"/>
      <w:bookmarkStart w:id="512" w:name="_Toc81242792"/>
      <w:bookmarkStart w:id="513" w:name="_Toc89426540"/>
      <w:bookmarkStart w:id="514" w:name="_Toc94020325"/>
      <w:bookmarkStart w:id="515" w:name="_Toc97034855"/>
      <w:bookmarkStart w:id="516" w:name="_Toc97037732"/>
      <w:bookmarkStart w:id="517" w:name="_Toc100939941"/>
      <w:bookmarkStart w:id="518" w:name="_Toc104546807"/>
      <w:bookmarkStart w:id="519" w:name="_Toc112937854"/>
      <w:bookmarkStart w:id="520" w:name="_Toc114134611"/>
      <w:bookmarkStart w:id="521" w:name="_Toc120681550"/>
      <w:bookmarkStart w:id="522" w:name="_Toc133434737"/>
      <w:bookmarkStart w:id="523" w:name="_Toc138693920"/>
      <w:bookmarkStart w:id="524" w:name="_Toc148535630"/>
      <w:bookmarkStart w:id="525" w:name="_Toc162009121"/>
      <w:bookmarkStart w:id="526" w:name="_Toc170160882"/>
      <w:bookmarkStart w:id="527" w:name="_Toc175843929"/>
      <w:bookmarkStart w:id="528" w:name="_Toc180485631"/>
      <w:bookmarkStart w:id="529" w:name="_Toc185517762"/>
      <w:bookmarkStart w:id="530" w:name="_Toc192875170"/>
      <w:bookmarkStart w:id="531" w:name="_Toc209529823"/>
      <w:bookmarkStart w:id="532" w:name="_Toc219196304"/>
      <w:r>
        <w:t>4.2.2</w:t>
      </w:r>
      <w:r>
        <w:tab/>
        <w:t>Service Operations</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7B0C48A1" w14:textId="77777777" w:rsidR="00E9750A" w:rsidRDefault="00A16F12">
      <w:pPr>
        <w:pStyle w:val="Heading4"/>
      </w:pPr>
      <w:bookmarkStart w:id="533" w:name="_Toc72766424"/>
      <w:bookmarkStart w:id="534" w:name="_Toc72766997"/>
      <w:bookmarkStart w:id="535" w:name="_Toc73042449"/>
      <w:bookmarkStart w:id="536" w:name="_Toc81242793"/>
      <w:bookmarkStart w:id="537" w:name="_Toc89426541"/>
      <w:bookmarkStart w:id="538" w:name="_Toc94020326"/>
      <w:bookmarkStart w:id="539" w:name="_Toc97034856"/>
      <w:bookmarkStart w:id="540" w:name="_Toc97037733"/>
      <w:bookmarkStart w:id="541" w:name="_Toc100939942"/>
      <w:bookmarkStart w:id="542" w:name="_Toc104546808"/>
      <w:bookmarkStart w:id="543" w:name="_Toc112937855"/>
      <w:bookmarkStart w:id="544" w:name="_Toc114134612"/>
      <w:bookmarkStart w:id="545" w:name="_Toc120681551"/>
      <w:bookmarkStart w:id="546" w:name="_Toc133434738"/>
      <w:bookmarkStart w:id="547" w:name="_Toc138693921"/>
      <w:bookmarkStart w:id="548" w:name="_Toc148535631"/>
      <w:bookmarkStart w:id="549" w:name="_Toc162009122"/>
      <w:bookmarkStart w:id="550" w:name="_Toc170160883"/>
      <w:bookmarkStart w:id="551" w:name="_Toc175843930"/>
      <w:bookmarkStart w:id="552" w:name="_Toc180485632"/>
      <w:bookmarkStart w:id="553" w:name="_Toc185517763"/>
      <w:bookmarkStart w:id="554" w:name="_Toc192875171"/>
      <w:bookmarkStart w:id="555" w:name="_Toc209529824"/>
      <w:bookmarkStart w:id="556" w:name="_Toc219196305"/>
      <w:r>
        <w:t>4.2.2.1</w:t>
      </w:r>
      <w:r>
        <w:tab/>
        <w:t>Introduction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214B4625" w14:textId="77777777" w:rsidR="00E9750A" w:rsidRDefault="00A16F12">
      <w:pPr>
        <w:pStyle w:val="TH"/>
        <w:overflowPunct w:val="0"/>
        <w:autoSpaceDE w:val="0"/>
        <w:autoSpaceDN w:val="0"/>
        <w:adjustRightInd w:val="0"/>
        <w:textAlignment w:val="baseline"/>
        <w:rPr>
          <w:rFonts w:eastAsia="ＭＳ 明朝"/>
        </w:rPr>
      </w:pPr>
      <w:r>
        <w:rPr>
          <w:rFonts w:eastAsia="ＭＳ 明朝"/>
        </w:rPr>
        <w:t>Table 4.2.</w:t>
      </w:r>
      <w:r>
        <w:rPr>
          <w:rFonts w:eastAsia="ＭＳ 明朝"/>
          <w:lang w:val="en-US"/>
        </w:rPr>
        <w:t>2.1</w:t>
      </w:r>
      <w:r>
        <w:rPr>
          <w:rFonts w:eastAsia="ＭＳ 明朝"/>
        </w:rPr>
        <w:t xml:space="preserve">-1: Operations of the </w:t>
      </w:r>
      <w:r>
        <w:t>Nadrf_DataManagement</w:t>
      </w:r>
      <w:r>
        <w:rPr>
          <w:rFonts w:eastAsia="ＭＳ 明朝"/>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Heading4"/>
      </w:pPr>
      <w:bookmarkStart w:id="557" w:name="_Toc114134613"/>
      <w:bookmarkStart w:id="558" w:name="_Toc120681552"/>
      <w:bookmarkStart w:id="559" w:name="_Toc100939943"/>
      <w:bookmarkStart w:id="560" w:name="_Toc97037734"/>
      <w:bookmarkStart w:id="561" w:name="_Toc112937856"/>
      <w:bookmarkStart w:id="562" w:name="_Toc104546809"/>
      <w:bookmarkStart w:id="563" w:name="_Toc89426542"/>
      <w:bookmarkStart w:id="564" w:name="_Toc94020327"/>
      <w:bookmarkStart w:id="565" w:name="_Toc97034857"/>
      <w:bookmarkStart w:id="566" w:name="_Toc133434739"/>
      <w:bookmarkStart w:id="567" w:name="_Toc138693922"/>
      <w:bookmarkStart w:id="568" w:name="_Toc148535632"/>
      <w:bookmarkStart w:id="569" w:name="_Toc162009123"/>
      <w:bookmarkStart w:id="570" w:name="_Toc170160884"/>
      <w:bookmarkStart w:id="571" w:name="_Toc175843931"/>
      <w:bookmarkStart w:id="572" w:name="_Toc180485633"/>
      <w:bookmarkStart w:id="573" w:name="_Toc185517764"/>
      <w:bookmarkStart w:id="574" w:name="_Toc192875172"/>
      <w:bookmarkStart w:id="575" w:name="_Toc209529825"/>
      <w:bookmarkStart w:id="576" w:name="_Toc67903508"/>
      <w:bookmarkStart w:id="577" w:name="_Toc510696592"/>
      <w:bookmarkStart w:id="578" w:name="_Toc35971384"/>
      <w:bookmarkStart w:id="579" w:name="_Toc73173215"/>
      <w:bookmarkStart w:id="580" w:name="_Toc76110434"/>
      <w:bookmarkStart w:id="581" w:name="_Toc72766425"/>
      <w:bookmarkStart w:id="582" w:name="_Toc35971399"/>
      <w:bookmarkStart w:id="583" w:name="_Toc68594633"/>
      <w:bookmarkStart w:id="584" w:name="_Toc81242794"/>
      <w:bookmarkStart w:id="585" w:name="_Toc72766998"/>
      <w:bookmarkStart w:id="586" w:name="_Toc73042450"/>
      <w:bookmarkStart w:id="587" w:name="_Toc510696608"/>
      <w:bookmarkStart w:id="588" w:name="_Toc219196306"/>
      <w:r>
        <w:lastRenderedPageBreak/>
        <w:t>4.2.2.2</w:t>
      </w:r>
      <w:r>
        <w:tab/>
        <w:t>Nadrf_DataManagement_StorageRequest service operation</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88"/>
    </w:p>
    <w:p w14:paraId="6245225D" w14:textId="77777777" w:rsidR="00E9750A" w:rsidRDefault="00A16F12">
      <w:pPr>
        <w:pStyle w:val="Heading5"/>
      </w:pPr>
      <w:bookmarkStart w:id="589" w:name="_Toc97034858"/>
      <w:bookmarkStart w:id="590" w:name="_Toc97037735"/>
      <w:bookmarkStart w:id="591" w:name="_Toc104546810"/>
      <w:bookmarkStart w:id="592" w:name="_Toc112937857"/>
      <w:bookmarkStart w:id="593" w:name="_Toc94020328"/>
      <w:bookmarkStart w:id="594" w:name="_Toc100939944"/>
      <w:bookmarkStart w:id="595" w:name="_Toc120681553"/>
      <w:bookmarkStart w:id="596" w:name="_Toc114134614"/>
      <w:bookmarkStart w:id="597" w:name="_Toc89426543"/>
      <w:bookmarkStart w:id="598" w:name="_Toc133434740"/>
      <w:bookmarkStart w:id="599" w:name="_Toc138693923"/>
      <w:bookmarkStart w:id="600" w:name="_Toc148535633"/>
      <w:bookmarkStart w:id="601" w:name="_Toc162009124"/>
      <w:bookmarkStart w:id="602" w:name="_Toc170160885"/>
      <w:bookmarkStart w:id="603" w:name="_Toc175843932"/>
      <w:bookmarkStart w:id="604" w:name="_Toc180485634"/>
      <w:bookmarkStart w:id="605" w:name="_Toc185517765"/>
      <w:bookmarkStart w:id="606" w:name="_Toc192875173"/>
      <w:bookmarkStart w:id="607" w:name="_Toc209529826"/>
      <w:bookmarkStart w:id="608" w:name="_Toc219196307"/>
      <w:r>
        <w:t>4.2.2.2.1</w:t>
      </w:r>
      <w: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Heading5"/>
      </w:pPr>
      <w:bookmarkStart w:id="609" w:name="_Toc112937858"/>
      <w:bookmarkStart w:id="610" w:name="_Toc120681554"/>
      <w:bookmarkStart w:id="611" w:name="_Toc97037736"/>
      <w:bookmarkStart w:id="612" w:name="_Toc89426544"/>
      <w:bookmarkStart w:id="613" w:name="_Toc100939945"/>
      <w:bookmarkStart w:id="614" w:name="_Toc114134615"/>
      <w:bookmarkStart w:id="615" w:name="_Toc104546811"/>
      <w:bookmarkStart w:id="616" w:name="_Toc97034859"/>
      <w:bookmarkStart w:id="617" w:name="_Toc94020329"/>
      <w:bookmarkStart w:id="618" w:name="_Toc133434741"/>
      <w:bookmarkStart w:id="619" w:name="_Toc138693924"/>
      <w:bookmarkStart w:id="620" w:name="_Toc148535634"/>
      <w:bookmarkStart w:id="621" w:name="_Toc162009125"/>
      <w:bookmarkStart w:id="622" w:name="_Toc170160886"/>
      <w:bookmarkStart w:id="623" w:name="_Toc175843933"/>
      <w:bookmarkStart w:id="624" w:name="_Toc180485635"/>
      <w:bookmarkStart w:id="625" w:name="_Toc185517766"/>
      <w:bookmarkStart w:id="626" w:name="_Toc192875174"/>
      <w:bookmarkStart w:id="627" w:name="_Toc209529827"/>
      <w:bookmarkStart w:id="628" w:name="_Toc219196308"/>
      <w:r>
        <w:t>4.2.2.2.2</w:t>
      </w:r>
      <w:r>
        <w:tab/>
        <w:t>Request Storage of data or analytics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75pt;height:150.3pt;mso-width-percent:0;mso-height-percent:0;mso-width-percent:0;mso-height-percent:0" o:ole="">
            <v:imagedata r:id="rId16" o:title=""/>
          </v:shape>
          <o:OLEObject Type="Embed" ProgID="Visio.Drawing.15" ShapeID="_x0000_i1028" DrawAspect="Content" ObjectID="_1829809760"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629" w:name="_Toc94020330"/>
      <w:bookmarkStart w:id="630" w:name="_Toc89426545"/>
      <w:bookmarkStart w:id="631" w:name="_Toc97034860"/>
      <w:bookmarkStart w:id="632" w:name="_Toc97037737"/>
      <w:bookmarkStart w:id="633" w:name="_Toc100939946"/>
      <w:bookmarkStart w:id="634" w:name="_Toc104546812"/>
      <w:bookmarkStart w:id="635" w:name="_Toc112937859"/>
      <w:bookmarkStart w:id="636" w:name="_Toc114134616"/>
      <w:bookmarkStart w:id="637" w:name="_Toc120681555"/>
      <w:bookmarkStart w:id="638"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Heading4"/>
      </w:pPr>
      <w:bookmarkStart w:id="639" w:name="_Toc138693925"/>
      <w:bookmarkStart w:id="640" w:name="_Toc148535635"/>
      <w:bookmarkStart w:id="641" w:name="_Toc162009126"/>
      <w:bookmarkStart w:id="642" w:name="_Toc170160887"/>
      <w:bookmarkStart w:id="643" w:name="_Toc175843934"/>
      <w:bookmarkStart w:id="644" w:name="_Toc180485636"/>
      <w:bookmarkStart w:id="645" w:name="_Toc185517767"/>
      <w:bookmarkStart w:id="646" w:name="_Toc192875175"/>
      <w:bookmarkStart w:id="647" w:name="_Toc209529828"/>
      <w:bookmarkStart w:id="648" w:name="_Toc219196309"/>
      <w:r>
        <w:t>4.2.2.3</w:t>
      </w:r>
      <w:r>
        <w:tab/>
        <w:t>Nadrf_DataManagement_StorageSubscriptionRequest service operation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C46588C" w14:textId="77777777" w:rsidR="00E9750A" w:rsidRDefault="00A16F12">
      <w:pPr>
        <w:pStyle w:val="Heading5"/>
      </w:pPr>
      <w:bookmarkStart w:id="649" w:name="_Toc89426546"/>
      <w:bookmarkStart w:id="650" w:name="_Toc94020331"/>
      <w:bookmarkStart w:id="651" w:name="_Toc97034861"/>
      <w:bookmarkStart w:id="652" w:name="_Toc97037738"/>
      <w:bookmarkStart w:id="653" w:name="_Toc100939947"/>
      <w:bookmarkStart w:id="654" w:name="_Toc104546813"/>
      <w:bookmarkStart w:id="655" w:name="_Toc112937860"/>
      <w:bookmarkStart w:id="656" w:name="_Toc120681556"/>
      <w:bookmarkStart w:id="657" w:name="_Toc114134617"/>
      <w:bookmarkStart w:id="658" w:name="_Toc133434743"/>
      <w:bookmarkStart w:id="659" w:name="_Toc138693926"/>
      <w:bookmarkStart w:id="660" w:name="_Toc148535636"/>
      <w:bookmarkStart w:id="661" w:name="_Toc162009127"/>
      <w:bookmarkStart w:id="662" w:name="_Toc170160888"/>
      <w:bookmarkStart w:id="663" w:name="_Toc175843935"/>
      <w:bookmarkStart w:id="664" w:name="_Toc180485637"/>
      <w:bookmarkStart w:id="665" w:name="_Toc185517768"/>
      <w:bookmarkStart w:id="666" w:name="_Toc192875176"/>
      <w:bookmarkStart w:id="667" w:name="_Toc209529829"/>
      <w:bookmarkStart w:id="668" w:name="_Toc219196310"/>
      <w:r>
        <w:t>4.2.2.3.1</w:t>
      </w:r>
      <w:r>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Heading5"/>
      </w:pPr>
      <w:bookmarkStart w:id="669" w:name="_Toc97037739"/>
      <w:bookmarkStart w:id="670" w:name="_Toc120681557"/>
      <w:bookmarkStart w:id="671" w:name="_Toc104546814"/>
      <w:bookmarkStart w:id="672" w:name="_Toc112937861"/>
      <w:bookmarkStart w:id="673" w:name="_Toc100939948"/>
      <w:bookmarkStart w:id="674" w:name="_Toc97034862"/>
      <w:bookmarkStart w:id="675" w:name="_Toc114134618"/>
      <w:bookmarkStart w:id="676" w:name="_Toc94020332"/>
      <w:bookmarkStart w:id="677" w:name="_Toc89426547"/>
      <w:bookmarkStart w:id="678" w:name="_Toc133434744"/>
      <w:bookmarkStart w:id="679" w:name="_Toc138693927"/>
      <w:bookmarkStart w:id="680" w:name="_Toc148535637"/>
      <w:bookmarkStart w:id="681" w:name="_Toc162009128"/>
      <w:bookmarkStart w:id="682" w:name="_Toc170160889"/>
      <w:bookmarkStart w:id="683" w:name="_Toc175843936"/>
      <w:bookmarkStart w:id="684" w:name="_Toc180485638"/>
      <w:bookmarkStart w:id="685" w:name="_Toc185517769"/>
      <w:bookmarkStart w:id="686" w:name="_Toc192875177"/>
      <w:bookmarkStart w:id="687" w:name="_Toc209529830"/>
      <w:bookmarkStart w:id="688" w:name="_Toc219196311"/>
      <w:r>
        <w:t>4.2.2.3.2</w:t>
      </w:r>
      <w:r>
        <w:tab/>
        <w:t>Requesting subscription and storage of data or analytics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25pt;height:150.3pt;mso-width-percent:0;mso-height-percent:0;mso-width-percent:0;mso-height-percent:0" o:ole="">
            <v:imagedata r:id="rId18" o:title=""/>
          </v:shape>
          <o:OLEObject Type="Embed" ProgID="Visio.Drawing.15" ShapeID="_x0000_i1029" DrawAspect="Content" ObjectID="_1829809761"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689" w:name="_Toc100939949"/>
      <w:bookmarkStart w:id="690" w:name="_Toc97037740"/>
      <w:bookmarkStart w:id="691" w:name="_Toc104546815"/>
      <w:bookmarkStart w:id="692" w:name="_Toc89426548"/>
      <w:bookmarkStart w:id="693" w:name="_Toc97034863"/>
      <w:bookmarkStart w:id="694" w:name="_Toc94020333"/>
      <w:bookmarkStart w:id="695" w:name="_Toc112937862"/>
      <w:bookmarkStart w:id="696" w:name="_Toc114134619"/>
      <w:bookmarkStart w:id="697" w:name="_Toc120681558"/>
      <w:bookmarkStart w:id="698"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Heading4"/>
      </w:pPr>
      <w:bookmarkStart w:id="699" w:name="_Toc138693928"/>
      <w:bookmarkStart w:id="700" w:name="_Toc148535638"/>
      <w:bookmarkStart w:id="701" w:name="_Toc162009129"/>
      <w:bookmarkStart w:id="702" w:name="_Toc170160890"/>
      <w:bookmarkStart w:id="703" w:name="_Toc175843937"/>
      <w:bookmarkStart w:id="704" w:name="_Toc180485639"/>
      <w:bookmarkStart w:id="705" w:name="_Toc185517770"/>
      <w:bookmarkStart w:id="706" w:name="_Toc192875178"/>
      <w:bookmarkStart w:id="707" w:name="_Toc209529831"/>
      <w:bookmarkStart w:id="708" w:name="_Toc219196312"/>
      <w:r>
        <w:t>4.2.2.4</w:t>
      </w:r>
      <w:r>
        <w:tab/>
        <w:t>Nadrf_DataManagement_StorageSubscriptionRemoval service operation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482FD975" w14:textId="77777777" w:rsidR="00E9750A" w:rsidRDefault="00A16F12">
      <w:pPr>
        <w:pStyle w:val="Heading5"/>
      </w:pPr>
      <w:bookmarkStart w:id="709" w:name="_Toc120681559"/>
      <w:bookmarkStart w:id="710" w:name="_Toc114134620"/>
      <w:bookmarkStart w:id="711" w:name="_Toc94020334"/>
      <w:bookmarkStart w:id="712" w:name="_Toc97034864"/>
      <w:bookmarkStart w:id="713" w:name="_Toc112937863"/>
      <w:bookmarkStart w:id="714" w:name="_Toc89426549"/>
      <w:bookmarkStart w:id="715" w:name="_Toc104546816"/>
      <w:bookmarkStart w:id="716" w:name="_Toc100939950"/>
      <w:bookmarkStart w:id="717" w:name="_Toc97037741"/>
      <w:bookmarkStart w:id="718" w:name="_Toc133434746"/>
      <w:bookmarkStart w:id="719" w:name="_Toc138693929"/>
      <w:bookmarkStart w:id="720" w:name="_Toc148535639"/>
      <w:bookmarkStart w:id="721" w:name="_Toc162009130"/>
      <w:bookmarkStart w:id="722" w:name="_Toc170160891"/>
      <w:bookmarkStart w:id="723" w:name="_Toc175843938"/>
      <w:bookmarkStart w:id="724" w:name="_Toc180485640"/>
      <w:bookmarkStart w:id="725" w:name="_Toc185517771"/>
      <w:bookmarkStart w:id="726" w:name="_Toc192875179"/>
      <w:bookmarkStart w:id="727" w:name="_Toc209529832"/>
      <w:bookmarkStart w:id="728" w:name="_Toc219196313"/>
      <w:r>
        <w:t>4.2.2.4.1</w:t>
      </w:r>
      <w:r>
        <w:tab/>
        <w:t>General</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Heading5"/>
      </w:pPr>
      <w:bookmarkStart w:id="729" w:name="_Toc89426550"/>
      <w:bookmarkStart w:id="730" w:name="_Toc94020335"/>
      <w:bookmarkStart w:id="731" w:name="_Toc100939951"/>
      <w:bookmarkStart w:id="732" w:name="_Toc114134621"/>
      <w:bookmarkStart w:id="733" w:name="_Toc112937864"/>
      <w:bookmarkStart w:id="734" w:name="_Toc97034865"/>
      <w:bookmarkStart w:id="735" w:name="_Toc97037742"/>
      <w:bookmarkStart w:id="736" w:name="_Toc120681560"/>
      <w:bookmarkStart w:id="737" w:name="_Toc104546817"/>
      <w:bookmarkStart w:id="738" w:name="_Toc133434747"/>
      <w:bookmarkStart w:id="739" w:name="_Toc138693930"/>
      <w:bookmarkStart w:id="740" w:name="_Toc148535640"/>
      <w:bookmarkStart w:id="741" w:name="_Toc162009131"/>
      <w:bookmarkStart w:id="742" w:name="_Toc170160892"/>
      <w:bookmarkStart w:id="743" w:name="_Toc175843939"/>
      <w:bookmarkStart w:id="744" w:name="_Toc180485641"/>
      <w:bookmarkStart w:id="745" w:name="_Toc185517772"/>
      <w:bookmarkStart w:id="746" w:name="_Toc192875180"/>
      <w:bookmarkStart w:id="747" w:name="_Toc209529833"/>
      <w:bookmarkStart w:id="748" w:name="_Toc219196314"/>
      <w:r>
        <w:lastRenderedPageBreak/>
        <w:t>4.2.2.4.2</w:t>
      </w:r>
      <w:r>
        <w:tab/>
        <w:t>Requesting removal of subscription of data or analytics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25pt;height:150.3pt;mso-width-percent:0;mso-height-percent:0;mso-width-percent:0;mso-height-percent:0" o:ole="">
            <v:imagedata r:id="rId20" o:title=""/>
          </v:shape>
          <o:OLEObject Type="Embed" ProgID="Visio.Drawing.15" ShapeID="_x0000_i1030" DrawAspect="Content" ObjectID="_1829809762" r:id="rId21"/>
        </w:object>
      </w:r>
    </w:p>
    <w:p w14:paraId="3BCA1A9C" w14:textId="337A6020" w:rsidR="007D661F" w:rsidRDefault="007D661F" w:rsidP="007F4D70">
      <w:pPr>
        <w:pStyle w:val="TF"/>
      </w:pPr>
      <w:bookmarkStart w:id="749" w:name="_Toc104546818"/>
      <w:bookmarkStart w:id="750" w:name="_Toc112937865"/>
      <w:bookmarkStart w:id="751" w:name="_Toc114134622"/>
      <w:bookmarkStart w:id="752" w:name="_Toc94020336"/>
      <w:bookmarkStart w:id="753" w:name="_Toc89426551"/>
      <w:bookmarkStart w:id="754" w:name="_Toc120681561"/>
      <w:bookmarkStart w:id="755" w:name="_Toc97037743"/>
      <w:bookmarkStart w:id="756" w:name="_Toc100939952"/>
      <w:bookmarkStart w:id="757" w:name="_Toc97034866"/>
      <w:bookmarkStart w:id="758"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Heading4"/>
      </w:pPr>
      <w:bookmarkStart w:id="759" w:name="_Toc138693931"/>
      <w:bookmarkStart w:id="760" w:name="_Toc148535641"/>
      <w:bookmarkStart w:id="761" w:name="_Toc162009132"/>
      <w:bookmarkStart w:id="762" w:name="_Toc170160893"/>
      <w:bookmarkStart w:id="763" w:name="_Toc175843940"/>
      <w:bookmarkStart w:id="764" w:name="_Toc180485642"/>
      <w:bookmarkStart w:id="765" w:name="_Toc185517773"/>
      <w:bookmarkStart w:id="766" w:name="_Toc192875181"/>
      <w:bookmarkStart w:id="767" w:name="_Toc209529834"/>
      <w:bookmarkStart w:id="768" w:name="_Toc219196315"/>
      <w:r>
        <w:t>4.2.2.5</w:t>
      </w:r>
      <w:r>
        <w:tab/>
        <w:t>Nadrf_DataManagement_RetrievalRequest service operation</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12BAEE60" w14:textId="77777777" w:rsidR="00E9750A" w:rsidRDefault="00A16F12">
      <w:pPr>
        <w:pStyle w:val="Heading5"/>
      </w:pPr>
      <w:bookmarkStart w:id="769" w:name="_Toc97034867"/>
      <w:bookmarkStart w:id="770" w:name="_Toc120681562"/>
      <w:bookmarkStart w:id="771" w:name="_Toc100939953"/>
      <w:bookmarkStart w:id="772" w:name="_Toc89426552"/>
      <w:bookmarkStart w:id="773" w:name="_Toc104546819"/>
      <w:bookmarkStart w:id="774" w:name="_Toc114134623"/>
      <w:bookmarkStart w:id="775" w:name="_Toc112937866"/>
      <w:bookmarkStart w:id="776" w:name="_Toc97037744"/>
      <w:bookmarkStart w:id="777" w:name="_Toc94020337"/>
      <w:bookmarkStart w:id="778" w:name="_Toc133434749"/>
      <w:bookmarkStart w:id="779" w:name="_Toc138693932"/>
      <w:bookmarkStart w:id="780" w:name="_Toc148535642"/>
      <w:bookmarkStart w:id="781" w:name="_Toc162009133"/>
      <w:bookmarkStart w:id="782" w:name="_Toc170160894"/>
      <w:bookmarkStart w:id="783" w:name="_Toc175843941"/>
      <w:bookmarkStart w:id="784" w:name="_Toc180485643"/>
      <w:bookmarkStart w:id="785" w:name="_Toc185517774"/>
      <w:bookmarkStart w:id="786" w:name="_Toc192875182"/>
      <w:bookmarkStart w:id="787" w:name="_Toc209529835"/>
      <w:bookmarkStart w:id="788" w:name="_Toc219196316"/>
      <w:r>
        <w:t>4.2.2.5.1</w:t>
      </w:r>
      <w:r>
        <w:tab/>
        <w:t>General</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6BA4F527" w14:textId="77777777" w:rsidR="006C34CC" w:rsidRDefault="006C34CC" w:rsidP="006C34CC">
      <w:bookmarkStart w:id="789" w:name="_Toc94020338"/>
      <w:bookmarkStart w:id="790" w:name="_Toc97037745"/>
      <w:bookmarkStart w:id="791" w:name="_Toc112937867"/>
      <w:bookmarkStart w:id="792" w:name="_Toc97034868"/>
      <w:bookmarkStart w:id="793" w:name="_Toc120681563"/>
      <w:bookmarkStart w:id="794" w:name="_Toc89426553"/>
      <w:bookmarkStart w:id="795" w:name="_Toc104546820"/>
      <w:bookmarkStart w:id="796" w:name="_Toc100939954"/>
      <w:bookmarkStart w:id="797" w:name="_Toc114134624"/>
      <w:bookmarkStart w:id="798" w:name="_Toc133434750"/>
      <w:bookmarkStart w:id="799" w:name="_Toc138693933"/>
      <w:bookmarkStart w:id="80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Heading5"/>
      </w:pPr>
      <w:bookmarkStart w:id="801" w:name="_Toc162009134"/>
      <w:bookmarkStart w:id="802" w:name="_Toc170160895"/>
      <w:bookmarkStart w:id="803" w:name="_Toc175843942"/>
      <w:bookmarkStart w:id="804" w:name="_Toc180485644"/>
      <w:bookmarkStart w:id="805" w:name="_Toc185517775"/>
      <w:bookmarkStart w:id="806" w:name="_Toc192875183"/>
      <w:bookmarkStart w:id="807" w:name="_Toc209529836"/>
      <w:bookmarkStart w:id="808" w:name="_Toc219196317"/>
      <w:r>
        <w:t>4.2.2.5.2</w:t>
      </w:r>
      <w:r>
        <w:tab/>
        <w:t>Request and get stored data or analytics from ADRF Data Store</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95pt;mso-width-percent:0;mso-height-percent:0;mso-width-percent:0;mso-height-percent:0" o:ole="">
            <v:imagedata r:id="rId22" o:title=""/>
          </v:shape>
          <o:OLEObject Type="Embed" ProgID="Visio.Drawing.15" ShapeID="_x0000_i1031" DrawAspect="Content" ObjectID="_1829809763"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Heading4"/>
      </w:pPr>
      <w:bookmarkStart w:id="809" w:name="_Toc89426554"/>
      <w:bookmarkStart w:id="810" w:name="_Toc94020339"/>
      <w:bookmarkStart w:id="811" w:name="_Toc112937868"/>
      <w:bookmarkStart w:id="812" w:name="_Toc97034869"/>
      <w:bookmarkStart w:id="813" w:name="_Toc114134625"/>
      <w:bookmarkStart w:id="814" w:name="_Toc97037746"/>
      <w:bookmarkStart w:id="815" w:name="_Toc100939955"/>
      <w:bookmarkStart w:id="816" w:name="_Toc120681564"/>
      <w:bookmarkStart w:id="817" w:name="_Toc104546821"/>
      <w:bookmarkStart w:id="818" w:name="_Toc133434751"/>
      <w:bookmarkStart w:id="819" w:name="_Toc138693934"/>
      <w:bookmarkStart w:id="820" w:name="_Toc148535644"/>
      <w:bookmarkStart w:id="821" w:name="_Toc162009135"/>
      <w:bookmarkStart w:id="822" w:name="_Toc170160896"/>
      <w:bookmarkStart w:id="823" w:name="_Toc175843943"/>
      <w:bookmarkStart w:id="824" w:name="_Toc180485645"/>
      <w:bookmarkStart w:id="825" w:name="_Toc185517776"/>
      <w:bookmarkStart w:id="826" w:name="_Toc192875184"/>
      <w:bookmarkStart w:id="827" w:name="_Toc209529837"/>
      <w:bookmarkStart w:id="828" w:name="_Toc219196318"/>
      <w:r>
        <w:lastRenderedPageBreak/>
        <w:t>4.2.2.6</w:t>
      </w:r>
      <w:r>
        <w:tab/>
        <w:t>Nadrf_DataManagement_RetrievalSubscribe service operation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62863684" w14:textId="77777777" w:rsidR="00E9750A" w:rsidRDefault="00A16F12">
      <w:pPr>
        <w:pStyle w:val="Heading5"/>
      </w:pPr>
      <w:bookmarkStart w:id="829" w:name="_Toc104546822"/>
      <w:bookmarkStart w:id="830" w:name="_Toc97034870"/>
      <w:bookmarkStart w:id="831" w:name="_Toc100939956"/>
      <w:bookmarkStart w:id="832" w:name="_Toc97037747"/>
      <w:bookmarkStart w:id="833" w:name="_Toc114134626"/>
      <w:bookmarkStart w:id="834" w:name="_Toc112937869"/>
      <w:bookmarkStart w:id="835" w:name="_Toc120681565"/>
      <w:bookmarkStart w:id="836" w:name="_Toc94020340"/>
      <w:bookmarkStart w:id="837" w:name="_Toc89426555"/>
      <w:bookmarkStart w:id="838" w:name="_Toc133434752"/>
      <w:bookmarkStart w:id="839" w:name="_Toc138693935"/>
      <w:bookmarkStart w:id="840" w:name="_Toc148535645"/>
      <w:bookmarkStart w:id="841" w:name="_Toc162009136"/>
      <w:bookmarkStart w:id="842" w:name="_Toc170160897"/>
      <w:bookmarkStart w:id="843" w:name="_Toc175843944"/>
      <w:bookmarkStart w:id="844" w:name="_Toc180485646"/>
      <w:bookmarkStart w:id="845" w:name="_Toc185517777"/>
      <w:bookmarkStart w:id="846" w:name="_Toc192875185"/>
      <w:bookmarkStart w:id="847" w:name="_Toc209529838"/>
      <w:bookmarkStart w:id="848" w:name="_Toc219196319"/>
      <w:r>
        <w:t>4.2.2.6.1</w:t>
      </w:r>
      <w:r>
        <w:tab/>
        <w:t>General</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68CE6E96" w14:textId="77777777" w:rsidR="006C34CC" w:rsidRDefault="006C34CC" w:rsidP="006C34CC">
      <w:bookmarkStart w:id="849" w:name="_Toc104546823"/>
      <w:bookmarkStart w:id="850" w:name="_Toc100939957"/>
      <w:bookmarkStart w:id="851" w:name="_Toc97037748"/>
      <w:bookmarkStart w:id="852" w:name="_Toc94020341"/>
      <w:bookmarkStart w:id="853" w:name="_Toc97034871"/>
      <w:bookmarkStart w:id="854" w:name="_Toc89426556"/>
      <w:bookmarkStart w:id="855" w:name="_Toc114134627"/>
      <w:bookmarkStart w:id="856" w:name="_Toc112937870"/>
      <w:bookmarkStart w:id="857" w:name="_Toc120681566"/>
      <w:bookmarkStart w:id="858" w:name="_Toc133434753"/>
      <w:bookmarkStart w:id="859" w:name="_Toc138693936"/>
      <w:bookmarkStart w:id="860"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Heading5"/>
      </w:pPr>
      <w:bookmarkStart w:id="861" w:name="_Toc162009137"/>
      <w:bookmarkStart w:id="862" w:name="_Toc170160898"/>
      <w:bookmarkStart w:id="863" w:name="_Toc175843945"/>
      <w:bookmarkStart w:id="864" w:name="_Toc180485647"/>
      <w:bookmarkStart w:id="865" w:name="_Toc185517778"/>
      <w:bookmarkStart w:id="866" w:name="_Toc192875186"/>
      <w:bookmarkStart w:id="867" w:name="_Toc209529839"/>
      <w:bookmarkStart w:id="868" w:name="_Toc219196320"/>
      <w:r>
        <w:t>4.2.2.6.2</w:t>
      </w:r>
      <w:r>
        <w:tab/>
        <w:t>Requesting retrieval and subscription of data or analytics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75pt;height:150.3pt;mso-width-percent:0;mso-height-percent:0;mso-width-percent:0;mso-height-percent:0" o:ole="">
            <v:imagedata r:id="rId24" o:title=""/>
          </v:shape>
          <o:OLEObject Type="Embed" ProgID="Visio.Drawing.15" ShapeID="_x0000_i1032" DrawAspect="Content" ObjectID="_1829809764"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869" w:name="_Toc120681567"/>
      <w:bookmarkStart w:id="870" w:name="_Toc104546824"/>
      <w:bookmarkStart w:id="871" w:name="_Toc114134628"/>
      <w:bookmarkStart w:id="872" w:name="_Toc112937871"/>
      <w:bookmarkStart w:id="873" w:name="_Toc100939958"/>
      <w:bookmarkStart w:id="874" w:name="_Toc97034872"/>
      <w:bookmarkStart w:id="875" w:name="_Toc97037749"/>
      <w:bookmarkStart w:id="876" w:name="_Toc94020342"/>
      <w:bookmarkStart w:id="877" w:name="_Toc89426557"/>
      <w:bookmarkStart w:id="878" w:name="_Toc133434754"/>
      <w:bookmarkStart w:id="879" w:name="_Toc138693937"/>
      <w:bookmarkStart w:id="880"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Heading4"/>
      </w:pPr>
      <w:bookmarkStart w:id="881" w:name="_Toc162009138"/>
      <w:bookmarkStart w:id="882" w:name="_Toc170160899"/>
      <w:bookmarkStart w:id="883" w:name="_Toc175843946"/>
      <w:bookmarkStart w:id="884" w:name="_Toc180485648"/>
      <w:bookmarkStart w:id="885" w:name="_Toc185517779"/>
      <w:bookmarkStart w:id="886" w:name="_Toc192875187"/>
      <w:bookmarkStart w:id="887" w:name="_Toc209529840"/>
      <w:bookmarkStart w:id="888" w:name="_Toc219196321"/>
      <w:r>
        <w:t>4.2.2.7</w:t>
      </w:r>
      <w:r>
        <w:tab/>
        <w:t>Nadrf_DataManagement_RetrievalUnsubscribe service operation</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7E009C69" w14:textId="77777777" w:rsidR="00E9750A" w:rsidRDefault="00A16F12">
      <w:pPr>
        <w:pStyle w:val="Heading5"/>
      </w:pPr>
      <w:bookmarkStart w:id="889" w:name="_Toc94020343"/>
      <w:bookmarkStart w:id="890" w:name="_Toc89426558"/>
      <w:bookmarkStart w:id="891" w:name="_Toc97034873"/>
      <w:bookmarkStart w:id="892" w:name="_Toc112937872"/>
      <w:bookmarkStart w:id="893" w:name="_Toc100939959"/>
      <w:bookmarkStart w:id="894" w:name="_Toc97037750"/>
      <w:bookmarkStart w:id="895" w:name="_Toc104546825"/>
      <w:bookmarkStart w:id="896" w:name="_Toc114134629"/>
      <w:bookmarkStart w:id="897" w:name="_Toc120681568"/>
      <w:bookmarkStart w:id="898" w:name="_Toc133434755"/>
      <w:bookmarkStart w:id="899" w:name="_Toc138693938"/>
      <w:bookmarkStart w:id="900" w:name="_Toc148535648"/>
      <w:bookmarkStart w:id="901" w:name="_Toc162009139"/>
      <w:bookmarkStart w:id="902" w:name="_Toc170160900"/>
      <w:bookmarkStart w:id="903" w:name="_Toc175843947"/>
      <w:bookmarkStart w:id="904" w:name="_Toc180485649"/>
      <w:bookmarkStart w:id="905" w:name="_Toc185517780"/>
      <w:bookmarkStart w:id="906" w:name="_Toc192875188"/>
      <w:bookmarkStart w:id="907" w:name="_Toc209529841"/>
      <w:bookmarkStart w:id="908" w:name="_Toc219196322"/>
      <w:r>
        <w:t>4.2.2.7.1</w:t>
      </w:r>
      <w:r>
        <w:tab/>
        <w:t>General</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Heading5"/>
      </w:pPr>
      <w:bookmarkStart w:id="909" w:name="_Toc112937873"/>
      <w:bookmarkStart w:id="910" w:name="_Toc97037751"/>
      <w:bookmarkStart w:id="911" w:name="_Toc97034874"/>
      <w:bookmarkStart w:id="912" w:name="_Toc94020344"/>
      <w:bookmarkStart w:id="913" w:name="_Toc104546826"/>
      <w:bookmarkStart w:id="914" w:name="_Toc100939960"/>
      <w:bookmarkStart w:id="915" w:name="_Toc120681569"/>
      <w:bookmarkStart w:id="916" w:name="_Toc114134630"/>
      <w:bookmarkStart w:id="917" w:name="_Toc89426559"/>
      <w:bookmarkStart w:id="918" w:name="_Toc133434756"/>
      <w:bookmarkStart w:id="919" w:name="_Toc138693939"/>
      <w:bookmarkStart w:id="920" w:name="_Toc148535649"/>
      <w:bookmarkStart w:id="921" w:name="_Toc162009140"/>
      <w:bookmarkStart w:id="922" w:name="_Toc170160901"/>
      <w:bookmarkStart w:id="923" w:name="_Toc175843948"/>
      <w:bookmarkStart w:id="924" w:name="_Toc180485650"/>
      <w:bookmarkStart w:id="925" w:name="_Toc185517781"/>
      <w:bookmarkStart w:id="926" w:name="_Toc192875189"/>
      <w:bookmarkStart w:id="927" w:name="_Toc209529842"/>
      <w:bookmarkStart w:id="928" w:name="_Toc219196323"/>
      <w:r>
        <w:t>4.2.2.7.2</w:t>
      </w:r>
      <w:r>
        <w:tab/>
        <w:t>Requesting removal of retrieval subscription for data or analytics</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75pt;height:150.3pt;mso-width-percent:0;mso-height-percent:0;mso-width-percent:0;mso-height-percent:0" o:ole="">
            <v:imagedata r:id="rId26" o:title=""/>
          </v:shape>
          <o:OLEObject Type="Embed" ProgID="Visio.Drawing.15" ShapeID="_x0000_i1033" DrawAspect="Content" ObjectID="_1829809765"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Heading4"/>
      </w:pPr>
      <w:bookmarkStart w:id="929" w:name="_Toc89426560"/>
      <w:bookmarkStart w:id="930" w:name="_Toc94020345"/>
      <w:bookmarkStart w:id="931" w:name="_Toc97034875"/>
      <w:bookmarkStart w:id="932" w:name="_Toc97037752"/>
      <w:bookmarkStart w:id="933" w:name="_Toc100939961"/>
      <w:bookmarkStart w:id="934" w:name="_Toc104546827"/>
      <w:bookmarkStart w:id="935" w:name="_Toc112937874"/>
      <w:bookmarkStart w:id="936" w:name="_Toc114134631"/>
      <w:bookmarkStart w:id="937" w:name="_Toc120681570"/>
      <w:bookmarkStart w:id="938" w:name="_Toc133434757"/>
      <w:bookmarkStart w:id="939" w:name="_Toc138693940"/>
      <w:bookmarkStart w:id="940" w:name="_Toc148535650"/>
      <w:bookmarkStart w:id="941" w:name="_Toc162009141"/>
      <w:bookmarkStart w:id="942" w:name="_Toc170160902"/>
      <w:bookmarkStart w:id="943" w:name="_Toc175843949"/>
      <w:bookmarkStart w:id="944" w:name="_Toc180485651"/>
      <w:bookmarkStart w:id="945" w:name="_Toc185517782"/>
      <w:bookmarkStart w:id="946" w:name="_Toc192875190"/>
      <w:bookmarkStart w:id="947" w:name="_Toc209529843"/>
      <w:bookmarkStart w:id="948" w:name="_Toc219196324"/>
      <w:r>
        <w:lastRenderedPageBreak/>
        <w:t>4.2.2.8</w:t>
      </w:r>
      <w:r>
        <w:tab/>
        <w:t>Nadrf_DataManagement_RetrievalNotify service operation</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57B7D282" w14:textId="77777777" w:rsidR="00E9750A" w:rsidRDefault="00A16F12">
      <w:pPr>
        <w:pStyle w:val="Heading5"/>
      </w:pPr>
      <w:bookmarkStart w:id="949" w:name="_Toc89426561"/>
      <w:bookmarkStart w:id="950" w:name="_Toc94020346"/>
      <w:bookmarkStart w:id="951" w:name="_Toc97034876"/>
      <w:bookmarkStart w:id="952" w:name="_Toc97037753"/>
      <w:bookmarkStart w:id="953" w:name="_Toc100939962"/>
      <w:bookmarkStart w:id="954" w:name="_Toc104546828"/>
      <w:bookmarkStart w:id="955" w:name="_Toc112937875"/>
      <w:bookmarkStart w:id="956" w:name="_Toc114134632"/>
      <w:bookmarkStart w:id="957" w:name="_Toc120681571"/>
      <w:bookmarkStart w:id="958" w:name="_Toc133434758"/>
      <w:bookmarkStart w:id="959" w:name="_Toc138693941"/>
      <w:bookmarkStart w:id="960" w:name="_Toc148535651"/>
      <w:bookmarkStart w:id="961" w:name="_Toc162009142"/>
      <w:bookmarkStart w:id="962" w:name="_Toc170160903"/>
      <w:bookmarkStart w:id="963" w:name="_Toc175843950"/>
      <w:bookmarkStart w:id="964" w:name="_Toc180485652"/>
      <w:bookmarkStart w:id="965" w:name="_Toc185517783"/>
      <w:bookmarkStart w:id="966" w:name="_Toc192875191"/>
      <w:bookmarkStart w:id="967" w:name="_Toc209529844"/>
      <w:bookmarkStart w:id="968" w:name="_Toc219196325"/>
      <w:r>
        <w:t>4.2.2.8.1</w:t>
      </w:r>
      <w:r>
        <w:tab/>
        <w:t>General</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1E121D19" w14:textId="77777777" w:rsidR="00B22446" w:rsidRDefault="00B22446" w:rsidP="00B22446">
      <w:bookmarkStart w:id="969" w:name="_Toc89426562"/>
      <w:bookmarkStart w:id="970" w:name="_Toc94020347"/>
      <w:bookmarkStart w:id="971" w:name="_Toc97034877"/>
      <w:bookmarkStart w:id="972" w:name="_Toc97037754"/>
      <w:bookmarkStart w:id="973" w:name="_Toc100939963"/>
      <w:bookmarkStart w:id="974" w:name="_Toc104546829"/>
      <w:bookmarkStart w:id="975" w:name="_Toc112937876"/>
      <w:bookmarkStart w:id="976" w:name="_Toc114134633"/>
      <w:bookmarkStart w:id="977" w:name="_Toc120681572"/>
      <w:bookmarkStart w:id="978"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Heading5"/>
      </w:pPr>
      <w:bookmarkStart w:id="979" w:name="_Toc138693942"/>
      <w:bookmarkStart w:id="980" w:name="_Toc148535652"/>
      <w:bookmarkStart w:id="981" w:name="_Toc162009143"/>
      <w:bookmarkStart w:id="982" w:name="_Toc170160904"/>
      <w:bookmarkStart w:id="983" w:name="_Toc175843951"/>
      <w:bookmarkStart w:id="984" w:name="_Toc180485653"/>
      <w:bookmarkStart w:id="985" w:name="_Toc185517784"/>
      <w:bookmarkStart w:id="986" w:name="_Toc192875192"/>
      <w:bookmarkStart w:id="987" w:name="_Toc209529845"/>
      <w:bookmarkStart w:id="988" w:name="_Toc219196326"/>
      <w:r>
        <w:t>4.2.2.8.2</w:t>
      </w:r>
      <w:r>
        <w:tab/>
        <w:t>Notification about subscribed data or analytics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75pt;height:150.3pt;mso-width-percent:0;mso-height-percent:0;mso-width-percent:0;mso-height-percent:0" o:ole="">
            <v:imagedata r:id="rId28" o:title=""/>
          </v:shape>
          <o:OLEObject Type="Embed" ProgID="Visio.Drawing.15" ShapeID="_x0000_i1034" DrawAspect="Content" ObjectID="_1829809766"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SimSun"/>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SimSun"/>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989" w:name="_Toc89426563"/>
      <w:bookmarkStart w:id="990" w:name="_Toc94020348"/>
      <w:bookmarkStart w:id="991" w:name="_Toc97034878"/>
      <w:bookmarkStart w:id="992" w:name="_Toc97037755"/>
      <w:bookmarkStart w:id="993" w:name="_Toc100939964"/>
      <w:bookmarkStart w:id="994" w:name="_Toc104546830"/>
      <w:bookmarkStart w:id="995" w:name="_Toc112937877"/>
      <w:bookmarkStart w:id="996" w:name="_Toc114134634"/>
      <w:bookmarkStart w:id="99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Heading5"/>
      </w:pPr>
      <w:bookmarkStart w:id="998" w:name="_Toc162009144"/>
      <w:bookmarkStart w:id="999" w:name="_Toc170160905"/>
      <w:bookmarkStart w:id="1000" w:name="_Toc175843952"/>
      <w:bookmarkStart w:id="1001" w:name="_Toc180485654"/>
      <w:bookmarkStart w:id="1002" w:name="_Toc185517785"/>
      <w:bookmarkStart w:id="1003" w:name="_Toc192875193"/>
      <w:bookmarkStart w:id="1004" w:name="_Toc209529846"/>
      <w:bookmarkStart w:id="1005" w:name="_Toc219196327"/>
      <w:r w:rsidRPr="006C7DEC">
        <w:t>4.2.2.8.3</w:t>
      </w:r>
      <w:r w:rsidRPr="006C7DEC">
        <w:tab/>
        <w:t>Notification about data or analytics that are about to be deleted</w:t>
      </w:r>
      <w:bookmarkEnd w:id="998"/>
      <w:bookmarkEnd w:id="999"/>
      <w:bookmarkEnd w:id="1000"/>
      <w:bookmarkEnd w:id="1001"/>
      <w:bookmarkEnd w:id="1002"/>
      <w:bookmarkEnd w:id="1003"/>
      <w:bookmarkEnd w:id="1004"/>
      <w:bookmarkEnd w:id="1005"/>
      <w:r w:rsidRPr="006C7DEC">
        <w:t xml:space="preserve"> </w:t>
      </w:r>
    </w:p>
    <w:p w14:paraId="17C1B60D" w14:textId="77777777" w:rsidR="009D6D52" w:rsidRPr="006C7DEC" w:rsidRDefault="009D6D52" w:rsidP="009D6D52">
      <w:bookmarkStart w:id="1006" w:name="_Toc133434760"/>
      <w:bookmarkStart w:id="1007" w:name="_Toc138693943"/>
      <w:bookmarkStart w:id="1008" w:name="_Toc148535653"/>
      <w:bookmarkStart w:id="1009" w:name="_Toc162009145"/>
      <w:r w:rsidRPr="006C7DEC">
        <w:t>Figure 4.2.2.8.3-1 shows a scenario where the ADRF sends a request to the NF service consumer to notify it about data or analytics that are about to be deleted.</w:t>
      </w:r>
    </w:p>
    <w:bookmarkStart w:id="1010" w:name="_MON_1762057547"/>
    <w:bookmarkEnd w:id="1010"/>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pt;height:138.55pt;mso-width-percent:0;mso-height-percent:0;mso-width-percent:0;mso-height-percent:0" o:ole="">
            <v:imagedata r:id="rId30" o:title=""/>
          </v:shape>
          <o:OLEObject Type="Embed" ProgID="Word.Document.8" ShapeID="_x0000_i1035" DrawAspect="Content" ObjectID="_1829809767"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Heading4"/>
      </w:pPr>
      <w:bookmarkStart w:id="1011" w:name="_Toc170160906"/>
      <w:bookmarkStart w:id="1012" w:name="_Toc175843953"/>
      <w:bookmarkStart w:id="1013" w:name="_Toc180485655"/>
      <w:bookmarkStart w:id="1014" w:name="_Toc185517786"/>
      <w:bookmarkStart w:id="1015" w:name="_Toc192875194"/>
      <w:bookmarkStart w:id="1016" w:name="_Toc209529847"/>
      <w:bookmarkStart w:id="1017" w:name="_Toc219196328"/>
      <w:r>
        <w:t>4.2.2.9</w:t>
      </w:r>
      <w:r>
        <w:tab/>
        <w:t>Nadrf_DataManagement_Delete service operation</w:t>
      </w:r>
      <w:bookmarkEnd w:id="989"/>
      <w:bookmarkEnd w:id="990"/>
      <w:bookmarkEnd w:id="991"/>
      <w:bookmarkEnd w:id="992"/>
      <w:bookmarkEnd w:id="993"/>
      <w:bookmarkEnd w:id="994"/>
      <w:bookmarkEnd w:id="995"/>
      <w:bookmarkEnd w:id="996"/>
      <w:bookmarkEnd w:id="997"/>
      <w:bookmarkEnd w:id="1006"/>
      <w:bookmarkEnd w:id="1007"/>
      <w:bookmarkEnd w:id="1008"/>
      <w:bookmarkEnd w:id="1009"/>
      <w:bookmarkEnd w:id="1011"/>
      <w:bookmarkEnd w:id="1012"/>
      <w:bookmarkEnd w:id="1013"/>
      <w:bookmarkEnd w:id="1014"/>
      <w:bookmarkEnd w:id="1015"/>
      <w:bookmarkEnd w:id="1016"/>
      <w:bookmarkEnd w:id="1017"/>
    </w:p>
    <w:p w14:paraId="7AE124AC" w14:textId="77777777" w:rsidR="00E9750A" w:rsidRDefault="00A16F12">
      <w:pPr>
        <w:pStyle w:val="Heading5"/>
      </w:pPr>
      <w:bookmarkStart w:id="1018" w:name="_Toc89426564"/>
      <w:bookmarkStart w:id="1019" w:name="_Toc94020349"/>
      <w:bookmarkStart w:id="1020" w:name="_Toc97034879"/>
      <w:bookmarkStart w:id="1021" w:name="_Toc97037756"/>
      <w:bookmarkStart w:id="1022" w:name="_Toc100939965"/>
      <w:bookmarkStart w:id="1023" w:name="_Toc104546831"/>
      <w:bookmarkStart w:id="1024" w:name="_Toc112937878"/>
      <w:bookmarkStart w:id="1025" w:name="_Toc114134635"/>
      <w:bookmarkStart w:id="1026" w:name="_Toc120681574"/>
      <w:bookmarkStart w:id="1027" w:name="_Toc133434761"/>
      <w:bookmarkStart w:id="1028" w:name="_Toc138693944"/>
      <w:bookmarkStart w:id="1029" w:name="_Toc148535654"/>
      <w:bookmarkStart w:id="1030" w:name="_Toc162009146"/>
      <w:bookmarkStart w:id="1031" w:name="_Toc170160907"/>
      <w:bookmarkStart w:id="1032" w:name="_Toc175843954"/>
      <w:bookmarkStart w:id="1033" w:name="_Toc180485656"/>
      <w:bookmarkStart w:id="1034" w:name="_Toc185517787"/>
      <w:bookmarkStart w:id="1035" w:name="_Toc192875195"/>
      <w:bookmarkStart w:id="1036" w:name="_Toc209529848"/>
      <w:bookmarkStart w:id="1037" w:name="_Toc219196329"/>
      <w:r>
        <w:t>4.2.2.9.1</w:t>
      </w:r>
      <w:r>
        <w:tab/>
        <w:t>General</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2A48D96A" w14:textId="77777777" w:rsidR="00E9750A" w:rsidRDefault="00A16F12">
      <w:bookmarkStart w:id="1038" w:name="_Hlk83722130"/>
      <w:r>
        <w:t>The Nadrf_DataManagement_Delete service operation is used by an NF service consumer to delete stored data or analytics.</w:t>
      </w:r>
      <w:bookmarkEnd w:id="1038"/>
    </w:p>
    <w:p w14:paraId="47C985F5" w14:textId="77777777" w:rsidR="00E9750A" w:rsidRDefault="00A16F12">
      <w:pPr>
        <w:pStyle w:val="Heading5"/>
      </w:pPr>
      <w:bookmarkStart w:id="1039" w:name="_Toc89426565"/>
      <w:bookmarkStart w:id="1040" w:name="_Toc94020350"/>
      <w:bookmarkStart w:id="1041" w:name="_Toc97034880"/>
      <w:bookmarkStart w:id="1042" w:name="_Toc97037757"/>
      <w:bookmarkStart w:id="1043" w:name="_Toc100939966"/>
      <w:bookmarkStart w:id="1044" w:name="_Toc104546832"/>
      <w:bookmarkStart w:id="1045" w:name="_Toc112937879"/>
      <w:bookmarkStart w:id="1046" w:name="_Toc114134636"/>
      <w:bookmarkStart w:id="1047" w:name="_Toc120681575"/>
      <w:bookmarkStart w:id="1048" w:name="_Toc133434762"/>
      <w:bookmarkStart w:id="1049" w:name="_Toc138693945"/>
      <w:bookmarkStart w:id="1050" w:name="_Toc148535655"/>
      <w:bookmarkStart w:id="1051" w:name="_Toc162009147"/>
      <w:bookmarkStart w:id="1052" w:name="_Toc170160908"/>
      <w:bookmarkStart w:id="1053" w:name="_Toc175843955"/>
      <w:bookmarkStart w:id="1054" w:name="_Toc180485657"/>
      <w:bookmarkStart w:id="1055" w:name="_Toc185517788"/>
      <w:bookmarkStart w:id="1056" w:name="_Toc192875196"/>
      <w:bookmarkStart w:id="1057" w:name="_Toc209529849"/>
      <w:bookmarkStart w:id="1058" w:name="_Toc219196330"/>
      <w:r>
        <w:t>4.2.2.9.2</w:t>
      </w:r>
      <w:r>
        <w:tab/>
        <w:t>Requesting removal of stored data or analytics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bookmarkEnd w:id="576"/>
    <w:bookmarkEnd w:id="577"/>
    <w:bookmarkEnd w:id="578"/>
    <w:bookmarkEnd w:id="579"/>
    <w:bookmarkEnd w:id="580"/>
    <w:p w14:paraId="1924E8AA" w14:textId="77777777" w:rsidR="00E9750A" w:rsidRDefault="00A16F12">
      <w:r>
        <w:t xml:space="preserve">Figure 4.2.2.9.2-1 shows a scenario </w:t>
      </w:r>
      <w:bookmarkStart w:id="1059" w:name="_Hlk83722186"/>
      <w:r>
        <w:t>where the NF service consumer sends a request to the ADRF to</w:t>
      </w:r>
      <w:bookmarkEnd w:id="1059"/>
      <w:r>
        <w:t xml:space="preserve"> delete stored data or analytics.</w:t>
      </w:r>
    </w:p>
    <w:bookmarkStart w:id="1060"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75pt;height:150.3pt;mso-width-percent:0;mso-height-percent:0;mso-width-percent:0;mso-height-percent:0" o:ole="">
            <v:imagedata r:id="rId32" o:title=""/>
          </v:shape>
          <o:OLEObject Type="Embed" ProgID="Visio.Drawing.15" ShapeID="_x0000_i1036" DrawAspect="Content" ObjectID="_1829809768" r:id="rId33"/>
        </w:object>
      </w:r>
      <w:bookmarkEnd w:id="1060"/>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061" w:name="_Hlk83722371"/>
      <w:r>
        <w:t>representing an "Individual ADRF Data Store Record" resource, as shown in figure 4.2.2.9.2-1, step 1,</w:t>
      </w:r>
      <w:bookmarkEnd w:id="1061"/>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Heading5"/>
      </w:pPr>
      <w:bookmarkStart w:id="1062" w:name="_Toc97034881"/>
      <w:bookmarkStart w:id="1063" w:name="_Toc97037758"/>
      <w:bookmarkStart w:id="1064" w:name="_Toc100939967"/>
      <w:bookmarkStart w:id="1065" w:name="_Toc104546833"/>
      <w:bookmarkStart w:id="1066" w:name="_Toc112937880"/>
      <w:bookmarkStart w:id="1067" w:name="_Toc114134637"/>
      <w:bookmarkStart w:id="1068" w:name="_Toc120681576"/>
      <w:bookmarkStart w:id="1069" w:name="_Toc133434763"/>
      <w:bookmarkStart w:id="1070" w:name="_Toc138693946"/>
      <w:bookmarkStart w:id="1071" w:name="_Toc148535656"/>
      <w:bookmarkStart w:id="1072" w:name="_Toc162009148"/>
      <w:bookmarkStart w:id="1073" w:name="_Toc170160909"/>
      <w:bookmarkStart w:id="1074" w:name="_Toc175843956"/>
      <w:bookmarkStart w:id="1075" w:name="_Toc180485658"/>
      <w:bookmarkStart w:id="1076" w:name="_Toc185517789"/>
      <w:bookmarkStart w:id="1077" w:name="_Toc192875197"/>
      <w:bookmarkStart w:id="1078" w:name="_Toc209529850"/>
      <w:bookmarkStart w:id="1079" w:name="_Toc219196331"/>
      <w:bookmarkEnd w:id="581"/>
      <w:bookmarkEnd w:id="582"/>
      <w:bookmarkEnd w:id="583"/>
      <w:bookmarkEnd w:id="584"/>
      <w:bookmarkEnd w:id="585"/>
      <w:bookmarkEnd w:id="586"/>
      <w:bookmarkEnd w:id="587"/>
      <w:r>
        <w:t>4.2.2.9.3</w:t>
      </w:r>
      <w:r>
        <w:tab/>
        <w:t>Requesting removal of stored data or analytics using data or analytics specification</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25pt;height:150.3pt;mso-width-percent:0;mso-height-percent:0;mso-width-percent:0;mso-height-percent:0" o:ole="">
            <v:imagedata r:id="rId34" o:title=""/>
          </v:shape>
          <o:OLEObject Type="Embed" ProgID="Visio.Drawing.15" ShapeID="_x0000_i1037" DrawAspect="Content" ObjectID="_1829809769"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Heading2"/>
      </w:pPr>
      <w:bookmarkStart w:id="1080" w:name="_Toc148535657"/>
      <w:bookmarkStart w:id="1081" w:name="_Toc162009149"/>
      <w:bookmarkStart w:id="1082" w:name="_Toc170160910"/>
      <w:bookmarkStart w:id="1083" w:name="_Toc175843957"/>
      <w:bookmarkStart w:id="1084" w:name="_Toc180485659"/>
      <w:bookmarkStart w:id="1085" w:name="_Toc185517790"/>
      <w:bookmarkStart w:id="1086" w:name="_Toc192875198"/>
      <w:bookmarkStart w:id="1087" w:name="_Toc209529851"/>
      <w:bookmarkStart w:id="1088" w:name="_Toc219196332"/>
      <w:r>
        <w:t>4.3</w:t>
      </w:r>
      <w:r>
        <w:tab/>
        <w:t>Nadrf_ MLModelManagement Service</w:t>
      </w:r>
      <w:bookmarkEnd w:id="1080"/>
      <w:bookmarkEnd w:id="1081"/>
      <w:bookmarkEnd w:id="1082"/>
      <w:bookmarkEnd w:id="1083"/>
      <w:bookmarkEnd w:id="1084"/>
      <w:bookmarkEnd w:id="1085"/>
      <w:bookmarkEnd w:id="1086"/>
      <w:bookmarkEnd w:id="1087"/>
      <w:bookmarkEnd w:id="1088"/>
    </w:p>
    <w:p w14:paraId="73738A6F" w14:textId="77777777" w:rsidR="00356552" w:rsidRDefault="00356552" w:rsidP="00356552">
      <w:pPr>
        <w:pStyle w:val="Heading3"/>
      </w:pPr>
      <w:bookmarkStart w:id="1089" w:name="_Toc148535658"/>
      <w:bookmarkStart w:id="1090" w:name="_Toc162009150"/>
      <w:bookmarkStart w:id="1091" w:name="_Toc170160911"/>
      <w:bookmarkStart w:id="1092" w:name="_Toc175843958"/>
      <w:bookmarkStart w:id="1093" w:name="_Toc180485660"/>
      <w:bookmarkStart w:id="1094" w:name="_Toc185517791"/>
      <w:bookmarkStart w:id="1095" w:name="_Toc192875199"/>
      <w:bookmarkStart w:id="1096" w:name="_Toc209529852"/>
      <w:bookmarkStart w:id="1097" w:name="_Toc219196333"/>
      <w:r>
        <w:t>4.3.1</w:t>
      </w:r>
      <w:r>
        <w:tab/>
        <w:t>Service Description</w:t>
      </w:r>
      <w:bookmarkEnd w:id="1089"/>
      <w:bookmarkEnd w:id="1090"/>
      <w:bookmarkEnd w:id="1091"/>
      <w:bookmarkEnd w:id="1092"/>
      <w:bookmarkEnd w:id="1093"/>
      <w:bookmarkEnd w:id="1094"/>
      <w:bookmarkEnd w:id="1095"/>
      <w:bookmarkEnd w:id="1096"/>
      <w:bookmarkEnd w:id="1097"/>
    </w:p>
    <w:p w14:paraId="3292B9AA" w14:textId="77777777" w:rsidR="00356552" w:rsidRDefault="00356552" w:rsidP="00356552">
      <w:pPr>
        <w:pStyle w:val="Heading4"/>
      </w:pPr>
      <w:bookmarkStart w:id="1098" w:name="_Toc148535659"/>
      <w:bookmarkStart w:id="1099" w:name="_Toc162009151"/>
      <w:bookmarkStart w:id="1100" w:name="_Toc170160912"/>
      <w:bookmarkStart w:id="1101" w:name="_Toc175843959"/>
      <w:bookmarkStart w:id="1102" w:name="_Toc180485661"/>
      <w:bookmarkStart w:id="1103" w:name="_Toc185517792"/>
      <w:bookmarkStart w:id="1104" w:name="_Toc192875200"/>
      <w:bookmarkStart w:id="1105" w:name="_Toc209529853"/>
      <w:bookmarkStart w:id="1106" w:name="_Toc219196334"/>
      <w:r>
        <w:t>4.3.</w:t>
      </w:r>
      <w:r>
        <w:rPr>
          <w:lang w:eastAsia="zh-CN"/>
        </w:rPr>
        <w:t>1.1</w:t>
      </w:r>
      <w:r>
        <w:tab/>
      </w:r>
      <w:r>
        <w:rPr>
          <w:lang w:eastAsia="zh-CN"/>
        </w:rPr>
        <w:t>Overview</w:t>
      </w:r>
      <w:bookmarkEnd w:id="1098"/>
      <w:bookmarkEnd w:id="1099"/>
      <w:bookmarkEnd w:id="1100"/>
      <w:bookmarkEnd w:id="1101"/>
      <w:bookmarkEnd w:id="1102"/>
      <w:bookmarkEnd w:id="1103"/>
      <w:bookmarkEnd w:id="1104"/>
      <w:bookmarkEnd w:id="1105"/>
      <w:bookmarkEnd w:id="1106"/>
    </w:p>
    <w:p w14:paraId="124EC3DE" w14:textId="77777777" w:rsidR="00832B49" w:rsidRDefault="00832B49" w:rsidP="00832B49">
      <w:bookmarkStart w:id="1107"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Heading4"/>
      </w:pPr>
      <w:bookmarkStart w:id="1108" w:name="_Toc162009152"/>
      <w:bookmarkStart w:id="1109" w:name="_Toc170160913"/>
      <w:bookmarkStart w:id="1110" w:name="_Toc175843960"/>
      <w:bookmarkStart w:id="1111" w:name="_Toc180485662"/>
      <w:bookmarkStart w:id="1112" w:name="_Toc185517793"/>
      <w:bookmarkStart w:id="1113" w:name="_Toc192875201"/>
      <w:bookmarkStart w:id="1114" w:name="_Toc209529854"/>
      <w:bookmarkStart w:id="1115" w:name="_Toc219196335"/>
      <w:r>
        <w:lastRenderedPageBreak/>
        <w:t>4.3.1.2</w:t>
      </w:r>
      <w:r>
        <w:tab/>
        <w:t>Service Architecture</w:t>
      </w:r>
      <w:bookmarkEnd w:id="1107"/>
      <w:bookmarkEnd w:id="1108"/>
      <w:bookmarkEnd w:id="1109"/>
      <w:bookmarkEnd w:id="1110"/>
      <w:bookmarkEnd w:id="1111"/>
      <w:bookmarkEnd w:id="1112"/>
      <w:bookmarkEnd w:id="1113"/>
      <w:bookmarkEnd w:id="1114"/>
      <w:bookmarkEnd w:id="1115"/>
    </w:p>
    <w:p w14:paraId="6D4FC8AF" w14:textId="77777777" w:rsidR="00CA68FF" w:rsidRDefault="00CA68FF" w:rsidP="00CA68FF">
      <w:bookmarkStart w:id="1116" w:name="_Toc148535661"/>
      <w:bookmarkStart w:id="1117" w:name="_Toc162009153"/>
      <w:bookmarkStart w:id="1118" w:name="_Toc170160914"/>
      <w:bookmarkStart w:id="1119" w:name="_Toc175843961"/>
      <w:bookmarkStart w:id="1120" w:name="_Toc180485663"/>
      <w:bookmarkStart w:id="1121"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9.15pt;height:139.35pt" o:ole="">
            <v:imagedata r:id="rId36" o:title=""/>
          </v:shape>
          <o:OLEObject Type="Embed" ProgID="Visio.Drawing.15" ShapeID="_x0000_i1038" DrawAspect="Content" ObjectID="_1829809770"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1.7pt;height:146.55pt" o:ole="">
            <v:imagedata r:id="rId38" o:title=""/>
          </v:shape>
          <o:OLEObject Type="Embed" ProgID="Visio.Drawing.15" ShapeID="_x0000_i1039" DrawAspect="Content" ObjectID="_1829809771"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Heading4"/>
        <w:rPr>
          <w:lang w:val="en-US"/>
        </w:rPr>
      </w:pPr>
      <w:bookmarkStart w:id="1122" w:name="_Toc192875202"/>
      <w:bookmarkStart w:id="1123" w:name="_Toc209529855"/>
      <w:bookmarkStart w:id="1124" w:name="_Toc219196336"/>
      <w:r>
        <w:rPr>
          <w:lang w:val="en-US"/>
        </w:rPr>
        <w:t>4.3.</w:t>
      </w:r>
      <w:r>
        <w:rPr>
          <w:lang w:val="en-US" w:eastAsia="zh-CN"/>
        </w:rPr>
        <w:t>1.3</w:t>
      </w:r>
      <w:r>
        <w:rPr>
          <w:lang w:val="en-US"/>
        </w:rPr>
        <w:tab/>
        <w:t>Network Functions</w:t>
      </w:r>
      <w:bookmarkEnd w:id="1116"/>
      <w:bookmarkEnd w:id="1117"/>
      <w:bookmarkEnd w:id="1118"/>
      <w:bookmarkEnd w:id="1119"/>
      <w:bookmarkEnd w:id="1120"/>
      <w:bookmarkEnd w:id="1121"/>
      <w:bookmarkEnd w:id="1122"/>
      <w:bookmarkEnd w:id="1123"/>
      <w:bookmarkEnd w:id="1124"/>
    </w:p>
    <w:p w14:paraId="27896FDA" w14:textId="77777777" w:rsidR="00356552" w:rsidRDefault="00356552" w:rsidP="00356552">
      <w:pPr>
        <w:pStyle w:val="Heading5"/>
        <w:rPr>
          <w:lang w:eastAsia="zh-CN"/>
        </w:rPr>
      </w:pPr>
      <w:bookmarkStart w:id="1125" w:name="_Toc148535662"/>
      <w:bookmarkStart w:id="1126" w:name="_Toc162009154"/>
      <w:bookmarkStart w:id="1127" w:name="_Toc170160915"/>
      <w:bookmarkStart w:id="1128" w:name="_Toc175843962"/>
      <w:bookmarkStart w:id="1129" w:name="_Toc180485664"/>
      <w:bookmarkStart w:id="1130" w:name="_Toc185517795"/>
      <w:bookmarkStart w:id="1131" w:name="_Toc192875203"/>
      <w:bookmarkStart w:id="1132" w:name="_Toc209529856"/>
      <w:bookmarkStart w:id="1133" w:name="_Toc219196337"/>
      <w:r>
        <w:t>4.3.</w:t>
      </w:r>
      <w:r>
        <w:rPr>
          <w:lang w:eastAsia="zh-CN"/>
        </w:rPr>
        <w:t>1.3.1</w:t>
      </w:r>
      <w:r>
        <w:tab/>
        <w:t>Analytics Data Repository Function (ADRF)</w:t>
      </w:r>
      <w:bookmarkEnd w:id="1125"/>
      <w:bookmarkEnd w:id="1126"/>
      <w:bookmarkEnd w:id="1127"/>
      <w:bookmarkEnd w:id="1128"/>
      <w:bookmarkEnd w:id="1129"/>
      <w:bookmarkEnd w:id="1130"/>
      <w:bookmarkEnd w:id="1131"/>
      <w:bookmarkEnd w:id="1132"/>
      <w:bookmarkEnd w:id="1133"/>
    </w:p>
    <w:p w14:paraId="7CD3A6DF" w14:textId="7D2B7F86" w:rsidR="001535D4" w:rsidRDefault="001535D4" w:rsidP="001535D4">
      <w:bookmarkStart w:id="1134" w:name="_Toc148535663"/>
      <w:bookmarkStart w:id="1135"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Heading5"/>
        <w:rPr>
          <w:lang w:eastAsia="zh-CN"/>
        </w:rPr>
      </w:pPr>
      <w:bookmarkStart w:id="1136" w:name="_Toc170160916"/>
      <w:bookmarkStart w:id="1137" w:name="_Toc175843963"/>
      <w:bookmarkStart w:id="1138" w:name="_Toc180485665"/>
      <w:bookmarkStart w:id="1139" w:name="_Toc185517796"/>
      <w:bookmarkStart w:id="1140" w:name="_Toc192875204"/>
      <w:bookmarkStart w:id="1141" w:name="_Toc209529857"/>
      <w:bookmarkStart w:id="1142" w:name="_Toc219196338"/>
      <w:r>
        <w:t>4.3.</w:t>
      </w:r>
      <w:r>
        <w:rPr>
          <w:lang w:eastAsia="zh-CN"/>
        </w:rPr>
        <w:t>1.3.2</w:t>
      </w:r>
      <w:r>
        <w:tab/>
      </w:r>
      <w:r>
        <w:rPr>
          <w:lang w:eastAsia="zh-CN"/>
        </w:rPr>
        <w:t>NF Service Consumers</w:t>
      </w:r>
      <w:bookmarkEnd w:id="1134"/>
      <w:bookmarkEnd w:id="1135"/>
      <w:bookmarkEnd w:id="1136"/>
      <w:bookmarkEnd w:id="1137"/>
      <w:bookmarkEnd w:id="1138"/>
      <w:bookmarkEnd w:id="1139"/>
      <w:bookmarkEnd w:id="1140"/>
      <w:bookmarkEnd w:id="1141"/>
      <w:bookmarkEnd w:id="1142"/>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Heading3"/>
      </w:pPr>
      <w:bookmarkStart w:id="1143" w:name="_Toc148535664"/>
      <w:bookmarkStart w:id="1144" w:name="_Toc162009156"/>
      <w:bookmarkStart w:id="1145" w:name="_Toc170160917"/>
      <w:bookmarkStart w:id="1146" w:name="_Toc175843964"/>
      <w:bookmarkStart w:id="1147" w:name="_Toc180485666"/>
      <w:bookmarkStart w:id="1148" w:name="_Toc185517797"/>
      <w:bookmarkStart w:id="1149" w:name="_Toc192875205"/>
      <w:bookmarkStart w:id="1150" w:name="_Toc209529858"/>
      <w:bookmarkStart w:id="1151" w:name="_Toc219196339"/>
      <w:r>
        <w:t>4.3.2</w:t>
      </w:r>
      <w:r>
        <w:tab/>
        <w:t>Service Operations</w:t>
      </w:r>
      <w:bookmarkEnd w:id="1143"/>
      <w:bookmarkEnd w:id="1144"/>
      <w:bookmarkEnd w:id="1145"/>
      <w:bookmarkEnd w:id="1146"/>
      <w:bookmarkEnd w:id="1147"/>
      <w:bookmarkEnd w:id="1148"/>
      <w:bookmarkEnd w:id="1149"/>
      <w:bookmarkEnd w:id="1150"/>
      <w:bookmarkEnd w:id="1151"/>
    </w:p>
    <w:p w14:paraId="7C9BC013" w14:textId="77777777" w:rsidR="00356552" w:rsidRDefault="00356552" w:rsidP="00356552">
      <w:pPr>
        <w:pStyle w:val="Heading4"/>
      </w:pPr>
      <w:bookmarkStart w:id="1152" w:name="_Toc148535665"/>
      <w:bookmarkStart w:id="1153" w:name="_Toc162009157"/>
      <w:bookmarkStart w:id="1154" w:name="_Toc170160918"/>
      <w:bookmarkStart w:id="1155" w:name="_Toc175843965"/>
      <w:bookmarkStart w:id="1156" w:name="_Toc180485667"/>
      <w:bookmarkStart w:id="1157" w:name="_Toc185517798"/>
      <w:bookmarkStart w:id="1158" w:name="_Toc192875206"/>
      <w:bookmarkStart w:id="1159" w:name="_Toc209529859"/>
      <w:bookmarkStart w:id="1160" w:name="_Toc219196340"/>
      <w:r>
        <w:t>4.3.2.1</w:t>
      </w:r>
      <w:r>
        <w:tab/>
        <w:t>Introduction</w:t>
      </w:r>
      <w:bookmarkEnd w:id="1152"/>
      <w:bookmarkEnd w:id="1153"/>
      <w:bookmarkEnd w:id="1154"/>
      <w:bookmarkEnd w:id="1155"/>
      <w:bookmarkEnd w:id="1156"/>
      <w:bookmarkEnd w:id="1157"/>
      <w:bookmarkEnd w:id="1158"/>
      <w:bookmarkEnd w:id="1159"/>
      <w:bookmarkEnd w:id="1160"/>
    </w:p>
    <w:p w14:paraId="5E102FFD" w14:textId="77777777" w:rsidR="00CA68FF" w:rsidRDefault="00CA68FF" w:rsidP="00CA68FF">
      <w:pPr>
        <w:pStyle w:val="TH"/>
        <w:overflowPunct w:val="0"/>
        <w:autoSpaceDE w:val="0"/>
        <w:autoSpaceDN w:val="0"/>
        <w:adjustRightInd w:val="0"/>
        <w:textAlignment w:val="baseline"/>
        <w:rPr>
          <w:rFonts w:eastAsia="ＭＳ 明朝"/>
        </w:rPr>
      </w:pPr>
      <w:bookmarkStart w:id="1161" w:name="_Toc148535666"/>
      <w:bookmarkStart w:id="1162" w:name="_Toc162009158"/>
      <w:bookmarkStart w:id="1163" w:name="_Toc170160919"/>
      <w:bookmarkStart w:id="1164" w:name="_Toc175843966"/>
      <w:bookmarkStart w:id="1165" w:name="_Toc180485668"/>
      <w:bookmarkStart w:id="1166" w:name="_Toc185517799"/>
      <w:r>
        <w:rPr>
          <w:rFonts w:eastAsia="ＭＳ 明朝"/>
        </w:rPr>
        <w:t>Table 4.3.</w:t>
      </w:r>
      <w:r>
        <w:rPr>
          <w:rFonts w:eastAsia="ＭＳ 明朝"/>
          <w:lang w:val="en-US"/>
        </w:rPr>
        <w:t>2.1</w:t>
      </w:r>
      <w:r>
        <w:rPr>
          <w:rFonts w:eastAsia="ＭＳ 明朝"/>
        </w:rPr>
        <w:t xml:space="preserve">-1: Operations of the </w:t>
      </w:r>
      <w:r>
        <w:t>Nadrf_MLModelManagement</w:t>
      </w:r>
      <w:r>
        <w:rPr>
          <w:rFonts w:eastAsia="ＭＳ 明朝"/>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Heading4"/>
      </w:pPr>
      <w:bookmarkStart w:id="1167" w:name="_Toc192875207"/>
      <w:bookmarkStart w:id="1168" w:name="_Toc209529860"/>
      <w:bookmarkStart w:id="1169" w:name="_Toc219196341"/>
      <w:r>
        <w:t>4.3.2.2</w:t>
      </w:r>
      <w:r>
        <w:tab/>
        <w:t>Nadrf_</w:t>
      </w:r>
      <w:bookmarkStart w:id="1170" w:name="_Hlk138939161"/>
      <w:r>
        <w:t>MLModelManagement</w:t>
      </w:r>
      <w:bookmarkEnd w:id="1170"/>
      <w:r>
        <w:t>_StorageRequest service operation</w:t>
      </w:r>
      <w:bookmarkEnd w:id="1161"/>
      <w:bookmarkEnd w:id="1162"/>
      <w:bookmarkEnd w:id="1163"/>
      <w:bookmarkEnd w:id="1164"/>
      <w:bookmarkEnd w:id="1165"/>
      <w:bookmarkEnd w:id="1166"/>
      <w:bookmarkEnd w:id="1167"/>
      <w:bookmarkEnd w:id="1168"/>
      <w:bookmarkEnd w:id="1169"/>
    </w:p>
    <w:p w14:paraId="64079C9A" w14:textId="77777777" w:rsidR="00356552" w:rsidRDefault="00356552" w:rsidP="00356552">
      <w:pPr>
        <w:pStyle w:val="Heading5"/>
      </w:pPr>
      <w:bookmarkStart w:id="1171" w:name="_Toc148535667"/>
      <w:bookmarkStart w:id="1172" w:name="_Toc162009159"/>
      <w:bookmarkStart w:id="1173" w:name="_Toc170160920"/>
      <w:bookmarkStart w:id="1174" w:name="_Toc175843967"/>
      <w:bookmarkStart w:id="1175" w:name="_Toc180485669"/>
      <w:bookmarkStart w:id="1176" w:name="_Toc185517800"/>
      <w:bookmarkStart w:id="1177" w:name="_Toc192875208"/>
      <w:bookmarkStart w:id="1178" w:name="_Toc209529861"/>
      <w:bookmarkStart w:id="1179" w:name="_Toc219196342"/>
      <w:r>
        <w:t>4.3.2.2.1</w:t>
      </w:r>
      <w:r>
        <w:tab/>
        <w:t>General</w:t>
      </w:r>
      <w:bookmarkEnd w:id="1171"/>
      <w:bookmarkEnd w:id="1172"/>
      <w:bookmarkEnd w:id="1173"/>
      <w:bookmarkEnd w:id="1174"/>
      <w:bookmarkEnd w:id="1175"/>
      <w:bookmarkEnd w:id="1176"/>
      <w:bookmarkEnd w:id="1177"/>
      <w:bookmarkEnd w:id="1178"/>
      <w:bookmarkEnd w:id="1179"/>
    </w:p>
    <w:p w14:paraId="43D4ECD0" w14:textId="6E8A56E4" w:rsidR="001535D4" w:rsidRDefault="001535D4" w:rsidP="001535D4">
      <w:bookmarkStart w:id="1180" w:name="_Toc148535668"/>
      <w:bookmarkStart w:id="1181" w:name="_Toc162009160"/>
      <w:r>
        <w:t>The Nadrf_MLModelManagement_StorageRequest service operation is used by an NF service consumer to store ML model(s).</w:t>
      </w:r>
    </w:p>
    <w:p w14:paraId="59F5C342" w14:textId="77777777" w:rsidR="00356552" w:rsidRDefault="00356552" w:rsidP="00356552">
      <w:pPr>
        <w:pStyle w:val="Heading5"/>
      </w:pPr>
      <w:bookmarkStart w:id="1182" w:name="_Toc170160921"/>
      <w:bookmarkStart w:id="1183" w:name="_Toc175843968"/>
      <w:bookmarkStart w:id="1184" w:name="_Toc180485670"/>
      <w:bookmarkStart w:id="1185" w:name="_Toc185517801"/>
      <w:bookmarkStart w:id="1186" w:name="_Toc192875209"/>
      <w:bookmarkStart w:id="1187" w:name="_Toc209529862"/>
      <w:bookmarkStart w:id="1188" w:name="_Toc219196343"/>
      <w:r>
        <w:t>4.3.2.2.2</w:t>
      </w:r>
      <w:r>
        <w:tab/>
        <w:t>Request Storage of ML model(s)</w:t>
      </w:r>
      <w:bookmarkEnd w:id="1180"/>
      <w:bookmarkEnd w:id="1181"/>
      <w:bookmarkEnd w:id="1182"/>
      <w:bookmarkEnd w:id="1183"/>
      <w:bookmarkEnd w:id="1184"/>
      <w:bookmarkEnd w:id="1185"/>
      <w:bookmarkEnd w:id="1186"/>
      <w:bookmarkEnd w:id="1187"/>
      <w:bookmarkEnd w:id="1188"/>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SimSun"/>
          <w:noProof/>
        </w:rPr>
        <w:object w:dxaOrig="10116" w:dyaOrig="3336" w14:anchorId="16FC7106">
          <v:shape id="_x0000_i1040" type="#_x0000_t75" alt="" style="width:504.85pt;height:168pt;mso-width-percent:0;mso-height-percent:0;mso-width-percent:0;mso-height-percent:0" o:ole="">
            <v:imagedata r:id="rId40" o:title=""/>
          </v:shape>
          <o:OLEObject Type="Embed" ProgID="Visio.Drawing.15" ShapeID="_x0000_i1040" DrawAspect="Content" ObjectID="_1829809772"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1189" w:name="_Hlk135843134"/>
      <w:bookmarkStart w:id="1190"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Heading5"/>
      </w:pPr>
      <w:bookmarkStart w:id="1191" w:name="_Toc170160922"/>
      <w:bookmarkStart w:id="1192" w:name="_Toc175843969"/>
      <w:bookmarkStart w:id="1193" w:name="_Toc180485671"/>
      <w:bookmarkStart w:id="1194" w:name="_Toc185517802"/>
      <w:bookmarkStart w:id="1195" w:name="_Toc192875210"/>
      <w:bookmarkStart w:id="1196" w:name="_Toc209529863"/>
      <w:bookmarkStart w:id="1197" w:name="_Toc219196344"/>
      <w:r>
        <w:t>4.3.2.2.3</w:t>
      </w:r>
      <w:r>
        <w:tab/>
        <w:t>Update Storage of ML model(s)</w:t>
      </w:r>
      <w:bookmarkEnd w:id="1191"/>
      <w:bookmarkEnd w:id="1192"/>
      <w:bookmarkEnd w:id="1193"/>
      <w:bookmarkEnd w:id="1194"/>
      <w:bookmarkEnd w:id="1195"/>
      <w:bookmarkEnd w:id="1196"/>
      <w:bookmarkEnd w:id="1197"/>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4.1pt;height:131.8pt;mso-width-percent:0;mso-height-percent:0;mso-width-percent:0;mso-height-percent:0" o:ole="">
            <v:imagedata r:id="rId42" o:title=""/>
          </v:shape>
          <o:OLEObject Type="Embed" ProgID="Visio.Drawing.11" ShapeID="_x0000_i1041" DrawAspect="Content" ObjectID="_1829809773"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Heading4"/>
      </w:pPr>
      <w:bookmarkStart w:id="1198" w:name="_Toc162009161"/>
      <w:bookmarkStart w:id="1199" w:name="_Toc170160923"/>
      <w:bookmarkStart w:id="1200" w:name="_Toc175843970"/>
      <w:bookmarkStart w:id="1201" w:name="_Toc180485672"/>
      <w:bookmarkStart w:id="1202" w:name="_Toc185517803"/>
      <w:bookmarkStart w:id="1203" w:name="_Toc192875211"/>
      <w:bookmarkStart w:id="1204" w:name="_Toc209529864"/>
      <w:bookmarkStart w:id="1205" w:name="_Toc219196345"/>
      <w:bookmarkEnd w:id="1189"/>
      <w:r>
        <w:t>4.3.2.3</w:t>
      </w:r>
      <w:r>
        <w:tab/>
        <w:t>Nadrf_MLModelManagement_RetrievalRequest service operation</w:t>
      </w:r>
      <w:bookmarkEnd w:id="1190"/>
      <w:bookmarkEnd w:id="1198"/>
      <w:bookmarkEnd w:id="1199"/>
      <w:bookmarkEnd w:id="1200"/>
      <w:bookmarkEnd w:id="1201"/>
      <w:bookmarkEnd w:id="1202"/>
      <w:bookmarkEnd w:id="1203"/>
      <w:bookmarkEnd w:id="1204"/>
      <w:bookmarkEnd w:id="1205"/>
    </w:p>
    <w:p w14:paraId="642AE5A6" w14:textId="77777777" w:rsidR="004C60A9" w:rsidRDefault="004C60A9" w:rsidP="004C60A9">
      <w:pPr>
        <w:pStyle w:val="Heading5"/>
      </w:pPr>
      <w:bookmarkStart w:id="1206" w:name="_Toc148535670"/>
      <w:bookmarkStart w:id="1207" w:name="_Toc162009162"/>
      <w:bookmarkStart w:id="1208" w:name="_Toc170160924"/>
      <w:bookmarkStart w:id="1209" w:name="_Toc175843971"/>
      <w:bookmarkStart w:id="1210" w:name="_Toc180485673"/>
      <w:bookmarkStart w:id="1211" w:name="_Toc185517804"/>
      <w:bookmarkStart w:id="1212" w:name="_Toc192875212"/>
      <w:bookmarkStart w:id="1213" w:name="_Toc209529865"/>
      <w:bookmarkStart w:id="1214" w:name="_Toc219196346"/>
      <w:r>
        <w:t>4.3.2.3.1</w:t>
      </w:r>
      <w:r>
        <w:tab/>
        <w:t>General</w:t>
      </w:r>
      <w:bookmarkEnd w:id="1206"/>
      <w:bookmarkEnd w:id="1207"/>
      <w:bookmarkEnd w:id="1208"/>
      <w:bookmarkEnd w:id="1209"/>
      <w:bookmarkEnd w:id="1210"/>
      <w:bookmarkEnd w:id="1211"/>
      <w:bookmarkEnd w:id="1212"/>
      <w:bookmarkEnd w:id="1213"/>
      <w:bookmarkEnd w:id="121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Heading5"/>
      </w:pPr>
      <w:bookmarkStart w:id="1215" w:name="_Toc148535671"/>
      <w:bookmarkStart w:id="1216" w:name="_Toc162009163"/>
      <w:bookmarkStart w:id="1217" w:name="_Toc170160925"/>
      <w:bookmarkStart w:id="1218" w:name="_Toc175843972"/>
      <w:bookmarkStart w:id="1219" w:name="_Toc180485674"/>
      <w:bookmarkStart w:id="1220" w:name="_Toc185517805"/>
      <w:bookmarkStart w:id="1221" w:name="_Toc192875213"/>
      <w:bookmarkStart w:id="1222" w:name="_Toc209529866"/>
      <w:bookmarkStart w:id="1223" w:name="_Toc219196347"/>
      <w:r>
        <w:t>4.3.2.3.2</w:t>
      </w:r>
      <w:r>
        <w:tab/>
        <w:t>Request and get stored ML model(s) from ADRF ML Model Store</w:t>
      </w:r>
      <w:bookmarkEnd w:id="1215"/>
      <w:bookmarkEnd w:id="1216"/>
      <w:bookmarkEnd w:id="1217"/>
      <w:bookmarkEnd w:id="1218"/>
      <w:bookmarkEnd w:id="1219"/>
      <w:bookmarkEnd w:id="1220"/>
      <w:bookmarkEnd w:id="1221"/>
      <w:bookmarkEnd w:id="1222"/>
      <w:bookmarkEnd w:id="1223"/>
    </w:p>
    <w:p w14:paraId="465B6A1E" w14:textId="77777777" w:rsidR="00832B49" w:rsidRDefault="00832B49" w:rsidP="00832B49">
      <w:bookmarkStart w:id="1224"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35pt;height:162.95pt;mso-width-percent:0;mso-height-percent:0;mso-width-percent:0;mso-height-percent:0" o:ole="">
            <v:imagedata r:id="rId44" o:title=""/>
          </v:shape>
          <o:OLEObject Type="Embed" ProgID="Visio.Drawing.15" ShapeID="_x0000_i1042" DrawAspect="Content" ObjectID="_1829809774"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225" w:name="_Toc162009164"/>
      <w:r>
        <w:lastRenderedPageBreak/>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Heading4"/>
      </w:pPr>
      <w:bookmarkStart w:id="1226" w:name="_Toc170160926"/>
      <w:bookmarkStart w:id="1227" w:name="_Toc175843973"/>
      <w:bookmarkStart w:id="1228" w:name="_Toc180485675"/>
      <w:bookmarkStart w:id="1229" w:name="_Toc185517806"/>
      <w:bookmarkStart w:id="1230" w:name="_Toc192875214"/>
      <w:bookmarkStart w:id="1231" w:name="_Toc209529867"/>
      <w:bookmarkStart w:id="1232" w:name="_Toc219196348"/>
      <w:r>
        <w:t>4.3.2.4</w:t>
      </w:r>
      <w:r>
        <w:tab/>
        <w:t>Nadrf_MLModelManagement_Delete service operation</w:t>
      </w:r>
      <w:bookmarkEnd w:id="1224"/>
      <w:bookmarkEnd w:id="1225"/>
      <w:bookmarkEnd w:id="1226"/>
      <w:bookmarkEnd w:id="1227"/>
      <w:bookmarkEnd w:id="1228"/>
      <w:bookmarkEnd w:id="1229"/>
      <w:bookmarkEnd w:id="1230"/>
      <w:bookmarkEnd w:id="1231"/>
      <w:bookmarkEnd w:id="1232"/>
    </w:p>
    <w:p w14:paraId="1BB68217" w14:textId="77777777" w:rsidR="00356552" w:rsidRDefault="00356552" w:rsidP="00356552">
      <w:pPr>
        <w:pStyle w:val="Heading5"/>
      </w:pPr>
      <w:bookmarkStart w:id="1233" w:name="_Toc148535673"/>
      <w:bookmarkStart w:id="1234" w:name="_Toc162009165"/>
      <w:bookmarkStart w:id="1235" w:name="_Toc170160927"/>
      <w:bookmarkStart w:id="1236" w:name="_Toc175843974"/>
      <w:bookmarkStart w:id="1237" w:name="_Toc180485676"/>
      <w:bookmarkStart w:id="1238" w:name="_Toc185517807"/>
      <w:bookmarkStart w:id="1239" w:name="_Toc192875215"/>
      <w:bookmarkStart w:id="1240" w:name="_Toc209529868"/>
      <w:bookmarkStart w:id="1241" w:name="_Toc219196349"/>
      <w:r>
        <w:t>4.3.2.4.1</w:t>
      </w:r>
      <w:r>
        <w:tab/>
        <w:t>General</w:t>
      </w:r>
      <w:bookmarkEnd w:id="1233"/>
      <w:bookmarkEnd w:id="1234"/>
      <w:bookmarkEnd w:id="1235"/>
      <w:bookmarkEnd w:id="1236"/>
      <w:bookmarkEnd w:id="1237"/>
      <w:bookmarkEnd w:id="1238"/>
      <w:bookmarkEnd w:id="1239"/>
      <w:bookmarkEnd w:id="1240"/>
      <w:bookmarkEnd w:id="1241"/>
    </w:p>
    <w:p w14:paraId="1849453F" w14:textId="09B147AA" w:rsidR="001535D4" w:rsidRPr="006F7153" w:rsidRDefault="001535D4" w:rsidP="001535D4">
      <w:bookmarkStart w:id="1242" w:name="_Toc148535674"/>
      <w:bookmarkStart w:id="1243" w:name="_Toc162009166"/>
      <w:r>
        <w:t>The Nadrf_MLModelManagement_Delete service operation is used by an NF service consumer to delete stored ML model(s).</w:t>
      </w:r>
    </w:p>
    <w:p w14:paraId="55FEC6D5" w14:textId="77777777" w:rsidR="00356552" w:rsidRDefault="00356552" w:rsidP="00356552">
      <w:pPr>
        <w:pStyle w:val="Heading5"/>
      </w:pPr>
      <w:bookmarkStart w:id="1244" w:name="_Toc170160928"/>
      <w:bookmarkStart w:id="1245" w:name="_Toc175843975"/>
      <w:bookmarkStart w:id="1246" w:name="_Toc180485677"/>
      <w:bookmarkStart w:id="1247" w:name="_Toc185517808"/>
      <w:bookmarkStart w:id="1248" w:name="_Toc192875216"/>
      <w:bookmarkStart w:id="1249" w:name="_Toc209529869"/>
      <w:bookmarkStart w:id="1250" w:name="_Toc219196350"/>
      <w:r>
        <w:t>4.3.2.4.2</w:t>
      </w:r>
      <w:r>
        <w:tab/>
        <w:t>Requesting removal of stored ML model(s)</w:t>
      </w:r>
      <w:bookmarkEnd w:id="1242"/>
      <w:bookmarkEnd w:id="1243"/>
      <w:bookmarkEnd w:id="1244"/>
      <w:bookmarkEnd w:id="1245"/>
      <w:bookmarkEnd w:id="1246"/>
      <w:bookmarkEnd w:id="1247"/>
      <w:bookmarkEnd w:id="1248"/>
      <w:bookmarkEnd w:id="1249"/>
      <w:bookmarkEnd w:id="125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SimSun"/>
          <w:noProof/>
        </w:rPr>
        <w:object w:dxaOrig="10116" w:dyaOrig="3324" w14:anchorId="581427BC">
          <v:shape id="_x0000_i1043" type="#_x0000_t75" alt="" style="width:504.85pt;height:167.6pt;mso-width-percent:0;mso-height-percent:0;mso-width-percent:0;mso-height-percent:0" o:ole="">
            <v:imagedata r:id="rId46" o:title=""/>
          </v:shape>
          <o:OLEObject Type="Embed" ProgID="Visio.Drawing.15" ShapeID="_x0000_i1043" DrawAspect="Content" ObjectID="_1829809775"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251" w:name="_Toc148535675"/>
      <w:bookmarkStart w:id="1252" w:name="_Toc510696597"/>
      <w:bookmarkStart w:id="1253" w:name="_Toc35971389"/>
      <w:bookmarkStart w:id="1254" w:name="_Toc36812120"/>
      <w:bookmarkStart w:id="1255" w:name="_Toc72766434"/>
      <w:bookmarkStart w:id="1256" w:name="_Toc72767001"/>
      <w:bookmarkStart w:id="1257" w:name="_Toc73042453"/>
      <w:bookmarkStart w:id="1258" w:name="_Toc81242797"/>
      <w:bookmarkStart w:id="1259" w:name="_Toc89426566"/>
      <w:bookmarkStart w:id="1260" w:name="_Toc94020351"/>
      <w:bookmarkStart w:id="1261" w:name="_Toc97034882"/>
      <w:bookmarkStart w:id="1262" w:name="_Toc97037759"/>
      <w:bookmarkStart w:id="1263" w:name="_Toc100939968"/>
      <w:bookmarkStart w:id="1264" w:name="_Toc104546834"/>
      <w:bookmarkStart w:id="1265" w:name="_Toc112937881"/>
      <w:bookmarkStart w:id="1266" w:name="_Toc114134638"/>
      <w:bookmarkStart w:id="1267" w:name="_Toc120681577"/>
      <w:bookmarkStart w:id="1268" w:name="_Toc133434764"/>
      <w:bookmarkStart w:id="1269"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Heading5"/>
      </w:pPr>
      <w:bookmarkStart w:id="1270" w:name="_Toc162009167"/>
      <w:bookmarkStart w:id="1271" w:name="_Toc170160929"/>
      <w:bookmarkStart w:id="1272" w:name="_Toc175843976"/>
      <w:bookmarkStart w:id="1273" w:name="_Toc180485678"/>
      <w:bookmarkStart w:id="1274" w:name="_Toc185517809"/>
      <w:bookmarkStart w:id="1275" w:name="_Toc192875217"/>
      <w:bookmarkStart w:id="1276" w:name="_Toc209529870"/>
      <w:bookmarkStart w:id="1277" w:name="_Toc219196351"/>
      <w:r>
        <w:t>4.3.2.4.3</w:t>
      </w:r>
      <w:r>
        <w:tab/>
        <w:t>Requesting removal of stored ML model(s) using unique ML model identifier</w:t>
      </w:r>
      <w:bookmarkEnd w:id="1251"/>
      <w:bookmarkEnd w:id="1270"/>
      <w:bookmarkEnd w:id="1271"/>
      <w:bookmarkEnd w:id="1272"/>
      <w:bookmarkEnd w:id="1273"/>
      <w:bookmarkEnd w:id="1274"/>
      <w:bookmarkEnd w:id="1275"/>
      <w:bookmarkEnd w:id="1276"/>
      <w:bookmarkEnd w:id="1277"/>
    </w:p>
    <w:p w14:paraId="266D1338" w14:textId="0965A521" w:rsidR="00832B49" w:rsidRDefault="00832B49" w:rsidP="007F4D70">
      <w:pPr>
        <w:rPr>
          <w:lang w:eastAsia="zh-CN"/>
        </w:rPr>
      </w:pPr>
      <w:bookmarkStart w:id="1278"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35pt;height:165.9pt;mso-width-percent:0;mso-height-percent:0;mso-width-percent:0;mso-height-percent:0" o:ole="">
            <v:imagedata r:id="rId48" o:title=""/>
          </v:shape>
          <o:OLEObject Type="Embed" ProgID="Visio.Drawing.15" ShapeID="_x0000_i1044" DrawAspect="Content" ObjectID="_1829809776"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Heading1"/>
      </w:pPr>
      <w:bookmarkStart w:id="1279" w:name="_Toc162009168"/>
      <w:bookmarkStart w:id="1280" w:name="_Toc170160930"/>
      <w:bookmarkStart w:id="1281" w:name="_Toc175843977"/>
      <w:bookmarkStart w:id="1282" w:name="_Toc180485679"/>
      <w:bookmarkStart w:id="1283" w:name="_Toc185517810"/>
      <w:bookmarkStart w:id="1284" w:name="_Toc192875218"/>
      <w:bookmarkStart w:id="1285" w:name="_Toc209529871"/>
      <w:bookmarkStart w:id="1286" w:name="_Toc219196352"/>
      <w:r>
        <w:t>5</w:t>
      </w:r>
      <w:r>
        <w:tab/>
        <w:t>API Definitions</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8"/>
      <w:bookmarkEnd w:id="1279"/>
      <w:bookmarkEnd w:id="1280"/>
      <w:bookmarkEnd w:id="1281"/>
      <w:bookmarkEnd w:id="1282"/>
      <w:bookmarkEnd w:id="1283"/>
      <w:bookmarkEnd w:id="1284"/>
      <w:bookmarkEnd w:id="1285"/>
      <w:bookmarkEnd w:id="1286"/>
    </w:p>
    <w:p w14:paraId="721E4BDF" w14:textId="77777777" w:rsidR="00E9750A" w:rsidRDefault="00A16F12">
      <w:pPr>
        <w:pStyle w:val="Heading2"/>
      </w:pPr>
      <w:bookmarkStart w:id="1287" w:name="_Toc72766435"/>
      <w:bookmarkStart w:id="1288" w:name="_Toc72767002"/>
      <w:bookmarkStart w:id="1289" w:name="_Toc73042454"/>
      <w:bookmarkStart w:id="1290" w:name="_Toc81242798"/>
      <w:bookmarkStart w:id="1291" w:name="_Toc89426567"/>
      <w:bookmarkStart w:id="1292" w:name="_Toc94020352"/>
      <w:bookmarkStart w:id="1293" w:name="_Toc97034883"/>
      <w:bookmarkStart w:id="1294" w:name="_Toc97037760"/>
      <w:bookmarkStart w:id="1295" w:name="_Toc100939969"/>
      <w:bookmarkStart w:id="1296" w:name="_Toc104546835"/>
      <w:bookmarkStart w:id="1297" w:name="_Toc112937882"/>
      <w:bookmarkStart w:id="1298" w:name="_Toc114134639"/>
      <w:bookmarkStart w:id="1299" w:name="_Toc120681578"/>
      <w:bookmarkStart w:id="1300" w:name="_Toc133434765"/>
      <w:bookmarkStart w:id="1301" w:name="_Toc138693948"/>
      <w:bookmarkStart w:id="1302" w:name="_Toc148535677"/>
      <w:bookmarkStart w:id="1303" w:name="_Toc162009169"/>
      <w:bookmarkStart w:id="1304" w:name="_Toc170160931"/>
      <w:bookmarkStart w:id="1305" w:name="_Toc175843978"/>
      <w:bookmarkStart w:id="1306" w:name="_Toc180485680"/>
      <w:bookmarkStart w:id="1307" w:name="_Toc185517811"/>
      <w:bookmarkStart w:id="1308" w:name="_Toc192875219"/>
      <w:bookmarkStart w:id="1309" w:name="_Toc209529872"/>
      <w:bookmarkStart w:id="1310" w:name="_Toc510696649"/>
      <w:bookmarkStart w:id="1311" w:name="_Hlk530142087"/>
      <w:bookmarkStart w:id="1312" w:name="_Toc219196353"/>
      <w:r>
        <w:t>5.1</w:t>
      </w:r>
      <w:r>
        <w:tab/>
        <w:t>Nadrf_DataManagement Service API</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2"/>
    </w:p>
    <w:p w14:paraId="0F51931A" w14:textId="77777777" w:rsidR="00E9750A" w:rsidRDefault="00A16F12">
      <w:pPr>
        <w:pStyle w:val="Heading3"/>
      </w:pPr>
      <w:bookmarkStart w:id="1313" w:name="_Toc72766436"/>
      <w:bookmarkStart w:id="1314" w:name="_Toc72767003"/>
      <w:bookmarkStart w:id="1315" w:name="_Toc73042455"/>
      <w:bookmarkStart w:id="1316" w:name="_Toc81242799"/>
      <w:bookmarkStart w:id="1317" w:name="_Toc89426568"/>
      <w:bookmarkStart w:id="1318" w:name="_Toc94020353"/>
      <w:bookmarkStart w:id="1319" w:name="_Toc97034884"/>
      <w:bookmarkStart w:id="1320" w:name="_Toc97037761"/>
      <w:bookmarkStart w:id="1321" w:name="_Toc100939970"/>
      <w:bookmarkStart w:id="1322" w:name="_Toc104546836"/>
      <w:bookmarkStart w:id="1323" w:name="_Toc112937883"/>
      <w:bookmarkStart w:id="1324" w:name="_Toc114134640"/>
      <w:bookmarkStart w:id="1325" w:name="_Toc120681579"/>
      <w:bookmarkStart w:id="1326" w:name="_Toc133434766"/>
      <w:bookmarkStart w:id="1327" w:name="_Toc138693949"/>
      <w:bookmarkStart w:id="1328" w:name="_Toc148535678"/>
      <w:bookmarkStart w:id="1329" w:name="_Toc162009170"/>
      <w:bookmarkStart w:id="1330" w:name="_Toc170160932"/>
      <w:bookmarkStart w:id="1331" w:name="_Toc175843979"/>
      <w:bookmarkStart w:id="1332" w:name="_Toc180485681"/>
      <w:bookmarkStart w:id="1333" w:name="_Toc185517812"/>
      <w:bookmarkStart w:id="1334" w:name="_Toc192875220"/>
      <w:bookmarkStart w:id="1335" w:name="_Toc209529873"/>
      <w:bookmarkStart w:id="1336" w:name="_Toc219196354"/>
      <w:r>
        <w:t>5.1.1</w:t>
      </w:r>
      <w:r>
        <w:tab/>
        <w:t>Introduction</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478509A9" w14:textId="77777777" w:rsidR="00E9750A" w:rsidRDefault="00A16F12">
      <w:pPr>
        <w:rPr>
          <w:lang w:eastAsia="zh-CN"/>
        </w:rPr>
      </w:pPr>
      <w:bookmarkStart w:id="1337" w:name="_Toc72766437"/>
      <w:bookmarkStart w:id="1338" w:name="_Toc72767004"/>
      <w:bookmarkStart w:id="1339" w:name="_Toc73042456"/>
      <w:bookmarkStart w:id="1340" w:name="_Toc81242800"/>
      <w:bookmarkStart w:id="1341" w:name="_Toc89426569"/>
      <w:bookmarkStart w:id="1342" w:name="_Toc94020354"/>
      <w:bookmarkStart w:id="1343" w:name="_Toc97034885"/>
      <w:bookmarkStart w:id="1344" w:name="_Toc97037762"/>
      <w:bookmarkStart w:id="1345" w:name="_Toc100939971"/>
      <w:bookmarkStart w:id="1346" w:name="_Toc104546837"/>
      <w:bookmarkStart w:id="1347" w:name="_Toc112937884"/>
      <w:bookmarkStart w:id="1348"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Heading3"/>
      </w:pPr>
      <w:bookmarkStart w:id="1349" w:name="_Toc120681580"/>
      <w:bookmarkStart w:id="1350" w:name="_Toc133434767"/>
      <w:bookmarkStart w:id="1351" w:name="_Toc138693950"/>
      <w:bookmarkStart w:id="1352" w:name="_Toc148535679"/>
      <w:bookmarkStart w:id="1353" w:name="_Toc162009171"/>
      <w:bookmarkStart w:id="1354" w:name="_Toc170160933"/>
      <w:bookmarkStart w:id="1355" w:name="_Toc175843980"/>
      <w:bookmarkStart w:id="1356" w:name="_Toc180485682"/>
      <w:bookmarkStart w:id="1357" w:name="_Toc185517813"/>
      <w:bookmarkStart w:id="1358" w:name="_Toc192875221"/>
      <w:bookmarkStart w:id="1359" w:name="_Toc209529874"/>
      <w:bookmarkStart w:id="1360" w:name="_Toc219196355"/>
      <w:r>
        <w:t>5.1.2</w:t>
      </w:r>
      <w:r>
        <w:tab/>
        <w:t>Usage of HTTP</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074F5FB5" w14:textId="77777777" w:rsidR="00E9750A" w:rsidRDefault="00A16F12">
      <w:pPr>
        <w:pStyle w:val="Heading4"/>
      </w:pPr>
      <w:bookmarkStart w:id="1361" w:name="_Toc97037763"/>
      <w:bookmarkStart w:id="1362" w:name="_Toc104546838"/>
      <w:bookmarkStart w:id="1363" w:name="_Toc94020355"/>
      <w:bookmarkStart w:id="1364" w:name="_Toc120681581"/>
      <w:bookmarkStart w:id="1365" w:name="_Toc72767005"/>
      <w:bookmarkStart w:id="1366" w:name="_Toc100939972"/>
      <w:bookmarkStart w:id="1367" w:name="_Toc114134642"/>
      <w:bookmarkStart w:id="1368" w:name="_Toc97034886"/>
      <w:bookmarkStart w:id="1369" w:name="_Toc81242801"/>
      <w:bookmarkStart w:id="1370" w:name="_Toc89426570"/>
      <w:bookmarkStart w:id="1371" w:name="_Toc73042457"/>
      <w:bookmarkStart w:id="1372" w:name="_Toc72766438"/>
      <w:bookmarkStart w:id="1373" w:name="_Toc112937885"/>
      <w:bookmarkStart w:id="1374" w:name="_Toc133434768"/>
      <w:bookmarkStart w:id="1375" w:name="_Toc138693951"/>
      <w:bookmarkStart w:id="1376" w:name="_Toc148535680"/>
      <w:bookmarkStart w:id="1377" w:name="_Toc162009172"/>
      <w:bookmarkStart w:id="1378" w:name="_Toc170160934"/>
      <w:bookmarkStart w:id="1379" w:name="_Toc175843981"/>
      <w:bookmarkStart w:id="1380" w:name="_Toc180485683"/>
      <w:bookmarkStart w:id="1381" w:name="_Toc185517814"/>
      <w:bookmarkStart w:id="1382" w:name="_Toc192875222"/>
      <w:bookmarkStart w:id="1383" w:name="_Toc209529875"/>
      <w:bookmarkStart w:id="1384" w:name="_Toc219196356"/>
      <w:r>
        <w:t>5.1.2.1</w:t>
      </w:r>
      <w:r>
        <w:tab/>
        <w:t>General</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Heading4"/>
      </w:pPr>
      <w:bookmarkStart w:id="1385" w:name="_Toc120681582"/>
      <w:bookmarkStart w:id="1386" w:name="_Toc100939973"/>
      <w:bookmarkStart w:id="1387" w:name="_Toc104546839"/>
      <w:bookmarkStart w:id="1388" w:name="_Toc112937886"/>
      <w:bookmarkStart w:id="1389" w:name="_Toc114134643"/>
      <w:bookmarkStart w:id="1390" w:name="_Toc94020356"/>
      <w:bookmarkStart w:id="1391" w:name="_Toc97034887"/>
      <w:bookmarkStart w:id="1392" w:name="_Toc97037764"/>
      <w:bookmarkStart w:id="1393" w:name="_Toc73042458"/>
      <w:bookmarkStart w:id="1394" w:name="_Toc81242802"/>
      <w:bookmarkStart w:id="1395" w:name="_Toc89426571"/>
      <w:bookmarkStart w:id="1396" w:name="_Toc72766439"/>
      <w:bookmarkStart w:id="1397" w:name="_Toc72767006"/>
      <w:bookmarkStart w:id="1398" w:name="_Toc133434769"/>
      <w:bookmarkStart w:id="1399" w:name="_Toc138693952"/>
      <w:bookmarkStart w:id="1400" w:name="_Toc148535681"/>
      <w:bookmarkStart w:id="1401" w:name="_Toc162009173"/>
      <w:bookmarkStart w:id="1402" w:name="_Toc170160935"/>
      <w:bookmarkStart w:id="1403" w:name="_Toc175843982"/>
      <w:bookmarkStart w:id="1404" w:name="_Toc180485684"/>
      <w:bookmarkStart w:id="1405" w:name="_Toc185517815"/>
      <w:bookmarkStart w:id="1406" w:name="_Toc192875223"/>
      <w:bookmarkStart w:id="1407" w:name="_Toc209529876"/>
      <w:bookmarkStart w:id="1408" w:name="_Toc219196357"/>
      <w:r>
        <w:lastRenderedPageBreak/>
        <w:t>5.1.2.2</w:t>
      </w:r>
      <w:r>
        <w:tab/>
        <w:t>HTTP standard headers</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62BDC2C6" w14:textId="77777777" w:rsidR="00E9750A" w:rsidRDefault="00A16F12">
      <w:pPr>
        <w:pStyle w:val="Heading5"/>
        <w:rPr>
          <w:lang w:eastAsia="zh-CN"/>
        </w:rPr>
      </w:pPr>
      <w:bookmarkStart w:id="1409" w:name="_Toc120681583"/>
      <w:bookmarkStart w:id="1410" w:name="_Toc114134644"/>
      <w:bookmarkStart w:id="1411" w:name="_Toc89426572"/>
      <w:bookmarkStart w:id="1412" w:name="_Toc104546840"/>
      <w:bookmarkStart w:id="1413" w:name="_Toc112937887"/>
      <w:bookmarkStart w:id="1414" w:name="_Toc97037765"/>
      <w:bookmarkStart w:id="1415" w:name="_Toc73042459"/>
      <w:bookmarkStart w:id="1416" w:name="_Toc72766440"/>
      <w:bookmarkStart w:id="1417" w:name="_Toc100939974"/>
      <w:bookmarkStart w:id="1418" w:name="_Toc81242803"/>
      <w:bookmarkStart w:id="1419" w:name="_Toc72767007"/>
      <w:bookmarkStart w:id="1420" w:name="_Toc94020357"/>
      <w:bookmarkStart w:id="1421" w:name="_Toc97034888"/>
      <w:bookmarkStart w:id="1422" w:name="_Toc133434770"/>
      <w:bookmarkStart w:id="1423" w:name="_Toc138693953"/>
      <w:bookmarkStart w:id="1424" w:name="_Toc148535682"/>
      <w:bookmarkStart w:id="1425" w:name="_Toc162009174"/>
      <w:bookmarkStart w:id="1426" w:name="_Toc170160936"/>
      <w:bookmarkStart w:id="1427" w:name="_Toc175843983"/>
      <w:bookmarkStart w:id="1428" w:name="_Toc180485685"/>
      <w:bookmarkStart w:id="1429" w:name="_Toc185517816"/>
      <w:bookmarkStart w:id="1430" w:name="_Toc192875224"/>
      <w:bookmarkStart w:id="1431" w:name="_Toc209529877"/>
      <w:bookmarkStart w:id="1432" w:name="_Toc219196358"/>
      <w:r>
        <w:t>5.1.2.2.1</w:t>
      </w:r>
      <w:r>
        <w:rPr>
          <w:rFonts w:hint="eastAsia"/>
          <w:lang w:eastAsia="zh-CN"/>
        </w:rPr>
        <w:tab/>
      </w:r>
      <w:r>
        <w:rPr>
          <w:lang w:eastAsia="zh-CN"/>
        </w:rPr>
        <w:t>General</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24E60491" w14:textId="77777777" w:rsidR="00E9750A" w:rsidRDefault="00A16F12">
      <w:bookmarkStart w:id="1433" w:name="_Toc97034889"/>
      <w:bookmarkStart w:id="1434" w:name="_Toc72767008"/>
      <w:bookmarkStart w:id="1435" w:name="_Toc114134645"/>
      <w:bookmarkStart w:id="1436" w:name="_Toc97037766"/>
      <w:bookmarkStart w:id="1437" w:name="_Toc100939975"/>
      <w:bookmarkStart w:id="1438" w:name="_Toc94020358"/>
      <w:bookmarkStart w:id="1439" w:name="_Toc73042460"/>
      <w:bookmarkStart w:id="1440" w:name="_Toc112937888"/>
      <w:bookmarkStart w:id="1441" w:name="_Toc72766441"/>
      <w:bookmarkStart w:id="1442" w:name="_Toc104546841"/>
      <w:bookmarkStart w:id="1443" w:name="_Toc89426573"/>
      <w:bookmarkStart w:id="1444" w:name="_Toc81242804"/>
      <w:r>
        <w:t>See clause 5.2.2 of 3GPP TS 29.500 [4] for the usage of HTTP standard headers.</w:t>
      </w:r>
    </w:p>
    <w:p w14:paraId="2749F1F7" w14:textId="77777777" w:rsidR="00E9750A" w:rsidRDefault="00A16F12">
      <w:pPr>
        <w:pStyle w:val="Heading5"/>
      </w:pPr>
      <w:bookmarkStart w:id="1445" w:name="_Toc120681584"/>
      <w:bookmarkStart w:id="1446" w:name="_Toc133434771"/>
      <w:bookmarkStart w:id="1447" w:name="_Toc138693954"/>
      <w:bookmarkStart w:id="1448" w:name="_Toc148535683"/>
      <w:bookmarkStart w:id="1449" w:name="_Toc162009175"/>
      <w:bookmarkStart w:id="1450" w:name="_Toc170160937"/>
      <w:bookmarkStart w:id="1451" w:name="_Toc175843984"/>
      <w:bookmarkStart w:id="1452" w:name="_Toc180485686"/>
      <w:bookmarkStart w:id="1453" w:name="_Toc185517817"/>
      <w:bookmarkStart w:id="1454" w:name="_Toc192875225"/>
      <w:bookmarkStart w:id="1455" w:name="_Toc209529878"/>
      <w:bookmarkStart w:id="1456" w:name="_Toc219196359"/>
      <w:r>
        <w:t>5.1.2.2.2</w:t>
      </w:r>
      <w:r>
        <w:tab/>
        <w:t>Content type</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457" w:name="_Toc97037767"/>
      <w:bookmarkStart w:id="1458" w:name="_Toc100939976"/>
      <w:bookmarkStart w:id="1459" w:name="_Toc112937889"/>
      <w:bookmarkStart w:id="1460" w:name="_Toc104546842"/>
      <w:bookmarkStart w:id="1461" w:name="_Toc114134646"/>
      <w:bookmarkStart w:id="1462" w:name="_Toc120681585"/>
      <w:bookmarkStart w:id="1463" w:name="_Toc73042461"/>
      <w:bookmarkStart w:id="1464" w:name="_Toc72767009"/>
      <w:bookmarkStart w:id="1465" w:name="_Toc89426574"/>
      <w:bookmarkStart w:id="1466" w:name="_Toc97034890"/>
      <w:bookmarkStart w:id="1467" w:name="_Toc72766442"/>
      <w:bookmarkStart w:id="1468" w:name="_Toc94020359"/>
      <w:bookmarkStart w:id="1469" w:name="_Toc81242805"/>
      <w:bookmarkStart w:id="1470" w:name="_Toc133434772"/>
      <w:bookmarkStart w:id="1471" w:name="_Toc138693955"/>
      <w:bookmarkStart w:id="1472"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Heading4"/>
      </w:pPr>
      <w:bookmarkStart w:id="1473" w:name="_Toc162009176"/>
      <w:bookmarkStart w:id="1474" w:name="_Toc170160938"/>
      <w:bookmarkStart w:id="1475" w:name="_Toc175843985"/>
      <w:bookmarkStart w:id="1476" w:name="_Toc180485687"/>
      <w:bookmarkStart w:id="1477" w:name="_Toc185517818"/>
      <w:bookmarkStart w:id="1478" w:name="_Toc192875226"/>
      <w:bookmarkStart w:id="1479" w:name="_Toc209529879"/>
      <w:bookmarkStart w:id="1480" w:name="_Toc219196360"/>
      <w:r>
        <w:t>5.1.2.3</w:t>
      </w:r>
      <w:r>
        <w:tab/>
        <w:t>HTTP custom headers</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76893FB9" w14:textId="5E98B172" w:rsidR="0000143C" w:rsidRDefault="0000143C" w:rsidP="0000143C">
      <w:bookmarkStart w:id="1481" w:name="_Toc73042462"/>
      <w:bookmarkStart w:id="1482" w:name="_Toc100939977"/>
      <w:bookmarkStart w:id="1483" w:name="_Toc97037768"/>
      <w:bookmarkStart w:id="1484" w:name="_Toc97034891"/>
      <w:bookmarkStart w:id="1485" w:name="_Toc89426575"/>
      <w:bookmarkStart w:id="1486" w:name="_Toc94020360"/>
      <w:bookmarkStart w:id="1487" w:name="_Toc81242806"/>
      <w:bookmarkStart w:id="1488" w:name="_Toc112937890"/>
      <w:bookmarkStart w:id="1489" w:name="_Toc104546843"/>
      <w:bookmarkStart w:id="1490" w:name="_Toc72767010"/>
      <w:bookmarkStart w:id="1491" w:name="_Toc72766443"/>
      <w:bookmarkStart w:id="1492" w:name="_Toc114134647"/>
      <w:bookmarkStart w:id="1493" w:name="_Toc120681586"/>
      <w:bookmarkStart w:id="1494" w:name="_Toc133434773"/>
      <w:bookmarkStart w:id="1495" w:name="_Toc138693956"/>
      <w:bookmarkStart w:id="1496" w:name="_Toc148535685"/>
      <w:bookmarkStart w:id="1497"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Heading3"/>
      </w:pPr>
      <w:bookmarkStart w:id="1498" w:name="_Toc170160939"/>
      <w:bookmarkStart w:id="1499" w:name="_Toc175843986"/>
      <w:bookmarkStart w:id="1500" w:name="_Toc180485688"/>
      <w:bookmarkStart w:id="1501" w:name="_Toc185517819"/>
      <w:bookmarkStart w:id="1502" w:name="_Toc192875227"/>
      <w:bookmarkStart w:id="1503" w:name="_Toc209529880"/>
      <w:bookmarkStart w:id="1504" w:name="_Toc219196361"/>
      <w:r>
        <w:t>5.1.3</w:t>
      </w:r>
      <w:r>
        <w:tab/>
        <w:t>Resources</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0E272EA6" w14:textId="77777777" w:rsidR="00E9750A" w:rsidRDefault="00A16F12">
      <w:pPr>
        <w:pStyle w:val="Heading4"/>
      </w:pPr>
      <w:bookmarkStart w:id="1505" w:name="_Toc89426576"/>
      <w:bookmarkStart w:id="1506" w:name="_Toc72767011"/>
      <w:bookmarkStart w:id="1507" w:name="_Toc97034892"/>
      <w:bookmarkStart w:id="1508" w:name="_Toc112937891"/>
      <w:bookmarkStart w:id="1509" w:name="_Toc100939978"/>
      <w:bookmarkStart w:id="1510" w:name="_Toc97037769"/>
      <w:bookmarkStart w:id="1511" w:name="_Toc120681587"/>
      <w:bookmarkStart w:id="1512" w:name="_Toc73042463"/>
      <w:bookmarkStart w:id="1513" w:name="_Toc81242807"/>
      <w:bookmarkStart w:id="1514" w:name="_Toc94020361"/>
      <w:bookmarkStart w:id="1515" w:name="_Toc72766444"/>
      <w:bookmarkStart w:id="1516" w:name="_Toc104546844"/>
      <w:bookmarkStart w:id="1517" w:name="_Toc114134648"/>
      <w:bookmarkStart w:id="1518" w:name="_Toc133434774"/>
      <w:bookmarkStart w:id="1519" w:name="_Toc138693957"/>
      <w:bookmarkStart w:id="1520" w:name="_Toc148535686"/>
      <w:bookmarkStart w:id="1521" w:name="_Toc162009178"/>
      <w:bookmarkStart w:id="1522" w:name="_Toc170160940"/>
      <w:bookmarkStart w:id="1523" w:name="_Toc175843987"/>
      <w:bookmarkStart w:id="1524" w:name="_Toc180485689"/>
      <w:bookmarkStart w:id="1525" w:name="_Toc185517820"/>
      <w:bookmarkStart w:id="1526" w:name="_Toc192875228"/>
      <w:bookmarkStart w:id="1527" w:name="_Toc209529881"/>
      <w:bookmarkStart w:id="1528" w:name="_Toc219196362"/>
      <w:r>
        <w:t>5.1.3.1</w:t>
      </w:r>
      <w:r>
        <w:tab/>
        <w:t>Overview</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10354A62" w14:textId="77777777" w:rsidR="00E9750A" w:rsidRDefault="00A16F12">
      <w:r>
        <w:rPr>
          <w:rFonts w:eastAsia="SimSun"/>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8pt;height:157.05pt;mso-width-percent:0;mso-height-percent:0;mso-width-percent:0;mso-height-percent:0" o:ole="">
            <v:imagedata r:id="rId50" o:title="" cropbottom="7081f" cropright="4734f"/>
          </v:shape>
          <o:OLEObject Type="Embed" ProgID="Visio.Drawing.15" ShapeID="_x0000_i1045" DrawAspect="Content" ObjectID="_1829809777"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Heading4"/>
      </w:pPr>
      <w:bookmarkStart w:id="1529" w:name="_Toc114134649"/>
      <w:bookmarkStart w:id="1530" w:name="_Toc112937892"/>
      <w:bookmarkStart w:id="1531" w:name="_Toc104546845"/>
      <w:bookmarkStart w:id="1532" w:name="_Toc120681588"/>
      <w:bookmarkStart w:id="1533" w:name="_Toc89426577"/>
      <w:bookmarkStart w:id="1534" w:name="_Toc73042464"/>
      <w:bookmarkStart w:id="1535" w:name="_Toc94020362"/>
      <w:bookmarkStart w:id="1536" w:name="_Toc97034893"/>
      <w:bookmarkStart w:id="1537" w:name="_Toc72766445"/>
      <w:bookmarkStart w:id="1538" w:name="_Toc97037770"/>
      <w:bookmarkStart w:id="1539" w:name="_Toc72767012"/>
      <w:bookmarkStart w:id="1540" w:name="_Toc81242808"/>
      <w:bookmarkStart w:id="1541" w:name="_Toc100939979"/>
      <w:bookmarkStart w:id="1542" w:name="_Toc133434775"/>
      <w:bookmarkStart w:id="1543" w:name="_Toc138693958"/>
      <w:bookmarkStart w:id="1544" w:name="_Toc148535687"/>
      <w:bookmarkStart w:id="1545" w:name="_Toc162009179"/>
      <w:bookmarkStart w:id="1546" w:name="_Toc170160941"/>
      <w:bookmarkStart w:id="1547" w:name="_Toc175843988"/>
      <w:bookmarkStart w:id="1548" w:name="_Toc180485690"/>
      <w:bookmarkStart w:id="1549" w:name="_Toc185517821"/>
      <w:bookmarkStart w:id="1550" w:name="_Toc192875229"/>
      <w:bookmarkStart w:id="1551" w:name="_Toc209529882"/>
      <w:bookmarkStart w:id="1552" w:name="_Toc219196363"/>
      <w:r>
        <w:t>5.1.3.2</w:t>
      </w:r>
      <w:r>
        <w:tab/>
        <w:t>Resource: ADRF Data Store Records</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13681A9C" w14:textId="77777777" w:rsidR="00E9750A" w:rsidRDefault="00A16F12">
      <w:pPr>
        <w:pStyle w:val="Heading5"/>
      </w:pPr>
      <w:bookmarkStart w:id="1553" w:name="_Toc114134650"/>
      <w:bookmarkStart w:id="1554" w:name="_Toc120681589"/>
      <w:bookmarkStart w:id="1555" w:name="_Toc97034894"/>
      <w:bookmarkStart w:id="1556" w:name="_Toc72767013"/>
      <w:bookmarkStart w:id="1557" w:name="_Toc112937893"/>
      <w:bookmarkStart w:id="1558" w:name="_Toc89426578"/>
      <w:bookmarkStart w:id="1559" w:name="_Toc100939980"/>
      <w:bookmarkStart w:id="1560" w:name="_Toc104546846"/>
      <w:bookmarkStart w:id="1561" w:name="_Toc94020363"/>
      <w:bookmarkStart w:id="1562" w:name="_Toc97037771"/>
      <w:bookmarkStart w:id="1563" w:name="_Toc81242809"/>
      <w:bookmarkStart w:id="1564" w:name="_Toc73042465"/>
      <w:bookmarkStart w:id="1565" w:name="_Toc72766446"/>
      <w:bookmarkStart w:id="1566" w:name="_Toc133434776"/>
      <w:bookmarkStart w:id="1567" w:name="_Toc138693959"/>
      <w:bookmarkStart w:id="1568" w:name="_Toc148535688"/>
      <w:bookmarkStart w:id="1569" w:name="_Toc162009180"/>
      <w:bookmarkStart w:id="1570" w:name="_Toc170160942"/>
      <w:bookmarkStart w:id="1571" w:name="_Toc175843989"/>
      <w:bookmarkStart w:id="1572" w:name="_Toc180485691"/>
      <w:bookmarkStart w:id="1573" w:name="_Toc185517822"/>
      <w:bookmarkStart w:id="1574" w:name="_Toc192875230"/>
      <w:bookmarkStart w:id="1575" w:name="_Toc209529883"/>
      <w:bookmarkStart w:id="1576" w:name="_Toc219196364"/>
      <w:r>
        <w:t>5.1.3.2.1</w:t>
      </w:r>
      <w:r>
        <w:tab/>
        <w:t>Description</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Heading5"/>
      </w:pPr>
      <w:bookmarkStart w:id="1577" w:name="_Toc73042466"/>
      <w:bookmarkStart w:id="1578" w:name="_Toc72766447"/>
      <w:bookmarkStart w:id="1579" w:name="_Toc72767014"/>
      <w:bookmarkStart w:id="1580" w:name="_Toc97034895"/>
      <w:bookmarkStart w:id="1581" w:name="_Toc89426579"/>
      <w:bookmarkStart w:id="1582" w:name="_Toc94020364"/>
      <w:bookmarkStart w:id="1583" w:name="_Toc81242810"/>
      <w:bookmarkStart w:id="1584" w:name="_Toc97037772"/>
      <w:bookmarkStart w:id="1585" w:name="_Toc120681590"/>
      <w:bookmarkStart w:id="1586" w:name="_Toc112937894"/>
      <w:bookmarkStart w:id="1587" w:name="_Toc114134651"/>
      <w:bookmarkStart w:id="1588" w:name="_Toc104546847"/>
      <w:bookmarkStart w:id="1589" w:name="_Toc100939981"/>
      <w:bookmarkStart w:id="1590" w:name="_Toc133434777"/>
      <w:bookmarkStart w:id="1591" w:name="_Toc138693960"/>
      <w:bookmarkStart w:id="1592" w:name="_Toc148535689"/>
      <w:bookmarkStart w:id="1593" w:name="_Toc162009181"/>
      <w:bookmarkStart w:id="1594" w:name="_Toc170160943"/>
      <w:bookmarkStart w:id="1595" w:name="_Toc175843990"/>
      <w:bookmarkStart w:id="1596" w:name="_Toc180485692"/>
      <w:bookmarkStart w:id="1597" w:name="_Toc185517823"/>
      <w:bookmarkStart w:id="1598" w:name="_Toc192875231"/>
      <w:bookmarkStart w:id="1599" w:name="_Toc209529884"/>
      <w:bookmarkStart w:id="1600" w:name="_Toc219196365"/>
      <w:r>
        <w:t>5.1.3.2.2</w:t>
      </w:r>
      <w:r>
        <w:tab/>
        <w:t>Resource Definition</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Heading5"/>
      </w:pPr>
      <w:bookmarkStart w:id="1601" w:name="_Toc81242811"/>
      <w:bookmarkStart w:id="1602" w:name="_Toc89426580"/>
      <w:bookmarkStart w:id="1603" w:name="_Toc73042467"/>
      <w:bookmarkStart w:id="1604" w:name="_Toc72767015"/>
      <w:bookmarkStart w:id="1605" w:name="_Toc72766448"/>
      <w:bookmarkStart w:id="1606" w:name="_Toc94020365"/>
      <w:bookmarkStart w:id="1607" w:name="_Toc97034896"/>
      <w:bookmarkStart w:id="1608" w:name="_Toc104546848"/>
      <w:bookmarkStart w:id="1609" w:name="_Toc112937895"/>
      <w:bookmarkStart w:id="1610" w:name="_Toc114134652"/>
      <w:bookmarkStart w:id="1611" w:name="_Toc120681591"/>
      <w:bookmarkStart w:id="1612" w:name="_Toc100939982"/>
      <w:bookmarkStart w:id="1613" w:name="_Toc97037773"/>
      <w:bookmarkStart w:id="1614" w:name="_Toc133434778"/>
      <w:bookmarkStart w:id="1615" w:name="_Toc138693961"/>
      <w:bookmarkStart w:id="1616" w:name="_Toc148535690"/>
      <w:bookmarkStart w:id="1617" w:name="_Toc162009182"/>
      <w:bookmarkStart w:id="1618" w:name="_Toc170160944"/>
      <w:bookmarkStart w:id="1619" w:name="_Toc175843991"/>
      <w:bookmarkStart w:id="1620" w:name="_Toc180485693"/>
      <w:bookmarkStart w:id="1621" w:name="_Toc185517824"/>
      <w:bookmarkStart w:id="1622" w:name="_Toc192875232"/>
      <w:bookmarkStart w:id="1623" w:name="_Toc209529885"/>
      <w:bookmarkStart w:id="1624" w:name="_Toc219196366"/>
      <w:r>
        <w:t>5.1.3.2.3</w:t>
      </w:r>
      <w:r>
        <w:tab/>
        <w:t>Resource Standard Methods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048C90A8" w14:textId="77777777" w:rsidR="00E9750A" w:rsidRDefault="00A16F12" w:rsidP="003C6105">
      <w:pPr>
        <w:pStyle w:val="H6"/>
      </w:pPr>
      <w:bookmarkStart w:id="1625" w:name="_Toc97034897"/>
      <w:bookmarkStart w:id="1626" w:name="_Toc72766449"/>
      <w:bookmarkStart w:id="1627" w:name="_Toc73042468"/>
      <w:bookmarkStart w:id="1628" w:name="_Toc72767016"/>
      <w:bookmarkStart w:id="1629" w:name="_Toc97037774"/>
      <w:bookmarkStart w:id="1630" w:name="_Toc114134653"/>
      <w:bookmarkStart w:id="1631" w:name="_Toc89426581"/>
      <w:bookmarkStart w:id="1632" w:name="_Toc100939983"/>
      <w:bookmarkStart w:id="1633" w:name="_Toc94020366"/>
      <w:bookmarkStart w:id="1634" w:name="_Toc120681592"/>
      <w:bookmarkStart w:id="1635" w:name="_Toc112937896"/>
      <w:bookmarkStart w:id="1636" w:name="_Toc81242812"/>
      <w:bookmarkStart w:id="1637" w:name="_Toc104546849"/>
      <w:bookmarkStart w:id="1638" w:name="_Toc133434779"/>
      <w:bookmarkStart w:id="1639" w:name="_Toc138693962"/>
      <w:bookmarkStart w:id="1640" w:name="_Toc148535691"/>
      <w:bookmarkStart w:id="1641" w:name="_Toc162009183"/>
      <w:bookmarkStart w:id="1642" w:name="_Toc170160945"/>
      <w:bookmarkStart w:id="1643" w:name="_Toc175843992"/>
      <w:bookmarkStart w:id="1644" w:name="_Toc180485694"/>
      <w:bookmarkStart w:id="1645" w:name="_Toc185517825"/>
      <w:bookmarkStart w:id="1646" w:name="_Toc192875233"/>
      <w:bookmarkStart w:id="1647" w:name="_Toc209529886"/>
      <w:r>
        <w:t>5.1.3.2.3.1</w:t>
      </w:r>
      <w:r>
        <w:tab/>
        <w:t>POST</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648" w:name="_Toc120681593"/>
      <w:bookmarkStart w:id="1649" w:name="_Toc114134654"/>
      <w:bookmarkStart w:id="1650" w:name="_Toc72767017"/>
      <w:bookmarkStart w:id="1651" w:name="_Toc94020367"/>
      <w:bookmarkStart w:id="1652" w:name="_Toc73042469"/>
      <w:bookmarkStart w:id="1653" w:name="_Toc72766450"/>
      <w:bookmarkStart w:id="1654" w:name="_Toc89426582"/>
      <w:bookmarkStart w:id="1655" w:name="_Toc112937897"/>
      <w:bookmarkStart w:id="1656" w:name="_Toc97034898"/>
      <w:bookmarkStart w:id="1657" w:name="_Toc97037775"/>
      <w:bookmarkStart w:id="1658" w:name="_Toc81242813"/>
      <w:bookmarkStart w:id="1659" w:name="_Toc100939984"/>
      <w:bookmarkStart w:id="1660" w:name="_Toc104546850"/>
      <w:bookmarkStart w:id="1661" w:name="_Toc133434780"/>
      <w:bookmarkStart w:id="1662" w:name="_Toc138693963"/>
      <w:bookmarkStart w:id="1663" w:name="_Toc148535692"/>
      <w:bookmarkStart w:id="1664"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rsidP="003C6105">
      <w:pPr>
        <w:pStyle w:val="H6"/>
      </w:pPr>
      <w:bookmarkStart w:id="1665" w:name="_Toc170160946"/>
      <w:bookmarkStart w:id="1666" w:name="_Toc175843993"/>
      <w:bookmarkStart w:id="1667" w:name="_Toc180485695"/>
      <w:bookmarkStart w:id="1668" w:name="_Toc185517826"/>
      <w:bookmarkStart w:id="1669" w:name="_Toc192875234"/>
      <w:bookmarkStart w:id="1670" w:name="_Toc209529887"/>
      <w:r>
        <w:t>5.1.3.2.3.2</w:t>
      </w:r>
      <w:r>
        <w:tab/>
        <w:t>GET</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ＭＳ 明朝"/>
        </w:rPr>
      </w:pPr>
      <w:r>
        <w:rPr>
          <w:rFonts w:eastAsia="ＭＳ 明朝"/>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ＭＳ 明朝"/>
        </w:rPr>
      </w:pPr>
      <w:r>
        <w:rPr>
          <w:rFonts w:eastAsia="ＭＳ 明朝"/>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ＭＳ 明朝"/>
        </w:rPr>
      </w:pPr>
      <w:bookmarkStart w:id="1671" w:name="_Toc100939985"/>
      <w:bookmarkStart w:id="1672" w:name="_Toc97037776"/>
      <w:bookmarkStart w:id="1673" w:name="_Toc120681594"/>
      <w:bookmarkStart w:id="1674" w:name="_Toc114134655"/>
      <w:bookmarkStart w:id="1675" w:name="_Toc104546851"/>
      <w:bookmarkStart w:id="1676" w:name="_Toc112937898"/>
      <w:bookmarkStart w:id="1677" w:name="_Toc72767018"/>
      <w:bookmarkStart w:id="1678" w:name="_Toc72766451"/>
      <w:bookmarkStart w:id="1679" w:name="_Toc73042470"/>
      <w:bookmarkStart w:id="1680" w:name="_Toc89426583"/>
      <w:bookmarkStart w:id="1681" w:name="_Toc81242814"/>
      <w:bookmarkStart w:id="1682" w:name="_Toc97034899"/>
      <w:bookmarkStart w:id="1683" w:name="_Toc94020368"/>
      <w:bookmarkStart w:id="1684" w:name="_Toc133434781"/>
      <w:bookmarkStart w:id="1685" w:name="_Toc138693964"/>
      <w:bookmarkStart w:id="1686" w:name="_Toc148535693"/>
      <w:bookmarkStart w:id="1687" w:name="_Toc162009185"/>
      <w:r>
        <w:rPr>
          <w:rFonts w:eastAsia="ＭＳ 明朝"/>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lastRenderedPageBreak/>
        <w:t>Table </w:t>
      </w:r>
      <w:r>
        <w:rPr>
          <w:rFonts w:eastAsia="ＭＳ 明朝"/>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ＭＳ 明朝"/>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Heading5"/>
      </w:pPr>
      <w:bookmarkStart w:id="1688" w:name="_Toc170160947"/>
      <w:bookmarkStart w:id="1689" w:name="_Toc175843994"/>
      <w:bookmarkStart w:id="1690" w:name="_Toc180485696"/>
      <w:bookmarkStart w:id="1691" w:name="_Toc185517827"/>
      <w:bookmarkStart w:id="1692" w:name="_Toc192875235"/>
      <w:bookmarkStart w:id="1693" w:name="_Toc209529888"/>
      <w:bookmarkStart w:id="1694" w:name="_Toc219196367"/>
      <w:r>
        <w:t>5.1.3.2.4</w:t>
      </w:r>
      <w:r>
        <w:tab/>
        <w:t>Resource Custom Operations</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51678171" w14:textId="77777777" w:rsidR="00E9750A" w:rsidRDefault="00A16F12">
      <w:r>
        <w:t>None.</w:t>
      </w:r>
    </w:p>
    <w:p w14:paraId="0ADDB8ED" w14:textId="77777777" w:rsidR="00E9750A" w:rsidRDefault="00A16F12">
      <w:pPr>
        <w:pStyle w:val="Heading4"/>
      </w:pPr>
      <w:bookmarkStart w:id="1695" w:name="_Toc72766457"/>
      <w:bookmarkStart w:id="1696" w:name="_Toc97037777"/>
      <w:bookmarkStart w:id="1697" w:name="_Toc73042476"/>
      <w:bookmarkStart w:id="1698" w:name="_Toc72767024"/>
      <w:bookmarkStart w:id="1699" w:name="_Toc94020369"/>
      <w:bookmarkStart w:id="1700" w:name="_Toc89426584"/>
      <w:bookmarkStart w:id="1701" w:name="_Toc120681595"/>
      <w:bookmarkStart w:id="1702" w:name="_Toc100939986"/>
      <w:bookmarkStart w:id="1703" w:name="_Toc97034900"/>
      <w:bookmarkStart w:id="1704" w:name="_Toc81242820"/>
      <w:bookmarkStart w:id="1705" w:name="_Toc112937899"/>
      <w:bookmarkStart w:id="1706" w:name="_Toc114134656"/>
      <w:bookmarkStart w:id="1707" w:name="_Toc104546852"/>
      <w:bookmarkStart w:id="1708" w:name="_Toc133434782"/>
      <w:bookmarkStart w:id="1709" w:name="_Toc138693965"/>
      <w:bookmarkStart w:id="1710" w:name="_Toc148535694"/>
      <w:bookmarkStart w:id="1711" w:name="_Toc162009186"/>
      <w:bookmarkStart w:id="1712" w:name="_Toc170160948"/>
      <w:bookmarkStart w:id="1713" w:name="_Toc175843995"/>
      <w:bookmarkStart w:id="1714" w:name="_Toc180485697"/>
      <w:bookmarkStart w:id="1715" w:name="_Toc185517828"/>
      <w:bookmarkStart w:id="1716" w:name="_Toc192875236"/>
      <w:bookmarkStart w:id="1717" w:name="_Toc209529889"/>
      <w:bookmarkStart w:id="1718" w:name="_Toc219196368"/>
      <w:r>
        <w:t>5.1.3.3</w:t>
      </w:r>
      <w:r>
        <w:tab/>
        <w:t>Resource: Individual ADRF Data Store Record</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770C0CA6" w14:textId="77777777" w:rsidR="00E9750A" w:rsidRDefault="00A16F12">
      <w:pPr>
        <w:pStyle w:val="Heading5"/>
      </w:pPr>
      <w:bookmarkStart w:id="1719" w:name="_Toc100939987"/>
      <w:bookmarkStart w:id="1720" w:name="_Toc97034901"/>
      <w:bookmarkStart w:id="1721" w:name="_Toc112937900"/>
      <w:bookmarkStart w:id="1722" w:name="_Toc104546853"/>
      <w:bookmarkStart w:id="1723" w:name="_Toc120681596"/>
      <w:bookmarkStart w:id="1724" w:name="_Toc114134657"/>
      <w:bookmarkStart w:id="1725" w:name="_Toc94020370"/>
      <w:bookmarkStart w:id="1726" w:name="_Toc97037778"/>
      <w:bookmarkStart w:id="1727" w:name="_Toc89426585"/>
      <w:bookmarkStart w:id="1728" w:name="_Toc133434783"/>
      <w:bookmarkStart w:id="1729" w:name="_Toc138693966"/>
      <w:bookmarkStart w:id="1730" w:name="_Toc148535695"/>
      <w:bookmarkStart w:id="1731" w:name="_Toc162009187"/>
      <w:bookmarkStart w:id="1732" w:name="_Toc170160949"/>
      <w:bookmarkStart w:id="1733" w:name="_Toc175843996"/>
      <w:bookmarkStart w:id="1734" w:name="_Toc180485698"/>
      <w:bookmarkStart w:id="1735" w:name="_Toc185517829"/>
      <w:bookmarkStart w:id="1736" w:name="_Toc192875237"/>
      <w:bookmarkStart w:id="1737" w:name="_Toc209529890"/>
      <w:bookmarkStart w:id="1738" w:name="_Toc219196369"/>
      <w:r>
        <w:t>5.1.3.3.1</w:t>
      </w:r>
      <w:r>
        <w:tab/>
        <w:t>Description</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Heading5"/>
      </w:pPr>
      <w:bookmarkStart w:id="1739" w:name="_Toc100939988"/>
      <w:bookmarkStart w:id="1740" w:name="_Toc114134658"/>
      <w:bookmarkStart w:id="1741" w:name="_Toc120681597"/>
      <w:bookmarkStart w:id="1742" w:name="_Toc89426586"/>
      <w:bookmarkStart w:id="1743" w:name="_Toc104546854"/>
      <w:bookmarkStart w:id="1744" w:name="_Toc112937901"/>
      <w:bookmarkStart w:id="1745" w:name="_Toc97034902"/>
      <w:bookmarkStart w:id="1746" w:name="_Toc94020371"/>
      <w:bookmarkStart w:id="1747" w:name="_Toc97037779"/>
      <w:bookmarkStart w:id="1748" w:name="_Toc133434784"/>
      <w:bookmarkStart w:id="1749" w:name="_Toc138693967"/>
      <w:bookmarkStart w:id="1750" w:name="_Toc148535696"/>
      <w:bookmarkStart w:id="1751" w:name="_Toc162009188"/>
      <w:bookmarkStart w:id="1752" w:name="_Toc170160950"/>
      <w:bookmarkStart w:id="1753" w:name="_Toc175843997"/>
      <w:bookmarkStart w:id="1754" w:name="_Toc180485699"/>
      <w:bookmarkStart w:id="1755" w:name="_Toc185517830"/>
      <w:bookmarkStart w:id="1756" w:name="_Toc192875238"/>
      <w:bookmarkStart w:id="1757" w:name="_Toc209529891"/>
      <w:bookmarkStart w:id="1758" w:name="_Toc219196370"/>
      <w:r>
        <w:t>5.1.3.3.2</w:t>
      </w:r>
      <w:r>
        <w:tab/>
        <w:t>Resource Definition</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Heading5"/>
      </w:pPr>
      <w:bookmarkStart w:id="1759" w:name="_Toc89426587"/>
      <w:bookmarkStart w:id="1760" w:name="_Toc94020372"/>
      <w:bookmarkStart w:id="1761" w:name="_Toc97034903"/>
      <w:bookmarkStart w:id="1762" w:name="_Toc97037780"/>
      <w:bookmarkStart w:id="1763" w:name="_Toc100939989"/>
      <w:bookmarkStart w:id="1764" w:name="_Toc104546855"/>
      <w:bookmarkStart w:id="1765" w:name="_Toc112937902"/>
      <w:bookmarkStart w:id="1766" w:name="_Toc114134659"/>
      <w:bookmarkStart w:id="1767" w:name="_Toc120681598"/>
      <w:bookmarkStart w:id="1768" w:name="_Toc133434785"/>
      <w:bookmarkStart w:id="1769" w:name="_Toc138693968"/>
      <w:bookmarkStart w:id="1770" w:name="_Toc148535697"/>
      <w:bookmarkStart w:id="1771" w:name="_Toc162009189"/>
      <w:bookmarkStart w:id="1772" w:name="_Toc170160951"/>
      <w:bookmarkStart w:id="1773" w:name="_Toc175843998"/>
      <w:bookmarkStart w:id="1774" w:name="_Toc180485700"/>
      <w:bookmarkStart w:id="1775" w:name="_Toc185517831"/>
      <w:bookmarkStart w:id="1776" w:name="_Toc192875239"/>
      <w:bookmarkStart w:id="1777" w:name="_Toc209529892"/>
      <w:bookmarkStart w:id="1778" w:name="_Toc219196371"/>
      <w:r>
        <w:t>5.1.3.3.3</w:t>
      </w:r>
      <w:r>
        <w:tab/>
        <w:t>Resource Standard Methods</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141FC66A" w14:textId="77777777" w:rsidR="00E9750A" w:rsidRDefault="00A16F12" w:rsidP="003C6105">
      <w:pPr>
        <w:pStyle w:val="H6"/>
      </w:pPr>
      <w:bookmarkStart w:id="1779" w:name="_Toc89426588"/>
      <w:bookmarkStart w:id="1780" w:name="_Toc94020373"/>
      <w:bookmarkStart w:id="1781" w:name="_Toc97034904"/>
      <w:bookmarkStart w:id="1782" w:name="_Toc97037781"/>
      <w:bookmarkStart w:id="1783" w:name="_Toc100939990"/>
      <w:bookmarkStart w:id="1784" w:name="_Toc104546856"/>
      <w:bookmarkStart w:id="1785" w:name="_Toc112937903"/>
      <w:bookmarkStart w:id="1786" w:name="_Toc114134660"/>
      <w:bookmarkStart w:id="1787" w:name="_Toc120681599"/>
      <w:bookmarkStart w:id="1788" w:name="_Toc133434786"/>
      <w:bookmarkStart w:id="1789" w:name="_Toc138693969"/>
      <w:bookmarkStart w:id="1790" w:name="_Toc148535698"/>
      <w:bookmarkStart w:id="1791" w:name="_Toc162009190"/>
      <w:bookmarkStart w:id="1792" w:name="_Toc170160952"/>
      <w:bookmarkStart w:id="1793" w:name="_Toc175843999"/>
      <w:bookmarkStart w:id="1794" w:name="_Toc180485701"/>
      <w:bookmarkStart w:id="1795" w:name="_Toc185517832"/>
      <w:bookmarkStart w:id="1796" w:name="_Toc192875240"/>
      <w:bookmarkStart w:id="1797" w:name="_Toc209529893"/>
      <w:r>
        <w:t>5.1.3.3.3.1</w:t>
      </w:r>
      <w:r>
        <w:tab/>
        <w:t>DELETE</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798" w:name="_Toc114134661"/>
      <w:bookmarkStart w:id="1799" w:name="_Toc120681600"/>
      <w:bookmarkStart w:id="1800" w:name="_Toc97037782"/>
      <w:bookmarkStart w:id="1801" w:name="_Toc112937904"/>
      <w:bookmarkStart w:id="1802" w:name="_Toc104546857"/>
      <w:bookmarkStart w:id="1803" w:name="_Toc100939991"/>
      <w:bookmarkStart w:id="1804" w:name="_Toc97034905"/>
      <w:bookmarkStart w:id="1805" w:name="_Toc89426589"/>
      <w:bookmarkStart w:id="1806" w:name="_Toc94020374"/>
      <w:bookmarkStart w:id="1807"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Heading5"/>
      </w:pPr>
      <w:bookmarkStart w:id="1808" w:name="_Toc138693970"/>
      <w:bookmarkStart w:id="1809" w:name="_Toc148535699"/>
      <w:bookmarkStart w:id="1810" w:name="_Toc162009191"/>
      <w:bookmarkStart w:id="1811" w:name="_Toc170160953"/>
      <w:bookmarkStart w:id="1812" w:name="_Toc175844000"/>
      <w:bookmarkStart w:id="1813" w:name="_Toc180485702"/>
      <w:bookmarkStart w:id="1814" w:name="_Toc185517833"/>
      <w:bookmarkStart w:id="1815" w:name="_Toc192875241"/>
      <w:bookmarkStart w:id="1816" w:name="_Toc209529894"/>
      <w:bookmarkStart w:id="1817" w:name="_Toc219196372"/>
      <w:r>
        <w:lastRenderedPageBreak/>
        <w:t>5.1.3.3.4</w:t>
      </w:r>
      <w:r>
        <w:tab/>
        <w:t>Resource Custom Operations</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00869F77" w14:textId="77777777" w:rsidR="00E9750A" w:rsidRDefault="00A16F12">
      <w:r>
        <w:t>None in this release of the specification.</w:t>
      </w:r>
    </w:p>
    <w:p w14:paraId="47A04437" w14:textId="77777777" w:rsidR="00E9750A" w:rsidRDefault="00A16F12">
      <w:pPr>
        <w:pStyle w:val="Heading4"/>
      </w:pPr>
      <w:bookmarkStart w:id="1818" w:name="_Toc89426590"/>
      <w:bookmarkStart w:id="1819" w:name="_Toc94020375"/>
      <w:bookmarkStart w:id="1820" w:name="_Toc97034906"/>
      <w:bookmarkStart w:id="1821" w:name="_Toc97037783"/>
      <w:bookmarkStart w:id="1822" w:name="_Toc100939992"/>
      <w:bookmarkStart w:id="1823" w:name="_Toc104546858"/>
      <w:bookmarkStart w:id="1824" w:name="_Toc112937905"/>
      <w:bookmarkStart w:id="1825" w:name="_Toc114134662"/>
      <w:bookmarkStart w:id="1826" w:name="_Toc120681601"/>
      <w:bookmarkStart w:id="1827" w:name="_Toc133434788"/>
      <w:bookmarkStart w:id="1828" w:name="_Toc138693971"/>
      <w:bookmarkStart w:id="1829" w:name="_Toc148535700"/>
      <w:bookmarkStart w:id="1830" w:name="_Toc162009192"/>
      <w:bookmarkStart w:id="1831" w:name="_Toc170160954"/>
      <w:bookmarkStart w:id="1832" w:name="_Toc175844001"/>
      <w:bookmarkStart w:id="1833" w:name="_Toc180485703"/>
      <w:bookmarkStart w:id="1834" w:name="_Toc185517834"/>
      <w:bookmarkStart w:id="1835" w:name="_Toc192875242"/>
      <w:bookmarkStart w:id="1836" w:name="_Toc209529895"/>
      <w:bookmarkStart w:id="1837" w:name="_Toc219196373"/>
      <w:r>
        <w:t>5.1.3.4</w:t>
      </w:r>
      <w:r>
        <w:tab/>
        <w:t>Resource: ADRF Data Retrieval Subscriptions</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6A65BD5B" w14:textId="77777777" w:rsidR="00E9750A" w:rsidRDefault="00A16F12">
      <w:pPr>
        <w:pStyle w:val="Heading5"/>
      </w:pPr>
      <w:bookmarkStart w:id="1838" w:name="_Toc89426591"/>
      <w:bookmarkStart w:id="1839" w:name="_Toc94020376"/>
      <w:bookmarkStart w:id="1840" w:name="_Toc97034907"/>
      <w:bookmarkStart w:id="1841" w:name="_Toc97037784"/>
      <w:bookmarkStart w:id="1842" w:name="_Toc100939993"/>
      <w:bookmarkStart w:id="1843" w:name="_Toc104546859"/>
      <w:bookmarkStart w:id="1844" w:name="_Toc112937906"/>
      <w:bookmarkStart w:id="1845" w:name="_Toc114134663"/>
      <w:bookmarkStart w:id="1846" w:name="_Toc120681602"/>
      <w:bookmarkStart w:id="1847" w:name="_Toc133434789"/>
      <w:bookmarkStart w:id="1848" w:name="_Toc138693972"/>
      <w:bookmarkStart w:id="1849" w:name="_Toc148535701"/>
      <w:bookmarkStart w:id="1850" w:name="_Toc162009193"/>
      <w:bookmarkStart w:id="1851" w:name="_Toc170160955"/>
      <w:bookmarkStart w:id="1852" w:name="_Toc175844002"/>
      <w:bookmarkStart w:id="1853" w:name="_Toc180485704"/>
      <w:bookmarkStart w:id="1854" w:name="_Toc185517835"/>
      <w:bookmarkStart w:id="1855" w:name="_Toc192875243"/>
      <w:bookmarkStart w:id="1856" w:name="_Toc209529896"/>
      <w:bookmarkStart w:id="1857" w:name="_Toc219196374"/>
      <w:r>
        <w:t>5.1.3.4.1</w:t>
      </w:r>
      <w:r>
        <w:tab/>
        <w:t>Description</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Heading5"/>
      </w:pPr>
      <w:bookmarkStart w:id="1858" w:name="_Toc89426592"/>
      <w:bookmarkStart w:id="1859" w:name="_Toc94020377"/>
      <w:bookmarkStart w:id="1860" w:name="_Toc97034908"/>
      <w:bookmarkStart w:id="1861" w:name="_Toc97037785"/>
      <w:bookmarkStart w:id="1862" w:name="_Toc100939994"/>
      <w:bookmarkStart w:id="1863" w:name="_Toc104546860"/>
      <w:bookmarkStart w:id="1864" w:name="_Toc112937907"/>
      <w:bookmarkStart w:id="1865" w:name="_Toc114134664"/>
      <w:bookmarkStart w:id="1866" w:name="_Toc120681603"/>
      <w:bookmarkStart w:id="1867" w:name="_Toc133434790"/>
      <w:bookmarkStart w:id="1868" w:name="_Toc138693973"/>
      <w:bookmarkStart w:id="1869" w:name="_Toc148535702"/>
      <w:bookmarkStart w:id="1870" w:name="_Toc162009194"/>
      <w:bookmarkStart w:id="1871" w:name="_Toc170160956"/>
      <w:bookmarkStart w:id="1872" w:name="_Toc175844003"/>
      <w:bookmarkStart w:id="1873" w:name="_Toc180485705"/>
      <w:bookmarkStart w:id="1874" w:name="_Toc185517836"/>
      <w:bookmarkStart w:id="1875" w:name="_Toc192875244"/>
      <w:bookmarkStart w:id="1876" w:name="_Toc209529897"/>
      <w:bookmarkStart w:id="1877" w:name="_Toc219196375"/>
      <w:r>
        <w:t>5.1.3.4.2</w:t>
      </w:r>
      <w:r>
        <w:tab/>
        <w:t>Resource Definition</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Heading5"/>
      </w:pPr>
      <w:bookmarkStart w:id="1878" w:name="_Toc94020378"/>
      <w:bookmarkStart w:id="1879" w:name="_Toc89426593"/>
      <w:bookmarkStart w:id="1880" w:name="_Toc97034909"/>
      <w:bookmarkStart w:id="1881" w:name="_Toc97037786"/>
      <w:bookmarkStart w:id="1882" w:name="_Toc100939995"/>
      <w:bookmarkStart w:id="1883" w:name="_Toc104546861"/>
      <w:bookmarkStart w:id="1884" w:name="_Toc112937908"/>
      <w:bookmarkStart w:id="1885" w:name="_Toc114134665"/>
      <w:bookmarkStart w:id="1886" w:name="_Toc120681604"/>
      <w:bookmarkStart w:id="1887" w:name="_Toc133434791"/>
      <w:bookmarkStart w:id="1888" w:name="_Toc138693974"/>
      <w:bookmarkStart w:id="1889" w:name="_Toc148535703"/>
      <w:bookmarkStart w:id="1890" w:name="_Toc162009195"/>
      <w:bookmarkStart w:id="1891" w:name="_Toc170160957"/>
      <w:bookmarkStart w:id="1892" w:name="_Toc175844004"/>
      <w:bookmarkStart w:id="1893" w:name="_Toc180485706"/>
      <w:bookmarkStart w:id="1894" w:name="_Toc185517837"/>
      <w:bookmarkStart w:id="1895" w:name="_Toc192875245"/>
      <w:bookmarkStart w:id="1896" w:name="_Toc209529898"/>
      <w:bookmarkStart w:id="1897" w:name="_Toc219196376"/>
      <w:r>
        <w:t>5.1.3.4.3</w:t>
      </w:r>
      <w:r>
        <w:tab/>
        <w:t>Resource Standard Methods</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4A2614A6" w14:textId="77777777" w:rsidR="00E9750A" w:rsidRDefault="00A16F12" w:rsidP="003C6105">
      <w:pPr>
        <w:pStyle w:val="H6"/>
      </w:pPr>
      <w:bookmarkStart w:id="1898" w:name="_Toc89426594"/>
      <w:bookmarkStart w:id="1899" w:name="_Toc94020379"/>
      <w:bookmarkStart w:id="1900" w:name="_Toc97034910"/>
      <w:bookmarkStart w:id="1901" w:name="_Toc97037787"/>
      <w:bookmarkStart w:id="1902" w:name="_Toc100939996"/>
      <w:bookmarkStart w:id="1903" w:name="_Toc104546862"/>
      <w:bookmarkStart w:id="1904" w:name="_Toc112937909"/>
      <w:bookmarkStart w:id="1905" w:name="_Toc114134666"/>
      <w:bookmarkStart w:id="1906" w:name="_Toc120681605"/>
      <w:bookmarkStart w:id="1907" w:name="_Toc133434792"/>
      <w:bookmarkStart w:id="1908" w:name="_Toc138693975"/>
      <w:bookmarkStart w:id="1909" w:name="_Toc148535704"/>
      <w:bookmarkStart w:id="1910" w:name="_Toc162009196"/>
      <w:bookmarkStart w:id="1911" w:name="_Toc170160958"/>
      <w:bookmarkStart w:id="1912" w:name="_Toc175844005"/>
      <w:bookmarkStart w:id="1913" w:name="_Toc180485707"/>
      <w:bookmarkStart w:id="1914" w:name="_Toc185517838"/>
      <w:bookmarkStart w:id="1915" w:name="_Toc192875246"/>
      <w:bookmarkStart w:id="1916" w:name="_Toc209529899"/>
      <w:r>
        <w:t>5.1.3.4.3.1</w:t>
      </w:r>
      <w:r>
        <w:tab/>
        <w:t>POST</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Heading5"/>
      </w:pPr>
      <w:bookmarkStart w:id="1917" w:name="_Toc97037788"/>
      <w:bookmarkStart w:id="1918" w:name="_Toc97034911"/>
      <w:bookmarkStart w:id="1919" w:name="_Toc89426595"/>
      <w:bookmarkStart w:id="1920" w:name="_Toc94020380"/>
      <w:bookmarkStart w:id="1921" w:name="_Toc100939997"/>
      <w:bookmarkStart w:id="1922" w:name="_Toc104546863"/>
      <w:bookmarkStart w:id="1923" w:name="_Toc112937910"/>
      <w:bookmarkStart w:id="1924" w:name="_Toc114134667"/>
      <w:bookmarkStart w:id="1925" w:name="_Toc120681606"/>
      <w:bookmarkStart w:id="1926" w:name="_Toc133434793"/>
      <w:bookmarkStart w:id="1927" w:name="_Toc138693976"/>
      <w:bookmarkStart w:id="1928" w:name="_Toc148535705"/>
      <w:bookmarkStart w:id="1929" w:name="_Toc162009197"/>
      <w:bookmarkStart w:id="1930" w:name="_Toc170160959"/>
      <w:bookmarkStart w:id="1931" w:name="_Toc175844006"/>
      <w:bookmarkStart w:id="1932" w:name="_Toc180485708"/>
      <w:bookmarkStart w:id="1933" w:name="_Toc185517839"/>
      <w:bookmarkStart w:id="1934" w:name="_Toc192875247"/>
      <w:bookmarkStart w:id="1935" w:name="_Toc209529900"/>
      <w:bookmarkStart w:id="1936" w:name="_Toc219196377"/>
      <w:r>
        <w:t>5.1.3.4.4</w:t>
      </w:r>
      <w:r>
        <w:tab/>
        <w:t>Resource Custom Operations</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3791E135" w14:textId="77777777" w:rsidR="00E9750A" w:rsidRDefault="00A16F12">
      <w:r>
        <w:t>None in this release of the specification.</w:t>
      </w:r>
    </w:p>
    <w:p w14:paraId="72797429" w14:textId="77777777" w:rsidR="00E9750A" w:rsidRDefault="00A16F12">
      <w:pPr>
        <w:pStyle w:val="Heading4"/>
      </w:pPr>
      <w:bookmarkStart w:id="1937" w:name="_Toc89426596"/>
      <w:bookmarkStart w:id="1938" w:name="_Toc94020381"/>
      <w:bookmarkStart w:id="1939" w:name="_Toc97034912"/>
      <w:bookmarkStart w:id="1940" w:name="_Toc97037789"/>
      <w:bookmarkStart w:id="1941" w:name="_Toc100939998"/>
      <w:bookmarkStart w:id="1942" w:name="_Toc104546864"/>
      <w:bookmarkStart w:id="1943" w:name="_Toc112937911"/>
      <w:bookmarkStart w:id="1944" w:name="_Toc114134668"/>
      <w:bookmarkStart w:id="1945" w:name="_Toc120681607"/>
      <w:bookmarkStart w:id="1946" w:name="_Toc133434794"/>
      <w:bookmarkStart w:id="1947" w:name="_Toc138693977"/>
      <w:bookmarkStart w:id="1948" w:name="_Toc148535706"/>
      <w:bookmarkStart w:id="1949" w:name="_Toc162009198"/>
      <w:bookmarkStart w:id="1950" w:name="_Toc170160960"/>
      <w:bookmarkStart w:id="1951" w:name="_Toc175844007"/>
      <w:bookmarkStart w:id="1952" w:name="_Toc180485709"/>
      <w:bookmarkStart w:id="1953" w:name="_Toc185517840"/>
      <w:bookmarkStart w:id="1954" w:name="_Toc192875248"/>
      <w:bookmarkStart w:id="1955" w:name="_Toc209529901"/>
      <w:bookmarkStart w:id="1956" w:name="_Toc219196378"/>
      <w:r>
        <w:t>5.1.3.5</w:t>
      </w:r>
      <w:r>
        <w:tab/>
        <w:t>Resource: Individual ADRF Data Retrieval Subscription</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386A34CB" w14:textId="77777777" w:rsidR="00E9750A" w:rsidRDefault="00A16F12">
      <w:pPr>
        <w:pStyle w:val="Heading5"/>
      </w:pPr>
      <w:bookmarkStart w:id="1957" w:name="_Toc89426597"/>
      <w:bookmarkStart w:id="1958" w:name="_Toc94020382"/>
      <w:bookmarkStart w:id="1959" w:name="_Toc97034913"/>
      <w:bookmarkStart w:id="1960" w:name="_Toc97037790"/>
      <w:bookmarkStart w:id="1961" w:name="_Toc100939999"/>
      <w:bookmarkStart w:id="1962" w:name="_Toc104546865"/>
      <w:bookmarkStart w:id="1963" w:name="_Toc112937912"/>
      <w:bookmarkStart w:id="1964" w:name="_Toc114134669"/>
      <w:bookmarkStart w:id="1965" w:name="_Toc120681608"/>
      <w:bookmarkStart w:id="1966" w:name="_Toc133434795"/>
      <w:bookmarkStart w:id="1967" w:name="_Toc138693978"/>
      <w:bookmarkStart w:id="1968" w:name="_Toc148535707"/>
      <w:bookmarkStart w:id="1969" w:name="_Toc162009199"/>
      <w:bookmarkStart w:id="1970" w:name="_Toc170160961"/>
      <w:bookmarkStart w:id="1971" w:name="_Toc175844008"/>
      <w:bookmarkStart w:id="1972" w:name="_Toc180485710"/>
      <w:bookmarkStart w:id="1973" w:name="_Toc185517841"/>
      <w:bookmarkStart w:id="1974" w:name="_Toc192875249"/>
      <w:bookmarkStart w:id="1975" w:name="_Toc209529902"/>
      <w:bookmarkStart w:id="1976" w:name="_Toc219196379"/>
      <w:r>
        <w:t>5.1.3.5.1</w:t>
      </w:r>
      <w:r>
        <w:tab/>
        <w:t>Description</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Heading5"/>
      </w:pPr>
      <w:bookmarkStart w:id="1977" w:name="_Toc89426598"/>
      <w:bookmarkStart w:id="1978" w:name="_Toc94020383"/>
      <w:bookmarkStart w:id="1979" w:name="_Toc97034914"/>
      <w:bookmarkStart w:id="1980" w:name="_Toc97037791"/>
      <w:bookmarkStart w:id="1981" w:name="_Toc100940000"/>
      <w:bookmarkStart w:id="1982" w:name="_Toc104546866"/>
      <w:bookmarkStart w:id="1983" w:name="_Toc112937913"/>
      <w:bookmarkStart w:id="1984" w:name="_Toc114134670"/>
      <w:bookmarkStart w:id="1985" w:name="_Toc120681609"/>
      <w:bookmarkStart w:id="1986" w:name="_Toc133434796"/>
      <w:bookmarkStart w:id="1987" w:name="_Toc138693979"/>
      <w:bookmarkStart w:id="1988" w:name="_Toc148535708"/>
      <w:bookmarkStart w:id="1989" w:name="_Toc162009200"/>
      <w:bookmarkStart w:id="1990" w:name="_Toc170160962"/>
      <w:bookmarkStart w:id="1991" w:name="_Toc175844009"/>
      <w:bookmarkStart w:id="1992" w:name="_Toc180485711"/>
      <w:bookmarkStart w:id="1993" w:name="_Toc185517842"/>
      <w:bookmarkStart w:id="1994" w:name="_Toc192875250"/>
      <w:bookmarkStart w:id="1995" w:name="_Toc209529903"/>
      <w:bookmarkStart w:id="1996" w:name="_Toc219196380"/>
      <w:r>
        <w:t>5.1.3.5.2</w:t>
      </w:r>
      <w:r>
        <w:tab/>
        <w:t>Resource Definition</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Heading5"/>
      </w:pPr>
      <w:bookmarkStart w:id="1997" w:name="_Toc100940001"/>
      <w:bookmarkStart w:id="1998" w:name="_Toc89426599"/>
      <w:bookmarkStart w:id="1999" w:name="_Toc97034915"/>
      <w:bookmarkStart w:id="2000" w:name="_Toc97037792"/>
      <w:bookmarkStart w:id="2001" w:name="_Toc94020384"/>
      <w:bookmarkStart w:id="2002" w:name="_Toc114134671"/>
      <w:bookmarkStart w:id="2003" w:name="_Toc104546867"/>
      <w:bookmarkStart w:id="2004" w:name="_Toc112937914"/>
      <w:bookmarkStart w:id="2005" w:name="_Toc120681610"/>
      <w:bookmarkStart w:id="2006" w:name="_Toc133434797"/>
      <w:bookmarkStart w:id="2007" w:name="_Toc138693980"/>
      <w:bookmarkStart w:id="2008" w:name="_Toc148535709"/>
      <w:bookmarkStart w:id="2009" w:name="_Toc162009201"/>
      <w:bookmarkStart w:id="2010" w:name="_Toc170160963"/>
      <w:bookmarkStart w:id="2011" w:name="_Toc175844010"/>
      <w:bookmarkStart w:id="2012" w:name="_Toc180485712"/>
      <w:bookmarkStart w:id="2013" w:name="_Toc185517843"/>
      <w:bookmarkStart w:id="2014" w:name="_Toc192875251"/>
      <w:bookmarkStart w:id="2015" w:name="_Toc209529904"/>
      <w:bookmarkStart w:id="2016" w:name="_Toc219196381"/>
      <w:r>
        <w:t>5.1.3.5.3</w:t>
      </w:r>
      <w:r>
        <w:tab/>
        <w:t>Resource Standard Methods</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4DECD73B" w14:textId="77777777" w:rsidR="00E9750A" w:rsidRDefault="00A16F12" w:rsidP="003C6105">
      <w:pPr>
        <w:pStyle w:val="H6"/>
      </w:pPr>
      <w:bookmarkStart w:id="2017" w:name="_Toc89426600"/>
      <w:bookmarkStart w:id="2018" w:name="_Toc94020385"/>
      <w:bookmarkStart w:id="2019" w:name="_Toc97034916"/>
      <w:bookmarkStart w:id="2020" w:name="_Toc97037793"/>
      <w:bookmarkStart w:id="2021" w:name="_Toc100940002"/>
      <w:bookmarkStart w:id="2022" w:name="_Toc104546868"/>
      <w:bookmarkStart w:id="2023" w:name="_Toc112937915"/>
      <w:bookmarkStart w:id="2024" w:name="_Toc114134672"/>
      <w:bookmarkStart w:id="2025" w:name="_Toc120681611"/>
      <w:bookmarkStart w:id="2026" w:name="_Toc133434798"/>
      <w:bookmarkStart w:id="2027" w:name="_Toc138693981"/>
      <w:bookmarkStart w:id="2028" w:name="_Toc148535710"/>
      <w:bookmarkStart w:id="2029" w:name="_Toc162009202"/>
      <w:bookmarkStart w:id="2030" w:name="_Toc170160964"/>
      <w:bookmarkStart w:id="2031" w:name="_Toc175844011"/>
      <w:bookmarkStart w:id="2032" w:name="_Toc180485713"/>
      <w:bookmarkStart w:id="2033" w:name="_Toc185517844"/>
      <w:bookmarkStart w:id="2034" w:name="_Toc192875252"/>
      <w:bookmarkStart w:id="2035" w:name="_Toc209529905"/>
      <w:r>
        <w:t>5.1.3.5.3.1</w:t>
      </w:r>
      <w:r>
        <w:tab/>
        <w:t>DELETE</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2036" w:name="_Toc112937916"/>
      <w:bookmarkStart w:id="2037" w:name="_Toc97037794"/>
      <w:bookmarkStart w:id="2038" w:name="_Toc114134673"/>
      <w:bookmarkStart w:id="2039" w:name="_Toc120681612"/>
      <w:bookmarkStart w:id="2040" w:name="_Toc104546869"/>
      <w:bookmarkStart w:id="2041" w:name="_Toc100940003"/>
      <w:bookmarkStart w:id="2042" w:name="_Toc97034917"/>
      <w:bookmarkStart w:id="2043" w:name="_Toc89426601"/>
      <w:bookmarkStart w:id="2044" w:name="_Toc94020386"/>
      <w:bookmarkStart w:id="2045"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Heading5"/>
      </w:pPr>
      <w:bookmarkStart w:id="2046" w:name="_Toc138693982"/>
      <w:bookmarkStart w:id="2047" w:name="_Toc148535711"/>
      <w:bookmarkStart w:id="2048" w:name="_Toc162009203"/>
      <w:bookmarkStart w:id="2049" w:name="_Toc170160965"/>
      <w:bookmarkStart w:id="2050" w:name="_Toc175844012"/>
      <w:bookmarkStart w:id="2051" w:name="_Toc180485714"/>
      <w:bookmarkStart w:id="2052" w:name="_Toc185517845"/>
      <w:bookmarkStart w:id="2053" w:name="_Toc192875253"/>
      <w:bookmarkStart w:id="2054" w:name="_Toc209529906"/>
      <w:bookmarkStart w:id="2055" w:name="_Toc219196382"/>
      <w:r>
        <w:t>5.1.3.5.4</w:t>
      </w:r>
      <w:r>
        <w:tab/>
        <w:t>Resource Custom Operations</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4563DA5A" w14:textId="77777777" w:rsidR="00E9750A" w:rsidRDefault="00A16F12">
      <w:r>
        <w:t>None in this release of the specification.</w:t>
      </w:r>
    </w:p>
    <w:p w14:paraId="22BC993F" w14:textId="77777777" w:rsidR="00E9750A" w:rsidRDefault="00A16F12">
      <w:pPr>
        <w:pStyle w:val="Heading3"/>
      </w:pPr>
      <w:bookmarkStart w:id="2056" w:name="_Toc72766458"/>
      <w:bookmarkStart w:id="2057" w:name="_Toc72767025"/>
      <w:bookmarkStart w:id="2058" w:name="_Toc73042477"/>
      <w:bookmarkStart w:id="2059" w:name="_Toc81242821"/>
      <w:bookmarkStart w:id="2060" w:name="_Toc89426602"/>
      <w:bookmarkStart w:id="2061" w:name="_Toc94020387"/>
      <w:bookmarkStart w:id="2062" w:name="_Toc97034918"/>
      <w:bookmarkStart w:id="2063" w:name="_Toc97037795"/>
      <w:bookmarkStart w:id="2064" w:name="_Toc100940004"/>
      <w:bookmarkStart w:id="2065" w:name="_Toc104546870"/>
      <w:bookmarkStart w:id="2066" w:name="_Toc112937917"/>
      <w:bookmarkStart w:id="2067" w:name="_Toc114134674"/>
      <w:bookmarkStart w:id="2068" w:name="_Toc120681613"/>
      <w:bookmarkStart w:id="2069" w:name="_Toc133434800"/>
      <w:bookmarkStart w:id="2070" w:name="_Toc138693983"/>
      <w:bookmarkStart w:id="2071" w:name="_Toc148535712"/>
      <w:bookmarkStart w:id="2072" w:name="_Toc162009204"/>
      <w:bookmarkStart w:id="2073" w:name="_Toc170160966"/>
      <w:bookmarkStart w:id="2074" w:name="_Toc175844013"/>
      <w:bookmarkStart w:id="2075" w:name="_Toc180485715"/>
      <w:bookmarkStart w:id="2076" w:name="_Toc185517846"/>
      <w:bookmarkStart w:id="2077" w:name="_Toc192875254"/>
      <w:bookmarkStart w:id="2078" w:name="_Toc209529907"/>
      <w:bookmarkStart w:id="2079" w:name="_Toc219196383"/>
      <w:r>
        <w:t>5.1.4</w:t>
      </w:r>
      <w:r>
        <w:tab/>
        <w:t>Custom Operations without associated resources</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384FC49A" w14:textId="77777777" w:rsidR="00E9750A" w:rsidRDefault="00A16F12">
      <w:pPr>
        <w:pStyle w:val="Heading4"/>
      </w:pPr>
      <w:bookmarkStart w:id="2080" w:name="_Toc72766459"/>
      <w:bookmarkStart w:id="2081" w:name="_Toc72767026"/>
      <w:bookmarkStart w:id="2082" w:name="_Toc73042478"/>
      <w:bookmarkStart w:id="2083" w:name="_Toc81242822"/>
      <w:bookmarkStart w:id="2084" w:name="_Toc89426603"/>
      <w:bookmarkStart w:id="2085" w:name="_Toc94020388"/>
      <w:bookmarkStart w:id="2086" w:name="_Toc97034919"/>
      <w:bookmarkStart w:id="2087" w:name="_Toc97037796"/>
      <w:bookmarkStart w:id="2088" w:name="_Toc100940005"/>
      <w:bookmarkStart w:id="2089" w:name="_Toc104546871"/>
      <w:bookmarkStart w:id="2090" w:name="_Toc112937918"/>
      <w:bookmarkStart w:id="2091" w:name="_Toc114134675"/>
      <w:bookmarkStart w:id="2092" w:name="_Toc120681614"/>
      <w:bookmarkStart w:id="2093" w:name="_Toc133434801"/>
      <w:bookmarkStart w:id="2094" w:name="_Toc138693984"/>
      <w:bookmarkStart w:id="2095" w:name="_Toc148535713"/>
      <w:bookmarkStart w:id="2096" w:name="_Toc162009205"/>
      <w:bookmarkStart w:id="2097" w:name="_Toc170160967"/>
      <w:bookmarkStart w:id="2098" w:name="_Toc175844014"/>
      <w:bookmarkStart w:id="2099" w:name="_Toc180485716"/>
      <w:bookmarkStart w:id="2100" w:name="_Toc185517847"/>
      <w:bookmarkStart w:id="2101" w:name="_Toc192875255"/>
      <w:bookmarkStart w:id="2102" w:name="_Toc209529908"/>
      <w:bookmarkStart w:id="2103" w:name="_Toc219196384"/>
      <w:r>
        <w:t>5.1.4.1</w:t>
      </w:r>
      <w:r>
        <w:tab/>
        <w:t>Overview</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8pt;height:190.3pt;mso-width-percent:0;mso-height-percent:0;mso-width-percent:0;mso-height-percent:0" o:ole="">
            <v:imagedata r:id="rId52" o:title="" cropbottom="7081f" cropright="4734f"/>
          </v:shape>
          <o:OLEObject Type="Embed" ProgID="Visio.Drawing.15" ShapeID="_x0000_i1046" DrawAspect="Content" ObjectID="_1829809778"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Heading4"/>
      </w:pPr>
      <w:bookmarkStart w:id="2104" w:name="_Toc97034920"/>
      <w:bookmarkStart w:id="2105" w:name="_Toc112937919"/>
      <w:bookmarkStart w:id="2106" w:name="_Toc94020389"/>
      <w:bookmarkStart w:id="2107" w:name="_Toc97037797"/>
      <w:bookmarkStart w:id="2108" w:name="_Toc81242823"/>
      <w:bookmarkStart w:id="2109" w:name="_Toc89426604"/>
      <w:bookmarkStart w:id="2110" w:name="_Toc72767027"/>
      <w:bookmarkStart w:id="2111" w:name="_Toc73042479"/>
      <w:bookmarkStart w:id="2112" w:name="_Toc72766460"/>
      <w:bookmarkStart w:id="2113" w:name="_Toc100940006"/>
      <w:bookmarkStart w:id="2114" w:name="_Toc104546872"/>
      <w:bookmarkStart w:id="2115" w:name="_Toc114134676"/>
      <w:bookmarkStart w:id="2116" w:name="_Toc120681615"/>
      <w:bookmarkStart w:id="2117" w:name="_Toc133434802"/>
      <w:bookmarkStart w:id="2118" w:name="_Toc138693985"/>
      <w:bookmarkStart w:id="2119" w:name="_Toc148535714"/>
      <w:bookmarkStart w:id="2120" w:name="_Toc162009206"/>
      <w:bookmarkStart w:id="2121" w:name="_Toc170160968"/>
      <w:bookmarkStart w:id="2122" w:name="_Toc175844015"/>
      <w:bookmarkStart w:id="2123" w:name="_Toc180485717"/>
      <w:bookmarkStart w:id="2124" w:name="_Toc185517848"/>
      <w:bookmarkStart w:id="2125" w:name="_Toc192875256"/>
      <w:bookmarkStart w:id="2126" w:name="_Toc209529909"/>
      <w:bookmarkStart w:id="2127" w:name="_Toc219196385"/>
      <w:r>
        <w:t>5.1.4.2</w:t>
      </w:r>
      <w:r>
        <w:tab/>
        <w:t>Operation: request-storage-sub</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4E6209B3" w14:textId="77777777" w:rsidR="00E9750A" w:rsidRDefault="00A16F12">
      <w:pPr>
        <w:pStyle w:val="Heading5"/>
      </w:pPr>
      <w:bookmarkStart w:id="2128" w:name="_Toc97034921"/>
      <w:bookmarkStart w:id="2129" w:name="_Toc94020390"/>
      <w:bookmarkStart w:id="2130" w:name="_Toc112937920"/>
      <w:bookmarkStart w:id="2131" w:name="_Toc104546873"/>
      <w:bookmarkStart w:id="2132" w:name="_Toc100940007"/>
      <w:bookmarkStart w:id="2133" w:name="_Toc114134677"/>
      <w:bookmarkStart w:id="2134" w:name="_Toc120681616"/>
      <w:bookmarkStart w:id="2135" w:name="_Toc97037798"/>
      <w:bookmarkStart w:id="2136" w:name="_Toc72766461"/>
      <w:bookmarkStart w:id="2137" w:name="_Toc72767028"/>
      <w:bookmarkStart w:id="2138" w:name="_Toc73042480"/>
      <w:bookmarkStart w:id="2139" w:name="_Toc81242824"/>
      <w:bookmarkStart w:id="2140" w:name="_Toc89426605"/>
      <w:bookmarkStart w:id="2141" w:name="_Toc133434803"/>
      <w:bookmarkStart w:id="2142" w:name="_Toc138693986"/>
      <w:bookmarkStart w:id="2143" w:name="_Toc148535715"/>
      <w:bookmarkStart w:id="2144" w:name="_Toc162009207"/>
      <w:bookmarkStart w:id="2145" w:name="_Toc170160969"/>
      <w:bookmarkStart w:id="2146" w:name="_Toc175844016"/>
      <w:bookmarkStart w:id="2147" w:name="_Toc180485718"/>
      <w:bookmarkStart w:id="2148" w:name="_Toc185517849"/>
      <w:bookmarkStart w:id="2149" w:name="_Toc192875257"/>
      <w:bookmarkStart w:id="2150" w:name="_Toc209529910"/>
      <w:bookmarkStart w:id="2151" w:name="_Toc219196386"/>
      <w:r>
        <w:t>5.1.4.2.1</w:t>
      </w:r>
      <w:r>
        <w:tab/>
        <w:t>Description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Heading5"/>
      </w:pPr>
      <w:bookmarkStart w:id="2152" w:name="_Toc73042481"/>
      <w:bookmarkStart w:id="2153" w:name="_Toc89426606"/>
      <w:bookmarkStart w:id="2154" w:name="_Toc81242825"/>
      <w:bookmarkStart w:id="2155" w:name="_Toc72767029"/>
      <w:bookmarkStart w:id="2156" w:name="_Toc72766462"/>
      <w:bookmarkStart w:id="2157" w:name="_Toc94020391"/>
      <w:bookmarkStart w:id="2158" w:name="_Toc97034922"/>
      <w:bookmarkStart w:id="2159" w:name="_Toc97037799"/>
      <w:bookmarkStart w:id="2160" w:name="_Toc100940008"/>
      <w:bookmarkStart w:id="2161" w:name="_Toc104546874"/>
      <w:bookmarkStart w:id="2162" w:name="_Toc112937921"/>
      <w:bookmarkStart w:id="2163" w:name="_Toc114134678"/>
      <w:bookmarkStart w:id="2164" w:name="_Toc120681617"/>
      <w:bookmarkStart w:id="2165" w:name="_Toc133434804"/>
      <w:bookmarkStart w:id="2166" w:name="_Toc138693987"/>
      <w:bookmarkStart w:id="2167" w:name="_Toc148535716"/>
      <w:bookmarkStart w:id="2168" w:name="_Toc162009208"/>
      <w:bookmarkStart w:id="2169" w:name="_Toc170160970"/>
      <w:bookmarkStart w:id="2170" w:name="_Toc175844017"/>
      <w:bookmarkStart w:id="2171" w:name="_Toc180485719"/>
      <w:bookmarkStart w:id="2172" w:name="_Toc185517850"/>
      <w:bookmarkStart w:id="2173" w:name="_Toc192875258"/>
      <w:bookmarkStart w:id="2174" w:name="_Toc209529911"/>
      <w:bookmarkStart w:id="2175" w:name="_Toc219196387"/>
      <w:r>
        <w:t>5.1.4.2.2</w:t>
      </w:r>
      <w:r>
        <w:tab/>
        <w:t>Operation Definition</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176" w:name="_Toc72767030"/>
      <w:bookmarkStart w:id="2177" w:name="_Toc72766463"/>
      <w:bookmarkStart w:id="2178" w:name="_Toc81242826"/>
      <w:bookmarkStart w:id="2179" w:name="_Toc73042482"/>
      <w:bookmarkStart w:id="2180" w:name="_Toc94020392"/>
      <w:bookmarkStart w:id="2181" w:name="_Toc89426607"/>
      <w:bookmarkStart w:id="2182" w:name="_Toc97037800"/>
      <w:bookmarkStart w:id="2183" w:name="_Toc97034923"/>
      <w:bookmarkStart w:id="2184" w:name="_Toc100940009"/>
      <w:bookmarkStart w:id="2185" w:name="_Toc104546875"/>
      <w:bookmarkStart w:id="2186" w:name="_Toc112937922"/>
      <w:bookmarkStart w:id="2187" w:name="_Toc114134679"/>
      <w:bookmarkStart w:id="2188" w:name="_Toc120681618"/>
      <w:bookmarkStart w:id="2189" w:name="_Toc133434805"/>
      <w:bookmarkStart w:id="2190" w:name="_Toc138693988"/>
      <w:bookmarkStart w:id="2191" w:name="_Toc148535717"/>
      <w:bookmarkStart w:id="2192"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Heading4"/>
      </w:pPr>
      <w:bookmarkStart w:id="2193" w:name="_Toc170160971"/>
      <w:bookmarkStart w:id="2194" w:name="_Toc175844018"/>
      <w:bookmarkStart w:id="2195" w:name="_Toc180485720"/>
      <w:bookmarkStart w:id="2196" w:name="_Toc185517851"/>
      <w:bookmarkStart w:id="2197" w:name="_Toc192875259"/>
      <w:bookmarkStart w:id="2198" w:name="_Toc209529912"/>
      <w:bookmarkStart w:id="2199" w:name="_Toc219196388"/>
      <w:r>
        <w:t>5.1.4.3</w:t>
      </w:r>
      <w:r>
        <w:tab/>
        <w:t>Operation: request-storage-sub-removal</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393F017C" w14:textId="77777777" w:rsidR="00E9750A" w:rsidRDefault="00A16F12">
      <w:pPr>
        <w:pStyle w:val="Heading5"/>
      </w:pPr>
      <w:bookmarkStart w:id="2200" w:name="_Toc97034924"/>
      <w:bookmarkStart w:id="2201" w:name="_Toc94020393"/>
      <w:bookmarkStart w:id="2202" w:name="_Toc97037801"/>
      <w:bookmarkStart w:id="2203" w:name="_Toc100940010"/>
      <w:bookmarkStart w:id="2204" w:name="_Toc89426608"/>
      <w:bookmarkStart w:id="2205" w:name="_Toc104546876"/>
      <w:bookmarkStart w:id="2206" w:name="_Toc112937923"/>
      <w:bookmarkStart w:id="2207" w:name="_Toc114134680"/>
      <w:bookmarkStart w:id="2208" w:name="_Toc120681619"/>
      <w:bookmarkStart w:id="2209" w:name="_Toc133434806"/>
      <w:bookmarkStart w:id="2210" w:name="_Toc138693989"/>
      <w:bookmarkStart w:id="2211" w:name="_Toc148535718"/>
      <w:bookmarkStart w:id="2212" w:name="_Toc162009210"/>
      <w:bookmarkStart w:id="2213" w:name="_Toc170160972"/>
      <w:bookmarkStart w:id="2214" w:name="_Toc175844019"/>
      <w:bookmarkStart w:id="2215" w:name="_Toc180485721"/>
      <w:bookmarkStart w:id="2216" w:name="_Toc185517852"/>
      <w:bookmarkStart w:id="2217" w:name="_Toc192875260"/>
      <w:bookmarkStart w:id="2218" w:name="_Toc209529913"/>
      <w:bookmarkStart w:id="2219" w:name="_Toc219196389"/>
      <w:r>
        <w:t>5.1.4.3.1</w:t>
      </w:r>
      <w:r>
        <w:tab/>
        <w:t>Description</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Heading5"/>
      </w:pPr>
      <w:bookmarkStart w:id="2220" w:name="_Toc89426609"/>
      <w:bookmarkStart w:id="2221" w:name="_Toc94020394"/>
      <w:bookmarkStart w:id="2222" w:name="_Toc97034925"/>
      <w:bookmarkStart w:id="2223" w:name="_Toc97037802"/>
      <w:bookmarkStart w:id="2224" w:name="_Toc100940011"/>
      <w:bookmarkStart w:id="2225" w:name="_Toc104546877"/>
      <w:bookmarkStart w:id="2226" w:name="_Toc112937924"/>
      <w:bookmarkStart w:id="2227" w:name="_Toc114134681"/>
      <w:bookmarkStart w:id="2228" w:name="_Toc120681620"/>
      <w:bookmarkStart w:id="2229" w:name="_Toc133434807"/>
      <w:bookmarkStart w:id="2230" w:name="_Toc138693990"/>
      <w:bookmarkStart w:id="2231" w:name="_Toc148535719"/>
      <w:bookmarkStart w:id="2232" w:name="_Toc162009211"/>
      <w:bookmarkStart w:id="2233" w:name="_Toc170160973"/>
      <w:bookmarkStart w:id="2234" w:name="_Toc175844020"/>
      <w:bookmarkStart w:id="2235" w:name="_Toc180485722"/>
      <w:bookmarkStart w:id="2236" w:name="_Toc185517853"/>
      <w:bookmarkStart w:id="2237" w:name="_Toc192875261"/>
      <w:bookmarkStart w:id="2238" w:name="_Toc209529914"/>
      <w:bookmarkStart w:id="2239" w:name="_Toc219196390"/>
      <w:r>
        <w:t>5.1.4.3.2</w:t>
      </w:r>
      <w:r>
        <w:tab/>
        <w:t>Operation Definition</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240" w:name="_Toc114134682"/>
      <w:bookmarkStart w:id="2241" w:name="_Toc120681621"/>
      <w:bookmarkStart w:id="2242" w:name="_Toc97037803"/>
      <w:bookmarkStart w:id="2243" w:name="_Toc97034926"/>
      <w:bookmarkStart w:id="2244" w:name="_Toc112937925"/>
      <w:bookmarkStart w:id="2245" w:name="_Toc104546878"/>
      <w:bookmarkStart w:id="2246" w:name="_Toc100940012"/>
      <w:bookmarkStart w:id="2247" w:name="_Toc133434808"/>
      <w:bookmarkStart w:id="2248" w:name="_Toc138693991"/>
      <w:bookmarkStart w:id="2249" w:name="_Toc148535720"/>
      <w:bookmarkStart w:id="2250"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Heading4"/>
      </w:pPr>
      <w:bookmarkStart w:id="2251" w:name="_Toc170160974"/>
      <w:bookmarkStart w:id="2252" w:name="_Toc175844021"/>
      <w:bookmarkStart w:id="2253" w:name="_Toc180485723"/>
      <w:bookmarkStart w:id="2254" w:name="_Toc185517854"/>
      <w:bookmarkStart w:id="2255" w:name="_Toc192875262"/>
      <w:bookmarkStart w:id="2256" w:name="_Toc209529915"/>
      <w:bookmarkStart w:id="2257" w:name="_Toc219196391"/>
      <w:r>
        <w:t>5.1.4.4</w:t>
      </w:r>
      <w:r>
        <w:tab/>
        <w:t>Operation: remove-stored-data-analytics</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397148E8" w14:textId="77777777" w:rsidR="00E9750A" w:rsidRDefault="00A16F12">
      <w:pPr>
        <w:pStyle w:val="Heading5"/>
      </w:pPr>
      <w:bookmarkStart w:id="2258" w:name="_Toc104546879"/>
      <w:bookmarkStart w:id="2259" w:name="_Toc97037804"/>
      <w:bookmarkStart w:id="2260" w:name="_Toc100940013"/>
      <w:bookmarkStart w:id="2261" w:name="_Toc97034927"/>
      <w:bookmarkStart w:id="2262" w:name="_Toc114134683"/>
      <w:bookmarkStart w:id="2263" w:name="_Toc112937926"/>
      <w:bookmarkStart w:id="2264" w:name="_Toc120681622"/>
      <w:bookmarkStart w:id="2265" w:name="_Toc133434809"/>
      <w:bookmarkStart w:id="2266" w:name="_Toc138693992"/>
      <w:bookmarkStart w:id="2267" w:name="_Toc148535721"/>
      <w:bookmarkStart w:id="2268" w:name="_Toc162009213"/>
      <w:bookmarkStart w:id="2269" w:name="_Toc170160975"/>
      <w:bookmarkStart w:id="2270" w:name="_Toc175844022"/>
      <w:bookmarkStart w:id="2271" w:name="_Toc180485724"/>
      <w:bookmarkStart w:id="2272" w:name="_Toc185517855"/>
      <w:bookmarkStart w:id="2273" w:name="_Toc192875263"/>
      <w:bookmarkStart w:id="2274" w:name="_Toc209529916"/>
      <w:bookmarkStart w:id="2275" w:name="_Toc219196392"/>
      <w:r>
        <w:t>5.1.4.4.1</w:t>
      </w:r>
      <w:r>
        <w:tab/>
        <w:t>Description</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Heading5"/>
      </w:pPr>
      <w:bookmarkStart w:id="2276" w:name="_Toc97034928"/>
      <w:bookmarkStart w:id="2277" w:name="_Toc97037805"/>
      <w:bookmarkStart w:id="2278" w:name="_Toc100940014"/>
      <w:bookmarkStart w:id="2279" w:name="_Toc104546880"/>
      <w:bookmarkStart w:id="2280" w:name="_Toc112937927"/>
      <w:bookmarkStart w:id="2281" w:name="_Toc114134684"/>
      <w:bookmarkStart w:id="2282" w:name="_Toc120681623"/>
      <w:bookmarkStart w:id="2283" w:name="_Toc133434810"/>
      <w:bookmarkStart w:id="2284" w:name="_Toc138693993"/>
      <w:bookmarkStart w:id="2285" w:name="_Toc148535722"/>
      <w:bookmarkStart w:id="2286" w:name="_Toc162009214"/>
      <w:bookmarkStart w:id="2287" w:name="_Toc170160976"/>
      <w:bookmarkStart w:id="2288" w:name="_Toc175844023"/>
      <w:bookmarkStart w:id="2289" w:name="_Toc180485725"/>
      <w:bookmarkStart w:id="2290" w:name="_Toc185517856"/>
      <w:bookmarkStart w:id="2291" w:name="_Toc192875264"/>
      <w:bookmarkStart w:id="2292" w:name="_Toc209529917"/>
      <w:bookmarkStart w:id="2293" w:name="_Toc219196393"/>
      <w:r>
        <w:t>5.1.4.4.2</w:t>
      </w:r>
      <w:r>
        <w:tab/>
        <w:t>Operation Definition</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294" w:name="_Toc72766464"/>
      <w:bookmarkStart w:id="2295" w:name="_Toc72767031"/>
      <w:bookmarkStart w:id="2296" w:name="_Toc73042483"/>
      <w:bookmarkStart w:id="2297" w:name="_Toc89426610"/>
      <w:bookmarkStart w:id="2298" w:name="_Toc81242827"/>
      <w:bookmarkStart w:id="2299" w:name="_Toc97034929"/>
      <w:bookmarkStart w:id="2300" w:name="_Toc94020395"/>
      <w:bookmarkStart w:id="2301" w:name="_Toc100940015"/>
      <w:bookmarkStart w:id="2302" w:name="_Toc97037806"/>
      <w:bookmarkStart w:id="2303" w:name="_Toc104546881"/>
      <w:bookmarkStart w:id="2304" w:name="_Toc112937928"/>
      <w:bookmarkStart w:id="2305" w:name="_Toc114134685"/>
      <w:bookmarkStart w:id="2306" w:name="_Toc120681624"/>
      <w:bookmarkStart w:id="2307" w:name="_Toc133434811"/>
      <w:bookmarkStart w:id="2308" w:name="_Toc138693994"/>
      <w:bookmarkStart w:id="2309" w:name="_Toc148535723"/>
      <w:bookmarkStart w:id="2310"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Heading3"/>
      </w:pPr>
      <w:bookmarkStart w:id="2311" w:name="_Toc170160977"/>
      <w:bookmarkStart w:id="2312" w:name="_Toc175844024"/>
      <w:bookmarkStart w:id="2313" w:name="_Toc180485726"/>
      <w:bookmarkStart w:id="2314" w:name="_Toc185517857"/>
      <w:bookmarkStart w:id="2315" w:name="_Toc192875265"/>
      <w:bookmarkStart w:id="2316" w:name="_Toc209529918"/>
      <w:bookmarkStart w:id="2317" w:name="_Toc219196394"/>
      <w:r>
        <w:t>5.1.5</w:t>
      </w:r>
      <w:r>
        <w:tab/>
        <w:t>Notifications</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0990CC5C" w14:textId="77777777" w:rsidR="00E9750A" w:rsidRDefault="00A16F12">
      <w:pPr>
        <w:pStyle w:val="Heading4"/>
      </w:pPr>
      <w:bookmarkStart w:id="2318" w:name="_Toc72766465"/>
      <w:bookmarkStart w:id="2319" w:name="_Toc72767032"/>
      <w:bookmarkStart w:id="2320" w:name="_Toc73042484"/>
      <w:bookmarkStart w:id="2321" w:name="_Toc81242828"/>
      <w:bookmarkStart w:id="2322" w:name="_Toc89426611"/>
      <w:bookmarkStart w:id="2323" w:name="_Toc94020396"/>
      <w:bookmarkStart w:id="2324" w:name="_Toc97034930"/>
      <w:bookmarkStart w:id="2325" w:name="_Toc97037807"/>
      <w:bookmarkStart w:id="2326" w:name="_Toc100940016"/>
      <w:bookmarkStart w:id="2327" w:name="_Toc104546882"/>
      <w:bookmarkStart w:id="2328" w:name="_Toc112937929"/>
      <w:bookmarkStart w:id="2329" w:name="_Toc114134686"/>
      <w:bookmarkStart w:id="2330" w:name="_Toc120681625"/>
      <w:bookmarkStart w:id="2331" w:name="_Toc133434812"/>
      <w:bookmarkStart w:id="2332" w:name="_Toc138693995"/>
      <w:bookmarkStart w:id="2333" w:name="_Toc148535724"/>
      <w:bookmarkStart w:id="2334" w:name="_Toc162009216"/>
      <w:bookmarkStart w:id="2335" w:name="_Toc170160978"/>
      <w:bookmarkStart w:id="2336" w:name="_Toc175844025"/>
      <w:bookmarkStart w:id="2337" w:name="_Toc180485727"/>
      <w:bookmarkStart w:id="2338" w:name="_Toc185517858"/>
      <w:bookmarkStart w:id="2339" w:name="_Toc192875266"/>
      <w:bookmarkStart w:id="2340" w:name="_Toc209529919"/>
      <w:bookmarkStart w:id="2341" w:name="_Toc219196395"/>
      <w:r>
        <w:t>5.1.5.1</w:t>
      </w:r>
      <w:r>
        <w:tab/>
        <w:t>General</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342" w:name="_Toc72766466"/>
      <w:bookmarkStart w:id="2343" w:name="_Toc72767033"/>
      <w:bookmarkStart w:id="2344" w:name="_Toc73042485"/>
      <w:bookmarkStart w:id="2345" w:name="_Toc81242829"/>
      <w:bookmarkStart w:id="2346" w:name="_Toc89426612"/>
      <w:bookmarkStart w:id="2347" w:name="_Toc94020397"/>
      <w:bookmarkStart w:id="2348" w:name="_Toc97034931"/>
      <w:bookmarkStart w:id="2349" w:name="_Toc97037808"/>
      <w:bookmarkStart w:id="2350" w:name="_Toc100940017"/>
      <w:bookmarkStart w:id="2351" w:name="_Toc104546883"/>
      <w:bookmarkStart w:id="2352" w:name="_Toc112937930"/>
      <w:bookmarkStart w:id="2353" w:name="_Toc114134687"/>
      <w:bookmarkStart w:id="2354" w:name="_Toc120681626"/>
      <w:bookmarkStart w:id="2355" w:name="_Toc133434813"/>
      <w:bookmarkStart w:id="2356" w:name="_Toc138693996"/>
      <w:bookmarkStart w:id="2357" w:name="_Toc148535725"/>
      <w:bookmarkStart w:id="2358"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Heading4"/>
      </w:pPr>
      <w:bookmarkStart w:id="2359" w:name="_Toc170160979"/>
      <w:bookmarkStart w:id="2360" w:name="_Toc175844026"/>
      <w:bookmarkStart w:id="2361" w:name="_Toc180485728"/>
      <w:bookmarkStart w:id="2362" w:name="_Toc185517859"/>
      <w:bookmarkStart w:id="2363" w:name="_Toc192875267"/>
      <w:bookmarkStart w:id="2364" w:name="_Toc209529920"/>
      <w:bookmarkStart w:id="2365" w:name="_Toc219196396"/>
      <w:r>
        <w:lastRenderedPageBreak/>
        <w:t>5.1.5.2</w:t>
      </w:r>
      <w:r>
        <w:tab/>
        <w:t>Retrieval Notification</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2B666E6E" w14:textId="77777777" w:rsidR="00E9750A" w:rsidRDefault="00A16F12">
      <w:pPr>
        <w:pStyle w:val="Heading5"/>
      </w:pPr>
      <w:bookmarkStart w:id="2366" w:name="_Toc72766467"/>
      <w:bookmarkStart w:id="2367" w:name="_Toc72767034"/>
      <w:bookmarkStart w:id="2368" w:name="_Toc73042486"/>
      <w:bookmarkStart w:id="2369" w:name="_Toc81242830"/>
      <w:bookmarkStart w:id="2370" w:name="_Toc89426613"/>
      <w:bookmarkStart w:id="2371" w:name="_Toc94020398"/>
      <w:bookmarkStart w:id="2372" w:name="_Toc97034932"/>
      <w:bookmarkStart w:id="2373" w:name="_Toc97037809"/>
      <w:bookmarkStart w:id="2374" w:name="_Toc100940018"/>
      <w:bookmarkStart w:id="2375" w:name="_Toc104546884"/>
      <w:bookmarkStart w:id="2376" w:name="_Toc112937931"/>
      <w:bookmarkStart w:id="2377" w:name="_Toc114134688"/>
      <w:bookmarkStart w:id="2378" w:name="_Toc120681627"/>
      <w:bookmarkStart w:id="2379" w:name="_Toc133434814"/>
      <w:bookmarkStart w:id="2380" w:name="_Toc138693997"/>
      <w:bookmarkStart w:id="2381" w:name="_Toc148535726"/>
      <w:bookmarkStart w:id="2382" w:name="_Toc162009218"/>
      <w:bookmarkStart w:id="2383" w:name="_Toc170160980"/>
      <w:bookmarkStart w:id="2384" w:name="_Toc175844027"/>
      <w:bookmarkStart w:id="2385" w:name="_Toc180485729"/>
      <w:bookmarkStart w:id="2386" w:name="_Toc185517860"/>
      <w:bookmarkStart w:id="2387" w:name="_Toc192875268"/>
      <w:bookmarkStart w:id="2388" w:name="_Toc209529921"/>
      <w:bookmarkStart w:id="2389" w:name="_Toc219196397"/>
      <w:r>
        <w:t>5.1.5.2.1</w:t>
      </w:r>
      <w:r>
        <w:tab/>
        <w:t>Description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Heading5"/>
      </w:pPr>
      <w:bookmarkStart w:id="2390" w:name="_Toc72766468"/>
      <w:bookmarkStart w:id="2391" w:name="_Toc72767035"/>
      <w:bookmarkStart w:id="2392" w:name="_Toc73042487"/>
      <w:bookmarkStart w:id="2393" w:name="_Toc81242831"/>
      <w:bookmarkStart w:id="2394" w:name="_Toc89426614"/>
      <w:bookmarkStart w:id="2395" w:name="_Toc94020399"/>
      <w:bookmarkStart w:id="2396" w:name="_Toc97034933"/>
      <w:bookmarkStart w:id="2397" w:name="_Toc97037810"/>
      <w:bookmarkStart w:id="2398" w:name="_Toc100940019"/>
      <w:bookmarkStart w:id="2399" w:name="_Toc104546885"/>
      <w:bookmarkStart w:id="2400" w:name="_Toc112937932"/>
      <w:bookmarkStart w:id="2401" w:name="_Toc114134689"/>
      <w:bookmarkStart w:id="2402" w:name="_Toc120681628"/>
      <w:bookmarkStart w:id="2403" w:name="_Toc133434815"/>
      <w:bookmarkStart w:id="2404" w:name="_Toc138693998"/>
      <w:bookmarkStart w:id="2405" w:name="_Toc148535727"/>
      <w:bookmarkStart w:id="2406" w:name="_Toc162009219"/>
      <w:bookmarkStart w:id="2407" w:name="_Toc170160981"/>
      <w:bookmarkStart w:id="2408" w:name="_Toc175844028"/>
      <w:bookmarkStart w:id="2409" w:name="_Toc180485730"/>
      <w:bookmarkStart w:id="2410" w:name="_Toc185517861"/>
      <w:bookmarkStart w:id="2411" w:name="_Toc192875269"/>
      <w:bookmarkStart w:id="2412" w:name="_Toc209529922"/>
      <w:bookmarkStart w:id="2413" w:name="_Toc219196398"/>
      <w:r>
        <w:t>5.1.5.2.2</w:t>
      </w:r>
      <w:r>
        <w:tab/>
        <w:t>Target URI</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Heading5"/>
      </w:pPr>
      <w:bookmarkStart w:id="2414" w:name="_Toc72766469"/>
      <w:bookmarkStart w:id="2415" w:name="_Toc72767036"/>
      <w:bookmarkStart w:id="2416" w:name="_Toc73042488"/>
      <w:bookmarkStart w:id="2417" w:name="_Toc81242832"/>
      <w:bookmarkStart w:id="2418" w:name="_Toc89426615"/>
      <w:bookmarkStart w:id="2419" w:name="_Toc94020400"/>
      <w:bookmarkStart w:id="2420" w:name="_Toc97034934"/>
      <w:bookmarkStart w:id="2421" w:name="_Toc97037811"/>
      <w:bookmarkStart w:id="2422" w:name="_Toc100940020"/>
      <w:bookmarkStart w:id="2423" w:name="_Toc104546886"/>
      <w:bookmarkStart w:id="2424" w:name="_Toc112937933"/>
      <w:bookmarkStart w:id="2425" w:name="_Toc114134690"/>
      <w:bookmarkStart w:id="2426" w:name="_Toc120681629"/>
      <w:bookmarkStart w:id="2427" w:name="_Toc133434816"/>
      <w:bookmarkStart w:id="2428" w:name="_Toc138693999"/>
      <w:bookmarkStart w:id="2429" w:name="_Toc148535728"/>
      <w:bookmarkStart w:id="2430" w:name="_Toc162009220"/>
      <w:bookmarkStart w:id="2431" w:name="_Toc170160982"/>
      <w:bookmarkStart w:id="2432" w:name="_Toc175844029"/>
      <w:bookmarkStart w:id="2433" w:name="_Toc180485731"/>
      <w:bookmarkStart w:id="2434" w:name="_Toc185517862"/>
      <w:bookmarkStart w:id="2435" w:name="_Toc192875270"/>
      <w:bookmarkStart w:id="2436" w:name="_Toc209529923"/>
      <w:bookmarkStart w:id="2437" w:name="_Toc219196399"/>
      <w:r>
        <w:t>5.1.5.2.3</w:t>
      </w:r>
      <w:r>
        <w:tab/>
        <w:t>Standard Methods</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5C058296" w14:textId="77777777" w:rsidR="00E9750A" w:rsidRDefault="00A16F12" w:rsidP="003C6105">
      <w:pPr>
        <w:pStyle w:val="H6"/>
      </w:pPr>
      <w:bookmarkStart w:id="2438" w:name="_Toc72766470"/>
      <w:bookmarkStart w:id="2439" w:name="_Toc72767037"/>
      <w:bookmarkStart w:id="2440" w:name="_Toc73042489"/>
      <w:bookmarkStart w:id="2441" w:name="_Toc81242833"/>
      <w:bookmarkStart w:id="2442" w:name="_Toc89426616"/>
      <w:bookmarkStart w:id="2443" w:name="_Toc94020401"/>
      <w:bookmarkStart w:id="2444" w:name="_Toc97034935"/>
      <w:bookmarkStart w:id="2445" w:name="_Toc97037812"/>
      <w:bookmarkStart w:id="2446" w:name="_Toc100940021"/>
      <w:bookmarkStart w:id="2447" w:name="_Toc104546887"/>
      <w:bookmarkStart w:id="2448" w:name="_Toc112937934"/>
      <w:bookmarkStart w:id="2449" w:name="_Toc114134691"/>
      <w:bookmarkStart w:id="2450" w:name="_Toc120681630"/>
      <w:bookmarkStart w:id="2451" w:name="_Toc133434817"/>
      <w:bookmarkStart w:id="2452" w:name="_Toc138694000"/>
      <w:bookmarkStart w:id="2453" w:name="_Toc148535729"/>
      <w:bookmarkStart w:id="2454" w:name="_Toc162009221"/>
      <w:bookmarkStart w:id="2455" w:name="_Toc170160983"/>
      <w:bookmarkStart w:id="2456" w:name="_Toc175844030"/>
      <w:bookmarkStart w:id="2457" w:name="_Toc180485732"/>
      <w:bookmarkStart w:id="2458" w:name="_Toc185517863"/>
      <w:bookmarkStart w:id="2459" w:name="_Toc192875271"/>
      <w:bookmarkStart w:id="2460" w:name="_Toc209529924"/>
      <w:r>
        <w:t>5.1.5.2.3.1</w:t>
      </w:r>
      <w:r>
        <w:tab/>
        <w:t>POST</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Heading4"/>
      </w:pPr>
      <w:bookmarkStart w:id="2461" w:name="_Toc162009222"/>
      <w:bookmarkStart w:id="2462" w:name="_Toc170160984"/>
      <w:bookmarkStart w:id="2463" w:name="_Toc175844031"/>
      <w:bookmarkStart w:id="2464" w:name="_Toc180485733"/>
      <w:bookmarkStart w:id="2465" w:name="_Toc185517864"/>
      <w:bookmarkStart w:id="2466" w:name="_Toc192875272"/>
      <w:bookmarkStart w:id="2467" w:name="_Toc209529925"/>
      <w:bookmarkStart w:id="2468" w:name="_Toc219196400"/>
      <w:r w:rsidRPr="00C11E5F">
        <w:t>5.1.5.3</w:t>
      </w:r>
      <w:r w:rsidRPr="00C11E5F">
        <w:tab/>
        <w:t>ADRF Alert Notification</w:t>
      </w:r>
      <w:bookmarkEnd w:id="2461"/>
      <w:bookmarkEnd w:id="2462"/>
      <w:bookmarkEnd w:id="2463"/>
      <w:bookmarkEnd w:id="2464"/>
      <w:bookmarkEnd w:id="2465"/>
      <w:bookmarkEnd w:id="2466"/>
      <w:bookmarkEnd w:id="2467"/>
      <w:bookmarkEnd w:id="2468"/>
    </w:p>
    <w:p w14:paraId="185AD17D" w14:textId="77777777" w:rsidR="006C7DEC" w:rsidRDefault="006C7DEC" w:rsidP="00C11E5F">
      <w:pPr>
        <w:pStyle w:val="Heading5"/>
      </w:pPr>
      <w:bookmarkStart w:id="2469" w:name="_Toc162009223"/>
      <w:bookmarkStart w:id="2470" w:name="_Toc170160985"/>
      <w:bookmarkStart w:id="2471" w:name="_Toc175844032"/>
      <w:bookmarkStart w:id="2472" w:name="_Toc180485734"/>
      <w:bookmarkStart w:id="2473" w:name="_Toc185517865"/>
      <w:bookmarkStart w:id="2474" w:name="_Toc192875273"/>
      <w:bookmarkStart w:id="2475" w:name="_Toc209529926"/>
      <w:bookmarkStart w:id="2476" w:name="_Toc219196401"/>
      <w:r>
        <w:t>5.1.5.3.1</w:t>
      </w:r>
      <w:r>
        <w:tab/>
        <w:t>Description</w:t>
      </w:r>
      <w:bookmarkEnd w:id="2469"/>
      <w:bookmarkEnd w:id="2470"/>
      <w:bookmarkEnd w:id="2471"/>
      <w:bookmarkEnd w:id="2472"/>
      <w:bookmarkEnd w:id="2473"/>
      <w:bookmarkEnd w:id="2474"/>
      <w:bookmarkEnd w:id="2475"/>
      <w:bookmarkEnd w:id="2476"/>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Heading5"/>
      </w:pPr>
      <w:bookmarkStart w:id="2477" w:name="_Toc162009224"/>
      <w:bookmarkStart w:id="2478" w:name="_Toc170160986"/>
      <w:bookmarkStart w:id="2479" w:name="_Toc175844033"/>
      <w:bookmarkStart w:id="2480" w:name="_Toc180485735"/>
      <w:bookmarkStart w:id="2481" w:name="_Toc185517866"/>
      <w:bookmarkStart w:id="2482" w:name="_Toc192875274"/>
      <w:bookmarkStart w:id="2483" w:name="_Toc209529927"/>
      <w:bookmarkStart w:id="2484" w:name="_Toc219196402"/>
      <w:r>
        <w:t>5.1.5.3.2</w:t>
      </w:r>
      <w:r>
        <w:tab/>
        <w:t>Target URI</w:t>
      </w:r>
      <w:bookmarkEnd w:id="2477"/>
      <w:bookmarkEnd w:id="2478"/>
      <w:bookmarkEnd w:id="2479"/>
      <w:bookmarkEnd w:id="2480"/>
      <w:bookmarkEnd w:id="2481"/>
      <w:bookmarkEnd w:id="2482"/>
      <w:bookmarkEnd w:id="2483"/>
      <w:bookmarkEnd w:id="2484"/>
    </w:p>
    <w:p w14:paraId="05EC6E70" w14:textId="38A73BED" w:rsidR="009D6D52" w:rsidRDefault="009D6D52" w:rsidP="009D6D52">
      <w:pPr>
        <w:rPr>
          <w:rFonts w:ascii="Arial" w:hAnsi="Arial" w:cs="Arial"/>
        </w:rPr>
      </w:pPr>
      <w:bookmarkStart w:id="2485"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Heading5"/>
      </w:pPr>
      <w:bookmarkStart w:id="2486" w:name="_Toc170160987"/>
      <w:bookmarkStart w:id="2487" w:name="_Toc175844034"/>
      <w:bookmarkStart w:id="2488" w:name="_Toc180485736"/>
      <w:bookmarkStart w:id="2489" w:name="_Toc185517867"/>
      <w:bookmarkStart w:id="2490" w:name="_Toc192875275"/>
      <w:bookmarkStart w:id="2491" w:name="_Toc209529928"/>
      <w:bookmarkStart w:id="2492" w:name="_Toc219196403"/>
      <w:r>
        <w:t>5.1.5.3.3</w:t>
      </w:r>
      <w:r>
        <w:tab/>
        <w:t>Standard Methods</w:t>
      </w:r>
      <w:bookmarkEnd w:id="2485"/>
      <w:bookmarkEnd w:id="2486"/>
      <w:bookmarkEnd w:id="2487"/>
      <w:bookmarkEnd w:id="2488"/>
      <w:bookmarkEnd w:id="2489"/>
      <w:bookmarkEnd w:id="2490"/>
      <w:bookmarkEnd w:id="2491"/>
      <w:bookmarkEnd w:id="2492"/>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Heading3"/>
      </w:pPr>
      <w:bookmarkStart w:id="2493" w:name="_Toc97037813"/>
      <w:bookmarkStart w:id="2494" w:name="_Toc97034937"/>
      <w:bookmarkStart w:id="2495" w:name="_Toc81242835"/>
      <w:bookmarkStart w:id="2496" w:name="_Toc104546888"/>
      <w:bookmarkStart w:id="2497" w:name="_Toc100940022"/>
      <w:bookmarkStart w:id="2498" w:name="_Toc89426618"/>
      <w:bookmarkStart w:id="2499" w:name="_Toc94020403"/>
      <w:bookmarkStart w:id="2500" w:name="_Toc112937935"/>
      <w:bookmarkStart w:id="2501" w:name="_Toc73042491"/>
      <w:bookmarkStart w:id="2502" w:name="_Toc72766472"/>
      <w:bookmarkStart w:id="2503" w:name="_Toc72767039"/>
      <w:bookmarkStart w:id="2504" w:name="_Toc114134692"/>
      <w:bookmarkStart w:id="2505" w:name="_Toc120681631"/>
      <w:bookmarkStart w:id="2506" w:name="_Toc133434818"/>
      <w:bookmarkStart w:id="2507" w:name="_Toc138694001"/>
      <w:bookmarkStart w:id="2508" w:name="_Toc148535730"/>
      <w:bookmarkStart w:id="2509" w:name="_Toc162009226"/>
      <w:bookmarkStart w:id="2510" w:name="_Toc170160988"/>
      <w:bookmarkStart w:id="2511" w:name="_Toc175844035"/>
      <w:bookmarkStart w:id="2512" w:name="_Toc180485737"/>
      <w:bookmarkStart w:id="2513" w:name="_Toc185517868"/>
      <w:bookmarkStart w:id="2514" w:name="_Toc192875276"/>
      <w:bookmarkStart w:id="2515" w:name="_Toc209529929"/>
      <w:bookmarkStart w:id="2516" w:name="_Toc219196404"/>
      <w:r>
        <w:t>5.1.6</w:t>
      </w:r>
      <w:r>
        <w:tab/>
        <w:t>Data Model</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5C6AF3A6" w14:textId="77777777" w:rsidR="00E9750A" w:rsidRDefault="00A16F12">
      <w:pPr>
        <w:pStyle w:val="Heading4"/>
      </w:pPr>
      <w:bookmarkStart w:id="2517" w:name="_Toc72766473"/>
      <w:bookmarkStart w:id="2518" w:name="_Toc72767040"/>
      <w:bookmarkStart w:id="2519" w:name="_Toc73042492"/>
      <w:bookmarkStart w:id="2520" w:name="_Toc81242836"/>
      <w:bookmarkStart w:id="2521" w:name="_Toc89426619"/>
      <w:bookmarkStart w:id="2522" w:name="_Toc94020404"/>
      <w:bookmarkStart w:id="2523" w:name="_Toc97034938"/>
      <w:bookmarkStart w:id="2524" w:name="_Toc97037814"/>
      <w:bookmarkStart w:id="2525" w:name="_Toc100940023"/>
      <w:bookmarkStart w:id="2526" w:name="_Toc104546889"/>
      <w:bookmarkStart w:id="2527" w:name="_Toc112937936"/>
      <w:bookmarkStart w:id="2528" w:name="_Toc114134693"/>
      <w:bookmarkStart w:id="2529" w:name="_Toc120681632"/>
      <w:bookmarkStart w:id="2530" w:name="_Toc133434819"/>
      <w:bookmarkStart w:id="2531" w:name="_Toc138694002"/>
      <w:bookmarkStart w:id="2532" w:name="_Toc148535731"/>
      <w:bookmarkStart w:id="2533" w:name="_Toc162009227"/>
      <w:bookmarkStart w:id="2534" w:name="_Toc170160989"/>
      <w:bookmarkStart w:id="2535" w:name="_Toc175844036"/>
      <w:bookmarkStart w:id="2536" w:name="_Toc180485738"/>
      <w:bookmarkStart w:id="2537" w:name="_Toc185517869"/>
      <w:bookmarkStart w:id="2538" w:name="_Toc192875277"/>
      <w:bookmarkStart w:id="2539" w:name="_Toc209529930"/>
      <w:bookmarkStart w:id="2540" w:name="_Toc219196405"/>
      <w:r>
        <w:t>5.1.6.1</w:t>
      </w:r>
      <w:r>
        <w:tab/>
        <w:t>General</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541" w:name="_Hlk91663035"/>
            <w:r>
              <w:rPr>
                <w:lang w:eastAsia="zh-CN"/>
              </w:rPr>
              <w:t>Contains information about Data or Analytics specification.</w:t>
            </w:r>
            <w:bookmarkEnd w:id="2541"/>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E80568">
      <w:pPr>
        <w:pStyle w:val="TH"/>
      </w:pPr>
      <w:bookmarkStart w:id="2542" w:name="_Toc114134694"/>
      <w:bookmarkStart w:id="2543" w:name="_Toc120681633"/>
      <w:bookmarkStart w:id="2544" w:name="_Toc112937937"/>
      <w:bookmarkStart w:id="2545" w:name="_Toc100940024"/>
      <w:bookmarkStart w:id="2546" w:name="_Toc104546890"/>
      <w:bookmarkStart w:id="2547" w:name="_Toc97034939"/>
      <w:bookmarkStart w:id="2548" w:name="_Toc97037815"/>
      <w:bookmarkStart w:id="2549" w:name="_Toc81242837"/>
      <w:bookmarkStart w:id="2550" w:name="_Toc89426620"/>
      <w:bookmarkStart w:id="2551" w:name="_Toc94020405"/>
      <w:bookmarkStart w:id="2552" w:name="_Toc73042493"/>
      <w:bookmarkStart w:id="2553" w:name="_Toc72766474"/>
      <w:bookmarkStart w:id="2554" w:name="_Toc72767041"/>
      <w:bookmarkStart w:id="2555" w:name="_Toc133434820"/>
      <w:bookmarkStart w:id="2556" w:name="_Toc138694003"/>
      <w:bookmarkStart w:id="2557" w:name="_Toc148535732"/>
      <w:bookmarkStart w:id="2558" w:name="_Toc162009228"/>
      <w:bookmarkStart w:id="2559" w:name="_Toc170160990"/>
      <w:bookmarkStart w:id="2560" w:name="_Toc175844037"/>
      <w:bookmarkStart w:id="2561" w:name="_Toc180485739"/>
      <w:bookmarkStart w:id="2562" w:name="_Toc185517870"/>
      <w:r w:rsidRPr="00582C53">
        <w:lastRenderedPageBreak/>
        <w:t xml:space="preserve">Table 5.1.6.1-2: </w:t>
      </w:r>
      <w:r w:rsidRPr="00582C53">
        <w:rPr>
          <w:lang w:eastAsia="ja-JP"/>
        </w:rPr>
        <w:t>Nadrf_DataManagement</w:t>
      </w:r>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663829" w:rsidRPr="00582C53" w14:paraId="47E36633" w14:textId="77777777" w:rsidTr="00207F08">
        <w:trPr>
          <w:jc w:val="center"/>
        </w:trPr>
        <w:tc>
          <w:tcPr>
            <w:tcW w:w="3178" w:type="dxa"/>
          </w:tcPr>
          <w:p w14:paraId="45EAF112" w14:textId="049AF1D8" w:rsidR="00663829" w:rsidRPr="00582C53" w:rsidRDefault="00663829" w:rsidP="00663829">
            <w:pPr>
              <w:keepNext/>
              <w:keepLines/>
              <w:spacing w:after="0"/>
              <w:rPr>
                <w:rFonts w:ascii="Arial" w:hAnsi="Arial"/>
                <w:sz w:val="18"/>
              </w:rPr>
            </w:pPr>
            <w:r w:rsidRPr="00582C53">
              <w:rPr>
                <w:rFonts w:ascii="Arial" w:hAnsi="Arial"/>
                <w:sz w:val="18"/>
              </w:rPr>
              <w:t>SupportedFeatures</w:t>
            </w:r>
          </w:p>
        </w:tc>
        <w:tc>
          <w:tcPr>
            <w:tcW w:w="2078" w:type="dxa"/>
          </w:tcPr>
          <w:p w14:paraId="612F2C7C" w14:textId="7E0ED708" w:rsidR="00663829" w:rsidRPr="00582C53" w:rsidRDefault="00663829" w:rsidP="00663829">
            <w:pPr>
              <w:keepNext/>
              <w:keepLines/>
              <w:spacing w:after="0"/>
              <w:rPr>
                <w:rFonts w:ascii="Arial" w:hAnsi="Arial"/>
                <w:sz w:val="18"/>
              </w:rPr>
            </w:pPr>
            <w:r w:rsidRPr="00582C53">
              <w:rPr>
                <w:rFonts w:ascii="Arial" w:hAnsi="Arial"/>
                <w:sz w:val="18"/>
              </w:rPr>
              <w:t>3GPP TS 29.571 [</w:t>
            </w:r>
            <w:r>
              <w:rPr>
                <w:rFonts w:ascii="Arial" w:hAnsi="Arial"/>
                <w:sz w:val="18"/>
              </w:rPr>
              <w:t>1</w:t>
            </w:r>
            <w:r w:rsidRPr="00582C53">
              <w:rPr>
                <w:rFonts w:ascii="Arial" w:hAnsi="Arial"/>
                <w:sz w:val="18"/>
              </w:rPr>
              <w:t>6]</w:t>
            </w:r>
          </w:p>
        </w:tc>
        <w:tc>
          <w:tcPr>
            <w:tcW w:w="2435" w:type="dxa"/>
          </w:tcPr>
          <w:p w14:paraId="69CA6EEE" w14:textId="77777777" w:rsidR="00663829" w:rsidRPr="00582C53" w:rsidRDefault="00663829" w:rsidP="00663829">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663829" w:rsidRPr="00582C53" w:rsidRDefault="00663829" w:rsidP="00663829">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Heading4"/>
        <w:rPr>
          <w:lang w:val="en-US"/>
        </w:rPr>
      </w:pPr>
      <w:bookmarkStart w:id="2563" w:name="_Toc192875278"/>
      <w:bookmarkStart w:id="2564" w:name="_Toc209529931"/>
      <w:bookmarkStart w:id="2565" w:name="_Toc219196406"/>
      <w:r>
        <w:rPr>
          <w:lang w:val="en-US"/>
        </w:rPr>
        <w:t>5.1.6.2</w:t>
      </w:r>
      <w:r>
        <w:rPr>
          <w:lang w:val="en-US"/>
        </w:rPr>
        <w:tab/>
        <w:t>Structured data types</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6DB2A745" w14:textId="77777777" w:rsidR="00E9750A" w:rsidRDefault="00A16F12">
      <w:pPr>
        <w:pStyle w:val="Heading5"/>
      </w:pPr>
      <w:bookmarkStart w:id="2566" w:name="_Toc104546891"/>
      <w:bookmarkStart w:id="2567" w:name="_Toc120681634"/>
      <w:bookmarkStart w:id="2568" w:name="_Toc114134695"/>
      <w:bookmarkStart w:id="2569" w:name="_Toc112937938"/>
      <w:bookmarkStart w:id="2570" w:name="_Toc73042494"/>
      <w:bookmarkStart w:id="2571" w:name="_Toc100940025"/>
      <w:bookmarkStart w:id="2572" w:name="_Toc97034940"/>
      <w:bookmarkStart w:id="2573" w:name="_Toc97037816"/>
      <w:bookmarkStart w:id="2574" w:name="_Toc94020406"/>
      <w:bookmarkStart w:id="2575" w:name="_Toc89426621"/>
      <w:bookmarkStart w:id="2576" w:name="_Toc81242838"/>
      <w:bookmarkStart w:id="2577" w:name="_Toc72767042"/>
      <w:bookmarkStart w:id="2578" w:name="_Toc72766475"/>
      <w:bookmarkStart w:id="2579" w:name="_Toc133434821"/>
      <w:bookmarkStart w:id="2580" w:name="_Toc138694004"/>
      <w:bookmarkStart w:id="2581" w:name="_Toc148535733"/>
      <w:bookmarkStart w:id="2582" w:name="_Toc162009229"/>
      <w:bookmarkStart w:id="2583" w:name="_Toc170160991"/>
      <w:bookmarkStart w:id="2584" w:name="_Toc175844038"/>
      <w:bookmarkStart w:id="2585" w:name="_Toc180485740"/>
      <w:bookmarkStart w:id="2586" w:name="_Toc185517871"/>
      <w:bookmarkStart w:id="2587" w:name="_Toc192875279"/>
      <w:bookmarkStart w:id="2588" w:name="_Toc209529932"/>
      <w:bookmarkStart w:id="2589" w:name="_Toc219196407"/>
      <w:r>
        <w:t>5.1.6.2.1</w:t>
      </w:r>
      <w:r>
        <w:tab/>
        <w:t>Introduction</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79C7E8A4" w14:textId="77777777" w:rsidR="00E9750A" w:rsidRDefault="00A16F12">
      <w:r>
        <w:t>This clause defines the structures to be used in resource representations.</w:t>
      </w:r>
    </w:p>
    <w:p w14:paraId="31B57648" w14:textId="77777777" w:rsidR="000E677B" w:rsidRDefault="000E677B" w:rsidP="000E677B">
      <w:pPr>
        <w:pStyle w:val="Heading5"/>
      </w:pPr>
      <w:bookmarkStart w:id="2590" w:name="_Toc120681635"/>
      <w:bookmarkStart w:id="2591" w:name="_Toc114134696"/>
      <w:bookmarkStart w:id="2592" w:name="_Toc104546892"/>
      <w:bookmarkStart w:id="2593" w:name="_Toc112937939"/>
      <w:bookmarkStart w:id="2594" w:name="_Toc100940026"/>
      <w:bookmarkStart w:id="2595" w:name="_Toc97034941"/>
      <w:bookmarkStart w:id="2596" w:name="_Toc97037817"/>
      <w:bookmarkStart w:id="2597" w:name="_Toc94020407"/>
      <w:bookmarkStart w:id="2598" w:name="_Toc81242839"/>
      <w:bookmarkStart w:id="2599" w:name="_Toc89426622"/>
      <w:bookmarkStart w:id="2600" w:name="_Toc73042495"/>
      <w:bookmarkStart w:id="2601" w:name="_Toc72766476"/>
      <w:bookmarkStart w:id="2602" w:name="_Toc72767043"/>
      <w:bookmarkStart w:id="2603" w:name="_Toc133434822"/>
      <w:bookmarkStart w:id="2604" w:name="_Toc138694005"/>
      <w:bookmarkStart w:id="2605" w:name="_Toc148535734"/>
      <w:bookmarkStart w:id="2606" w:name="_Toc162009230"/>
      <w:bookmarkStart w:id="2607" w:name="_Toc170160992"/>
      <w:bookmarkStart w:id="2608" w:name="_Toc175844039"/>
      <w:bookmarkStart w:id="2609" w:name="_Toc180485741"/>
      <w:bookmarkStart w:id="2610" w:name="_Toc185517872"/>
      <w:bookmarkStart w:id="2611" w:name="_Toc192875280"/>
      <w:bookmarkStart w:id="2612" w:name="_Toc209529933"/>
      <w:bookmarkStart w:id="2613" w:name="_Toc100940027"/>
      <w:bookmarkStart w:id="2614" w:name="_Toc97037818"/>
      <w:bookmarkStart w:id="2615" w:name="_Toc97034942"/>
      <w:bookmarkStart w:id="2616" w:name="_Toc120681636"/>
      <w:bookmarkStart w:id="2617" w:name="_Toc94020408"/>
      <w:bookmarkStart w:id="2618" w:name="_Toc114134697"/>
      <w:bookmarkStart w:id="2619" w:name="_Toc89426623"/>
      <w:bookmarkStart w:id="2620" w:name="_Toc81242840"/>
      <w:bookmarkStart w:id="2621" w:name="_Toc112937940"/>
      <w:bookmarkStart w:id="2622" w:name="_Toc73042496"/>
      <w:bookmarkStart w:id="2623" w:name="_Toc72766477"/>
      <w:bookmarkStart w:id="2624" w:name="_Toc104546893"/>
      <w:bookmarkStart w:id="2625" w:name="_Toc72767044"/>
      <w:bookmarkStart w:id="2626" w:name="_Toc133434823"/>
      <w:bookmarkStart w:id="2627" w:name="_Toc138694006"/>
      <w:bookmarkStart w:id="2628" w:name="_Toc148535735"/>
      <w:bookmarkStart w:id="2629" w:name="_Toc162009231"/>
      <w:bookmarkStart w:id="2630" w:name="_Toc170160993"/>
      <w:bookmarkStart w:id="2631" w:name="_Toc175844040"/>
      <w:bookmarkStart w:id="2632" w:name="_Toc180485742"/>
      <w:bookmarkStart w:id="2633" w:name="_Toc185517873"/>
      <w:bookmarkStart w:id="2634" w:name="_Toc192875281"/>
      <w:bookmarkStart w:id="2635" w:name="_Toc209529934"/>
      <w:bookmarkStart w:id="2636" w:name="_Toc219196408"/>
      <w:r>
        <w:lastRenderedPageBreak/>
        <w:t>5.1.6.2.2</w:t>
      </w:r>
      <w:r>
        <w:tab/>
        <w:t>Type: NadrfDataStoreRecord</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36"/>
    </w:p>
    <w:p w14:paraId="19878419" w14:textId="77777777" w:rsidR="000E677B" w:rsidRDefault="000E677B" w:rsidP="000E677B">
      <w:pPr>
        <w:pStyle w:val="TH"/>
      </w:pPr>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594F99D1"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EE361AF"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4277606"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8E7C356"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D7728"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7112D38"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00A890"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18483B3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CCCA47" w14:textId="77777777" w:rsidR="000E677B" w:rsidRDefault="000E677B" w:rsidP="009E7F29">
            <w:pPr>
              <w:keepNext/>
              <w:keepLines/>
              <w:spacing w:after="0"/>
              <w:rPr>
                <w:rFonts w:ascii="Arial" w:hAnsi="Arial"/>
                <w:sz w:val="18"/>
                <w:lang w:eastAsia="zh-CN"/>
              </w:rPr>
            </w:pPr>
            <w:bookmarkStart w:id="2637" w:name="_Hlk99036241"/>
            <w:r>
              <w:rPr>
                <w:rFonts w:ascii="Arial" w:hAnsi="Arial"/>
                <w:sz w:val="18"/>
                <w:lang w:eastAsia="zh-CN"/>
              </w:rPr>
              <w:t>dataNotif</w:t>
            </w:r>
            <w:bookmarkEnd w:id="2637"/>
          </w:p>
        </w:tc>
        <w:tc>
          <w:tcPr>
            <w:tcW w:w="1444" w:type="dxa"/>
            <w:tcBorders>
              <w:top w:val="single" w:sz="6" w:space="0" w:color="auto"/>
              <w:left w:val="single" w:sz="6" w:space="0" w:color="auto"/>
              <w:bottom w:val="single" w:sz="6" w:space="0" w:color="auto"/>
              <w:right w:val="single" w:sz="6" w:space="0" w:color="auto"/>
            </w:tcBorders>
            <w:hideMark/>
          </w:tcPr>
          <w:p w14:paraId="14790074" w14:textId="77777777" w:rsidR="000E677B" w:rsidRDefault="000E677B" w:rsidP="009E7F29">
            <w:pPr>
              <w:keepNext/>
              <w:keepLines/>
              <w:spacing w:after="0"/>
              <w:rPr>
                <w:rFonts w:ascii="Arial" w:hAnsi="Arial"/>
                <w:sz w:val="18"/>
              </w:rPr>
            </w:pPr>
            <w:bookmarkStart w:id="2638" w:name="_Hlk99036224"/>
            <w:r>
              <w:rPr>
                <w:rFonts w:ascii="Arial" w:hAnsi="Arial"/>
                <w:sz w:val="18"/>
              </w:rPr>
              <w:t>DataNotificatio</w:t>
            </w:r>
            <w:bookmarkEnd w:id="2638"/>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011322E2"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62DE92E"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576294" w14:textId="77777777" w:rsidR="000E677B" w:rsidRDefault="000E677B" w:rsidP="009E7F29">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56D970A" w14:textId="77777777" w:rsidR="000E677B" w:rsidRDefault="000E677B" w:rsidP="009E7F29">
            <w:pPr>
              <w:keepNext/>
              <w:keepLines/>
              <w:spacing w:after="0"/>
              <w:rPr>
                <w:rFonts w:ascii="Arial" w:hAnsi="Arial" w:cs="Arial"/>
                <w:sz w:val="18"/>
                <w:szCs w:val="18"/>
              </w:rPr>
            </w:pPr>
          </w:p>
        </w:tc>
      </w:tr>
      <w:tr w:rsidR="000E677B" w14:paraId="27AEFD8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6148BFE" w14:textId="77777777" w:rsidR="000E677B" w:rsidRDefault="000E677B" w:rsidP="009E7F29">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7D4B4F09" w14:textId="77777777" w:rsidR="000E677B" w:rsidRDefault="000E677B" w:rsidP="009E7F29">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D23FC36"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8F8BD7"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5F4AA59" w14:textId="77777777" w:rsidR="000E677B" w:rsidRDefault="000E677B" w:rsidP="009E7F29">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637D9E6" w14:textId="77777777" w:rsidR="000E677B" w:rsidRDefault="000E677B" w:rsidP="009E7F29">
            <w:pPr>
              <w:keepNext/>
              <w:keepLines/>
              <w:spacing w:after="0"/>
              <w:rPr>
                <w:rFonts w:ascii="Arial" w:hAnsi="Arial" w:cs="Arial"/>
                <w:sz w:val="18"/>
                <w:szCs w:val="18"/>
              </w:rPr>
            </w:pPr>
          </w:p>
        </w:tc>
      </w:tr>
      <w:tr w:rsidR="000E677B" w14:paraId="2598BCE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7F4228D8" w14:textId="77777777" w:rsidR="000E677B" w:rsidRDefault="000E677B" w:rsidP="009E7F29">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2825D4C4" w14:textId="77777777" w:rsidR="000E677B" w:rsidRDefault="000E677B" w:rsidP="009E7F29">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E602511"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7ACA0D"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A63C7F" w14:textId="77777777" w:rsidR="000E677B" w:rsidRDefault="000E677B" w:rsidP="009E7F29">
            <w:pPr>
              <w:keepNext/>
              <w:keepLines/>
              <w:spacing w:after="0"/>
              <w:rPr>
                <w:rFonts w:ascii="Arial" w:hAnsi="Arial"/>
                <w:sz w:val="18"/>
              </w:rPr>
            </w:pPr>
            <w:r>
              <w:rPr>
                <w:rFonts w:ascii="Arial" w:hAnsi="Arial"/>
                <w:sz w:val="18"/>
              </w:rPr>
              <w:t>Represents the subscription information of the corresponding analytics notification.</w:t>
            </w:r>
          </w:p>
          <w:p w14:paraId="426BC3EE" w14:textId="77777777" w:rsidR="000E677B" w:rsidRDefault="000E677B" w:rsidP="009E7F29">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3B485B9A" w14:textId="77777777" w:rsidR="000E677B" w:rsidRDefault="000E677B" w:rsidP="009E7F29">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1EEEA20" w14:textId="77777777" w:rsidR="000E677B" w:rsidRDefault="000E677B" w:rsidP="009E7F29">
            <w:pPr>
              <w:keepNext/>
              <w:keepLines/>
              <w:spacing w:after="0"/>
              <w:rPr>
                <w:rFonts w:ascii="Arial" w:hAnsi="Arial" w:cs="Arial"/>
                <w:sz w:val="18"/>
                <w:szCs w:val="18"/>
              </w:rPr>
            </w:pPr>
          </w:p>
        </w:tc>
      </w:tr>
      <w:tr w:rsidR="000E677B" w14:paraId="37CA8A6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6F936CEA" w14:textId="77777777" w:rsidR="000E677B" w:rsidRDefault="000E677B" w:rsidP="009E7F29">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05C6310A" w14:textId="77777777" w:rsidR="000E677B" w:rsidRDefault="000E677B" w:rsidP="009E7F29">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1F5412FE"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769634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1118B4F" w14:textId="77777777" w:rsidR="000E677B" w:rsidRDefault="000E677B" w:rsidP="009E7F29">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391A0F52"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4DD0CBE2"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702CE53D" w14:textId="77777777" w:rsidR="000E677B" w:rsidRDefault="000E677B" w:rsidP="009E7F29">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0563421C"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BEBE3D8"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390ADBC"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65DE16" w14:textId="77777777" w:rsidR="000E677B" w:rsidRDefault="000E677B" w:rsidP="009E7F29">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F05D532"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48F343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E2A8C85" w14:textId="77777777" w:rsidR="000E677B" w:rsidRDefault="000E677B" w:rsidP="009E7F29">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215DA7FB" w14:textId="77777777" w:rsidR="000E677B" w:rsidRDefault="000E677B" w:rsidP="009E7F29">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2101FD9C"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46B10B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6CAAB8" w14:textId="77777777" w:rsidR="000E677B" w:rsidRDefault="000E677B" w:rsidP="009E7F29">
            <w:pPr>
              <w:keepNext/>
              <w:keepLines/>
              <w:spacing w:after="0"/>
              <w:rPr>
                <w:rFonts w:ascii="Arial" w:hAnsi="Arial"/>
                <w:sz w:val="18"/>
              </w:rPr>
            </w:pPr>
            <w:r>
              <w:rPr>
                <w:rFonts w:ascii="Arial" w:hAnsi="Arial"/>
                <w:sz w:val="18"/>
              </w:rPr>
              <w:t>Represents the subscription information of the corresponding data notification.</w:t>
            </w:r>
          </w:p>
          <w:p w14:paraId="35DE532C" w14:textId="77777777" w:rsidR="000E677B" w:rsidRDefault="000E677B" w:rsidP="009E7F29">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2D29A26A" w14:textId="77777777" w:rsidR="000E677B" w:rsidRDefault="000E677B" w:rsidP="009E7F29">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14897C6" w14:textId="77777777" w:rsidR="000E677B" w:rsidRDefault="000E677B" w:rsidP="009E7F29">
            <w:pPr>
              <w:keepNext/>
              <w:keepLines/>
              <w:spacing w:after="0"/>
              <w:rPr>
                <w:rFonts w:ascii="Arial" w:hAnsi="Arial" w:cs="Arial"/>
                <w:sz w:val="18"/>
                <w:szCs w:val="18"/>
              </w:rPr>
            </w:pPr>
          </w:p>
        </w:tc>
      </w:tr>
      <w:tr w:rsidR="000E677B" w14:paraId="0662788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77329AD" w14:textId="77777777" w:rsidR="000E677B" w:rsidRDefault="000E677B" w:rsidP="009E7F29">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5812A731" w14:textId="77777777" w:rsidR="000E677B" w:rsidRDefault="000E677B" w:rsidP="009E7F29">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5EA4D85E"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50D789E"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0D949E0" w14:textId="77777777" w:rsidR="000E677B" w:rsidRDefault="000E677B" w:rsidP="009E7F29">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4AF3CF3F"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391C0BB2"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0AB7C32B"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46C70B75"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D0F623E"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238BD1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5BAE9A8" w14:textId="72E99123" w:rsidR="000E677B" w:rsidRDefault="000E677B" w:rsidP="009E7F29">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2EA2A4C1" w14:textId="77777777" w:rsidR="000E677B" w:rsidRDefault="000E677B" w:rsidP="009E7F29">
            <w:pPr>
              <w:keepNext/>
              <w:keepLines/>
              <w:spacing w:after="0"/>
              <w:rPr>
                <w:rFonts w:ascii="Arial" w:hAnsi="Arial" w:cs="Arial"/>
                <w:sz w:val="18"/>
                <w:szCs w:val="18"/>
                <w:lang w:eastAsia="zh-CN"/>
              </w:rPr>
            </w:pPr>
          </w:p>
          <w:p w14:paraId="309747F9" w14:textId="33617AF5" w:rsidR="000E677B" w:rsidRDefault="000E677B" w:rsidP="009E7F29">
            <w:pPr>
              <w:keepNext/>
              <w:keepLines/>
              <w:spacing w:after="0"/>
              <w:rPr>
                <w:rFonts w:ascii="Arial" w:hAnsi="Arial"/>
                <w:sz w:val="18"/>
              </w:rPr>
            </w:pPr>
            <w:r w:rsidRPr="001C4449">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36B0D65A" w14:textId="77777777" w:rsidR="000E677B" w:rsidRDefault="000E677B" w:rsidP="009E7F29">
            <w:pPr>
              <w:keepNext/>
              <w:keepLines/>
              <w:spacing w:after="0"/>
              <w:rPr>
                <w:rFonts w:ascii="Arial" w:hAnsi="Arial" w:cs="Arial"/>
                <w:sz w:val="18"/>
                <w:szCs w:val="18"/>
              </w:rPr>
            </w:pPr>
          </w:p>
        </w:tc>
      </w:tr>
      <w:tr w:rsidR="000E677B" w14:paraId="2C00EC01"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03F96CB5" w14:textId="77777777" w:rsidR="000E677B" w:rsidRDefault="000E677B" w:rsidP="009E7F29">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12CC0258" w14:textId="77777777" w:rsidR="000E677B" w:rsidRDefault="000E677B" w:rsidP="009E7F29">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3782B25A" w14:textId="77777777" w:rsidR="000E677B" w:rsidRDefault="000E677B" w:rsidP="009E7F29">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3A6ABCE1" w14:textId="77777777" w:rsidR="000E677B" w:rsidRDefault="000E677B" w:rsidP="000E677B"/>
    <w:p w14:paraId="0C8B944B" w14:textId="77777777" w:rsidR="000E677B" w:rsidRDefault="000E677B" w:rsidP="000E677B">
      <w:pPr>
        <w:pStyle w:val="Heading5"/>
      </w:pPr>
      <w:bookmarkStart w:id="2639" w:name="_Toc114134698"/>
      <w:bookmarkStart w:id="2640" w:name="_Toc100940028"/>
      <w:bookmarkStart w:id="2641" w:name="_Toc104546894"/>
      <w:bookmarkStart w:id="2642" w:name="_Toc112937941"/>
      <w:bookmarkStart w:id="2643" w:name="_Toc89426624"/>
      <w:bookmarkStart w:id="2644" w:name="_Toc97034943"/>
      <w:bookmarkStart w:id="2645" w:name="_Toc94020409"/>
      <w:bookmarkStart w:id="2646" w:name="_Toc97037819"/>
      <w:bookmarkStart w:id="2647" w:name="_Toc120681637"/>
      <w:bookmarkStart w:id="2648" w:name="_Toc133434824"/>
      <w:bookmarkStart w:id="2649" w:name="_Toc138694007"/>
      <w:bookmarkStart w:id="2650" w:name="_Toc148535736"/>
      <w:bookmarkStart w:id="2651" w:name="_Toc162009232"/>
      <w:bookmarkStart w:id="2652" w:name="_Toc170160994"/>
      <w:bookmarkStart w:id="2653" w:name="_Toc175844041"/>
      <w:bookmarkStart w:id="2654" w:name="_Toc180485743"/>
      <w:bookmarkStart w:id="2655" w:name="_Toc185517874"/>
      <w:bookmarkStart w:id="2656" w:name="_Toc192875282"/>
      <w:bookmarkStart w:id="2657" w:name="_Toc209529935"/>
      <w:bookmarkStart w:id="2658" w:name="_Toc219196409"/>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r>
        <w:lastRenderedPageBreak/>
        <w:t>5.1.6.2.3</w:t>
      </w:r>
      <w:r>
        <w:tab/>
        <w:t>Type: NadrfDataStoreSubscription</w:t>
      </w:r>
      <w:bookmarkEnd w:id="2658"/>
    </w:p>
    <w:p w14:paraId="61C4C0C9" w14:textId="77777777" w:rsidR="000E677B" w:rsidRDefault="000E677B" w:rsidP="000E677B">
      <w:pPr>
        <w:pStyle w:val="TH"/>
      </w:pPr>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533D834" w14:textId="77777777" w:rsidTr="009E7F29">
        <w:trPr>
          <w:jc w:val="center"/>
        </w:trPr>
        <w:tc>
          <w:tcPr>
            <w:tcW w:w="1702" w:type="dxa"/>
            <w:shd w:val="clear" w:color="auto" w:fill="C0C0C0"/>
          </w:tcPr>
          <w:p w14:paraId="5424BA0E" w14:textId="77777777" w:rsidR="000E677B" w:rsidRDefault="000E677B" w:rsidP="009E7F29">
            <w:pPr>
              <w:pStyle w:val="TAH"/>
            </w:pPr>
            <w:r>
              <w:t>Attribute name</w:t>
            </w:r>
          </w:p>
        </w:tc>
        <w:tc>
          <w:tcPr>
            <w:tcW w:w="1444" w:type="dxa"/>
            <w:shd w:val="clear" w:color="auto" w:fill="C0C0C0"/>
          </w:tcPr>
          <w:p w14:paraId="20029F87" w14:textId="77777777" w:rsidR="000E677B" w:rsidRDefault="000E677B" w:rsidP="009E7F29">
            <w:pPr>
              <w:pStyle w:val="TAH"/>
            </w:pPr>
            <w:r>
              <w:t>Data type</w:t>
            </w:r>
          </w:p>
        </w:tc>
        <w:tc>
          <w:tcPr>
            <w:tcW w:w="425" w:type="dxa"/>
            <w:shd w:val="clear" w:color="auto" w:fill="C0C0C0"/>
          </w:tcPr>
          <w:p w14:paraId="1FAEBBDC" w14:textId="77777777" w:rsidR="000E677B" w:rsidRDefault="000E677B" w:rsidP="009E7F29">
            <w:pPr>
              <w:pStyle w:val="TAH"/>
            </w:pPr>
            <w:r>
              <w:t>P</w:t>
            </w:r>
          </w:p>
        </w:tc>
        <w:tc>
          <w:tcPr>
            <w:tcW w:w="1134" w:type="dxa"/>
            <w:shd w:val="clear" w:color="auto" w:fill="C0C0C0"/>
          </w:tcPr>
          <w:p w14:paraId="0D69BB25" w14:textId="77777777" w:rsidR="000E677B" w:rsidRDefault="000E677B" w:rsidP="009E7F29">
            <w:pPr>
              <w:pStyle w:val="TAH"/>
              <w:jc w:val="left"/>
            </w:pPr>
            <w:r>
              <w:t>Cardinality</w:t>
            </w:r>
          </w:p>
        </w:tc>
        <w:tc>
          <w:tcPr>
            <w:tcW w:w="2410" w:type="dxa"/>
            <w:shd w:val="clear" w:color="auto" w:fill="C0C0C0"/>
          </w:tcPr>
          <w:p w14:paraId="2C3D3436" w14:textId="77777777" w:rsidR="000E677B" w:rsidRDefault="000E677B" w:rsidP="009E7F29">
            <w:pPr>
              <w:pStyle w:val="TAH"/>
              <w:rPr>
                <w:rFonts w:cs="Arial"/>
                <w:szCs w:val="18"/>
              </w:rPr>
            </w:pPr>
            <w:r>
              <w:rPr>
                <w:rFonts w:cs="Arial"/>
                <w:szCs w:val="18"/>
              </w:rPr>
              <w:t>Description</w:t>
            </w:r>
          </w:p>
        </w:tc>
        <w:tc>
          <w:tcPr>
            <w:tcW w:w="2410" w:type="dxa"/>
            <w:shd w:val="clear" w:color="auto" w:fill="C0C0C0"/>
          </w:tcPr>
          <w:p w14:paraId="4308D72E" w14:textId="77777777" w:rsidR="000E677B" w:rsidRDefault="000E677B" w:rsidP="009E7F29">
            <w:pPr>
              <w:pStyle w:val="TAH"/>
              <w:rPr>
                <w:rFonts w:cs="Arial"/>
                <w:szCs w:val="18"/>
              </w:rPr>
            </w:pPr>
            <w:r>
              <w:rPr>
                <w:rFonts w:cs="Arial"/>
                <w:szCs w:val="18"/>
              </w:rPr>
              <w:t>Applicability</w:t>
            </w:r>
          </w:p>
        </w:tc>
      </w:tr>
      <w:tr w:rsidR="000E677B" w14:paraId="225A37BA" w14:textId="77777777" w:rsidTr="009E7F29">
        <w:trPr>
          <w:jc w:val="center"/>
        </w:trPr>
        <w:tc>
          <w:tcPr>
            <w:tcW w:w="1702" w:type="dxa"/>
          </w:tcPr>
          <w:p w14:paraId="70FA0A38" w14:textId="77777777" w:rsidR="000E677B" w:rsidRDefault="000E677B" w:rsidP="009E7F29">
            <w:pPr>
              <w:pStyle w:val="TAL"/>
            </w:pPr>
            <w:r>
              <w:t>anaSub</w:t>
            </w:r>
          </w:p>
        </w:tc>
        <w:tc>
          <w:tcPr>
            <w:tcW w:w="1444" w:type="dxa"/>
          </w:tcPr>
          <w:p w14:paraId="4367038D" w14:textId="77777777" w:rsidR="000E677B" w:rsidRDefault="000E677B" w:rsidP="009E7F29">
            <w:pPr>
              <w:pStyle w:val="TAL"/>
            </w:pPr>
            <w:r>
              <w:rPr>
                <w:lang w:eastAsia="zh-CN"/>
              </w:rPr>
              <w:t>NnwdafEventsSubscription</w:t>
            </w:r>
          </w:p>
        </w:tc>
        <w:tc>
          <w:tcPr>
            <w:tcW w:w="425" w:type="dxa"/>
          </w:tcPr>
          <w:p w14:paraId="61FFFFC7" w14:textId="77777777" w:rsidR="000E677B" w:rsidRDefault="000E677B" w:rsidP="009E7F29">
            <w:pPr>
              <w:pStyle w:val="TAC"/>
            </w:pPr>
            <w:r>
              <w:t>C</w:t>
            </w:r>
          </w:p>
        </w:tc>
        <w:tc>
          <w:tcPr>
            <w:tcW w:w="1134" w:type="dxa"/>
          </w:tcPr>
          <w:p w14:paraId="3504610A" w14:textId="77777777" w:rsidR="000E677B" w:rsidRDefault="000E677B" w:rsidP="009E7F29">
            <w:pPr>
              <w:pStyle w:val="TAL"/>
            </w:pPr>
            <w:r>
              <w:rPr>
                <w:lang w:val="el-GR"/>
              </w:rPr>
              <w:t>0..</w:t>
            </w:r>
            <w:r>
              <w:t>1</w:t>
            </w:r>
          </w:p>
        </w:tc>
        <w:tc>
          <w:tcPr>
            <w:tcW w:w="2410" w:type="dxa"/>
          </w:tcPr>
          <w:p w14:paraId="040B9E1E" w14:textId="77777777" w:rsidR="000E677B" w:rsidRDefault="000E677B" w:rsidP="009E7F29">
            <w:pPr>
              <w:pStyle w:val="TAL"/>
              <w:rPr>
                <w:rFonts w:cs="Arial"/>
                <w:szCs w:val="18"/>
              </w:rPr>
            </w:pPr>
            <w:r>
              <w:t>Subscribed analytics events. (NOTE 1)</w:t>
            </w:r>
          </w:p>
        </w:tc>
        <w:tc>
          <w:tcPr>
            <w:tcW w:w="2410" w:type="dxa"/>
          </w:tcPr>
          <w:p w14:paraId="4CBDA470" w14:textId="77777777" w:rsidR="000E677B" w:rsidRDefault="000E677B" w:rsidP="009E7F29">
            <w:pPr>
              <w:pStyle w:val="TAL"/>
              <w:rPr>
                <w:rFonts w:cs="Arial"/>
                <w:szCs w:val="18"/>
              </w:rPr>
            </w:pPr>
          </w:p>
        </w:tc>
      </w:tr>
      <w:tr w:rsidR="000E677B" w14:paraId="1C45F59F" w14:textId="77777777" w:rsidTr="009E7F29">
        <w:trPr>
          <w:jc w:val="center"/>
        </w:trPr>
        <w:tc>
          <w:tcPr>
            <w:tcW w:w="1702" w:type="dxa"/>
          </w:tcPr>
          <w:p w14:paraId="7A18A8A4" w14:textId="77777777" w:rsidR="000E677B" w:rsidRDefault="000E677B" w:rsidP="009E7F29">
            <w:pPr>
              <w:pStyle w:val="TAL"/>
            </w:pPr>
            <w:r>
              <w:rPr>
                <w:lang w:eastAsia="zh-CN"/>
              </w:rPr>
              <w:t>dataSetTag</w:t>
            </w:r>
          </w:p>
        </w:tc>
        <w:tc>
          <w:tcPr>
            <w:tcW w:w="1444" w:type="dxa"/>
          </w:tcPr>
          <w:p w14:paraId="1F0AA61F" w14:textId="77777777" w:rsidR="000E677B" w:rsidRDefault="000E677B" w:rsidP="009E7F29">
            <w:pPr>
              <w:pStyle w:val="TAL"/>
            </w:pPr>
            <w:r>
              <w:rPr>
                <w:lang w:eastAsia="zh-CN"/>
              </w:rPr>
              <w:t>DataSetTag</w:t>
            </w:r>
          </w:p>
        </w:tc>
        <w:tc>
          <w:tcPr>
            <w:tcW w:w="425" w:type="dxa"/>
          </w:tcPr>
          <w:p w14:paraId="7693C78E" w14:textId="77777777" w:rsidR="000E677B" w:rsidRDefault="000E677B" w:rsidP="009E7F29">
            <w:pPr>
              <w:pStyle w:val="TAC"/>
            </w:pPr>
            <w:r>
              <w:t>O</w:t>
            </w:r>
          </w:p>
        </w:tc>
        <w:tc>
          <w:tcPr>
            <w:tcW w:w="1134" w:type="dxa"/>
          </w:tcPr>
          <w:p w14:paraId="1E5B79B1" w14:textId="77777777" w:rsidR="000E677B" w:rsidRDefault="000E677B" w:rsidP="009E7F29">
            <w:pPr>
              <w:pStyle w:val="TAL"/>
            </w:pPr>
            <w:r>
              <w:t>0..1</w:t>
            </w:r>
          </w:p>
        </w:tc>
        <w:tc>
          <w:tcPr>
            <w:tcW w:w="2410" w:type="dxa"/>
          </w:tcPr>
          <w:p w14:paraId="36582C61" w14:textId="77777777" w:rsidR="000E677B" w:rsidRDefault="000E677B" w:rsidP="009E7F29">
            <w:pPr>
              <w:pStyle w:val="TAL"/>
            </w:pPr>
            <w:r>
              <w:t>Data set tag of the stored data or analytics.</w:t>
            </w:r>
          </w:p>
        </w:tc>
        <w:tc>
          <w:tcPr>
            <w:tcW w:w="2410" w:type="dxa"/>
          </w:tcPr>
          <w:p w14:paraId="6FAB5E1A" w14:textId="77777777" w:rsidR="000E677B" w:rsidRDefault="000E677B" w:rsidP="009E7F29">
            <w:pPr>
              <w:pStyle w:val="TAL"/>
              <w:rPr>
                <w:rFonts w:cs="Arial"/>
                <w:szCs w:val="18"/>
              </w:rPr>
            </w:pPr>
            <w:r>
              <w:rPr>
                <w:rFonts w:cs="Arial"/>
                <w:szCs w:val="18"/>
              </w:rPr>
              <w:t>EnhDataMgmt</w:t>
            </w:r>
          </w:p>
        </w:tc>
      </w:tr>
      <w:tr w:rsidR="000E677B" w14:paraId="4701EC2F" w14:textId="77777777" w:rsidTr="009E7F29">
        <w:trPr>
          <w:jc w:val="center"/>
        </w:trPr>
        <w:tc>
          <w:tcPr>
            <w:tcW w:w="1702" w:type="dxa"/>
          </w:tcPr>
          <w:p w14:paraId="42EC9713" w14:textId="77777777" w:rsidR="000E677B" w:rsidRDefault="000E677B" w:rsidP="009E7F29">
            <w:pPr>
              <w:pStyle w:val="TAL"/>
            </w:pPr>
            <w:r>
              <w:t>dataSub</w:t>
            </w:r>
          </w:p>
        </w:tc>
        <w:tc>
          <w:tcPr>
            <w:tcW w:w="1444" w:type="dxa"/>
          </w:tcPr>
          <w:p w14:paraId="096C843B" w14:textId="77777777" w:rsidR="000E677B" w:rsidRDefault="000E677B" w:rsidP="009E7F29">
            <w:pPr>
              <w:pStyle w:val="TAL"/>
            </w:pPr>
            <w:r>
              <w:t>DataSubscription</w:t>
            </w:r>
          </w:p>
        </w:tc>
        <w:tc>
          <w:tcPr>
            <w:tcW w:w="425" w:type="dxa"/>
          </w:tcPr>
          <w:p w14:paraId="2319741F" w14:textId="77777777" w:rsidR="000E677B" w:rsidRDefault="000E677B" w:rsidP="009E7F29">
            <w:pPr>
              <w:pStyle w:val="TAC"/>
            </w:pPr>
            <w:r>
              <w:t>C</w:t>
            </w:r>
          </w:p>
        </w:tc>
        <w:tc>
          <w:tcPr>
            <w:tcW w:w="1134" w:type="dxa"/>
          </w:tcPr>
          <w:p w14:paraId="228894F1" w14:textId="77777777" w:rsidR="000E677B" w:rsidRDefault="000E677B" w:rsidP="009E7F29">
            <w:pPr>
              <w:pStyle w:val="TAL"/>
            </w:pPr>
            <w:r>
              <w:t>0..1</w:t>
            </w:r>
          </w:p>
        </w:tc>
        <w:tc>
          <w:tcPr>
            <w:tcW w:w="2410" w:type="dxa"/>
          </w:tcPr>
          <w:p w14:paraId="6CC6A68F" w14:textId="77777777" w:rsidR="000E677B" w:rsidRDefault="000E677B" w:rsidP="009E7F29">
            <w:pPr>
              <w:pStyle w:val="TAL"/>
            </w:pPr>
            <w:r>
              <w:t>Represents requested Events subscription.</w:t>
            </w:r>
          </w:p>
          <w:p w14:paraId="1BF0A0F5" w14:textId="77777777" w:rsidR="000E677B" w:rsidRDefault="000E677B" w:rsidP="009E7F29">
            <w:pPr>
              <w:pStyle w:val="TAL"/>
              <w:rPr>
                <w:rFonts w:cs="Arial"/>
                <w:szCs w:val="18"/>
              </w:rPr>
            </w:pPr>
            <w:r>
              <w:t>(NOTE 1)</w:t>
            </w:r>
          </w:p>
        </w:tc>
        <w:tc>
          <w:tcPr>
            <w:tcW w:w="2410" w:type="dxa"/>
          </w:tcPr>
          <w:p w14:paraId="795B84C8" w14:textId="77777777" w:rsidR="000E677B" w:rsidRDefault="000E677B" w:rsidP="009E7F29">
            <w:pPr>
              <w:pStyle w:val="TAL"/>
              <w:rPr>
                <w:rFonts w:cs="Arial"/>
                <w:szCs w:val="18"/>
              </w:rPr>
            </w:pPr>
          </w:p>
        </w:tc>
      </w:tr>
      <w:tr w:rsidR="000E677B" w14:paraId="453F63C0" w14:textId="77777777" w:rsidTr="009E7F29">
        <w:trPr>
          <w:jc w:val="center"/>
        </w:trPr>
        <w:tc>
          <w:tcPr>
            <w:tcW w:w="1702" w:type="dxa"/>
          </w:tcPr>
          <w:p w14:paraId="2FCEA6E9" w14:textId="77777777" w:rsidR="000E677B" w:rsidRDefault="000E677B" w:rsidP="009E7F29">
            <w:pPr>
              <w:pStyle w:val="TAL"/>
            </w:pPr>
            <w:r>
              <w:t>targetNfId</w:t>
            </w:r>
          </w:p>
        </w:tc>
        <w:tc>
          <w:tcPr>
            <w:tcW w:w="1444" w:type="dxa"/>
          </w:tcPr>
          <w:p w14:paraId="25E5F856" w14:textId="77777777" w:rsidR="000E677B" w:rsidRDefault="000E677B" w:rsidP="009E7F29">
            <w:pPr>
              <w:pStyle w:val="TAL"/>
            </w:pPr>
            <w:r>
              <w:t>NfInstanceId</w:t>
            </w:r>
          </w:p>
        </w:tc>
        <w:tc>
          <w:tcPr>
            <w:tcW w:w="425" w:type="dxa"/>
          </w:tcPr>
          <w:p w14:paraId="0274BDDC" w14:textId="77777777" w:rsidR="000E677B" w:rsidRDefault="000E677B" w:rsidP="009E7F29">
            <w:pPr>
              <w:pStyle w:val="TAC"/>
            </w:pPr>
            <w:r>
              <w:t>C</w:t>
            </w:r>
          </w:p>
        </w:tc>
        <w:tc>
          <w:tcPr>
            <w:tcW w:w="1134" w:type="dxa"/>
          </w:tcPr>
          <w:p w14:paraId="53A44064" w14:textId="77777777" w:rsidR="000E677B" w:rsidRDefault="000E677B" w:rsidP="009E7F29">
            <w:pPr>
              <w:pStyle w:val="TAL"/>
            </w:pPr>
            <w:r>
              <w:rPr>
                <w:lang w:val="el-GR"/>
              </w:rPr>
              <w:t>0..</w:t>
            </w:r>
            <w:r>
              <w:t>1</w:t>
            </w:r>
          </w:p>
        </w:tc>
        <w:tc>
          <w:tcPr>
            <w:tcW w:w="2410" w:type="dxa"/>
          </w:tcPr>
          <w:p w14:paraId="5F472142" w14:textId="77777777" w:rsidR="000E677B" w:rsidRDefault="000E677B" w:rsidP="009E7F29">
            <w:pPr>
              <w:pStyle w:val="TAL"/>
            </w:pPr>
            <w:r>
              <w:t>DCCF or NWDAF NF instance identifier to which the ADRF shall create the requested subscription. (NOTE 2)</w:t>
            </w:r>
          </w:p>
        </w:tc>
        <w:tc>
          <w:tcPr>
            <w:tcW w:w="2410" w:type="dxa"/>
          </w:tcPr>
          <w:p w14:paraId="46D3C528" w14:textId="77777777" w:rsidR="000E677B" w:rsidRDefault="000E677B" w:rsidP="009E7F29">
            <w:pPr>
              <w:pStyle w:val="TAL"/>
              <w:rPr>
                <w:rFonts w:cs="Arial"/>
                <w:szCs w:val="18"/>
              </w:rPr>
            </w:pPr>
          </w:p>
        </w:tc>
      </w:tr>
      <w:tr w:rsidR="000E677B" w14:paraId="029359D7" w14:textId="77777777" w:rsidTr="009E7F29">
        <w:trPr>
          <w:jc w:val="center"/>
        </w:trPr>
        <w:tc>
          <w:tcPr>
            <w:tcW w:w="1702" w:type="dxa"/>
          </w:tcPr>
          <w:p w14:paraId="2BE29CE2" w14:textId="77777777" w:rsidR="000E677B" w:rsidRDefault="000E677B" w:rsidP="009E7F29">
            <w:pPr>
              <w:pStyle w:val="TAL"/>
            </w:pPr>
            <w:r>
              <w:t>targetNfSetId</w:t>
            </w:r>
          </w:p>
        </w:tc>
        <w:tc>
          <w:tcPr>
            <w:tcW w:w="1444" w:type="dxa"/>
          </w:tcPr>
          <w:p w14:paraId="2FA965AA" w14:textId="77777777" w:rsidR="000E677B" w:rsidRDefault="000E677B" w:rsidP="009E7F29">
            <w:pPr>
              <w:pStyle w:val="TAL"/>
            </w:pPr>
            <w:r>
              <w:t>NfSetId</w:t>
            </w:r>
          </w:p>
        </w:tc>
        <w:tc>
          <w:tcPr>
            <w:tcW w:w="425" w:type="dxa"/>
          </w:tcPr>
          <w:p w14:paraId="10AE0340" w14:textId="77777777" w:rsidR="000E677B" w:rsidRDefault="000E677B" w:rsidP="009E7F29">
            <w:pPr>
              <w:pStyle w:val="TAC"/>
            </w:pPr>
            <w:r>
              <w:t>C</w:t>
            </w:r>
          </w:p>
        </w:tc>
        <w:tc>
          <w:tcPr>
            <w:tcW w:w="1134" w:type="dxa"/>
          </w:tcPr>
          <w:p w14:paraId="7EBF7594" w14:textId="77777777" w:rsidR="000E677B" w:rsidRDefault="000E677B" w:rsidP="009E7F29">
            <w:pPr>
              <w:pStyle w:val="TAL"/>
            </w:pPr>
            <w:r>
              <w:rPr>
                <w:lang w:val="el-GR"/>
              </w:rPr>
              <w:t>0..</w:t>
            </w:r>
            <w:r>
              <w:t>1</w:t>
            </w:r>
          </w:p>
        </w:tc>
        <w:tc>
          <w:tcPr>
            <w:tcW w:w="2410" w:type="dxa"/>
          </w:tcPr>
          <w:p w14:paraId="120EABF9" w14:textId="77777777" w:rsidR="000E677B" w:rsidRDefault="000E677B" w:rsidP="009E7F29">
            <w:pPr>
              <w:pStyle w:val="TAL"/>
            </w:pPr>
            <w:r>
              <w:t>DCCF or NWDAF NF set identifier to which the ADRF shall create the requested subscription. (NOTE 2)</w:t>
            </w:r>
          </w:p>
        </w:tc>
        <w:tc>
          <w:tcPr>
            <w:tcW w:w="2410" w:type="dxa"/>
          </w:tcPr>
          <w:p w14:paraId="57E83703" w14:textId="77777777" w:rsidR="000E677B" w:rsidRDefault="000E677B" w:rsidP="009E7F29">
            <w:pPr>
              <w:pStyle w:val="TAL"/>
              <w:rPr>
                <w:rFonts w:cs="Arial"/>
                <w:szCs w:val="18"/>
              </w:rPr>
            </w:pPr>
          </w:p>
        </w:tc>
      </w:tr>
      <w:tr w:rsidR="000E677B" w14:paraId="0D058699" w14:textId="77777777" w:rsidTr="009E7F29">
        <w:trPr>
          <w:jc w:val="center"/>
        </w:trPr>
        <w:tc>
          <w:tcPr>
            <w:tcW w:w="1702" w:type="dxa"/>
          </w:tcPr>
          <w:p w14:paraId="69EA4839" w14:textId="77777777" w:rsidR="000E677B" w:rsidRDefault="000E677B" w:rsidP="009E7F29">
            <w:pPr>
              <w:pStyle w:val="TAL"/>
            </w:pPr>
            <w:r>
              <w:rPr>
                <w:lang w:eastAsia="zh-CN"/>
              </w:rPr>
              <w:t>formatInstruct</w:t>
            </w:r>
          </w:p>
        </w:tc>
        <w:tc>
          <w:tcPr>
            <w:tcW w:w="1444" w:type="dxa"/>
          </w:tcPr>
          <w:p w14:paraId="5BE1989C" w14:textId="77777777" w:rsidR="000E677B" w:rsidRDefault="000E677B" w:rsidP="009E7F29">
            <w:pPr>
              <w:pStyle w:val="TAL"/>
            </w:pPr>
            <w:r>
              <w:rPr>
                <w:lang w:eastAsia="zh-CN"/>
              </w:rPr>
              <w:t>FormattingInstruction</w:t>
            </w:r>
          </w:p>
        </w:tc>
        <w:tc>
          <w:tcPr>
            <w:tcW w:w="425" w:type="dxa"/>
          </w:tcPr>
          <w:p w14:paraId="78A88AB6" w14:textId="77777777" w:rsidR="000E677B" w:rsidRDefault="000E677B" w:rsidP="009E7F29">
            <w:pPr>
              <w:pStyle w:val="TAC"/>
            </w:pPr>
            <w:r>
              <w:t>O</w:t>
            </w:r>
          </w:p>
        </w:tc>
        <w:tc>
          <w:tcPr>
            <w:tcW w:w="1134" w:type="dxa"/>
          </w:tcPr>
          <w:p w14:paraId="74DE537D" w14:textId="77777777" w:rsidR="000E677B" w:rsidRDefault="000E677B" w:rsidP="009E7F29">
            <w:pPr>
              <w:pStyle w:val="TAL"/>
            </w:pPr>
            <w:r>
              <w:t>0..1</w:t>
            </w:r>
          </w:p>
        </w:tc>
        <w:tc>
          <w:tcPr>
            <w:tcW w:w="2410" w:type="dxa"/>
          </w:tcPr>
          <w:p w14:paraId="1035C77E" w14:textId="77777777" w:rsidR="000E677B" w:rsidRDefault="000E677B" w:rsidP="009E7F29">
            <w:pPr>
              <w:pStyle w:val="TAL"/>
            </w:pPr>
            <w:r>
              <w:rPr>
                <w:lang w:eastAsia="ja-JP"/>
              </w:rPr>
              <w:t>Formatting instructions to be used for sending event notifications.</w:t>
            </w:r>
          </w:p>
        </w:tc>
        <w:tc>
          <w:tcPr>
            <w:tcW w:w="2410" w:type="dxa"/>
          </w:tcPr>
          <w:p w14:paraId="7A32E198" w14:textId="77777777" w:rsidR="000E677B" w:rsidRDefault="000E677B" w:rsidP="009E7F29">
            <w:pPr>
              <w:pStyle w:val="TAL"/>
              <w:rPr>
                <w:rFonts w:cs="Arial"/>
                <w:szCs w:val="18"/>
              </w:rPr>
            </w:pPr>
          </w:p>
        </w:tc>
      </w:tr>
      <w:tr w:rsidR="000E677B" w14:paraId="2207F50A" w14:textId="77777777" w:rsidTr="009E7F29">
        <w:trPr>
          <w:jc w:val="center"/>
        </w:trPr>
        <w:tc>
          <w:tcPr>
            <w:tcW w:w="1702" w:type="dxa"/>
          </w:tcPr>
          <w:p w14:paraId="28095128" w14:textId="77777777" w:rsidR="000E677B" w:rsidRDefault="000E677B" w:rsidP="009E7F29">
            <w:pPr>
              <w:pStyle w:val="TAL"/>
            </w:pPr>
            <w:r>
              <w:rPr>
                <w:lang w:eastAsia="zh-CN"/>
              </w:rPr>
              <w:t>procInstruct</w:t>
            </w:r>
          </w:p>
        </w:tc>
        <w:tc>
          <w:tcPr>
            <w:tcW w:w="1444" w:type="dxa"/>
          </w:tcPr>
          <w:p w14:paraId="087B4081" w14:textId="77777777" w:rsidR="000E677B" w:rsidRDefault="000E677B" w:rsidP="009E7F29">
            <w:pPr>
              <w:pStyle w:val="TAL"/>
            </w:pPr>
            <w:r>
              <w:rPr>
                <w:lang w:eastAsia="zh-CN"/>
              </w:rPr>
              <w:t>ProcessingInstruction</w:t>
            </w:r>
          </w:p>
        </w:tc>
        <w:tc>
          <w:tcPr>
            <w:tcW w:w="425" w:type="dxa"/>
          </w:tcPr>
          <w:p w14:paraId="7B664796" w14:textId="77777777" w:rsidR="000E677B" w:rsidRDefault="000E677B" w:rsidP="009E7F29">
            <w:pPr>
              <w:pStyle w:val="TAC"/>
            </w:pPr>
            <w:r>
              <w:t>O</w:t>
            </w:r>
          </w:p>
        </w:tc>
        <w:tc>
          <w:tcPr>
            <w:tcW w:w="1134" w:type="dxa"/>
          </w:tcPr>
          <w:p w14:paraId="1DD54493" w14:textId="77777777" w:rsidR="000E677B" w:rsidRDefault="000E677B" w:rsidP="009E7F29">
            <w:pPr>
              <w:pStyle w:val="TAL"/>
            </w:pPr>
            <w:r>
              <w:t>0..1</w:t>
            </w:r>
          </w:p>
        </w:tc>
        <w:tc>
          <w:tcPr>
            <w:tcW w:w="2410" w:type="dxa"/>
          </w:tcPr>
          <w:p w14:paraId="19B47147" w14:textId="77777777" w:rsidR="000E677B" w:rsidRDefault="000E677B" w:rsidP="009E7F29">
            <w:pPr>
              <w:pStyle w:val="TAL"/>
            </w:pPr>
            <w:r>
              <w:rPr>
                <w:lang w:eastAsia="ja-JP"/>
              </w:rPr>
              <w:t>Processing instructions to be used for sending event notifications.</w:t>
            </w:r>
            <w:r>
              <w:t xml:space="preserve"> (NOTE 3)</w:t>
            </w:r>
          </w:p>
        </w:tc>
        <w:tc>
          <w:tcPr>
            <w:tcW w:w="2410" w:type="dxa"/>
          </w:tcPr>
          <w:p w14:paraId="3A6A7B46" w14:textId="77777777" w:rsidR="000E677B" w:rsidRDefault="000E677B" w:rsidP="009E7F29">
            <w:pPr>
              <w:pStyle w:val="TAL"/>
              <w:rPr>
                <w:rFonts w:cs="Arial"/>
                <w:szCs w:val="18"/>
              </w:rPr>
            </w:pPr>
          </w:p>
        </w:tc>
      </w:tr>
      <w:tr w:rsidR="000E677B" w14:paraId="648B403B" w14:textId="77777777" w:rsidTr="009E7F29">
        <w:trPr>
          <w:jc w:val="center"/>
        </w:trPr>
        <w:tc>
          <w:tcPr>
            <w:tcW w:w="1702" w:type="dxa"/>
          </w:tcPr>
          <w:p w14:paraId="2650347C" w14:textId="77777777" w:rsidR="000E677B" w:rsidRDefault="000E677B" w:rsidP="009E7F29">
            <w:pPr>
              <w:pStyle w:val="TAL"/>
              <w:rPr>
                <w:lang w:eastAsia="zh-CN"/>
              </w:rPr>
            </w:pPr>
            <w:r>
              <w:rPr>
                <w:lang w:eastAsia="zh-CN"/>
              </w:rPr>
              <w:t>multiProcInstructs</w:t>
            </w:r>
          </w:p>
        </w:tc>
        <w:tc>
          <w:tcPr>
            <w:tcW w:w="1444" w:type="dxa"/>
          </w:tcPr>
          <w:p w14:paraId="6DFA4732" w14:textId="77777777" w:rsidR="000E677B" w:rsidRDefault="000E677B" w:rsidP="009E7F29">
            <w:pPr>
              <w:pStyle w:val="TAL"/>
              <w:rPr>
                <w:lang w:eastAsia="zh-CN"/>
              </w:rPr>
            </w:pPr>
            <w:r>
              <w:rPr>
                <w:lang w:eastAsia="zh-CN"/>
              </w:rPr>
              <w:t>array(ProcessingInstruction)</w:t>
            </w:r>
          </w:p>
        </w:tc>
        <w:tc>
          <w:tcPr>
            <w:tcW w:w="425" w:type="dxa"/>
          </w:tcPr>
          <w:p w14:paraId="358A3450" w14:textId="77777777" w:rsidR="000E677B" w:rsidRDefault="000E677B" w:rsidP="009E7F29">
            <w:pPr>
              <w:pStyle w:val="TAC"/>
            </w:pPr>
            <w:r>
              <w:t>O</w:t>
            </w:r>
          </w:p>
        </w:tc>
        <w:tc>
          <w:tcPr>
            <w:tcW w:w="1134" w:type="dxa"/>
          </w:tcPr>
          <w:p w14:paraId="1205B150" w14:textId="77777777" w:rsidR="000E677B" w:rsidRDefault="000E677B" w:rsidP="009E7F29">
            <w:pPr>
              <w:pStyle w:val="TAL"/>
            </w:pPr>
            <w:r>
              <w:t>1..N</w:t>
            </w:r>
          </w:p>
        </w:tc>
        <w:tc>
          <w:tcPr>
            <w:tcW w:w="2410" w:type="dxa"/>
          </w:tcPr>
          <w:p w14:paraId="7F701224" w14:textId="77777777" w:rsidR="000E677B" w:rsidRDefault="000E677B" w:rsidP="009E7F29">
            <w:pPr>
              <w:pStyle w:val="TAL"/>
              <w:rPr>
                <w:lang w:eastAsia="ja-JP"/>
              </w:rPr>
            </w:pPr>
            <w:r>
              <w:rPr>
                <w:lang w:eastAsia="ja-JP"/>
              </w:rPr>
              <w:t>Processing instructions to be used for sending event notifications.</w:t>
            </w:r>
            <w:r>
              <w:t xml:space="preserve"> (NOTE 3)</w:t>
            </w:r>
          </w:p>
        </w:tc>
        <w:tc>
          <w:tcPr>
            <w:tcW w:w="2410" w:type="dxa"/>
          </w:tcPr>
          <w:p w14:paraId="0974E53E" w14:textId="77777777" w:rsidR="000E677B" w:rsidRDefault="000E677B" w:rsidP="009E7F29">
            <w:pPr>
              <w:pStyle w:val="TAL"/>
              <w:rPr>
                <w:rFonts w:cs="Arial"/>
                <w:szCs w:val="18"/>
                <w:lang w:eastAsia="zh-CN"/>
              </w:rPr>
            </w:pPr>
            <w:r>
              <w:rPr>
                <w:rFonts w:cs="Arial" w:hint="eastAsia"/>
                <w:szCs w:val="18"/>
                <w:lang w:eastAsia="zh-CN"/>
              </w:rPr>
              <w:t>Multi</w:t>
            </w:r>
            <w:r>
              <w:rPr>
                <w:lang w:eastAsia="zh-CN"/>
              </w:rPr>
              <w:t>ProcessingInstruction</w:t>
            </w:r>
          </w:p>
        </w:tc>
      </w:tr>
      <w:tr w:rsidR="000E677B" w14:paraId="7CF164B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D2C06ED" w14:textId="77777777" w:rsidR="000E677B" w:rsidRDefault="000E677B" w:rsidP="009E7F29">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2D1296BA" w14:textId="77777777" w:rsidR="000E677B" w:rsidRDefault="000E677B" w:rsidP="009E7F29">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2D353D"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A602C92"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69A947D" w14:textId="77777777" w:rsidR="000E677B" w:rsidRDefault="000E677B" w:rsidP="009E7F29">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133F42C6" w14:textId="77777777" w:rsidR="000E677B" w:rsidRDefault="000E677B" w:rsidP="009E7F29">
            <w:pPr>
              <w:keepNext/>
              <w:keepLines/>
              <w:spacing w:after="0"/>
              <w:rPr>
                <w:rFonts w:ascii="Arial" w:hAnsi="Arial" w:cs="Arial"/>
                <w:sz w:val="18"/>
                <w:szCs w:val="18"/>
                <w:lang w:eastAsia="zh-CN"/>
              </w:rPr>
            </w:pPr>
            <w:r>
              <w:rPr>
                <w:rFonts w:ascii="Arial" w:hAnsi="Arial" w:cs="Arial"/>
                <w:sz w:val="18"/>
                <w:szCs w:val="18"/>
              </w:rPr>
              <w:t>EnhDataMgmt</w:t>
            </w:r>
          </w:p>
        </w:tc>
      </w:tr>
      <w:tr w:rsidR="000E677B" w14:paraId="7C3A053D" w14:textId="77777777" w:rsidTr="009E7F29">
        <w:trPr>
          <w:jc w:val="center"/>
        </w:trPr>
        <w:tc>
          <w:tcPr>
            <w:tcW w:w="1702" w:type="dxa"/>
          </w:tcPr>
          <w:p w14:paraId="53B1C8ED" w14:textId="77777777" w:rsidR="000E677B" w:rsidRDefault="000E677B" w:rsidP="009E7F29">
            <w:pPr>
              <w:pStyle w:val="TAL"/>
              <w:rPr>
                <w:lang w:eastAsia="zh-CN"/>
              </w:rPr>
            </w:pPr>
            <w:r>
              <w:t>suppFeat</w:t>
            </w:r>
          </w:p>
        </w:tc>
        <w:tc>
          <w:tcPr>
            <w:tcW w:w="1444" w:type="dxa"/>
          </w:tcPr>
          <w:p w14:paraId="6675FD18" w14:textId="77777777" w:rsidR="000E677B" w:rsidRDefault="000E677B" w:rsidP="009E7F29">
            <w:pPr>
              <w:pStyle w:val="TAL"/>
              <w:rPr>
                <w:lang w:eastAsia="zh-CN"/>
              </w:rPr>
            </w:pPr>
            <w:r>
              <w:t>SupportedFeatures</w:t>
            </w:r>
          </w:p>
        </w:tc>
        <w:tc>
          <w:tcPr>
            <w:tcW w:w="425" w:type="dxa"/>
          </w:tcPr>
          <w:p w14:paraId="577B691E" w14:textId="77777777" w:rsidR="000E677B" w:rsidRDefault="000E677B" w:rsidP="009E7F29">
            <w:pPr>
              <w:pStyle w:val="TAC"/>
            </w:pPr>
            <w:r>
              <w:t>C</w:t>
            </w:r>
          </w:p>
        </w:tc>
        <w:tc>
          <w:tcPr>
            <w:tcW w:w="1134" w:type="dxa"/>
          </w:tcPr>
          <w:p w14:paraId="347C9737" w14:textId="77777777" w:rsidR="000E677B" w:rsidRDefault="000E677B" w:rsidP="009E7F29">
            <w:pPr>
              <w:pStyle w:val="TAL"/>
            </w:pPr>
            <w:r>
              <w:t>0..1</w:t>
            </w:r>
          </w:p>
        </w:tc>
        <w:tc>
          <w:tcPr>
            <w:tcW w:w="2410" w:type="dxa"/>
          </w:tcPr>
          <w:p w14:paraId="2AC1E15D" w14:textId="046379D2" w:rsidR="000E677B" w:rsidRDefault="000E677B" w:rsidP="009E7F29">
            <w:pPr>
              <w:pStyle w:val="TAL"/>
            </w:pPr>
            <w:r>
              <w:rPr>
                <w:rFonts w:cs="Arial"/>
                <w:szCs w:val="18"/>
                <w:lang w:eastAsia="zh-CN"/>
              </w:rPr>
              <w:t>Contains the l</w:t>
            </w:r>
            <w:r>
              <w:t>ist of supported features among the ones defined in clause 5.1.8.</w:t>
            </w:r>
          </w:p>
          <w:p w14:paraId="6AEF7217" w14:textId="77777777" w:rsidR="000E677B" w:rsidRDefault="000E677B" w:rsidP="009E7F29">
            <w:pPr>
              <w:pStyle w:val="TAL"/>
              <w:rPr>
                <w:rFonts w:cs="Arial"/>
                <w:szCs w:val="18"/>
                <w:lang w:eastAsia="zh-CN"/>
              </w:rPr>
            </w:pPr>
          </w:p>
          <w:p w14:paraId="7EF8DD3B" w14:textId="2BC40CE3" w:rsidR="000E677B" w:rsidRDefault="000E677B" w:rsidP="009E7F29">
            <w:pPr>
              <w:pStyle w:val="TAL"/>
              <w:rPr>
                <w:lang w:eastAsia="ja-JP"/>
              </w:rPr>
            </w:pPr>
            <w:r w:rsidRPr="00AE4FD7">
              <w:rPr>
                <w:rFonts w:cs="Arial"/>
                <w:szCs w:val="18"/>
                <w:lang w:eastAsia="zh-CN"/>
              </w:rPr>
              <w:t>This attribute shall be provided only when feature negotiation needs to take place</w:t>
            </w:r>
            <w:r>
              <w:rPr>
                <w:rFonts w:cs="Arial"/>
                <w:szCs w:val="18"/>
              </w:rPr>
              <w:t>.</w:t>
            </w:r>
          </w:p>
        </w:tc>
        <w:tc>
          <w:tcPr>
            <w:tcW w:w="2410" w:type="dxa"/>
          </w:tcPr>
          <w:p w14:paraId="2C4C0A75" w14:textId="77777777" w:rsidR="000E677B" w:rsidRDefault="000E677B" w:rsidP="009E7F29">
            <w:pPr>
              <w:pStyle w:val="TAL"/>
              <w:rPr>
                <w:rFonts w:cs="Arial"/>
                <w:szCs w:val="18"/>
                <w:lang w:eastAsia="zh-CN"/>
              </w:rPr>
            </w:pPr>
          </w:p>
        </w:tc>
      </w:tr>
      <w:tr w:rsidR="000E677B" w14:paraId="06882EC1" w14:textId="77777777" w:rsidTr="009E7F29">
        <w:trPr>
          <w:jc w:val="center"/>
        </w:trPr>
        <w:tc>
          <w:tcPr>
            <w:tcW w:w="9525" w:type="dxa"/>
            <w:gridSpan w:val="6"/>
          </w:tcPr>
          <w:p w14:paraId="58E7F416" w14:textId="77777777" w:rsidR="000E677B" w:rsidRDefault="000E677B" w:rsidP="009E7F29">
            <w:pPr>
              <w:pStyle w:val="TAL"/>
            </w:pPr>
            <w:r>
              <w:t>NOTE 1:</w:t>
            </w:r>
            <w:r>
              <w:tab/>
              <w:t>Exactly one of these attributes shall be provided.</w:t>
            </w:r>
          </w:p>
          <w:p w14:paraId="558BE4CE" w14:textId="77777777" w:rsidR="000E677B" w:rsidRDefault="000E677B" w:rsidP="009E7F29">
            <w:pPr>
              <w:pStyle w:val="TAL"/>
            </w:pPr>
            <w:r>
              <w:t>NOTE 2:</w:t>
            </w:r>
            <w:r>
              <w:tab/>
              <w:t>One of "targetNfId" and "targetNfSetId" shall be provided.</w:t>
            </w:r>
          </w:p>
          <w:p w14:paraId="72D5937E" w14:textId="77777777" w:rsidR="000E677B" w:rsidRDefault="000E677B" w:rsidP="009E7F29">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31765DD5" w14:textId="77777777" w:rsidR="000E677B" w:rsidRDefault="000E677B" w:rsidP="000E677B"/>
    <w:p w14:paraId="71FE5B2B" w14:textId="77777777" w:rsidR="000E677B" w:rsidRDefault="000E677B" w:rsidP="000E677B">
      <w:pPr>
        <w:pStyle w:val="Heading5"/>
      </w:pPr>
      <w:bookmarkStart w:id="2659" w:name="_Toc104546895"/>
      <w:bookmarkStart w:id="2660" w:name="_Toc100940029"/>
      <w:bookmarkStart w:id="2661" w:name="_Toc97037820"/>
      <w:bookmarkStart w:id="2662" w:name="_Toc97034944"/>
      <w:bookmarkStart w:id="2663" w:name="_Toc94020410"/>
      <w:bookmarkStart w:id="2664" w:name="_Toc89426625"/>
      <w:bookmarkStart w:id="2665" w:name="_Toc120681638"/>
      <w:bookmarkStart w:id="2666" w:name="_Toc114134699"/>
      <w:bookmarkStart w:id="2667" w:name="_Toc112937942"/>
      <w:bookmarkStart w:id="2668" w:name="_Toc133434825"/>
      <w:bookmarkStart w:id="2669" w:name="_Toc138694008"/>
      <w:bookmarkStart w:id="2670" w:name="_Toc148535737"/>
      <w:bookmarkStart w:id="2671" w:name="_Toc162009233"/>
      <w:bookmarkStart w:id="2672" w:name="_Toc170160995"/>
      <w:bookmarkStart w:id="2673" w:name="_Toc175844042"/>
      <w:bookmarkStart w:id="2674" w:name="_Toc180485744"/>
      <w:bookmarkStart w:id="2675" w:name="_Toc185517875"/>
      <w:bookmarkStart w:id="2676" w:name="_Toc192875283"/>
      <w:bookmarkStart w:id="2677" w:name="_Toc209529936"/>
      <w:bookmarkStart w:id="2678" w:name="_Toc219196410"/>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r>
        <w:lastRenderedPageBreak/>
        <w:t>5.1.6.2.4</w:t>
      </w:r>
      <w:r>
        <w:tab/>
        <w:t xml:space="preserve">Type: </w:t>
      </w:r>
      <w:bookmarkStart w:id="2679" w:name="_Hlk86138818"/>
      <w:r>
        <w:t>NadrfDataRetrievalSubscription</w:t>
      </w:r>
      <w:bookmarkEnd w:id="2678"/>
      <w:bookmarkEnd w:id="2679"/>
    </w:p>
    <w:p w14:paraId="45FC6241" w14:textId="77777777" w:rsidR="000E677B" w:rsidRDefault="000E677B" w:rsidP="000E677B">
      <w:pPr>
        <w:pStyle w:val="TH"/>
      </w:pPr>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1F42B1F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E522529"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0689606"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7502F0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A29315B"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95735AB"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B2B125" w14:textId="77777777" w:rsidR="000E677B" w:rsidRDefault="000E677B" w:rsidP="009E7F29">
            <w:pPr>
              <w:pStyle w:val="TAH"/>
              <w:rPr>
                <w:rFonts w:cs="Arial"/>
                <w:szCs w:val="18"/>
              </w:rPr>
            </w:pPr>
            <w:r>
              <w:rPr>
                <w:rFonts w:cs="Arial"/>
                <w:szCs w:val="18"/>
              </w:rPr>
              <w:t>Applicability</w:t>
            </w:r>
          </w:p>
        </w:tc>
      </w:tr>
      <w:tr w:rsidR="000E677B" w14:paraId="7F2E519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CB2C658" w14:textId="77777777" w:rsidR="000E677B" w:rsidRDefault="000E677B" w:rsidP="009E7F29">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517007D7" w14:textId="77777777" w:rsidR="000E677B" w:rsidRDefault="000E677B" w:rsidP="009E7F29">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51E9B63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FF760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C5ED60A" w14:textId="77777777" w:rsidR="000E677B" w:rsidRDefault="000E677B" w:rsidP="009E7F29">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7D45F0A8" w14:textId="77777777" w:rsidR="000E677B" w:rsidRDefault="000E677B" w:rsidP="009E7F29">
            <w:pPr>
              <w:pStyle w:val="TAL"/>
              <w:rPr>
                <w:rFonts w:cs="Arial"/>
                <w:szCs w:val="18"/>
              </w:rPr>
            </w:pPr>
          </w:p>
        </w:tc>
      </w:tr>
      <w:tr w:rsidR="000E677B" w14:paraId="276BE73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EFE0C84"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332F00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42E3E37"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15946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FEA2341" w14:textId="77777777" w:rsidR="000E677B" w:rsidRDefault="000E677B" w:rsidP="009E7F29">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04576289"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182DBB6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1928485" w14:textId="77777777" w:rsidR="000E677B" w:rsidRDefault="000E677B" w:rsidP="009E7F29">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1CF2C41A" w14:textId="77777777" w:rsidR="000E677B" w:rsidRDefault="000E677B" w:rsidP="009E7F29">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2859CE9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5688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AC1C7C4" w14:textId="77777777" w:rsidR="000E677B" w:rsidRDefault="000E677B" w:rsidP="009E7F29">
            <w:pPr>
              <w:pStyle w:val="TAL"/>
            </w:pPr>
            <w:r>
              <w:t>Represents requested Events subscription.</w:t>
            </w:r>
          </w:p>
          <w:p w14:paraId="071980AD" w14:textId="77777777" w:rsidR="000E677B" w:rsidRDefault="000E677B" w:rsidP="009E7F29">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786A117C" w14:textId="77777777" w:rsidR="000E677B" w:rsidRDefault="000E677B" w:rsidP="009E7F29">
            <w:pPr>
              <w:pStyle w:val="TAL"/>
              <w:rPr>
                <w:rFonts w:cs="Arial"/>
                <w:szCs w:val="18"/>
              </w:rPr>
            </w:pPr>
          </w:p>
        </w:tc>
      </w:tr>
      <w:tr w:rsidR="000E677B" w14:paraId="261064A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2D7C4EB1" w14:textId="77777777" w:rsidR="000E677B" w:rsidRDefault="000E677B" w:rsidP="009E7F29">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14E3AD14" w14:textId="77777777" w:rsidR="000E677B" w:rsidRDefault="000E677B" w:rsidP="009E7F29">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738465"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3AB165E"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58601C4" w14:textId="77777777" w:rsidR="000E677B" w:rsidRDefault="000E677B" w:rsidP="009E7F29">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0FEB270" w14:textId="77777777" w:rsidR="000E677B" w:rsidRDefault="000E677B" w:rsidP="009E7F29">
            <w:pPr>
              <w:pStyle w:val="TAL"/>
              <w:rPr>
                <w:rFonts w:cs="Arial"/>
                <w:szCs w:val="18"/>
              </w:rPr>
            </w:pPr>
          </w:p>
        </w:tc>
      </w:tr>
      <w:tr w:rsidR="000E677B" w14:paraId="4D1B9EC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DF23F12" w14:textId="77777777" w:rsidR="000E677B" w:rsidRDefault="000E677B" w:rsidP="009E7F29">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316A7EAA" w14:textId="77777777" w:rsidR="000E677B" w:rsidRDefault="000E677B" w:rsidP="009E7F29">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D8A1387"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1BFEBB"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E0819DB" w14:textId="77777777" w:rsidR="000E677B" w:rsidRDefault="000E677B" w:rsidP="009E7F29">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7D4E32A" w14:textId="77777777" w:rsidR="000E677B" w:rsidRDefault="000E677B" w:rsidP="009E7F29">
            <w:pPr>
              <w:pStyle w:val="TAL"/>
              <w:rPr>
                <w:rFonts w:cs="Arial"/>
                <w:szCs w:val="18"/>
              </w:rPr>
            </w:pPr>
          </w:p>
        </w:tc>
      </w:tr>
      <w:tr w:rsidR="000E677B" w14:paraId="4E1403B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37A7B819" w14:textId="77777777" w:rsidR="000E677B" w:rsidRDefault="000E677B" w:rsidP="009E7F29">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384E7591" w14:textId="77777777" w:rsidR="000E677B" w:rsidRDefault="000E677B" w:rsidP="009E7F29">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35011764"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5EB1765"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26ED3CC8" w14:textId="77777777" w:rsidR="000E677B" w:rsidRDefault="000E677B" w:rsidP="009E7F29">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76419C3F" w14:textId="77777777" w:rsidR="000E677B" w:rsidRDefault="000E677B" w:rsidP="009E7F29">
            <w:pPr>
              <w:pStyle w:val="TAL"/>
              <w:rPr>
                <w:rFonts w:cs="Arial"/>
                <w:szCs w:val="18"/>
              </w:rPr>
            </w:pPr>
          </w:p>
        </w:tc>
      </w:tr>
      <w:tr w:rsidR="000E677B" w14:paraId="3503B03D"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0DE58DE" w14:textId="77777777" w:rsidR="000E677B" w:rsidRDefault="000E677B" w:rsidP="009E7F29">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1D042600" w14:textId="77777777" w:rsidR="000E677B" w:rsidRDefault="000E677B" w:rsidP="009E7F29">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3329076"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DCDD21"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51C01CD" w14:textId="77777777" w:rsidR="000E677B" w:rsidRDefault="000E677B" w:rsidP="009E7F29">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E7DBB8A" w14:textId="77777777" w:rsidR="000E677B" w:rsidRDefault="000E677B" w:rsidP="009E7F29">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8905B19" w14:textId="77777777" w:rsidR="000E677B" w:rsidRDefault="000E677B" w:rsidP="009E7F29">
            <w:pPr>
              <w:pStyle w:val="TAL"/>
              <w:rPr>
                <w:rFonts w:cs="Arial"/>
                <w:szCs w:val="18"/>
              </w:rPr>
            </w:pPr>
          </w:p>
        </w:tc>
      </w:tr>
      <w:tr w:rsidR="000E677B" w14:paraId="7D0FFB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698CEC0D" w14:textId="77777777" w:rsidR="000E677B" w:rsidRDefault="000E677B" w:rsidP="009E7F29">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5E488B08" w14:textId="77777777" w:rsidR="000E677B" w:rsidRDefault="000E677B" w:rsidP="009E7F29">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00AA9B8"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1DBC54"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3CEBD1B" w14:textId="5FBAD799" w:rsidR="000E677B" w:rsidRDefault="000E677B" w:rsidP="009E7F29">
            <w:pPr>
              <w:pStyle w:val="TAL"/>
            </w:pPr>
            <w:r>
              <w:rPr>
                <w:rFonts w:cs="Arial"/>
                <w:szCs w:val="18"/>
                <w:lang w:eastAsia="zh-CN"/>
              </w:rPr>
              <w:t>Contains the l</w:t>
            </w:r>
            <w:r>
              <w:t>ist of supported features among the ones defined in clause 5.1.8.</w:t>
            </w:r>
          </w:p>
          <w:p w14:paraId="7D397F6F" w14:textId="77777777" w:rsidR="000E677B" w:rsidRDefault="000E677B" w:rsidP="009E7F29">
            <w:pPr>
              <w:pStyle w:val="TAL"/>
              <w:rPr>
                <w:rFonts w:cs="Arial"/>
                <w:szCs w:val="18"/>
                <w:lang w:eastAsia="zh-CN"/>
              </w:rPr>
            </w:pPr>
          </w:p>
          <w:p w14:paraId="21DAC23B" w14:textId="26E929D0" w:rsidR="000E677B" w:rsidRDefault="000E677B" w:rsidP="009E7F29">
            <w:pPr>
              <w:pStyle w:val="TAL"/>
              <w:rPr>
                <w:lang w:eastAsia="zh-CN"/>
              </w:rPr>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605A237A" w14:textId="77777777" w:rsidR="000E677B" w:rsidRDefault="000E677B" w:rsidP="009E7F29">
            <w:pPr>
              <w:pStyle w:val="TAL"/>
              <w:rPr>
                <w:rFonts w:cs="Arial"/>
                <w:szCs w:val="18"/>
              </w:rPr>
            </w:pPr>
          </w:p>
        </w:tc>
      </w:tr>
      <w:tr w:rsidR="000E677B" w14:paraId="45702EF4"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9323034" w14:textId="77777777" w:rsidR="000E677B" w:rsidRDefault="000E677B" w:rsidP="009E7F29">
            <w:pPr>
              <w:pStyle w:val="TAL"/>
              <w:rPr>
                <w:rFonts w:cs="Arial"/>
                <w:szCs w:val="18"/>
              </w:rPr>
            </w:pPr>
            <w:r>
              <w:t>NOTE 1:</w:t>
            </w:r>
            <w:r>
              <w:tab/>
              <w:t>Exactly one of these attributes shall be provided.</w:t>
            </w:r>
          </w:p>
        </w:tc>
      </w:tr>
    </w:tbl>
    <w:p w14:paraId="7BC62E57" w14:textId="77777777" w:rsidR="000E677B" w:rsidRDefault="000E677B" w:rsidP="000E677B">
      <w:pPr>
        <w:pStyle w:val="EditorsNote"/>
        <w:ind w:left="0" w:firstLine="0"/>
      </w:pPr>
    </w:p>
    <w:p w14:paraId="70F4888C" w14:textId="77777777" w:rsidR="00E9750A" w:rsidRDefault="00A16F12">
      <w:pPr>
        <w:pStyle w:val="Heading5"/>
      </w:pPr>
      <w:bookmarkStart w:id="2680" w:name="_Toc219196411"/>
      <w:r>
        <w:lastRenderedPageBreak/>
        <w:t>5.1.6.2.5</w:t>
      </w:r>
      <w:r>
        <w:tab/>
        <w:t>Type: NadrfDataRetrievalNotification</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80"/>
    </w:p>
    <w:p w14:paraId="2B302834" w14:textId="77777777" w:rsidR="00F547CF" w:rsidRDefault="00F547CF" w:rsidP="00C11E5F">
      <w:pPr>
        <w:pStyle w:val="TH"/>
      </w:pPr>
      <w:bookmarkStart w:id="2681" w:name="_Toc114134700"/>
      <w:bookmarkStart w:id="2682" w:name="_Toc120681639"/>
      <w:bookmarkStart w:id="2683" w:name="_Toc94020411"/>
      <w:bookmarkStart w:id="2684" w:name="_Toc89426626"/>
      <w:bookmarkStart w:id="2685" w:name="_Toc97037821"/>
      <w:bookmarkStart w:id="2686" w:name="_Toc97034945"/>
      <w:bookmarkStart w:id="2687" w:name="_Toc104546896"/>
      <w:bookmarkStart w:id="2688" w:name="_Toc112937943"/>
      <w:bookmarkStart w:id="2689" w:name="_Toc100940030"/>
      <w:bookmarkStart w:id="2690" w:name="_Toc133434826"/>
      <w:bookmarkStart w:id="2691"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243DB4BE" w14:textId="77777777" w:rsidR="000E677B" w:rsidRDefault="000E677B" w:rsidP="000E677B">
      <w:pPr>
        <w:pStyle w:val="Heading5"/>
      </w:pPr>
      <w:bookmarkStart w:id="2692" w:name="_Toc148535738"/>
      <w:bookmarkStart w:id="2693" w:name="_Toc162009234"/>
      <w:bookmarkStart w:id="2694" w:name="_Toc170160996"/>
      <w:bookmarkStart w:id="2695" w:name="_Toc175844043"/>
      <w:bookmarkStart w:id="2696" w:name="_Toc180485745"/>
      <w:bookmarkStart w:id="2697" w:name="_Toc185517876"/>
      <w:bookmarkStart w:id="2698" w:name="_Toc192875284"/>
      <w:bookmarkStart w:id="2699" w:name="_Toc209529937"/>
      <w:bookmarkStart w:id="2700" w:name="_Toc114134701"/>
      <w:bookmarkStart w:id="2701" w:name="_Toc112937944"/>
      <w:bookmarkStart w:id="2702" w:name="_Toc97037822"/>
      <w:bookmarkStart w:id="2703" w:name="_Toc100940031"/>
      <w:bookmarkStart w:id="2704" w:name="_Toc97034946"/>
      <w:bookmarkStart w:id="2705" w:name="_Toc104546897"/>
      <w:bookmarkStart w:id="2706" w:name="_Toc94020412"/>
      <w:bookmarkStart w:id="2707" w:name="_Toc120681640"/>
      <w:bookmarkStart w:id="2708" w:name="_Toc133434827"/>
      <w:bookmarkStart w:id="2709" w:name="_Toc138694010"/>
      <w:bookmarkStart w:id="2710" w:name="_Toc148535739"/>
      <w:bookmarkStart w:id="2711" w:name="_Toc162009235"/>
      <w:bookmarkStart w:id="2712" w:name="_Toc170160997"/>
      <w:bookmarkStart w:id="2713" w:name="_Toc175844044"/>
      <w:bookmarkStart w:id="2714" w:name="_Toc180485746"/>
      <w:bookmarkStart w:id="2715" w:name="_Toc185517877"/>
      <w:bookmarkStart w:id="2716" w:name="_Toc192875285"/>
      <w:bookmarkStart w:id="2717" w:name="_Toc209529938"/>
      <w:bookmarkStart w:id="2718" w:name="_Toc219196412"/>
      <w:bookmarkEnd w:id="2681"/>
      <w:bookmarkEnd w:id="2682"/>
      <w:bookmarkEnd w:id="2683"/>
      <w:bookmarkEnd w:id="2684"/>
      <w:bookmarkEnd w:id="2685"/>
      <w:bookmarkEnd w:id="2686"/>
      <w:bookmarkEnd w:id="2687"/>
      <w:bookmarkEnd w:id="2688"/>
      <w:bookmarkEnd w:id="2689"/>
      <w:bookmarkEnd w:id="2690"/>
      <w:bookmarkEnd w:id="2691"/>
      <w:r>
        <w:t>5.1.6.2.6</w:t>
      </w:r>
      <w:r>
        <w:tab/>
        <w:t>Type: NadrfDataStoreSubscriptionRef</w:t>
      </w:r>
      <w:bookmarkEnd w:id="2692"/>
      <w:bookmarkEnd w:id="2693"/>
      <w:bookmarkEnd w:id="2694"/>
      <w:bookmarkEnd w:id="2695"/>
      <w:bookmarkEnd w:id="2696"/>
      <w:bookmarkEnd w:id="2697"/>
      <w:bookmarkEnd w:id="2698"/>
      <w:bookmarkEnd w:id="2699"/>
      <w:bookmarkEnd w:id="2718"/>
    </w:p>
    <w:p w14:paraId="6E4B9A50" w14:textId="77777777" w:rsidR="000E677B" w:rsidRDefault="000E677B" w:rsidP="000E677B">
      <w:pPr>
        <w:pStyle w:val="TH"/>
      </w:pPr>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292647BE"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56BDF3A"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65FB11F"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1AF888"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BD666E"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0F4874"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B5B5059"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47131E1F"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3C9AFC98" w14:textId="77777777" w:rsidR="000E677B" w:rsidRDefault="000E677B" w:rsidP="009E7F29">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20D932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76E80F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555EE3"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26134A" w14:textId="77777777" w:rsidR="000E677B" w:rsidRDefault="000E677B" w:rsidP="009E7F29">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3ABEDC38" w14:textId="77777777" w:rsidR="000E677B" w:rsidRDefault="000E677B" w:rsidP="009E7F29">
            <w:pPr>
              <w:keepNext/>
              <w:keepLines/>
              <w:spacing w:after="0"/>
              <w:rPr>
                <w:rFonts w:ascii="Arial" w:hAnsi="Arial"/>
                <w:sz w:val="18"/>
              </w:rPr>
            </w:pPr>
          </w:p>
        </w:tc>
      </w:tr>
      <w:tr w:rsidR="000E677B" w14:paraId="022E4384"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775391"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3CDC6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4055E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2B35A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B67294" w14:textId="77777777" w:rsidR="000E677B" w:rsidRDefault="000E677B" w:rsidP="009E7F29">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25567E0B" w14:textId="77777777" w:rsidR="000E677B" w:rsidRDefault="000E677B" w:rsidP="009E7F29">
            <w:pPr>
              <w:keepNext/>
              <w:keepLines/>
              <w:spacing w:after="0"/>
              <w:rPr>
                <w:rFonts w:ascii="Arial" w:hAnsi="Arial"/>
                <w:sz w:val="18"/>
              </w:rPr>
            </w:pPr>
            <w:r>
              <w:rPr>
                <w:rFonts w:ascii="Arial" w:hAnsi="Arial" w:cs="Arial"/>
                <w:sz w:val="18"/>
                <w:szCs w:val="18"/>
              </w:rPr>
              <w:t>EnhDataMgmt</w:t>
            </w:r>
          </w:p>
        </w:tc>
      </w:tr>
      <w:tr w:rsidR="000E677B" w14:paraId="07BCCB42"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E0D86C"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23DB8D4B"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8C8297F"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ECD04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FEA675" w14:textId="2B1B6AEE" w:rsidR="000E677B" w:rsidRDefault="000E677B" w:rsidP="009E7F29">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5844A3C1" w14:textId="77777777" w:rsidR="000E677B" w:rsidRDefault="000E677B" w:rsidP="009E7F29">
            <w:pPr>
              <w:keepNext/>
              <w:keepLines/>
              <w:spacing w:after="0"/>
              <w:rPr>
                <w:rFonts w:ascii="Arial" w:hAnsi="Arial" w:cs="Arial"/>
                <w:sz w:val="18"/>
                <w:szCs w:val="18"/>
                <w:lang w:eastAsia="zh-CN"/>
              </w:rPr>
            </w:pPr>
          </w:p>
          <w:p w14:paraId="5C4B075E" w14:textId="547B9F0B" w:rsidR="000E677B" w:rsidRDefault="000E677B" w:rsidP="009E7F29">
            <w:pPr>
              <w:keepNext/>
              <w:keepLines/>
              <w:spacing w:after="0"/>
              <w:rPr>
                <w:rFonts w:ascii="Arial" w:hAnsi="Arial"/>
                <w:sz w:val="18"/>
              </w:rPr>
            </w:pPr>
            <w:r w:rsidRPr="00AE4FD7">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45667C56" w14:textId="77777777" w:rsidR="000E677B" w:rsidRDefault="000E677B" w:rsidP="009E7F29">
            <w:pPr>
              <w:keepNext/>
              <w:keepLines/>
              <w:spacing w:after="0"/>
              <w:rPr>
                <w:rFonts w:ascii="Arial" w:hAnsi="Arial"/>
                <w:sz w:val="18"/>
              </w:rPr>
            </w:pPr>
          </w:p>
        </w:tc>
      </w:tr>
      <w:tr w:rsidR="000E677B" w14:paraId="3727EE31" w14:textId="77777777" w:rsidTr="009E7F29">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CE588C" w14:textId="77777777" w:rsidR="000E677B" w:rsidRDefault="000E677B" w:rsidP="009E7F29">
            <w:pPr>
              <w:pStyle w:val="TAN"/>
            </w:pPr>
            <w:r>
              <w:t>NOTE:</w:t>
            </w:r>
            <w:r>
              <w:tab/>
              <w:t xml:space="preserve">One of the "transRefId" and "dataSetId" attributes shall be provided. </w:t>
            </w:r>
          </w:p>
        </w:tc>
      </w:tr>
    </w:tbl>
    <w:p w14:paraId="11E9A70B" w14:textId="77777777" w:rsidR="000E677B" w:rsidRDefault="000E677B" w:rsidP="000E677B"/>
    <w:p w14:paraId="58FC9DF5" w14:textId="77777777" w:rsidR="00E9750A" w:rsidRDefault="00A16F12">
      <w:pPr>
        <w:pStyle w:val="Heading5"/>
      </w:pPr>
      <w:bookmarkStart w:id="2719" w:name="_Toc219196413"/>
      <w:r>
        <w:lastRenderedPageBreak/>
        <w:t>5.1.6.2.7</w:t>
      </w:r>
      <w:r>
        <w:tab/>
        <w:t>Type: NadrfStoredDataSpec</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9"/>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Heading5"/>
      </w:pPr>
      <w:bookmarkStart w:id="2720" w:name="_Toc114134702"/>
      <w:bookmarkStart w:id="2721" w:name="_Toc120681641"/>
      <w:bookmarkStart w:id="2722" w:name="_Toc94020413"/>
      <w:bookmarkStart w:id="2723" w:name="_Toc112937945"/>
      <w:bookmarkStart w:id="2724" w:name="_Toc100940032"/>
      <w:bookmarkStart w:id="2725" w:name="_Toc104546898"/>
      <w:bookmarkStart w:id="2726" w:name="_Toc97034947"/>
      <w:bookmarkStart w:id="2727" w:name="_Toc97037823"/>
      <w:bookmarkStart w:id="2728" w:name="_Toc133434828"/>
      <w:bookmarkStart w:id="2729" w:name="_Toc138694011"/>
      <w:bookmarkStart w:id="2730" w:name="_Toc148535740"/>
      <w:bookmarkStart w:id="2731" w:name="_Toc162009236"/>
      <w:bookmarkStart w:id="2732" w:name="_Toc170160998"/>
      <w:bookmarkStart w:id="2733" w:name="_Toc175844045"/>
      <w:bookmarkStart w:id="2734" w:name="_Toc180485747"/>
      <w:bookmarkStart w:id="2735" w:name="_Toc185517878"/>
      <w:bookmarkStart w:id="2736" w:name="_Toc192875286"/>
      <w:bookmarkStart w:id="2737" w:name="_Toc209529939"/>
      <w:bookmarkStart w:id="2738" w:name="_Toc219196414"/>
      <w:r>
        <w:t>5.1.6.2.8</w:t>
      </w:r>
      <w:r>
        <w:tab/>
        <w:t>Type: DataSubscription</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12EDCEA1" w14:textId="77777777" w:rsidR="00CA68FF" w:rsidRPr="00582C53" w:rsidRDefault="00CA68FF" w:rsidP="00E80568">
      <w:pPr>
        <w:pStyle w:val="TH"/>
      </w:pPr>
      <w:bookmarkStart w:id="2739" w:name="_Toc97192465"/>
      <w:bookmarkStart w:id="2740" w:name="_Toc97192586"/>
      <w:bookmarkStart w:id="2741" w:name="_Toc100940033"/>
      <w:bookmarkStart w:id="2742" w:name="_Toc104546899"/>
      <w:bookmarkStart w:id="2743" w:name="_Toc112937946"/>
      <w:bookmarkStart w:id="2744" w:name="_Toc114134703"/>
      <w:bookmarkStart w:id="2745" w:name="_Toc120681642"/>
      <w:bookmarkStart w:id="2746" w:name="_Toc133434829"/>
      <w:bookmarkStart w:id="2747" w:name="_Toc138694012"/>
      <w:bookmarkStart w:id="2748" w:name="_Toc148535741"/>
      <w:bookmarkStart w:id="2749" w:name="_Toc162009237"/>
      <w:bookmarkStart w:id="2750" w:name="_Toc170160999"/>
      <w:bookmarkStart w:id="2751" w:name="_Toc175844046"/>
      <w:bookmarkStart w:id="2752" w:name="_Toc180485748"/>
      <w:bookmarkStart w:id="2753" w:name="_Toc185517879"/>
      <w:bookmarkStart w:id="2754" w:name="_Toc510696633"/>
      <w:bookmarkStart w:id="2755" w:name="_Toc35971428"/>
      <w:bookmarkStart w:id="2756" w:name="_Toc67903544"/>
      <w:bookmarkStart w:id="2757" w:name="_Toc73173276"/>
      <w:bookmarkStart w:id="2758" w:name="_Toc96959865"/>
      <w:bookmarkStart w:id="2759" w:name="_Toc72784243"/>
      <w:bookmarkStart w:id="2760" w:name="_Toc73041789"/>
      <w:bookmarkStart w:id="2761" w:name="_Toc81244850"/>
      <w:bookmarkStart w:id="2762" w:name="_Toc88645414"/>
      <w:bookmarkStart w:id="2763" w:name="_Toc89426326"/>
      <w:bookmarkStart w:id="2764" w:name="_Toc94033205"/>
      <w:bookmarkStart w:id="2765" w:name="_Toc97037353"/>
      <w:bookmarkStart w:id="2766" w:name="_Toc97038363"/>
      <w:bookmarkStart w:id="2767" w:name="_Toc96959878"/>
      <w:r w:rsidRPr="00582C53">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E80568">
      <w:pPr>
        <w:pStyle w:val="TH"/>
      </w:pPr>
      <w:r w:rsidRPr="00582C53">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Heading5"/>
      </w:pPr>
      <w:bookmarkStart w:id="2768" w:name="_Toc162009238"/>
      <w:bookmarkStart w:id="2769" w:name="_Toc170161000"/>
      <w:bookmarkStart w:id="2770" w:name="_Toc175844047"/>
      <w:bookmarkStart w:id="2771" w:name="_Toc180485749"/>
      <w:bookmarkStart w:id="2772" w:name="_Toc185517880"/>
      <w:bookmarkStart w:id="2773" w:name="_Toc192875287"/>
      <w:bookmarkStart w:id="2774" w:name="_Toc209529940"/>
      <w:bookmarkStart w:id="2775" w:name="_Toc72766478"/>
      <w:bookmarkStart w:id="2776" w:name="_Toc72767045"/>
      <w:bookmarkStart w:id="2777" w:name="_Toc73042497"/>
      <w:bookmarkStart w:id="2778" w:name="_Toc81242841"/>
      <w:bookmarkStart w:id="2779" w:name="_Toc89426627"/>
      <w:bookmarkStart w:id="2780" w:name="_Toc94020414"/>
      <w:bookmarkStart w:id="2781" w:name="_Toc97034948"/>
      <w:bookmarkStart w:id="2782" w:name="_Toc97037824"/>
      <w:bookmarkStart w:id="2783" w:name="_Toc100940034"/>
      <w:bookmarkStart w:id="2784" w:name="_Toc104546900"/>
      <w:bookmarkStart w:id="2785" w:name="_Toc112937947"/>
      <w:bookmarkStart w:id="2786" w:name="_Toc114134704"/>
      <w:bookmarkStart w:id="2787" w:name="_Toc120681643"/>
      <w:bookmarkStart w:id="2788" w:name="_Toc133434830"/>
      <w:bookmarkStart w:id="2789" w:name="_Toc219196415"/>
      <w:r>
        <w:lastRenderedPageBreak/>
        <w:t>5.1.6.2</w:t>
      </w:r>
      <w:r w:rsidRPr="00B22446">
        <w:t>.10</w:t>
      </w:r>
      <w:r w:rsidRPr="00B22446">
        <w:tab/>
        <w:t>Type: StorageHandlingInfo</w:t>
      </w:r>
      <w:bookmarkEnd w:id="2768"/>
      <w:bookmarkEnd w:id="2769"/>
      <w:bookmarkEnd w:id="2770"/>
      <w:bookmarkEnd w:id="2771"/>
      <w:bookmarkEnd w:id="2772"/>
      <w:bookmarkEnd w:id="2773"/>
      <w:bookmarkEnd w:id="2774"/>
      <w:bookmarkEnd w:id="2789"/>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Heading5"/>
      </w:pPr>
      <w:bookmarkStart w:id="2790" w:name="_Toc162009239"/>
      <w:bookmarkStart w:id="2791" w:name="_Toc170161001"/>
      <w:bookmarkStart w:id="2792" w:name="_Toc175844048"/>
      <w:bookmarkStart w:id="2793" w:name="_Toc180485750"/>
      <w:bookmarkStart w:id="2794" w:name="_Toc185517881"/>
      <w:bookmarkStart w:id="2795" w:name="_Toc192875288"/>
      <w:bookmarkStart w:id="2796" w:name="_Toc209529941"/>
      <w:bookmarkStart w:id="2797" w:name="_Toc219196416"/>
      <w:r>
        <w:t>5.1.</w:t>
      </w:r>
      <w:r w:rsidRPr="006C7DEC">
        <w:t>6.2.11</w:t>
      </w:r>
      <w:r w:rsidRPr="006C7DEC">
        <w:tab/>
        <w:t>Type: NadrfAlertNotification</w:t>
      </w:r>
      <w:bookmarkEnd w:id="2790"/>
      <w:bookmarkEnd w:id="2791"/>
      <w:bookmarkEnd w:id="2792"/>
      <w:bookmarkEnd w:id="2793"/>
      <w:bookmarkEnd w:id="2794"/>
      <w:bookmarkEnd w:id="2795"/>
      <w:bookmarkEnd w:id="2796"/>
      <w:bookmarkEnd w:id="2797"/>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Heading5"/>
      </w:pPr>
      <w:bookmarkStart w:id="2798" w:name="_Toc162009240"/>
      <w:bookmarkStart w:id="2799" w:name="_Toc170161002"/>
      <w:bookmarkStart w:id="2800" w:name="_Toc175844049"/>
      <w:bookmarkStart w:id="2801" w:name="_Toc180485751"/>
      <w:bookmarkStart w:id="2802" w:name="_Toc185517882"/>
      <w:bookmarkStart w:id="2803" w:name="_Toc192875289"/>
      <w:bookmarkStart w:id="2804" w:name="_Toc209529942"/>
      <w:bookmarkStart w:id="2805" w:name="_Toc219196417"/>
      <w:r w:rsidRPr="006C7DEC">
        <w:t>5.1.6.2.12</w:t>
      </w:r>
      <w:r w:rsidRPr="006C7DEC">
        <w:tab/>
        <w:t>Type: NadrfAlertNotificationResponse</w:t>
      </w:r>
      <w:bookmarkEnd w:id="2798"/>
      <w:bookmarkEnd w:id="2799"/>
      <w:bookmarkEnd w:id="2800"/>
      <w:bookmarkEnd w:id="2801"/>
      <w:bookmarkEnd w:id="2802"/>
      <w:bookmarkEnd w:id="2803"/>
      <w:bookmarkEnd w:id="2804"/>
      <w:bookmarkEnd w:id="2805"/>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Heading5"/>
      </w:pPr>
      <w:bookmarkStart w:id="2806" w:name="_Toc162009241"/>
      <w:bookmarkStart w:id="2807" w:name="_Toc170161003"/>
      <w:bookmarkStart w:id="2808" w:name="_Toc175844050"/>
      <w:bookmarkStart w:id="2809" w:name="_Toc180485752"/>
      <w:bookmarkStart w:id="2810" w:name="_Toc185517883"/>
      <w:bookmarkStart w:id="2811" w:name="_Toc192875290"/>
      <w:bookmarkStart w:id="2812" w:name="_Toc209529943"/>
      <w:bookmarkStart w:id="2813" w:name="_Toc219196418"/>
      <w:r w:rsidRPr="006C7DEC">
        <w:t>5.1.6.2.13</w:t>
      </w:r>
      <w:r w:rsidRPr="006C7DEC">
        <w:tab/>
        <w:t>Type: DataSetTag</w:t>
      </w:r>
      <w:bookmarkEnd w:id="2806"/>
      <w:bookmarkEnd w:id="2807"/>
      <w:bookmarkEnd w:id="2808"/>
      <w:bookmarkEnd w:id="2809"/>
      <w:bookmarkEnd w:id="2810"/>
      <w:bookmarkEnd w:id="2811"/>
      <w:bookmarkEnd w:id="2812"/>
      <w:bookmarkEnd w:id="2813"/>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Heading4"/>
        <w:rPr>
          <w:lang w:val="en-US"/>
        </w:rPr>
      </w:pPr>
      <w:bookmarkStart w:id="2814" w:name="_Toc138694013"/>
      <w:bookmarkStart w:id="2815" w:name="_Toc148535742"/>
      <w:bookmarkStart w:id="2816" w:name="_Toc162009242"/>
      <w:bookmarkStart w:id="2817" w:name="_Toc170161004"/>
      <w:bookmarkStart w:id="2818" w:name="_Toc175844051"/>
      <w:bookmarkStart w:id="2819" w:name="_Toc180485753"/>
      <w:bookmarkStart w:id="2820" w:name="_Toc185517884"/>
      <w:bookmarkStart w:id="2821" w:name="_Toc192875291"/>
      <w:bookmarkStart w:id="2822" w:name="_Toc209529944"/>
      <w:bookmarkStart w:id="2823" w:name="_Toc219196419"/>
      <w:r>
        <w:rPr>
          <w:lang w:val="en-US"/>
        </w:rPr>
        <w:lastRenderedPageBreak/>
        <w:t>5.1.6.3</w:t>
      </w:r>
      <w:r>
        <w:rPr>
          <w:lang w:val="en-US"/>
        </w:rPr>
        <w:tab/>
        <w:t>Simple data types and enumerations</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814"/>
      <w:bookmarkEnd w:id="2815"/>
      <w:bookmarkEnd w:id="2816"/>
      <w:bookmarkEnd w:id="2817"/>
      <w:bookmarkEnd w:id="2818"/>
      <w:bookmarkEnd w:id="2819"/>
      <w:bookmarkEnd w:id="2820"/>
      <w:bookmarkEnd w:id="2821"/>
      <w:bookmarkEnd w:id="2822"/>
      <w:bookmarkEnd w:id="2823"/>
    </w:p>
    <w:p w14:paraId="171ED0E7" w14:textId="77777777" w:rsidR="00E9750A" w:rsidRDefault="00A16F12">
      <w:pPr>
        <w:rPr>
          <w:lang w:val="en-US"/>
        </w:rPr>
      </w:pPr>
      <w:bookmarkStart w:id="2824" w:name="_Toc97034953"/>
      <w:bookmarkStart w:id="2825" w:name="_Toc94020419"/>
      <w:bookmarkStart w:id="2826" w:name="_Toc89426632"/>
      <w:bookmarkStart w:id="2827" w:name="_Toc81242846"/>
      <w:bookmarkStart w:id="2828" w:name="_Toc73042502"/>
      <w:bookmarkStart w:id="2829" w:name="_Toc72767050"/>
      <w:bookmarkStart w:id="2830" w:name="_Toc72766483"/>
      <w:bookmarkStart w:id="2831" w:name="_Toc97037825"/>
      <w:bookmarkStart w:id="2832" w:name="_Toc100940035"/>
      <w:bookmarkStart w:id="2833" w:name="_Toc104546901"/>
      <w:bookmarkStart w:id="2834" w:name="_Toc112937948"/>
      <w:bookmarkStart w:id="2835" w:name="_Toc114134705"/>
      <w:r>
        <w:rPr>
          <w:lang w:val="en-US"/>
        </w:rPr>
        <w:t>None.</w:t>
      </w:r>
    </w:p>
    <w:p w14:paraId="1440ECF0" w14:textId="77777777" w:rsidR="00E9750A" w:rsidRDefault="00A16F12">
      <w:pPr>
        <w:pStyle w:val="Heading4"/>
        <w:rPr>
          <w:lang w:val="en-US"/>
        </w:rPr>
      </w:pPr>
      <w:bookmarkStart w:id="2836" w:name="_Toc120681644"/>
      <w:bookmarkStart w:id="2837" w:name="_Toc133434831"/>
      <w:bookmarkStart w:id="2838" w:name="_Toc138694014"/>
      <w:bookmarkStart w:id="2839" w:name="_Toc148535743"/>
      <w:bookmarkStart w:id="2840" w:name="_Toc162009243"/>
      <w:bookmarkStart w:id="2841" w:name="_Toc170161005"/>
      <w:bookmarkStart w:id="2842" w:name="_Toc175844052"/>
      <w:bookmarkStart w:id="2843" w:name="_Toc180485754"/>
      <w:bookmarkStart w:id="2844" w:name="_Toc185517885"/>
      <w:bookmarkStart w:id="2845" w:name="_Toc192875292"/>
      <w:bookmarkStart w:id="2846" w:name="_Toc209529945"/>
      <w:bookmarkStart w:id="2847" w:name="_Toc21919642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19CE5D73" w14:textId="77777777" w:rsidR="00E9750A" w:rsidRDefault="00A16F12">
      <w:pPr>
        <w:rPr>
          <w:lang w:val="en-US"/>
        </w:rPr>
      </w:pPr>
      <w:bookmarkStart w:id="2848" w:name="_Toc72767055"/>
      <w:bookmarkStart w:id="2849" w:name="_Toc72766488"/>
      <w:bookmarkStart w:id="2850" w:name="_Toc73042507"/>
      <w:bookmarkStart w:id="2851" w:name="_Toc81242851"/>
      <w:bookmarkStart w:id="2852" w:name="_Toc89426637"/>
      <w:bookmarkStart w:id="2853" w:name="_Toc94020424"/>
      <w:bookmarkStart w:id="2854" w:name="_Toc97034958"/>
      <w:bookmarkStart w:id="2855" w:name="_Toc97037826"/>
      <w:bookmarkStart w:id="2856" w:name="_Toc100940036"/>
      <w:bookmarkStart w:id="2857" w:name="_Toc104546902"/>
      <w:bookmarkStart w:id="2858" w:name="_Toc112937949"/>
      <w:bookmarkStart w:id="2859" w:name="_Toc114134706"/>
      <w:r>
        <w:rPr>
          <w:lang w:val="en-US"/>
        </w:rPr>
        <w:t>None.</w:t>
      </w:r>
    </w:p>
    <w:p w14:paraId="1CE3C957" w14:textId="77777777" w:rsidR="00E9750A" w:rsidRDefault="00A16F12">
      <w:pPr>
        <w:pStyle w:val="Heading3"/>
      </w:pPr>
      <w:bookmarkStart w:id="2860" w:name="_Toc120681645"/>
      <w:bookmarkStart w:id="2861" w:name="_Toc133434832"/>
      <w:bookmarkStart w:id="2862" w:name="_Toc138694015"/>
      <w:bookmarkStart w:id="2863" w:name="_Toc148535744"/>
      <w:bookmarkStart w:id="2864" w:name="_Toc162009244"/>
      <w:bookmarkStart w:id="2865" w:name="_Toc170161006"/>
      <w:bookmarkStart w:id="2866" w:name="_Toc175844053"/>
      <w:bookmarkStart w:id="2867" w:name="_Toc180485755"/>
      <w:bookmarkStart w:id="2868" w:name="_Toc185517886"/>
      <w:bookmarkStart w:id="2869" w:name="_Toc192875293"/>
      <w:bookmarkStart w:id="2870" w:name="_Toc209529946"/>
      <w:bookmarkStart w:id="2871" w:name="_Toc219196421"/>
      <w:r>
        <w:t>5.1.7</w:t>
      </w:r>
      <w:r>
        <w:tab/>
        <w:t>Error Handling</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69AFC9CC" w14:textId="77777777" w:rsidR="00E9750A" w:rsidRDefault="00A16F12">
      <w:pPr>
        <w:pStyle w:val="Heading4"/>
      </w:pPr>
      <w:bookmarkStart w:id="2872" w:name="_Toc72766489"/>
      <w:bookmarkStart w:id="2873" w:name="_Toc72767056"/>
      <w:bookmarkStart w:id="2874" w:name="_Toc73042508"/>
      <w:bookmarkStart w:id="2875" w:name="_Toc81242852"/>
      <w:bookmarkStart w:id="2876" w:name="_Toc89426638"/>
      <w:bookmarkStart w:id="2877" w:name="_Toc94020425"/>
      <w:bookmarkStart w:id="2878" w:name="_Toc97034959"/>
      <w:bookmarkStart w:id="2879" w:name="_Toc97037827"/>
      <w:bookmarkStart w:id="2880" w:name="_Toc100940037"/>
      <w:bookmarkStart w:id="2881" w:name="_Toc104546903"/>
      <w:bookmarkStart w:id="2882" w:name="_Toc112937950"/>
      <w:bookmarkStart w:id="2883" w:name="_Toc114134707"/>
      <w:bookmarkStart w:id="2884" w:name="_Toc120681646"/>
      <w:bookmarkStart w:id="2885" w:name="_Toc133434833"/>
      <w:bookmarkStart w:id="2886" w:name="_Toc138694016"/>
      <w:bookmarkStart w:id="2887" w:name="_Toc148535745"/>
      <w:bookmarkStart w:id="2888" w:name="_Toc162009245"/>
      <w:bookmarkStart w:id="2889" w:name="_Toc170161007"/>
      <w:bookmarkStart w:id="2890" w:name="_Toc175844054"/>
      <w:bookmarkStart w:id="2891" w:name="_Toc180485756"/>
      <w:bookmarkStart w:id="2892" w:name="_Toc185517887"/>
      <w:bookmarkStart w:id="2893" w:name="_Toc192875294"/>
      <w:bookmarkStart w:id="2894" w:name="_Toc209529947"/>
      <w:bookmarkStart w:id="2895" w:name="_Toc219196422"/>
      <w:r>
        <w:t>5.1.7.1</w:t>
      </w:r>
      <w:r>
        <w:tab/>
        <w:t>General</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2F86F374" w14:textId="4D86C312" w:rsidR="006225F9" w:rsidRDefault="006225F9" w:rsidP="006225F9">
      <w:bookmarkStart w:id="2896" w:name="_Toc72766490"/>
      <w:bookmarkStart w:id="2897" w:name="_Toc72767057"/>
      <w:bookmarkStart w:id="2898" w:name="_Toc73042509"/>
      <w:bookmarkStart w:id="2899" w:name="_Toc81242853"/>
      <w:bookmarkStart w:id="2900" w:name="_Toc89426639"/>
      <w:bookmarkStart w:id="2901" w:name="_Toc94020426"/>
      <w:bookmarkStart w:id="2902" w:name="_Toc97034960"/>
      <w:bookmarkStart w:id="2903" w:name="_Toc97037828"/>
      <w:bookmarkStart w:id="2904" w:name="_Toc100940038"/>
      <w:bookmarkStart w:id="2905" w:name="_Toc104546904"/>
      <w:bookmarkStart w:id="2906" w:name="_Toc112937951"/>
      <w:bookmarkStart w:id="2907" w:name="_Toc114134708"/>
      <w:bookmarkStart w:id="2908" w:name="_Toc120681647"/>
      <w:bookmarkStart w:id="2909" w:name="_Toc133434834"/>
      <w:bookmarkStart w:id="2910"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Heading4"/>
      </w:pPr>
      <w:bookmarkStart w:id="2911" w:name="_Toc148535746"/>
      <w:bookmarkStart w:id="2912" w:name="_Toc162009246"/>
      <w:bookmarkStart w:id="2913" w:name="_Toc170161008"/>
      <w:bookmarkStart w:id="2914" w:name="_Toc175844055"/>
      <w:bookmarkStart w:id="2915" w:name="_Toc180485757"/>
      <w:bookmarkStart w:id="2916" w:name="_Toc185517888"/>
      <w:bookmarkStart w:id="2917" w:name="_Toc192875295"/>
      <w:bookmarkStart w:id="2918" w:name="_Toc209529948"/>
      <w:bookmarkStart w:id="2919" w:name="_Toc219196423"/>
      <w:r>
        <w:t>5.1.7.2</w:t>
      </w:r>
      <w:r>
        <w:tab/>
        <w:t>Protocol Errors</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p>
    <w:p w14:paraId="0FBEDBDA" w14:textId="77777777" w:rsidR="00E9750A" w:rsidRDefault="00A16F12">
      <w:r>
        <w:t>No specific procedures for the Nadrf_DataManagement service are specified.</w:t>
      </w:r>
    </w:p>
    <w:p w14:paraId="2804F9F6" w14:textId="77777777" w:rsidR="00E9750A" w:rsidRDefault="00A16F12">
      <w:pPr>
        <w:pStyle w:val="Heading4"/>
      </w:pPr>
      <w:bookmarkStart w:id="2920" w:name="_Toc72766491"/>
      <w:bookmarkStart w:id="2921" w:name="_Toc72767058"/>
      <w:bookmarkStart w:id="2922" w:name="_Toc73042510"/>
      <w:bookmarkStart w:id="2923" w:name="_Toc81242854"/>
      <w:bookmarkStart w:id="2924" w:name="_Toc89426640"/>
      <w:bookmarkStart w:id="2925" w:name="_Toc94020427"/>
      <w:bookmarkStart w:id="2926" w:name="_Toc97034961"/>
      <w:bookmarkStart w:id="2927" w:name="_Toc97037829"/>
      <w:bookmarkStart w:id="2928" w:name="_Toc100940039"/>
      <w:bookmarkStart w:id="2929" w:name="_Toc104546905"/>
      <w:bookmarkStart w:id="2930" w:name="_Toc112937952"/>
      <w:bookmarkStart w:id="2931" w:name="_Toc114134709"/>
      <w:bookmarkStart w:id="2932" w:name="_Toc120681648"/>
      <w:bookmarkStart w:id="2933" w:name="_Toc133434835"/>
      <w:bookmarkStart w:id="2934" w:name="_Toc138694018"/>
      <w:bookmarkStart w:id="2935" w:name="_Toc148535747"/>
      <w:bookmarkStart w:id="2936" w:name="_Toc162009247"/>
      <w:bookmarkStart w:id="2937" w:name="_Toc170161009"/>
      <w:bookmarkStart w:id="2938" w:name="_Toc175844056"/>
      <w:bookmarkStart w:id="2939" w:name="_Toc180485758"/>
      <w:bookmarkStart w:id="2940" w:name="_Toc185517889"/>
      <w:bookmarkStart w:id="2941" w:name="_Toc192875296"/>
      <w:bookmarkStart w:id="2942" w:name="_Toc209529949"/>
      <w:bookmarkStart w:id="2943" w:name="_Toc219196424"/>
      <w:r>
        <w:t>5.1.7.3</w:t>
      </w:r>
      <w:r>
        <w:tab/>
        <w:t>Application Errors</w:t>
      </w:r>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Heading3"/>
        <w:rPr>
          <w:lang w:eastAsia="zh-CN"/>
        </w:rPr>
      </w:pPr>
      <w:bookmarkStart w:id="2944" w:name="_Toc72766492"/>
      <w:bookmarkStart w:id="2945" w:name="_Toc72767059"/>
      <w:bookmarkStart w:id="2946" w:name="_Toc73042511"/>
      <w:bookmarkStart w:id="2947" w:name="_Toc81242855"/>
      <w:bookmarkStart w:id="2948" w:name="_Toc89426641"/>
      <w:bookmarkStart w:id="2949" w:name="_Toc94020428"/>
      <w:bookmarkStart w:id="2950" w:name="_Toc97034962"/>
      <w:bookmarkStart w:id="2951" w:name="_Toc97037830"/>
      <w:bookmarkStart w:id="2952" w:name="_Toc100940040"/>
      <w:bookmarkStart w:id="2953" w:name="_Toc104546906"/>
      <w:bookmarkStart w:id="2954" w:name="_Toc112937953"/>
      <w:bookmarkStart w:id="2955" w:name="_Toc114134710"/>
      <w:bookmarkStart w:id="2956" w:name="_Toc120681649"/>
      <w:bookmarkStart w:id="2957" w:name="_Toc133434836"/>
      <w:bookmarkStart w:id="2958" w:name="_Toc138694019"/>
      <w:bookmarkStart w:id="2959" w:name="_Toc148535748"/>
      <w:bookmarkStart w:id="2960" w:name="_Toc162009248"/>
      <w:bookmarkStart w:id="2961" w:name="_Toc170161010"/>
      <w:bookmarkStart w:id="2962" w:name="_Toc175844057"/>
      <w:bookmarkStart w:id="2963" w:name="_Toc180485759"/>
      <w:bookmarkStart w:id="2964" w:name="_Toc185517890"/>
      <w:bookmarkStart w:id="2965" w:name="_Toc192875297"/>
      <w:bookmarkStart w:id="2966" w:name="_Toc209529950"/>
      <w:bookmarkStart w:id="2967" w:name="_Toc219196425"/>
      <w:r>
        <w:t>5.1.8</w:t>
      </w:r>
      <w:r>
        <w:rPr>
          <w:lang w:eastAsia="zh-CN"/>
        </w:rPr>
        <w:tab/>
        <w:t>Feature negotiation</w:t>
      </w:r>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E80568">
      <w:pPr>
        <w:pStyle w:val="TH"/>
      </w:pPr>
      <w:bookmarkStart w:id="2968" w:name="_Toc97034963"/>
      <w:bookmarkStart w:id="2969" w:name="_Toc81242856"/>
      <w:bookmarkStart w:id="2970" w:name="_Toc73042512"/>
      <w:bookmarkStart w:id="2971" w:name="_Toc89426642"/>
      <w:bookmarkStart w:id="2972" w:name="_Toc94020429"/>
      <w:bookmarkStart w:id="2973" w:name="_Toc72767060"/>
      <w:bookmarkStart w:id="2974" w:name="_Toc72766493"/>
      <w:bookmarkStart w:id="2975" w:name="_Toc97037831"/>
      <w:bookmarkStart w:id="2976" w:name="_Toc100940041"/>
      <w:bookmarkStart w:id="2977" w:name="_Toc104546907"/>
      <w:bookmarkStart w:id="2978" w:name="_Toc112937954"/>
      <w:bookmarkStart w:id="2979" w:name="_Toc114134711"/>
      <w:bookmarkStart w:id="2980" w:name="_Toc120681650"/>
      <w:bookmarkStart w:id="2981" w:name="_Toc133434837"/>
      <w:bookmarkStart w:id="2982" w:name="_Toc138694020"/>
      <w:bookmarkStart w:id="2983" w:name="_Toc148535749"/>
      <w:bookmarkStart w:id="2984" w:name="_Toc162009249"/>
      <w:bookmarkStart w:id="2985" w:name="_Toc170161011"/>
      <w:bookmarkStart w:id="2986" w:name="_Toc175844058"/>
      <w:bookmarkStart w:id="2987" w:name="_Toc180485760"/>
      <w:bookmarkStart w:id="2988" w:name="_Toc185517891"/>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rFonts w:ascii="Arial" w:hAnsi="Arial" w:cs="Arial"/>
                <w:sz w:val="18"/>
                <w:szCs w:val="18"/>
                <w:lang w:eastAsia="zh-CN"/>
              </w:rPr>
            </w:pPr>
            <w:r>
              <w:rPr>
                <w:rFonts w:ascii="Arial" w:hAnsi="Arial" w:cs="Arial"/>
                <w:sz w:val="18"/>
                <w:szCs w:val="18"/>
                <w:lang w:eastAsia="zh-CN"/>
              </w:rPr>
              <w:t>PcfEvents</w:t>
            </w:r>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SimSun"/>
          <w:noProof/>
          <w:lang w:val="en-US"/>
        </w:rPr>
      </w:pPr>
    </w:p>
    <w:p w14:paraId="705582EB" w14:textId="77777777" w:rsidR="00E9750A" w:rsidRDefault="00A16F12">
      <w:pPr>
        <w:pStyle w:val="Heading3"/>
      </w:pPr>
      <w:bookmarkStart w:id="2989" w:name="_Toc192875298"/>
      <w:bookmarkStart w:id="2990" w:name="_Toc209529951"/>
      <w:bookmarkStart w:id="2991" w:name="_Toc219196426"/>
      <w:r>
        <w:t>5.1.9</w:t>
      </w:r>
      <w:r>
        <w:tab/>
        <w:t>Security</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Heading2"/>
      </w:pPr>
      <w:bookmarkStart w:id="2992" w:name="_Toc148535750"/>
      <w:bookmarkStart w:id="2993" w:name="_Toc162009250"/>
      <w:bookmarkStart w:id="2994" w:name="_Toc170161012"/>
      <w:bookmarkStart w:id="2995" w:name="_Toc175844059"/>
      <w:bookmarkStart w:id="2996" w:name="_Toc180485761"/>
      <w:bookmarkStart w:id="2997" w:name="_Toc185517892"/>
      <w:bookmarkStart w:id="2998" w:name="_Toc192875299"/>
      <w:bookmarkStart w:id="2999" w:name="_Toc209529952"/>
      <w:bookmarkStart w:id="3000" w:name="_Toc219196427"/>
      <w:r>
        <w:t>5.2</w:t>
      </w:r>
      <w:r>
        <w:tab/>
        <w:t>Nadrf_MLModelManagement Service API</w:t>
      </w:r>
      <w:bookmarkEnd w:id="2992"/>
      <w:bookmarkEnd w:id="2993"/>
      <w:bookmarkEnd w:id="2994"/>
      <w:bookmarkEnd w:id="2995"/>
      <w:bookmarkEnd w:id="2996"/>
      <w:bookmarkEnd w:id="2997"/>
      <w:bookmarkEnd w:id="2998"/>
      <w:bookmarkEnd w:id="2999"/>
      <w:bookmarkEnd w:id="3000"/>
    </w:p>
    <w:p w14:paraId="3D671463" w14:textId="77777777" w:rsidR="00356552" w:rsidRDefault="00356552" w:rsidP="00356552">
      <w:pPr>
        <w:pStyle w:val="Heading3"/>
      </w:pPr>
      <w:bookmarkStart w:id="3001" w:name="_Toc148535751"/>
      <w:bookmarkStart w:id="3002" w:name="_Toc162009251"/>
      <w:bookmarkStart w:id="3003" w:name="_Toc170161013"/>
      <w:bookmarkStart w:id="3004" w:name="_Toc175844060"/>
      <w:bookmarkStart w:id="3005" w:name="_Toc180485762"/>
      <w:bookmarkStart w:id="3006" w:name="_Toc185517893"/>
      <w:bookmarkStart w:id="3007" w:name="_Toc192875300"/>
      <w:bookmarkStart w:id="3008" w:name="_Toc209529953"/>
      <w:bookmarkStart w:id="3009" w:name="_Toc219196428"/>
      <w:r>
        <w:t>5.2.1</w:t>
      </w:r>
      <w:r>
        <w:tab/>
        <w:t>Introduction</w:t>
      </w:r>
      <w:bookmarkEnd w:id="3001"/>
      <w:bookmarkEnd w:id="3002"/>
      <w:bookmarkEnd w:id="3003"/>
      <w:bookmarkEnd w:id="3004"/>
      <w:bookmarkEnd w:id="3005"/>
      <w:bookmarkEnd w:id="3006"/>
      <w:bookmarkEnd w:id="3007"/>
      <w:bookmarkEnd w:id="3008"/>
      <w:bookmarkEnd w:id="3009"/>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Heading3"/>
      </w:pPr>
      <w:bookmarkStart w:id="3010" w:name="_Toc148535752"/>
      <w:bookmarkStart w:id="3011" w:name="_Toc162009252"/>
      <w:bookmarkStart w:id="3012" w:name="_Toc170161014"/>
      <w:bookmarkStart w:id="3013" w:name="_Toc175844061"/>
      <w:bookmarkStart w:id="3014" w:name="_Toc180485763"/>
      <w:bookmarkStart w:id="3015" w:name="_Toc185517894"/>
      <w:bookmarkStart w:id="3016" w:name="_Toc192875301"/>
      <w:bookmarkStart w:id="3017" w:name="_Toc209529954"/>
      <w:bookmarkStart w:id="3018" w:name="_Toc219196429"/>
      <w:r>
        <w:t>5.2.2</w:t>
      </w:r>
      <w:r>
        <w:tab/>
        <w:t>Usage of HTTP</w:t>
      </w:r>
      <w:bookmarkEnd w:id="3010"/>
      <w:bookmarkEnd w:id="3011"/>
      <w:bookmarkEnd w:id="3012"/>
      <w:bookmarkEnd w:id="3013"/>
      <w:bookmarkEnd w:id="3014"/>
      <w:bookmarkEnd w:id="3015"/>
      <w:bookmarkEnd w:id="3016"/>
      <w:bookmarkEnd w:id="3017"/>
      <w:bookmarkEnd w:id="3018"/>
    </w:p>
    <w:p w14:paraId="4C6F41AA" w14:textId="77777777" w:rsidR="00356552" w:rsidRDefault="00356552" w:rsidP="00356552">
      <w:pPr>
        <w:pStyle w:val="Heading4"/>
      </w:pPr>
      <w:bookmarkStart w:id="3019" w:name="_Toc148535753"/>
      <w:bookmarkStart w:id="3020" w:name="_Toc162009253"/>
      <w:bookmarkStart w:id="3021" w:name="_Toc170161015"/>
      <w:bookmarkStart w:id="3022" w:name="_Toc175844062"/>
      <w:bookmarkStart w:id="3023" w:name="_Toc180485764"/>
      <w:bookmarkStart w:id="3024" w:name="_Toc185517895"/>
      <w:bookmarkStart w:id="3025" w:name="_Toc192875302"/>
      <w:bookmarkStart w:id="3026" w:name="_Toc209529955"/>
      <w:bookmarkStart w:id="3027" w:name="_Toc219196430"/>
      <w:r>
        <w:t>5.2.2.1</w:t>
      </w:r>
      <w:r>
        <w:tab/>
        <w:t>General</w:t>
      </w:r>
      <w:bookmarkEnd w:id="3019"/>
      <w:bookmarkEnd w:id="3020"/>
      <w:bookmarkEnd w:id="3021"/>
      <w:bookmarkEnd w:id="3022"/>
      <w:bookmarkEnd w:id="3023"/>
      <w:bookmarkEnd w:id="3024"/>
      <w:bookmarkEnd w:id="3025"/>
      <w:bookmarkEnd w:id="3026"/>
      <w:bookmarkEnd w:id="3027"/>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Heading4"/>
      </w:pPr>
      <w:bookmarkStart w:id="3028" w:name="_Toc148535754"/>
      <w:bookmarkStart w:id="3029" w:name="_Toc162009254"/>
      <w:bookmarkStart w:id="3030" w:name="_Toc170161016"/>
      <w:bookmarkStart w:id="3031" w:name="_Toc175844063"/>
      <w:bookmarkStart w:id="3032" w:name="_Toc180485765"/>
      <w:bookmarkStart w:id="3033" w:name="_Toc185517896"/>
      <w:bookmarkStart w:id="3034" w:name="_Toc192875303"/>
      <w:bookmarkStart w:id="3035" w:name="_Toc209529956"/>
      <w:bookmarkStart w:id="3036" w:name="_Toc219196431"/>
      <w:r>
        <w:t>5.2.2.2</w:t>
      </w:r>
      <w:r>
        <w:tab/>
        <w:t>HTTP standard headers</w:t>
      </w:r>
      <w:bookmarkEnd w:id="3028"/>
      <w:bookmarkEnd w:id="3029"/>
      <w:bookmarkEnd w:id="3030"/>
      <w:bookmarkEnd w:id="3031"/>
      <w:bookmarkEnd w:id="3032"/>
      <w:bookmarkEnd w:id="3033"/>
      <w:bookmarkEnd w:id="3034"/>
      <w:bookmarkEnd w:id="3035"/>
      <w:bookmarkEnd w:id="3036"/>
    </w:p>
    <w:p w14:paraId="519C0AC8" w14:textId="77777777" w:rsidR="00356552" w:rsidRDefault="00356552" w:rsidP="00356552">
      <w:pPr>
        <w:pStyle w:val="Heading5"/>
        <w:rPr>
          <w:lang w:eastAsia="zh-CN"/>
        </w:rPr>
      </w:pPr>
      <w:bookmarkStart w:id="3037" w:name="_Toc148535755"/>
      <w:bookmarkStart w:id="3038" w:name="_Toc162009255"/>
      <w:bookmarkStart w:id="3039" w:name="_Toc170161017"/>
      <w:bookmarkStart w:id="3040" w:name="_Toc175844064"/>
      <w:bookmarkStart w:id="3041" w:name="_Toc180485766"/>
      <w:bookmarkStart w:id="3042" w:name="_Toc185517897"/>
      <w:bookmarkStart w:id="3043" w:name="_Toc192875304"/>
      <w:bookmarkStart w:id="3044" w:name="_Toc209529957"/>
      <w:bookmarkStart w:id="3045" w:name="_Toc219196432"/>
      <w:r>
        <w:t>5.2.2.2.1</w:t>
      </w:r>
      <w:r>
        <w:rPr>
          <w:lang w:eastAsia="zh-CN"/>
        </w:rPr>
        <w:tab/>
        <w:t>General</w:t>
      </w:r>
      <w:bookmarkEnd w:id="3037"/>
      <w:bookmarkEnd w:id="3038"/>
      <w:bookmarkEnd w:id="3039"/>
      <w:bookmarkEnd w:id="3040"/>
      <w:bookmarkEnd w:id="3041"/>
      <w:bookmarkEnd w:id="3042"/>
      <w:bookmarkEnd w:id="3043"/>
      <w:bookmarkEnd w:id="3044"/>
      <w:bookmarkEnd w:id="3045"/>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Heading5"/>
      </w:pPr>
      <w:bookmarkStart w:id="3046" w:name="_Toc148535756"/>
      <w:bookmarkStart w:id="3047" w:name="_Toc162009256"/>
      <w:bookmarkStart w:id="3048" w:name="_Toc170161018"/>
      <w:bookmarkStart w:id="3049" w:name="_Toc175844065"/>
      <w:bookmarkStart w:id="3050" w:name="_Toc180485767"/>
      <w:bookmarkStart w:id="3051" w:name="_Toc185517898"/>
      <w:bookmarkStart w:id="3052" w:name="_Toc192875305"/>
      <w:bookmarkStart w:id="3053" w:name="_Toc209529958"/>
      <w:bookmarkStart w:id="3054" w:name="_Toc219196433"/>
      <w:r>
        <w:lastRenderedPageBreak/>
        <w:t>5.2.2.2.2</w:t>
      </w:r>
      <w:r>
        <w:tab/>
        <w:t>Content type</w:t>
      </w:r>
      <w:bookmarkEnd w:id="3046"/>
      <w:bookmarkEnd w:id="3047"/>
      <w:bookmarkEnd w:id="3048"/>
      <w:bookmarkEnd w:id="3049"/>
      <w:bookmarkEnd w:id="3050"/>
      <w:bookmarkEnd w:id="3051"/>
      <w:bookmarkEnd w:id="3052"/>
      <w:bookmarkEnd w:id="3053"/>
      <w:bookmarkEnd w:id="3054"/>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055"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Heading4"/>
      </w:pPr>
      <w:bookmarkStart w:id="3056" w:name="_Toc162009257"/>
      <w:bookmarkStart w:id="3057" w:name="_Toc170161019"/>
      <w:bookmarkStart w:id="3058" w:name="_Toc175844066"/>
      <w:bookmarkStart w:id="3059" w:name="_Toc180485768"/>
      <w:bookmarkStart w:id="3060" w:name="_Toc185517899"/>
      <w:bookmarkStart w:id="3061" w:name="_Toc192875306"/>
      <w:bookmarkStart w:id="3062" w:name="_Toc209529959"/>
      <w:bookmarkStart w:id="3063" w:name="_Toc219196434"/>
      <w:r>
        <w:t>5.2.2.3</w:t>
      </w:r>
      <w:r>
        <w:tab/>
        <w:t>HTTP custom headers</w:t>
      </w:r>
      <w:bookmarkEnd w:id="3055"/>
      <w:bookmarkEnd w:id="3056"/>
      <w:bookmarkEnd w:id="3057"/>
      <w:bookmarkEnd w:id="3058"/>
      <w:bookmarkEnd w:id="3059"/>
      <w:bookmarkEnd w:id="3060"/>
      <w:bookmarkEnd w:id="3061"/>
      <w:bookmarkEnd w:id="3062"/>
      <w:bookmarkEnd w:id="3063"/>
    </w:p>
    <w:p w14:paraId="7BC994B7" w14:textId="4A92200F" w:rsidR="00371AC1" w:rsidRDefault="00371AC1" w:rsidP="00371AC1">
      <w:bookmarkStart w:id="3064" w:name="_Toc148535758"/>
      <w:bookmarkStart w:id="3065"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Heading3"/>
      </w:pPr>
      <w:bookmarkStart w:id="3066" w:name="_Toc170161020"/>
      <w:bookmarkStart w:id="3067" w:name="_Toc175844067"/>
      <w:bookmarkStart w:id="3068" w:name="_Toc180485769"/>
      <w:bookmarkStart w:id="3069" w:name="_Toc185517900"/>
      <w:bookmarkStart w:id="3070" w:name="_Toc192875307"/>
      <w:bookmarkStart w:id="3071" w:name="_Toc209529960"/>
      <w:bookmarkStart w:id="3072" w:name="_Toc219196435"/>
      <w:r>
        <w:t>5.2.3</w:t>
      </w:r>
      <w:r>
        <w:tab/>
        <w:t>Resources</w:t>
      </w:r>
      <w:bookmarkEnd w:id="3064"/>
      <w:bookmarkEnd w:id="3065"/>
      <w:bookmarkEnd w:id="3066"/>
      <w:bookmarkEnd w:id="3067"/>
      <w:bookmarkEnd w:id="3068"/>
      <w:bookmarkEnd w:id="3069"/>
      <w:bookmarkEnd w:id="3070"/>
      <w:bookmarkEnd w:id="3071"/>
      <w:bookmarkEnd w:id="3072"/>
    </w:p>
    <w:p w14:paraId="7FAF89C0" w14:textId="77777777" w:rsidR="00356552" w:rsidRDefault="00356552" w:rsidP="00356552">
      <w:pPr>
        <w:pStyle w:val="Heading4"/>
      </w:pPr>
      <w:bookmarkStart w:id="3073" w:name="_Toc148535759"/>
      <w:bookmarkStart w:id="3074" w:name="_Toc162009259"/>
      <w:bookmarkStart w:id="3075" w:name="_Toc170161021"/>
      <w:bookmarkStart w:id="3076" w:name="_Toc175844068"/>
      <w:bookmarkStart w:id="3077" w:name="_Toc180485770"/>
      <w:bookmarkStart w:id="3078" w:name="_Toc185517901"/>
      <w:bookmarkStart w:id="3079" w:name="_Toc192875308"/>
      <w:bookmarkStart w:id="3080" w:name="_Toc209529961"/>
      <w:bookmarkStart w:id="3081" w:name="_Toc219196436"/>
      <w:r>
        <w:t>5.2.3.1</w:t>
      </w:r>
      <w:r>
        <w:tab/>
        <w:t>Overview</w:t>
      </w:r>
      <w:bookmarkEnd w:id="3073"/>
      <w:bookmarkEnd w:id="3074"/>
      <w:bookmarkEnd w:id="3075"/>
      <w:bookmarkEnd w:id="3076"/>
      <w:bookmarkEnd w:id="3077"/>
      <w:bookmarkEnd w:id="3078"/>
      <w:bookmarkEnd w:id="3079"/>
      <w:bookmarkEnd w:id="3080"/>
      <w:bookmarkEnd w:id="3081"/>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1pt;height:97.7pt;mso-width-percent:0;mso-height-percent:0;mso-width-percent:0;mso-height-percent:0" o:ole="">
            <v:imagedata r:id="rId54" o:title=""/>
          </v:shape>
          <o:OLEObject Type="Embed" ProgID="Visio.Drawing.15" ShapeID="_x0000_i1047" DrawAspect="Content" ObjectID="_1829809779"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Heading4"/>
      </w:pPr>
      <w:bookmarkStart w:id="3082" w:name="_Toc148535760"/>
      <w:bookmarkStart w:id="3083" w:name="_Toc162009260"/>
      <w:bookmarkStart w:id="3084" w:name="_Toc170161022"/>
      <w:bookmarkStart w:id="3085" w:name="_Toc175844069"/>
      <w:bookmarkStart w:id="3086" w:name="_Toc180485771"/>
      <w:bookmarkStart w:id="3087" w:name="_Toc185517902"/>
      <w:bookmarkStart w:id="3088" w:name="_Toc192875309"/>
      <w:bookmarkStart w:id="3089" w:name="_Toc209529962"/>
      <w:bookmarkStart w:id="3090" w:name="_Toc219196437"/>
      <w:r>
        <w:lastRenderedPageBreak/>
        <w:t>5.2.3.2</w:t>
      </w:r>
      <w:r>
        <w:tab/>
        <w:t>Resource: ADRF ML Model Store Records</w:t>
      </w:r>
      <w:bookmarkEnd w:id="3082"/>
      <w:bookmarkEnd w:id="3083"/>
      <w:bookmarkEnd w:id="3084"/>
      <w:bookmarkEnd w:id="3085"/>
      <w:bookmarkEnd w:id="3086"/>
      <w:bookmarkEnd w:id="3087"/>
      <w:bookmarkEnd w:id="3088"/>
      <w:bookmarkEnd w:id="3089"/>
      <w:bookmarkEnd w:id="3090"/>
    </w:p>
    <w:p w14:paraId="3993DC3D" w14:textId="77777777" w:rsidR="00356552" w:rsidRDefault="00356552" w:rsidP="00356552">
      <w:pPr>
        <w:pStyle w:val="Heading5"/>
      </w:pPr>
      <w:bookmarkStart w:id="3091" w:name="_Toc148535761"/>
      <w:bookmarkStart w:id="3092" w:name="_Toc162009261"/>
      <w:bookmarkStart w:id="3093" w:name="_Toc170161023"/>
      <w:bookmarkStart w:id="3094" w:name="_Toc175844070"/>
      <w:bookmarkStart w:id="3095" w:name="_Toc180485772"/>
      <w:bookmarkStart w:id="3096" w:name="_Toc185517903"/>
      <w:bookmarkStart w:id="3097" w:name="_Toc192875310"/>
      <w:bookmarkStart w:id="3098" w:name="_Toc209529963"/>
      <w:bookmarkStart w:id="3099" w:name="_Toc219196438"/>
      <w:r>
        <w:t>5.2.3.2.1</w:t>
      </w:r>
      <w:r>
        <w:tab/>
        <w:t>Description</w:t>
      </w:r>
      <w:bookmarkEnd w:id="3091"/>
      <w:bookmarkEnd w:id="3092"/>
      <w:bookmarkEnd w:id="3093"/>
      <w:bookmarkEnd w:id="3094"/>
      <w:bookmarkEnd w:id="3095"/>
      <w:bookmarkEnd w:id="3096"/>
      <w:bookmarkEnd w:id="3097"/>
      <w:bookmarkEnd w:id="3098"/>
      <w:bookmarkEnd w:id="3099"/>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Heading5"/>
      </w:pPr>
      <w:bookmarkStart w:id="3100" w:name="_Toc148535762"/>
      <w:bookmarkStart w:id="3101" w:name="_Toc162009262"/>
      <w:bookmarkStart w:id="3102" w:name="_Toc170161024"/>
      <w:bookmarkStart w:id="3103" w:name="_Toc175844071"/>
      <w:bookmarkStart w:id="3104" w:name="_Toc180485773"/>
      <w:bookmarkStart w:id="3105" w:name="_Toc185517904"/>
      <w:bookmarkStart w:id="3106" w:name="_Toc192875311"/>
      <w:bookmarkStart w:id="3107" w:name="_Toc209529964"/>
      <w:bookmarkStart w:id="3108" w:name="_Toc219196439"/>
      <w:r>
        <w:t>5.2.3.2.2</w:t>
      </w:r>
      <w:r>
        <w:tab/>
        <w:t>Resource Definition</w:t>
      </w:r>
      <w:bookmarkEnd w:id="3100"/>
      <w:bookmarkEnd w:id="3101"/>
      <w:bookmarkEnd w:id="3102"/>
      <w:bookmarkEnd w:id="3103"/>
      <w:bookmarkEnd w:id="3104"/>
      <w:bookmarkEnd w:id="3105"/>
      <w:bookmarkEnd w:id="3106"/>
      <w:bookmarkEnd w:id="3107"/>
      <w:bookmarkEnd w:id="3108"/>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Heading5"/>
      </w:pPr>
      <w:bookmarkStart w:id="3109" w:name="_Toc148535763"/>
      <w:bookmarkStart w:id="3110" w:name="_Toc162009263"/>
      <w:bookmarkStart w:id="3111" w:name="_Toc170161025"/>
      <w:bookmarkStart w:id="3112" w:name="_Toc175844072"/>
      <w:bookmarkStart w:id="3113" w:name="_Toc180485774"/>
      <w:bookmarkStart w:id="3114" w:name="_Toc185517905"/>
      <w:bookmarkStart w:id="3115" w:name="_Toc192875312"/>
      <w:bookmarkStart w:id="3116" w:name="_Toc209529965"/>
      <w:bookmarkStart w:id="3117" w:name="_Toc219196440"/>
      <w:r>
        <w:t>5.2.3.2.3</w:t>
      </w:r>
      <w:r>
        <w:tab/>
        <w:t>Resource Standard Methods</w:t>
      </w:r>
      <w:bookmarkEnd w:id="3109"/>
      <w:bookmarkEnd w:id="3110"/>
      <w:bookmarkEnd w:id="3111"/>
      <w:bookmarkEnd w:id="3112"/>
      <w:bookmarkEnd w:id="3113"/>
      <w:bookmarkEnd w:id="3114"/>
      <w:bookmarkEnd w:id="3115"/>
      <w:bookmarkEnd w:id="3116"/>
      <w:bookmarkEnd w:id="3117"/>
    </w:p>
    <w:p w14:paraId="0D66DB0F" w14:textId="77777777" w:rsidR="00356552" w:rsidRDefault="00356552" w:rsidP="003C6105">
      <w:pPr>
        <w:pStyle w:val="H6"/>
      </w:pPr>
      <w:bookmarkStart w:id="3118" w:name="_Toc148535764"/>
      <w:bookmarkStart w:id="3119" w:name="_Toc162009264"/>
      <w:bookmarkStart w:id="3120" w:name="_Toc170161026"/>
      <w:bookmarkStart w:id="3121" w:name="_Toc175844073"/>
      <w:bookmarkStart w:id="3122" w:name="_Toc180485775"/>
      <w:bookmarkStart w:id="3123" w:name="_Toc185517906"/>
      <w:bookmarkStart w:id="3124" w:name="_Toc192875313"/>
      <w:bookmarkStart w:id="3125" w:name="_Toc209529966"/>
      <w:r>
        <w:t>5.2.3.2.3.1</w:t>
      </w:r>
      <w:r>
        <w:tab/>
        <w:t>POST</w:t>
      </w:r>
      <w:bookmarkEnd w:id="3118"/>
      <w:bookmarkEnd w:id="3119"/>
      <w:bookmarkEnd w:id="3120"/>
      <w:bookmarkEnd w:id="3121"/>
      <w:bookmarkEnd w:id="3122"/>
      <w:bookmarkEnd w:id="3123"/>
      <w:bookmarkEnd w:id="3124"/>
      <w:bookmarkEnd w:id="3125"/>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126" w:name="_Toc148535765"/>
      <w:bookmarkStart w:id="3127"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C6105">
      <w:pPr>
        <w:pStyle w:val="H6"/>
      </w:pPr>
      <w:bookmarkStart w:id="3128" w:name="_Toc170161027"/>
      <w:bookmarkStart w:id="3129" w:name="_Toc175844074"/>
      <w:bookmarkStart w:id="3130" w:name="_Toc180485776"/>
      <w:bookmarkStart w:id="3131" w:name="_Toc185517907"/>
      <w:bookmarkStart w:id="3132" w:name="_Toc192875314"/>
      <w:bookmarkStart w:id="3133" w:name="_Toc209529967"/>
      <w:r>
        <w:t>5.2.3.2.3.2</w:t>
      </w:r>
      <w:r>
        <w:tab/>
        <w:t>GET</w:t>
      </w:r>
      <w:bookmarkEnd w:id="3126"/>
      <w:bookmarkEnd w:id="3127"/>
      <w:bookmarkEnd w:id="3128"/>
      <w:bookmarkEnd w:id="3129"/>
      <w:bookmarkEnd w:id="3130"/>
      <w:bookmarkEnd w:id="3131"/>
      <w:bookmarkEnd w:id="3132"/>
      <w:bookmarkEnd w:id="3133"/>
    </w:p>
    <w:p w14:paraId="4FEDE52B" w14:textId="77777777" w:rsidR="00D4025D" w:rsidRDefault="00D4025D" w:rsidP="00D4025D">
      <w:bookmarkStart w:id="3134" w:name="_Toc148535766"/>
      <w:bookmarkStart w:id="3135"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ＭＳ 明朝"/>
        </w:rPr>
      </w:pPr>
      <w:r>
        <w:rPr>
          <w:rFonts w:eastAsia="ＭＳ 明朝"/>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SimSun"/>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ＭＳ 明朝"/>
        </w:rPr>
      </w:pPr>
      <w:r>
        <w:rPr>
          <w:rFonts w:eastAsia="ＭＳ 明朝"/>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ＭＳ 明朝"/>
        </w:rPr>
      </w:pPr>
      <w:r>
        <w:rPr>
          <w:rFonts w:eastAsia="ＭＳ 明朝"/>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ＭＳ 明朝"/>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ＭＳ 明朝"/>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Heading5"/>
      </w:pPr>
      <w:bookmarkStart w:id="3136" w:name="_Toc170161028"/>
      <w:bookmarkStart w:id="3137" w:name="_Toc175844075"/>
      <w:bookmarkStart w:id="3138" w:name="_Toc180485777"/>
      <w:bookmarkStart w:id="3139" w:name="_Toc185517908"/>
      <w:bookmarkStart w:id="3140" w:name="_Toc192875315"/>
      <w:bookmarkStart w:id="3141" w:name="_Toc209529968"/>
      <w:bookmarkStart w:id="3142" w:name="_Toc219196441"/>
      <w:r>
        <w:t>5.2.3.2.4</w:t>
      </w:r>
      <w:r>
        <w:tab/>
        <w:t>Resource Custom Operations</w:t>
      </w:r>
      <w:bookmarkEnd w:id="3134"/>
      <w:bookmarkEnd w:id="3135"/>
      <w:bookmarkEnd w:id="3136"/>
      <w:bookmarkEnd w:id="3137"/>
      <w:bookmarkEnd w:id="3138"/>
      <w:bookmarkEnd w:id="3139"/>
      <w:bookmarkEnd w:id="3140"/>
      <w:bookmarkEnd w:id="3141"/>
      <w:bookmarkEnd w:id="3142"/>
    </w:p>
    <w:p w14:paraId="45A2F56A" w14:textId="77777777" w:rsidR="00356552" w:rsidRDefault="00356552" w:rsidP="00356552">
      <w:r>
        <w:t>None.</w:t>
      </w:r>
    </w:p>
    <w:p w14:paraId="17ADBBA0" w14:textId="77777777" w:rsidR="00356552" w:rsidRDefault="00356552" w:rsidP="00356552">
      <w:pPr>
        <w:pStyle w:val="Heading4"/>
      </w:pPr>
      <w:bookmarkStart w:id="3143" w:name="_Toc148535767"/>
      <w:bookmarkStart w:id="3144" w:name="_Toc162009267"/>
      <w:bookmarkStart w:id="3145" w:name="_Toc170161029"/>
      <w:bookmarkStart w:id="3146" w:name="_Toc175844076"/>
      <w:bookmarkStart w:id="3147" w:name="_Toc180485778"/>
      <w:bookmarkStart w:id="3148" w:name="_Toc185517909"/>
      <w:bookmarkStart w:id="3149" w:name="_Toc192875316"/>
      <w:bookmarkStart w:id="3150" w:name="_Toc209529969"/>
      <w:bookmarkStart w:id="3151" w:name="_Toc219196442"/>
      <w:r>
        <w:t>5.2.3.3</w:t>
      </w:r>
      <w:r>
        <w:tab/>
        <w:t>Resource: Individual ADRF ML Model Store Record</w:t>
      </w:r>
      <w:bookmarkEnd w:id="3143"/>
      <w:bookmarkEnd w:id="3144"/>
      <w:bookmarkEnd w:id="3145"/>
      <w:bookmarkEnd w:id="3146"/>
      <w:bookmarkEnd w:id="3147"/>
      <w:bookmarkEnd w:id="3148"/>
      <w:bookmarkEnd w:id="3149"/>
      <w:bookmarkEnd w:id="3150"/>
      <w:bookmarkEnd w:id="3151"/>
    </w:p>
    <w:p w14:paraId="7F03B3FA" w14:textId="77777777" w:rsidR="00356552" w:rsidRDefault="00356552" w:rsidP="00356552">
      <w:pPr>
        <w:pStyle w:val="Heading5"/>
      </w:pPr>
      <w:bookmarkStart w:id="3152" w:name="_Toc148535768"/>
      <w:bookmarkStart w:id="3153" w:name="_Toc162009268"/>
      <w:bookmarkStart w:id="3154" w:name="_Toc170161030"/>
      <w:bookmarkStart w:id="3155" w:name="_Toc175844077"/>
      <w:bookmarkStart w:id="3156" w:name="_Toc180485779"/>
      <w:bookmarkStart w:id="3157" w:name="_Toc185517910"/>
      <w:bookmarkStart w:id="3158" w:name="_Toc192875317"/>
      <w:bookmarkStart w:id="3159" w:name="_Toc209529970"/>
      <w:bookmarkStart w:id="3160" w:name="_Toc219196443"/>
      <w:r>
        <w:t>5.2.3.3.1</w:t>
      </w:r>
      <w:r>
        <w:tab/>
        <w:t>Description</w:t>
      </w:r>
      <w:bookmarkEnd w:id="3152"/>
      <w:bookmarkEnd w:id="3153"/>
      <w:bookmarkEnd w:id="3154"/>
      <w:bookmarkEnd w:id="3155"/>
      <w:bookmarkEnd w:id="3156"/>
      <w:bookmarkEnd w:id="3157"/>
      <w:bookmarkEnd w:id="3158"/>
      <w:bookmarkEnd w:id="3159"/>
      <w:bookmarkEnd w:id="3160"/>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Heading5"/>
      </w:pPr>
      <w:bookmarkStart w:id="3161" w:name="_Toc148535769"/>
      <w:bookmarkStart w:id="3162" w:name="_Toc162009269"/>
      <w:bookmarkStart w:id="3163" w:name="_Toc170161031"/>
      <w:bookmarkStart w:id="3164" w:name="_Toc175844078"/>
      <w:bookmarkStart w:id="3165" w:name="_Toc180485780"/>
      <w:bookmarkStart w:id="3166" w:name="_Toc185517911"/>
      <w:bookmarkStart w:id="3167" w:name="_Toc192875318"/>
      <w:bookmarkStart w:id="3168" w:name="_Toc209529971"/>
      <w:bookmarkStart w:id="3169" w:name="_Toc219196444"/>
      <w:r>
        <w:t>5.2.3.3.2</w:t>
      </w:r>
      <w:r>
        <w:tab/>
        <w:t>Resource Definition</w:t>
      </w:r>
      <w:bookmarkEnd w:id="3161"/>
      <w:bookmarkEnd w:id="3162"/>
      <w:bookmarkEnd w:id="3163"/>
      <w:bookmarkEnd w:id="3164"/>
      <w:bookmarkEnd w:id="3165"/>
      <w:bookmarkEnd w:id="3166"/>
      <w:bookmarkEnd w:id="3167"/>
      <w:bookmarkEnd w:id="3168"/>
      <w:bookmarkEnd w:id="3169"/>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Heading5"/>
      </w:pPr>
      <w:bookmarkStart w:id="3170" w:name="_Toc148535770"/>
      <w:bookmarkStart w:id="3171" w:name="_Toc162009270"/>
      <w:bookmarkStart w:id="3172" w:name="_Toc170161032"/>
      <w:bookmarkStart w:id="3173" w:name="_Toc175844079"/>
      <w:bookmarkStart w:id="3174" w:name="_Toc180485781"/>
      <w:bookmarkStart w:id="3175" w:name="_Toc185517912"/>
      <w:bookmarkStart w:id="3176" w:name="_Toc192875319"/>
      <w:bookmarkStart w:id="3177" w:name="_Toc209529972"/>
      <w:bookmarkStart w:id="3178" w:name="_Toc219196445"/>
      <w:r>
        <w:t>5.2.3.3.3</w:t>
      </w:r>
      <w:r>
        <w:tab/>
        <w:t>Resource Standard Methods</w:t>
      </w:r>
      <w:bookmarkEnd w:id="3170"/>
      <w:bookmarkEnd w:id="3171"/>
      <w:bookmarkEnd w:id="3172"/>
      <w:bookmarkEnd w:id="3173"/>
      <w:bookmarkEnd w:id="3174"/>
      <w:bookmarkEnd w:id="3175"/>
      <w:bookmarkEnd w:id="3176"/>
      <w:bookmarkEnd w:id="3177"/>
      <w:bookmarkEnd w:id="3178"/>
    </w:p>
    <w:p w14:paraId="4A8E217A" w14:textId="77777777" w:rsidR="00356552" w:rsidRDefault="00356552" w:rsidP="003C6105">
      <w:pPr>
        <w:pStyle w:val="H6"/>
      </w:pPr>
      <w:bookmarkStart w:id="3179" w:name="_Toc148535771"/>
      <w:bookmarkStart w:id="3180" w:name="_Toc162009271"/>
      <w:bookmarkStart w:id="3181" w:name="_Toc170161033"/>
      <w:bookmarkStart w:id="3182" w:name="_Toc175844080"/>
      <w:bookmarkStart w:id="3183" w:name="_Toc180485782"/>
      <w:bookmarkStart w:id="3184" w:name="_Toc185517913"/>
      <w:bookmarkStart w:id="3185" w:name="_Toc192875320"/>
      <w:bookmarkStart w:id="3186" w:name="_Toc209529973"/>
      <w:r>
        <w:t>5.2.3.3.3.1</w:t>
      </w:r>
      <w:r>
        <w:tab/>
        <w:t>DELETE</w:t>
      </w:r>
      <w:bookmarkEnd w:id="3179"/>
      <w:bookmarkEnd w:id="3180"/>
      <w:bookmarkEnd w:id="3181"/>
      <w:bookmarkEnd w:id="3182"/>
      <w:bookmarkEnd w:id="3183"/>
      <w:bookmarkEnd w:id="3184"/>
      <w:bookmarkEnd w:id="3185"/>
      <w:bookmarkEnd w:id="3186"/>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3C6105">
      <w:pPr>
        <w:pStyle w:val="H6"/>
      </w:pPr>
      <w:bookmarkStart w:id="3187" w:name="_Toc170161034"/>
      <w:bookmarkStart w:id="3188" w:name="_Toc175844081"/>
      <w:bookmarkStart w:id="3189" w:name="_Toc180485783"/>
      <w:bookmarkStart w:id="3190" w:name="_Toc185517914"/>
      <w:bookmarkStart w:id="3191" w:name="_Toc192875321"/>
      <w:bookmarkStart w:id="3192" w:name="_Toc209529974"/>
      <w:bookmarkStart w:id="3193" w:name="_Toc148535772"/>
      <w:bookmarkStart w:id="3194" w:name="_Toc162009272"/>
      <w:bookmarkStart w:id="3195" w:name="_Toc170161035"/>
      <w:r>
        <w:t>5.2.3.3.3.2</w:t>
      </w:r>
      <w:r>
        <w:tab/>
      </w:r>
      <w:r>
        <w:rPr>
          <w:lang w:eastAsia="zh-CN"/>
        </w:rPr>
        <w:t>PUT</w:t>
      </w:r>
      <w:bookmarkEnd w:id="3187"/>
      <w:bookmarkEnd w:id="3188"/>
      <w:bookmarkEnd w:id="3189"/>
      <w:bookmarkEnd w:id="3190"/>
      <w:bookmarkEnd w:id="3191"/>
      <w:bookmarkEnd w:id="3192"/>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Heading5"/>
      </w:pPr>
      <w:bookmarkStart w:id="3196" w:name="_Toc175844082"/>
      <w:bookmarkStart w:id="3197" w:name="_Toc180485784"/>
      <w:bookmarkStart w:id="3198" w:name="_Toc185517915"/>
      <w:bookmarkStart w:id="3199" w:name="_Toc192875322"/>
      <w:bookmarkStart w:id="3200" w:name="_Toc209529975"/>
      <w:bookmarkStart w:id="3201" w:name="_Toc219196446"/>
      <w:r>
        <w:lastRenderedPageBreak/>
        <w:t>5.2.3.3.4</w:t>
      </w:r>
      <w:r>
        <w:tab/>
        <w:t>Resource Custom Operations</w:t>
      </w:r>
      <w:bookmarkEnd w:id="3193"/>
      <w:bookmarkEnd w:id="3194"/>
      <w:bookmarkEnd w:id="3195"/>
      <w:bookmarkEnd w:id="3196"/>
      <w:bookmarkEnd w:id="3197"/>
      <w:bookmarkEnd w:id="3198"/>
      <w:bookmarkEnd w:id="3199"/>
      <w:bookmarkEnd w:id="3200"/>
      <w:bookmarkEnd w:id="3201"/>
    </w:p>
    <w:p w14:paraId="510A6AC6" w14:textId="77777777" w:rsidR="00356552" w:rsidRDefault="00356552" w:rsidP="00356552">
      <w:r>
        <w:t>None in this release of the specification.</w:t>
      </w:r>
    </w:p>
    <w:p w14:paraId="17AF0646" w14:textId="77777777" w:rsidR="00356552" w:rsidRDefault="00356552" w:rsidP="00356552">
      <w:pPr>
        <w:pStyle w:val="Heading3"/>
      </w:pPr>
      <w:bookmarkStart w:id="3202" w:name="_Toc148535773"/>
      <w:bookmarkStart w:id="3203" w:name="_Toc162009273"/>
      <w:bookmarkStart w:id="3204" w:name="_Toc170161036"/>
      <w:bookmarkStart w:id="3205" w:name="_Toc175844083"/>
      <w:bookmarkStart w:id="3206" w:name="_Toc180485785"/>
      <w:bookmarkStart w:id="3207" w:name="_Toc185517916"/>
      <w:bookmarkStart w:id="3208" w:name="_Toc192875323"/>
      <w:bookmarkStart w:id="3209" w:name="_Toc209529976"/>
      <w:bookmarkStart w:id="3210" w:name="_Toc219196447"/>
      <w:r>
        <w:t>5.2.4</w:t>
      </w:r>
      <w:r>
        <w:tab/>
        <w:t>Custom Operations without associated resources</w:t>
      </w:r>
      <w:bookmarkEnd w:id="3202"/>
      <w:bookmarkEnd w:id="3203"/>
      <w:bookmarkEnd w:id="3204"/>
      <w:bookmarkEnd w:id="3205"/>
      <w:bookmarkEnd w:id="3206"/>
      <w:bookmarkEnd w:id="3207"/>
      <w:bookmarkEnd w:id="3208"/>
      <w:bookmarkEnd w:id="3209"/>
      <w:bookmarkEnd w:id="3210"/>
    </w:p>
    <w:p w14:paraId="309064D3" w14:textId="77777777" w:rsidR="00356552" w:rsidRDefault="00356552" w:rsidP="00356552">
      <w:pPr>
        <w:pStyle w:val="Heading4"/>
      </w:pPr>
      <w:bookmarkStart w:id="3211" w:name="_Toc148535774"/>
      <w:bookmarkStart w:id="3212" w:name="_Toc162009274"/>
      <w:bookmarkStart w:id="3213" w:name="_Toc170161037"/>
      <w:bookmarkStart w:id="3214" w:name="_Toc175844084"/>
      <w:bookmarkStart w:id="3215" w:name="_Toc180485786"/>
      <w:bookmarkStart w:id="3216" w:name="_Toc185517917"/>
      <w:bookmarkStart w:id="3217" w:name="_Toc192875324"/>
      <w:bookmarkStart w:id="3218" w:name="_Toc209529977"/>
      <w:bookmarkStart w:id="3219" w:name="_Toc219196448"/>
      <w:r>
        <w:t>5.2.4.1</w:t>
      </w:r>
      <w:r>
        <w:tab/>
        <w:t>Overview</w:t>
      </w:r>
      <w:bookmarkEnd w:id="3211"/>
      <w:bookmarkEnd w:id="3212"/>
      <w:bookmarkEnd w:id="3213"/>
      <w:bookmarkEnd w:id="3214"/>
      <w:bookmarkEnd w:id="3215"/>
      <w:bookmarkEnd w:id="3216"/>
      <w:bookmarkEnd w:id="3217"/>
      <w:bookmarkEnd w:id="3218"/>
      <w:bookmarkEnd w:id="3219"/>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SimSun"/>
          <w:noProof/>
        </w:rPr>
        <w:object w:dxaOrig="5892" w:dyaOrig="1740" w14:anchorId="63851971">
          <v:shape id="_x0000_i1048" type="#_x0000_t75" alt="" style="width:293.45pt;height:87.6pt;mso-width-percent:0;mso-height-percent:0;mso-width-percent:0;mso-height-percent:0" o:ole="">
            <v:imagedata r:id="rId56" o:title="" cropbottom="7081f" cropright="4734f"/>
          </v:shape>
          <o:OLEObject Type="Embed" ProgID="Visio.Drawing.15" ShapeID="_x0000_i1048" DrawAspect="Content" ObjectID="_1829809780"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Heading4"/>
      </w:pPr>
      <w:bookmarkStart w:id="3220" w:name="_Toc148535775"/>
      <w:bookmarkStart w:id="3221" w:name="_Toc162009275"/>
      <w:bookmarkStart w:id="3222" w:name="_Toc170161038"/>
      <w:bookmarkStart w:id="3223" w:name="_Toc175844085"/>
      <w:bookmarkStart w:id="3224" w:name="_Toc180485787"/>
      <w:bookmarkStart w:id="3225" w:name="_Toc185517918"/>
      <w:bookmarkStart w:id="3226" w:name="_Toc192875325"/>
      <w:bookmarkStart w:id="3227" w:name="_Toc209529978"/>
      <w:bookmarkStart w:id="3228" w:name="_Toc219196449"/>
      <w:r>
        <w:t>5.2.4.4</w:t>
      </w:r>
      <w:r>
        <w:tab/>
        <w:t>Operation: remove-stored-mlmodel</w:t>
      </w:r>
      <w:bookmarkEnd w:id="3220"/>
      <w:bookmarkEnd w:id="3221"/>
      <w:bookmarkEnd w:id="3222"/>
      <w:bookmarkEnd w:id="3223"/>
      <w:bookmarkEnd w:id="3224"/>
      <w:bookmarkEnd w:id="3225"/>
      <w:bookmarkEnd w:id="3226"/>
      <w:bookmarkEnd w:id="3227"/>
      <w:bookmarkEnd w:id="3228"/>
    </w:p>
    <w:p w14:paraId="7727E1A6" w14:textId="77777777" w:rsidR="00356552" w:rsidRDefault="00356552" w:rsidP="00356552">
      <w:pPr>
        <w:pStyle w:val="Heading5"/>
      </w:pPr>
      <w:bookmarkStart w:id="3229" w:name="_Toc148535776"/>
      <w:bookmarkStart w:id="3230" w:name="_Toc162009276"/>
      <w:bookmarkStart w:id="3231" w:name="_Toc170161039"/>
      <w:bookmarkStart w:id="3232" w:name="_Toc175844086"/>
      <w:bookmarkStart w:id="3233" w:name="_Toc180485788"/>
      <w:bookmarkStart w:id="3234" w:name="_Toc185517919"/>
      <w:bookmarkStart w:id="3235" w:name="_Toc192875326"/>
      <w:bookmarkStart w:id="3236" w:name="_Toc209529979"/>
      <w:bookmarkStart w:id="3237" w:name="_Toc219196450"/>
      <w:r>
        <w:t>5.2.4.4.1</w:t>
      </w:r>
      <w:r>
        <w:tab/>
        <w:t>Description</w:t>
      </w:r>
      <w:bookmarkEnd w:id="3229"/>
      <w:bookmarkEnd w:id="3230"/>
      <w:bookmarkEnd w:id="3231"/>
      <w:bookmarkEnd w:id="3232"/>
      <w:bookmarkEnd w:id="3233"/>
      <w:bookmarkEnd w:id="3234"/>
      <w:bookmarkEnd w:id="3235"/>
      <w:bookmarkEnd w:id="3236"/>
      <w:bookmarkEnd w:id="3237"/>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Heading5"/>
      </w:pPr>
      <w:bookmarkStart w:id="3238" w:name="_Toc148535777"/>
      <w:bookmarkStart w:id="3239" w:name="_Toc162009277"/>
      <w:bookmarkStart w:id="3240" w:name="_Toc170161040"/>
      <w:bookmarkStart w:id="3241" w:name="_Toc175844087"/>
      <w:bookmarkStart w:id="3242" w:name="_Toc180485789"/>
      <w:bookmarkStart w:id="3243" w:name="_Toc185517920"/>
      <w:bookmarkStart w:id="3244" w:name="_Toc192875327"/>
      <w:bookmarkStart w:id="3245" w:name="_Toc209529980"/>
      <w:bookmarkStart w:id="3246" w:name="_Toc219196451"/>
      <w:r>
        <w:t>5.2.4.4.2</w:t>
      </w:r>
      <w:r>
        <w:tab/>
        <w:t>Operation Definition</w:t>
      </w:r>
      <w:bookmarkEnd w:id="3238"/>
      <w:bookmarkEnd w:id="3239"/>
      <w:bookmarkEnd w:id="3240"/>
      <w:bookmarkEnd w:id="3241"/>
      <w:bookmarkEnd w:id="3242"/>
      <w:bookmarkEnd w:id="3243"/>
      <w:bookmarkEnd w:id="3244"/>
      <w:bookmarkEnd w:id="3245"/>
      <w:bookmarkEnd w:id="3246"/>
    </w:p>
    <w:p w14:paraId="067A24B8" w14:textId="77777777" w:rsidR="00371AC1" w:rsidRDefault="00371AC1" w:rsidP="00371AC1">
      <w:bookmarkStart w:id="3247" w:name="_Toc94064366"/>
      <w:bookmarkStart w:id="3248" w:name="_Toc85557168"/>
      <w:bookmarkStart w:id="3249" w:name="_Toc120702428"/>
      <w:bookmarkStart w:id="3250" w:name="_Toc85553069"/>
      <w:bookmarkStart w:id="3251" w:name="_Toc70550695"/>
      <w:bookmarkStart w:id="3252" w:name="_Toc114133927"/>
      <w:bookmarkStart w:id="3253" w:name="_Toc51762962"/>
      <w:bookmarkStart w:id="3254" w:name="_Toc101244530"/>
      <w:bookmarkStart w:id="3255" w:name="_Toc43563564"/>
      <w:bookmarkStart w:id="3256" w:name="_Toc90655961"/>
      <w:bookmarkStart w:id="3257" w:name="_Toc56641031"/>
      <w:bookmarkStart w:id="3258" w:name="_Toc66231867"/>
      <w:bookmarkStart w:id="3259" w:name="_Toc68169028"/>
      <w:bookmarkStart w:id="3260" w:name="_Toc98233753"/>
      <w:bookmarkStart w:id="3261" w:name="_Toc50032042"/>
      <w:bookmarkStart w:id="3262" w:name="_Toc112951248"/>
      <w:bookmarkStart w:id="3263" w:name="_Toc59017999"/>
      <w:bookmarkStart w:id="3264" w:name="_Toc36102520"/>
      <w:bookmarkStart w:id="3265" w:name="_Toc83233148"/>
      <w:bookmarkStart w:id="3266" w:name="_Toc88667676"/>
      <w:bookmarkStart w:id="3267" w:name="_Toc104539125"/>
      <w:bookmarkStart w:id="3268" w:name="_Toc28012863"/>
      <w:bookmarkStart w:id="3269" w:name="_Toc113031788"/>
      <w:bookmarkStart w:id="3270" w:name="_Toc136562524"/>
      <w:bookmarkStart w:id="3271" w:name="_Toc34266349"/>
      <w:bookmarkStart w:id="3272" w:name="_Toc45134110"/>
      <w:bookmarkStart w:id="3273" w:name="_Toc138754358"/>
      <w:bookmarkStart w:id="3274" w:name="_Toc148535778"/>
      <w:bookmarkStart w:id="3275"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Heading3"/>
        <w:rPr>
          <w:lang w:val="en-US"/>
        </w:rPr>
      </w:pPr>
      <w:bookmarkStart w:id="3276" w:name="_Toc170161041"/>
      <w:bookmarkStart w:id="3277" w:name="_Toc175844088"/>
      <w:bookmarkStart w:id="3278" w:name="_Toc180485790"/>
      <w:bookmarkStart w:id="3279" w:name="_Toc185517921"/>
      <w:bookmarkStart w:id="3280" w:name="_Toc192875328"/>
      <w:bookmarkStart w:id="3281" w:name="_Toc209529981"/>
      <w:bookmarkStart w:id="3282" w:name="_Toc219196452"/>
      <w:r>
        <w:rPr>
          <w:lang w:val="en-US"/>
        </w:rPr>
        <w:t>5.2.5</w:t>
      </w:r>
      <w:r>
        <w:rPr>
          <w:lang w:val="en-US"/>
        </w:rPr>
        <w:tab/>
        <w:t>Notifications</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Heading3"/>
      </w:pPr>
      <w:bookmarkStart w:id="3283" w:name="_Toc148535779"/>
      <w:bookmarkStart w:id="3284" w:name="_Toc162009279"/>
      <w:bookmarkStart w:id="3285" w:name="_Toc170161042"/>
      <w:bookmarkStart w:id="3286" w:name="_Toc175844089"/>
      <w:bookmarkStart w:id="3287" w:name="_Toc180485791"/>
      <w:bookmarkStart w:id="3288" w:name="_Toc185517922"/>
      <w:bookmarkStart w:id="3289" w:name="_Toc192875329"/>
      <w:bookmarkStart w:id="3290" w:name="_Toc209529982"/>
      <w:bookmarkStart w:id="3291" w:name="_Toc219196453"/>
      <w:r>
        <w:lastRenderedPageBreak/>
        <w:t>5.2.6</w:t>
      </w:r>
      <w:r>
        <w:tab/>
        <w:t>Data Model</w:t>
      </w:r>
      <w:bookmarkEnd w:id="3283"/>
      <w:bookmarkEnd w:id="3284"/>
      <w:bookmarkEnd w:id="3285"/>
      <w:bookmarkEnd w:id="3286"/>
      <w:bookmarkEnd w:id="3287"/>
      <w:bookmarkEnd w:id="3288"/>
      <w:bookmarkEnd w:id="3289"/>
      <w:bookmarkEnd w:id="3290"/>
      <w:bookmarkEnd w:id="3291"/>
    </w:p>
    <w:p w14:paraId="2CC7CA0C" w14:textId="77777777" w:rsidR="006225F9" w:rsidRDefault="006225F9" w:rsidP="006225F9">
      <w:pPr>
        <w:pStyle w:val="Heading4"/>
      </w:pPr>
      <w:bookmarkStart w:id="3292" w:name="_Toc148535780"/>
      <w:bookmarkStart w:id="3293" w:name="_Toc162009280"/>
      <w:bookmarkStart w:id="3294" w:name="_Toc170161043"/>
      <w:bookmarkStart w:id="3295" w:name="_Toc175844090"/>
      <w:bookmarkStart w:id="3296" w:name="_Toc180485792"/>
      <w:bookmarkStart w:id="3297" w:name="_Toc185517923"/>
      <w:bookmarkStart w:id="3298" w:name="_Toc192875330"/>
      <w:bookmarkStart w:id="3299" w:name="_Toc209529983"/>
      <w:bookmarkStart w:id="3300" w:name="_Hlk138946652"/>
      <w:bookmarkStart w:id="3301" w:name="_Toc219196454"/>
      <w:r>
        <w:t>5.2.6.1</w:t>
      </w:r>
      <w:r>
        <w:tab/>
        <w:t>General</w:t>
      </w:r>
      <w:bookmarkEnd w:id="3292"/>
      <w:bookmarkEnd w:id="3293"/>
      <w:bookmarkEnd w:id="3294"/>
      <w:bookmarkEnd w:id="3295"/>
      <w:bookmarkEnd w:id="3296"/>
      <w:bookmarkEnd w:id="3297"/>
      <w:bookmarkEnd w:id="3298"/>
      <w:bookmarkEnd w:id="3299"/>
      <w:bookmarkEnd w:id="3301"/>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Heading4"/>
        <w:rPr>
          <w:lang w:val="en-US"/>
        </w:rPr>
      </w:pPr>
      <w:bookmarkStart w:id="3302" w:name="_Toc148535781"/>
      <w:bookmarkStart w:id="3303" w:name="_Toc162009281"/>
      <w:bookmarkStart w:id="3304" w:name="_Toc170161044"/>
      <w:bookmarkStart w:id="3305" w:name="_Toc175844091"/>
      <w:bookmarkStart w:id="3306" w:name="_Toc180485793"/>
      <w:bookmarkStart w:id="3307" w:name="_Toc185517924"/>
      <w:bookmarkStart w:id="3308" w:name="_Toc192875331"/>
      <w:bookmarkStart w:id="3309" w:name="_Toc209529984"/>
      <w:bookmarkStart w:id="3310" w:name="_Toc219196455"/>
      <w:r>
        <w:rPr>
          <w:lang w:val="en-US"/>
        </w:rPr>
        <w:t>5.2.6.2</w:t>
      </w:r>
      <w:r>
        <w:rPr>
          <w:lang w:val="en-US"/>
        </w:rPr>
        <w:tab/>
        <w:t>Structured data types</w:t>
      </w:r>
      <w:bookmarkEnd w:id="3302"/>
      <w:bookmarkEnd w:id="3303"/>
      <w:bookmarkEnd w:id="3304"/>
      <w:bookmarkEnd w:id="3305"/>
      <w:bookmarkEnd w:id="3306"/>
      <w:bookmarkEnd w:id="3307"/>
      <w:bookmarkEnd w:id="3308"/>
      <w:bookmarkEnd w:id="3309"/>
      <w:bookmarkEnd w:id="3310"/>
    </w:p>
    <w:p w14:paraId="7B10CA63" w14:textId="77777777" w:rsidR="00356552" w:rsidRDefault="00356552" w:rsidP="00356552">
      <w:pPr>
        <w:pStyle w:val="Heading5"/>
      </w:pPr>
      <w:bookmarkStart w:id="3311" w:name="_Toc148535782"/>
      <w:bookmarkStart w:id="3312" w:name="_Toc162009282"/>
      <w:bookmarkStart w:id="3313" w:name="_Toc170161045"/>
      <w:bookmarkStart w:id="3314" w:name="_Toc175844092"/>
      <w:bookmarkStart w:id="3315" w:name="_Toc180485794"/>
      <w:bookmarkStart w:id="3316" w:name="_Toc185517925"/>
      <w:bookmarkStart w:id="3317" w:name="_Toc192875332"/>
      <w:bookmarkStart w:id="3318" w:name="_Toc209529985"/>
      <w:bookmarkStart w:id="3319" w:name="_Toc219196456"/>
      <w:r>
        <w:t>5.2.6.2.1</w:t>
      </w:r>
      <w:r>
        <w:tab/>
        <w:t>Introduction</w:t>
      </w:r>
      <w:bookmarkEnd w:id="3311"/>
      <w:bookmarkEnd w:id="3312"/>
      <w:bookmarkEnd w:id="3313"/>
      <w:bookmarkEnd w:id="3314"/>
      <w:bookmarkEnd w:id="3315"/>
      <w:bookmarkEnd w:id="3316"/>
      <w:bookmarkEnd w:id="3317"/>
      <w:bookmarkEnd w:id="3318"/>
      <w:bookmarkEnd w:id="3319"/>
    </w:p>
    <w:p w14:paraId="4E3127AF" w14:textId="77777777" w:rsidR="00356552" w:rsidRDefault="00356552" w:rsidP="00356552">
      <w:r>
        <w:t>This clause defines the structures to be used in resource representations.</w:t>
      </w:r>
    </w:p>
    <w:p w14:paraId="10135D9D" w14:textId="77777777" w:rsidR="000E677B" w:rsidRDefault="000E677B" w:rsidP="000E677B">
      <w:pPr>
        <w:pStyle w:val="Heading5"/>
      </w:pPr>
      <w:bookmarkStart w:id="3320" w:name="_Toc148535783"/>
      <w:bookmarkStart w:id="3321" w:name="_Toc162009283"/>
      <w:bookmarkStart w:id="3322" w:name="_Toc170161046"/>
      <w:bookmarkStart w:id="3323" w:name="_Toc175844093"/>
      <w:bookmarkStart w:id="3324" w:name="_Toc180485795"/>
      <w:bookmarkStart w:id="3325" w:name="_Toc185517926"/>
      <w:bookmarkStart w:id="3326" w:name="_Toc192875333"/>
      <w:bookmarkStart w:id="3327" w:name="_Toc209529986"/>
      <w:bookmarkStart w:id="3328" w:name="_Toc122419262"/>
      <w:bookmarkStart w:id="3329" w:name="_Toc138669905"/>
      <w:bookmarkStart w:id="3330" w:name="_Toc148535784"/>
      <w:bookmarkStart w:id="3331" w:name="_Toc162009284"/>
      <w:bookmarkStart w:id="3332" w:name="_Toc170161047"/>
      <w:bookmarkStart w:id="3333" w:name="_Toc175844094"/>
      <w:bookmarkStart w:id="3334" w:name="_Toc180485796"/>
      <w:bookmarkStart w:id="3335" w:name="_Toc185517927"/>
      <w:bookmarkStart w:id="3336" w:name="_Toc192875334"/>
      <w:bookmarkStart w:id="3337" w:name="_Toc209529987"/>
      <w:bookmarkStart w:id="3338" w:name="_Toc219196457"/>
      <w:bookmarkEnd w:id="3300"/>
      <w:r>
        <w:lastRenderedPageBreak/>
        <w:t>5.2.6.2.2</w:t>
      </w:r>
      <w:r>
        <w:tab/>
        <w:t>Type: NadrfMLModelStoreRecord</w:t>
      </w:r>
      <w:bookmarkEnd w:id="3320"/>
      <w:bookmarkEnd w:id="3321"/>
      <w:bookmarkEnd w:id="3322"/>
      <w:bookmarkEnd w:id="3323"/>
      <w:bookmarkEnd w:id="3324"/>
      <w:bookmarkEnd w:id="3325"/>
      <w:bookmarkEnd w:id="3326"/>
      <w:bookmarkEnd w:id="3327"/>
      <w:bookmarkEnd w:id="3338"/>
    </w:p>
    <w:bookmarkEnd w:id="3328"/>
    <w:bookmarkEnd w:id="3329"/>
    <w:p w14:paraId="51FB0383" w14:textId="77777777" w:rsidR="000E677B" w:rsidRDefault="000E677B" w:rsidP="000E677B">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61CE42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5C28A43"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33F05BB"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CBA52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8BE1A7"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5C6948"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73FD00A" w14:textId="77777777" w:rsidR="000E677B" w:rsidRDefault="000E677B" w:rsidP="009E7F29">
            <w:pPr>
              <w:pStyle w:val="TAH"/>
              <w:rPr>
                <w:rFonts w:cs="Arial"/>
                <w:szCs w:val="18"/>
              </w:rPr>
            </w:pPr>
            <w:r>
              <w:rPr>
                <w:rFonts w:cs="Arial"/>
                <w:szCs w:val="18"/>
              </w:rPr>
              <w:t>Applicability</w:t>
            </w:r>
          </w:p>
        </w:tc>
      </w:tr>
      <w:tr w:rsidR="000E677B" w14:paraId="69CB5FC4"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6981CF" w14:textId="77777777" w:rsidR="000E677B" w:rsidRDefault="000E677B" w:rsidP="009E7F2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33A5D3A4" w14:textId="77777777" w:rsidR="000E677B" w:rsidRDefault="000E677B" w:rsidP="009E7F2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BB5149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E2DE4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7667AA" w14:textId="77777777" w:rsidR="000E677B" w:rsidRDefault="000E677B" w:rsidP="009E7F29">
            <w:pPr>
              <w:keepNext/>
              <w:keepLines/>
              <w:spacing w:after="0"/>
              <w:rPr>
                <w:rFonts w:ascii="Arial" w:hAnsi="Arial"/>
                <w:sz w:val="18"/>
              </w:rPr>
            </w:pPr>
            <w:r>
              <w:rPr>
                <w:rFonts w:ascii="Arial" w:hAnsi="Arial"/>
                <w:sz w:val="18"/>
              </w:rPr>
              <w:t>NF instance Identifier of the NWDAF containing MTLF.</w:t>
            </w:r>
          </w:p>
          <w:p w14:paraId="1773DA2C"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28595A9" w14:textId="77777777" w:rsidR="000E677B" w:rsidRDefault="000E677B" w:rsidP="009E7F29">
            <w:pPr>
              <w:keepNext/>
              <w:keepLines/>
              <w:spacing w:after="0"/>
              <w:rPr>
                <w:rFonts w:ascii="Arial" w:hAnsi="Arial" w:cs="Arial"/>
                <w:sz w:val="18"/>
                <w:szCs w:val="18"/>
              </w:rPr>
            </w:pPr>
          </w:p>
        </w:tc>
      </w:tr>
      <w:tr w:rsidR="000E677B" w14:paraId="3CAFA4D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A25C735" w14:textId="77777777" w:rsidR="000E677B" w:rsidRDefault="000E677B" w:rsidP="009E7F2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6581066" w14:textId="77777777" w:rsidR="000E677B" w:rsidRDefault="000E677B" w:rsidP="009E7F2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0B79F239"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4E2E0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489AA9" w14:textId="77777777" w:rsidR="000E677B" w:rsidRDefault="000E677B" w:rsidP="009E7F29">
            <w:pPr>
              <w:keepNext/>
              <w:keepLines/>
              <w:spacing w:after="0"/>
              <w:rPr>
                <w:rFonts w:ascii="Arial" w:hAnsi="Arial"/>
                <w:sz w:val="18"/>
              </w:rPr>
            </w:pPr>
            <w:r>
              <w:rPr>
                <w:rFonts w:ascii="Arial" w:hAnsi="Arial"/>
                <w:sz w:val="18"/>
              </w:rPr>
              <w:t>NF set identifier of the NWDAF containing MTLF.</w:t>
            </w:r>
          </w:p>
          <w:p w14:paraId="26621040"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B162C56" w14:textId="77777777" w:rsidR="000E677B" w:rsidRDefault="000E677B" w:rsidP="009E7F29">
            <w:pPr>
              <w:keepNext/>
              <w:keepLines/>
              <w:spacing w:after="0"/>
              <w:rPr>
                <w:rFonts w:ascii="Arial" w:hAnsi="Arial" w:cs="Arial"/>
                <w:sz w:val="18"/>
                <w:szCs w:val="18"/>
              </w:rPr>
            </w:pPr>
          </w:p>
        </w:tc>
      </w:tr>
      <w:tr w:rsidR="000E677B" w14:paraId="0E0A855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9540F38" w14:textId="77777777" w:rsidR="000E677B" w:rsidRDefault="000E677B" w:rsidP="009E7F2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68D8B0E2" w14:textId="77777777" w:rsidR="000E677B" w:rsidRDefault="000E677B" w:rsidP="009E7F2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5C06AA43"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BEB638"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D6128B5" w14:textId="77777777" w:rsidR="000E677B" w:rsidRDefault="000E677B" w:rsidP="009E7F29">
            <w:pPr>
              <w:keepNext/>
              <w:keepLines/>
              <w:spacing w:after="0"/>
              <w:rPr>
                <w:rFonts w:ascii="Arial" w:hAnsi="Arial"/>
                <w:sz w:val="18"/>
              </w:rPr>
            </w:pPr>
            <w:r>
              <w:rPr>
                <w:rFonts w:ascii="Arial" w:hAnsi="Arial"/>
                <w:sz w:val="18"/>
              </w:rPr>
              <w:t>ML Model information.</w:t>
            </w:r>
          </w:p>
          <w:p w14:paraId="73638197"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B6F75E4" w14:textId="77777777" w:rsidR="000E677B" w:rsidRDefault="000E677B" w:rsidP="009E7F29">
            <w:pPr>
              <w:keepNext/>
              <w:keepLines/>
              <w:spacing w:after="0"/>
              <w:rPr>
                <w:rFonts w:ascii="Arial" w:hAnsi="Arial" w:cs="Arial"/>
                <w:sz w:val="18"/>
                <w:szCs w:val="18"/>
              </w:rPr>
            </w:pPr>
          </w:p>
        </w:tc>
      </w:tr>
      <w:tr w:rsidR="000E677B" w14:paraId="72BCD5F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4AB434F" w14:textId="77777777" w:rsidR="000E677B" w:rsidRDefault="000E677B" w:rsidP="009E7F29">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79421792" w14:textId="77777777" w:rsidR="000E677B" w:rsidRDefault="000E677B" w:rsidP="009E7F29">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778F2F2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0FDED4"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AE43CC3" w14:textId="77777777" w:rsidR="000E677B" w:rsidRDefault="000E677B" w:rsidP="009E7F29">
            <w:pPr>
              <w:keepNext/>
              <w:keepLines/>
              <w:spacing w:after="0"/>
              <w:rPr>
                <w:rFonts w:ascii="Arial" w:hAnsi="Arial"/>
                <w:sz w:val="18"/>
              </w:rPr>
            </w:pPr>
            <w:r>
              <w:rPr>
                <w:rFonts w:ascii="Arial" w:hAnsi="Arial"/>
                <w:sz w:val="18"/>
              </w:rPr>
              <w:t>Each element represents an ML model.</w:t>
            </w:r>
          </w:p>
          <w:p w14:paraId="60FBE532"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A949FA2" w14:textId="77777777" w:rsidR="000E677B" w:rsidRDefault="000E677B" w:rsidP="009E7F29">
            <w:pPr>
              <w:keepNext/>
              <w:keepLines/>
              <w:spacing w:after="0"/>
              <w:rPr>
                <w:rFonts w:ascii="Arial" w:hAnsi="Arial" w:cs="Arial"/>
                <w:sz w:val="18"/>
                <w:szCs w:val="18"/>
              </w:rPr>
            </w:pPr>
          </w:p>
        </w:tc>
      </w:tr>
      <w:tr w:rsidR="000E677B" w14:paraId="7AD61C0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169C6A3" w14:textId="77777777" w:rsidR="000E677B" w:rsidRDefault="000E677B" w:rsidP="009E7F29">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61F64DEE" w14:textId="77777777" w:rsidR="000E677B" w:rsidRDefault="000E677B" w:rsidP="009E7F29">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411880D2"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12DE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2F13831" w14:textId="77777777" w:rsidR="000E677B" w:rsidRDefault="000E677B" w:rsidP="009E7F29">
            <w:pPr>
              <w:pStyle w:val="TAL"/>
            </w:pPr>
            <w:r>
              <w:t>Indicates the result of the store operation.</w:t>
            </w:r>
          </w:p>
          <w:p w14:paraId="3B058FA2" w14:textId="77777777" w:rsidR="000E677B" w:rsidRDefault="000E677B" w:rsidP="009E7F29">
            <w:pPr>
              <w:pStyle w:val="TAL"/>
            </w:pPr>
            <w:r>
              <w:t>If the "</w:t>
            </w:r>
            <w:r>
              <w:rPr>
                <w:rFonts w:cs="Arial"/>
                <w:szCs w:val="18"/>
                <w:lang w:eastAsia="zh-CN"/>
              </w:rPr>
              <w:t>En</w:t>
            </w:r>
            <w:r w:rsidRPr="008112C0">
              <w:t>ModelMgmt</w:t>
            </w:r>
            <w:r>
              <w:t>" feature is supported, the attribute also indicates the failure cause of the retrieval operation.</w:t>
            </w:r>
          </w:p>
          <w:p w14:paraId="5F641FE7" w14:textId="77777777" w:rsidR="000E677B" w:rsidRDefault="000E677B" w:rsidP="009E7F29">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1F28C9E5" w14:textId="77777777" w:rsidR="000E677B" w:rsidRDefault="000E677B" w:rsidP="009E7F29">
            <w:pPr>
              <w:keepNext/>
              <w:keepLines/>
              <w:spacing w:after="0"/>
              <w:rPr>
                <w:rFonts w:ascii="Arial" w:hAnsi="Arial" w:cs="Arial"/>
                <w:sz w:val="18"/>
                <w:szCs w:val="18"/>
              </w:rPr>
            </w:pPr>
          </w:p>
        </w:tc>
      </w:tr>
      <w:tr w:rsidR="000E677B" w14:paraId="45E5ACC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02FDF71D" w14:textId="77777777" w:rsidR="000E677B" w:rsidRDefault="000E677B" w:rsidP="009E7F29">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63FDBA6C" w14:textId="77777777" w:rsidR="000E677B" w:rsidRDefault="000E677B" w:rsidP="009E7F29">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17E5A57E"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00A9E99" w14:textId="77777777" w:rsidR="000E677B" w:rsidRDefault="000E677B" w:rsidP="009E7F29">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2734CE5" w14:textId="77777777" w:rsidR="000E677B" w:rsidRDefault="000E677B" w:rsidP="009E7F29">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C59A396" w14:textId="77777777" w:rsidR="000E677B" w:rsidRDefault="000E677B" w:rsidP="009E7F29">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0E677B" w14:paraId="5D0639F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172113F3" w14:textId="77777777" w:rsidR="000E677B" w:rsidRDefault="000E677B" w:rsidP="009E7F2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B070EB7" w14:textId="77777777" w:rsidR="000E677B" w:rsidRDefault="000E677B" w:rsidP="009E7F2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8CC8097"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6DC8F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6C2A636" w14:textId="4BD9A56F" w:rsidR="000E677B" w:rsidRDefault="000E677B" w:rsidP="009E7F29">
            <w:pPr>
              <w:pStyle w:val="TAL"/>
            </w:pPr>
            <w:r>
              <w:rPr>
                <w:rFonts w:cs="Arial"/>
                <w:szCs w:val="18"/>
                <w:lang w:eastAsia="zh-CN"/>
              </w:rPr>
              <w:t>Contains the l</w:t>
            </w:r>
            <w:r>
              <w:t>ist of supported features among the ones defined in clause 5.2.8.</w:t>
            </w:r>
          </w:p>
          <w:p w14:paraId="446F253B" w14:textId="77777777" w:rsidR="000E677B" w:rsidRDefault="000E677B" w:rsidP="009E7F29">
            <w:pPr>
              <w:pStyle w:val="TAL"/>
              <w:rPr>
                <w:rFonts w:cs="Arial"/>
                <w:szCs w:val="18"/>
                <w:lang w:eastAsia="zh-CN"/>
              </w:rPr>
            </w:pPr>
          </w:p>
          <w:p w14:paraId="76F42A70" w14:textId="32EEEA82" w:rsidR="000E677B" w:rsidRDefault="000E677B" w:rsidP="009E7F29">
            <w:pPr>
              <w:pStyle w:val="TAL"/>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100CFB02" w14:textId="77777777" w:rsidR="000E677B" w:rsidRDefault="000E677B" w:rsidP="009E7F29">
            <w:pPr>
              <w:pStyle w:val="TAL"/>
              <w:rPr>
                <w:rFonts w:cs="Arial"/>
                <w:szCs w:val="18"/>
              </w:rPr>
            </w:pPr>
          </w:p>
        </w:tc>
      </w:tr>
      <w:tr w:rsidR="000E677B" w14:paraId="2A57E94A"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2EB9CF0" w14:textId="77777777" w:rsidR="000E677B" w:rsidRDefault="000E677B" w:rsidP="009E7F29">
            <w:pPr>
              <w:pStyle w:val="TAN"/>
            </w:pPr>
            <w:r>
              <w:t>NOTE 1:</w:t>
            </w:r>
            <w:r>
              <w:tab/>
              <w:t>One of "</w:t>
            </w:r>
            <w:r>
              <w:rPr>
                <w:lang w:val="en-US" w:eastAsia="zh-CN"/>
              </w:rPr>
              <w:t>nfInstanceId</w:t>
            </w:r>
            <w:r>
              <w:t>" and "nfSetId" attributes shall be provided.</w:t>
            </w:r>
          </w:p>
          <w:p w14:paraId="33F090F5" w14:textId="77777777" w:rsidR="000E677B" w:rsidRDefault="000E677B" w:rsidP="009E7F29">
            <w:pPr>
              <w:pStyle w:val="TAN"/>
            </w:pPr>
            <w:r>
              <w:t>NOTE 2:</w:t>
            </w:r>
            <w:r>
              <w:tab/>
              <w:t>Any of the "mlModelInfo" and "mlModels" attributes shall be provided.</w:t>
            </w:r>
          </w:p>
          <w:p w14:paraId="2EF5E4D1" w14:textId="77777777" w:rsidR="000E677B" w:rsidRDefault="000E677B" w:rsidP="009E7F29">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099D7AAD" w14:textId="77777777" w:rsidR="000E677B" w:rsidRDefault="000E677B" w:rsidP="000E677B"/>
    <w:p w14:paraId="79F1918D" w14:textId="77777777" w:rsidR="006225F9" w:rsidRDefault="006225F9" w:rsidP="006225F9">
      <w:pPr>
        <w:pStyle w:val="Heading5"/>
      </w:pPr>
      <w:bookmarkStart w:id="3339" w:name="_Toc219196458"/>
      <w:r>
        <w:t>5.2.6.2.3</w:t>
      </w:r>
      <w:r>
        <w:tab/>
        <w:t>Type: MLModelInfo</w:t>
      </w:r>
      <w:bookmarkEnd w:id="3330"/>
      <w:bookmarkEnd w:id="3331"/>
      <w:bookmarkEnd w:id="3332"/>
      <w:bookmarkEnd w:id="3333"/>
      <w:bookmarkEnd w:id="3334"/>
      <w:bookmarkEnd w:id="3335"/>
      <w:bookmarkEnd w:id="3336"/>
      <w:bookmarkEnd w:id="3337"/>
      <w:bookmarkEnd w:id="3339"/>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Heading5"/>
      </w:pPr>
      <w:bookmarkStart w:id="3340" w:name="_Toc148535785"/>
      <w:bookmarkStart w:id="3341" w:name="_Toc162009285"/>
      <w:bookmarkStart w:id="3342" w:name="_Toc170161048"/>
      <w:bookmarkStart w:id="3343" w:name="_Toc175844095"/>
      <w:bookmarkStart w:id="3344" w:name="_Toc180485797"/>
      <w:bookmarkStart w:id="3345" w:name="_Toc185517928"/>
      <w:bookmarkStart w:id="3346" w:name="_Toc192875335"/>
      <w:bookmarkStart w:id="3347" w:name="_Toc209529988"/>
      <w:bookmarkStart w:id="3348" w:name="_Toc219196459"/>
      <w:r>
        <w:lastRenderedPageBreak/>
        <w:t>5.2.6.2.4</w:t>
      </w:r>
      <w:r>
        <w:tab/>
        <w:t>Type: MLModel</w:t>
      </w:r>
      <w:bookmarkEnd w:id="3340"/>
      <w:bookmarkEnd w:id="3341"/>
      <w:bookmarkEnd w:id="3342"/>
      <w:bookmarkEnd w:id="3343"/>
      <w:bookmarkEnd w:id="3344"/>
      <w:bookmarkEnd w:id="3345"/>
      <w:bookmarkEnd w:id="3346"/>
      <w:bookmarkEnd w:id="3347"/>
      <w:bookmarkEnd w:id="3348"/>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Heading5"/>
      </w:pPr>
      <w:bookmarkStart w:id="3349" w:name="_Toc148535786"/>
      <w:bookmarkStart w:id="3350" w:name="_Toc162009286"/>
      <w:bookmarkStart w:id="3351" w:name="_Toc170161049"/>
      <w:bookmarkStart w:id="3352" w:name="_Toc175844096"/>
      <w:bookmarkStart w:id="3353" w:name="_Toc180485798"/>
      <w:bookmarkStart w:id="3354" w:name="_Toc185517929"/>
      <w:bookmarkStart w:id="3355" w:name="_Toc192875336"/>
      <w:bookmarkStart w:id="3356" w:name="_Toc209529989"/>
      <w:bookmarkStart w:id="3357" w:name="_Toc219196460"/>
      <w:r>
        <w:t>5.2.6.2.5</w:t>
      </w:r>
      <w:r>
        <w:tab/>
        <w:t>Type: MLModelDelResult</w:t>
      </w:r>
      <w:bookmarkEnd w:id="3349"/>
      <w:bookmarkEnd w:id="3350"/>
      <w:bookmarkEnd w:id="3351"/>
      <w:bookmarkEnd w:id="3352"/>
      <w:bookmarkEnd w:id="3353"/>
      <w:bookmarkEnd w:id="3354"/>
      <w:bookmarkEnd w:id="3355"/>
      <w:bookmarkEnd w:id="3356"/>
      <w:bookmarkEnd w:id="3357"/>
    </w:p>
    <w:p w14:paraId="3CEE99FF" w14:textId="77777777" w:rsidR="00F3585A" w:rsidRDefault="00F3585A" w:rsidP="00F3585A">
      <w:pPr>
        <w:pStyle w:val="TH"/>
      </w:pPr>
      <w:bookmarkStart w:id="3358" w:name="_Toc148535787"/>
      <w:bookmarkStart w:id="3359" w:name="_Toc162009287"/>
      <w:bookmarkStart w:id="3360"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Heading5"/>
      </w:pPr>
      <w:bookmarkStart w:id="3361" w:name="_Toc175844097"/>
      <w:bookmarkStart w:id="3362" w:name="_Toc180485799"/>
      <w:bookmarkStart w:id="3363" w:name="_Toc185517930"/>
      <w:bookmarkStart w:id="3364" w:name="_Toc192875337"/>
      <w:bookmarkStart w:id="3365" w:name="_Toc209529990"/>
      <w:bookmarkStart w:id="3366" w:name="_Toc219196461"/>
      <w:r>
        <w:t>5.2.6.2.6</w:t>
      </w:r>
      <w:r>
        <w:tab/>
        <w:t>Type: AllowedConsumer</w:t>
      </w:r>
      <w:bookmarkEnd w:id="3358"/>
      <w:bookmarkEnd w:id="3359"/>
      <w:bookmarkEnd w:id="3360"/>
      <w:bookmarkEnd w:id="3361"/>
      <w:bookmarkEnd w:id="3362"/>
      <w:bookmarkEnd w:id="3363"/>
      <w:bookmarkEnd w:id="3364"/>
      <w:bookmarkEnd w:id="3365"/>
      <w:bookmarkEnd w:id="3366"/>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SimSun" w:cs="Arial"/>
                <w:szCs w:val="18"/>
              </w:rPr>
            </w:pPr>
            <w:r>
              <w:rPr>
                <w:rFonts w:eastAsia="SimSun" w:cs="Arial"/>
                <w:szCs w:val="18"/>
              </w:rPr>
              <w:t>NOTE:</w:t>
            </w:r>
            <w:r>
              <w:rPr>
                <w:rFonts w:eastAsia="SimSun"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Heading5"/>
      </w:pPr>
      <w:bookmarkStart w:id="3367" w:name="_Toc162009288"/>
      <w:bookmarkStart w:id="3368" w:name="_Toc170161051"/>
      <w:bookmarkStart w:id="3369" w:name="_Toc175844098"/>
      <w:bookmarkStart w:id="3370" w:name="_Toc180485800"/>
      <w:bookmarkStart w:id="3371" w:name="_Toc185517931"/>
      <w:bookmarkStart w:id="3372" w:name="_Toc192875338"/>
      <w:bookmarkStart w:id="3373" w:name="_Toc209529991"/>
      <w:bookmarkStart w:id="3374" w:name="_Toc219196462"/>
      <w:r>
        <w:t>5.2.6.2.7</w:t>
      </w:r>
      <w:r>
        <w:tab/>
        <w:t>Type: ModelStoreResult</w:t>
      </w:r>
      <w:bookmarkEnd w:id="3367"/>
      <w:bookmarkEnd w:id="3368"/>
      <w:bookmarkEnd w:id="3369"/>
      <w:bookmarkEnd w:id="3370"/>
      <w:bookmarkEnd w:id="3371"/>
      <w:bookmarkEnd w:id="3372"/>
      <w:bookmarkEnd w:id="3373"/>
      <w:bookmarkEnd w:id="3374"/>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SimSun"/>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Heading4"/>
        <w:rPr>
          <w:lang w:val="en-US"/>
        </w:rPr>
      </w:pPr>
      <w:bookmarkStart w:id="3375" w:name="_Toc148535788"/>
      <w:bookmarkStart w:id="3376" w:name="_Toc162009289"/>
      <w:bookmarkStart w:id="3377" w:name="_Toc170161052"/>
      <w:bookmarkStart w:id="3378" w:name="_Toc175844099"/>
      <w:bookmarkStart w:id="3379" w:name="_Toc180485801"/>
      <w:bookmarkStart w:id="3380" w:name="_Toc185517932"/>
      <w:bookmarkStart w:id="3381" w:name="_Toc192875339"/>
      <w:bookmarkStart w:id="3382" w:name="_Toc209529992"/>
      <w:bookmarkStart w:id="3383" w:name="_Toc219196463"/>
      <w:r>
        <w:rPr>
          <w:lang w:val="en-US"/>
        </w:rPr>
        <w:t>5.2.6.3</w:t>
      </w:r>
      <w:r>
        <w:rPr>
          <w:lang w:val="en-US"/>
        </w:rPr>
        <w:tab/>
        <w:t>Simple data types and enumerations</w:t>
      </w:r>
      <w:bookmarkEnd w:id="3375"/>
      <w:bookmarkEnd w:id="3376"/>
      <w:bookmarkEnd w:id="3377"/>
      <w:bookmarkEnd w:id="3378"/>
      <w:bookmarkEnd w:id="3379"/>
      <w:bookmarkEnd w:id="3380"/>
      <w:bookmarkEnd w:id="3381"/>
      <w:bookmarkEnd w:id="3382"/>
      <w:bookmarkEnd w:id="3383"/>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SimSun"/>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Heading5"/>
      </w:pPr>
      <w:bookmarkStart w:id="3384" w:name="_Toc114133877"/>
      <w:bookmarkStart w:id="3385" w:name="_Toc59017966"/>
      <w:bookmarkStart w:id="3386" w:name="_Toc90655918"/>
      <w:bookmarkStart w:id="3387" w:name="_Toc88667633"/>
      <w:bookmarkStart w:id="3388" w:name="_Toc113031738"/>
      <w:bookmarkStart w:id="3389" w:name="_Toc104539075"/>
      <w:bookmarkStart w:id="3390" w:name="_Toc51762930"/>
      <w:bookmarkStart w:id="3391" w:name="_Toc136562463"/>
      <w:bookmarkStart w:id="3392" w:name="_Toc50032010"/>
      <w:bookmarkStart w:id="3393" w:name="_Toc85557126"/>
      <w:bookmarkStart w:id="3394" w:name="_Toc34266320"/>
      <w:bookmarkStart w:id="3395" w:name="_Toc120702377"/>
      <w:bookmarkStart w:id="3396" w:name="_Toc94064317"/>
      <w:bookmarkStart w:id="3397" w:name="_Toc28012838"/>
      <w:bookmarkStart w:id="3398" w:name="_Toc66231834"/>
      <w:bookmarkStart w:id="3399" w:name="_Toc98233703"/>
      <w:bookmarkStart w:id="3400" w:name="_Toc70550662"/>
      <w:bookmarkStart w:id="3401" w:name="_Toc43563535"/>
      <w:bookmarkStart w:id="3402" w:name="_Toc85553027"/>
      <w:bookmarkStart w:id="3403" w:name="_Toc45134078"/>
      <w:bookmarkStart w:id="3404" w:name="_Toc56640998"/>
      <w:bookmarkStart w:id="3405" w:name="_Toc112951198"/>
      <w:bookmarkStart w:id="3406" w:name="_Toc83233112"/>
      <w:bookmarkStart w:id="3407" w:name="_Toc36102491"/>
      <w:bookmarkStart w:id="3408" w:name="_Toc101244480"/>
      <w:bookmarkStart w:id="3409" w:name="_Toc68168995"/>
      <w:bookmarkStart w:id="3410" w:name="_Toc138754297"/>
      <w:bookmarkStart w:id="3411" w:name="_Toc162009290"/>
      <w:bookmarkStart w:id="3412" w:name="_Toc170161053"/>
      <w:bookmarkStart w:id="3413" w:name="_Toc175844100"/>
      <w:bookmarkStart w:id="3414" w:name="_Toc180485802"/>
      <w:bookmarkStart w:id="3415" w:name="_Toc185517933"/>
      <w:bookmarkStart w:id="3416" w:name="_Toc192875340"/>
      <w:bookmarkStart w:id="3417" w:name="_Toc209529993"/>
      <w:bookmarkStart w:id="3418" w:name="_Toc219196464"/>
      <w:r>
        <w:lastRenderedPageBreak/>
        <w:t>5.2.6.3.2</w:t>
      </w:r>
      <w:r>
        <w:tab/>
        <w:t>Enumeration: StoreResult</w:t>
      </w:r>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Heading4"/>
        <w:rPr>
          <w:lang w:val="en-US"/>
        </w:rPr>
      </w:pPr>
      <w:bookmarkStart w:id="3419" w:name="_Toc148535789"/>
      <w:bookmarkStart w:id="3420" w:name="_Toc162009291"/>
      <w:bookmarkStart w:id="3421" w:name="_Toc170161054"/>
      <w:bookmarkStart w:id="3422" w:name="_Toc175844101"/>
      <w:bookmarkStart w:id="3423" w:name="_Toc180485803"/>
      <w:bookmarkStart w:id="3424" w:name="_Toc185517934"/>
      <w:bookmarkStart w:id="3425" w:name="_Toc192875341"/>
      <w:bookmarkStart w:id="3426" w:name="_Toc209529994"/>
      <w:bookmarkStart w:id="3427" w:name="_Toc219196465"/>
      <w:r>
        <w:rPr>
          <w:lang w:val="en-US"/>
        </w:rPr>
        <w:t>5.2.6.4</w:t>
      </w:r>
      <w:r>
        <w:rPr>
          <w:lang w:val="en-US"/>
        </w:rPr>
        <w:tab/>
      </w:r>
      <w:r>
        <w:rPr>
          <w:lang w:eastAsia="zh-CN"/>
        </w:rPr>
        <w:t>Data types describing alternative data types or combinations of data types</w:t>
      </w:r>
      <w:bookmarkEnd w:id="3419"/>
      <w:bookmarkEnd w:id="3420"/>
      <w:bookmarkEnd w:id="3421"/>
      <w:bookmarkEnd w:id="3422"/>
      <w:bookmarkEnd w:id="3423"/>
      <w:bookmarkEnd w:id="3424"/>
      <w:bookmarkEnd w:id="3425"/>
      <w:bookmarkEnd w:id="3426"/>
      <w:bookmarkEnd w:id="3427"/>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Heading3"/>
      </w:pPr>
      <w:bookmarkStart w:id="3428" w:name="_Toc148535790"/>
      <w:bookmarkStart w:id="3429" w:name="_Toc162009292"/>
      <w:bookmarkStart w:id="3430" w:name="_Toc170161055"/>
      <w:bookmarkStart w:id="3431" w:name="_Toc175844102"/>
      <w:bookmarkStart w:id="3432" w:name="_Toc180485804"/>
      <w:bookmarkStart w:id="3433" w:name="_Toc185517935"/>
      <w:bookmarkStart w:id="3434" w:name="_Toc192875342"/>
      <w:bookmarkStart w:id="3435" w:name="_Toc209529995"/>
      <w:bookmarkStart w:id="3436" w:name="_Toc219196466"/>
      <w:r>
        <w:t>5.2.7</w:t>
      </w:r>
      <w:r>
        <w:tab/>
        <w:t>Error Handling</w:t>
      </w:r>
      <w:bookmarkEnd w:id="3428"/>
      <w:bookmarkEnd w:id="3429"/>
      <w:bookmarkEnd w:id="3430"/>
      <w:bookmarkEnd w:id="3431"/>
      <w:bookmarkEnd w:id="3432"/>
      <w:bookmarkEnd w:id="3433"/>
      <w:bookmarkEnd w:id="3434"/>
      <w:bookmarkEnd w:id="3435"/>
      <w:bookmarkEnd w:id="3436"/>
    </w:p>
    <w:p w14:paraId="3AD1F0A1" w14:textId="77777777" w:rsidR="00356552" w:rsidRDefault="00356552" w:rsidP="00356552">
      <w:pPr>
        <w:pStyle w:val="Heading4"/>
      </w:pPr>
      <w:bookmarkStart w:id="3437" w:name="_Toc148535791"/>
      <w:bookmarkStart w:id="3438" w:name="_Toc162009293"/>
      <w:bookmarkStart w:id="3439" w:name="_Toc170161056"/>
      <w:bookmarkStart w:id="3440" w:name="_Toc175844103"/>
      <w:bookmarkStart w:id="3441" w:name="_Toc180485805"/>
      <w:bookmarkStart w:id="3442" w:name="_Toc185517936"/>
      <w:bookmarkStart w:id="3443" w:name="_Toc192875343"/>
      <w:bookmarkStart w:id="3444" w:name="_Toc209529996"/>
      <w:bookmarkStart w:id="3445" w:name="_Toc219196467"/>
      <w:r>
        <w:t>5.2.7.1</w:t>
      </w:r>
      <w:r>
        <w:tab/>
        <w:t>General</w:t>
      </w:r>
      <w:bookmarkEnd w:id="3437"/>
      <w:bookmarkEnd w:id="3438"/>
      <w:bookmarkEnd w:id="3439"/>
      <w:bookmarkEnd w:id="3440"/>
      <w:bookmarkEnd w:id="3441"/>
      <w:bookmarkEnd w:id="3442"/>
      <w:bookmarkEnd w:id="3443"/>
      <w:bookmarkEnd w:id="3444"/>
      <w:bookmarkEnd w:id="3445"/>
    </w:p>
    <w:p w14:paraId="14E80ED7" w14:textId="600C25E0" w:rsidR="006225F9" w:rsidRDefault="006225F9" w:rsidP="006225F9">
      <w:r>
        <w:t>For the Nadrf_</w:t>
      </w:r>
      <w:bookmarkStart w:id="3446" w:name="_Hlk141195725"/>
      <w:r>
        <w:t>MLModel</w:t>
      </w:r>
      <w:bookmarkEnd w:id="3446"/>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Heading4"/>
        <w:rPr>
          <w:rFonts w:eastAsia="SimSun"/>
        </w:rPr>
      </w:pPr>
      <w:bookmarkStart w:id="3447" w:name="_Toc148535792"/>
      <w:bookmarkStart w:id="3448" w:name="_Toc162009294"/>
      <w:bookmarkStart w:id="3449" w:name="_Toc170161057"/>
      <w:bookmarkStart w:id="3450" w:name="_Toc175844104"/>
      <w:bookmarkStart w:id="3451" w:name="_Toc180485806"/>
      <w:bookmarkStart w:id="3452" w:name="_Toc185517937"/>
      <w:bookmarkStart w:id="3453" w:name="_Toc192875344"/>
      <w:bookmarkStart w:id="3454" w:name="_Toc209529997"/>
      <w:bookmarkStart w:id="3455" w:name="_Toc219196468"/>
      <w:r>
        <w:t>5.2.7.2</w:t>
      </w:r>
      <w:r>
        <w:tab/>
        <w:t>Protocol Errors</w:t>
      </w:r>
      <w:bookmarkEnd w:id="3447"/>
      <w:bookmarkEnd w:id="3448"/>
      <w:bookmarkEnd w:id="3449"/>
      <w:bookmarkEnd w:id="3450"/>
      <w:bookmarkEnd w:id="3451"/>
      <w:bookmarkEnd w:id="3452"/>
      <w:bookmarkEnd w:id="3453"/>
      <w:bookmarkEnd w:id="3454"/>
      <w:bookmarkEnd w:id="3455"/>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Heading4"/>
      </w:pPr>
      <w:bookmarkStart w:id="3456" w:name="_Toc148535793"/>
      <w:bookmarkStart w:id="3457" w:name="_Toc162009295"/>
      <w:bookmarkStart w:id="3458" w:name="_Toc170161058"/>
      <w:bookmarkStart w:id="3459" w:name="_Toc175844105"/>
      <w:bookmarkStart w:id="3460" w:name="_Toc180485807"/>
      <w:bookmarkStart w:id="3461" w:name="_Toc185517938"/>
      <w:bookmarkStart w:id="3462" w:name="_Toc192875345"/>
      <w:bookmarkStart w:id="3463" w:name="_Toc209529998"/>
      <w:bookmarkStart w:id="3464" w:name="_Toc219196469"/>
      <w:r>
        <w:t>5.2.7.3</w:t>
      </w:r>
      <w:r>
        <w:tab/>
        <w:t>Application Errors</w:t>
      </w:r>
      <w:bookmarkEnd w:id="3456"/>
      <w:bookmarkEnd w:id="3457"/>
      <w:bookmarkEnd w:id="3458"/>
      <w:bookmarkEnd w:id="3459"/>
      <w:bookmarkEnd w:id="3460"/>
      <w:bookmarkEnd w:id="3461"/>
      <w:bookmarkEnd w:id="3462"/>
      <w:bookmarkEnd w:id="3463"/>
      <w:bookmarkEnd w:id="3464"/>
    </w:p>
    <w:p w14:paraId="26A23FDC" w14:textId="7663854A" w:rsidR="00832B49" w:rsidRDefault="00832B49" w:rsidP="00832B49">
      <w:bookmarkStart w:id="3465"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466" w:name="_Hlk158822527"/>
            <w:r>
              <w:t>ML_MODEL_FOUND_BUT_NOT_DELETED</w:t>
            </w:r>
            <w:bookmarkEnd w:id="3466"/>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Heading3"/>
        <w:rPr>
          <w:lang w:eastAsia="zh-CN"/>
        </w:rPr>
      </w:pPr>
      <w:bookmarkStart w:id="3467" w:name="_Toc162009296"/>
      <w:bookmarkStart w:id="3468" w:name="_Toc170161059"/>
      <w:bookmarkStart w:id="3469" w:name="_Toc175844106"/>
      <w:bookmarkStart w:id="3470" w:name="_Toc180485808"/>
      <w:bookmarkStart w:id="3471" w:name="_Toc185517939"/>
      <w:bookmarkStart w:id="3472" w:name="_Toc192875346"/>
      <w:bookmarkStart w:id="3473" w:name="_Toc209529999"/>
      <w:bookmarkStart w:id="3474" w:name="_Toc219196470"/>
      <w:r>
        <w:t>5.2.8</w:t>
      </w:r>
      <w:r>
        <w:rPr>
          <w:lang w:eastAsia="zh-CN"/>
        </w:rPr>
        <w:tab/>
        <w:t>Feature negotiation</w:t>
      </w:r>
      <w:bookmarkEnd w:id="3465"/>
      <w:bookmarkEnd w:id="3467"/>
      <w:bookmarkEnd w:id="3468"/>
      <w:bookmarkEnd w:id="3469"/>
      <w:bookmarkEnd w:id="3470"/>
      <w:bookmarkEnd w:id="3471"/>
      <w:bookmarkEnd w:id="3472"/>
      <w:bookmarkEnd w:id="3473"/>
      <w:bookmarkEnd w:id="3474"/>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3475" w:name="_Toc148535795"/>
      <w:bookmarkStart w:id="3476" w:name="_Toc162009297"/>
      <w:bookmarkStart w:id="3477" w:name="_Toc170161060"/>
      <w:bookmarkStart w:id="3478" w:name="_Toc175844107"/>
      <w:bookmarkStart w:id="3479" w:name="_Toc180485809"/>
      <w:bookmarkStart w:id="3480" w:name="_Toc185517940"/>
      <w:bookmarkStart w:id="3481"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Heading3"/>
      </w:pPr>
      <w:bookmarkStart w:id="3482" w:name="_Toc209530000"/>
      <w:bookmarkStart w:id="3483" w:name="_Toc219196471"/>
      <w:r>
        <w:t>5.2.9</w:t>
      </w:r>
      <w:r>
        <w:tab/>
        <w:t>Security</w:t>
      </w:r>
      <w:bookmarkEnd w:id="3475"/>
      <w:bookmarkEnd w:id="3476"/>
      <w:bookmarkEnd w:id="3477"/>
      <w:bookmarkEnd w:id="3478"/>
      <w:bookmarkEnd w:id="3479"/>
      <w:bookmarkEnd w:id="3480"/>
      <w:bookmarkEnd w:id="3481"/>
      <w:bookmarkEnd w:id="3482"/>
      <w:bookmarkEnd w:id="3483"/>
    </w:p>
    <w:bookmarkEnd w:id="1310"/>
    <w:bookmarkEnd w:id="1311"/>
    <w:p w14:paraId="5E53DA4D" w14:textId="77777777" w:rsidR="00F3585A" w:rsidRDefault="00F3585A" w:rsidP="00F3585A">
      <w:r>
        <w:t>As indicated in 3GPP TS 33.501 [8] and 3GPP TS 29.500 [4], the access to the Nadrf_</w:t>
      </w:r>
      <w:bookmarkStart w:id="3484" w:name="_Hlk141195963"/>
      <w:r>
        <w:t>MLModelManagement</w:t>
      </w:r>
      <w:bookmarkEnd w:id="3484"/>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Heading8"/>
      </w:pPr>
      <w:r>
        <w:br w:type="page"/>
      </w:r>
      <w:bookmarkStart w:id="3485" w:name="_Toc510696650"/>
      <w:bookmarkStart w:id="3486" w:name="_Toc35971450"/>
      <w:bookmarkStart w:id="3487" w:name="_Toc36812181"/>
      <w:bookmarkStart w:id="3488" w:name="_Toc72766494"/>
      <w:bookmarkStart w:id="3489" w:name="_Toc72767061"/>
      <w:bookmarkStart w:id="3490" w:name="_Toc73042513"/>
      <w:bookmarkStart w:id="3491" w:name="_Toc81242857"/>
      <w:bookmarkStart w:id="3492" w:name="_Toc89426643"/>
      <w:bookmarkStart w:id="3493" w:name="_Toc94020430"/>
      <w:bookmarkStart w:id="3494" w:name="_Toc97034964"/>
      <w:bookmarkStart w:id="3495" w:name="_Toc97037832"/>
      <w:bookmarkStart w:id="3496" w:name="_Toc100940042"/>
      <w:bookmarkStart w:id="3497" w:name="_Toc104546908"/>
      <w:bookmarkStart w:id="3498" w:name="_Toc112937955"/>
      <w:bookmarkStart w:id="3499" w:name="_Toc120681651"/>
      <w:bookmarkStart w:id="3500" w:name="_Toc114134712"/>
      <w:bookmarkStart w:id="3501" w:name="_Toc133434838"/>
      <w:bookmarkStart w:id="3502" w:name="_Toc138694021"/>
      <w:bookmarkStart w:id="3503" w:name="_Toc148535796"/>
      <w:bookmarkStart w:id="3504" w:name="_Toc162009298"/>
      <w:bookmarkStart w:id="3505" w:name="_Toc170161061"/>
      <w:bookmarkStart w:id="3506" w:name="_Toc175844108"/>
      <w:bookmarkStart w:id="3507" w:name="_Toc180485810"/>
      <w:bookmarkStart w:id="3508" w:name="_Toc185517941"/>
      <w:bookmarkStart w:id="3509" w:name="_Toc192875348"/>
      <w:bookmarkStart w:id="3510" w:name="_Toc209530001"/>
      <w:bookmarkStart w:id="3511" w:name="_Toc219196472"/>
      <w:r>
        <w:lastRenderedPageBreak/>
        <w:t>Annex A (normative):</w:t>
      </w:r>
      <w:r>
        <w:br/>
        <w:t>OpenAPI specification</w:t>
      </w:r>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1E93BFF9" w14:textId="77777777" w:rsidR="00E9750A" w:rsidRDefault="00A16F12">
      <w:pPr>
        <w:pStyle w:val="Heading1"/>
      </w:pPr>
      <w:bookmarkStart w:id="3512" w:name="_Toc94020431"/>
      <w:bookmarkStart w:id="3513" w:name="_Toc72767062"/>
      <w:bookmarkStart w:id="3514" w:name="_Toc72766495"/>
      <w:bookmarkStart w:id="3515" w:name="_Toc510696651"/>
      <w:bookmarkStart w:id="3516" w:name="_Toc35971451"/>
      <w:bookmarkStart w:id="3517" w:name="_Toc36812182"/>
      <w:bookmarkStart w:id="3518" w:name="_Toc73042514"/>
      <w:bookmarkStart w:id="3519" w:name="_Toc81242858"/>
      <w:bookmarkStart w:id="3520" w:name="_Toc89426644"/>
      <w:bookmarkStart w:id="3521" w:name="_Toc97034965"/>
      <w:bookmarkStart w:id="3522" w:name="_Toc120681652"/>
      <w:bookmarkStart w:id="3523" w:name="_Toc112937956"/>
      <w:bookmarkStart w:id="3524" w:name="_Toc114134713"/>
      <w:bookmarkStart w:id="3525" w:name="_Toc100940043"/>
      <w:bookmarkStart w:id="3526" w:name="_Toc104546909"/>
      <w:bookmarkStart w:id="3527" w:name="_Toc97037833"/>
      <w:bookmarkStart w:id="3528" w:name="_Toc133434839"/>
      <w:bookmarkStart w:id="3529" w:name="_Toc138694022"/>
      <w:bookmarkStart w:id="3530" w:name="_Toc148535797"/>
      <w:bookmarkStart w:id="3531" w:name="_Toc162009299"/>
      <w:bookmarkStart w:id="3532" w:name="_Toc170161062"/>
      <w:bookmarkStart w:id="3533" w:name="_Toc175844109"/>
      <w:bookmarkStart w:id="3534" w:name="_Toc180485811"/>
      <w:bookmarkStart w:id="3535" w:name="_Toc185517942"/>
      <w:bookmarkStart w:id="3536" w:name="_Toc192875349"/>
      <w:bookmarkStart w:id="3537" w:name="_Toc209530002"/>
      <w:bookmarkStart w:id="3538" w:name="_Toc219196473"/>
      <w:r>
        <w:t>A.1</w:t>
      </w:r>
      <w:r>
        <w:tab/>
        <w:t>General</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2538771F" w14:textId="77777777" w:rsidR="00E9750A" w:rsidRDefault="00A16F12">
      <w:bookmarkStart w:id="3539"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54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Heading1"/>
      </w:pPr>
      <w:bookmarkStart w:id="3541" w:name="_Toc114134714"/>
      <w:bookmarkStart w:id="3542" w:name="_Toc120681653"/>
      <w:bookmarkStart w:id="3543" w:name="_Toc112937957"/>
      <w:bookmarkStart w:id="3544" w:name="_Toc100940044"/>
      <w:bookmarkStart w:id="3545" w:name="_Toc104546910"/>
      <w:bookmarkStart w:id="3546" w:name="_Toc97037834"/>
      <w:bookmarkStart w:id="3547" w:name="_Toc97034966"/>
      <w:bookmarkStart w:id="3548" w:name="_Toc94020432"/>
      <w:bookmarkStart w:id="3549" w:name="_Toc81242859"/>
      <w:bookmarkStart w:id="3550" w:name="_Toc89426645"/>
      <w:bookmarkStart w:id="3551" w:name="_Toc73042515"/>
      <w:bookmarkStart w:id="3552" w:name="_Toc72766496"/>
      <w:bookmarkStart w:id="3553" w:name="_Toc72767063"/>
      <w:bookmarkStart w:id="3554" w:name="_Toc133434840"/>
      <w:bookmarkStart w:id="3555" w:name="_Toc138694023"/>
      <w:bookmarkStart w:id="3556" w:name="_Toc148535798"/>
      <w:bookmarkStart w:id="3557" w:name="_Toc162009300"/>
      <w:bookmarkStart w:id="3558" w:name="_Toc170161063"/>
      <w:bookmarkStart w:id="3559" w:name="_Toc175844110"/>
      <w:bookmarkStart w:id="3560" w:name="_Toc180485812"/>
      <w:bookmarkStart w:id="3561" w:name="_Toc185517943"/>
      <w:bookmarkStart w:id="3562" w:name="_Toc192875350"/>
      <w:bookmarkStart w:id="3563" w:name="_Toc209530003"/>
      <w:bookmarkStart w:id="3564" w:name="_Toc219196474"/>
      <w:bookmarkEnd w:id="3539"/>
      <w:bookmarkEnd w:id="3540"/>
      <w:r>
        <w:t>A.2</w:t>
      </w:r>
      <w:r>
        <w:tab/>
        <w:t>Nadrf_DataManagement API</w:t>
      </w:r>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33025D62"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.0</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821A419" w:rsidR="00E9750A" w:rsidRDefault="00A16F12">
      <w:pPr>
        <w:pStyle w:val="PL"/>
        <w:rPr>
          <w:lang w:val="en-IN" w:eastAsia="en-IN"/>
        </w:rPr>
      </w:pPr>
      <w:r>
        <w:rPr>
          <w:lang w:val="en-IN" w:eastAsia="en-IN"/>
        </w:rPr>
        <w:t xml:space="preserve">    © </w:t>
      </w:r>
      <w:r w:rsidR="000A2578">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7CC53A76" w:rsidR="00E9750A" w:rsidRDefault="00A16F12">
      <w:pPr>
        <w:pStyle w:val="PL"/>
        <w:rPr>
          <w:lang w:val="en-IN" w:eastAsia="en-IN"/>
        </w:rPr>
      </w:pPr>
      <w:r>
        <w:rPr>
          <w:lang w:val="en-IN" w:eastAsia="en-IN"/>
        </w:rPr>
        <w:t xml:space="preserve">  description: </w:t>
      </w:r>
      <w:r>
        <w:t>3GPP TS 29.575 V1</w:t>
      </w:r>
      <w:r w:rsidR="004673BA">
        <w:t>9</w:t>
      </w:r>
      <w:r>
        <w:t>.</w:t>
      </w:r>
      <w:r w:rsidR="00FB1A21">
        <w:t>5</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565"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3566"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3566"/>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Heading1"/>
      </w:pPr>
      <w:bookmarkStart w:id="3567" w:name="_Toc148535799"/>
      <w:bookmarkStart w:id="3568" w:name="_Toc162009301"/>
      <w:bookmarkStart w:id="3569" w:name="_Toc170161064"/>
      <w:bookmarkStart w:id="3570" w:name="_Toc175844111"/>
      <w:bookmarkStart w:id="3571" w:name="_Toc180485813"/>
      <w:bookmarkStart w:id="3572" w:name="_Toc185517944"/>
      <w:bookmarkStart w:id="3573" w:name="_Toc192875351"/>
      <w:bookmarkStart w:id="3574" w:name="_Toc209530004"/>
      <w:bookmarkStart w:id="3575" w:name="_Toc219196475"/>
      <w:r>
        <w:t>A.3</w:t>
      </w:r>
      <w:r>
        <w:tab/>
      </w:r>
      <w:bookmarkStart w:id="3576" w:name="_Hlk141197165"/>
      <w:r>
        <w:t>Nadrf_MLModelManagement</w:t>
      </w:r>
      <w:bookmarkEnd w:id="3576"/>
      <w:r>
        <w:t xml:space="preserve"> API</w:t>
      </w:r>
      <w:bookmarkEnd w:id="3567"/>
      <w:bookmarkEnd w:id="3568"/>
      <w:bookmarkEnd w:id="3569"/>
      <w:bookmarkEnd w:id="3570"/>
      <w:bookmarkEnd w:id="3571"/>
      <w:bookmarkEnd w:id="3572"/>
      <w:bookmarkEnd w:id="3573"/>
      <w:bookmarkEnd w:id="3574"/>
      <w:bookmarkEnd w:id="3575"/>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3B7B1A8" w:rsidR="00356552" w:rsidRPr="004453CF" w:rsidRDefault="00356552" w:rsidP="00356552">
      <w:pPr>
        <w:pStyle w:val="PL"/>
        <w:rPr>
          <w:lang w:val="en-US" w:eastAsia="zh-CN"/>
        </w:rPr>
      </w:pPr>
      <w:r>
        <w:t xml:space="preserve">  version: 1.</w:t>
      </w:r>
      <w:r w:rsidR="004453CF">
        <w:t>1</w:t>
      </w:r>
      <w:r>
        <w:t>.0</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92741F7" w:rsidR="00356552" w:rsidRDefault="00356552" w:rsidP="00356552">
      <w:pPr>
        <w:pStyle w:val="PL"/>
      </w:pPr>
      <w:r>
        <w:t xml:space="preserve">  description: 3GPP TS 29.575 V1</w:t>
      </w:r>
      <w:r w:rsidR="004453CF">
        <w:t>9</w:t>
      </w:r>
      <w:r>
        <w:t>.</w:t>
      </w:r>
      <w:r w:rsidR="00FB1A21">
        <w:t>5</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577" w:name="_Hlk144890286"/>
      <w:r>
        <w:t>StoreResult</w:t>
      </w:r>
      <w:bookmarkEnd w:id="3577"/>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18210807" w:rsidR="00715BF6" w:rsidRPr="00715BF6" w:rsidRDefault="00A16F12" w:rsidP="00C42549">
      <w:pPr>
        <w:pStyle w:val="Heading8"/>
      </w:pPr>
      <w:r>
        <w:br w:type="page"/>
      </w:r>
      <w:bookmarkStart w:id="3578" w:name="_Toc112937958"/>
      <w:bookmarkStart w:id="3579" w:name="_Toc104546911"/>
      <w:bookmarkStart w:id="3580" w:name="_Toc100940045"/>
      <w:bookmarkStart w:id="3581" w:name="_Toc97037835"/>
      <w:bookmarkStart w:id="3582" w:name="_Toc94020433"/>
      <w:bookmarkStart w:id="3583" w:name="_Toc97034967"/>
      <w:bookmarkStart w:id="3584" w:name="_Toc89426646"/>
      <w:bookmarkStart w:id="3585" w:name="_Toc81242860"/>
      <w:bookmarkStart w:id="3586" w:name="_Toc2086459"/>
      <w:bookmarkStart w:id="3587" w:name="_Toc72767064"/>
      <w:bookmarkStart w:id="3588" w:name="_Toc73042516"/>
      <w:bookmarkStart w:id="3589" w:name="_Toc72766497"/>
      <w:bookmarkStart w:id="3590" w:name="_Toc114134715"/>
      <w:bookmarkStart w:id="3591" w:name="_Toc120681654"/>
      <w:bookmarkStart w:id="3592" w:name="_Toc133434841"/>
      <w:bookmarkStart w:id="3593" w:name="_Toc138694024"/>
      <w:bookmarkStart w:id="3594" w:name="_Toc148535800"/>
      <w:bookmarkStart w:id="3595" w:name="_Toc162009302"/>
      <w:bookmarkStart w:id="3596" w:name="_Toc170161065"/>
      <w:bookmarkStart w:id="3597" w:name="_Toc175844112"/>
      <w:bookmarkStart w:id="3598" w:name="_Toc180485814"/>
      <w:bookmarkStart w:id="3599" w:name="_Toc185517945"/>
      <w:bookmarkStart w:id="3600" w:name="_Toc192875352"/>
      <w:bookmarkStart w:id="3601" w:name="_Toc209530005"/>
      <w:bookmarkStart w:id="3602" w:name="_Toc219196476"/>
      <w:bookmarkEnd w:id="3565"/>
      <w:r>
        <w:t>Annex B (informative):</w:t>
      </w:r>
      <w:r>
        <w:br/>
        <w:t>Change history</w:t>
      </w:r>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A6D02" w:rsidRPr="00FC2BB9" w14:paraId="31C9630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1292B3E9" w:rsidR="005A6D02" w:rsidRPr="00183809" w:rsidRDefault="005A6D02" w:rsidP="005A6D02">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7EF3533D" w:rsidR="005A6D02" w:rsidRPr="00183809" w:rsidRDefault="005A6D02" w:rsidP="005A6D02">
            <w:pPr>
              <w:pStyle w:val="TAC"/>
              <w:rPr>
                <w:rFonts w:cs="Arial"/>
                <w:sz w:val="16"/>
                <w:szCs w:val="16"/>
              </w:rPr>
            </w:pPr>
            <w:r>
              <w:rPr>
                <w:rFonts w:cs="Arial"/>
                <w:sz w:val="16"/>
                <w:szCs w:val="16"/>
              </w:rPr>
              <w:t>CT#109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78ABCDB8" w:rsidR="005A6D02" w:rsidRPr="00080D88" w:rsidRDefault="005A6D02" w:rsidP="005A6D02">
            <w:pPr>
              <w:pStyle w:val="TAC"/>
              <w:rPr>
                <w:rFonts w:cs="Arial"/>
                <w:sz w:val="16"/>
                <w:szCs w:val="16"/>
              </w:rPr>
            </w:pPr>
            <w:r>
              <w:rPr>
                <w:rFonts w:cs="Arial"/>
                <w:sz w:val="16"/>
                <w:szCs w:val="16"/>
              </w:rPr>
              <w:t>CP-252114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A6D02" w:rsidRPr="00183809" w:rsidRDefault="005A6D02" w:rsidP="005A6D02">
            <w:pPr>
              <w:pStyle w:val="TAL"/>
              <w:rPr>
                <w:rFonts w:cs="Arial"/>
                <w:sz w:val="16"/>
                <w:szCs w:val="16"/>
              </w:rPr>
            </w:pPr>
            <w:r w:rsidRPr="00183809">
              <w:rPr>
                <w:rFonts w:cs="Arial"/>
                <w:sz w:val="16"/>
                <w:szCs w:val="16"/>
              </w:rPr>
              <w:t>0</w:t>
            </w:r>
            <w:r>
              <w:rPr>
                <w:rFonts w:cs="Arial"/>
                <w:sz w:val="16"/>
                <w:szCs w:val="16"/>
              </w:rPr>
              <w:t>117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A6D02" w:rsidRPr="0091148A" w:rsidRDefault="005A6D02" w:rsidP="005A6D02">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A6D02" w:rsidRPr="0091148A" w:rsidRDefault="005A6D02" w:rsidP="005A6D02">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A6D02" w:rsidRPr="00FC2BB9" w:rsidRDefault="005A6D02" w:rsidP="005A6D02">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A6D02" w:rsidRPr="00576E0E" w:rsidRDefault="005A6D02" w:rsidP="005A6D02">
            <w:pPr>
              <w:pStyle w:val="TAC"/>
              <w:rPr>
                <w:sz w:val="16"/>
                <w:szCs w:val="16"/>
                <w:lang w:val="en-US" w:eastAsia="zh-CN"/>
              </w:rPr>
            </w:pPr>
            <w:r w:rsidRPr="00576E0E">
              <w:rPr>
                <w:sz w:val="16"/>
                <w:szCs w:val="16"/>
                <w:lang w:val="en-US" w:eastAsia="zh-CN"/>
              </w:rPr>
              <w:t>19.</w:t>
            </w:r>
            <w:r>
              <w:rPr>
                <w:sz w:val="16"/>
                <w:szCs w:val="16"/>
                <w:lang w:val="en-US" w:eastAsia="zh-CN"/>
              </w:rPr>
              <w:t>4</w:t>
            </w:r>
            <w:r w:rsidRPr="00576E0E">
              <w:rPr>
                <w:sz w:val="16"/>
                <w:szCs w:val="16"/>
                <w:lang w:val="en-US" w:eastAsia="zh-CN"/>
              </w:rPr>
              <w:t>.0</w:t>
            </w:r>
          </w:p>
        </w:tc>
      </w:tr>
      <w:tr w:rsidR="00A60020" w:rsidRPr="0024616E" w14:paraId="49CA5920"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0C3EC5D2" w14:textId="7719AB96"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F37CDB2" w14:textId="43AD3485"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DB1FA5" w14:textId="20278210"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359F20E" w14:textId="161AE61E" w:rsidR="00A60020" w:rsidRPr="0024616E" w:rsidRDefault="00A60020" w:rsidP="00A60020">
            <w:pPr>
              <w:pStyle w:val="TAL"/>
              <w:rPr>
                <w:rFonts w:cs="Arial"/>
                <w:sz w:val="16"/>
                <w:szCs w:val="16"/>
              </w:rPr>
            </w:pPr>
            <w:r>
              <w:rPr>
                <w:rFonts w:cs="Arial"/>
                <w:sz w:val="16"/>
                <w:szCs w:val="16"/>
              </w:rPr>
              <w:t>0118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CA7D953" w14:textId="77777777" w:rsidR="00A60020" w:rsidRPr="0024616E" w:rsidRDefault="00A60020" w:rsidP="00A60020">
            <w:pPr>
              <w:pStyle w:val="TAR"/>
              <w:rPr>
                <w:rFonts w:cs="Arial"/>
                <w:sz w:val="16"/>
                <w:szCs w:val="16"/>
              </w:rPr>
            </w:pPr>
            <w:r w:rsidRPr="0024616E">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4947F9"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C5B215A" w14:textId="77777777" w:rsidR="00A60020" w:rsidRPr="0024616E" w:rsidRDefault="00A60020" w:rsidP="00A60020">
            <w:pPr>
              <w:pStyle w:val="TAL"/>
              <w:rPr>
                <w:sz w:val="16"/>
                <w:szCs w:val="16"/>
                <w:lang w:val="en-US" w:eastAsia="zh-CN"/>
              </w:rPr>
            </w:pPr>
            <w:r w:rsidRPr="0024616E">
              <w:rPr>
                <w:sz w:val="16"/>
                <w:szCs w:val="16"/>
                <w:lang w:val="en-US" w:eastAsia="zh-CN"/>
              </w:rPr>
              <w:t>TS reference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F1B6A50" w14:textId="3263E3BC"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6EBBB1D3"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72CA0733" w14:textId="4F8A8AD9"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8322EB" w14:textId="67D97CAE"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F60B9" w14:textId="61FC27DC"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8E5A66" w14:textId="7D773E83" w:rsidR="00A60020" w:rsidRPr="0024616E" w:rsidRDefault="00A60020" w:rsidP="00A60020">
            <w:pPr>
              <w:pStyle w:val="TAL"/>
              <w:rPr>
                <w:rFonts w:cs="Arial"/>
                <w:sz w:val="16"/>
                <w:szCs w:val="16"/>
              </w:rPr>
            </w:pPr>
            <w:r>
              <w:rPr>
                <w:rFonts w:cs="Arial"/>
                <w:sz w:val="16"/>
                <w:szCs w:val="16"/>
              </w:rPr>
              <w:t>0119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42EAF95"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12B2C4"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E610446" w14:textId="77777777" w:rsidR="00A60020" w:rsidRPr="0024616E" w:rsidRDefault="00A60020" w:rsidP="00A60020">
            <w:pPr>
              <w:pStyle w:val="TAL"/>
              <w:rPr>
                <w:sz w:val="16"/>
                <w:szCs w:val="16"/>
                <w:lang w:val="en-US" w:eastAsia="zh-CN"/>
              </w:rPr>
            </w:pPr>
            <w:r w:rsidRPr="0024616E">
              <w:rPr>
                <w:sz w:val="16"/>
                <w:szCs w:val="16"/>
                <w:lang w:val="en-US" w:eastAsia="zh-CN"/>
              </w:rPr>
              <w:t>Corrections to Supported Features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AEDC56C" w14:textId="0710791A"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48CDEE7A"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315834DD" w14:textId="184C2B5C"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F0D921" w14:textId="483027CD"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C68E78" w14:textId="472F40D8" w:rsidR="00A60020" w:rsidRPr="0024616E" w:rsidRDefault="00A60020" w:rsidP="00A60020">
            <w:pPr>
              <w:pStyle w:val="TAC"/>
              <w:rPr>
                <w:rFonts w:cs="Arial"/>
                <w:sz w:val="16"/>
                <w:szCs w:val="16"/>
              </w:rPr>
            </w:pPr>
            <w:r>
              <w:rPr>
                <w:rFonts w:cs="Arial"/>
                <w:sz w:val="16"/>
                <w:szCs w:val="16"/>
              </w:rPr>
              <w:t>CP-253065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D54765F" w14:textId="370CC1ED" w:rsidR="00A60020" w:rsidRPr="0024616E" w:rsidRDefault="00A60020" w:rsidP="00A60020">
            <w:pPr>
              <w:pStyle w:val="TAL"/>
              <w:rPr>
                <w:rFonts w:cs="Arial"/>
                <w:sz w:val="16"/>
                <w:szCs w:val="16"/>
              </w:rPr>
            </w:pPr>
            <w:r>
              <w:rPr>
                <w:rFonts w:cs="Arial"/>
                <w:sz w:val="16"/>
                <w:szCs w:val="16"/>
              </w:rPr>
              <w:t>0122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4E0031"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6A1DEF"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0B3444" w14:textId="7E10526E" w:rsidR="00A60020" w:rsidRPr="0024616E" w:rsidRDefault="00A60020" w:rsidP="00A6002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1E0D166" w14:textId="0ED5AA2C" w:rsidR="00A60020" w:rsidRPr="0024616E" w:rsidRDefault="00A60020" w:rsidP="00A60020">
            <w:pPr>
              <w:pStyle w:val="TAC"/>
              <w:rPr>
                <w:sz w:val="16"/>
                <w:szCs w:val="16"/>
                <w:lang w:val="en-US" w:eastAsia="zh-CN"/>
              </w:rPr>
            </w:pPr>
            <w:r w:rsidRPr="005D0804">
              <w:rPr>
                <w:sz w:val="16"/>
                <w:szCs w:val="16"/>
                <w:lang w:val="en-US" w:eastAsia="zh-CN"/>
              </w:rPr>
              <w:t>19.5.0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F4EB5" w14:textId="77777777" w:rsidR="00DA70AD" w:rsidRDefault="00DA70AD">
      <w:pPr>
        <w:spacing w:after="0"/>
      </w:pPr>
      <w:r>
        <w:separator/>
      </w:r>
    </w:p>
  </w:endnote>
  <w:endnote w:type="continuationSeparator" w:id="0">
    <w:p w14:paraId="08E2998C" w14:textId="77777777" w:rsidR="00DA70AD" w:rsidRDefault="00DA70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3F3FC" w14:textId="77777777" w:rsidR="00E9750A" w:rsidRDefault="00A16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65909" w14:textId="77777777" w:rsidR="00DA70AD" w:rsidRDefault="00DA70AD">
      <w:pPr>
        <w:spacing w:after="0"/>
      </w:pPr>
      <w:r>
        <w:separator/>
      </w:r>
    </w:p>
  </w:footnote>
  <w:footnote w:type="continuationSeparator" w:id="0">
    <w:p w14:paraId="7864AE5B" w14:textId="77777777" w:rsidR="00DA70AD" w:rsidRDefault="00DA70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F1E65" w14:textId="5F7BECB4"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6105">
      <w:rPr>
        <w:rFonts w:ascii="Arial" w:hAnsi="Arial" w:cs="Arial"/>
        <w:b/>
        <w:noProof/>
        <w:sz w:val="18"/>
        <w:szCs w:val="18"/>
      </w:rPr>
      <w:t>3GPP TS 29.575 V19.5.0 (2025-12)</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6B6D5BD8"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6105">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656494988">
    <w:abstractNumId w:val="3"/>
  </w:num>
  <w:num w:numId="2" w16cid:durableId="1350832086">
    <w:abstractNumId w:val="13"/>
  </w:num>
  <w:num w:numId="3" w16cid:durableId="973868517">
    <w:abstractNumId w:val="7"/>
  </w:num>
  <w:num w:numId="4" w16cid:durableId="2026783627">
    <w:abstractNumId w:val="8"/>
  </w:num>
  <w:num w:numId="5" w16cid:durableId="2021542036">
    <w:abstractNumId w:val="5"/>
  </w:num>
  <w:num w:numId="6" w16cid:durableId="1403869437">
    <w:abstractNumId w:val="2"/>
  </w:num>
  <w:num w:numId="7" w16cid:durableId="2050492035">
    <w:abstractNumId w:val="6"/>
  </w:num>
  <w:num w:numId="8" w16cid:durableId="493909618">
    <w:abstractNumId w:val="1"/>
  </w:num>
  <w:num w:numId="9" w16cid:durableId="1886211469">
    <w:abstractNumId w:val="0"/>
  </w:num>
  <w:num w:numId="10" w16cid:durableId="507718868">
    <w:abstractNumId w:val="14"/>
  </w:num>
  <w:num w:numId="11" w16cid:durableId="94905085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5675926">
    <w:abstractNumId w:val="16"/>
  </w:num>
  <w:num w:numId="13" w16cid:durableId="1497762232">
    <w:abstractNumId w:val="15"/>
  </w:num>
  <w:num w:numId="14" w16cid:durableId="1596354108">
    <w:abstractNumId w:val="12"/>
  </w:num>
  <w:num w:numId="15" w16cid:durableId="87084824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11867746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501631313">
    <w:abstractNumId w:val="11"/>
  </w:num>
  <w:num w:numId="18" w16cid:durableId="290018227">
    <w:abstractNumId w:val="10"/>
  </w:num>
  <w:num w:numId="19" w16cid:durableId="13548463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1C4F"/>
    <w:rsid w:val="000277C4"/>
    <w:rsid w:val="00037057"/>
    <w:rsid w:val="00042CBC"/>
    <w:rsid w:val="000447A3"/>
    <w:rsid w:val="00055412"/>
    <w:rsid w:val="00061687"/>
    <w:rsid w:val="0006517C"/>
    <w:rsid w:val="00067F87"/>
    <w:rsid w:val="00080BA8"/>
    <w:rsid w:val="00080D88"/>
    <w:rsid w:val="000A2578"/>
    <w:rsid w:val="000A6E75"/>
    <w:rsid w:val="000C0F99"/>
    <w:rsid w:val="000D4314"/>
    <w:rsid w:val="000E677B"/>
    <w:rsid w:val="000E793D"/>
    <w:rsid w:val="000E7BBF"/>
    <w:rsid w:val="000F7FCF"/>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203E0"/>
    <w:rsid w:val="002328AD"/>
    <w:rsid w:val="002328CD"/>
    <w:rsid w:val="002352B8"/>
    <w:rsid w:val="002421A1"/>
    <w:rsid w:val="0024616E"/>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0421C"/>
    <w:rsid w:val="00310D45"/>
    <w:rsid w:val="00314245"/>
    <w:rsid w:val="00315576"/>
    <w:rsid w:val="0031646C"/>
    <w:rsid w:val="0031736A"/>
    <w:rsid w:val="00325B8A"/>
    <w:rsid w:val="0033008B"/>
    <w:rsid w:val="0033295C"/>
    <w:rsid w:val="003379D0"/>
    <w:rsid w:val="00344C99"/>
    <w:rsid w:val="0034606E"/>
    <w:rsid w:val="003504CB"/>
    <w:rsid w:val="00350C75"/>
    <w:rsid w:val="00356552"/>
    <w:rsid w:val="00356755"/>
    <w:rsid w:val="00357F31"/>
    <w:rsid w:val="003601E3"/>
    <w:rsid w:val="00370804"/>
    <w:rsid w:val="00371AC1"/>
    <w:rsid w:val="003771F2"/>
    <w:rsid w:val="00392923"/>
    <w:rsid w:val="00397DC1"/>
    <w:rsid w:val="003B73F7"/>
    <w:rsid w:val="003C1630"/>
    <w:rsid w:val="003C6105"/>
    <w:rsid w:val="003D595B"/>
    <w:rsid w:val="003E2E86"/>
    <w:rsid w:val="003F415A"/>
    <w:rsid w:val="003F7661"/>
    <w:rsid w:val="00405D9E"/>
    <w:rsid w:val="00406BC2"/>
    <w:rsid w:val="0041190E"/>
    <w:rsid w:val="00422F56"/>
    <w:rsid w:val="00433558"/>
    <w:rsid w:val="00435A2A"/>
    <w:rsid w:val="004412BB"/>
    <w:rsid w:val="004453CF"/>
    <w:rsid w:val="00450FA8"/>
    <w:rsid w:val="004646A7"/>
    <w:rsid w:val="004673BA"/>
    <w:rsid w:val="00467621"/>
    <w:rsid w:val="00473241"/>
    <w:rsid w:val="00475E65"/>
    <w:rsid w:val="00476300"/>
    <w:rsid w:val="00483B14"/>
    <w:rsid w:val="00497F89"/>
    <w:rsid w:val="004A4FE8"/>
    <w:rsid w:val="004A5C0E"/>
    <w:rsid w:val="004C2421"/>
    <w:rsid w:val="004C60A9"/>
    <w:rsid w:val="004D0F9D"/>
    <w:rsid w:val="004D5CF1"/>
    <w:rsid w:val="004D7A14"/>
    <w:rsid w:val="004E371E"/>
    <w:rsid w:val="004E5B97"/>
    <w:rsid w:val="0050051A"/>
    <w:rsid w:val="00501988"/>
    <w:rsid w:val="0050268D"/>
    <w:rsid w:val="005074E8"/>
    <w:rsid w:val="00516466"/>
    <w:rsid w:val="00521098"/>
    <w:rsid w:val="00522086"/>
    <w:rsid w:val="00536F62"/>
    <w:rsid w:val="005447B1"/>
    <w:rsid w:val="00545D23"/>
    <w:rsid w:val="00547E2F"/>
    <w:rsid w:val="00554002"/>
    <w:rsid w:val="005640A4"/>
    <w:rsid w:val="0057256B"/>
    <w:rsid w:val="0058233A"/>
    <w:rsid w:val="00584334"/>
    <w:rsid w:val="005868E6"/>
    <w:rsid w:val="00591A4E"/>
    <w:rsid w:val="005A0BA0"/>
    <w:rsid w:val="005A5451"/>
    <w:rsid w:val="005A6D02"/>
    <w:rsid w:val="005B4741"/>
    <w:rsid w:val="005C0E2E"/>
    <w:rsid w:val="005E7502"/>
    <w:rsid w:val="005E7F43"/>
    <w:rsid w:val="00612751"/>
    <w:rsid w:val="0061737A"/>
    <w:rsid w:val="006225F9"/>
    <w:rsid w:val="00625F77"/>
    <w:rsid w:val="00631E11"/>
    <w:rsid w:val="0065070B"/>
    <w:rsid w:val="0065720E"/>
    <w:rsid w:val="00660EB3"/>
    <w:rsid w:val="00663829"/>
    <w:rsid w:val="006653AC"/>
    <w:rsid w:val="006746A1"/>
    <w:rsid w:val="006A4EB4"/>
    <w:rsid w:val="006A7262"/>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7388D"/>
    <w:rsid w:val="00782306"/>
    <w:rsid w:val="00786143"/>
    <w:rsid w:val="00796F6B"/>
    <w:rsid w:val="007A639C"/>
    <w:rsid w:val="007B279C"/>
    <w:rsid w:val="007B728F"/>
    <w:rsid w:val="007C0B2B"/>
    <w:rsid w:val="007C3EB7"/>
    <w:rsid w:val="007C4BB4"/>
    <w:rsid w:val="007D12F2"/>
    <w:rsid w:val="007D14CE"/>
    <w:rsid w:val="007D661F"/>
    <w:rsid w:val="007D708F"/>
    <w:rsid w:val="007E4DE2"/>
    <w:rsid w:val="007E79B2"/>
    <w:rsid w:val="007F090B"/>
    <w:rsid w:val="007F14C3"/>
    <w:rsid w:val="007F44BB"/>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77D92"/>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97D"/>
    <w:rsid w:val="009E4E11"/>
    <w:rsid w:val="009F1AD9"/>
    <w:rsid w:val="009F1AEF"/>
    <w:rsid w:val="00A10542"/>
    <w:rsid w:val="00A13747"/>
    <w:rsid w:val="00A15A90"/>
    <w:rsid w:val="00A16F12"/>
    <w:rsid w:val="00A22413"/>
    <w:rsid w:val="00A251CC"/>
    <w:rsid w:val="00A30FFE"/>
    <w:rsid w:val="00A3407C"/>
    <w:rsid w:val="00A45987"/>
    <w:rsid w:val="00A53AAC"/>
    <w:rsid w:val="00A60020"/>
    <w:rsid w:val="00A736E7"/>
    <w:rsid w:val="00A8368F"/>
    <w:rsid w:val="00A861BD"/>
    <w:rsid w:val="00A90E45"/>
    <w:rsid w:val="00A97844"/>
    <w:rsid w:val="00AA1B8A"/>
    <w:rsid w:val="00AB69DF"/>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C00C8"/>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94ED7"/>
    <w:rsid w:val="00DA2CB4"/>
    <w:rsid w:val="00DA2DC4"/>
    <w:rsid w:val="00DA6C7A"/>
    <w:rsid w:val="00DA70AD"/>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549A"/>
    <w:rsid w:val="00E471A6"/>
    <w:rsid w:val="00E51070"/>
    <w:rsid w:val="00E577E3"/>
    <w:rsid w:val="00E57C21"/>
    <w:rsid w:val="00E63A6B"/>
    <w:rsid w:val="00E80568"/>
    <w:rsid w:val="00E84C37"/>
    <w:rsid w:val="00E87C56"/>
    <w:rsid w:val="00E95463"/>
    <w:rsid w:val="00E9750A"/>
    <w:rsid w:val="00EA15A9"/>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90D45"/>
    <w:rsid w:val="00F93843"/>
    <w:rsid w:val="00F97644"/>
    <w:rsid w:val="00FB0117"/>
    <w:rsid w:val="00FB1A21"/>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semiHidden/>
    <w:unhideWhenUsed/>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semiHidden/>
    <w:unhideWhenUsed/>
    <w:pPr>
      <w:numPr>
        <w:numId w:val="1"/>
      </w:numPr>
      <w:contextualSpacing/>
    </w:pPr>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Normal"/>
    <w:semiHidden/>
    <w:unhideWhenUsed/>
    <w:pPr>
      <w:numPr>
        <w:numId w:val="2"/>
      </w:numPr>
      <w:tabs>
        <w:tab w:val="clear" w:pos="720"/>
        <w:tab w:val="left" w:pos="737"/>
        <w:tab w:val="left" w:pos="1620"/>
      </w:tabs>
      <w:ind w:leftChars="600" w:left="1620" w:hangingChars="200" w:hanging="360"/>
      <w:contextualSpacing/>
    </w:pPr>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ListNumber">
    <w:name w:val="List Number"/>
    <w:basedOn w:val="Normal"/>
    <w:semiHidden/>
    <w:unhideWhenUsed/>
    <w:pPr>
      <w:numPr>
        <w:numId w:val="3"/>
      </w:numPr>
      <w:tabs>
        <w:tab w:val="num" w:pos="360"/>
      </w:tabs>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ListBullet">
    <w:name w:val="List Bullet"/>
    <w:basedOn w:val="Normal"/>
    <w:semiHidden/>
    <w:unhideWhenUsed/>
    <w:pPr>
      <w:numPr>
        <w:numId w:val="4"/>
      </w:numPr>
      <w:contextualSpacing/>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ListBullet3">
    <w:name w:val="List Bullet 3"/>
    <w:basedOn w:val="Normal"/>
    <w:semiHidden/>
    <w:unhideWhenUsed/>
    <w:pPr>
      <w:numPr>
        <w:numId w:val="5"/>
      </w:numPr>
      <w:tabs>
        <w:tab w:val="clear" w:pos="926"/>
      </w:tabs>
      <w:ind w:left="567" w:hanging="283"/>
      <w:contextualSpacing/>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unhideWhenUsed/>
    <w:pPr>
      <w:numPr>
        <w:numId w:val="6"/>
      </w:numPr>
      <w:contextualSpacing/>
    </w:pPr>
  </w:style>
  <w:style w:type="paragraph" w:styleId="List2">
    <w:name w:val="List 2"/>
    <w:basedOn w:val="Normal"/>
    <w:semiHidden/>
    <w:unhideWhenUsed/>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pPr>
      <w:numPr>
        <w:numId w:val="7"/>
      </w:numPr>
      <w:tabs>
        <w:tab w:val="clear" w:pos="643"/>
        <w:tab w:val="num" w:pos="1492"/>
      </w:tabs>
      <w:ind w:left="644"/>
      <w:contextualSpacing/>
    </w:p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numPr>
        <w:numId w:val="0"/>
      </w:numPr>
      <w:tabs>
        <w:tab w:val="clear" w:pos="720"/>
        <w:tab w:val="left" w:pos="737"/>
      </w:tabs>
      <w:ind w:left="1702" w:hanging="284"/>
      <w:contextualSpacing w:val="0"/>
    </w:pPr>
    <w:rPr>
      <w:rFonts w:eastAsiaTheme="minorEastAsia"/>
    </w:rPr>
  </w:style>
  <w:style w:type="paragraph" w:styleId="ListNumber4">
    <w:name w:val="List Number 4"/>
    <w:basedOn w:val="Normal"/>
    <w:semiHidden/>
    <w:unhideWhenUsed/>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Normal"/>
    <w:semiHidden/>
    <w:unhideWhenUsed/>
    <w:pPr>
      <w:ind w:left="1415" w:hanging="283"/>
      <w:contextualSpacing/>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4">
    <w:name w:val="List 4"/>
    <w:basedOn w:val="Normal"/>
    <w:semiHidden/>
    <w:unhideWhenUsed/>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semiHidden/>
    <w:unhideWhenUsed/>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semiHidden/>
    <w:unhideWhenUsed/>
    <w:rPr>
      <w:sz w:val="21"/>
      <w:szCs w:val="21"/>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customStyle="1" w:styleId="1">
    <w:name w:val="修订1"/>
    <w:hidden/>
    <w:uiPriority w:val="99"/>
    <w:semiHidden/>
    <w:rPr>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NOChar">
    <w:name w:val="NO Char"/>
    <w:qFormat/>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character" w:customStyle="1" w:styleId="CommentTextChar">
    <w:name w:val="Comment Text Char"/>
    <w:basedOn w:val="DefaultParagraphFont"/>
    <w:link w:val="CommentText"/>
    <w:semiHidden/>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715BF6"/>
  </w:style>
  <w:style w:type="paragraph" w:styleId="TOCHeading">
    <w:name w:val="TOC Heading"/>
    <w:basedOn w:val="Heading1"/>
    <w:next w:val="Normal"/>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1176023">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80</Pages>
  <Words>28407</Words>
  <Characters>190618</Characters>
  <Application>Microsoft Office Word</Application>
  <DocSecurity>0</DocSecurity>
  <Lines>7942</Lines>
  <Paragraphs>6637</Paragraphs>
  <ScaleCrop>false</ScaleCrop>
  <Company>ETSI</Company>
  <LinksUpToDate>false</LinksUpToDate>
  <CharactersWithSpaces>212388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MCC</cp:lastModifiedBy>
  <cp:revision>5</cp:revision>
  <cp:lastPrinted>2019-02-25T22:05:00Z</cp:lastPrinted>
  <dcterms:created xsi:type="dcterms:W3CDTF">2025-11-27T11:14:00Z</dcterms:created>
  <dcterms:modified xsi:type="dcterms:W3CDTF">2026-01-13T10:33:00Z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