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tcPr>
          <w:p w14:paraId="1717FF5D" w14:textId="5F4B068B"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r w:rsidR="00100BAB">
              <w:rPr>
                <w:rFonts w:eastAsia="DengXian"/>
                <w:lang w:eastAsia="zh-CN"/>
              </w:rPr>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100BAB">
              <w:rPr>
                <w:rFonts w:eastAsia="SimSun"/>
                <w:sz w:val="32"/>
                <w:lang w:val="en-US" w:eastAsia="zh-CN"/>
              </w:rPr>
              <w:t>9</w:t>
            </w:r>
            <w:r>
              <w:rPr>
                <w:sz w:val="32"/>
              </w:rPr>
              <w:t>)</w:t>
            </w:r>
          </w:p>
        </w:tc>
      </w:tr>
      <w:tr w:rsidR="0034246C" w14:paraId="1C892FB9" w14:textId="77777777">
        <w:trPr>
          <w:cantSplit/>
          <w:trHeight w:hRule="exact" w:val="1134"/>
        </w:trPr>
        <w:tc>
          <w:tcPr>
            <w:tcW w:w="10423" w:type="dxa"/>
            <w:gridSpan w:val="2"/>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tcPr>
          <w:p w14:paraId="55F88D05" w14:textId="77777777" w:rsidR="0034246C" w:rsidRDefault="00940211">
            <w:pPr>
              <w:pStyle w:val="ZT"/>
              <w:framePr w:wrap="auto" w:hAnchor="text" w:yAlign="inline"/>
            </w:pPr>
            <w:r>
              <w:t>3rd Generation Partnership Project;</w:t>
            </w:r>
          </w:p>
          <w:p w14:paraId="3B46D73A" w14:textId="77777777" w:rsidR="0034246C" w:rsidRDefault="00940211">
            <w:pPr>
              <w:pStyle w:val="ZT"/>
              <w:framePr w:wrap="auto" w:hAnchor="text" w:yAlign="inline"/>
            </w:pPr>
            <w:bookmarkStart w:id="6" w:name="specTitle"/>
            <w:r>
              <w:t>Technical Specification Group Services and System Aspects;</w:t>
            </w:r>
          </w:p>
          <w:p w14:paraId="27BBA0D1" w14:textId="77777777" w:rsidR="0034246C" w:rsidRDefault="00940211">
            <w:pPr>
              <w:pStyle w:val="ZT"/>
              <w:framePr w:wrap="auto" w:hAnchor="text" w:yAlign="inline"/>
              <w:rPr>
                <w:highlight w:val="yellow"/>
              </w:rPr>
            </w:pPr>
            <w:r>
              <w:t>Management and orchestration;</w:t>
            </w:r>
          </w:p>
          <w:bookmarkEnd w:id="6"/>
          <w:p w14:paraId="6415361C" w14:textId="5412DBF7" w:rsidR="0034246C" w:rsidRDefault="00940211">
            <w:pPr>
              <w:pStyle w:val="ZT"/>
              <w:framePr w:wrap="auto" w:hAnchor="text" w:yAlign="inline"/>
              <w:rPr>
                <w:rFonts w:eastAsia="SimSun"/>
                <w:lang w:val="en-US" w:eastAsia="zh-CN"/>
              </w:rPr>
            </w:pPr>
            <w:r>
              <w:rPr>
                <w:rFonts w:eastAsia="SimSun" w:hint="eastAsia"/>
                <w:lang w:val="en-US" w:eastAsia="zh-CN"/>
              </w:rPr>
              <w:t>M</w:t>
            </w:r>
            <w:proofErr w:type="spellStart"/>
            <w:r>
              <w:rPr>
                <w:rFonts w:hint="eastAsia"/>
              </w:rPr>
              <w:t>anagement</w:t>
            </w:r>
            <w:proofErr w:type="spellEnd"/>
            <w:r>
              <w:rPr>
                <w:rFonts w:hint="eastAsia"/>
              </w:rPr>
              <w:t xml:space="preserve"> aspects of </w:t>
            </w:r>
            <w:r w:rsidR="00100BAB">
              <w:t>n</w:t>
            </w:r>
            <w:r>
              <w:rPr>
                <w:rFonts w:hint="eastAsia"/>
              </w:rPr>
              <w:t xml:space="preserve">etwork </w:t>
            </w:r>
            <w:r w:rsidR="00100BAB">
              <w:t>d</w:t>
            </w:r>
            <w:r>
              <w:rPr>
                <w:rFonts w:hint="eastAsia"/>
              </w:rPr>
              <w:t xml:space="preserve">igital </w:t>
            </w:r>
            <w:r w:rsidR="00100BAB">
              <w:t>t</w:t>
            </w:r>
            <w:r>
              <w:rPr>
                <w:rFonts w:hint="eastAsia"/>
              </w:rPr>
              <w:t>win</w:t>
            </w:r>
            <w:r>
              <w:rPr>
                <w:rFonts w:eastAsia="SimSun" w:hint="eastAsia"/>
                <w:lang w:val="en-US" w:eastAsia="zh-CN"/>
              </w:rPr>
              <w:t>s</w:t>
            </w:r>
          </w:p>
          <w:p w14:paraId="1CC9B541" w14:textId="77777777" w:rsidR="0034246C" w:rsidRDefault="00940211">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tcPr>
          <w:p w14:paraId="572E4BD4" w14:textId="77777777" w:rsidR="0034246C" w:rsidRDefault="00940211">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8pt" o:ole="">
                  <v:imagedata r:id="rId9" o:title=""/>
                </v:shape>
                <o:OLEObject Type="Embed" ProgID="Word.Picture.8" ShapeID="_x0000_i1025" DrawAspect="Content" ObjectID="_1820917756" r:id="rId10"/>
              </w:object>
            </w:r>
          </w:p>
        </w:tc>
        <w:bookmarkStart w:id="9" w:name="_MON_1710316168"/>
        <w:bookmarkEnd w:id="9"/>
        <w:tc>
          <w:tcPr>
            <w:tcW w:w="5212" w:type="dxa"/>
            <w:tcBorders>
              <w:top w:val="dashed" w:sz="4" w:space="0" w:color="auto"/>
              <w:bottom w:val="dashed" w:sz="4" w:space="0" w:color="auto"/>
            </w:tcBorders>
          </w:tcPr>
          <w:p w14:paraId="5B958DF6" w14:textId="77777777" w:rsidR="0034246C" w:rsidRDefault="00940211">
            <w:pPr>
              <w:pStyle w:val="TAR"/>
            </w:pPr>
            <w:r>
              <w:object w:dxaOrig="2563" w:dyaOrig="1491" w14:anchorId="19132EFD">
                <v:shape id="_x0000_i1026" type="#_x0000_t75" style="width:128.4pt;height:74.7pt" o:ole="">
                  <v:imagedata r:id="rId11" o:title=""/>
                </v:shape>
                <o:OLEObject Type="Embed" ProgID="Word.Picture.8" ShapeID="_x0000_i1026" DrawAspect="Content" ObjectID="_1820917757"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940211">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4F4BB7B5" w14:textId="765703D3" w:rsidR="00302B97"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302B97">
        <w:rPr>
          <w:noProof/>
        </w:rPr>
        <w:t>Foreword</w:t>
      </w:r>
      <w:r w:rsidR="00302B97">
        <w:rPr>
          <w:noProof/>
        </w:rPr>
        <w:tab/>
      </w:r>
      <w:r w:rsidR="00302B97">
        <w:rPr>
          <w:noProof/>
        </w:rPr>
        <w:fldChar w:fldCharType="begin" w:fldLock="1"/>
      </w:r>
      <w:r w:rsidR="00302B97">
        <w:rPr>
          <w:noProof/>
        </w:rPr>
        <w:instrText xml:space="preserve"> PAGEREF _Toc208343440 \h </w:instrText>
      </w:r>
      <w:r w:rsidR="00302B97">
        <w:rPr>
          <w:noProof/>
        </w:rPr>
      </w:r>
      <w:r w:rsidR="00302B97">
        <w:rPr>
          <w:noProof/>
        </w:rPr>
        <w:fldChar w:fldCharType="separate"/>
      </w:r>
      <w:r w:rsidR="00302B97">
        <w:rPr>
          <w:noProof/>
        </w:rPr>
        <w:t>6</w:t>
      </w:r>
      <w:r w:rsidR="00302B97">
        <w:rPr>
          <w:noProof/>
        </w:rPr>
        <w:fldChar w:fldCharType="end"/>
      </w:r>
    </w:p>
    <w:p w14:paraId="26D384A1" w14:textId="7C70FA8C"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_Toc208343441 \h </w:instrText>
      </w:r>
      <w:r>
        <w:rPr>
          <w:noProof/>
        </w:rPr>
      </w:r>
      <w:r>
        <w:rPr>
          <w:noProof/>
        </w:rPr>
        <w:fldChar w:fldCharType="separate"/>
      </w:r>
      <w:r>
        <w:rPr>
          <w:noProof/>
        </w:rPr>
        <w:t>7</w:t>
      </w:r>
      <w:r>
        <w:rPr>
          <w:noProof/>
        </w:rPr>
        <w:fldChar w:fldCharType="end"/>
      </w:r>
    </w:p>
    <w:p w14:paraId="1B93E138" w14:textId="22E77EF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_Toc208343442 \h </w:instrText>
      </w:r>
      <w:r>
        <w:rPr>
          <w:noProof/>
        </w:rPr>
      </w:r>
      <w:r>
        <w:rPr>
          <w:noProof/>
        </w:rPr>
        <w:fldChar w:fldCharType="separate"/>
      </w:r>
      <w:r>
        <w:rPr>
          <w:noProof/>
        </w:rPr>
        <w:t>8</w:t>
      </w:r>
      <w:r>
        <w:rPr>
          <w:noProof/>
        </w:rPr>
        <w:fldChar w:fldCharType="end"/>
      </w:r>
    </w:p>
    <w:p w14:paraId="1333D4D3" w14:textId="3CC06E8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_Toc208343443 \h </w:instrText>
      </w:r>
      <w:r>
        <w:rPr>
          <w:noProof/>
        </w:rPr>
      </w:r>
      <w:r>
        <w:rPr>
          <w:noProof/>
        </w:rPr>
        <w:fldChar w:fldCharType="separate"/>
      </w:r>
      <w:r>
        <w:rPr>
          <w:noProof/>
        </w:rPr>
        <w:t>8</w:t>
      </w:r>
      <w:r>
        <w:rPr>
          <w:noProof/>
        </w:rPr>
        <w:fldChar w:fldCharType="end"/>
      </w:r>
    </w:p>
    <w:p w14:paraId="46784DF6" w14:textId="426F5C67"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_Toc208343444 \h </w:instrText>
      </w:r>
      <w:r>
        <w:rPr>
          <w:noProof/>
        </w:rPr>
      </w:r>
      <w:r>
        <w:rPr>
          <w:noProof/>
        </w:rPr>
        <w:fldChar w:fldCharType="separate"/>
      </w:r>
      <w:r>
        <w:rPr>
          <w:noProof/>
        </w:rPr>
        <w:t>8</w:t>
      </w:r>
      <w:r>
        <w:rPr>
          <w:noProof/>
        </w:rPr>
        <w:fldChar w:fldCharType="end"/>
      </w:r>
    </w:p>
    <w:p w14:paraId="1053AFC3" w14:textId="2B12DC3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_Toc208343445 \h </w:instrText>
      </w:r>
      <w:r>
        <w:rPr>
          <w:noProof/>
        </w:rPr>
      </w:r>
      <w:r>
        <w:rPr>
          <w:noProof/>
        </w:rPr>
        <w:fldChar w:fldCharType="separate"/>
      </w:r>
      <w:r>
        <w:rPr>
          <w:noProof/>
        </w:rPr>
        <w:t>8</w:t>
      </w:r>
      <w:r>
        <w:rPr>
          <w:noProof/>
        </w:rPr>
        <w:fldChar w:fldCharType="end"/>
      </w:r>
    </w:p>
    <w:p w14:paraId="758A73B3" w14:textId="6D78DD2B"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_Toc208343446 \h </w:instrText>
      </w:r>
      <w:r>
        <w:rPr>
          <w:noProof/>
        </w:rPr>
      </w:r>
      <w:r>
        <w:rPr>
          <w:noProof/>
        </w:rPr>
        <w:fldChar w:fldCharType="separate"/>
      </w:r>
      <w:r>
        <w:rPr>
          <w:noProof/>
        </w:rPr>
        <w:t>8</w:t>
      </w:r>
      <w:r>
        <w:rPr>
          <w:noProof/>
        </w:rPr>
        <w:fldChar w:fldCharType="end"/>
      </w:r>
    </w:p>
    <w:p w14:paraId="5B858C24" w14:textId="63A6FE21"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_Toc208343447 \h </w:instrText>
      </w:r>
      <w:r>
        <w:rPr>
          <w:noProof/>
        </w:rPr>
      </w:r>
      <w:r>
        <w:rPr>
          <w:noProof/>
        </w:rPr>
        <w:fldChar w:fldCharType="separate"/>
      </w:r>
      <w:r>
        <w:rPr>
          <w:noProof/>
        </w:rPr>
        <w:t>9</w:t>
      </w:r>
      <w:r>
        <w:rPr>
          <w:noProof/>
        </w:rPr>
        <w:fldChar w:fldCharType="end"/>
      </w:r>
    </w:p>
    <w:p w14:paraId="2D5E337F" w14:textId="1EE45E21"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FA361D">
        <w:rPr>
          <w:noProof/>
          <w:lang w:val="en-US" w:eastAsia="zh-CN"/>
        </w:rPr>
        <w:t>overview</w:t>
      </w:r>
      <w:r>
        <w:rPr>
          <w:noProof/>
        </w:rPr>
        <w:tab/>
      </w:r>
      <w:r>
        <w:rPr>
          <w:noProof/>
        </w:rPr>
        <w:fldChar w:fldCharType="begin" w:fldLock="1"/>
      </w:r>
      <w:r>
        <w:rPr>
          <w:noProof/>
        </w:rPr>
        <w:instrText xml:space="preserve"> PAGEREF _Toc208343448 \h </w:instrText>
      </w:r>
      <w:r>
        <w:rPr>
          <w:noProof/>
        </w:rPr>
      </w:r>
      <w:r>
        <w:rPr>
          <w:noProof/>
        </w:rPr>
        <w:fldChar w:fldCharType="separate"/>
      </w:r>
      <w:r>
        <w:rPr>
          <w:noProof/>
        </w:rPr>
        <w:t>9</w:t>
      </w:r>
      <w:r>
        <w:rPr>
          <w:noProof/>
        </w:rPr>
        <w:fldChar w:fldCharType="end"/>
      </w:r>
    </w:p>
    <w:p w14:paraId="11EA50A1" w14:textId="0DD8AD77"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fldLock="1"/>
      </w:r>
      <w:r>
        <w:rPr>
          <w:noProof/>
        </w:rPr>
        <w:instrText xml:space="preserve"> PAGEREF _Toc208343449 \h </w:instrText>
      </w:r>
      <w:r>
        <w:rPr>
          <w:noProof/>
        </w:rPr>
      </w:r>
      <w:r>
        <w:rPr>
          <w:noProof/>
        </w:rPr>
        <w:fldChar w:fldCharType="separate"/>
      </w:r>
      <w:r>
        <w:rPr>
          <w:noProof/>
        </w:rPr>
        <w:t>9</w:t>
      </w:r>
      <w:r>
        <w:rPr>
          <w:noProof/>
        </w:rPr>
        <w:fldChar w:fldCharType="end"/>
      </w:r>
    </w:p>
    <w:p w14:paraId="6523DA85" w14:textId="6579633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fldLock="1"/>
      </w:r>
      <w:r>
        <w:rPr>
          <w:noProof/>
        </w:rPr>
        <w:instrText xml:space="preserve"> PAGEREF _Toc208343450 \h </w:instrText>
      </w:r>
      <w:r>
        <w:rPr>
          <w:noProof/>
        </w:rPr>
      </w:r>
      <w:r>
        <w:rPr>
          <w:noProof/>
        </w:rPr>
        <w:fldChar w:fldCharType="separate"/>
      </w:r>
      <w:r>
        <w:rPr>
          <w:noProof/>
        </w:rPr>
        <w:t>9</w:t>
      </w:r>
      <w:r>
        <w:rPr>
          <w:noProof/>
        </w:rPr>
        <w:fldChar w:fldCharType="end"/>
      </w:r>
    </w:p>
    <w:p w14:paraId="2B831CB3" w14:textId="6A441B7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fldLock="1"/>
      </w:r>
      <w:r>
        <w:rPr>
          <w:noProof/>
        </w:rPr>
        <w:instrText xml:space="preserve"> PAGEREF _Toc208343451 \h </w:instrText>
      </w:r>
      <w:r>
        <w:rPr>
          <w:noProof/>
        </w:rPr>
      </w:r>
      <w:r>
        <w:rPr>
          <w:noProof/>
        </w:rPr>
        <w:fldChar w:fldCharType="separate"/>
      </w:r>
      <w:r>
        <w:rPr>
          <w:noProof/>
        </w:rPr>
        <w:t>10</w:t>
      </w:r>
      <w:r>
        <w:rPr>
          <w:noProof/>
        </w:rPr>
        <w:fldChar w:fldCharType="end"/>
      </w:r>
    </w:p>
    <w:p w14:paraId="5FF0C695" w14:textId="0477218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_Toc208343452 \h </w:instrText>
      </w:r>
      <w:r>
        <w:rPr>
          <w:noProof/>
        </w:rPr>
      </w:r>
      <w:r>
        <w:rPr>
          <w:noProof/>
        </w:rPr>
        <w:fldChar w:fldCharType="separate"/>
      </w:r>
      <w:r>
        <w:rPr>
          <w:noProof/>
        </w:rPr>
        <w:t>10</w:t>
      </w:r>
      <w:r>
        <w:rPr>
          <w:noProof/>
        </w:rPr>
        <w:fldChar w:fldCharType="end"/>
      </w:r>
    </w:p>
    <w:p w14:paraId="32FF2DE0" w14:textId="51CE9B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_Toc208343453 \h </w:instrText>
      </w:r>
      <w:r>
        <w:rPr>
          <w:noProof/>
        </w:rPr>
      </w:r>
      <w:r>
        <w:rPr>
          <w:noProof/>
        </w:rPr>
        <w:fldChar w:fldCharType="separate"/>
      </w:r>
      <w:r>
        <w:rPr>
          <w:noProof/>
        </w:rPr>
        <w:t>10</w:t>
      </w:r>
      <w:r>
        <w:rPr>
          <w:noProof/>
        </w:rPr>
        <w:fldChar w:fldCharType="end"/>
      </w:r>
    </w:p>
    <w:p w14:paraId="028FCBDC" w14:textId="0EFA2C6C"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fldLock="1"/>
      </w:r>
      <w:r>
        <w:rPr>
          <w:noProof/>
        </w:rPr>
        <w:instrText xml:space="preserve"> PAGEREF _Toc208343454 \h </w:instrText>
      </w:r>
      <w:r>
        <w:rPr>
          <w:noProof/>
        </w:rPr>
      </w:r>
      <w:r>
        <w:rPr>
          <w:noProof/>
        </w:rPr>
        <w:fldChar w:fldCharType="separate"/>
      </w:r>
      <w:r>
        <w:rPr>
          <w:noProof/>
        </w:rPr>
        <w:t>11</w:t>
      </w:r>
      <w:r>
        <w:rPr>
          <w:noProof/>
        </w:rPr>
        <w:fldChar w:fldCharType="end"/>
      </w:r>
    </w:p>
    <w:p w14:paraId="618C7676" w14:textId="0A341A1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_Toc208343455 \h </w:instrText>
      </w:r>
      <w:r>
        <w:rPr>
          <w:noProof/>
        </w:rPr>
      </w:r>
      <w:r>
        <w:rPr>
          <w:noProof/>
        </w:rPr>
        <w:fldChar w:fldCharType="separate"/>
      </w:r>
      <w:r>
        <w:rPr>
          <w:noProof/>
        </w:rPr>
        <w:t>11</w:t>
      </w:r>
      <w:r>
        <w:rPr>
          <w:noProof/>
        </w:rPr>
        <w:fldChar w:fldCharType="end"/>
      </w:r>
    </w:p>
    <w:p w14:paraId="64A967E8" w14:textId="43163D1E"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fldLock="1"/>
      </w:r>
      <w:r>
        <w:rPr>
          <w:noProof/>
        </w:rPr>
        <w:instrText xml:space="preserve"> PAGEREF _Toc208343456 \h </w:instrText>
      </w:r>
      <w:r>
        <w:rPr>
          <w:noProof/>
        </w:rPr>
      </w:r>
      <w:r>
        <w:rPr>
          <w:noProof/>
        </w:rPr>
        <w:fldChar w:fldCharType="separate"/>
      </w:r>
      <w:r>
        <w:rPr>
          <w:noProof/>
        </w:rPr>
        <w:t>11</w:t>
      </w:r>
      <w:r>
        <w:rPr>
          <w:noProof/>
        </w:rPr>
        <w:fldChar w:fldCharType="end"/>
      </w:r>
    </w:p>
    <w:p w14:paraId="5204145C" w14:textId="1FB9EDA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_Toc208343457 \h </w:instrText>
      </w:r>
      <w:r>
        <w:rPr>
          <w:noProof/>
        </w:rPr>
      </w:r>
      <w:r>
        <w:rPr>
          <w:noProof/>
        </w:rPr>
        <w:fldChar w:fldCharType="separate"/>
      </w:r>
      <w:r>
        <w:rPr>
          <w:noProof/>
        </w:rPr>
        <w:t>11</w:t>
      </w:r>
      <w:r>
        <w:rPr>
          <w:noProof/>
        </w:rPr>
        <w:fldChar w:fldCharType="end"/>
      </w:r>
    </w:p>
    <w:p w14:paraId="018DE88A" w14:textId="37A10B1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_Toc208343458 \h </w:instrText>
      </w:r>
      <w:r>
        <w:rPr>
          <w:noProof/>
        </w:rPr>
      </w:r>
      <w:r>
        <w:rPr>
          <w:noProof/>
        </w:rPr>
        <w:fldChar w:fldCharType="separate"/>
      </w:r>
      <w:r>
        <w:rPr>
          <w:noProof/>
        </w:rPr>
        <w:t>12</w:t>
      </w:r>
      <w:r>
        <w:rPr>
          <w:noProof/>
        </w:rPr>
        <w:fldChar w:fldCharType="end"/>
      </w:r>
    </w:p>
    <w:p w14:paraId="3C1EA4D0" w14:textId="437F96C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instances</w:t>
      </w:r>
      <w:r>
        <w:rPr>
          <w:noProof/>
        </w:rPr>
        <w:tab/>
      </w:r>
      <w:r>
        <w:rPr>
          <w:noProof/>
        </w:rPr>
        <w:fldChar w:fldCharType="begin" w:fldLock="1"/>
      </w:r>
      <w:r>
        <w:rPr>
          <w:noProof/>
        </w:rPr>
        <w:instrText xml:space="preserve"> PAGEREF _Toc208343459 \h </w:instrText>
      </w:r>
      <w:r>
        <w:rPr>
          <w:noProof/>
        </w:rPr>
      </w:r>
      <w:r>
        <w:rPr>
          <w:noProof/>
        </w:rPr>
        <w:fldChar w:fldCharType="separate"/>
      </w:r>
      <w:r>
        <w:rPr>
          <w:noProof/>
        </w:rPr>
        <w:t>12</w:t>
      </w:r>
      <w:r>
        <w:rPr>
          <w:noProof/>
        </w:rPr>
        <w:fldChar w:fldCharType="end"/>
      </w:r>
    </w:p>
    <w:p w14:paraId="7EA59F9E" w14:textId="4B01D1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instances</w:t>
      </w:r>
      <w:r>
        <w:rPr>
          <w:noProof/>
        </w:rPr>
        <w:tab/>
      </w:r>
      <w:r>
        <w:rPr>
          <w:noProof/>
        </w:rPr>
        <w:fldChar w:fldCharType="begin" w:fldLock="1"/>
      </w:r>
      <w:r>
        <w:rPr>
          <w:noProof/>
        </w:rPr>
        <w:instrText xml:space="preserve"> PAGEREF _Toc208343460 \h </w:instrText>
      </w:r>
      <w:r>
        <w:rPr>
          <w:noProof/>
        </w:rPr>
      </w:r>
      <w:r>
        <w:rPr>
          <w:noProof/>
        </w:rPr>
        <w:fldChar w:fldCharType="separate"/>
      </w:r>
      <w:r>
        <w:rPr>
          <w:noProof/>
        </w:rPr>
        <w:t>12</w:t>
      </w:r>
      <w:r>
        <w:rPr>
          <w:noProof/>
        </w:rPr>
        <w:fldChar w:fldCharType="end"/>
      </w:r>
    </w:p>
    <w:p w14:paraId="32E976D2" w14:textId="47AD4E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fldLock="1"/>
      </w:r>
      <w:r>
        <w:rPr>
          <w:noProof/>
        </w:rPr>
        <w:instrText xml:space="preserve"> PAGEREF _Toc208343461 \h </w:instrText>
      </w:r>
      <w:r>
        <w:rPr>
          <w:noProof/>
        </w:rPr>
      </w:r>
      <w:r>
        <w:rPr>
          <w:noProof/>
        </w:rPr>
        <w:fldChar w:fldCharType="separate"/>
      </w:r>
      <w:r>
        <w:rPr>
          <w:noProof/>
        </w:rPr>
        <w:t>12</w:t>
      </w:r>
      <w:r>
        <w:rPr>
          <w:noProof/>
        </w:rPr>
        <w:fldChar w:fldCharType="end"/>
      </w:r>
    </w:p>
    <w:p w14:paraId="41802B08" w14:textId="0B6A12E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_Toc208343462 \h </w:instrText>
      </w:r>
      <w:r>
        <w:rPr>
          <w:noProof/>
        </w:rPr>
      </w:r>
      <w:r>
        <w:rPr>
          <w:noProof/>
        </w:rPr>
        <w:fldChar w:fldCharType="separate"/>
      </w:r>
      <w:r>
        <w:rPr>
          <w:noProof/>
        </w:rPr>
        <w:t>12</w:t>
      </w:r>
      <w:r>
        <w:rPr>
          <w:noProof/>
        </w:rPr>
        <w:fldChar w:fldCharType="end"/>
      </w:r>
    </w:p>
    <w:p w14:paraId="6CFFBC74" w14:textId="2B3C729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_Toc208343463 \h </w:instrText>
      </w:r>
      <w:r>
        <w:rPr>
          <w:noProof/>
        </w:rPr>
      </w:r>
      <w:r>
        <w:rPr>
          <w:noProof/>
        </w:rPr>
        <w:fldChar w:fldCharType="separate"/>
      </w:r>
      <w:r>
        <w:rPr>
          <w:noProof/>
        </w:rPr>
        <w:t>13</w:t>
      </w:r>
      <w:r>
        <w:rPr>
          <w:noProof/>
        </w:rPr>
        <w:fldChar w:fldCharType="end"/>
      </w:r>
    </w:p>
    <w:p w14:paraId="29ED9338" w14:textId="526EBDE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_Toc208343464 \h </w:instrText>
      </w:r>
      <w:r>
        <w:rPr>
          <w:noProof/>
        </w:rPr>
      </w:r>
      <w:r>
        <w:rPr>
          <w:noProof/>
        </w:rPr>
        <w:fldChar w:fldCharType="separate"/>
      </w:r>
      <w:r>
        <w:rPr>
          <w:noProof/>
        </w:rPr>
        <w:t>13</w:t>
      </w:r>
      <w:r>
        <w:rPr>
          <w:noProof/>
        </w:rPr>
        <w:fldChar w:fldCharType="end"/>
      </w:r>
    </w:p>
    <w:p w14:paraId="1A35A689" w14:textId="34A21A6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Use cases</w:t>
      </w:r>
      <w:r>
        <w:rPr>
          <w:noProof/>
        </w:rPr>
        <w:tab/>
      </w:r>
      <w:r>
        <w:rPr>
          <w:noProof/>
        </w:rPr>
        <w:fldChar w:fldCharType="begin" w:fldLock="1"/>
      </w:r>
      <w:r>
        <w:rPr>
          <w:noProof/>
        </w:rPr>
        <w:instrText xml:space="preserve"> PAGEREF _Toc208343465 \h </w:instrText>
      </w:r>
      <w:r>
        <w:rPr>
          <w:noProof/>
        </w:rPr>
      </w:r>
      <w:r>
        <w:rPr>
          <w:noProof/>
        </w:rPr>
        <w:fldChar w:fldCharType="separate"/>
      </w:r>
      <w:r>
        <w:rPr>
          <w:noProof/>
        </w:rPr>
        <w:t>13</w:t>
      </w:r>
      <w:r>
        <w:rPr>
          <w:noProof/>
        </w:rPr>
        <w:fldChar w:fldCharType="end"/>
      </w:r>
    </w:p>
    <w:p w14:paraId="17428B6C" w14:textId="6578F3A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_Toc208343466 \h </w:instrText>
      </w:r>
      <w:r>
        <w:rPr>
          <w:noProof/>
        </w:rPr>
      </w:r>
      <w:r>
        <w:rPr>
          <w:noProof/>
        </w:rPr>
        <w:fldChar w:fldCharType="separate"/>
      </w:r>
      <w:r>
        <w:rPr>
          <w:noProof/>
        </w:rPr>
        <w:t>13</w:t>
      </w:r>
      <w:r>
        <w:rPr>
          <w:noProof/>
        </w:rPr>
        <w:fldChar w:fldCharType="end"/>
      </w:r>
    </w:p>
    <w:p w14:paraId="6EEB63CE" w14:textId="41F7DD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FA361D">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_Toc208343467 \h </w:instrText>
      </w:r>
      <w:r>
        <w:rPr>
          <w:noProof/>
        </w:rPr>
      </w:r>
      <w:r>
        <w:rPr>
          <w:noProof/>
        </w:rPr>
        <w:fldChar w:fldCharType="separate"/>
      </w:r>
      <w:r>
        <w:rPr>
          <w:noProof/>
        </w:rPr>
        <w:t>13</w:t>
      </w:r>
      <w:r>
        <w:rPr>
          <w:noProof/>
        </w:rPr>
        <w:fldChar w:fldCharType="end"/>
      </w:r>
    </w:p>
    <w:p w14:paraId="5760D12B" w14:textId="2E19240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rPr>
        <w:t xml:space="preserve">Support for evaluation of failure events including </w:t>
      </w:r>
      <w:r w:rsidRPr="00FA361D">
        <w:rPr>
          <w:rFonts w:eastAsia="SimSun"/>
          <w:noProof/>
          <w:lang w:val="en-US" w:eastAsia="zh-CN"/>
        </w:rPr>
        <w:t>s</w:t>
      </w:r>
      <w:r w:rsidRPr="00FA361D">
        <w:rPr>
          <w:noProof/>
          <w:lang w:val="en-US"/>
        </w:rPr>
        <w:t>ignal</w:t>
      </w:r>
      <w:r w:rsidRPr="00FA361D">
        <w:rPr>
          <w:rFonts w:eastAsia="SimSun"/>
          <w:noProof/>
          <w:lang w:val="en-US" w:eastAsia="zh-CN"/>
        </w:rPr>
        <w:t>l</w:t>
      </w:r>
      <w:r w:rsidRPr="00FA361D">
        <w:rPr>
          <w:noProof/>
          <w:lang w:val="en-US"/>
        </w:rPr>
        <w:t>ing storm</w:t>
      </w:r>
      <w:r>
        <w:rPr>
          <w:noProof/>
        </w:rPr>
        <w:tab/>
      </w:r>
      <w:r>
        <w:rPr>
          <w:noProof/>
        </w:rPr>
        <w:fldChar w:fldCharType="begin" w:fldLock="1"/>
      </w:r>
      <w:r>
        <w:rPr>
          <w:noProof/>
        </w:rPr>
        <w:instrText xml:space="preserve"> PAGEREF _Toc208343468 \h </w:instrText>
      </w:r>
      <w:r>
        <w:rPr>
          <w:noProof/>
        </w:rPr>
      </w:r>
      <w:r>
        <w:rPr>
          <w:noProof/>
        </w:rPr>
        <w:fldChar w:fldCharType="separate"/>
      </w:r>
      <w:r>
        <w:rPr>
          <w:noProof/>
        </w:rPr>
        <w:t>14</w:t>
      </w:r>
      <w:r>
        <w:rPr>
          <w:noProof/>
        </w:rPr>
        <w:fldChar w:fldCharType="end"/>
      </w:r>
    </w:p>
    <w:p w14:paraId="384537DD" w14:textId="3B89AF1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rPr>
        <w:t>Network issue inducement</w:t>
      </w:r>
      <w:r>
        <w:rPr>
          <w:noProof/>
        </w:rPr>
        <w:tab/>
      </w:r>
      <w:r>
        <w:rPr>
          <w:noProof/>
        </w:rPr>
        <w:fldChar w:fldCharType="begin" w:fldLock="1"/>
      </w:r>
      <w:r>
        <w:rPr>
          <w:noProof/>
        </w:rPr>
        <w:instrText xml:space="preserve"> PAGEREF _Toc208343469 \h </w:instrText>
      </w:r>
      <w:r>
        <w:rPr>
          <w:noProof/>
        </w:rPr>
      </w:r>
      <w:r>
        <w:rPr>
          <w:noProof/>
        </w:rPr>
        <w:fldChar w:fldCharType="separate"/>
      </w:r>
      <w:r>
        <w:rPr>
          <w:noProof/>
        </w:rPr>
        <w:t>14</w:t>
      </w:r>
      <w:r>
        <w:rPr>
          <w:noProof/>
        </w:rPr>
        <w:fldChar w:fldCharType="end"/>
      </w:r>
    </w:p>
    <w:p w14:paraId="527CD993" w14:textId="6F2E7DE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_Toc208343470 \h </w:instrText>
      </w:r>
      <w:r>
        <w:rPr>
          <w:noProof/>
        </w:rPr>
      </w:r>
      <w:r>
        <w:rPr>
          <w:noProof/>
        </w:rPr>
        <w:fldChar w:fldCharType="separate"/>
      </w:r>
      <w:r>
        <w:rPr>
          <w:noProof/>
        </w:rPr>
        <w:t>14</w:t>
      </w:r>
      <w:r>
        <w:rPr>
          <w:noProof/>
        </w:rPr>
        <w:fldChar w:fldCharType="end"/>
      </w:r>
    </w:p>
    <w:p w14:paraId="1AB3B066" w14:textId="14D67E2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_Toc208343471 \h </w:instrText>
      </w:r>
      <w:r>
        <w:rPr>
          <w:noProof/>
        </w:rPr>
      </w:r>
      <w:r>
        <w:rPr>
          <w:noProof/>
        </w:rPr>
        <w:fldChar w:fldCharType="separate"/>
      </w:r>
      <w:r>
        <w:rPr>
          <w:noProof/>
        </w:rPr>
        <w:t>15</w:t>
      </w:r>
      <w:r>
        <w:rPr>
          <w:noProof/>
        </w:rPr>
        <w:fldChar w:fldCharType="end"/>
      </w:r>
    </w:p>
    <w:p w14:paraId="7A830448" w14:textId="6444A58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_Toc208343472 \h </w:instrText>
      </w:r>
      <w:r>
        <w:rPr>
          <w:noProof/>
        </w:rPr>
      </w:r>
      <w:r>
        <w:rPr>
          <w:noProof/>
        </w:rPr>
        <w:fldChar w:fldCharType="separate"/>
      </w:r>
      <w:r>
        <w:rPr>
          <w:noProof/>
        </w:rPr>
        <w:t>15</w:t>
      </w:r>
      <w:r>
        <w:rPr>
          <w:noProof/>
        </w:rPr>
        <w:fldChar w:fldCharType="end"/>
      </w:r>
    </w:p>
    <w:p w14:paraId="0F482616" w14:textId="1512532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_Toc208343473 \h </w:instrText>
      </w:r>
      <w:r>
        <w:rPr>
          <w:noProof/>
        </w:rPr>
      </w:r>
      <w:r>
        <w:rPr>
          <w:noProof/>
        </w:rPr>
        <w:fldChar w:fldCharType="separate"/>
      </w:r>
      <w:r>
        <w:rPr>
          <w:noProof/>
        </w:rPr>
        <w:t>15</w:t>
      </w:r>
      <w:r>
        <w:rPr>
          <w:noProof/>
        </w:rPr>
        <w:fldChar w:fldCharType="end"/>
      </w:r>
    </w:p>
    <w:p w14:paraId="5DE9CB12" w14:textId="5ADF356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fldLock="1"/>
      </w:r>
      <w:r>
        <w:rPr>
          <w:noProof/>
        </w:rPr>
        <w:instrText xml:space="preserve"> PAGEREF _Toc208343474 \h </w:instrText>
      </w:r>
      <w:r>
        <w:rPr>
          <w:noProof/>
        </w:rPr>
      </w:r>
      <w:r>
        <w:rPr>
          <w:noProof/>
        </w:rPr>
        <w:fldChar w:fldCharType="separate"/>
      </w:r>
      <w:r>
        <w:rPr>
          <w:noProof/>
        </w:rPr>
        <w:t>15</w:t>
      </w:r>
      <w:r>
        <w:rPr>
          <w:noProof/>
        </w:rPr>
        <w:fldChar w:fldCharType="end"/>
      </w:r>
    </w:p>
    <w:p w14:paraId="6D204A67" w14:textId="78D6C19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FA361D">
        <w:rPr>
          <w:noProof/>
          <w:lang w:val="en-US"/>
        </w:rPr>
        <w:t>of network response to events</w:t>
      </w:r>
      <w:r>
        <w:rPr>
          <w:noProof/>
        </w:rPr>
        <w:tab/>
      </w:r>
      <w:r>
        <w:rPr>
          <w:noProof/>
        </w:rPr>
        <w:fldChar w:fldCharType="begin" w:fldLock="1"/>
      </w:r>
      <w:r>
        <w:rPr>
          <w:noProof/>
        </w:rPr>
        <w:instrText xml:space="preserve"> PAGEREF _Toc208343475 \h </w:instrText>
      </w:r>
      <w:r>
        <w:rPr>
          <w:noProof/>
        </w:rPr>
      </w:r>
      <w:r>
        <w:rPr>
          <w:noProof/>
        </w:rPr>
        <w:fldChar w:fldCharType="separate"/>
      </w:r>
      <w:r>
        <w:rPr>
          <w:noProof/>
        </w:rPr>
        <w:t>15</w:t>
      </w:r>
      <w:r>
        <w:rPr>
          <w:noProof/>
        </w:rPr>
        <w:fldChar w:fldCharType="end"/>
      </w:r>
    </w:p>
    <w:p w14:paraId="0AD33B98" w14:textId="02F13BA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fldLock="1"/>
      </w:r>
      <w:r>
        <w:rPr>
          <w:noProof/>
        </w:rPr>
        <w:instrText xml:space="preserve"> PAGEREF _Toc208343476 \h </w:instrText>
      </w:r>
      <w:r>
        <w:rPr>
          <w:noProof/>
        </w:rPr>
      </w:r>
      <w:r>
        <w:rPr>
          <w:noProof/>
        </w:rPr>
        <w:fldChar w:fldCharType="separate"/>
      </w:r>
      <w:r>
        <w:rPr>
          <w:noProof/>
        </w:rPr>
        <w:t>16</w:t>
      </w:r>
      <w:r>
        <w:rPr>
          <w:noProof/>
        </w:rPr>
        <w:fldChar w:fldCharType="end"/>
      </w:r>
    </w:p>
    <w:p w14:paraId="64A1F887" w14:textId="01A37C3A"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_Toc208343477 \h </w:instrText>
      </w:r>
      <w:r>
        <w:rPr>
          <w:noProof/>
        </w:rPr>
      </w:r>
      <w:r>
        <w:rPr>
          <w:noProof/>
        </w:rPr>
        <w:fldChar w:fldCharType="separate"/>
      </w:r>
      <w:r>
        <w:rPr>
          <w:noProof/>
        </w:rPr>
        <w:t>16</w:t>
      </w:r>
      <w:r>
        <w:rPr>
          <w:noProof/>
        </w:rPr>
        <w:fldChar w:fldCharType="end"/>
      </w:r>
    </w:p>
    <w:p w14:paraId="34C849BB" w14:textId="1F4E3509"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_Toc208343478 \h </w:instrText>
      </w:r>
      <w:r>
        <w:rPr>
          <w:noProof/>
        </w:rPr>
      </w:r>
      <w:r>
        <w:rPr>
          <w:noProof/>
        </w:rPr>
        <w:fldChar w:fldCharType="separate"/>
      </w:r>
      <w:r>
        <w:rPr>
          <w:noProof/>
        </w:rPr>
        <w:t>16</w:t>
      </w:r>
      <w:r>
        <w:rPr>
          <w:noProof/>
        </w:rPr>
        <w:fldChar w:fldCharType="end"/>
      </w:r>
    </w:p>
    <w:p w14:paraId="02C159FD" w14:textId="61EAA62D"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_Toc208343479 \h </w:instrText>
      </w:r>
      <w:r>
        <w:rPr>
          <w:noProof/>
        </w:rPr>
      </w:r>
      <w:r>
        <w:rPr>
          <w:noProof/>
        </w:rPr>
        <w:fldChar w:fldCharType="separate"/>
      </w:r>
      <w:r>
        <w:rPr>
          <w:noProof/>
        </w:rPr>
        <w:t>17</w:t>
      </w:r>
      <w:r>
        <w:rPr>
          <w:noProof/>
        </w:rPr>
        <w:fldChar w:fldCharType="end"/>
      </w:r>
    </w:p>
    <w:p w14:paraId="4EA5E439" w14:textId="55F35E6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_Toc208343480 \h </w:instrText>
      </w:r>
      <w:r>
        <w:rPr>
          <w:noProof/>
        </w:rPr>
      </w:r>
      <w:r>
        <w:rPr>
          <w:noProof/>
        </w:rPr>
        <w:fldChar w:fldCharType="separate"/>
      </w:r>
      <w:r>
        <w:rPr>
          <w:noProof/>
        </w:rPr>
        <w:t>17</w:t>
      </w:r>
      <w:r>
        <w:rPr>
          <w:noProof/>
        </w:rPr>
        <w:fldChar w:fldCharType="end"/>
      </w:r>
    </w:p>
    <w:p w14:paraId="4D314A15" w14:textId="023B2107"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Use cases</w:t>
      </w:r>
      <w:r>
        <w:rPr>
          <w:noProof/>
        </w:rPr>
        <w:tab/>
      </w:r>
      <w:r>
        <w:rPr>
          <w:noProof/>
        </w:rPr>
        <w:fldChar w:fldCharType="begin" w:fldLock="1"/>
      </w:r>
      <w:r>
        <w:rPr>
          <w:noProof/>
        </w:rPr>
        <w:instrText xml:space="preserve"> PAGEREF _Toc208343481 \h </w:instrText>
      </w:r>
      <w:r>
        <w:rPr>
          <w:noProof/>
        </w:rPr>
      </w:r>
      <w:r>
        <w:rPr>
          <w:noProof/>
        </w:rPr>
        <w:fldChar w:fldCharType="separate"/>
      </w:r>
      <w:r>
        <w:rPr>
          <w:noProof/>
        </w:rPr>
        <w:t>17</w:t>
      </w:r>
      <w:r>
        <w:rPr>
          <w:noProof/>
        </w:rPr>
        <w:fldChar w:fldCharType="end"/>
      </w:r>
    </w:p>
    <w:p w14:paraId="76F3DD45" w14:textId="02B79F14"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_Toc208343482 \h </w:instrText>
      </w:r>
      <w:r>
        <w:rPr>
          <w:noProof/>
        </w:rPr>
      </w:r>
      <w:r>
        <w:rPr>
          <w:noProof/>
        </w:rPr>
        <w:fldChar w:fldCharType="separate"/>
      </w:r>
      <w:r>
        <w:rPr>
          <w:noProof/>
        </w:rPr>
        <w:t>17</w:t>
      </w:r>
      <w:r>
        <w:rPr>
          <w:noProof/>
        </w:rPr>
        <w:fldChar w:fldCharType="end"/>
      </w:r>
    </w:p>
    <w:p w14:paraId="047C9183" w14:textId="16C6B7F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_Toc208343483 \h </w:instrText>
      </w:r>
      <w:r>
        <w:rPr>
          <w:noProof/>
        </w:rPr>
      </w:r>
      <w:r>
        <w:rPr>
          <w:noProof/>
        </w:rPr>
        <w:fldChar w:fldCharType="separate"/>
      </w:r>
      <w:r>
        <w:rPr>
          <w:noProof/>
        </w:rPr>
        <w:t>17</w:t>
      </w:r>
      <w:r>
        <w:rPr>
          <w:noProof/>
        </w:rPr>
        <w:fldChar w:fldCharType="end"/>
      </w:r>
    </w:p>
    <w:p w14:paraId="39E7025E" w14:textId="1EBCAD5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sidRPr="00FA361D">
        <w:rPr>
          <w:noProof/>
          <w:lang w:val="en-US" w:eastAsia="zh-CN"/>
        </w:rPr>
        <w:t>5.4.2.3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Using NDT to generate</w:t>
      </w:r>
      <w:r>
        <w:rPr>
          <w:noProof/>
        </w:rPr>
        <w:t xml:space="preserve"> user </w:t>
      </w:r>
      <w:r w:rsidRPr="00FA361D">
        <w:rPr>
          <w:noProof/>
          <w:lang w:val="en-US" w:eastAsia="zh-CN"/>
        </w:rPr>
        <w:t>experience data</w:t>
      </w:r>
      <w:r>
        <w:rPr>
          <w:noProof/>
        </w:rPr>
        <w:tab/>
      </w:r>
      <w:r>
        <w:rPr>
          <w:noProof/>
        </w:rPr>
        <w:fldChar w:fldCharType="begin" w:fldLock="1"/>
      </w:r>
      <w:r>
        <w:rPr>
          <w:noProof/>
        </w:rPr>
        <w:instrText xml:space="preserve"> PAGEREF _Toc208343484 \h </w:instrText>
      </w:r>
      <w:r>
        <w:rPr>
          <w:noProof/>
        </w:rPr>
      </w:r>
      <w:r>
        <w:rPr>
          <w:noProof/>
        </w:rPr>
        <w:fldChar w:fldCharType="separate"/>
      </w:r>
      <w:r>
        <w:rPr>
          <w:noProof/>
        </w:rPr>
        <w:t>17</w:t>
      </w:r>
      <w:r>
        <w:rPr>
          <w:noProof/>
        </w:rPr>
        <w:fldChar w:fldCharType="end"/>
      </w:r>
    </w:p>
    <w:p w14:paraId="6E529754" w14:textId="53FBD80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Requirements</w:t>
      </w:r>
      <w:r>
        <w:rPr>
          <w:noProof/>
        </w:rPr>
        <w:tab/>
      </w:r>
      <w:r>
        <w:rPr>
          <w:noProof/>
        </w:rPr>
        <w:fldChar w:fldCharType="begin" w:fldLock="1"/>
      </w:r>
      <w:r>
        <w:rPr>
          <w:noProof/>
        </w:rPr>
        <w:instrText xml:space="preserve"> PAGEREF _Toc208343485 \h </w:instrText>
      </w:r>
      <w:r>
        <w:rPr>
          <w:noProof/>
        </w:rPr>
      </w:r>
      <w:r>
        <w:rPr>
          <w:noProof/>
        </w:rPr>
        <w:fldChar w:fldCharType="separate"/>
      </w:r>
      <w:r>
        <w:rPr>
          <w:noProof/>
        </w:rPr>
        <w:t>18</w:t>
      </w:r>
      <w:r>
        <w:rPr>
          <w:noProof/>
        </w:rPr>
        <w:fldChar w:fldCharType="end"/>
      </w:r>
    </w:p>
    <w:p w14:paraId="718460C8" w14:textId="19D68894"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_Toc208343486 \h </w:instrText>
      </w:r>
      <w:r>
        <w:rPr>
          <w:noProof/>
        </w:rPr>
      </w:r>
      <w:r>
        <w:rPr>
          <w:noProof/>
        </w:rPr>
        <w:fldChar w:fldCharType="separate"/>
      </w:r>
      <w:r>
        <w:rPr>
          <w:noProof/>
        </w:rPr>
        <w:t>18</w:t>
      </w:r>
      <w:r>
        <w:rPr>
          <w:noProof/>
        </w:rPr>
        <w:fldChar w:fldCharType="end"/>
      </w:r>
    </w:p>
    <w:p w14:paraId="7E81CED1" w14:textId="480C20A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_Toc208343487 \h </w:instrText>
      </w:r>
      <w:r>
        <w:rPr>
          <w:noProof/>
        </w:rPr>
      </w:r>
      <w:r>
        <w:rPr>
          <w:noProof/>
        </w:rPr>
        <w:fldChar w:fldCharType="separate"/>
      </w:r>
      <w:r>
        <w:rPr>
          <w:noProof/>
        </w:rPr>
        <w:t>18</w:t>
      </w:r>
      <w:r>
        <w:rPr>
          <w:noProof/>
        </w:rPr>
        <w:fldChar w:fldCharType="end"/>
      </w:r>
    </w:p>
    <w:p w14:paraId="54E812FF" w14:textId="21FC5AA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_Toc208343488 \h </w:instrText>
      </w:r>
      <w:r>
        <w:rPr>
          <w:noProof/>
        </w:rPr>
      </w:r>
      <w:r>
        <w:rPr>
          <w:noProof/>
        </w:rPr>
        <w:fldChar w:fldCharType="separate"/>
      </w:r>
      <w:r>
        <w:rPr>
          <w:noProof/>
        </w:rPr>
        <w:t>18</w:t>
      </w:r>
      <w:r>
        <w:rPr>
          <w:noProof/>
        </w:rPr>
        <w:fldChar w:fldCharType="end"/>
      </w:r>
    </w:p>
    <w:p w14:paraId="662DB034" w14:textId="0E40570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fldLock="1"/>
      </w:r>
      <w:r>
        <w:rPr>
          <w:noProof/>
        </w:rPr>
        <w:instrText xml:space="preserve"> PAGEREF _Toc208343489 \h </w:instrText>
      </w:r>
      <w:r>
        <w:rPr>
          <w:noProof/>
        </w:rPr>
      </w:r>
      <w:r>
        <w:rPr>
          <w:noProof/>
        </w:rPr>
        <w:fldChar w:fldCharType="separate"/>
      </w:r>
      <w:r>
        <w:rPr>
          <w:noProof/>
        </w:rPr>
        <w:t>18</w:t>
      </w:r>
      <w:r>
        <w:rPr>
          <w:noProof/>
        </w:rPr>
        <w:fldChar w:fldCharType="end"/>
      </w:r>
    </w:p>
    <w:p w14:paraId="01CDA67E" w14:textId="1B39053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_Toc208343490 \h </w:instrText>
      </w:r>
      <w:r>
        <w:rPr>
          <w:noProof/>
        </w:rPr>
      </w:r>
      <w:r>
        <w:rPr>
          <w:noProof/>
        </w:rPr>
        <w:fldChar w:fldCharType="separate"/>
      </w:r>
      <w:r>
        <w:rPr>
          <w:noProof/>
        </w:rPr>
        <w:t>18</w:t>
      </w:r>
      <w:r>
        <w:rPr>
          <w:noProof/>
        </w:rPr>
        <w:fldChar w:fldCharType="end"/>
      </w:r>
    </w:p>
    <w:p w14:paraId="4978DCF4" w14:textId="199219DB"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_Toc208343491 \h </w:instrText>
      </w:r>
      <w:r>
        <w:rPr>
          <w:noProof/>
        </w:rPr>
      </w:r>
      <w:r>
        <w:rPr>
          <w:noProof/>
        </w:rPr>
        <w:fldChar w:fldCharType="separate"/>
      </w:r>
      <w:r>
        <w:rPr>
          <w:noProof/>
        </w:rPr>
        <w:t>19</w:t>
      </w:r>
      <w:r>
        <w:rPr>
          <w:noProof/>
        </w:rPr>
        <w:fldChar w:fldCharType="end"/>
      </w:r>
    </w:p>
    <w:p w14:paraId="3CC16ACA" w14:textId="5283285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_Toc208343492 \h </w:instrText>
      </w:r>
      <w:r>
        <w:rPr>
          <w:noProof/>
        </w:rPr>
      </w:r>
      <w:r>
        <w:rPr>
          <w:noProof/>
        </w:rPr>
        <w:fldChar w:fldCharType="separate"/>
      </w:r>
      <w:r>
        <w:rPr>
          <w:noProof/>
        </w:rPr>
        <w:t>19</w:t>
      </w:r>
      <w:r>
        <w:rPr>
          <w:noProof/>
        </w:rPr>
        <w:fldChar w:fldCharType="end"/>
      </w:r>
    </w:p>
    <w:p w14:paraId="632A924F" w14:textId="2684B3EF"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Information model for NDT (MnS component typeB)</w:t>
      </w:r>
      <w:r>
        <w:rPr>
          <w:noProof/>
        </w:rPr>
        <w:tab/>
      </w:r>
      <w:r>
        <w:rPr>
          <w:noProof/>
        </w:rPr>
        <w:fldChar w:fldCharType="begin" w:fldLock="1"/>
      </w:r>
      <w:r>
        <w:rPr>
          <w:noProof/>
        </w:rPr>
        <w:instrText xml:space="preserve"> PAGEREF _Toc208343493 \h </w:instrText>
      </w:r>
      <w:r>
        <w:rPr>
          <w:noProof/>
        </w:rPr>
      </w:r>
      <w:r>
        <w:rPr>
          <w:noProof/>
        </w:rPr>
        <w:fldChar w:fldCharType="separate"/>
      </w:r>
      <w:r>
        <w:rPr>
          <w:noProof/>
        </w:rPr>
        <w:t>19</w:t>
      </w:r>
      <w:r>
        <w:rPr>
          <w:noProof/>
        </w:rPr>
        <w:fldChar w:fldCharType="end"/>
      </w:r>
    </w:p>
    <w:p w14:paraId="733BD31D" w14:textId="76BE2B9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fldLock="1"/>
      </w:r>
      <w:r>
        <w:rPr>
          <w:noProof/>
        </w:rPr>
        <w:instrText xml:space="preserve"> PAGEREF _Toc208343494 \h </w:instrText>
      </w:r>
      <w:r>
        <w:rPr>
          <w:noProof/>
        </w:rPr>
      </w:r>
      <w:r>
        <w:rPr>
          <w:noProof/>
        </w:rPr>
        <w:fldChar w:fldCharType="separate"/>
      </w:r>
      <w:r>
        <w:rPr>
          <w:noProof/>
        </w:rPr>
        <w:t>19</w:t>
      </w:r>
      <w:r>
        <w:rPr>
          <w:noProof/>
        </w:rPr>
        <w:fldChar w:fldCharType="end"/>
      </w:r>
    </w:p>
    <w:p w14:paraId="591EE762" w14:textId="53D025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_Toc208343495 \h </w:instrText>
      </w:r>
      <w:r>
        <w:rPr>
          <w:noProof/>
        </w:rPr>
      </w:r>
      <w:r>
        <w:rPr>
          <w:noProof/>
        </w:rPr>
        <w:fldChar w:fldCharType="separate"/>
      </w:r>
      <w:r>
        <w:rPr>
          <w:noProof/>
        </w:rPr>
        <w:t>19</w:t>
      </w:r>
      <w:r>
        <w:rPr>
          <w:noProof/>
        </w:rPr>
        <w:fldChar w:fldCharType="end"/>
      </w:r>
    </w:p>
    <w:p w14:paraId="119F9184" w14:textId="16DAE30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_Toc208343496 \h </w:instrText>
      </w:r>
      <w:r>
        <w:rPr>
          <w:noProof/>
        </w:rPr>
      </w:r>
      <w:r>
        <w:rPr>
          <w:noProof/>
        </w:rPr>
        <w:fldChar w:fldCharType="separate"/>
      </w:r>
      <w:r>
        <w:rPr>
          <w:noProof/>
        </w:rPr>
        <w:t>19</w:t>
      </w:r>
      <w:r>
        <w:rPr>
          <w:noProof/>
        </w:rPr>
        <w:fldChar w:fldCharType="end"/>
      </w:r>
    </w:p>
    <w:p w14:paraId="319E328C" w14:textId="38F2654E"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fldLock="1"/>
      </w:r>
      <w:r>
        <w:rPr>
          <w:noProof/>
        </w:rPr>
        <w:instrText xml:space="preserve"> PAGEREF _Toc208343497 \h </w:instrText>
      </w:r>
      <w:r>
        <w:rPr>
          <w:noProof/>
        </w:rPr>
      </w:r>
      <w:r>
        <w:rPr>
          <w:noProof/>
        </w:rPr>
        <w:fldChar w:fldCharType="separate"/>
      </w:r>
      <w:r>
        <w:rPr>
          <w:noProof/>
        </w:rPr>
        <w:t>19</w:t>
      </w:r>
      <w:r>
        <w:rPr>
          <w:noProof/>
        </w:rPr>
        <w:fldChar w:fldCharType="end"/>
      </w:r>
    </w:p>
    <w:p w14:paraId="1D05E42D" w14:textId="1BC3D163"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_Toc208343498 \h </w:instrText>
      </w:r>
      <w:r>
        <w:rPr>
          <w:noProof/>
        </w:rPr>
      </w:r>
      <w:r>
        <w:rPr>
          <w:noProof/>
        </w:rPr>
        <w:fldChar w:fldCharType="separate"/>
      </w:r>
      <w:r>
        <w:rPr>
          <w:noProof/>
        </w:rPr>
        <w:t>20</w:t>
      </w:r>
      <w:r>
        <w:rPr>
          <w:noProof/>
        </w:rPr>
        <w:fldChar w:fldCharType="end"/>
      </w:r>
    </w:p>
    <w:p w14:paraId="060F587C" w14:textId="58E50EAF"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fldLock="1"/>
      </w:r>
      <w:r>
        <w:rPr>
          <w:noProof/>
        </w:rPr>
        <w:instrText xml:space="preserve"> PAGEREF _Toc208343499 \h </w:instrText>
      </w:r>
      <w:r>
        <w:rPr>
          <w:noProof/>
        </w:rPr>
      </w:r>
      <w:r>
        <w:rPr>
          <w:noProof/>
        </w:rPr>
        <w:fldChar w:fldCharType="separate"/>
      </w:r>
      <w:r>
        <w:rPr>
          <w:noProof/>
        </w:rPr>
        <w:t>20</w:t>
      </w:r>
      <w:r>
        <w:rPr>
          <w:noProof/>
        </w:rPr>
        <w:fldChar w:fldCharType="end"/>
      </w:r>
    </w:p>
    <w:p w14:paraId="15C24120" w14:textId="2225ACF4"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sidRPr="00FA361D">
        <w:rPr>
          <w:rFonts w:cs="Arial"/>
          <w:noProof/>
          <w:lang w:eastAsia="zh-CN"/>
        </w:rPr>
        <w:t>6</w:t>
      </w:r>
      <w:r w:rsidRPr="00FA361D">
        <w:rPr>
          <w:rFonts w:cs="Arial"/>
          <w:noProof/>
        </w:rPr>
        <w:t>.2.1.3.1</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lang w:eastAsia="zh-CN"/>
        </w:rPr>
        <w:t>NDTFunction &lt;&lt;InformationObjectClass&gt;&gt;</w:t>
      </w:r>
      <w:r>
        <w:rPr>
          <w:noProof/>
        </w:rPr>
        <w:tab/>
      </w:r>
      <w:r>
        <w:rPr>
          <w:noProof/>
        </w:rPr>
        <w:fldChar w:fldCharType="begin" w:fldLock="1"/>
      </w:r>
      <w:r>
        <w:rPr>
          <w:noProof/>
        </w:rPr>
        <w:instrText xml:space="preserve"> PAGEREF _Toc208343500 \h </w:instrText>
      </w:r>
      <w:r>
        <w:rPr>
          <w:noProof/>
        </w:rPr>
      </w:r>
      <w:r>
        <w:rPr>
          <w:noProof/>
        </w:rPr>
        <w:fldChar w:fldCharType="separate"/>
      </w:r>
      <w:r>
        <w:rPr>
          <w:noProof/>
        </w:rPr>
        <w:t>20</w:t>
      </w:r>
      <w:r>
        <w:rPr>
          <w:noProof/>
        </w:rPr>
        <w:fldChar w:fldCharType="end"/>
      </w:r>
    </w:p>
    <w:p w14:paraId="58492551" w14:textId="410F000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_Toc208343501 \h </w:instrText>
      </w:r>
      <w:r>
        <w:rPr>
          <w:noProof/>
        </w:rPr>
      </w:r>
      <w:r>
        <w:rPr>
          <w:noProof/>
        </w:rPr>
        <w:fldChar w:fldCharType="separate"/>
      </w:r>
      <w:r w:rsidRPr="00302B97">
        <w:rPr>
          <w:noProof/>
          <w:lang w:val="fr-FR"/>
        </w:rPr>
        <w:t>20</w:t>
      </w:r>
      <w:r>
        <w:rPr>
          <w:noProof/>
        </w:rPr>
        <w:fldChar w:fldCharType="end"/>
      </w:r>
    </w:p>
    <w:p w14:paraId="09297337" w14:textId="1732862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_Toc208343502 \h </w:instrText>
      </w:r>
      <w:r>
        <w:rPr>
          <w:noProof/>
        </w:rPr>
      </w:r>
      <w:r>
        <w:rPr>
          <w:noProof/>
        </w:rPr>
        <w:fldChar w:fldCharType="separate"/>
      </w:r>
      <w:r w:rsidRPr="00302B97">
        <w:rPr>
          <w:noProof/>
          <w:lang w:val="fr-FR"/>
        </w:rPr>
        <w:t>21</w:t>
      </w:r>
      <w:r>
        <w:rPr>
          <w:noProof/>
        </w:rPr>
        <w:fldChar w:fldCharType="end"/>
      </w:r>
    </w:p>
    <w:p w14:paraId="1635AFD8" w14:textId="22F14CC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_Toc208343503 \h </w:instrText>
      </w:r>
      <w:r>
        <w:rPr>
          <w:noProof/>
        </w:rPr>
      </w:r>
      <w:r>
        <w:rPr>
          <w:noProof/>
        </w:rPr>
        <w:fldChar w:fldCharType="separate"/>
      </w:r>
      <w:r w:rsidRPr="00302B97">
        <w:rPr>
          <w:noProof/>
          <w:lang w:val="fr-FR"/>
        </w:rPr>
        <w:t>21</w:t>
      </w:r>
      <w:r>
        <w:rPr>
          <w:noProof/>
        </w:rPr>
        <w:fldChar w:fldCharType="end"/>
      </w:r>
    </w:p>
    <w:p w14:paraId="24A7A10D" w14:textId="3CA7A80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_Toc208343504 \h </w:instrText>
      </w:r>
      <w:r>
        <w:rPr>
          <w:noProof/>
        </w:rPr>
      </w:r>
      <w:r>
        <w:rPr>
          <w:noProof/>
        </w:rPr>
        <w:fldChar w:fldCharType="separate"/>
      </w:r>
      <w:r w:rsidRPr="00302B97">
        <w:rPr>
          <w:noProof/>
          <w:lang w:val="fr-FR"/>
        </w:rPr>
        <w:t>21</w:t>
      </w:r>
      <w:r>
        <w:rPr>
          <w:noProof/>
        </w:rPr>
        <w:fldChar w:fldCharType="end"/>
      </w:r>
    </w:p>
    <w:p w14:paraId="4DDA304F" w14:textId="3906302D"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 &lt;&lt;InformationObjectClass&gt;&gt;</w:t>
      </w:r>
      <w:r w:rsidRPr="00302B97">
        <w:rPr>
          <w:noProof/>
          <w:lang w:val="fr-FR"/>
        </w:rPr>
        <w:tab/>
      </w:r>
      <w:r>
        <w:rPr>
          <w:noProof/>
        </w:rPr>
        <w:fldChar w:fldCharType="begin" w:fldLock="1"/>
      </w:r>
      <w:r w:rsidRPr="00302B97">
        <w:rPr>
          <w:noProof/>
          <w:lang w:val="fr-FR"/>
        </w:rPr>
        <w:instrText xml:space="preserve"> PAGEREF _Toc208343505 \h </w:instrText>
      </w:r>
      <w:r>
        <w:rPr>
          <w:noProof/>
        </w:rPr>
      </w:r>
      <w:r>
        <w:rPr>
          <w:noProof/>
        </w:rPr>
        <w:fldChar w:fldCharType="separate"/>
      </w:r>
      <w:r w:rsidRPr="00302B97">
        <w:rPr>
          <w:noProof/>
          <w:lang w:val="fr-FR"/>
        </w:rPr>
        <w:t>21</w:t>
      </w:r>
      <w:r>
        <w:rPr>
          <w:noProof/>
        </w:rPr>
        <w:fldChar w:fldCharType="end"/>
      </w:r>
    </w:p>
    <w:p w14:paraId="467C3691" w14:textId="02839A4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_Toc208343506 \h </w:instrText>
      </w:r>
      <w:r>
        <w:rPr>
          <w:noProof/>
        </w:rPr>
      </w:r>
      <w:r>
        <w:rPr>
          <w:noProof/>
        </w:rPr>
        <w:fldChar w:fldCharType="separate"/>
      </w:r>
      <w:r w:rsidRPr="00302B97">
        <w:rPr>
          <w:noProof/>
          <w:lang w:val="fr-FR"/>
        </w:rPr>
        <w:t>21</w:t>
      </w:r>
      <w:r>
        <w:rPr>
          <w:noProof/>
        </w:rPr>
        <w:fldChar w:fldCharType="end"/>
      </w:r>
    </w:p>
    <w:p w14:paraId="264639C9" w14:textId="14229EE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_Toc208343507 \h </w:instrText>
      </w:r>
      <w:r>
        <w:rPr>
          <w:noProof/>
        </w:rPr>
      </w:r>
      <w:r>
        <w:rPr>
          <w:noProof/>
        </w:rPr>
        <w:fldChar w:fldCharType="separate"/>
      </w:r>
      <w:r w:rsidRPr="00302B97">
        <w:rPr>
          <w:noProof/>
          <w:lang w:val="fr-FR"/>
        </w:rPr>
        <w:t>21</w:t>
      </w:r>
      <w:r>
        <w:rPr>
          <w:noProof/>
        </w:rPr>
        <w:fldChar w:fldCharType="end"/>
      </w:r>
    </w:p>
    <w:p w14:paraId="6F239714" w14:textId="42DE3B9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_Toc208343508 \h </w:instrText>
      </w:r>
      <w:r>
        <w:rPr>
          <w:noProof/>
        </w:rPr>
      </w:r>
      <w:r>
        <w:rPr>
          <w:noProof/>
        </w:rPr>
        <w:fldChar w:fldCharType="separate"/>
      </w:r>
      <w:r w:rsidRPr="00302B97">
        <w:rPr>
          <w:noProof/>
          <w:lang w:val="fr-FR"/>
        </w:rPr>
        <w:t>22</w:t>
      </w:r>
      <w:r>
        <w:rPr>
          <w:noProof/>
        </w:rPr>
        <w:fldChar w:fldCharType="end"/>
      </w:r>
    </w:p>
    <w:p w14:paraId="4367C9E9" w14:textId="3E60A7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_Toc208343509 \h </w:instrText>
      </w:r>
      <w:r>
        <w:rPr>
          <w:noProof/>
        </w:rPr>
      </w:r>
      <w:r>
        <w:rPr>
          <w:noProof/>
        </w:rPr>
        <w:fldChar w:fldCharType="separate"/>
      </w:r>
      <w:r w:rsidRPr="00302B97">
        <w:rPr>
          <w:noProof/>
          <w:lang w:val="fr-FR"/>
        </w:rPr>
        <w:t>22</w:t>
      </w:r>
      <w:r>
        <w:rPr>
          <w:noProof/>
        </w:rPr>
        <w:fldChar w:fldCharType="end"/>
      </w:r>
    </w:p>
    <w:p w14:paraId="7FB9BBFE" w14:textId="3275E632"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NDTFunctionScope &lt;&lt; dataType &gt;&gt;</w:t>
      </w:r>
      <w:r w:rsidRPr="00302B97">
        <w:rPr>
          <w:noProof/>
          <w:lang w:val="fr-FR"/>
        </w:rPr>
        <w:tab/>
      </w:r>
      <w:r>
        <w:rPr>
          <w:noProof/>
        </w:rPr>
        <w:fldChar w:fldCharType="begin" w:fldLock="1"/>
      </w:r>
      <w:r w:rsidRPr="00302B97">
        <w:rPr>
          <w:noProof/>
          <w:lang w:val="fr-FR"/>
        </w:rPr>
        <w:instrText xml:space="preserve"> PAGEREF _Toc208343510 \h </w:instrText>
      </w:r>
      <w:r>
        <w:rPr>
          <w:noProof/>
        </w:rPr>
      </w:r>
      <w:r>
        <w:rPr>
          <w:noProof/>
        </w:rPr>
        <w:fldChar w:fldCharType="separate"/>
      </w:r>
      <w:r w:rsidRPr="00302B97">
        <w:rPr>
          <w:noProof/>
          <w:lang w:val="fr-FR"/>
        </w:rPr>
        <w:t>22</w:t>
      </w:r>
      <w:r>
        <w:rPr>
          <w:noProof/>
        </w:rPr>
        <w:fldChar w:fldCharType="end"/>
      </w:r>
    </w:p>
    <w:p w14:paraId="136E0300" w14:textId="37E3BCE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_Toc208343511 \h </w:instrText>
      </w:r>
      <w:r>
        <w:rPr>
          <w:noProof/>
        </w:rPr>
      </w:r>
      <w:r>
        <w:rPr>
          <w:noProof/>
        </w:rPr>
        <w:fldChar w:fldCharType="separate"/>
      </w:r>
      <w:r w:rsidRPr="00302B97">
        <w:rPr>
          <w:noProof/>
          <w:lang w:val="fr-FR"/>
        </w:rPr>
        <w:t>22</w:t>
      </w:r>
      <w:r>
        <w:rPr>
          <w:noProof/>
        </w:rPr>
        <w:fldChar w:fldCharType="end"/>
      </w:r>
    </w:p>
    <w:p w14:paraId="7E75D70F" w14:textId="7130ED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_Toc208343512 \h </w:instrText>
      </w:r>
      <w:r>
        <w:rPr>
          <w:noProof/>
        </w:rPr>
      </w:r>
      <w:r>
        <w:rPr>
          <w:noProof/>
        </w:rPr>
        <w:fldChar w:fldCharType="separate"/>
      </w:r>
      <w:r w:rsidRPr="00302B97">
        <w:rPr>
          <w:noProof/>
          <w:lang w:val="fr-FR"/>
        </w:rPr>
        <w:t>22</w:t>
      </w:r>
      <w:r>
        <w:rPr>
          <w:noProof/>
        </w:rPr>
        <w:fldChar w:fldCharType="end"/>
      </w:r>
    </w:p>
    <w:p w14:paraId="09C86645" w14:textId="1C7BAD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_Toc208343513 \h </w:instrText>
      </w:r>
      <w:r>
        <w:rPr>
          <w:noProof/>
        </w:rPr>
      </w:r>
      <w:r>
        <w:rPr>
          <w:noProof/>
        </w:rPr>
        <w:fldChar w:fldCharType="separate"/>
      </w:r>
      <w:r w:rsidRPr="00302B97">
        <w:rPr>
          <w:noProof/>
          <w:lang w:val="fr-FR"/>
        </w:rPr>
        <w:t>22</w:t>
      </w:r>
      <w:r>
        <w:rPr>
          <w:noProof/>
        </w:rPr>
        <w:fldChar w:fldCharType="end"/>
      </w:r>
    </w:p>
    <w:p w14:paraId="68081671" w14:textId="005257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_Toc208343514 \h </w:instrText>
      </w:r>
      <w:r>
        <w:rPr>
          <w:noProof/>
        </w:rPr>
      </w:r>
      <w:r>
        <w:rPr>
          <w:noProof/>
        </w:rPr>
        <w:fldChar w:fldCharType="separate"/>
      </w:r>
      <w:r w:rsidRPr="00302B97">
        <w:rPr>
          <w:noProof/>
          <w:lang w:val="fr-FR"/>
        </w:rPr>
        <w:t>22</w:t>
      </w:r>
      <w:r>
        <w:rPr>
          <w:noProof/>
        </w:rPr>
        <w:fldChar w:fldCharType="end"/>
      </w:r>
    </w:p>
    <w:p w14:paraId="1951E1CB" w14:textId="32CAAF8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NDTInputDescription&lt;&lt;dataType&gt;&gt;</w:t>
      </w:r>
      <w:r w:rsidRPr="00302B97">
        <w:rPr>
          <w:noProof/>
          <w:lang w:val="fr-FR"/>
        </w:rPr>
        <w:tab/>
      </w:r>
      <w:r>
        <w:rPr>
          <w:noProof/>
        </w:rPr>
        <w:fldChar w:fldCharType="begin" w:fldLock="1"/>
      </w:r>
      <w:r w:rsidRPr="00302B97">
        <w:rPr>
          <w:noProof/>
          <w:lang w:val="fr-FR"/>
        </w:rPr>
        <w:instrText xml:space="preserve"> PAGEREF _Toc208343515 \h </w:instrText>
      </w:r>
      <w:r>
        <w:rPr>
          <w:noProof/>
        </w:rPr>
      </w:r>
      <w:r>
        <w:rPr>
          <w:noProof/>
        </w:rPr>
        <w:fldChar w:fldCharType="separate"/>
      </w:r>
      <w:r w:rsidRPr="00302B97">
        <w:rPr>
          <w:noProof/>
          <w:lang w:val="fr-FR"/>
        </w:rPr>
        <w:t>22</w:t>
      </w:r>
      <w:r>
        <w:rPr>
          <w:noProof/>
        </w:rPr>
        <w:fldChar w:fldCharType="end"/>
      </w:r>
    </w:p>
    <w:p w14:paraId="754FDC12" w14:textId="5F09520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_Toc208343516 \h </w:instrText>
      </w:r>
      <w:r>
        <w:rPr>
          <w:noProof/>
        </w:rPr>
      </w:r>
      <w:r>
        <w:rPr>
          <w:noProof/>
        </w:rPr>
        <w:fldChar w:fldCharType="separate"/>
      </w:r>
      <w:r w:rsidRPr="00302B97">
        <w:rPr>
          <w:noProof/>
          <w:lang w:val="fr-FR"/>
        </w:rPr>
        <w:t>22</w:t>
      </w:r>
      <w:r>
        <w:rPr>
          <w:noProof/>
        </w:rPr>
        <w:fldChar w:fldCharType="end"/>
      </w:r>
    </w:p>
    <w:p w14:paraId="13BA88A4" w14:textId="46540F53"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_Toc208343517 \h </w:instrText>
      </w:r>
      <w:r>
        <w:rPr>
          <w:noProof/>
        </w:rPr>
      </w:r>
      <w:r>
        <w:rPr>
          <w:noProof/>
        </w:rPr>
        <w:fldChar w:fldCharType="separate"/>
      </w:r>
      <w:r w:rsidRPr="00302B97">
        <w:rPr>
          <w:noProof/>
          <w:lang w:val="fr-FR"/>
        </w:rPr>
        <w:t>22</w:t>
      </w:r>
      <w:r>
        <w:rPr>
          <w:noProof/>
        </w:rPr>
        <w:fldChar w:fldCharType="end"/>
      </w:r>
    </w:p>
    <w:p w14:paraId="7618B6D8" w14:textId="2D25A41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_Toc208343518 \h </w:instrText>
      </w:r>
      <w:r>
        <w:rPr>
          <w:noProof/>
        </w:rPr>
      </w:r>
      <w:r>
        <w:rPr>
          <w:noProof/>
        </w:rPr>
        <w:fldChar w:fldCharType="separate"/>
      </w:r>
      <w:r w:rsidRPr="00302B97">
        <w:rPr>
          <w:noProof/>
          <w:lang w:val="fr-FR"/>
        </w:rPr>
        <w:t>23</w:t>
      </w:r>
      <w:r>
        <w:rPr>
          <w:noProof/>
        </w:rPr>
        <w:fldChar w:fldCharType="end"/>
      </w:r>
    </w:p>
    <w:p w14:paraId="2D2B704F" w14:textId="1B252BF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_Toc208343519 \h </w:instrText>
      </w:r>
      <w:r>
        <w:rPr>
          <w:noProof/>
        </w:rPr>
      </w:r>
      <w:r>
        <w:rPr>
          <w:noProof/>
        </w:rPr>
        <w:fldChar w:fldCharType="separate"/>
      </w:r>
      <w:r w:rsidRPr="00302B97">
        <w:rPr>
          <w:noProof/>
          <w:lang w:val="fr-FR"/>
        </w:rPr>
        <w:t>23</w:t>
      </w:r>
      <w:r>
        <w:rPr>
          <w:noProof/>
        </w:rPr>
        <w:fldChar w:fldCharType="end"/>
      </w:r>
    </w:p>
    <w:p w14:paraId="768059A4" w14:textId="4281510B"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5</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NDTOutputDescription &lt;&lt;dataType&gt;&gt;</w:t>
      </w:r>
      <w:r w:rsidRPr="00302B97">
        <w:rPr>
          <w:noProof/>
          <w:lang w:val="fr-FR"/>
        </w:rPr>
        <w:tab/>
      </w:r>
      <w:r>
        <w:rPr>
          <w:noProof/>
        </w:rPr>
        <w:fldChar w:fldCharType="begin" w:fldLock="1"/>
      </w:r>
      <w:r w:rsidRPr="00302B97">
        <w:rPr>
          <w:noProof/>
          <w:lang w:val="fr-FR"/>
        </w:rPr>
        <w:instrText xml:space="preserve"> PAGEREF _Toc208343520 \h </w:instrText>
      </w:r>
      <w:r>
        <w:rPr>
          <w:noProof/>
        </w:rPr>
      </w:r>
      <w:r>
        <w:rPr>
          <w:noProof/>
        </w:rPr>
        <w:fldChar w:fldCharType="separate"/>
      </w:r>
      <w:r w:rsidRPr="00302B97">
        <w:rPr>
          <w:noProof/>
          <w:lang w:val="fr-FR"/>
        </w:rPr>
        <w:t>23</w:t>
      </w:r>
      <w:r>
        <w:rPr>
          <w:noProof/>
        </w:rPr>
        <w:fldChar w:fldCharType="end"/>
      </w:r>
    </w:p>
    <w:p w14:paraId="34FBEBB4" w14:textId="350B262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_Toc208343521 \h </w:instrText>
      </w:r>
      <w:r>
        <w:rPr>
          <w:noProof/>
        </w:rPr>
      </w:r>
      <w:r>
        <w:rPr>
          <w:noProof/>
        </w:rPr>
        <w:fldChar w:fldCharType="separate"/>
      </w:r>
      <w:r w:rsidRPr="00302B97">
        <w:rPr>
          <w:noProof/>
          <w:lang w:val="fr-FR"/>
        </w:rPr>
        <w:t>23</w:t>
      </w:r>
      <w:r>
        <w:rPr>
          <w:noProof/>
        </w:rPr>
        <w:fldChar w:fldCharType="end"/>
      </w:r>
    </w:p>
    <w:p w14:paraId="3F8E2D6F" w14:textId="5E6680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_Toc208343522 \h </w:instrText>
      </w:r>
      <w:r>
        <w:rPr>
          <w:noProof/>
        </w:rPr>
      </w:r>
      <w:r>
        <w:rPr>
          <w:noProof/>
        </w:rPr>
        <w:fldChar w:fldCharType="separate"/>
      </w:r>
      <w:r w:rsidRPr="00302B97">
        <w:rPr>
          <w:noProof/>
          <w:lang w:val="fr-FR"/>
        </w:rPr>
        <w:t>23</w:t>
      </w:r>
      <w:r>
        <w:rPr>
          <w:noProof/>
        </w:rPr>
        <w:fldChar w:fldCharType="end"/>
      </w:r>
    </w:p>
    <w:p w14:paraId="4C71DB62" w14:textId="406168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_Toc208343523 \h </w:instrText>
      </w:r>
      <w:r>
        <w:rPr>
          <w:noProof/>
        </w:rPr>
      </w:r>
      <w:r>
        <w:rPr>
          <w:noProof/>
        </w:rPr>
        <w:fldChar w:fldCharType="separate"/>
      </w:r>
      <w:r w:rsidRPr="00302B97">
        <w:rPr>
          <w:noProof/>
          <w:lang w:val="fr-FR"/>
        </w:rPr>
        <w:t>23</w:t>
      </w:r>
      <w:r>
        <w:rPr>
          <w:noProof/>
        </w:rPr>
        <w:fldChar w:fldCharType="end"/>
      </w:r>
    </w:p>
    <w:p w14:paraId="46FA1332" w14:textId="26DD0AC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_Toc208343524 \h </w:instrText>
      </w:r>
      <w:r>
        <w:rPr>
          <w:noProof/>
        </w:rPr>
      </w:r>
      <w:r>
        <w:rPr>
          <w:noProof/>
        </w:rPr>
        <w:fldChar w:fldCharType="separate"/>
      </w:r>
      <w:r w:rsidRPr="00302B97">
        <w:rPr>
          <w:noProof/>
          <w:lang w:val="fr-FR"/>
        </w:rPr>
        <w:t>23</w:t>
      </w:r>
      <w:r>
        <w:rPr>
          <w:noProof/>
        </w:rPr>
        <w:fldChar w:fldCharType="end"/>
      </w:r>
    </w:p>
    <w:p w14:paraId="02BF41C8" w14:textId="71389A0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6</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ScopeDefinition &lt;&lt;choice&gt;&gt;</w:t>
      </w:r>
      <w:r w:rsidRPr="00302B97">
        <w:rPr>
          <w:noProof/>
          <w:lang w:val="fr-FR"/>
        </w:rPr>
        <w:tab/>
      </w:r>
      <w:r>
        <w:rPr>
          <w:noProof/>
        </w:rPr>
        <w:fldChar w:fldCharType="begin" w:fldLock="1"/>
      </w:r>
      <w:r w:rsidRPr="00302B97">
        <w:rPr>
          <w:noProof/>
          <w:lang w:val="fr-FR"/>
        </w:rPr>
        <w:instrText xml:space="preserve"> PAGEREF _Toc208343525 \h </w:instrText>
      </w:r>
      <w:r>
        <w:rPr>
          <w:noProof/>
        </w:rPr>
      </w:r>
      <w:r>
        <w:rPr>
          <w:noProof/>
        </w:rPr>
        <w:fldChar w:fldCharType="separate"/>
      </w:r>
      <w:r w:rsidRPr="00302B97">
        <w:rPr>
          <w:noProof/>
          <w:lang w:val="fr-FR"/>
        </w:rPr>
        <w:t>23</w:t>
      </w:r>
      <w:r>
        <w:rPr>
          <w:noProof/>
        </w:rPr>
        <w:fldChar w:fldCharType="end"/>
      </w:r>
    </w:p>
    <w:p w14:paraId="7E4B363F" w14:textId="1E84453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_Toc208343526 \h </w:instrText>
      </w:r>
      <w:r>
        <w:rPr>
          <w:noProof/>
        </w:rPr>
      </w:r>
      <w:r>
        <w:rPr>
          <w:noProof/>
        </w:rPr>
        <w:fldChar w:fldCharType="separate"/>
      </w:r>
      <w:r w:rsidRPr="00302B97">
        <w:rPr>
          <w:noProof/>
          <w:lang w:val="fr-FR"/>
        </w:rPr>
        <w:t>23</w:t>
      </w:r>
      <w:r>
        <w:rPr>
          <w:noProof/>
        </w:rPr>
        <w:fldChar w:fldCharType="end"/>
      </w:r>
    </w:p>
    <w:p w14:paraId="266D0F9E" w14:textId="2958C57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_Toc208343527 \h </w:instrText>
      </w:r>
      <w:r>
        <w:rPr>
          <w:noProof/>
        </w:rPr>
      </w:r>
      <w:r>
        <w:rPr>
          <w:noProof/>
        </w:rPr>
        <w:fldChar w:fldCharType="separate"/>
      </w:r>
      <w:r w:rsidRPr="00302B97">
        <w:rPr>
          <w:noProof/>
          <w:lang w:val="fr-FR"/>
        </w:rPr>
        <w:t>23</w:t>
      </w:r>
      <w:r>
        <w:rPr>
          <w:noProof/>
        </w:rPr>
        <w:fldChar w:fldCharType="end"/>
      </w:r>
    </w:p>
    <w:p w14:paraId="40FCED33" w14:textId="2204C91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_Toc208343528 \h </w:instrText>
      </w:r>
      <w:r>
        <w:rPr>
          <w:noProof/>
        </w:rPr>
      </w:r>
      <w:r>
        <w:rPr>
          <w:noProof/>
        </w:rPr>
        <w:fldChar w:fldCharType="separate"/>
      </w:r>
      <w:r w:rsidRPr="00302B97">
        <w:rPr>
          <w:noProof/>
          <w:lang w:val="fr-FR"/>
        </w:rPr>
        <w:t>24</w:t>
      </w:r>
      <w:r>
        <w:rPr>
          <w:noProof/>
        </w:rPr>
        <w:fldChar w:fldCharType="end"/>
      </w:r>
    </w:p>
    <w:p w14:paraId="42249E56" w14:textId="07C6808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_Toc208343529 \h </w:instrText>
      </w:r>
      <w:r>
        <w:rPr>
          <w:noProof/>
        </w:rPr>
      </w:r>
      <w:r>
        <w:rPr>
          <w:noProof/>
        </w:rPr>
        <w:fldChar w:fldCharType="separate"/>
      </w:r>
      <w:r w:rsidRPr="00302B97">
        <w:rPr>
          <w:noProof/>
          <w:lang w:val="fr-FR"/>
        </w:rPr>
        <w:t>24</w:t>
      </w:r>
      <w:r>
        <w:rPr>
          <w:noProof/>
        </w:rPr>
        <w:fldChar w:fldCharType="end"/>
      </w:r>
    </w:p>
    <w:p w14:paraId="11DB16CC" w14:textId="222D553F"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7</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NdtJobExecutionReqts &lt;&lt;dataType&gt;&gt;</w:t>
      </w:r>
      <w:r w:rsidRPr="00302B97">
        <w:rPr>
          <w:noProof/>
          <w:lang w:val="fr-FR"/>
        </w:rPr>
        <w:tab/>
      </w:r>
      <w:r>
        <w:rPr>
          <w:noProof/>
        </w:rPr>
        <w:fldChar w:fldCharType="begin" w:fldLock="1"/>
      </w:r>
      <w:r w:rsidRPr="00302B97">
        <w:rPr>
          <w:noProof/>
          <w:lang w:val="fr-FR"/>
        </w:rPr>
        <w:instrText xml:space="preserve"> PAGEREF _Toc208343530 \h </w:instrText>
      </w:r>
      <w:r>
        <w:rPr>
          <w:noProof/>
        </w:rPr>
      </w:r>
      <w:r>
        <w:rPr>
          <w:noProof/>
        </w:rPr>
        <w:fldChar w:fldCharType="separate"/>
      </w:r>
      <w:r w:rsidRPr="00302B97">
        <w:rPr>
          <w:noProof/>
          <w:lang w:val="fr-FR"/>
        </w:rPr>
        <w:t>24</w:t>
      </w:r>
      <w:r>
        <w:rPr>
          <w:noProof/>
        </w:rPr>
        <w:fldChar w:fldCharType="end"/>
      </w:r>
    </w:p>
    <w:p w14:paraId="1D064383" w14:textId="762F576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_Toc208343531 \h </w:instrText>
      </w:r>
      <w:r>
        <w:rPr>
          <w:noProof/>
        </w:rPr>
      </w:r>
      <w:r>
        <w:rPr>
          <w:noProof/>
        </w:rPr>
        <w:fldChar w:fldCharType="separate"/>
      </w:r>
      <w:r w:rsidRPr="00302B97">
        <w:rPr>
          <w:noProof/>
          <w:lang w:val="fr-FR"/>
        </w:rPr>
        <w:t>24</w:t>
      </w:r>
      <w:r>
        <w:rPr>
          <w:noProof/>
        </w:rPr>
        <w:fldChar w:fldCharType="end"/>
      </w:r>
    </w:p>
    <w:p w14:paraId="1458C34C" w14:textId="742E78F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_Toc208343532 \h </w:instrText>
      </w:r>
      <w:r>
        <w:rPr>
          <w:noProof/>
        </w:rPr>
      </w:r>
      <w:r>
        <w:rPr>
          <w:noProof/>
        </w:rPr>
        <w:fldChar w:fldCharType="separate"/>
      </w:r>
      <w:r w:rsidRPr="00302B97">
        <w:rPr>
          <w:noProof/>
          <w:lang w:val="fr-FR"/>
        </w:rPr>
        <w:t>24</w:t>
      </w:r>
      <w:r>
        <w:rPr>
          <w:noProof/>
        </w:rPr>
        <w:fldChar w:fldCharType="end"/>
      </w:r>
    </w:p>
    <w:p w14:paraId="2C48F1C2" w14:textId="544CAB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_Toc208343533 \h </w:instrText>
      </w:r>
      <w:r>
        <w:rPr>
          <w:noProof/>
        </w:rPr>
      </w:r>
      <w:r>
        <w:rPr>
          <w:noProof/>
        </w:rPr>
        <w:fldChar w:fldCharType="separate"/>
      </w:r>
      <w:r w:rsidRPr="00302B97">
        <w:rPr>
          <w:noProof/>
          <w:lang w:val="fr-FR"/>
        </w:rPr>
        <w:t>24</w:t>
      </w:r>
      <w:r>
        <w:rPr>
          <w:noProof/>
        </w:rPr>
        <w:fldChar w:fldCharType="end"/>
      </w:r>
    </w:p>
    <w:p w14:paraId="056F6D55" w14:textId="784F00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_Toc208343534 \h </w:instrText>
      </w:r>
      <w:r>
        <w:rPr>
          <w:noProof/>
        </w:rPr>
      </w:r>
      <w:r>
        <w:rPr>
          <w:noProof/>
        </w:rPr>
        <w:fldChar w:fldCharType="separate"/>
      </w:r>
      <w:r w:rsidRPr="00302B97">
        <w:rPr>
          <w:noProof/>
          <w:lang w:val="fr-FR"/>
        </w:rPr>
        <w:t>24</w:t>
      </w:r>
      <w:r>
        <w:rPr>
          <w:noProof/>
        </w:rPr>
        <w:fldChar w:fldCharType="end"/>
      </w:r>
    </w:p>
    <w:p w14:paraId="1EC1FECB" w14:textId="6668497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8</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NDTReport &lt;&lt;InformationObjectClass&gt;&gt;</w:t>
      </w:r>
      <w:r w:rsidRPr="00302B97">
        <w:rPr>
          <w:noProof/>
          <w:lang w:val="fr-FR"/>
        </w:rPr>
        <w:tab/>
      </w:r>
      <w:r>
        <w:rPr>
          <w:noProof/>
        </w:rPr>
        <w:fldChar w:fldCharType="begin" w:fldLock="1"/>
      </w:r>
      <w:r w:rsidRPr="00302B97">
        <w:rPr>
          <w:noProof/>
          <w:lang w:val="fr-FR"/>
        </w:rPr>
        <w:instrText xml:space="preserve"> PAGEREF _Toc208343535 \h </w:instrText>
      </w:r>
      <w:r>
        <w:rPr>
          <w:noProof/>
        </w:rPr>
      </w:r>
      <w:r>
        <w:rPr>
          <w:noProof/>
        </w:rPr>
        <w:fldChar w:fldCharType="separate"/>
      </w:r>
      <w:r w:rsidRPr="00302B97">
        <w:rPr>
          <w:noProof/>
          <w:lang w:val="fr-FR"/>
        </w:rPr>
        <w:t>24</w:t>
      </w:r>
      <w:r>
        <w:rPr>
          <w:noProof/>
        </w:rPr>
        <w:fldChar w:fldCharType="end"/>
      </w:r>
    </w:p>
    <w:p w14:paraId="13586BF8" w14:textId="0A58A002"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_Toc208343536 \h </w:instrText>
      </w:r>
      <w:r>
        <w:rPr>
          <w:noProof/>
        </w:rPr>
      </w:r>
      <w:r>
        <w:rPr>
          <w:noProof/>
        </w:rPr>
        <w:fldChar w:fldCharType="separate"/>
      </w:r>
      <w:r w:rsidRPr="00302B97">
        <w:rPr>
          <w:noProof/>
          <w:lang w:val="fr-FR"/>
        </w:rPr>
        <w:t>24</w:t>
      </w:r>
      <w:r>
        <w:rPr>
          <w:noProof/>
        </w:rPr>
        <w:fldChar w:fldCharType="end"/>
      </w:r>
    </w:p>
    <w:p w14:paraId="4232C1BD" w14:textId="4D37FD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_Toc208343537 \h </w:instrText>
      </w:r>
      <w:r>
        <w:rPr>
          <w:noProof/>
        </w:rPr>
      </w:r>
      <w:r>
        <w:rPr>
          <w:noProof/>
        </w:rPr>
        <w:fldChar w:fldCharType="separate"/>
      </w:r>
      <w:r w:rsidRPr="00302B97">
        <w:rPr>
          <w:noProof/>
          <w:lang w:val="fr-FR"/>
        </w:rPr>
        <w:t>24</w:t>
      </w:r>
      <w:r>
        <w:rPr>
          <w:noProof/>
        </w:rPr>
        <w:fldChar w:fldCharType="end"/>
      </w:r>
    </w:p>
    <w:p w14:paraId="303F55CA" w14:textId="5604FD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_Toc208343538 \h </w:instrText>
      </w:r>
      <w:r>
        <w:rPr>
          <w:noProof/>
        </w:rPr>
      </w:r>
      <w:r>
        <w:rPr>
          <w:noProof/>
        </w:rPr>
        <w:fldChar w:fldCharType="separate"/>
      </w:r>
      <w:r w:rsidRPr="00302B97">
        <w:rPr>
          <w:noProof/>
          <w:lang w:val="fr-FR"/>
        </w:rPr>
        <w:t>25</w:t>
      </w:r>
      <w:r>
        <w:rPr>
          <w:noProof/>
        </w:rPr>
        <w:fldChar w:fldCharType="end"/>
      </w:r>
    </w:p>
    <w:p w14:paraId="08CAEFF7" w14:textId="18D2D17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_Toc208343539 \h </w:instrText>
      </w:r>
      <w:r>
        <w:rPr>
          <w:noProof/>
        </w:rPr>
      </w:r>
      <w:r>
        <w:rPr>
          <w:noProof/>
        </w:rPr>
        <w:fldChar w:fldCharType="separate"/>
      </w:r>
      <w:r w:rsidRPr="00302B97">
        <w:rPr>
          <w:noProof/>
          <w:lang w:val="fr-FR"/>
        </w:rPr>
        <w:t>25</w:t>
      </w:r>
      <w:r>
        <w:rPr>
          <w:noProof/>
        </w:rPr>
        <w:fldChar w:fldCharType="end"/>
      </w:r>
    </w:p>
    <w:p w14:paraId="6C649871" w14:textId="18DBF85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9</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NDTOutputDataPoint &lt;&lt;dataType&gt;&gt;</w:t>
      </w:r>
      <w:r w:rsidRPr="00302B97">
        <w:rPr>
          <w:noProof/>
          <w:lang w:val="fr-FR"/>
        </w:rPr>
        <w:tab/>
      </w:r>
      <w:r>
        <w:rPr>
          <w:noProof/>
        </w:rPr>
        <w:fldChar w:fldCharType="begin" w:fldLock="1"/>
      </w:r>
      <w:r w:rsidRPr="00302B97">
        <w:rPr>
          <w:noProof/>
          <w:lang w:val="fr-FR"/>
        </w:rPr>
        <w:instrText xml:space="preserve"> PAGEREF _Toc208343540 \h </w:instrText>
      </w:r>
      <w:r>
        <w:rPr>
          <w:noProof/>
        </w:rPr>
      </w:r>
      <w:r>
        <w:rPr>
          <w:noProof/>
        </w:rPr>
        <w:fldChar w:fldCharType="separate"/>
      </w:r>
      <w:r w:rsidRPr="00302B97">
        <w:rPr>
          <w:noProof/>
          <w:lang w:val="fr-FR"/>
        </w:rPr>
        <w:t>25</w:t>
      </w:r>
      <w:r>
        <w:rPr>
          <w:noProof/>
        </w:rPr>
        <w:fldChar w:fldCharType="end"/>
      </w:r>
    </w:p>
    <w:p w14:paraId="6A390C5A" w14:textId="415DAF8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_Toc208343541 \h </w:instrText>
      </w:r>
      <w:r>
        <w:rPr>
          <w:noProof/>
        </w:rPr>
      </w:r>
      <w:r>
        <w:rPr>
          <w:noProof/>
        </w:rPr>
        <w:fldChar w:fldCharType="separate"/>
      </w:r>
      <w:r w:rsidRPr="00302B97">
        <w:rPr>
          <w:noProof/>
          <w:lang w:val="fr-FR"/>
        </w:rPr>
        <w:t>25</w:t>
      </w:r>
      <w:r>
        <w:rPr>
          <w:noProof/>
        </w:rPr>
        <w:fldChar w:fldCharType="end"/>
      </w:r>
    </w:p>
    <w:p w14:paraId="299BC8B7" w14:textId="0988914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_Toc208343542 \h </w:instrText>
      </w:r>
      <w:r>
        <w:rPr>
          <w:noProof/>
        </w:rPr>
      </w:r>
      <w:r>
        <w:rPr>
          <w:noProof/>
        </w:rPr>
        <w:fldChar w:fldCharType="separate"/>
      </w:r>
      <w:r w:rsidRPr="00302B97">
        <w:rPr>
          <w:noProof/>
          <w:lang w:val="fr-FR"/>
        </w:rPr>
        <w:t>25</w:t>
      </w:r>
      <w:r>
        <w:rPr>
          <w:noProof/>
        </w:rPr>
        <w:fldChar w:fldCharType="end"/>
      </w:r>
    </w:p>
    <w:p w14:paraId="586FDD29" w14:textId="46DC57A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_Toc208343543 \h </w:instrText>
      </w:r>
      <w:r>
        <w:rPr>
          <w:noProof/>
        </w:rPr>
      </w:r>
      <w:r>
        <w:rPr>
          <w:noProof/>
        </w:rPr>
        <w:fldChar w:fldCharType="separate"/>
      </w:r>
      <w:r w:rsidRPr="00302B97">
        <w:rPr>
          <w:noProof/>
          <w:lang w:val="fr-FR"/>
        </w:rPr>
        <w:t>25</w:t>
      </w:r>
      <w:r>
        <w:rPr>
          <w:noProof/>
        </w:rPr>
        <w:fldChar w:fldCharType="end"/>
      </w:r>
    </w:p>
    <w:p w14:paraId="56844F13" w14:textId="5F1646D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_Toc208343544 \h </w:instrText>
      </w:r>
      <w:r>
        <w:rPr>
          <w:noProof/>
        </w:rPr>
      </w:r>
      <w:r>
        <w:rPr>
          <w:noProof/>
        </w:rPr>
        <w:fldChar w:fldCharType="separate"/>
      </w:r>
      <w:r w:rsidRPr="00302B97">
        <w:rPr>
          <w:noProof/>
          <w:lang w:val="fr-FR"/>
        </w:rPr>
        <w:t>25</w:t>
      </w:r>
      <w:r>
        <w:rPr>
          <w:noProof/>
        </w:rPr>
        <w:fldChar w:fldCharType="end"/>
      </w:r>
    </w:p>
    <w:p w14:paraId="2CDA7C4C" w14:textId="02B0D10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10</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SimulationDataDescriptor &lt;&lt;dataType&gt;&gt;</w:t>
      </w:r>
      <w:r w:rsidRPr="00302B97">
        <w:rPr>
          <w:noProof/>
          <w:lang w:val="fr-FR"/>
        </w:rPr>
        <w:tab/>
      </w:r>
      <w:r>
        <w:rPr>
          <w:noProof/>
        </w:rPr>
        <w:fldChar w:fldCharType="begin" w:fldLock="1"/>
      </w:r>
      <w:r w:rsidRPr="00302B97">
        <w:rPr>
          <w:noProof/>
          <w:lang w:val="fr-FR"/>
        </w:rPr>
        <w:instrText xml:space="preserve"> PAGEREF _Toc208343545 \h </w:instrText>
      </w:r>
      <w:r>
        <w:rPr>
          <w:noProof/>
        </w:rPr>
      </w:r>
      <w:r>
        <w:rPr>
          <w:noProof/>
        </w:rPr>
        <w:fldChar w:fldCharType="separate"/>
      </w:r>
      <w:r w:rsidRPr="00302B97">
        <w:rPr>
          <w:noProof/>
          <w:lang w:val="fr-FR"/>
        </w:rPr>
        <w:t>25</w:t>
      </w:r>
      <w:r>
        <w:rPr>
          <w:noProof/>
        </w:rPr>
        <w:fldChar w:fldCharType="end"/>
      </w:r>
    </w:p>
    <w:p w14:paraId="54DF34C4" w14:textId="7F1AA95F"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_Toc208343546 \h </w:instrText>
      </w:r>
      <w:r>
        <w:rPr>
          <w:noProof/>
        </w:rPr>
      </w:r>
      <w:r>
        <w:rPr>
          <w:noProof/>
        </w:rPr>
        <w:fldChar w:fldCharType="separate"/>
      </w:r>
      <w:r w:rsidRPr="00302B97">
        <w:rPr>
          <w:noProof/>
          <w:lang w:val="fr-FR"/>
        </w:rPr>
        <w:t>25</w:t>
      </w:r>
      <w:r>
        <w:rPr>
          <w:noProof/>
        </w:rPr>
        <w:fldChar w:fldCharType="end"/>
      </w:r>
    </w:p>
    <w:p w14:paraId="11F83625" w14:textId="117A91B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_Toc208343547 \h </w:instrText>
      </w:r>
      <w:r>
        <w:rPr>
          <w:noProof/>
        </w:rPr>
      </w:r>
      <w:r>
        <w:rPr>
          <w:noProof/>
        </w:rPr>
        <w:fldChar w:fldCharType="separate"/>
      </w:r>
      <w:r w:rsidRPr="00302B97">
        <w:rPr>
          <w:noProof/>
          <w:lang w:val="fr-FR"/>
        </w:rPr>
        <w:t>25</w:t>
      </w:r>
      <w:r>
        <w:rPr>
          <w:noProof/>
        </w:rPr>
        <w:fldChar w:fldCharType="end"/>
      </w:r>
    </w:p>
    <w:p w14:paraId="7A41F557" w14:textId="537F3A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_Toc208343548 \h </w:instrText>
      </w:r>
      <w:r>
        <w:rPr>
          <w:noProof/>
        </w:rPr>
      </w:r>
      <w:r>
        <w:rPr>
          <w:noProof/>
        </w:rPr>
        <w:fldChar w:fldCharType="separate"/>
      </w:r>
      <w:r w:rsidRPr="00302B97">
        <w:rPr>
          <w:noProof/>
          <w:lang w:val="fr-FR"/>
        </w:rPr>
        <w:t>26</w:t>
      </w:r>
      <w:r>
        <w:rPr>
          <w:noProof/>
        </w:rPr>
        <w:fldChar w:fldCharType="end"/>
      </w:r>
    </w:p>
    <w:p w14:paraId="4F6E0AE2" w14:textId="369F2398"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_Toc208343549 \h </w:instrText>
      </w:r>
      <w:r>
        <w:rPr>
          <w:noProof/>
        </w:rPr>
      </w:r>
      <w:r>
        <w:rPr>
          <w:noProof/>
        </w:rPr>
        <w:fldChar w:fldCharType="separate"/>
      </w:r>
      <w:r w:rsidRPr="00302B97">
        <w:rPr>
          <w:noProof/>
          <w:lang w:val="fr-FR"/>
        </w:rPr>
        <w:t>26</w:t>
      </w:r>
      <w:r>
        <w:rPr>
          <w:noProof/>
        </w:rPr>
        <w:fldChar w:fldCharType="end"/>
      </w:r>
    </w:p>
    <w:p w14:paraId="4BA458BE" w14:textId="3C3D39C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 &lt;&lt;dataType&gt;&gt;</w:t>
      </w:r>
      <w:r w:rsidRPr="00302B97">
        <w:rPr>
          <w:noProof/>
          <w:lang w:val="fr-FR"/>
        </w:rPr>
        <w:tab/>
      </w:r>
      <w:r>
        <w:rPr>
          <w:noProof/>
        </w:rPr>
        <w:fldChar w:fldCharType="begin" w:fldLock="1"/>
      </w:r>
      <w:r w:rsidRPr="00302B97">
        <w:rPr>
          <w:noProof/>
          <w:lang w:val="fr-FR"/>
        </w:rPr>
        <w:instrText xml:space="preserve"> PAGEREF _Toc208343550 \h </w:instrText>
      </w:r>
      <w:r>
        <w:rPr>
          <w:noProof/>
        </w:rPr>
      </w:r>
      <w:r>
        <w:rPr>
          <w:noProof/>
        </w:rPr>
        <w:fldChar w:fldCharType="separate"/>
      </w:r>
      <w:r w:rsidRPr="00302B97">
        <w:rPr>
          <w:noProof/>
          <w:lang w:val="fr-FR"/>
        </w:rPr>
        <w:t>26</w:t>
      </w:r>
      <w:r>
        <w:rPr>
          <w:noProof/>
        </w:rPr>
        <w:fldChar w:fldCharType="end"/>
      </w:r>
    </w:p>
    <w:p w14:paraId="7AED464A" w14:textId="7C9C41B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_Toc208343551 \h </w:instrText>
      </w:r>
      <w:r>
        <w:rPr>
          <w:noProof/>
        </w:rPr>
      </w:r>
      <w:r>
        <w:rPr>
          <w:noProof/>
        </w:rPr>
        <w:fldChar w:fldCharType="separate"/>
      </w:r>
      <w:r w:rsidRPr="00302B97">
        <w:rPr>
          <w:noProof/>
          <w:lang w:val="fr-FR"/>
        </w:rPr>
        <w:t>26</w:t>
      </w:r>
      <w:r>
        <w:rPr>
          <w:noProof/>
        </w:rPr>
        <w:fldChar w:fldCharType="end"/>
      </w:r>
    </w:p>
    <w:p w14:paraId="7BAE79D8" w14:textId="4443C81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_Toc208343552 \h </w:instrText>
      </w:r>
      <w:r>
        <w:rPr>
          <w:noProof/>
        </w:rPr>
      </w:r>
      <w:r>
        <w:rPr>
          <w:noProof/>
        </w:rPr>
        <w:fldChar w:fldCharType="separate"/>
      </w:r>
      <w:r w:rsidRPr="00302B97">
        <w:rPr>
          <w:noProof/>
          <w:lang w:val="fr-FR"/>
        </w:rPr>
        <w:t>26</w:t>
      </w:r>
      <w:r>
        <w:rPr>
          <w:noProof/>
        </w:rPr>
        <w:fldChar w:fldCharType="end"/>
      </w:r>
    </w:p>
    <w:p w14:paraId="6F854223" w14:textId="5553B85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_Toc208343553 \h </w:instrText>
      </w:r>
      <w:r>
        <w:rPr>
          <w:noProof/>
        </w:rPr>
      </w:r>
      <w:r>
        <w:rPr>
          <w:noProof/>
        </w:rPr>
        <w:fldChar w:fldCharType="separate"/>
      </w:r>
      <w:r w:rsidRPr="00302B97">
        <w:rPr>
          <w:noProof/>
          <w:lang w:val="fr-FR"/>
        </w:rPr>
        <w:t>26</w:t>
      </w:r>
      <w:r>
        <w:rPr>
          <w:noProof/>
        </w:rPr>
        <w:fldChar w:fldCharType="end"/>
      </w:r>
    </w:p>
    <w:p w14:paraId="66471D7E" w14:textId="5D0AC14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_Toc208343554 \h </w:instrText>
      </w:r>
      <w:r>
        <w:rPr>
          <w:noProof/>
        </w:rPr>
      </w:r>
      <w:r>
        <w:rPr>
          <w:noProof/>
        </w:rPr>
        <w:fldChar w:fldCharType="separate"/>
      </w:r>
      <w:r w:rsidRPr="00302B97">
        <w:rPr>
          <w:noProof/>
          <w:lang w:val="fr-FR"/>
        </w:rPr>
        <w:t>26</w:t>
      </w:r>
      <w:r>
        <w:rPr>
          <w:noProof/>
        </w:rPr>
        <w:fldChar w:fldCharType="end"/>
      </w:r>
    </w:p>
    <w:p w14:paraId="51435073" w14:textId="7126511A"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sidRPr="00FA361D">
        <w:rPr>
          <w:rFonts w:cs="Arial"/>
          <w:noProof/>
          <w:lang w:eastAsia="zh-CN"/>
        </w:rPr>
        <w:t>6</w:t>
      </w:r>
      <w:r w:rsidRPr="00FA361D">
        <w:rPr>
          <w:rFonts w:cs="Arial"/>
          <w:noProof/>
        </w:rPr>
        <w:t>.2.1.3.</w:t>
      </w:r>
      <w:r w:rsidRPr="00FA361D">
        <w:rPr>
          <w:rFonts w:eastAsia="DengXian" w:cs="Arial"/>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lang w:eastAsia="zh-CN"/>
        </w:rPr>
        <w:t>PerformanceData &lt;&lt;dataType&gt;&gt;</w:t>
      </w:r>
      <w:r>
        <w:rPr>
          <w:noProof/>
        </w:rPr>
        <w:tab/>
      </w:r>
      <w:r>
        <w:rPr>
          <w:noProof/>
        </w:rPr>
        <w:fldChar w:fldCharType="begin" w:fldLock="1"/>
      </w:r>
      <w:r>
        <w:rPr>
          <w:noProof/>
        </w:rPr>
        <w:instrText xml:space="preserve"> PAGEREF _Toc208343555 \h </w:instrText>
      </w:r>
      <w:r>
        <w:rPr>
          <w:noProof/>
        </w:rPr>
      </w:r>
      <w:r>
        <w:rPr>
          <w:noProof/>
        </w:rPr>
        <w:fldChar w:fldCharType="separate"/>
      </w:r>
      <w:r>
        <w:rPr>
          <w:noProof/>
        </w:rPr>
        <w:t>26</w:t>
      </w:r>
      <w:r>
        <w:rPr>
          <w:noProof/>
        </w:rPr>
        <w:fldChar w:fldCharType="end"/>
      </w:r>
    </w:p>
    <w:p w14:paraId="1E723847" w14:textId="7E18F667" w:rsidR="00302B97" w:rsidRDefault="00302B97">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FA361D">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_Toc208343556 \h </w:instrText>
      </w:r>
      <w:r>
        <w:rPr>
          <w:noProof/>
        </w:rPr>
      </w:r>
      <w:r>
        <w:rPr>
          <w:noProof/>
        </w:rPr>
        <w:fldChar w:fldCharType="separate"/>
      </w:r>
      <w:r>
        <w:rPr>
          <w:noProof/>
        </w:rPr>
        <w:t>26</w:t>
      </w:r>
      <w:r>
        <w:rPr>
          <w:noProof/>
        </w:rPr>
        <w:fldChar w:fldCharType="end"/>
      </w:r>
    </w:p>
    <w:p w14:paraId="1EE5AFDF" w14:textId="26553CA5" w:rsidR="00302B97" w:rsidRDefault="00302B97">
      <w:pPr>
        <w:pStyle w:val="TOC6"/>
        <w:rPr>
          <w:rFonts w:asciiTheme="minorHAnsi" w:eastAsiaTheme="minorEastAsia" w:hAnsiTheme="minorHAnsi" w:cstheme="minorBidi"/>
          <w:noProof/>
          <w:kern w:val="2"/>
          <w:sz w:val="24"/>
          <w:szCs w:val="24"/>
          <w:lang w:eastAsia="en-GB"/>
          <w14:ligatures w14:val="standardContextual"/>
        </w:rPr>
      </w:pPr>
      <w:r w:rsidRPr="00FA361D">
        <w:rPr>
          <w:noProof/>
          <w:lang w:val="en-US" w:eastAsia="zh-CN"/>
        </w:rPr>
        <w:t>6</w:t>
      </w:r>
      <w:r>
        <w:rPr>
          <w:noProof/>
          <w:lang w:eastAsia="zh-CN"/>
        </w:rPr>
        <w:t>.2.1.3.</w:t>
      </w:r>
      <w:r w:rsidRPr="00FA361D">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_Toc208343557 \h </w:instrText>
      </w:r>
      <w:r>
        <w:rPr>
          <w:noProof/>
        </w:rPr>
      </w:r>
      <w:r>
        <w:rPr>
          <w:noProof/>
        </w:rPr>
        <w:fldChar w:fldCharType="separate"/>
      </w:r>
      <w:r>
        <w:rPr>
          <w:noProof/>
        </w:rPr>
        <w:t>26</w:t>
      </w:r>
      <w:r>
        <w:rPr>
          <w:noProof/>
        </w:rPr>
        <w:fldChar w:fldCharType="end"/>
      </w:r>
    </w:p>
    <w:p w14:paraId="6C98BAB4" w14:textId="545CFE87"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6.3</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Attribute definitions</w:t>
      </w:r>
      <w:r>
        <w:rPr>
          <w:noProof/>
        </w:rPr>
        <w:tab/>
      </w:r>
      <w:r>
        <w:rPr>
          <w:noProof/>
        </w:rPr>
        <w:fldChar w:fldCharType="begin" w:fldLock="1"/>
      </w:r>
      <w:r>
        <w:rPr>
          <w:noProof/>
        </w:rPr>
        <w:instrText xml:space="preserve"> PAGEREF _Toc208343558 \h </w:instrText>
      </w:r>
      <w:r>
        <w:rPr>
          <w:noProof/>
        </w:rPr>
      </w:r>
      <w:r>
        <w:rPr>
          <w:noProof/>
        </w:rPr>
        <w:fldChar w:fldCharType="separate"/>
      </w:r>
      <w:r>
        <w:rPr>
          <w:noProof/>
        </w:rPr>
        <w:t>27</w:t>
      </w:r>
      <w:r>
        <w:rPr>
          <w:noProof/>
        </w:rPr>
        <w:fldChar w:fldCharType="end"/>
      </w:r>
    </w:p>
    <w:p w14:paraId="3A3F6A2D" w14:textId="4749AF8A"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Procedure for NDT management</w:t>
      </w:r>
      <w:r>
        <w:rPr>
          <w:noProof/>
        </w:rPr>
        <w:tab/>
      </w:r>
      <w:r>
        <w:rPr>
          <w:noProof/>
        </w:rPr>
        <w:fldChar w:fldCharType="begin" w:fldLock="1"/>
      </w:r>
      <w:r>
        <w:rPr>
          <w:noProof/>
        </w:rPr>
        <w:instrText xml:space="preserve"> PAGEREF _Toc208343559 \h </w:instrText>
      </w:r>
      <w:r>
        <w:rPr>
          <w:noProof/>
        </w:rPr>
      </w:r>
      <w:r>
        <w:rPr>
          <w:noProof/>
        </w:rPr>
        <w:fldChar w:fldCharType="separate"/>
      </w:r>
      <w:r>
        <w:rPr>
          <w:noProof/>
        </w:rPr>
        <w:t>34</w:t>
      </w:r>
      <w:r>
        <w:rPr>
          <w:noProof/>
        </w:rPr>
        <w:fldChar w:fldCharType="end"/>
      </w:r>
    </w:p>
    <w:p w14:paraId="2DD911A5" w14:textId="5F8EBE9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_Toc208343560 \h </w:instrText>
      </w:r>
      <w:r>
        <w:rPr>
          <w:noProof/>
        </w:rPr>
      </w:r>
      <w:r>
        <w:rPr>
          <w:noProof/>
        </w:rPr>
        <w:fldChar w:fldCharType="separate"/>
      </w:r>
      <w:r>
        <w:rPr>
          <w:noProof/>
        </w:rPr>
        <w:t>34</w:t>
      </w:r>
      <w:r>
        <w:rPr>
          <w:noProof/>
        </w:rPr>
        <w:fldChar w:fldCharType="end"/>
      </w:r>
    </w:p>
    <w:p w14:paraId="7B86C3D9" w14:textId="7BB8C9E8"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fldLock="1"/>
      </w:r>
      <w:r>
        <w:rPr>
          <w:noProof/>
        </w:rPr>
        <w:instrText xml:space="preserve"> PAGEREF _Toc208343561 \h </w:instrText>
      </w:r>
      <w:r>
        <w:rPr>
          <w:noProof/>
        </w:rPr>
      </w:r>
      <w:r>
        <w:rPr>
          <w:noProof/>
        </w:rPr>
        <w:fldChar w:fldCharType="separate"/>
      </w:r>
      <w:r>
        <w:rPr>
          <w:noProof/>
        </w:rPr>
        <w:t>35</w:t>
      </w:r>
      <w:r>
        <w:rPr>
          <w:noProof/>
        </w:rPr>
        <w:fldChar w:fldCharType="end"/>
      </w:r>
    </w:p>
    <w:p w14:paraId="7C146506" w14:textId="19D3055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fldLock="1"/>
      </w:r>
      <w:r>
        <w:rPr>
          <w:noProof/>
        </w:rPr>
        <w:instrText xml:space="preserve"> PAGEREF _Toc208343562 \h </w:instrText>
      </w:r>
      <w:r>
        <w:rPr>
          <w:noProof/>
        </w:rPr>
      </w:r>
      <w:r>
        <w:rPr>
          <w:noProof/>
        </w:rPr>
        <w:fldChar w:fldCharType="separate"/>
      </w:r>
      <w:r>
        <w:rPr>
          <w:noProof/>
        </w:rPr>
        <w:t>35</w:t>
      </w:r>
      <w:r>
        <w:rPr>
          <w:noProof/>
        </w:rPr>
        <w:fldChar w:fldCharType="end"/>
      </w:r>
    </w:p>
    <w:p w14:paraId="35748780" w14:textId="6909A345"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w:t>
      </w:r>
      <w:r w:rsidRPr="00FA361D">
        <w:rPr>
          <w:noProof/>
          <w:lang w:val="en-US" w:eastAsia="zh-CN"/>
        </w:rPr>
        <w:t>3</w:t>
      </w:r>
      <w:r>
        <w:rPr>
          <w:noProof/>
        </w:rPr>
        <w:t>)</w:t>
      </w:r>
      <w:r>
        <w:rPr>
          <w:noProof/>
        </w:rPr>
        <w:tab/>
      </w:r>
      <w:r>
        <w:rPr>
          <w:noProof/>
        </w:rPr>
        <w:fldChar w:fldCharType="begin" w:fldLock="1"/>
      </w:r>
      <w:r>
        <w:rPr>
          <w:noProof/>
        </w:rPr>
        <w:instrText xml:space="preserve"> PAGEREF _Toc208343563 \h </w:instrText>
      </w:r>
      <w:r>
        <w:rPr>
          <w:noProof/>
        </w:rPr>
      </w:r>
      <w:r>
        <w:rPr>
          <w:noProof/>
        </w:rPr>
        <w:fldChar w:fldCharType="separate"/>
      </w:r>
      <w:r>
        <w:rPr>
          <w:noProof/>
        </w:rPr>
        <w:t>35</w:t>
      </w:r>
      <w:r>
        <w:rPr>
          <w:noProof/>
        </w:rPr>
        <w:fldChar w:fldCharType="end"/>
      </w:r>
    </w:p>
    <w:p w14:paraId="527EF7C4" w14:textId="18B4E929"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FA361D">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_Toc208343564 \h </w:instrText>
      </w:r>
      <w:r>
        <w:rPr>
          <w:noProof/>
        </w:rPr>
      </w:r>
      <w:r>
        <w:rPr>
          <w:noProof/>
        </w:rPr>
        <w:fldChar w:fldCharType="separate"/>
      </w:r>
      <w:r>
        <w:rPr>
          <w:noProof/>
        </w:rPr>
        <w:t>35</w:t>
      </w:r>
      <w:r>
        <w:rPr>
          <w:noProof/>
        </w:rPr>
        <w:fldChar w:fldCharType="end"/>
      </w:r>
    </w:p>
    <w:p w14:paraId="6BF3F1DE" w14:textId="270A0771" w:rsidR="00302B97" w:rsidRPr="00302B97" w:rsidRDefault="00302B97" w:rsidP="00302B97">
      <w:pPr>
        <w:pStyle w:val="TOC8"/>
        <w:rPr>
          <w:rFonts w:asciiTheme="minorHAnsi" w:eastAsiaTheme="minorEastAsia" w:hAnsiTheme="minorHAnsi" w:cstheme="minorBidi"/>
          <w:b w:val="0"/>
          <w:noProof/>
          <w:kern w:val="2"/>
          <w:sz w:val="24"/>
          <w:szCs w:val="24"/>
          <w:lang w:val="fr-FR" w:eastAsia="en-GB"/>
          <w14:ligatures w14:val="standardContextual"/>
        </w:rPr>
      </w:pPr>
      <w:r w:rsidRPr="00FA361D">
        <w:rPr>
          <w:noProof/>
          <w:lang w:val="fr-FR"/>
        </w:rPr>
        <w:t>Annex A (informative</w:t>
      </w:r>
      <w:r>
        <w:rPr>
          <w:noProof/>
          <w:lang w:val="fr-FR"/>
        </w:rPr>
        <w:t>):</w:t>
      </w:r>
      <w:r>
        <w:rPr>
          <w:noProof/>
          <w:lang w:val="fr-FR"/>
        </w:rPr>
        <w:tab/>
      </w:r>
      <w:r w:rsidRPr="00FA361D">
        <w:rPr>
          <w:noProof/>
          <w:lang w:val="fr-FR"/>
        </w:rPr>
        <w:t>PlantUML source code</w:t>
      </w:r>
      <w:r w:rsidRPr="00302B97">
        <w:rPr>
          <w:noProof/>
          <w:lang w:val="fr-FR"/>
        </w:rPr>
        <w:tab/>
      </w:r>
      <w:r>
        <w:rPr>
          <w:noProof/>
        </w:rPr>
        <w:fldChar w:fldCharType="begin" w:fldLock="1"/>
      </w:r>
      <w:r w:rsidRPr="00302B97">
        <w:rPr>
          <w:noProof/>
          <w:lang w:val="fr-FR"/>
        </w:rPr>
        <w:instrText xml:space="preserve"> PAGEREF _Toc208343565 \h </w:instrText>
      </w:r>
      <w:r>
        <w:rPr>
          <w:noProof/>
        </w:rPr>
      </w:r>
      <w:r>
        <w:rPr>
          <w:noProof/>
        </w:rPr>
        <w:fldChar w:fldCharType="separate"/>
      </w:r>
      <w:r w:rsidRPr="00302B97">
        <w:rPr>
          <w:noProof/>
          <w:lang w:val="fr-FR"/>
        </w:rPr>
        <w:t>37</w:t>
      </w:r>
      <w:r>
        <w:rPr>
          <w:noProof/>
        </w:rPr>
        <w:fldChar w:fldCharType="end"/>
      </w:r>
    </w:p>
    <w:p w14:paraId="0892BF6C" w14:textId="6E4F9D9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FA361D">
        <w:rPr>
          <w:noProof/>
          <w:lang w:val="en-US" w:eastAsia="zh-CN"/>
        </w:rPr>
        <w:t>NDT</w:t>
      </w:r>
      <w:r>
        <w:rPr>
          <w:noProof/>
        </w:rPr>
        <w:tab/>
      </w:r>
      <w:r>
        <w:rPr>
          <w:noProof/>
        </w:rPr>
        <w:fldChar w:fldCharType="begin" w:fldLock="1"/>
      </w:r>
      <w:r>
        <w:rPr>
          <w:noProof/>
        </w:rPr>
        <w:instrText xml:space="preserve"> PAGEREF _Toc208343566 \h </w:instrText>
      </w:r>
      <w:r>
        <w:rPr>
          <w:noProof/>
        </w:rPr>
      </w:r>
      <w:r>
        <w:rPr>
          <w:noProof/>
        </w:rPr>
        <w:fldChar w:fldCharType="separate"/>
      </w:r>
      <w:r>
        <w:rPr>
          <w:noProof/>
        </w:rPr>
        <w:t>37</w:t>
      </w:r>
      <w:r>
        <w:rPr>
          <w:noProof/>
        </w:rPr>
        <w:fldChar w:fldCharType="end"/>
      </w:r>
    </w:p>
    <w:p w14:paraId="00C649C3" w14:textId="25CA955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_Toc208343567 \h </w:instrText>
      </w:r>
      <w:r>
        <w:rPr>
          <w:noProof/>
        </w:rPr>
      </w:r>
      <w:r>
        <w:rPr>
          <w:noProof/>
        </w:rPr>
        <w:fldChar w:fldCharType="separate"/>
      </w:r>
      <w:r>
        <w:rPr>
          <w:noProof/>
        </w:rPr>
        <w:t>37</w:t>
      </w:r>
      <w:r>
        <w:rPr>
          <w:noProof/>
        </w:rPr>
        <w:fldChar w:fldCharType="end"/>
      </w:r>
    </w:p>
    <w:p w14:paraId="520861CE" w14:textId="5464123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_Toc208343568 \h </w:instrText>
      </w:r>
      <w:r>
        <w:rPr>
          <w:noProof/>
        </w:rPr>
      </w:r>
      <w:r>
        <w:rPr>
          <w:noProof/>
        </w:rPr>
        <w:fldChar w:fldCharType="separate"/>
      </w:r>
      <w:r>
        <w:rPr>
          <w:noProof/>
        </w:rPr>
        <w:t>37</w:t>
      </w:r>
      <w:r>
        <w:rPr>
          <w:noProof/>
        </w:rPr>
        <w:fldChar w:fldCharType="end"/>
      </w:r>
    </w:p>
    <w:p w14:paraId="269CFCDF" w14:textId="064C29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fldLock="1"/>
      </w:r>
      <w:r>
        <w:rPr>
          <w:noProof/>
        </w:rPr>
        <w:instrText xml:space="preserve"> PAGEREF _Toc208343569 \h </w:instrText>
      </w:r>
      <w:r>
        <w:rPr>
          <w:noProof/>
        </w:rPr>
      </w:r>
      <w:r>
        <w:rPr>
          <w:noProof/>
        </w:rPr>
        <w:fldChar w:fldCharType="separate"/>
      </w:r>
      <w:r>
        <w:rPr>
          <w:noProof/>
        </w:rPr>
        <w:t>37</w:t>
      </w:r>
      <w:r>
        <w:rPr>
          <w:noProof/>
        </w:rPr>
        <w:fldChar w:fldCharType="end"/>
      </w:r>
    </w:p>
    <w:p w14:paraId="6F9DBE91" w14:textId="613DC84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_Toc208343570 \h </w:instrText>
      </w:r>
      <w:r>
        <w:rPr>
          <w:noProof/>
        </w:rPr>
      </w:r>
      <w:r>
        <w:rPr>
          <w:noProof/>
        </w:rPr>
        <w:fldChar w:fldCharType="separate"/>
      </w:r>
      <w:r>
        <w:rPr>
          <w:noProof/>
        </w:rPr>
        <w:t>37</w:t>
      </w:r>
      <w:r>
        <w:rPr>
          <w:noProof/>
        </w:rPr>
        <w:fldChar w:fldCharType="end"/>
      </w:r>
    </w:p>
    <w:p w14:paraId="11A4AC6D" w14:textId="4E65D52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FA361D">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_Toc208343571 \h </w:instrText>
      </w:r>
      <w:r>
        <w:rPr>
          <w:noProof/>
        </w:rPr>
      </w:r>
      <w:r>
        <w:rPr>
          <w:noProof/>
        </w:rPr>
        <w:fldChar w:fldCharType="separate"/>
      </w:r>
      <w:r>
        <w:rPr>
          <w:noProof/>
        </w:rPr>
        <w:t>38</w:t>
      </w:r>
      <w:r>
        <w:rPr>
          <w:noProof/>
        </w:rPr>
        <w:fldChar w:fldCharType="end"/>
      </w:r>
    </w:p>
    <w:p w14:paraId="75778CDD" w14:textId="268D5115"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B</w:t>
      </w:r>
      <w:r>
        <w:rPr>
          <w:noProof/>
        </w:rPr>
        <w:t xml:space="preserve"> (informative):</w:t>
      </w:r>
      <w:r>
        <w:rPr>
          <w:noProof/>
        </w:rPr>
        <w:tab/>
        <w:t xml:space="preserve"> </w:t>
      </w:r>
      <w:r w:rsidRPr="00FA361D">
        <w:rPr>
          <w:rFonts w:cs="Arial"/>
          <w:noProof/>
        </w:rPr>
        <w:t>NDT function in different domains</w:t>
      </w:r>
      <w:r>
        <w:rPr>
          <w:noProof/>
        </w:rPr>
        <w:tab/>
      </w:r>
      <w:r>
        <w:rPr>
          <w:noProof/>
        </w:rPr>
        <w:fldChar w:fldCharType="begin" w:fldLock="1"/>
      </w:r>
      <w:r>
        <w:rPr>
          <w:noProof/>
        </w:rPr>
        <w:instrText xml:space="preserve"> PAGEREF _Toc208343572 \h </w:instrText>
      </w:r>
      <w:r>
        <w:rPr>
          <w:noProof/>
        </w:rPr>
      </w:r>
      <w:r>
        <w:rPr>
          <w:noProof/>
        </w:rPr>
        <w:fldChar w:fldCharType="separate"/>
      </w:r>
      <w:r>
        <w:rPr>
          <w:noProof/>
        </w:rPr>
        <w:t>38</w:t>
      </w:r>
      <w:r>
        <w:rPr>
          <w:noProof/>
        </w:rPr>
        <w:fldChar w:fldCharType="end"/>
      </w:r>
    </w:p>
    <w:p w14:paraId="0663EE21" w14:textId="013F4FB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RAN domain</w:t>
      </w:r>
      <w:r>
        <w:rPr>
          <w:noProof/>
        </w:rPr>
        <w:tab/>
      </w:r>
      <w:r>
        <w:rPr>
          <w:noProof/>
        </w:rPr>
        <w:fldChar w:fldCharType="begin" w:fldLock="1"/>
      </w:r>
      <w:r>
        <w:rPr>
          <w:noProof/>
        </w:rPr>
        <w:instrText xml:space="preserve"> PAGEREF _Toc208343573 \h </w:instrText>
      </w:r>
      <w:r>
        <w:rPr>
          <w:noProof/>
        </w:rPr>
      </w:r>
      <w:r>
        <w:rPr>
          <w:noProof/>
        </w:rPr>
        <w:fldChar w:fldCharType="separate"/>
      </w:r>
      <w:r>
        <w:rPr>
          <w:noProof/>
        </w:rPr>
        <w:t>38</w:t>
      </w:r>
      <w:r>
        <w:rPr>
          <w:noProof/>
        </w:rPr>
        <w:fldChar w:fldCharType="end"/>
      </w:r>
    </w:p>
    <w:p w14:paraId="42B31492" w14:textId="75750E1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cross domain</w:t>
      </w:r>
      <w:r>
        <w:rPr>
          <w:noProof/>
        </w:rPr>
        <w:tab/>
      </w:r>
      <w:r>
        <w:rPr>
          <w:noProof/>
        </w:rPr>
        <w:fldChar w:fldCharType="begin" w:fldLock="1"/>
      </w:r>
      <w:r>
        <w:rPr>
          <w:noProof/>
        </w:rPr>
        <w:instrText xml:space="preserve"> PAGEREF _Toc208343574 \h </w:instrText>
      </w:r>
      <w:r>
        <w:rPr>
          <w:noProof/>
        </w:rPr>
      </w:r>
      <w:r>
        <w:rPr>
          <w:noProof/>
        </w:rPr>
        <w:fldChar w:fldCharType="separate"/>
      </w:r>
      <w:r>
        <w:rPr>
          <w:noProof/>
        </w:rPr>
        <w:t>38</w:t>
      </w:r>
      <w:r>
        <w:rPr>
          <w:noProof/>
        </w:rPr>
        <w:fldChar w:fldCharType="end"/>
      </w:r>
    </w:p>
    <w:p w14:paraId="6B2901CC" w14:textId="545419C3"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_Toc208343575 \h </w:instrText>
      </w:r>
      <w:r>
        <w:rPr>
          <w:noProof/>
        </w:rPr>
      </w:r>
      <w:r>
        <w:rPr>
          <w:noProof/>
        </w:rPr>
        <w:fldChar w:fldCharType="separate"/>
      </w:r>
      <w:r>
        <w:rPr>
          <w:noProof/>
        </w:rPr>
        <w:t>39</w:t>
      </w:r>
      <w:r>
        <w:rPr>
          <w:noProof/>
        </w:rPr>
        <w:fldChar w:fldCharType="end"/>
      </w:r>
    </w:p>
    <w:p w14:paraId="069C85C5" w14:textId="1F36EA5E" w:rsidR="0034246C" w:rsidRDefault="00940211">
      <w:r>
        <w:fldChar w:fldCharType="end"/>
      </w:r>
    </w:p>
    <w:p w14:paraId="3DC485C6" w14:textId="77777777" w:rsidR="0034246C" w:rsidRDefault="00940211">
      <w:pPr>
        <w:pStyle w:val="TOC3"/>
      </w:pPr>
      <w:r>
        <w:br w:type="page"/>
      </w:r>
    </w:p>
    <w:p w14:paraId="374CC10A" w14:textId="77777777" w:rsidR="0034246C" w:rsidRDefault="00940211">
      <w:pPr>
        <w:pStyle w:val="Heading1"/>
      </w:pPr>
      <w:bookmarkStart w:id="18" w:name="foreword"/>
      <w:bookmarkStart w:id="19" w:name="_Toc191630887"/>
      <w:bookmarkStart w:id="20" w:name="_Toc208343440"/>
      <w:bookmarkEnd w:id="18"/>
      <w:r>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 xml:space="preserve">Version </w:t>
      </w:r>
      <w:proofErr w:type="spellStart"/>
      <w:r>
        <w:t>x.y.z</w:t>
      </w:r>
      <w:proofErr w:type="spellEnd"/>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08343441"/>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08343442"/>
      <w:bookmarkEnd w:id="26"/>
      <w:r>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08343443"/>
      <w:bookmarkEnd w:id="29"/>
      <w:r>
        <w:t>2</w:t>
      </w:r>
      <w:r>
        <w:tab/>
        <w:t>References</w:t>
      </w:r>
      <w:bookmarkEnd w:id="30"/>
      <w:bookmarkEnd w:id="31"/>
      <w:bookmarkEnd w:id="32"/>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08343444"/>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08343445"/>
      <w:r>
        <w:t>3.1</w:t>
      </w:r>
      <w:r>
        <w:tab/>
        <w:t>Terms</w:t>
      </w:r>
      <w:bookmarkEnd w:id="36"/>
      <w:bookmarkEnd w:id="37"/>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08343446"/>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08343447"/>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 xml:space="preserve">Session Management </w:t>
      </w:r>
      <w:proofErr w:type="spellStart"/>
      <w:r w:rsidRPr="004F186E">
        <w:t>Function</w:t>
      </w:r>
      <w:r w:rsidRPr="003054B3">
        <w:t>S</w:t>
      </w:r>
      <w:proofErr w:type="spellEnd"/>
      <w:r w:rsidRPr="003054B3">
        <w:t>-NSSAI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08343448"/>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208343449"/>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940211">
      <w:pPr>
        <w:pStyle w:val="Heading3"/>
      </w:pPr>
      <w:bookmarkStart w:id="51" w:name="_Toc176937964"/>
      <w:bookmarkStart w:id="52" w:name="_Toc176874249"/>
      <w:bookmarkStart w:id="53" w:name="_Toc208343450"/>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3254F7CB" w14:textId="389D3DD7" w:rsidR="00444188" w:rsidRPr="002F4A39" w:rsidRDefault="00444188" w:rsidP="00444188">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00E31312" w:rsidRPr="00E31312">
        <w:rPr>
          <w:color w:val="000000"/>
        </w:rPr>
        <w:t xml:space="preserve"> </w:t>
      </w:r>
      <w:r w:rsidR="00E31312">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00E31312" w:rsidRPr="00C84587">
        <w:rPr>
          <w:color w:val="000000"/>
        </w:rPr>
        <w:t xml:space="preserve"> </w:t>
      </w:r>
      <w:r w:rsidR="00E31312">
        <w:rPr>
          <w:color w:val="000000"/>
        </w:rPr>
        <w:t xml:space="preserve">is a </w:t>
      </w:r>
      <w:r w:rsidR="00E31312" w:rsidRPr="00C84587">
        <w:rPr>
          <w:color w:val="000000"/>
        </w:rPr>
        <w:t>good approximatio</w:t>
      </w:r>
      <w:r w:rsidR="0029007F">
        <w:rPr>
          <w:rFonts w:eastAsia="DengXian" w:hint="eastAsia"/>
          <w:color w:val="000000"/>
          <w:lang w:eastAsia="zh-CN"/>
        </w:rPr>
        <w:t>n</w:t>
      </w:r>
      <w:r w:rsidR="00E31312" w:rsidRPr="00C84587">
        <w:rPr>
          <w:color w:val="000000"/>
        </w:rPr>
        <w:t xml:space="preserve"> to </w:t>
      </w:r>
      <w:r w:rsidR="00E31312">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w:t>
      </w:r>
      <w:proofErr w:type="spellStart"/>
      <w:r w:rsidRPr="002F4A39">
        <w:rPr>
          <w:color w:val="000000"/>
          <w:lang w:eastAsia="zh-CN"/>
        </w:rPr>
        <w:t>gNB</w:t>
      </w:r>
      <w:proofErr w:type="spellEnd"/>
      <w:r w:rsidRPr="002F4A39">
        <w:rPr>
          <w:color w:val="000000"/>
          <w:lang w:eastAsia="zh-CN"/>
        </w:rPr>
        <w:t>)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sidR="00E31312">
        <w:rPr>
          <w:color w:val="000000"/>
          <w:lang w:eastAsia="zh-CN"/>
        </w:rPr>
        <w:t>T</w:t>
      </w:r>
      <w:r w:rsidR="00E31312" w:rsidRPr="00B36D28">
        <w:rPr>
          <w:color w:val="000000"/>
          <w:lang w:eastAsia="zh-CN"/>
        </w:rPr>
        <w:t>he present document uses the term “simulation</w:t>
      </w:r>
      <w:r w:rsidR="00E31312">
        <w:rPr>
          <w:color w:val="000000"/>
          <w:lang w:eastAsia="zh-CN"/>
        </w:rPr>
        <w:t>/</w:t>
      </w:r>
      <w:r w:rsidR="00E31312" w:rsidRPr="00B36D28">
        <w:rPr>
          <w:color w:val="000000"/>
          <w:lang w:eastAsia="zh-CN"/>
        </w:rPr>
        <w:t>emulation” to refer to any</w:t>
      </w:r>
      <w:r w:rsidR="00E31312">
        <w:rPr>
          <w:color w:val="000000"/>
          <w:lang w:eastAsia="zh-CN"/>
        </w:rPr>
        <w:t xml:space="preserve"> combination of the </w:t>
      </w:r>
      <w:r w:rsidR="00E31312" w:rsidRPr="00B36D28">
        <w:rPr>
          <w:color w:val="000000"/>
          <w:lang w:eastAsia="zh-CN"/>
        </w:rPr>
        <w:t>technique</w:t>
      </w:r>
      <w:r w:rsidR="00E31312">
        <w:rPr>
          <w:color w:val="000000"/>
          <w:lang w:eastAsia="zh-CN"/>
        </w:rPr>
        <w:t>s</w:t>
      </w:r>
      <w:r w:rsidR="00E31312" w:rsidRPr="00B36D28">
        <w:rPr>
          <w:color w:val="000000"/>
          <w:lang w:eastAsia="zh-CN"/>
        </w:rPr>
        <w:t xml:space="preserve"> </w:t>
      </w:r>
      <w:r w:rsidR="00E31312">
        <w:rPr>
          <w:color w:val="000000"/>
          <w:lang w:eastAsia="zh-CN"/>
        </w:rPr>
        <w:t xml:space="preserve">previously </w:t>
      </w:r>
      <w:r w:rsidR="00E31312" w:rsidRPr="00B36D28">
        <w:rPr>
          <w:color w:val="000000"/>
          <w:lang w:eastAsia="zh-CN"/>
        </w:rPr>
        <w:t>listed</w:t>
      </w:r>
      <w:r w:rsidR="00E31312">
        <w:rPr>
          <w:color w:val="000000"/>
          <w:lang w:eastAsia="zh-CN"/>
        </w:rPr>
        <w:t>.</w:t>
      </w:r>
    </w:p>
    <w:p w14:paraId="5E0432A8" w14:textId="3610190C" w:rsidR="0034246C" w:rsidRDefault="00940211">
      <w:r>
        <w:rPr>
          <w:rFonts w:eastAsia="Yu Mincho" w:hint="eastAsia"/>
          <w:lang w:val="en-US" w:eastAsia="ja-JP"/>
        </w:rPr>
        <w:t>Thus</w:t>
      </w:r>
      <w:r>
        <w:rPr>
          <w:rFonts w:eastAsia="SimSun" w:hint="eastAsia"/>
          <w:lang w:val="en-US" w:eastAsia="zh-CN"/>
        </w:rPr>
        <w:t xml:space="preserve">, </w:t>
      </w:r>
      <w:r w:rsidR="00E31312">
        <w:rPr>
          <w:lang w:val="en-US" w:eastAsia="zh-CN"/>
        </w:rPr>
        <w:t xml:space="preserve">the </w:t>
      </w:r>
      <w:r>
        <w:rPr>
          <w:rFonts w:eastAsia="SimSun" w:hint="eastAsia"/>
          <w:lang w:val="en-US" w:eastAsia="zh-CN"/>
        </w:rPr>
        <w:t>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w:t>
      </w:r>
      <w:r w:rsidR="00E31312" w:rsidRPr="00E31312">
        <w:rPr>
          <w:lang w:val="en-US" w:eastAsia="zh-CN"/>
        </w:rPr>
        <w:t xml:space="preserve"> </w:t>
      </w:r>
      <w:r w:rsidR="00E31312" w:rsidRPr="00C84587">
        <w:rPr>
          <w:lang w:val="en-US" w:eastAsia="zh-CN"/>
        </w:rPr>
        <w:t>helps</w:t>
      </w:r>
      <w:r w:rsidR="00E31312">
        <w:rPr>
          <w:lang w:val="en-US" w:eastAsia="zh-CN"/>
        </w:rPr>
        <w:t xml:space="preserve"> to</w:t>
      </w:r>
      <w:r w:rsidR="00E31312" w:rsidRPr="00C84587">
        <w:rPr>
          <w:rFonts w:eastAsia="Yu Mincho"/>
          <w:lang w:val="en-US" w:eastAsia="ja-JP"/>
        </w:rPr>
        <w:t xml:space="preserve"> build resilient networks</w:t>
      </w:r>
      <w:r>
        <w:rPr>
          <w:rFonts w:eastAsia="Yu Mincho"/>
          <w:lang w:val="en-US" w:eastAsia="ja-JP"/>
        </w:rPr>
        <w:t>, enables the early deployment of new services, and enhances network quality.</w:t>
      </w:r>
      <w:r>
        <w:rPr>
          <w:rFonts w:eastAsia="Yu Mincho" w:hint="eastAsia"/>
          <w:lang w:val="en-US" w:eastAsia="ja-JP"/>
        </w:rPr>
        <w:t xml:space="preserve"> For example, with NDT, network operators can verify network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xml:space="preserve"> before they </w:t>
      </w:r>
      <w:r w:rsidR="00E31312" w:rsidRPr="00C84587">
        <w:rPr>
          <w:rFonts w:eastAsia="Yu Mincho"/>
          <w:lang w:val="en-US" w:eastAsia="ja-JP"/>
        </w:rPr>
        <w:t xml:space="preserve">apply </w:t>
      </w:r>
      <w:r w:rsidR="00E31312">
        <w:rPr>
          <w:rFonts w:eastAsia="Yu Mincho"/>
          <w:lang w:val="en-US" w:eastAsia="ja-JP"/>
        </w:rPr>
        <w:t xml:space="preserve">changes </w:t>
      </w:r>
      <w:r w:rsidR="00E31312" w:rsidRPr="00C84587">
        <w:rPr>
          <w:rFonts w:eastAsia="Yu Mincho"/>
          <w:lang w:val="en-US" w:eastAsia="ja-JP"/>
        </w:rPr>
        <w:t xml:space="preserve">to </w:t>
      </w:r>
      <w:r w:rsidR="00E31312">
        <w:rPr>
          <w:rFonts w:eastAsia="Yu Mincho"/>
          <w:lang w:val="en-US" w:eastAsia="ja-JP"/>
        </w:rPr>
        <w:t xml:space="preserve">the </w:t>
      </w:r>
      <w:r>
        <w:rPr>
          <w:rFonts w:eastAsia="Yu Mincho" w:hint="eastAsia"/>
          <w:lang w:val="en-US" w:eastAsia="ja-JP"/>
        </w:rPr>
        <w:t xml:space="preserve">real network to prevent unintended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xml:space="preserve">,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which can contribute</w:t>
      </w:r>
      <w:r w:rsidR="00E31312" w:rsidRPr="00C84587">
        <w:rPr>
          <w:rFonts w:eastAsia="Yu Mincho"/>
          <w:lang w:val="en-US" w:eastAsia="ja-JP"/>
        </w:rPr>
        <w:t xml:space="preserve"> to reduc</w:t>
      </w:r>
      <w:r w:rsidR="00E31312">
        <w:rPr>
          <w:rFonts w:eastAsia="Yu Mincho"/>
          <w:lang w:val="en-US" w:eastAsia="ja-JP"/>
        </w:rPr>
        <w:t xml:space="preserve">ing </w:t>
      </w:r>
      <w:r w:rsidR="00E31312"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eastAsia="SimSun" w:hint="eastAsia"/>
          <w:lang w:val="en-US" w:eastAsia="zh-CN"/>
        </w:rPr>
        <w:t xml:space="preserve"> </w:t>
      </w:r>
      <w:r>
        <w:rPr>
          <w:rFonts w:eastAsia="Yu Mincho" w:hint="eastAsia"/>
          <w:lang w:val="en-US" w:eastAsia="ja-JP"/>
        </w:rPr>
        <w:t>NDT may</w:t>
      </w:r>
      <w:r>
        <w:rPr>
          <w:rFonts w:eastAsia="SimSun" w:hint="eastAsia"/>
          <w:lang w:val="en-US" w:eastAsia="zh-CN"/>
        </w:rPr>
        <w:t xml:space="preserve"> also</w:t>
      </w:r>
      <w:r>
        <w:rPr>
          <w:rFonts w:eastAsia="Yu Mincho" w:hint="eastAsia"/>
          <w:lang w:val="en-US" w:eastAsia="ja-JP"/>
        </w:rPr>
        <w:t xml:space="preserve"> utilize network automation functions to deliver NDT reports</w:t>
      </w:r>
      <w:r>
        <w:rPr>
          <w:rFonts w:eastAsia="SimSun" w:hint="eastAsia"/>
          <w:lang w:val="en-US" w:eastAsia="zh-CN"/>
        </w:rPr>
        <w:t>.</w:t>
      </w:r>
      <w:r>
        <w:rPr>
          <w:rFonts w:eastAsia="Yu Mincho" w:hint="eastAsia"/>
          <w:lang w:val="en-US" w:eastAsia="ja-JP"/>
        </w:rPr>
        <w:t xml:space="preserve">  </w:t>
      </w:r>
    </w:p>
    <w:p w14:paraId="62182CAC" w14:textId="77777777" w:rsidR="0034246C" w:rsidRDefault="00940211">
      <w:pPr>
        <w:pStyle w:val="Heading3"/>
      </w:pPr>
      <w:bookmarkStart w:id="54" w:name="_Toc208343451"/>
      <w:r>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33243974" w:rsidR="0034246C" w:rsidRDefault="00940211">
      <w:r>
        <w:t>Simulation implies that the NDT uses a mathematical model to characterize the</w:t>
      </w:r>
      <w:r w:rsidR="00E31312" w:rsidRPr="00C84587">
        <w:t xml:space="preserve"> behaviour </w:t>
      </w:r>
      <w:r>
        <w:t>of the system. This is used e.g. to model the traffic generated by users in the RAN to model the movement of users,</w:t>
      </w:r>
      <w:r w:rsidR="00E31312" w:rsidRPr="00C84587">
        <w:t xml:space="preserve"> or</w:t>
      </w:r>
      <w:r w:rsidR="00E31312">
        <w:t xml:space="preserve"> to model</w:t>
      </w:r>
      <w:r w:rsidR="00E31312" w:rsidRPr="00C84587">
        <w:t xml:space="preserve"> simplified</w:t>
      </w:r>
      <w:r w:rsidR="00E31312">
        <w:t xml:space="preserve"> </w:t>
      </w:r>
      <w:r>
        <w:t>behaviour of a NF. Emulation implies that the NDT uses a realizable object such as software that replaces the live object to characterize the</w:t>
      </w:r>
      <w:r w:rsidR="00E31312" w:rsidRPr="00C84587">
        <w:t xml:space="preserve"> behaviour</w:t>
      </w:r>
      <w:r>
        <w:t xml:space="preserve"> of at least one aspect of the system.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08343452"/>
      <w:r>
        <w:t>4.</w:t>
      </w:r>
      <w:r>
        <w:rPr>
          <w:lang w:val="en-US" w:eastAsia="zh-CN"/>
        </w:rPr>
        <w:t>2</w:t>
      </w:r>
      <w:r>
        <w:tab/>
        <w:t>NDT Management Service</w:t>
      </w:r>
      <w:bookmarkEnd w:id="48"/>
      <w:bookmarkEnd w:id="55"/>
    </w:p>
    <w:bookmarkEnd w:id="49"/>
    <w:bookmarkEnd w:id="50"/>
    <w:p w14:paraId="30CDF68C" w14:textId="2BBEBB71" w:rsidR="00742C94" w:rsidRDefault="00742C94" w:rsidP="00742C94">
      <w:pPr>
        <w:jc w:val="both"/>
        <w:rPr>
          <w:lang w:eastAsia="zh-CN"/>
        </w:rPr>
      </w:pPr>
      <w:r>
        <w:t xml:space="preserve">NDT </w:t>
      </w:r>
      <w:proofErr w:type="spellStart"/>
      <w:r>
        <w:t>MnS</w:t>
      </w:r>
      <w:proofErr w:type="spellEnd"/>
      <w:r>
        <w:t xml:space="preserve"> Producer enables an authorized consumer to request the modelling of a network scenario and to receive the output report.</w:t>
      </w:r>
      <w:r>
        <w:rPr>
          <w:lang w:eastAsia="zh-CN"/>
        </w:rPr>
        <w:t xml:space="preserve"> </w:t>
      </w:r>
      <w:r>
        <w:t xml:space="preserve">The simulation/emulation capabilities provided by the NDT </w:t>
      </w:r>
      <w:proofErr w:type="spellStart"/>
      <w:r>
        <w:t>MnS</w:t>
      </w:r>
      <w:proofErr w:type="spellEnd"/>
      <w:r>
        <w:t xml:space="preserve">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w:t>
      </w:r>
      <w:proofErr w:type="spellStart"/>
      <w:r>
        <w:t>MnS</w:t>
      </w:r>
      <w:proofErr w:type="spellEnd"/>
      <w:r>
        <w:t xml:space="preserve">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4FB3EC5B" w14:textId="41195BB1" w:rsidR="00F43304" w:rsidRDefault="00940211" w:rsidP="00F43304">
      <w:pPr>
        <w:pStyle w:val="TF"/>
        <w:rPr>
          <w:rFonts w:eastAsia="DengXian"/>
          <w:lang w:eastAsia="zh-CN"/>
        </w:rPr>
      </w:pPr>
      <w:r>
        <w:rPr>
          <w:lang w:eastAsia="zh-CN"/>
        </w:rPr>
        <w:t>Figure 4.</w:t>
      </w:r>
      <w:r>
        <w:rPr>
          <w:rFonts w:hint="eastAsia"/>
          <w:lang w:val="en-US" w:eastAsia="zh-CN"/>
        </w:rPr>
        <w:t>2</w:t>
      </w:r>
      <w:r>
        <w:rPr>
          <w:lang w:eastAsia="zh-CN"/>
        </w:rPr>
        <w:t>-1</w:t>
      </w:r>
    </w:p>
    <w:p w14:paraId="1B259A61" w14:textId="77777777" w:rsidR="00F43304" w:rsidRPr="00F43304" w:rsidRDefault="00F43304" w:rsidP="00F43304">
      <w:pPr>
        <w:pStyle w:val="TF"/>
        <w:jc w:val="left"/>
        <w:rPr>
          <w:rFonts w:eastAsia="DengXian"/>
          <w:lang w:eastAsia="zh-CN"/>
        </w:rPr>
      </w:pPr>
    </w:p>
    <w:p w14:paraId="447F4F74" w14:textId="4F29AF1F" w:rsidR="00F43304" w:rsidRDefault="00F43304" w:rsidP="00F43304">
      <w:pPr>
        <w:pStyle w:val="Heading2"/>
      </w:pPr>
      <w:bookmarkStart w:id="56" w:name="_Toc176874250"/>
      <w:bookmarkStart w:id="57" w:name="_Toc176937965"/>
      <w:bookmarkStart w:id="58" w:name="_Toc208343453"/>
      <w:bookmarkStart w:id="59" w:name="_Toc14889"/>
      <w:bookmarkStart w:id="60" w:name="_Toc187404608"/>
      <w:bookmarkStart w:id="61" w:name="_Toc106015853"/>
      <w:bookmarkStart w:id="62" w:name="_Toc106098491"/>
      <w:bookmarkStart w:id="63" w:name="_Hlk168493637"/>
      <w:r>
        <w:t>4.</w:t>
      </w:r>
      <w:r w:rsidR="0029007F">
        <w:rPr>
          <w:rFonts w:eastAsia="DengXian" w:hint="eastAsia"/>
          <w:lang w:eastAsia="zh-CN"/>
        </w:rPr>
        <w:t>3</w:t>
      </w:r>
      <w:r>
        <w:tab/>
        <w:t>Relations of NDTs and network automation functions</w:t>
      </w:r>
      <w:bookmarkEnd w:id="56"/>
      <w:bookmarkEnd w:id="57"/>
      <w:bookmarkEnd w:id="58"/>
    </w:p>
    <w:p w14:paraId="6317F14D" w14:textId="14420F08" w:rsidR="00F43304" w:rsidRDefault="00F43304" w:rsidP="00F43304">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r is available within the automation functions. Accordingly, the unaddressed gap for network automation is 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 Therefore, </w:t>
      </w:r>
      <w:r>
        <w:rPr>
          <w:rFonts w:hint="eastAsia"/>
          <w:lang w:eastAsia="zh-CN"/>
        </w:rPr>
        <w:t xml:space="preserve">network </w:t>
      </w:r>
      <w:r w:rsidRPr="00E45E1F">
        <w:rPr>
          <w:lang w:eastAsia="zh-CN"/>
        </w:rPr>
        <w:t xml:space="preserve">digital twins </w:t>
      </w:r>
      <w:r>
        <w:rPr>
          <w:rFonts w:hint="eastAsia"/>
          <w:lang w:eastAsia="zh-CN"/>
        </w:rPr>
        <w:t xml:space="preserve">could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sidR="0029007F">
        <w:rPr>
          <w:rFonts w:eastAsia="DengXian" w:hint="eastAsia"/>
          <w:lang w:eastAsia="zh-CN"/>
        </w:rPr>
        <w:t>3</w:t>
      </w:r>
      <w:r>
        <w:t xml:space="preserve">-1, and the </w:t>
      </w:r>
      <w:r>
        <w:rPr>
          <w:rFonts w:hint="eastAsia"/>
          <w:lang w:eastAsia="zh-CN"/>
        </w:rPr>
        <w:t>options</w:t>
      </w:r>
      <w:r>
        <w:t xml:space="preserve"> </w:t>
      </w:r>
      <w:r>
        <w:rPr>
          <w:rFonts w:hint="eastAsia"/>
          <w:lang w:eastAsia="zh-CN"/>
        </w:rPr>
        <w:t>are</w:t>
      </w:r>
      <w:r>
        <w:t xml:space="preserve"> implementation-specific.</w:t>
      </w:r>
    </w:p>
    <w:bookmarkEnd w:id="59"/>
    <w:bookmarkEnd w:id="60"/>
    <w:bookmarkEnd w:id="61"/>
    <w:bookmarkEnd w:id="62"/>
    <w:bookmarkEnd w:id="63"/>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85pt;height:222.45pt" o:ole="">
            <v:imagedata r:id="rId14" o:title="" croptop="5530f" cropbottom="5792f" cropleft="3190f" cropright="3252f"/>
          </v:shape>
          <o:OLEObject Type="Embed" ProgID="Visio.Drawing.15" ShapeID="_x0000_i1027" DrawAspect="Content" ObjectID="_1820917758"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08343454"/>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0259CFFA" w14:textId="77777777" w:rsidR="00F43304" w:rsidRDefault="00F43304" w:rsidP="00F43304">
      <w:pPr>
        <w:rPr>
          <w:lang w:eastAsia="zh-CN"/>
        </w:rPr>
      </w:pPr>
      <w:r>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4A8C57FA" w14:textId="77777777" w:rsidR="00F43304" w:rsidRDefault="00F43304" w:rsidP="00F43304">
      <w:r>
        <w:t>The NDT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0517E778" w14:textId="7790B1F9" w:rsidR="00F43304" w:rsidRDefault="00F43304" w:rsidP="00F43304">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w:t>
      </w:r>
      <w:proofErr w:type="spellStart"/>
      <w:r>
        <w:rPr>
          <w:rFonts w:hint="eastAsia"/>
        </w:rPr>
        <w:t>MnS</w:t>
      </w:r>
      <w:proofErr w:type="spellEnd"/>
      <w:r>
        <w:rPr>
          <w:rFonts w:hint="eastAsia"/>
        </w:rPr>
        <w:t xml:space="preserve">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0117A251" w14:textId="199431E4" w:rsidR="00F43304" w:rsidRDefault="00F43304" w:rsidP="00F43304">
      <w:pPr>
        <w:pStyle w:val="B1"/>
        <w:rPr>
          <w:lang w:val="en-US"/>
        </w:rPr>
      </w:pPr>
      <w:r>
        <w:rPr>
          <w:rFonts w:hint="eastAsia"/>
        </w:rPr>
        <w:t>-</w:t>
      </w:r>
      <w:r>
        <w:rPr>
          <w:rFonts w:hint="eastAsia"/>
        </w:rPr>
        <w:tab/>
      </w:r>
      <w:r>
        <w:t>NDT job instantiation:</w:t>
      </w:r>
      <w:r>
        <w:rPr>
          <w:rFonts w:eastAsiaTheme="minorEastAsia"/>
        </w:rPr>
        <w:t xml:space="preserve"> </w:t>
      </w:r>
      <w:r>
        <w:t xml:space="preserve">NDT </w:t>
      </w:r>
      <w:proofErr w:type="spellStart"/>
      <w:r>
        <w:t>MnS</w:t>
      </w:r>
      <w:proofErr w:type="spellEnd"/>
      <w:r>
        <w:t xml:space="preserve"> producer receives the request to create a job. The NDT </w:t>
      </w:r>
      <w:proofErr w:type="spellStart"/>
      <w:r>
        <w:t>MnS</w:t>
      </w:r>
      <w:proofErr w:type="spellEnd"/>
      <w:r>
        <w:t xml:space="preserve">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 xml:space="preserve">NDT job instance. The NDT job instance can be configured by the </w:t>
      </w:r>
      <w:proofErr w:type="spellStart"/>
      <w:r>
        <w:t>MnS</w:t>
      </w:r>
      <w:proofErr w:type="spellEnd"/>
      <w:r>
        <w:t xml:space="preserve"> consumer at any time.</w:t>
      </w:r>
      <w:r>
        <w:rPr>
          <w:lang w:val="en-US"/>
        </w:rPr>
        <w:t xml:space="preserve"> </w:t>
      </w:r>
    </w:p>
    <w:p w14:paraId="02BAA7FD" w14:textId="3132F4B1" w:rsidR="00F43304" w:rsidRDefault="00F43304" w:rsidP="00F43304">
      <w:pPr>
        <w:pStyle w:val="B1"/>
      </w:pPr>
      <w:r>
        <w:rPr>
          <w:rFonts w:hint="eastAsia"/>
        </w:rPr>
        <w:t>-</w:t>
      </w:r>
      <w:r>
        <w:rPr>
          <w:rFonts w:hint="eastAsia"/>
        </w:rPr>
        <w:tab/>
      </w:r>
      <w:r>
        <w:t>NDT job suspension:</w:t>
      </w:r>
      <w:r>
        <w:rPr>
          <w:rFonts w:eastAsiaTheme="minorEastAsia"/>
        </w:rPr>
        <w:t xml:space="preserve"> </w:t>
      </w:r>
      <w:r>
        <w:t xml:space="preserve">NDT </w:t>
      </w:r>
      <w:proofErr w:type="spellStart"/>
      <w:r>
        <w:t>MnS</w:t>
      </w:r>
      <w:proofErr w:type="spellEnd"/>
      <w:r>
        <w:t xml:space="preserve"> producer receives the request to pause or suspend a job. </w:t>
      </w:r>
    </w:p>
    <w:p w14:paraId="4DCB4EFB" w14:textId="77777777" w:rsidR="00F43304" w:rsidRDefault="00F43304" w:rsidP="00F43304">
      <w:pPr>
        <w:pStyle w:val="B1"/>
      </w:pPr>
      <w:r>
        <w:t xml:space="preserve">- </w:t>
      </w:r>
      <w:r>
        <w:tab/>
        <w:t>NDT job deletion:</w:t>
      </w:r>
      <w:r>
        <w:rPr>
          <w:rFonts w:eastAsiaTheme="minorEastAsia"/>
        </w:rPr>
        <w:t xml:space="preserve"> </w:t>
      </w:r>
      <w:r>
        <w:t xml:space="preserve">NDT </w:t>
      </w:r>
      <w:proofErr w:type="spellStart"/>
      <w:r>
        <w:t>MnS</w:t>
      </w:r>
      <w:proofErr w:type="spellEnd"/>
      <w:r>
        <w:t xml:space="preserve"> producer receives the request to delete a simulation/emulation job</w:t>
      </w:r>
      <w:r>
        <w:rPr>
          <w:rFonts w:hint="eastAsia"/>
          <w:lang w:eastAsia="zh-CN"/>
        </w:rPr>
        <w:t xml:space="preserve"> instance</w:t>
      </w:r>
      <w:r>
        <w:t xml:space="preserve">. The NDT </w:t>
      </w:r>
      <w:proofErr w:type="spellStart"/>
      <w:r>
        <w:t>MnS</w:t>
      </w:r>
      <w:proofErr w:type="spellEnd"/>
      <w:r>
        <w:t xml:space="preserve"> producer stops the execution of the simulation/emulation and deletes the NDT job instance. </w:t>
      </w:r>
    </w:p>
    <w:p w14:paraId="0BA1CFC2" w14:textId="177C08AA" w:rsidR="00F43304" w:rsidRDefault="00F43304" w:rsidP="00F43304">
      <w:pPr>
        <w:pStyle w:val="B1"/>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w:t>
      </w:r>
      <w:proofErr w:type="spellStart"/>
      <w:r>
        <w:rPr>
          <w:rFonts w:hint="eastAsia"/>
        </w:rPr>
        <w:t>MnS</w:t>
      </w:r>
      <w:proofErr w:type="spellEnd"/>
      <w:r>
        <w:rPr>
          <w:rFonts w:hint="eastAsia"/>
        </w:rPr>
        <w:t xml:space="preserve"> </w:t>
      </w:r>
      <w:r>
        <w:t>producer</w:t>
      </w:r>
      <w:r>
        <w:rPr>
          <w:rFonts w:hint="eastAsia"/>
        </w:rPr>
        <w:t xml:space="preserve"> </w:t>
      </w:r>
      <w:r>
        <w:t xml:space="preserve">may delete an NDT </w:t>
      </w:r>
      <w:r>
        <w:rPr>
          <w:lang w:val="en-IE"/>
        </w:rPr>
        <w:t>Function</w:t>
      </w:r>
      <w:r>
        <w:t xml:space="preserve"> instance that is not active.</w:t>
      </w:r>
    </w:p>
    <w:p w14:paraId="6E881F8B" w14:textId="77777777" w:rsidR="00F43304" w:rsidRDefault="00F43304" w:rsidP="00F43304">
      <w:pPr>
        <w:pStyle w:val="B1"/>
        <w:rPr>
          <w:rFonts w:eastAsia="DengXian"/>
          <w:lang w:eastAsia="zh-CN"/>
        </w:rPr>
      </w:pP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08343455"/>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208343456"/>
      <w:bookmarkStart w:id="72" w:name="_Toc177118948"/>
      <w:bookmarkStart w:id="73" w:name="_Toc168485890"/>
      <w:bookmarkStart w:id="74" w:name="_Toc180163339"/>
      <w:bookmarkStart w:id="75" w:name="_Toc183521159"/>
      <w:bookmarkStart w:id="76" w:name="_Toc177138521"/>
      <w:bookmarkStart w:id="77" w:name="_Toc180164036"/>
      <w:bookmarkStart w:id="78" w:name="_Toc168485606"/>
      <w:bookmarkStart w:id="79" w:name="_Toc180163801"/>
      <w:bookmarkStart w:id="80" w:name="_Toc168485682"/>
      <w:bookmarkStart w:id="81" w:name="_Toc168485166"/>
      <w:r>
        <w:t>5.1</w:t>
      </w:r>
      <w:r>
        <w:tab/>
      </w:r>
      <w:bookmarkEnd w:id="69"/>
      <w:bookmarkEnd w:id="70"/>
      <w:r w:rsidR="00AB0031">
        <w:t>Control and life cycle management of NDTs</w:t>
      </w:r>
      <w:bookmarkEnd w:id="71"/>
    </w:p>
    <w:p w14:paraId="11901400" w14:textId="77777777" w:rsidR="0034246C" w:rsidRDefault="00940211">
      <w:pPr>
        <w:pStyle w:val="Heading3"/>
        <w:jc w:val="both"/>
      </w:pPr>
      <w:bookmarkStart w:id="82" w:name="_Toc185243813"/>
      <w:bookmarkStart w:id="83" w:name="_Toc191630899"/>
      <w:bookmarkStart w:id="84" w:name="_Toc208343457"/>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pPr>
        <w:pStyle w:val="Heading3"/>
        <w:jc w:val="both"/>
      </w:pPr>
      <w:bookmarkStart w:id="85" w:name="_Toc191630900"/>
      <w:bookmarkStart w:id="86" w:name="_Toc208343458"/>
      <w:r>
        <w:t>5.1.2</w:t>
      </w:r>
      <w:r>
        <w:tab/>
        <w:t>Use cases</w:t>
      </w:r>
      <w:bookmarkEnd w:id="85"/>
      <w:bookmarkEnd w:id="86"/>
    </w:p>
    <w:p w14:paraId="40D0FC73" w14:textId="3FA26DBB" w:rsidR="00560F72" w:rsidRDefault="00560F72" w:rsidP="00560F72">
      <w:pPr>
        <w:pStyle w:val="Heading4"/>
      </w:pPr>
      <w:bookmarkStart w:id="87" w:name="_Toc191630901"/>
      <w:bookmarkStart w:id="88" w:name="_Toc208343459"/>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may provide requirements to request the NDT </w:t>
      </w:r>
      <w:proofErr w:type="spellStart"/>
      <w:r>
        <w:rPr>
          <w:lang w:eastAsia="zh-CN"/>
        </w:rPr>
        <w:t>MnS</w:t>
      </w:r>
      <w:proofErr w:type="spellEnd"/>
      <w:r>
        <w:rPr>
          <w:lang w:eastAsia="zh-CN"/>
        </w:rPr>
        <w:t xml:space="preserve"> producer to trigger the creation of an NDT instance based on its capabilities. NDT </w:t>
      </w:r>
      <w:proofErr w:type="spellStart"/>
      <w:r>
        <w:rPr>
          <w:lang w:eastAsia="zh-CN"/>
        </w:rPr>
        <w:t>MnS</w:t>
      </w:r>
      <w:proofErr w:type="spellEnd"/>
      <w:r>
        <w:rPr>
          <w:lang w:eastAsia="zh-CN"/>
        </w:rPr>
        <w:t xml:space="preserve">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5558758D" w:rsidR="00560F72" w:rsidRDefault="00560F72" w:rsidP="00560F72">
      <w:pPr>
        <w:pStyle w:val="Heading4"/>
      </w:pPr>
      <w:bookmarkStart w:id="89" w:name="_Toc191630902"/>
      <w:bookmarkStart w:id="90" w:name="_Toc208343460"/>
      <w:r>
        <w:t>5.1.2.2</w:t>
      </w:r>
      <w:r>
        <w:tab/>
      </w:r>
      <w:bookmarkEnd w:id="89"/>
      <w:r w:rsidR="00DE745F">
        <w:t>Control of NDT instances</w:t>
      </w:r>
      <w:bookmarkEnd w:id="90"/>
      <w:r w:rsidR="00DE745F">
        <w:t xml:space="preserve"> </w:t>
      </w:r>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r>
        <w:rPr>
          <w:lang w:eastAsia="zh-CN"/>
        </w:rPr>
        <w:t>provide input to</w:t>
      </w:r>
      <w:r>
        <w:t xml:space="preserve"> NDT </w:t>
      </w:r>
      <w:proofErr w:type="spellStart"/>
      <w:r>
        <w:t>MnS</w:t>
      </w:r>
      <w:proofErr w:type="spellEnd"/>
      <w:r>
        <w:t xml:space="preserve"> Producer to create relationship among NDT instances, i.e., configure or modify the dependencies (e.g., to select which environment or radio propagation DT to be applied</w:t>
      </w:r>
      <w:r>
        <w:rPr>
          <w:rFonts w:hint="eastAsia"/>
        </w:rPr>
        <w:t>)</w:t>
      </w:r>
      <w:r>
        <w:t>.</w:t>
      </w:r>
    </w:p>
    <w:p w14:paraId="6FEB1EE8" w14:textId="3DA27B2A" w:rsidR="00560F72" w:rsidRDefault="00560F72" w:rsidP="00560F72">
      <w:pPr>
        <w:pStyle w:val="Heading4"/>
      </w:pPr>
      <w:bookmarkStart w:id="91" w:name="_Toc191630903"/>
      <w:bookmarkStart w:id="92" w:name="_Toc208343461"/>
      <w:r>
        <w:t>5.1.2.3</w:t>
      </w:r>
      <w:r>
        <w:tab/>
      </w:r>
      <w:bookmarkEnd w:id="91"/>
      <w:r w:rsidR="00DE745F">
        <w:rPr>
          <w:rFonts w:hint="eastAsia"/>
        </w:rPr>
        <w:t>Synchronization with network</w:t>
      </w:r>
      <w:bookmarkEnd w:id="92"/>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72215AE2" w14:textId="1D5BC50A" w:rsidR="0034246C" w:rsidRPr="00203A7A" w:rsidRDefault="00560F72" w:rsidP="00203A7A">
      <w:pPr>
        <w:rPr>
          <w:rFonts w:eastAsia="DengXian"/>
          <w:lang w:eastAsia="zh-CN"/>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04A88ECF" w14:textId="77777777" w:rsidR="0034246C" w:rsidRDefault="00940211">
      <w:pPr>
        <w:pStyle w:val="Heading3"/>
        <w:jc w:val="both"/>
        <w:rPr>
          <w:rFonts w:eastAsia="DengXian"/>
          <w:lang w:eastAsia="zh-CN"/>
        </w:rPr>
      </w:pPr>
      <w:bookmarkStart w:id="93" w:name="_Toc191630904"/>
      <w:bookmarkStart w:id="94" w:name="_Toc185243814"/>
      <w:bookmarkStart w:id="95" w:name="_Toc208343462"/>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08343463"/>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pPr>
        <w:pStyle w:val="Heading3"/>
        <w:jc w:val="both"/>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08343464"/>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08F0672F" w14:textId="77777777" w:rsidR="0034246C" w:rsidRDefault="00940211">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940211">
      <w:pPr>
        <w:pStyle w:val="Heading3"/>
        <w:jc w:val="both"/>
        <w:rPr>
          <w:rFonts w:eastAsia="SimSun"/>
          <w:lang w:val="en-US" w:eastAsia="zh-CN"/>
        </w:rPr>
      </w:pPr>
      <w:bookmarkStart w:id="113" w:name="_Toc191630907"/>
      <w:bookmarkStart w:id="114" w:name="_Toc208343465"/>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08343466"/>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47347EEA" w14:textId="77777777" w:rsidR="009A28C2" w:rsidRDefault="009A28C2" w:rsidP="009A28C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required NDT 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469FA2A6" w14:textId="77777777" w:rsidR="009A28C2" w:rsidRDefault="009A28C2" w:rsidP="009A28C2">
      <w:pPr>
        <w:jc w:val="both"/>
        <w:rPr>
          <w:lang w:val="en-US" w:eastAsia="ja-JP"/>
        </w:rPr>
      </w:pPr>
      <w:r>
        <w:rPr>
          <w:lang w:val="en-US" w:eastAsia="ja-JP"/>
        </w:rPr>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08343467"/>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7CB9ACEC" w14:textId="0BBAED45" w:rsidR="00DA78A4" w:rsidRPr="00DA78A4" w:rsidRDefault="00DA78A4" w:rsidP="00DA78A4">
      <w:bookmarkStart w:id="119" w:name="_Toc191630910"/>
      <w:r w:rsidRPr="00DA78A4">
        <w:t>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Even other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2F197491" w14:textId="253A507C" w:rsidR="00787C02" w:rsidRDefault="00DA78A4" w:rsidP="00DA78A4">
      <w:pPr>
        <w:rPr>
          <w:rFonts w:eastAsia="DengXian"/>
          <w:lang w:eastAsia="zh-CN"/>
        </w:rPr>
      </w:pPr>
      <w:r w:rsidRPr="00DA78A4">
        <w:t>The results of NDT can give 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08343468"/>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7C718014" w14:textId="77777777" w:rsidR="0034246C" w:rsidRDefault="00940211">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r>
        <w:rPr>
          <w:lang w:val="en-US" w:eastAsia="zh-CN"/>
        </w:rPr>
        <w:t>e.g.,update</w:t>
      </w:r>
      <w:proofErr w:type="spell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940211">
      <w:pPr>
        <w:pStyle w:val="Heading4"/>
        <w:rPr>
          <w:lang w:val="en-US"/>
        </w:rPr>
      </w:pPr>
      <w:bookmarkStart w:id="121" w:name="_Toc191630911"/>
      <w:bookmarkStart w:id="122" w:name="_Toc208343469"/>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1B4A2991" w14:textId="2669525B" w:rsidR="0034246C" w:rsidRDefault="00940211">
      <w:pPr>
        <w:rPr>
          <w:lang w:eastAsia="ja-JP"/>
        </w:rPr>
      </w:pPr>
      <w:r>
        <w:rPr>
          <w:lang w:eastAsia="ja-JP"/>
        </w:rPr>
        <w:t>This use case describes how a network issue can be induced using NDT. A resilient network requires that the behavio</w:t>
      </w:r>
      <w:r w:rsidR="00F20A7B">
        <w:rPr>
          <w:rFonts w:eastAsia="DengXian"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pPr>
        <w:pStyle w:val="Heading3"/>
        <w:jc w:val="both"/>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08343470"/>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configure the network scenario to be modelled for the consumer to evaluate a </w:t>
            </w:r>
            <w:r>
              <w:rPr>
                <w:rFonts w:ascii="Arial" w:hAnsi="Arial" w:cs="Arial"/>
                <w:sz w:val="18"/>
                <w:szCs w:val="18"/>
                <w:lang w:val="en-US" w:eastAsia="zh-CN"/>
              </w:rPr>
              <w:t>n</w:t>
            </w:r>
            <w:proofErr w:type="spellStart"/>
            <w:r>
              <w:rPr>
                <w:rFonts w:ascii="Arial" w:hAnsi="Arial" w:cs="Arial"/>
                <w:sz w:val="18"/>
                <w:szCs w:val="18"/>
              </w:rPr>
              <w:t>etwork</w:t>
            </w:r>
            <w:proofErr w:type="spellEnd"/>
            <w:r>
              <w:rPr>
                <w:rFonts w:ascii="Arial" w:hAnsi="Arial" w:cs="Arial"/>
                <w:sz w:val="18"/>
                <w:szCs w:val="18"/>
              </w:rPr>
              <w:t xml:space="preserve">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08343471"/>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pPr>
        <w:pStyle w:val="Heading3"/>
        <w:jc w:val="both"/>
      </w:pPr>
      <w:bookmarkStart w:id="148" w:name="_CR5_1_1_2"/>
      <w:bookmarkStart w:id="149" w:name="_CR5_1_1_1"/>
      <w:bookmarkStart w:id="150" w:name="_Toc208343472"/>
      <w:bookmarkStart w:id="151" w:name="_Hlk188017761"/>
      <w:bookmarkEnd w:id="148"/>
      <w:bookmarkEnd w:id="149"/>
      <w:r>
        <w:t>5.3.</w:t>
      </w:r>
      <w:r>
        <w:rPr>
          <w:rFonts w:eastAsia="SimSun" w:hint="eastAsia"/>
          <w:lang w:val="en-US" w:eastAsia="zh-CN"/>
        </w:rPr>
        <w:t>1</w:t>
      </w:r>
      <w:r>
        <w:tab/>
        <w:t>Description</w:t>
      </w:r>
      <w:bookmarkEnd w:id="150"/>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pPr>
        <w:pStyle w:val="Heading3"/>
        <w:jc w:val="both"/>
      </w:pPr>
      <w:bookmarkStart w:id="152" w:name="_Toc208343473"/>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08343474"/>
      <w:r>
        <w:t>5.3.</w:t>
      </w:r>
      <w:r>
        <w:rPr>
          <w:rFonts w:eastAsia="SimSun" w:hint="eastAsia"/>
          <w:lang w:val="en-US" w:eastAsia="zh-CN"/>
        </w:rPr>
        <w:t>2</w:t>
      </w:r>
      <w:r>
        <w:t>.1</w:t>
      </w:r>
      <w:r>
        <w:tab/>
      </w:r>
      <w:r w:rsidR="008F4116">
        <w:t>General verification</w:t>
      </w:r>
      <w:bookmarkEnd w:id="153"/>
      <w:r w:rsidR="008F4116">
        <w:rPr>
          <w:lang w:val="en-US"/>
        </w:rPr>
        <w:t xml:space="preserve"> </w:t>
      </w:r>
    </w:p>
    <w:p w14:paraId="6BA6D6AF" w14:textId="19BDB66C" w:rsidR="0034246C" w:rsidRDefault="00940211">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5B51410C" w:rsidR="0034246C" w:rsidRDefault="00940211">
      <w:pPr>
        <w:pStyle w:val="Heading4"/>
        <w:rPr>
          <w:lang w:val="en-US"/>
        </w:rPr>
      </w:pPr>
      <w:bookmarkStart w:id="154" w:name="_Toc208343475"/>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Default="00940211">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940211">
      <w:pPr>
        <w:numPr>
          <w:ilvl w:val="255"/>
          <w:numId w:val="0"/>
        </w:numPr>
        <w:jc w:val="both"/>
        <w:rPr>
          <w:lang w:val="en-US" w:eastAsia="zh-CN"/>
        </w:rPr>
      </w:pPr>
      <w:r>
        <w:rPr>
          <w:lang w:val="en-US" w:eastAsia="zh-CN"/>
        </w:rPr>
        <w:t>The following is an example of events that can be supported:</w:t>
      </w:r>
    </w:p>
    <w:p w14:paraId="3CE75DF2" w14:textId="631F5AE6" w:rsidR="0034246C" w:rsidRDefault="00940211">
      <w:pPr>
        <w:pStyle w:val="B1"/>
        <w:numPr>
          <w:ilvl w:val="255"/>
          <w:numId w:val="0"/>
        </w:numPr>
        <w:ind w:left="568" w:hanging="284"/>
        <w:jc w:val="both"/>
      </w:pPr>
      <w:r>
        <w:t xml:space="preserve">- </w:t>
      </w:r>
      <w:r>
        <w:tab/>
      </w:r>
      <w:r w:rsidR="005629B5">
        <w:t>S</w:t>
      </w:r>
      <w:r w:rsidR="005629B5">
        <w:rPr>
          <w:rFonts w:hint="eastAsia"/>
        </w:rPr>
        <w:t>ignal</w:t>
      </w:r>
      <w:r w:rsidR="00203A7A">
        <w:rPr>
          <w:rFonts w:eastAsia="DengXian" w:hint="eastAsia"/>
          <w:lang w:eastAsia="zh-CN"/>
        </w:rPr>
        <w:t>l</w:t>
      </w:r>
      <w:r w:rsidR="005629B5">
        <w:rPr>
          <w:rFonts w:hint="eastAsia"/>
        </w:rPr>
        <w:t>ing storm</w:t>
      </w:r>
      <w:r w:rsidR="005629B5">
        <w:t>s: A s</w:t>
      </w:r>
      <w:r w:rsidR="005629B5">
        <w:rPr>
          <w:rFonts w:hint="eastAsia"/>
        </w:rPr>
        <w:t>ignal</w:t>
      </w:r>
      <w:r w:rsidR="00203A7A">
        <w:rPr>
          <w:rFonts w:eastAsia="DengXian" w:hint="eastAsia"/>
          <w:lang w:eastAsia="zh-CN"/>
        </w:rPr>
        <w:t>l</w:t>
      </w:r>
      <w:r w:rsidR="005629B5">
        <w:rPr>
          <w:rFonts w:hint="eastAsia"/>
        </w:rPr>
        <w:t>ing storm</w:t>
      </w:r>
      <w:r w:rsidR="005629B5">
        <w:t xml:space="preserve"> is a failure events </w:t>
      </w:r>
      <w:r w:rsidR="005629B5">
        <w:rPr>
          <w:rFonts w:hint="eastAsia"/>
        </w:rPr>
        <w:t>where a large number of signa</w:t>
      </w:r>
      <w:r w:rsidR="00203A7A">
        <w:rPr>
          <w:rFonts w:eastAsia="DengXian" w:hint="eastAsia"/>
          <w:lang w:eastAsia="zh-CN"/>
        </w:rPr>
        <w:t>l</w:t>
      </w:r>
      <w:r w:rsidR="005629B5">
        <w:rPr>
          <w:rFonts w:hint="eastAsia"/>
        </w:rPr>
        <w:t>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w:t>
      </w:r>
      <w:r w:rsidR="00203A7A">
        <w:rPr>
          <w:rFonts w:eastAsia="DengXian" w:hint="eastAsia"/>
          <w:lang w:eastAsia="zh-CN"/>
        </w:rPr>
        <w:t>l</w:t>
      </w:r>
      <w:r w:rsidR="005629B5">
        <w:rPr>
          <w:rFonts w:hint="eastAsia"/>
        </w:rPr>
        <w:t>ling messages surge suddenly, causing signal</w:t>
      </w:r>
      <w:r w:rsidR="00203A7A">
        <w:rPr>
          <w:rFonts w:eastAsia="DengXian" w:hint="eastAsia"/>
          <w:lang w:eastAsia="zh-CN"/>
        </w:rPr>
        <w:t>l</w:t>
      </w:r>
      <w:r w:rsidR="005629B5">
        <w:rPr>
          <w:rFonts w:hint="eastAsia"/>
        </w:rPr>
        <w:t>ing storm</w:t>
      </w:r>
      <w:r w:rsidR="005629B5">
        <w:t>. In this scenario, NDT is used to simulate/emulate the network behaviour</w:t>
      </w:r>
      <w:r w:rsidR="005629B5">
        <w:rPr>
          <w:lang w:val="en-US" w:eastAsia="zh-CN"/>
        </w:rPr>
        <w:t xml:space="preserve"> of surges in </w:t>
      </w:r>
      <w:proofErr w:type="spellStart"/>
      <w:r w:rsidR="005629B5">
        <w:rPr>
          <w:lang w:val="en-US" w:eastAsia="zh-CN"/>
        </w:rPr>
        <w:t>signal</w:t>
      </w:r>
      <w:r w:rsidR="00203A7A">
        <w:rPr>
          <w:rFonts w:eastAsia="DengXian" w:hint="eastAsia"/>
          <w:lang w:val="en-US" w:eastAsia="zh-CN"/>
        </w:rPr>
        <w:t>l</w:t>
      </w:r>
      <w:r w:rsidR="005629B5">
        <w:rPr>
          <w:lang w:val="en-US" w:eastAsia="zh-CN"/>
        </w:rPr>
        <w:t>ing</w:t>
      </w:r>
      <w:proofErr w:type="spellEnd"/>
      <w:r w:rsidR="005629B5">
        <w:rPr>
          <w:lang w:val="en-US" w:eastAsia="zh-CN"/>
        </w:rPr>
        <w:t xml:space="preserve"> requests on the network. For example, </w:t>
      </w:r>
      <w:r w:rsidR="005629B5">
        <w:t>NDT can simulate/emulate</w:t>
      </w:r>
      <w:r w:rsidR="005629B5" w:rsidRPr="003316CE">
        <w:t xml:space="preserve"> </w:t>
      </w:r>
      <w:r w:rsidR="005629B5">
        <w:t>a</w:t>
      </w:r>
      <w:r w:rsidR="005629B5" w:rsidRPr="003316CE">
        <w:t xml:space="preserve"> sudden surge in the number of </w:t>
      </w:r>
      <w:r w:rsidR="005629B5">
        <w:t>UE requests in the scenario of major holidays or n</w:t>
      </w:r>
      <w:r w:rsidR="005629B5" w:rsidRPr="00E732B2">
        <w:t>etwork interruption recovery</w:t>
      </w:r>
      <w:r w:rsidR="005629B5">
        <w:t xml:space="preserve">. Operators can also select the multiplication factor for </w:t>
      </w:r>
      <w:r w:rsidR="005629B5">
        <w:rPr>
          <w:rFonts w:hint="eastAsia"/>
          <w:lang w:eastAsia="zh-CN"/>
        </w:rPr>
        <w:t>the</w:t>
      </w:r>
      <w:r w:rsidR="005629B5" w:rsidRPr="0099252C">
        <w:t xml:space="preserve"> </w:t>
      </w:r>
      <w:r w:rsidR="005629B5" w:rsidRPr="003316CE">
        <w:t xml:space="preserve">surge </w:t>
      </w:r>
      <w:r w:rsidR="005629B5">
        <w:t xml:space="preserve">in </w:t>
      </w:r>
      <w:proofErr w:type="spellStart"/>
      <w:r w:rsidR="005629B5">
        <w:rPr>
          <w:lang w:val="en-US" w:eastAsia="zh-CN"/>
        </w:rPr>
        <w:t>signal</w:t>
      </w:r>
      <w:r w:rsidR="00203A7A">
        <w:rPr>
          <w:rFonts w:eastAsia="DengXian" w:hint="eastAsia"/>
          <w:lang w:val="en-US" w:eastAsia="zh-CN"/>
        </w:rPr>
        <w:t>l</w:t>
      </w:r>
      <w:r w:rsidR="005629B5">
        <w:rPr>
          <w:lang w:val="en-US" w:eastAsia="zh-CN"/>
        </w:rPr>
        <w:t>ing</w:t>
      </w:r>
      <w:proofErr w:type="spellEnd"/>
      <w:r w:rsidR="005629B5">
        <w:rPr>
          <w:lang w:val="en-US" w:eastAsia="zh-CN"/>
        </w:rPr>
        <w:t xml:space="preserve"> requests to be injected in NDT to evaluate the network resilience capability in response to</w:t>
      </w:r>
      <w:r w:rsidR="005629B5" w:rsidRPr="002E0E6F">
        <w:rPr>
          <w:lang w:val="en-US" w:eastAsia="zh-CN"/>
        </w:rPr>
        <w:t xml:space="preserve"> different severity levels</w:t>
      </w:r>
      <w:r w:rsidR="005629B5">
        <w:rPr>
          <w:lang w:val="en-US" w:eastAsia="zh-CN"/>
        </w:rPr>
        <w:t xml:space="preserve"> of events. </w:t>
      </w:r>
    </w:p>
    <w:p w14:paraId="130BD8AB" w14:textId="21F19964" w:rsidR="0034246C" w:rsidRDefault="00940211">
      <w:pPr>
        <w:pStyle w:val="Heading4"/>
        <w:jc w:val="both"/>
      </w:pPr>
      <w:bookmarkStart w:id="155" w:name="_Toc208343476"/>
      <w:r>
        <w:t>5.3.</w:t>
      </w:r>
      <w:r>
        <w:rPr>
          <w:rFonts w:eastAsia="SimSun" w:hint="eastAsia"/>
          <w:lang w:val="en-US" w:eastAsia="zh-CN"/>
        </w:rPr>
        <w:t>2</w:t>
      </w:r>
      <w:r>
        <w:t>.3</w:t>
      </w:r>
      <w:r>
        <w:tab/>
      </w:r>
      <w:r w:rsidR="008F4116">
        <w:t>Verification of network configurations</w:t>
      </w:r>
      <w:bookmarkEnd w:id="155"/>
    </w:p>
    <w:p w14:paraId="4883E419" w14:textId="77777777" w:rsidR="0034246C" w:rsidRDefault="00940211">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pPr>
        <w:pStyle w:val="Heading4"/>
        <w:jc w:val="both"/>
      </w:pPr>
      <w:bookmarkStart w:id="156" w:name="_Toc208343477"/>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8" w:name="_Hlk188621960"/>
      <w:r>
        <w:rPr>
          <w:rFonts w:hint="eastAsia"/>
          <w:lang w:val="en-US" w:eastAsia="zh-CN"/>
        </w:rPr>
        <w:t xml:space="preserve"> </w:t>
      </w:r>
      <w:bookmarkEnd w:id="158"/>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pPr>
        <w:pStyle w:val="Heading3"/>
        <w:jc w:val="both"/>
      </w:pPr>
      <w:bookmarkStart w:id="159" w:name="_Toc208343478"/>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1"/>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8F4116"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8F4116"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4CB5234D"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r w:rsidR="00203A7A">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8F4116"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77777777" w:rsidR="008F4116" w:rsidRDefault="008F4116" w:rsidP="00C65F4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8F4116"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7CAF4FA1" w:rsidR="008F4116" w:rsidRDefault="008F4116" w:rsidP="00C65F4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sidR="00203A7A">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208343479"/>
      <w:bookmarkStart w:id="163" w:name="_Toc191630919"/>
      <w:bookmarkStart w:id="164" w:name="_Toc191630920"/>
      <w:r>
        <w:t>5.</w:t>
      </w:r>
      <w:r>
        <w:rPr>
          <w:lang w:val="en-US" w:eastAsia="zh-CN"/>
        </w:rPr>
        <w:t>4</w:t>
      </w:r>
      <w:r>
        <w:tab/>
      </w:r>
      <w:r>
        <w:rPr>
          <w:lang w:eastAsia="zh-CN"/>
        </w:rPr>
        <w:t>NDT support for data generation</w:t>
      </w:r>
      <w:bookmarkEnd w:id="161"/>
      <w:bookmarkEnd w:id="162"/>
    </w:p>
    <w:p w14:paraId="349397A2" w14:textId="77777777" w:rsidR="0034246C" w:rsidRDefault="00940211">
      <w:pPr>
        <w:pStyle w:val="Heading3"/>
        <w:jc w:val="both"/>
        <w:rPr>
          <w:lang w:val="en-US" w:eastAsia="zh-CN"/>
        </w:rPr>
      </w:pPr>
      <w:bookmarkStart w:id="165" w:name="_Toc191630915"/>
      <w:bookmarkStart w:id="166" w:name="_Toc208343480"/>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pPr>
        <w:pStyle w:val="Heading3"/>
        <w:jc w:val="both"/>
        <w:rPr>
          <w:lang w:val="en-US" w:eastAsia="zh-CN"/>
        </w:rPr>
      </w:pPr>
      <w:bookmarkStart w:id="168"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342CEBFB" w14:textId="3114E899" w:rsidR="00C859AF" w:rsidRDefault="00F4334E" w:rsidP="00C859AF">
      <w:pPr>
        <w:rPr>
          <w:lang w:val="en-US" w:eastAsia="zh-CN"/>
        </w:rPr>
      </w:pPr>
      <w:bookmarkStart w:id="171"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00C859AF" w:rsidRPr="009004D4">
        <w:rPr>
          <w:rFonts w:eastAsia="Microsoft YaHei" w:hint="eastAsia"/>
          <w:kern w:val="2"/>
          <w:szCs w:val="18"/>
          <w:lang w:val="en-US" w:eastAsia="zh-CN" w:bidi="ar-KW"/>
        </w:rPr>
        <w:t xml:space="preserve"> </w:t>
      </w:r>
      <w:r w:rsidR="00C859AF" w:rsidRPr="001F59AE">
        <w:rPr>
          <w:rFonts w:eastAsia="Microsoft YaHei" w:hint="eastAsia"/>
          <w:kern w:val="2"/>
          <w:szCs w:val="18"/>
          <w:lang w:val="en-US" w:eastAsia="zh-CN" w:bidi="ar-KW"/>
        </w:rPr>
        <w:t xml:space="preserve">When receiving the request from </w:t>
      </w:r>
      <w:r w:rsidR="00C859AF" w:rsidRPr="001F59AE">
        <w:rPr>
          <w:rFonts w:hint="eastAsia"/>
          <w:lang w:val="en-US" w:eastAsia="zh-CN"/>
        </w:rPr>
        <w:t>t</w:t>
      </w:r>
      <w:r w:rsidR="00C859AF" w:rsidRPr="001F59AE">
        <w:rPr>
          <w:lang w:eastAsia="zh-CN"/>
        </w:rPr>
        <w:t xml:space="preserve">he </w:t>
      </w:r>
      <w:proofErr w:type="spellStart"/>
      <w:r w:rsidR="00C859AF" w:rsidRPr="001F59AE">
        <w:rPr>
          <w:rFonts w:eastAsia="Microsoft YaHei"/>
          <w:kern w:val="2"/>
          <w:szCs w:val="18"/>
          <w:lang w:eastAsia="zh-CN" w:bidi="ar-KW"/>
        </w:rPr>
        <w:t>MnS</w:t>
      </w:r>
      <w:proofErr w:type="spellEnd"/>
      <w:r w:rsidR="00C859AF" w:rsidRPr="001F59AE">
        <w:rPr>
          <w:rFonts w:eastAsia="Microsoft YaHei"/>
          <w:kern w:val="2"/>
          <w:szCs w:val="18"/>
          <w:lang w:eastAsia="zh-CN" w:bidi="ar-KW"/>
        </w:rPr>
        <w:t xml:space="preserve"> consumer</w:t>
      </w:r>
      <w:r w:rsidR="00C859AF" w:rsidRPr="001F59AE">
        <w:rPr>
          <w:rFonts w:eastAsia="Microsoft YaHei" w:hint="eastAsia"/>
          <w:kern w:val="2"/>
          <w:szCs w:val="18"/>
          <w:lang w:val="en-US" w:eastAsia="zh-CN" w:bidi="ar-KW"/>
        </w:rPr>
        <w:t xml:space="preserve">, the </w:t>
      </w:r>
      <w:proofErr w:type="spellStart"/>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w:t>
      </w:r>
      <w:r w:rsidR="00C859AF" w:rsidRPr="001F59AE">
        <w:rPr>
          <w:rFonts w:hint="eastAsia"/>
          <w:lang w:eastAsia="zh-CN"/>
        </w:rPr>
        <w:t>create</w:t>
      </w:r>
      <w:r w:rsidR="00C859AF" w:rsidRPr="001F59AE">
        <w:rPr>
          <w:rFonts w:hint="eastAsia"/>
          <w:lang w:val="en-US" w:eastAsia="zh-CN"/>
        </w:rPr>
        <w:t>s</w:t>
      </w:r>
      <w:r w:rsidR="00C859AF" w:rsidRPr="001F59AE">
        <w:t xml:space="preserve"> the NDT </w:t>
      </w:r>
      <w:r w:rsidR="00C859AF" w:rsidRPr="001F59AE">
        <w:rPr>
          <w:rFonts w:hint="eastAsia"/>
          <w:lang w:eastAsia="zh-CN"/>
        </w:rPr>
        <w:t xml:space="preserve">job </w:t>
      </w:r>
      <w:r w:rsidR="00C859AF" w:rsidRPr="001F59AE">
        <w:rPr>
          <w:rFonts w:hint="eastAsia"/>
          <w:lang w:val="en-US" w:eastAsia="zh-CN"/>
        </w:rPr>
        <w:t>and determines the network objects and data</w:t>
      </w:r>
      <w:r w:rsidR="00C859AF" w:rsidRPr="001F59AE">
        <w:rPr>
          <w:rStyle w:val="CommentReference"/>
          <w:rFonts w:hint="eastAsia"/>
          <w:lang w:val="en-US" w:eastAsia="zh-CN"/>
        </w:rPr>
        <w:t xml:space="preserve"> </w:t>
      </w:r>
      <w:r w:rsidR="00C859AF" w:rsidRPr="001F59AE">
        <w:rPr>
          <w:rFonts w:hint="eastAsia"/>
          <w:lang w:val="en-US" w:eastAsia="zh-CN"/>
        </w:rPr>
        <w:t>(</w:t>
      </w:r>
      <w:r w:rsidR="00C859AF" w:rsidRPr="001F59AE">
        <w:rPr>
          <w:rFonts w:hint="eastAsia"/>
          <w:lang w:eastAsia="zh-CN"/>
        </w:rPr>
        <w:t xml:space="preserve">e.g., </w:t>
      </w:r>
      <w:r w:rsidR="00C859AF" w:rsidRPr="001F59AE">
        <w:rPr>
          <w:rFonts w:hint="eastAsia"/>
          <w:lang w:val="en-US" w:eastAsia="zh-CN"/>
        </w:rPr>
        <w:t>PM data, CM data)</w:t>
      </w:r>
      <w:r w:rsidR="00C859AF" w:rsidRPr="001F59AE">
        <w:rPr>
          <w:rFonts w:eastAsia="Microsoft YaHei" w:hint="eastAsia"/>
          <w:kern w:val="2"/>
          <w:szCs w:val="18"/>
          <w:lang w:val="en-US" w:eastAsia="zh-CN" w:bidi="ar-KW"/>
        </w:rPr>
        <w:t xml:space="preserve"> according to data requirements. </w:t>
      </w:r>
      <w:r w:rsidR="00C859AF" w:rsidRPr="001F59AE">
        <w:rPr>
          <w:rFonts w:hint="eastAsia"/>
          <w:lang w:val="en-US" w:eastAsia="zh-CN"/>
        </w:rPr>
        <w:t>The simulated network objects include</w:t>
      </w:r>
      <w:r w:rsidR="00C859AF" w:rsidRPr="001F59AE">
        <w:rPr>
          <w:rFonts w:hint="eastAsia"/>
          <w:lang w:eastAsia="zh-CN"/>
        </w:rPr>
        <w:t xml:space="preserve"> </w:t>
      </w:r>
      <w:r w:rsidR="00C859AF" w:rsidRPr="001F59AE">
        <w:rPr>
          <w:lang w:eastAsia="zh-CN"/>
        </w:rPr>
        <w:t>simulated network</w:t>
      </w:r>
      <w:r w:rsidR="00C859AF" w:rsidRPr="001F59AE">
        <w:rPr>
          <w:rFonts w:hint="eastAsia"/>
          <w:lang w:val="en-US" w:eastAsia="zh-CN"/>
        </w:rPr>
        <w:t xml:space="preserve"> areas and managed</w:t>
      </w:r>
      <w:r w:rsidR="00C859AF" w:rsidRPr="001F59AE">
        <w:rPr>
          <w:lang w:eastAsia="zh-CN"/>
        </w:rPr>
        <w:t xml:space="preserve"> object</w:t>
      </w:r>
      <w:r w:rsidR="00C859AF" w:rsidRPr="001F59AE">
        <w:rPr>
          <w:rFonts w:hint="eastAsia"/>
          <w:lang w:val="en-US" w:eastAsia="zh-CN"/>
        </w:rPr>
        <w:t>s in NDT. And then, according to the modelled network objects and data, the</w:t>
      </w:r>
      <w:r w:rsidR="00C859AF" w:rsidRPr="001F59AE">
        <w:rPr>
          <w:rFonts w:hint="eastAsia"/>
          <w:lang w:eastAsia="zh-CN"/>
        </w:rPr>
        <w:t xml:space="preserve"> </w:t>
      </w:r>
      <w:proofErr w:type="spellStart"/>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collects the data from the physical network </w:t>
      </w:r>
      <w:r w:rsidR="00C859AF" w:rsidRPr="001F59AE">
        <w:rPr>
          <w:rFonts w:eastAsia="Microsoft YaHei" w:hint="eastAsia"/>
          <w:kern w:val="2"/>
          <w:szCs w:val="18"/>
          <w:lang w:val="en-US" w:eastAsia="zh-CN" w:bidi="ar-KW"/>
        </w:rPr>
        <w:t>used for NDT job simulation.</w:t>
      </w:r>
      <w:r w:rsidR="00C859AF">
        <w:rPr>
          <w:rFonts w:hint="eastAsia"/>
          <w:lang w:val="en-US" w:eastAsia="zh-CN"/>
        </w:rPr>
        <w:t xml:space="preserve"> Subsequently, based on the collected data, the</w:t>
      </w:r>
      <w:r w:rsidR="00C859AF">
        <w:rPr>
          <w:rFonts w:hint="eastAsia"/>
          <w:lang w:eastAsia="zh-CN"/>
        </w:rPr>
        <w:t xml:space="preserve"> </w:t>
      </w:r>
      <w:proofErr w:type="spellStart"/>
      <w:r w:rsidR="00C859AF">
        <w:rPr>
          <w:lang w:eastAsia="zh-CN"/>
        </w:rPr>
        <w:t>MnS</w:t>
      </w:r>
      <w:proofErr w:type="spellEnd"/>
      <w:r w:rsidR="00C859AF">
        <w:rPr>
          <w:lang w:eastAsia="zh-CN"/>
        </w:rPr>
        <w:t xml:space="preserve"> Producer</w:t>
      </w:r>
      <w:r w:rsidR="00C859AF">
        <w:rPr>
          <w:rFonts w:hint="eastAsia"/>
          <w:lang w:val="en-US" w:eastAsia="zh-CN"/>
        </w:rPr>
        <w:t xml:space="preserve"> creates/activates NDT instance, executes the network simulation and generates data </w:t>
      </w:r>
      <w:r w:rsidR="00C859AF">
        <w:rPr>
          <w:rFonts w:hint="eastAsia"/>
          <w:lang w:eastAsia="zh-CN"/>
        </w:rPr>
        <w:t>corresponding to the request</w:t>
      </w:r>
      <w:r w:rsidR="00C859AF">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08343483"/>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3FB4CF62" w14:textId="0C684DFC" w:rsidR="009E7A24" w:rsidRDefault="00940211" w:rsidP="009E7A24">
      <w:pPr>
        <w:rPr>
          <w:lang w:val="en-US" w:eastAsia="zh-CN"/>
        </w:rPr>
      </w:pPr>
      <w:r>
        <w:rPr>
          <w:lang w:val="en-US" w:eastAsia="zh-CN"/>
        </w:rPr>
        <w:t xml:space="preserve">To overcome these challenges, </w:t>
      </w:r>
      <w:r w:rsidR="009E5949" w:rsidRPr="00437196">
        <w:rPr>
          <w:rFonts w:hint="eastAsia"/>
          <w:lang w:val="en-US" w:eastAsia="zh-CN"/>
        </w:rPr>
        <w:t>t</w:t>
      </w:r>
      <w:r w:rsidR="009E5949" w:rsidRPr="00437196">
        <w:rPr>
          <w:lang w:eastAsia="zh-CN"/>
        </w:rPr>
        <w:t xml:space="preserve">he NDT </w:t>
      </w:r>
      <w:proofErr w:type="spellStart"/>
      <w:r w:rsidR="009E5949" w:rsidRPr="00437196">
        <w:rPr>
          <w:rFonts w:eastAsia="Microsoft YaHei"/>
          <w:kern w:val="2"/>
          <w:szCs w:val="18"/>
          <w:lang w:eastAsia="zh-CN" w:bidi="ar-KW"/>
        </w:rPr>
        <w:t>MnS</w:t>
      </w:r>
      <w:proofErr w:type="spellEnd"/>
      <w:r w:rsidR="009E5949" w:rsidRPr="00437196">
        <w:rPr>
          <w:rFonts w:eastAsia="Microsoft YaHei"/>
          <w:kern w:val="2"/>
          <w:szCs w:val="18"/>
          <w:lang w:eastAsia="zh-CN" w:bidi="ar-KW"/>
        </w:rPr>
        <w:t xml:space="preserve"> Consumer</w:t>
      </w:r>
      <w:r w:rsidR="009E5949">
        <w:rPr>
          <w:rFonts w:eastAsia="Microsoft YaHei"/>
          <w:kern w:val="2"/>
          <w:szCs w:val="18"/>
          <w:lang w:eastAsia="zh-CN" w:bidi="ar-KW"/>
        </w:rPr>
        <w:t xml:space="preserve"> </w:t>
      </w:r>
      <w:r>
        <w:rPr>
          <w:rFonts w:eastAsia="Microsoft YaHei"/>
          <w:kern w:val="2"/>
          <w:szCs w:val="18"/>
          <w:lang w:eastAsia="zh-CN" w:bidi="ar-KW"/>
        </w:rPr>
        <w:t xml:space="preserve">can request the NDT to generate data with an indication of </w:t>
      </w:r>
      <w:r>
        <w:rPr>
          <w:rFonts w:eastAsia="Microsoft YaHei"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t>
      </w:r>
      <w:r w:rsidR="009E7A24">
        <w:rPr>
          <w:rFonts w:eastAsia="Microsoft YaHei" w:hint="eastAsia"/>
          <w:kern w:val="2"/>
          <w:szCs w:val="18"/>
          <w:lang w:val="en-US" w:eastAsia="zh-CN" w:bidi="ar-KW"/>
        </w:rPr>
        <w:t>When the request</w:t>
      </w:r>
      <w:r w:rsidR="009E7A24">
        <w:rPr>
          <w:rFonts w:eastAsia="Microsoft YaHei"/>
          <w:kern w:val="2"/>
          <w:szCs w:val="18"/>
          <w:lang w:val="en-US" w:eastAsia="zh-CN" w:bidi="ar-KW"/>
        </w:rPr>
        <w:t xml:space="preserve"> </w:t>
      </w:r>
      <w:bookmarkStart w:id="173" w:name="_Hlk207718778"/>
      <w:r w:rsidR="009E7A24">
        <w:rPr>
          <w:rFonts w:eastAsia="Microsoft YaHei"/>
          <w:kern w:val="2"/>
          <w:szCs w:val="18"/>
          <w:lang w:val="en-US" w:eastAsia="zh-CN" w:bidi="ar-KW"/>
        </w:rPr>
        <w:t>is</w:t>
      </w:r>
      <w:r w:rsidR="009E7A24">
        <w:rPr>
          <w:rFonts w:eastAsia="Microsoft YaHei" w:hint="eastAsia"/>
          <w:kern w:val="2"/>
          <w:szCs w:val="18"/>
          <w:lang w:val="en-US" w:eastAsia="zh-CN" w:bidi="ar-KW"/>
        </w:rPr>
        <w:t xml:space="preserve"> </w:t>
      </w:r>
      <w:bookmarkEnd w:id="173"/>
      <w:r w:rsidR="009E7A24">
        <w:rPr>
          <w:rFonts w:eastAsia="Microsoft YaHei" w:hint="eastAsia"/>
          <w:kern w:val="2"/>
          <w:szCs w:val="18"/>
          <w:lang w:val="en-US" w:eastAsia="zh-CN" w:bidi="ar-KW"/>
        </w:rPr>
        <w:t xml:space="preserve">sent by </w:t>
      </w:r>
      <w:r w:rsidR="009E7A24">
        <w:rPr>
          <w:rFonts w:hint="eastAsia"/>
          <w:lang w:val="en-US" w:eastAsia="zh-CN"/>
        </w:rPr>
        <w:t>t</w:t>
      </w:r>
      <w:r w:rsidR="009E7A24">
        <w:rPr>
          <w:lang w:eastAsia="zh-CN"/>
        </w:rPr>
        <w:t xml:space="preserve">he NDT </w:t>
      </w:r>
      <w:proofErr w:type="spellStart"/>
      <w:r w:rsidR="009E7A24">
        <w:rPr>
          <w:rFonts w:eastAsia="Microsoft YaHei"/>
          <w:kern w:val="2"/>
          <w:szCs w:val="18"/>
          <w:lang w:eastAsia="zh-CN" w:bidi="ar-KW"/>
        </w:rPr>
        <w:t>MnS</w:t>
      </w:r>
      <w:proofErr w:type="spellEnd"/>
      <w:r w:rsidR="009E7A24">
        <w:rPr>
          <w:rFonts w:eastAsia="Microsoft YaHei"/>
          <w:kern w:val="2"/>
          <w:szCs w:val="18"/>
          <w:lang w:eastAsia="zh-CN" w:bidi="ar-KW"/>
        </w:rPr>
        <w:t xml:space="preserve"> Consumer</w:t>
      </w:r>
      <w:r w:rsidR="009E7A24">
        <w:rPr>
          <w:rFonts w:eastAsia="Microsoft YaHei" w:hint="eastAsia"/>
          <w:kern w:val="2"/>
          <w:szCs w:val="18"/>
          <w:lang w:val="en-US" w:eastAsia="zh-CN" w:bidi="ar-KW"/>
        </w:rPr>
        <w:t>,</w:t>
      </w:r>
      <w:r w:rsidR="009E7A24" w:rsidRPr="009E7A24">
        <w:rPr>
          <w:rFonts w:eastAsia="Microsoft YaHei" w:hint="eastAsia"/>
          <w:kern w:val="2"/>
          <w:szCs w:val="18"/>
          <w:lang w:val="en-US" w:eastAsia="zh-CN" w:bidi="ar-KW"/>
        </w:rPr>
        <w:t xml:space="preserve"> </w:t>
      </w:r>
      <w:r w:rsidR="009E7A24">
        <w:rPr>
          <w:rFonts w:eastAsia="Microsoft YaHei" w:hint="eastAsia"/>
          <w:kern w:val="2"/>
          <w:szCs w:val="18"/>
          <w:lang w:val="en-US" w:eastAsia="zh-CN" w:bidi="ar-KW"/>
        </w:rPr>
        <w:t>the</w:t>
      </w:r>
      <w:r w:rsidR="009E7A24">
        <w:rPr>
          <w:lang w:val="en-US" w:eastAsia="zh-CN"/>
        </w:rPr>
        <w:t xml:space="preserve"> NDT can </w:t>
      </w:r>
      <w:r w:rsidR="009E7A24">
        <w:rPr>
          <w:rFonts w:hint="eastAsia"/>
          <w:lang w:val="en-US" w:eastAsia="zh-CN"/>
        </w:rPr>
        <w:t>execute the simulation</w:t>
      </w:r>
      <w:r w:rsidR="009E7A24">
        <w:rPr>
          <w:lang w:val="en-US" w:eastAsia="zh-CN"/>
        </w:rPr>
        <w:t>/emulation</w:t>
      </w:r>
      <w:r w:rsidR="009E7A24">
        <w:rPr>
          <w:rFonts w:hint="eastAsia"/>
          <w:lang w:val="en-US" w:eastAsia="zh-CN"/>
        </w:rPr>
        <w:t xml:space="preserve"> and </w:t>
      </w:r>
      <w:r w:rsidR="009E7A24">
        <w:rPr>
          <w:lang w:val="en-US" w:eastAsia="zh-CN"/>
        </w:rPr>
        <w:t xml:space="preserve">as an output </w:t>
      </w:r>
      <w:r w:rsidR="009E7A24">
        <w:rPr>
          <w:rFonts w:hint="eastAsia"/>
          <w:lang w:val="en-US" w:eastAsia="zh-CN"/>
        </w:rPr>
        <w:t xml:space="preserve">generate data </w:t>
      </w:r>
      <w:r w:rsidR="009E7A24">
        <w:rPr>
          <w:rFonts w:hint="eastAsia"/>
          <w:lang w:eastAsia="zh-CN"/>
        </w:rPr>
        <w:t>corresponding to the request</w:t>
      </w:r>
      <w:r w:rsidRPr="002A0DC8">
        <w:rPr>
          <w:rFonts w:hint="eastAsia"/>
          <w:lang w:val="en-US" w:eastAsia="zh-CN"/>
        </w:rPr>
        <w:t>.</w:t>
      </w:r>
      <w:r>
        <w:rPr>
          <w:rFonts w:hint="eastAsia"/>
          <w:lang w:val="en-US" w:eastAsia="zh-CN"/>
        </w:rPr>
        <w:t xml:space="preserve"> </w:t>
      </w:r>
      <w:r w:rsidR="009E7A24">
        <w:rPr>
          <w:lang w:val="en-US" w:eastAsia="zh-CN"/>
        </w:rPr>
        <w:t>By using an appropriate amount of training data, the</w:t>
      </w:r>
      <w:r w:rsidR="009E7A24">
        <w:rPr>
          <w:lang w:eastAsia="zh-CN"/>
        </w:rPr>
        <w:t xml:space="preserve"> NDT </w:t>
      </w:r>
      <w:proofErr w:type="spellStart"/>
      <w:r w:rsidR="009E7A24">
        <w:rPr>
          <w:rFonts w:eastAsia="Microsoft YaHei"/>
          <w:kern w:val="2"/>
          <w:szCs w:val="18"/>
          <w:lang w:eastAsia="zh-CN" w:bidi="ar-KW"/>
        </w:rPr>
        <w:t>MnS</w:t>
      </w:r>
      <w:proofErr w:type="spellEnd"/>
      <w:r w:rsidR="009E7A24">
        <w:rPr>
          <w:rFonts w:eastAsia="Microsoft YaHei"/>
          <w:kern w:val="2"/>
          <w:szCs w:val="18"/>
          <w:lang w:eastAsia="zh-CN" w:bidi="ar-KW"/>
        </w:rPr>
        <w:t xml:space="preserve"> Consumer has a better opportunity to </w:t>
      </w:r>
      <w:r w:rsidR="009E7A24">
        <w:rPr>
          <w:rFonts w:hint="eastAsia"/>
          <w:lang w:val="en-US" w:eastAsia="zh-CN"/>
        </w:rPr>
        <w:t xml:space="preserve">enhance </w:t>
      </w:r>
      <w:r w:rsidR="009E7A24">
        <w:rPr>
          <w:lang w:val="en-US" w:eastAsia="zh-CN"/>
        </w:rPr>
        <w:t xml:space="preserve">the </w:t>
      </w:r>
      <w:r w:rsidR="009E7A24">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Default="00940211">
      <w:pPr>
        <w:pStyle w:val="Heading4"/>
        <w:jc w:val="both"/>
      </w:pPr>
      <w:bookmarkStart w:id="174"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3EFE51D1" w14:textId="3D7B209F" w:rsidR="0034246C" w:rsidRDefault="0094021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xml:space="preserve">. </w:t>
      </w:r>
      <w:r w:rsidR="00B51BDE">
        <w:rPr>
          <w:lang w:val="en-US" w:eastAsia="zh-CN"/>
        </w:rPr>
        <w:t>NDTs</w:t>
      </w:r>
      <w:r w:rsidR="00B51BDE">
        <w:rPr>
          <w:rFonts w:hint="eastAsia"/>
          <w:lang w:val="en-US" w:eastAsia="zh-CN"/>
        </w:rPr>
        <w:t xml:space="preserve"> can be </w:t>
      </w:r>
      <w:r w:rsidR="00B51BDE">
        <w:rPr>
          <w:lang w:val="en-US" w:eastAsia="zh-CN"/>
        </w:rPr>
        <w:t xml:space="preserve">used </w:t>
      </w:r>
      <w:r w:rsidR="00B51BDE">
        <w:rPr>
          <w:rFonts w:hint="eastAsia"/>
          <w:lang w:val="en-US" w:eastAsia="zh-CN"/>
        </w:rPr>
        <w:t>to model and simulate end - user behaviors within the network, providing valuable insights for improving network services</w:t>
      </w:r>
      <w:r w:rsidR="00B51BDE">
        <w:rPr>
          <w:lang w:val="en-US" w:eastAsia="zh-CN"/>
        </w:rPr>
        <w:t xml:space="preserve"> by generating simulation results, e.g. KPIs</w:t>
      </w:r>
      <w:r w:rsidR="00B51BDE" w:rsidRPr="00221D38">
        <w:rPr>
          <w:rFonts w:hint="eastAsia"/>
          <w:lang w:val="en-US" w:eastAsia="zh-CN"/>
        </w:rPr>
        <w:t>/</w:t>
      </w:r>
      <w:r w:rsidR="00B51BDE" w:rsidRPr="00221D38">
        <w:rPr>
          <w:lang w:val="en-US" w:eastAsia="zh-CN"/>
        </w:rPr>
        <w:t xml:space="preserve">PMs </w:t>
      </w:r>
      <w:r w:rsidR="00B51BDE">
        <w:rPr>
          <w:lang w:val="en-US" w:eastAsia="zh-CN"/>
        </w:rPr>
        <w:t>related to s</w:t>
      </w:r>
      <w:r w:rsidR="00B51BDE" w:rsidRPr="00B24FF7">
        <w:rPr>
          <w:lang w:val="en-US" w:eastAsia="zh-CN"/>
        </w:rPr>
        <w:t>ervice experience of end user</w:t>
      </w:r>
      <w:r w:rsidR="00B51BDE">
        <w:rPr>
          <w:rFonts w:hint="eastAsia"/>
          <w:lang w:val="en-US" w:eastAsia="zh-CN"/>
        </w:rPr>
        <w:t>.</w:t>
      </w:r>
      <w:r w:rsidR="00B51BDE">
        <w:rPr>
          <w:lang w:val="en-US" w:eastAsia="zh-CN"/>
        </w:rPr>
        <w:t xml:space="preserve"> The results may be provided to </w:t>
      </w:r>
      <w:r w:rsidR="00B51BDE" w:rsidRPr="00F233F2">
        <w:rPr>
          <w:lang w:val="en-US" w:eastAsia="zh-CN"/>
        </w:rPr>
        <w:t xml:space="preserve">other network functionality, e.g. MDA, </w:t>
      </w:r>
      <w:r w:rsidR="00B51BDE">
        <w:t>for further analysing the customer satisfaction level for network services</w:t>
      </w:r>
      <w:r w:rsidR="00B51BDE">
        <w:rPr>
          <w:rFonts w:hint="eastAsia"/>
          <w:lang w:val="en-US" w:eastAsia="zh-CN"/>
        </w:rPr>
        <w:t>.</w:t>
      </w:r>
    </w:p>
    <w:p w14:paraId="119A1D9A" w14:textId="23403603" w:rsidR="00592875" w:rsidRDefault="00B51BDE">
      <w:pPr>
        <w:rPr>
          <w:rFonts w:eastAsia="DengXian"/>
          <w:lang w:eastAsia="zh-CN"/>
        </w:rPr>
      </w:pPr>
      <w:r>
        <w:rPr>
          <w:rFonts w:eastAsia="DengXian"/>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t xml:space="preserve">This proactive approach allows CSPs (in this case, the NDT </w:t>
      </w:r>
      <w:proofErr w:type="spellStart"/>
      <w:r>
        <w:rPr>
          <w:rFonts w:eastAsia="Malgun Gothic"/>
          <w:lang w:eastAsia="ko-KR"/>
        </w:rPr>
        <w:t>MnS</w:t>
      </w:r>
      <w:proofErr w:type="spellEnd"/>
      <w:r>
        <w:rPr>
          <w:rFonts w:eastAsia="Malgun Gothic"/>
          <w:lang w:eastAsia="ko-KR"/>
        </w:rPr>
        <w:t xml:space="preserve">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pPr>
        <w:pStyle w:val="Heading3"/>
        <w:jc w:val="both"/>
        <w:rPr>
          <w:rFonts w:eastAsia="DengXian"/>
          <w:lang w:val="en-US" w:eastAsia="zh-CN"/>
        </w:rPr>
      </w:pPr>
      <w:bookmarkStart w:id="175" w:name="_Toc208343485"/>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3"/>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08343486"/>
      <w:bookmarkEnd w:id="164"/>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08343487"/>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08343488"/>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08343489"/>
      <w:r>
        <w:t>5.</w:t>
      </w:r>
      <w:r>
        <w:rPr>
          <w:rFonts w:eastAsia="SimSun" w:hint="eastAsia"/>
          <w:lang w:val="en-US" w:eastAsia="zh-CN"/>
        </w:rPr>
        <w:t>5</w:t>
      </w:r>
      <w:r>
        <w:t>.2.1</w:t>
      </w:r>
      <w:r>
        <w:tab/>
      </w:r>
      <w:r w:rsidR="008F4116">
        <w:t>Collaboration between NDTs</w:t>
      </w:r>
      <w:bookmarkEnd w:id="179"/>
      <w:r w:rsidR="008F4116">
        <w:t xml:space="preserve"> </w:t>
      </w:r>
    </w:p>
    <w:p w14:paraId="6ECE75E0" w14:textId="0CD17BB3" w:rsidR="002F2FA2" w:rsidRPr="00A87912" w:rsidRDefault="002F2FA2" w:rsidP="002F2FA2">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08343490"/>
      <w:r>
        <w:t>5.</w:t>
      </w:r>
      <w:r>
        <w:rPr>
          <w:rFonts w:eastAsia="SimSun" w:hint="eastAsia"/>
          <w:lang w:val="en-US" w:eastAsia="zh-CN"/>
        </w:rPr>
        <w:t>5</w:t>
      </w:r>
      <w:r>
        <w:t>.</w:t>
      </w:r>
      <w:r>
        <w:rPr>
          <w:rFonts w:hint="eastAsia"/>
        </w:rPr>
        <w:t>3</w:t>
      </w:r>
      <w:r>
        <w:tab/>
        <w:t>Requirements</w:t>
      </w:r>
      <w:bookmarkEnd w:id="180"/>
    </w:p>
    <w:bookmarkEnd w:id="72"/>
    <w:bookmarkEnd w:id="73"/>
    <w:bookmarkEnd w:id="74"/>
    <w:bookmarkEnd w:id="75"/>
    <w:bookmarkEnd w:id="76"/>
    <w:bookmarkEnd w:id="77"/>
    <w:bookmarkEnd w:id="78"/>
    <w:bookmarkEnd w:id="79"/>
    <w:bookmarkEnd w:id="80"/>
    <w:bookmarkEnd w:id="81"/>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77777777" w:rsidR="008F4116" w:rsidRDefault="008F4116"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08343491"/>
      <w:r>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08343492"/>
      <w:bookmarkEnd w:id="183"/>
      <w:r>
        <w:rPr>
          <w:lang w:val="en" w:eastAsia="zh-CN"/>
        </w:rPr>
        <w:t>6.1</w:t>
      </w:r>
      <w:r>
        <w:rPr>
          <w:lang w:val="en" w:eastAsia="zh-CN"/>
        </w:rPr>
        <w:tab/>
      </w:r>
      <w:r>
        <w:t>Management operation for NDT (</w:t>
      </w:r>
      <w:proofErr w:type="spellStart"/>
      <w:r>
        <w:t>MnS</w:t>
      </w:r>
      <w:proofErr w:type="spellEnd"/>
      <w:r>
        <w:t xml:space="preserve"> component type A)</w:t>
      </w:r>
      <w:bookmarkEnd w:id="184"/>
    </w:p>
    <w:p w14:paraId="0FCDA47D" w14:textId="77777777" w:rsidR="0034246C" w:rsidRDefault="00940211">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08343493"/>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08343494"/>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08343495"/>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940211">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940211">
            <w:pPr>
              <w:pStyle w:val="TAL"/>
              <w:rPr>
                <w:rFonts w:cs="Arial"/>
              </w:rPr>
            </w:pPr>
            <w:proofErr w:type="spellStart"/>
            <w:r>
              <w:rPr>
                <w:rFonts w:ascii="Courier New" w:hAnsi="Courier New" w:cs="Courier New"/>
                <w:lang w:eastAsia="zh-CN"/>
              </w:rPr>
              <w:t>GeoArea</w:t>
            </w:r>
            <w:proofErr w:type="spellEnd"/>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940211">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940211">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08343496"/>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08343497"/>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08343498"/>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08343499"/>
      <w:r>
        <w:rPr>
          <w:lang w:eastAsia="zh-CN"/>
        </w:rPr>
        <w:t>6</w:t>
      </w:r>
      <w:r>
        <w:t>.2.1.3</w:t>
      </w:r>
      <w:r>
        <w:tab/>
        <w:t>Class definition</w:t>
      </w:r>
      <w:bookmarkEnd w:id="203"/>
      <w:bookmarkEnd w:id="204"/>
      <w:bookmarkEnd w:id="205"/>
    </w:p>
    <w:p w14:paraId="6E442D9B" w14:textId="77777777" w:rsidR="0034246C" w:rsidRDefault="00940211">
      <w:pPr>
        <w:pStyle w:val="Heading5"/>
        <w:ind w:left="0" w:firstLine="0"/>
        <w:rPr>
          <w:rFonts w:cs="Arial"/>
          <w:lang w:eastAsia="zh-CN"/>
        </w:rPr>
      </w:pPr>
      <w:bookmarkStart w:id="206" w:name="_Toc106192960"/>
      <w:bookmarkStart w:id="207" w:name="_Toc155794426"/>
      <w:bookmarkStart w:id="208" w:name="_Toc20834350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06"/>
      <w:bookmarkEnd w:id="207"/>
      <w:bookmarkEnd w:id="208"/>
    </w:p>
    <w:p w14:paraId="48968952" w14:textId="77777777" w:rsidR="0034246C" w:rsidRDefault="00940211">
      <w:pPr>
        <w:pStyle w:val="Heading6"/>
        <w:rPr>
          <w:lang w:eastAsia="zh-CN"/>
        </w:rPr>
      </w:pPr>
      <w:bookmarkStart w:id="209" w:name="_Toc155794427"/>
      <w:bookmarkStart w:id="210" w:name="_Toc208343501"/>
      <w:bookmarkStart w:id="211" w:name="OLE_LINK13"/>
      <w:bookmarkStart w:id="212" w:name="OLE_LINK12"/>
      <w:r>
        <w:rPr>
          <w:lang w:eastAsia="zh-CN"/>
        </w:rPr>
        <w:t>6.2.1.3.1.1</w:t>
      </w:r>
      <w:r>
        <w:rPr>
          <w:lang w:eastAsia="zh-CN"/>
        </w:rPr>
        <w:tab/>
        <w:t>Definition</w:t>
      </w:r>
      <w:bookmarkEnd w:id="209"/>
      <w:bookmarkEnd w:id="210"/>
    </w:p>
    <w:p w14:paraId="7FAF8208" w14:textId="505CB2F7" w:rsidR="009220A7" w:rsidRDefault="009220A7" w:rsidP="009220A7">
      <w:pPr>
        <w:rPr>
          <w:rFonts w:eastAsia="Courier New"/>
        </w:rPr>
      </w:pPr>
      <w:bookmarkStart w:id="213" w:name="_Toc155794428"/>
      <w:bookmarkEnd w:id="211"/>
      <w:bookmarkEnd w:id="212"/>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3ED1AEDE" w14:textId="77777777" w:rsidR="00B86A98" w:rsidRDefault="00B86A98" w:rsidP="00B86A98">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4B114379" w14:textId="77777777" w:rsidR="0034246C" w:rsidRDefault="00940211">
      <w:pPr>
        <w:pStyle w:val="Heading6"/>
        <w:rPr>
          <w:lang w:eastAsia="zh-CN"/>
        </w:rPr>
      </w:pPr>
      <w:bookmarkStart w:id="214" w:name="_Toc208343502"/>
      <w:r>
        <w:rPr>
          <w:lang w:eastAsia="zh-CN"/>
        </w:rPr>
        <w:t>6.2.1.3.1.2</w:t>
      </w:r>
      <w:r>
        <w:rPr>
          <w:lang w:eastAsia="zh-CN"/>
        </w:rPr>
        <w:tab/>
        <w:t>Attributes</w:t>
      </w:r>
      <w:bookmarkEnd w:id="213"/>
      <w:bookmarkEnd w:id="214"/>
    </w:p>
    <w:p w14:paraId="6259DD8F" w14:textId="301DBE6C" w:rsidR="00215723" w:rsidRPr="00215723" w:rsidRDefault="00940211">
      <w:pPr>
        <w:rPr>
          <w:rFonts w:eastAsia="DengXian"/>
          <w:lang w:eastAsia="zh-CN"/>
        </w:rPr>
      </w:pPr>
      <w:bookmarkStart w:id="215" w:name="MCCQCTEMPBM_00000156"/>
      <w:r>
        <w:t xml:space="preserve">The </w:t>
      </w:r>
      <w:bookmarkStart w:id="216"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16"/>
      <w:r>
        <w:t xml:space="preserve"> includes attributes inherited from</w:t>
      </w:r>
      <w:r>
        <w:rPr>
          <w:i/>
        </w:rPr>
        <w:t xml:space="preserve"> </w:t>
      </w:r>
      <w:bookmarkStart w:id="217" w:name="MCCQCTEMPBM_00000102"/>
      <w:r>
        <w:rPr>
          <w:rFonts w:ascii="Courier New" w:hAnsi="Courier New" w:cs="Courier New"/>
          <w:lang w:eastAsia="zh-CN"/>
        </w:rPr>
        <w:t xml:space="preserve">Top </w:t>
      </w:r>
      <w:bookmarkEnd w:id="217"/>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bookmarkStart w:id="218" w:name="_Hlk199181781"/>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001F0004" w:rsidR="00B86A98" w:rsidRDefault="00B86A98" w:rsidP="00B86A9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885177F" w14:textId="77777777" w:rsidR="00215723" w:rsidRPr="001E1938" w:rsidRDefault="00215723" w:rsidP="00215723">
      <w:pPr>
        <w:pStyle w:val="Heading6"/>
        <w:rPr>
          <w:lang w:eastAsia="zh-CN"/>
        </w:rPr>
      </w:pPr>
      <w:bookmarkStart w:id="219" w:name="_Toc195535825"/>
      <w:bookmarkStart w:id="220" w:name="_Toc208343503"/>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08343504"/>
      <w:r>
        <w:rPr>
          <w:lang w:eastAsia="zh-CN"/>
        </w:rPr>
        <w:t>6.2.1.3.1</w:t>
      </w:r>
      <w:r w:rsidRPr="001E1938">
        <w:rPr>
          <w:lang w:eastAsia="zh-CN"/>
        </w:rPr>
        <w:t>.4</w:t>
      </w:r>
      <w:r w:rsidRPr="001E1938">
        <w:rPr>
          <w:lang w:eastAsia="zh-CN"/>
        </w:rPr>
        <w:tab/>
        <w:t>Notifications</w:t>
      </w:r>
      <w:bookmarkEnd w:id="221"/>
      <w:bookmarkEnd w:id="222"/>
    </w:p>
    <w:p w14:paraId="5625196A" w14:textId="40505792" w:rsidR="001F37FE" w:rsidRPr="00215723" w:rsidRDefault="00215723">
      <w:pPr>
        <w:rPr>
          <w:rFonts w:eastAsia="DengXian"/>
          <w:lang w:eastAsia="zh-CN"/>
        </w:rPr>
      </w:pPr>
      <w:r w:rsidRPr="004171EA">
        <w:t>The common notifications defined in clauses 6.1 are valid for this IOC.</w:t>
      </w:r>
      <w:bookmarkEnd w:id="218"/>
    </w:p>
    <w:p w14:paraId="3B6E0560" w14:textId="77777777" w:rsidR="0034246C" w:rsidRDefault="00940211">
      <w:pPr>
        <w:pStyle w:val="Heading5"/>
        <w:ind w:left="0" w:firstLine="0"/>
        <w:rPr>
          <w:rFonts w:cs="Arial"/>
          <w:lang w:eastAsia="zh-CN"/>
        </w:rPr>
      </w:pPr>
      <w:bookmarkStart w:id="223" w:name="_Toc208343505"/>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23"/>
    </w:p>
    <w:p w14:paraId="06D10E04" w14:textId="77777777" w:rsidR="0034246C" w:rsidRDefault="00940211">
      <w:pPr>
        <w:pStyle w:val="Heading6"/>
        <w:rPr>
          <w:lang w:eastAsia="zh-CN"/>
        </w:rPr>
      </w:pPr>
      <w:bookmarkStart w:id="224" w:name="_Toc208343506"/>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00124BD1" w:rsidRPr="00110C10" w:rsidDel="0043242E">
        <w:rPr>
          <w:color w:val="000000"/>
        </w:rPr>
        <w:t xml:space="preserve"> </w:t>
      </w:r>
    </w:p>
    <w:p w14:paraId="00D6579E" w14:textId="0F0917A6" w:rsidR="001C170B" w:rsidRDefault="001C170B" w:rsidP="001C170B">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A8868E7" w14:textId="27BEFF85" w:rsidR="00B206F7" w:rsidRDefault="00124BD1" w:rsidP="00B206F7">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389D8B07" w14:textId="77777777" w:rsidR="00B206F7" w:rsidRDefault="00B206F7" w:rsidP="00B206F7">
      <w:pPr>
        <w:rPr>
          <w:rFonts w:eastAsia="DengXian"/>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ndtJobRef</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08343507"/>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proofErr w:type="spellStart"/>
      <w:r>
        <w:rPr>
          <w:rFonts w:ascii="Courier New" w:hAnsi="Courier New" w:cs="Courier New" w:hint="eastAsia"/>
          <w:lang w:eastAsia="zh-CN"/>
        </w:rPr>
        <w:t>NDTJob</w:t>
      </w:r>
      <w:proofErr w:type="spellEnd"/>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B206F7"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376147AA" w:rsidR="00B206F7" w:rsidRDefault="00B206F7" w:rsidP="00B206F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B206F7" w:rsidRDefault="00B206F7" w:rsidP="00B206F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r>
      <w:tr w:rsidR="00B206F7"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3F7A887C" w:rsidR="00B206F7" w:rsidRDefault="00B206F7" w:rsidP="00B206F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08343508"/>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08343509"/>
      <w:r>
        <w:rPr>
          <w:lang w:eastAsia="zh-CN"/>
        </w:rPr>
        <w:t>6.2.1.3.2</w:t>
      </w:r>
      <w:r w:rsidRPr="001E1938">
        <w:rPr>
          <w:lang w:eastAsia="zh-CN"/>
        </w:rPr>
        <w:t>.4</w:t>
      </w:r>
      <w:r w:rsidRPr="001E1938">
        <w:rPr>
          <w:lang w:eastAsia="zh-CN"/>
        </w:rPr>
        <w:tab/>
        <w:t>Notifications</w:t>
      </w:r>
      <w:bookmarkEnd w:id="229"/>
    </w:p>
    <w:p w14:paraId="53BF8BF2" w14:textId="4AEBA265" w:rsidR="00215723" w:rsidRPr="00537C66" w:rsidRDefault="00215723" w:rsidP="00215723">
      <w:pPr>
        <w:rPr>
          <w:rFonts w:eastAsia="DengXian"/>
          <w:lang w:eastAsia="zh-CN"/>
        </w:rPr>
      </w:pPr>
      <w:r w:rsidRPr="004171EA">
        <w:t>The common notifications defined in clauses 6.1 are valid for this IOC.</w:t>
      </w:r>
    </w:p>
    <w:p w14:paraId="7668AD89" w14:textId="2BE8766F" w:rsidR="00215723" w:rsidRDefault="00215723" w:rsidP="00215723">
      <w:pPr>
        <w:pStyle w:val="Heading5"/>
        <w:ind w:left="0" w:firstLine="0"/>
        <w:rPr>
          <w:rFonts w:cs="Arial"/>
          <w:lang w:eastAsia="zh-CN"/>
        </w:rPr>
      </w:pPr>
      <w:bookmarkStart w:id="230" w:name="_Toc208343510"/>
      <w:r>
        <w:rPr>
          <w:rFonts w:cs="Arial"/>
          <w:lang w:eastAsia="zh-CN"/>
        </w:rPr>
        <w:t>6</w:t>
      </w:r>
      <w:r>
        <w:rPr>
          <w:rFonts w:cs="Arial"/>
        </w:rPr>
        <w:t>.2.1.3.</w:t>
      </w:r>
      <w:r w:rsidR="005E05D6">
        <w:rPr>
          <w:rFonts w:eastAsia="DengXian"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230"/>
    </w:p>
    <w:p w14:paraId="28D64CD1" w14:textId="10145033" w:rsidR="00215723" w:rsidRDefault="00215723" w:rsidP="00215723">
      <w:pPr>
        <w:pStyle w:val="Heading6"/>
        <w:rPr>
          <w:lang w:eastAsia="zh-CN"/>
        </w:rPr>
      </w:pPr>
      <w:bookmarkStart w:id="231" w:name="_Toc208343511"/>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 xml:space="preserve">This </w:t>
      </w:r>
      <w:proofErr w:type="spellStart"/>
      <w:r>
        <w:rPr>
          <w:lang w:eastAsia="zh-CN"/>
        </w:rPr>
        <w:t>dataType</w:t>
      </w:r>
      <w:proofErr w:type="spellEnd"/>
      <w:r>
        <w:rPr>
          <w:lang w:eastAsia="zh-CN"/>
        </w:rPr>
        <w:t xml:space="preserve"> represents</w:t>
      </w:r>
      <w:r w:rsidR="001C170B">
        <w:rPr>
          <w:lang w:eastAsia="zh-CN"/>
        </w:rPr>
        <w:t xml:space="preserve"> the </w:t>
      </w:r>
      <w:r w:rsidR="001C170B">
        <w:rPr>
          <w:rFonts w:eastAsia="Courier New"/>
        </w:rPr>
        <w:t xml:space="preserve">properties of a scope that can be modelled by an NDT </w:t>
      </w:r>
      <w:proofErr w:type="spellStart"/>
      <w:r w:rsidR="001C170B">
        <w:rPr>
          <w:rFonts w:eastAsia="Courier New"/>
        </w:rPr>
        <w:t>MnS</w:t>
      </w:r>
      <w:proofErr w:type="spellEnd"/>
      <w:r w:rsidR="001C170B">
        <w:rPr>
          <w:rFonts w:eastAsia="Courier New"/>
        </w:rPr>
        <w:t xml:space="preserve">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08343512"/>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proofErr w:type="spellStart"/>
      <w:r>
        <w:t>dataType</w:t>
      </w:r>
      <w:proofErr w:type="spellEnd"/>
      <w:r>
        <w:t xml:space="preserv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08343513"/>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08343514"/>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0020DE8" w14:textId="6ADD257A" w:rsidR="00215723" w:rsidRPr="00537C66"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49DC61FC" w14:textId="52DE925A" w:rsidR="00215723" w:rsidRDefault="00215723" w:rsidP="00215723">
      <w:pPr>
        <w:pStyle w:val="Heading5"/>
        <w:ind w:left="0" w:firstLine="0"/>
        <w:rPr>
          <w:rFonts w:cs="Arial"/>
          <w:lang w:eastAsia="zh-CN"/>
        </w:rPr>
      </w:pPr>
      <w:bookmarkStart w:id="235" w:name="_Toc208343515"/>
      <w:r>
        <w:rPr>
          <w:rFonts w:cs="Arial"/>
          <w:lang w:eastAsia="zh-CN"/>
        </w:rPr>
        <w:t>6</w:t>
      </w:r>
      <w:r>
        <w:rPr>
          <w:rFonts w:cs="Arial"/>
        </w:rPr>
        <w:t>.2.1.3.</w:t>
      </w:r>
      <w:r w:rsidR="005E05D6">
        <w:rPr>
          <w:rFonts w:eastAsia="DengXian"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235"/>
    </w:p>
    <w:p w14:paraId="26A7DF2F" w14:textId="251C21CE" w:rsidR="00215723" w:rsidRDefault="00215723" w:rsidP="00215723">
      <w:pPr>
        <w:pStyle w:val="Heading6"/>
        <w:rPr>
          <w:lang w:eastAsia="zh-CN"/>
        </w:rPr>
      </w:pPr>
      <w:bookmarkStart w:id="236" w:name="_Toc208343516"/>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specific network scenario represented by the attribute </w:t>
      </w:r>
      <w:proofErr w:type="spellStart"/>
      <w:r w:rsidRPr="005323BE">
        <w:rPr>
          <w:rFonts w:ascii="Courier New" w:hAnsi="Courier New" w:cs="Courier New"/>
          <w:sz w:val="18"/>
          <w:lang w:eastAsia="zh-CN"/>
        </w:rPr>
        <w:t>ndtJobScenario</w:t>
      </w:r>
      <w:proofErr w:type="spellEnd"/>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w:t>
      </w:r>
      <w:proofErr w:type="spellStart"/>
      <w:r>
        <w:t>MnS</w:t>
      </w:r>
      <w:proofErr w:type="spellEnd"/>
      <w:r>
        <w:t xml:space="preserve">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w:t>
      </w:r>
      <w:proofErr w:type="spellStart"/>
      <w:r>
        <w:t>MnS</w:t>
      </w:r>
      <w:proofErr w:type="spellEnd"/>
      <w:r>
        <w:t xml:space="preserve">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08343517"/>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the following attributes</w:t>
      </w:r>
      <w:r>
        <w:t>.</w:t>
      </w:r>
    </w:p>
    <w:p w14:paraId="2284DF9C" w14:textId="7D4185B9"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simulationDataDescriptor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08343518"/>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08343519"/>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4C32FA1D" w14:textId="11349A5A" w:rsidR="00215723" w:rsidRPr="00A72C21"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5AB1F7B6" w14:textId="0DB4108D" w:rsidR="00215723" w:rsidRDefault="00215723" w:rsidP="00215723">
      <w:pPr>
        <w:pStyle w:val="Heading5"/>
        <w:ind w:left="0" w:firstLine="0"/>
        <w:rPr>
          <w:rFonts w:cs="Arial"/>
          <w:lang w:eastAsia="zh-CN"/>
        </w:rPr>
      </w:pPr>
      <w:bookmarkStart w:id="240" w:name="_Toc208343520"/>
      <w:r>
        <w:rPr>
          <w:rFonts w:cs="Arial"/>
          <w:lang w:eastAsia="zh-CN"/>
        </w:rPr>
        <w:t>6</w:t>
      </w:r>
      <w:r>
        <w:rPr>
          <w:rFonts w:cs="Arial"/>
        </w:rPr>
        <w:t>.2.1.3.</w:t>
      </w:r>
      <w:r w:rsidR="005E05D6">
        <w:rPr>
          <w:rFonts w:eastAsia="DengXian"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40"/>
    </w:p>
    <w:p w14:paraId="7878DE66" w14:textId="4FEB9EEE" w:rsidR="00215723" w:rsidRDefault="00215723" w:rsidP="00215723">
      <w:pPr>
        <w:pStyle w:val="Heading6"/>
        <w:rPr>
          <w:lang w:eastAsia="zh-CN"/>
        </w:rPr>
      </w:pPr>
      <w:bookmarkStart w:id="241" w:name="_Toc208343521"/>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w:t>
      </w:r>
      <w:proofErr w:type="spellStart"/>
      <w:r>
        <w:t>MnS</w:t>
      </w:r>
      <w:proofErr w:type="spellEnd"/>
      <w:r>
        <w:t xml:space="preserve"> Producer, </w:t>
      </w:r>
    </w:p>
    <w:p w14:paraId="63526796" w14:textId="2C408154" w:rsidR="00DC2034" w:rsidRDefault="00DC2034" w:rsidP="00DC2034">
      <w:pPr>
        <w:pStyle w:val="B1"/>
      </w:pPr>
      <w:r>
        <w:t>-</w:t>
      </w:r>
      <w:r>
        <w:tab/>
        <w:t xml:space="preserve">characteristics of the network that are being reported by the NDT </w:t>
      </w:r>
      <w:proofErr w:type="spellStart"/>
      <w:r>
        <w:t>MnS</w:t>
      </w:r>
      <w:proofErr w:type="spellEnd"/>
      <w:r>
        <w:t xml:space="preserve">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Heading6"/>
        <w:rPr>
          <w:lang w:eastAsia="zh-CN"/>
        </w:rPr>
      </w:pPr>
      <w:bookmarkStart w:id="242" w:name="_Toc208343522"/>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proofErr w:type="spellStart"/>
      <w:r>
        <w:rPr>
          <w:rFonts w:ascii="Courier New" w:hAnsi="Courier New" w:cs="Courier New"/>
          <w:lang w:eastAsia="zh-CN"/>
        </w:rPr>
        <w:t>NDTOutputDescription</w:t>
      </w:r>
      <w:proofErr w:type="spellEnd"/>
      <w:r>
        <w:rPr>
          <w:rFonts w:ascii="Courier New" w:hAnsi="Courier New" w:cs="Courier New"/>
          <w:lang w:eastAsia="zh-CN"/>
        </w:rPr>
        <w:t xml:space="preserve">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08343523"/>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08343524"/>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6487C664" w14:textId="1F68C1D6" w:rsidR="00215723" w:rsidRPr="005E05D6"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bookmarkStart w:id="245" w:name="_Hlk197359114"/>
    </w:p>
    <w:p w14:paraId="47D2E596" w14:textId="49CC8779" w:rsidR="00215723" w:rsidRPr="00081E88" w:rsidRDefault="00215723" w:rsidP="00215723">
      <w:pPr>
        <w:pStyle w:val="Heading5"/>
        <w:ind w:left="0" w:firstLine="0"/>
        <w:rPr>
          <w:rFonts w:cs="Arial"/>
          <w:lang w:eastAsia="zh-CN"/>
        </w:rPr>
      </w:pPr>
      <w:bookmarkStart w:id="246" w:name="_Toc105573048"/>
      <w:bookmarkStart w:id="247" w:name="_Toc193445048"/>
      <w:bookmarkStart w:id="248" w:name="_Toc208343525"/>
      <w:r>
        <w:rPr>
          <w:rFonts w:cs="Arial"/>
          <w:lang w:eastAsia="zh-CN"/>
        </w:rPr>
        <w:t>6.2.1.3.</w:t>
      </w:r>
      <w:r w:rsidR="005E05D6">
        <w:rPr>
          <w:rFonts w:eastAsia="DengXian" w:cs="Arial" w:hint="eastAsia"/>
          <w:lang w:eastAsia="zh-CN"/>
        </w:rPr>
        <w:t>6</w:t>
      </w:r>
      <w:r>
        <w:rPr>
          <w:rFonts w:cs="Arial"/>
          <w:lang w:eastAsia="zh-CN"/>
        </w:rPr>
        <w:tab/>
      </w:r>
      <w:proofErr w:type="spellStart"/>
      <w:r w:rsidRPr="00081E88">
        <w:rPr>
          <w:rFonts w:cs="Arial"/>
          <w:lang w:eastAsia="zh-CN"/>
        </w:rPr>
        <w:t>ScopeDefinition</w:t>
      </w:r>
      <w:proofErr w:type="spellEnd"/>
      <w:r w:rsidRPr="00081E88">
        <w:rPr>
          <w:rFonts w:cs="Arial"/>
          <w:lang w:eastAsia="zh-CN"/>
        </w:rPr>
        <w:t xml:space="preserve"> &lt;&lt;</w:t>
      </w:r>
      <w:bookmarkStart w:id="249" w:name="MCCQCTEMPBM_00000104"/>
      <w:r w:rsidRPr="00081E88">
        <w:rPr>
          <w:rFonts w:cs="Arial"/>
          <w:lang w:eastAsia="zh-CN"/>
        </w:rPr>
        <w:t>choice</w:t>
      </w:r>
      <w:bookmarkEnd w:id="249"/>
      <w:r w:rsidRPr="00081E88">
        <w:rPr>
          <w:rFonts w:cs="Arial"/>
          <w:lang w:eastAsia="zh-CN"/>
        </w:rPr>
        <w:t>&gt;&gt;</w:t>
      </w:r>
      <w:bookmarkEnd w:id="246"/>
      <w:bookmarkEnd w:id="247"/>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08343526"/>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proofErr w:type="spellStart"/>
      <w:r w:rsidRPr="00BC0026">
        <w:rPr>
          <w:rFonts w:ascii="Courier New" w:hAnsi="Courier New" w:cs="Courier New"/>
          <w:bCs/>
          <w:color w:val="333333"/>
          <w:sz w:val="18"/>
          <w:szCs w:val="18"/>
        </w:rPr>
        <w:t>managedEntitiesScope</w:t>
      </w:r>
      <w:bookmarkEnd w:id="254"/>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proofErr w:type="spellStart"/>
      <w:r w:rsidRPr="00BC0026">
        <w:rPr>
          <w:rFonts w:ascii="Courier New" w:hAnsi="Courier New" w:cs="Courier New"/>
          <w:bCs/>
          <w:color w:val="333333"/>
          <w:sz w:val="18"/>
          <w:szCs w:val="18"/>
        </w:rPr>
        <w:t>areaScope</w:t>
      </w:r>
      <w:bookmarkEnd w:id="255"/>
      <w:proofErr w:type="spellEnd"/>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proofErr w:type="spellStart"/>
      <w:r w:rsidRPr="00BC0026">
        <w:rPr>
          <w:rFonts w:ascii="Courier New" w:hAnsi="Courier New" w:cs="Courier New"/>
          <w:bCs/>
          <w:color w:val="333333"/>
          <w:sz w:val="18"/>
          <w:szCs w:val="18"/>
        </w:rPr>
        <w:t>managedEntitiesScope</w:t>
      </w:r>
      <w:bookmarkEnd w:id="256"/>
      <w:proofErr w:type="spellEnd"/>
      <w:r w:rsidRPr="00BC0026">
        <w:t xml:space="preserve"> attribute and </w:t>
      </w:r>
      <w:bookmarkStart w:id="257" w:name="MCCQCTEMPBM_00000108"/>
      <w:proofErr w:type="spellStart"/>
      <w:r w:rsidRPr="00BC0026">
        <w:rPr>
          <w:rFonts w:ascii="Courier New" w:hAnsi="Courier New" w:cs="Courier New"/>
          <w:bCs/>
          <w:color w:val="333333"/>
          <w:sz w:val="18"/>
          <w:szCs w:val="18"/>
        </w:rPr>
        <w:t>areaScope</w:t>
      </w:r>
      <w:bookmarkEnd w:id="257"/>
      <w:proofErr w:type="spellEnd"/>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08343527"/>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63"/>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08343528"/>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269"/>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08343529"/>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5"/>
    </w:p>
    <w:p w14:paraId="5B05776F" w14:textId="4144E315" w:rsidR="00215723" w:rsidRPr="00743BE0" w:rsidRDefault="00215723" w:rsidP="00215723">
      <w:pPr>
        <w:pStyle w:val="Heading5"/>
        <w:ind w:left="0" w:firstLine="0"/>
        <w:rPr>
          <w:rFonts w:cs="Arial"/>
          <w:lang w:eastAsia="zh-CN"/>
        </w:rPr>
      </w:pPr>
      <w:bookmarkStart w:id="274" w:name="_Toc106192963"/>
      <w:bookmarkStart w:id="275" w:name="_Toc155794444"/>
      <w:bookmarkStart w:id="276" w:name="_Toc208343530"/>
      <w:r w:rsidRPr="00743BE0">
        <w:rPr>
          <w:rFonts w:cs="Arial"/>
          <w:lang w:eastAsia="zh-CN"/>
        </w:rPr>
        <w:t>6.2.1.3.</w:t>
      </w:r>
      <w:r w:rsidR="005E05D6">
        <w:rPr>
          <w:rFonts w:eastAsia="DengXian" w:cs="Arial" w:hint="eastAsia"/>
          <w:lang w:eastAsia="zh-CN"/>
        </w:rPr>
        <w:t>7</w:t>
      </w:r>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274"/>
      <w:bookmarkEnd w:id="275"/>
      <w:bookmarkEnd w:id="276"/>
    </w:p>
    <w:p w14:paraId="7BC3CF23" w14:textId="4D3593F6" w:rsidR="00215723" w:rsidRPr="00453AD6" w:rsidRDefault="00215723" w:rsidP="00215723">
      <w:pPr>
        <w:pStyle w:val="Heading6"/>
        <w:rPr>
          <w:lang w:eastAsia="zh-CN"/>
        </w:rPr>
      </w:pPr>
      <w:bookmarkStart w:id="277" w:name="_Toc208343531"/>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Heading6"/>
        <w:rPr>
          <w:lang w:eastAsia="zh-CN"/>
        </w:rPr>
      </w:pPr>
      <w:bookmarkStart w:id="278" w:name="_Toc208343532"/>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proofErr w:type="spellStart"/>
      <w:r w:rsidRPr="00453AD6">
        <w:rPr>
          <w:lang w:eastAsia="zh-CN"/>
        </w:rPr>
        <w:t>NdtJobExecutionReqs</w:t>
      </w:r>
      <w:bookmarkEnd w:id="280"/>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08343533"/>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08343534"/>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4D38DCBA" w14:textId="77777777" w:rsidR="00215723" w:rsidRPr="00232709" w:rsidRDefault="00215723" w:rsidP="00215723">
      <w:r w:rsidRPr="004171EA">
        <w:t xml:space="preserve">The common notifications defined in clauses 6.1 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Default="00215723" w:rsidP="00215723">
      <w:pPr>
        <w:pStyle w:val="Heading5"/>
        <w:ind w:left="0" w:firstLine="0"/>
        <w:rPr>
          <w:rFonts w:cs="Arial"/>
          <w:lang w:eastAsia="zh-CN"/>
        </w:rPr>
      </w:pPr>
      <w:bookmarkStart w:id="283" w:name="_Toc208343535"/>
      <w:r>
        <w:rPr>
          <w:rFonts w:cs="Arial"/>
          <w:lang w:eastAsia="zh-CN"/>
        </w:rPr>
        <w:t>6</w:t>
      </w:r>
      <w:r>
        <w:rPr>
          <w:rFonts w:cs="Arial"/>
        </w:rPr>
        <w:t>.2.1.3.</w:t>
      </w:r>
      <w:r w:rsidR="005E05D6">
        <w:rPr>
          <w:rFonts w:eastAsia="DengXian"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3"/>
    </w:p>
    <w:p w14:paraId="7B07C2B3" w14:textId="5CA37C53" w:rsidR="00215723" w:rsidRDefault="00215723" w:rsidP="00215723">
      <w:pPr>
        <w:pStyle w:val="Heading6"/>
        <w:rPr>
          <w:lang w:eastAsia="zh-CN"/>
        </w:rPr>
      </w:pPr>
      <w:bookmarkStart w:id="284" w:name="_Toc208343536"/>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08343537"/>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proofErr w:type="spellStart"/>
      <w:r>
        <w:rPr>
          <w:rFonts w:ascii="Courier New" w:hAnsi="Courier New" w:cs="Courier New" w:hint="eastAsia"/>
          <w:lang w:eastAsia="zh-CN"/>
        </w:rPr>
        <w:t>NDTReport</w:t>
      </w:r>
      <w:proofErr w:type="spellEnd"/>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8AA41E6" w14:textId="12E26F02"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proofErr w:type="spellStart"/>
            <w:r>
              <w:t>isNotifyable</w:t>
            </w:r>
            <w:proofErr w:type="spellEnd"/>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6A7EFB1" w:rsidR="00215723" w:rsidRPr="00A35592" w:rsidRDefault="006F627B"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Heading6"/>
        <w:rPr>
          <w:lang w:eastAsia="zh-CN"/>
        </w:rPr>
      </w:pPr>
      <w:bookmarkStart w:id="287" w:name="_Toc208343538"/>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08343539"/>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56F99838" w14:textId="76CC9392" w:rsidR="00215723" w:rsidRPr="005E05D6" w:rsidRDefault="00215723" w:rsidP="00215723">
      <w:pPr>
        <w:rPr>
          <w:rFonts w:eastAsia="DengXian"/>
          <w:lang w:eastAsia="zh-CN"/>
        </w:rPr>
      </w:pPr>
      <w:r w:rsidRPr="004171EA">
        <w:t>The common notifications defined in clauses 6.1 are valid for this IOC.</w:t>
      </w:r>
    </w:p>
    <w:p w14:paraId="4051712A" w14:textId="1C8E2F78" w:rsidR="00215723" w:rsidRDefault="00215723" w:rsidP="00215723">
      <w:pPr>
        <w:pStyle w:val="Heading5"/>
        <w:ind w:left="0" w:firstLine="0"/>
        <w:rPr>
          <w:rFonts w:cs="Arial"/>
          <w:lang w:eastAsia="zh-CN"/>
        </w:rPr>
      </w:pPr>
      <w:bookmarkStart w:id="289" w:name="_Toc208343540"/>
      <w:r>
        <w:rPr>
          <w:rFonts w:cs="Arial"/>
          <w:lang w:eastAsia="zh-CN"/>
        </w:rPr>
        <w:t>6</w:t>
      </w:r>
      <w:r>
        <w:rPr>
          <w:rFonts w:cs="Arial"/>
        </w:rPr>
        <w:t>.2.1.3.</w:t>
      </w:r>
      <w:r w:rsidR="005E05D6">
        <w:rPr>
          <w:rFonts w:eastAsia="DengXian" w:cs="Arial" w:hint="eastAsia"/>
          <w:lang w:eastAsia="zh-CN"/>
        </w:rPr>
        <w:t>9</w:t>
      </w:r>
      <w:r>
        <w:rPr>
          <w:rFonts w:cs="Arial"/>
        </w:rPr>
        <w:tab/>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89"/>
    </w:p>
    <w:p w14:paraId="0F6F236A" w14:textId="78CCDAFA" w:rsidR="00215723" w:rsidRDefault="00215723" w:rsidP="00215723">
      <w:pPr>
        <w:pStyle w:val="Heading6"/>
        <w:rPr>
          <w:lang w:eastAsia="zh-CN"/>
        </w:rPr>
      </w:pPr>
      <w:bookmarkStart w:id="290" w:name="_Toc208343541"/>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08343542"/>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08343543"/>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08343544"/>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113E370" w14:textId="1925EC7D" w:rsidR="00215723" w:rsidRPr="0033357B" w:rsidRDefault="00215723" w:rsidP="00215723">
      <w:pPr>
        <w:rPr>
          <w:lang w:val="en-US"/>
        </w:rPr>
      </w:pPr>
      <w:r w:rsidRPr="004171EA">
        <w:t xml:space="preserve">The common notifications defined in clauses 6.1 are valid for this </w:t>
      </w:r>
      <w:proofErr w:type="spellStart"/>
      <w:r>
        <w:t>dataType</w:t>
      </w:r>
      <w:proofErr w:type="spellEnd"/>
      <w:r w:rsidRPr="004171EA">
        <w:t>.</w:t>
      </w:r>
    </w:p>
    <w:p w14:paraId="66C4399A" w14:textId="77777777" w:rsidR="0034246C" w:rsidRDefault="0034246C">
      <w:pPr>
        <w:rPr>
          <w:rFonts w:eastAsia="DengXian"/>
          <w:lang w:val="en-US" w:eastAsia="zh-CN"/>
        </w:rPr>
      </w:pPr>
    </w:p>
    <w:p w14:paraId="0B20E533" w14:textId="3E24D44D" w:rsidR="00A72C21" w:rsidRDefault="00A72C21" w:rsidP="00A72C21">
      <w:pPr>
        <w:pStyle w:val="Heading5"/>
        <w:ind w:left="0" w:firstLine="0"/>
        <w:rPr>
          <w:rFonts w:cs="Arial"/>
          <w:lang w:eastAsia="zh-CN"/>
        </w:rPr>
      </w:pPr>
      <w:bookmarkStart w:id="294" w:name="_Toc208343545"/>
      <w:r>
        <w:rPr>
          <w:rFonts w:cs="Arial"/>
          <w:lang w:eastAsia="zh-CN"/>
        </w:rPr>
        <w:t>6</w:t>
      </w:r>
      <w:r>
        <w:rPr>
          <w:rFonts w:cs="Arial"/>
        </w:rPr>
        <w:t>.2.1.3.</w:t>
      </w:r>
      <w:r w:rsidR="008233A2">
        <w:rPr>
          <w:rFonts w:eastAsia="DengXian" w:cs="Arial" w:hint="eastAsia"/>
          <w:lang w:eastAsia="zh-CN"/>
        </w:rPr>
        <w:t>10</w:t>
      </w:r>
      <w:r>
        <w:rPr>
          <w:rFonts w:cs="Arial"/>
        </w:rPr>
        <w:tab/>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94"/>
    </w:p>
    <w:p w14:paraId="08058B7B" w14:textId="44123512" w:rsidR="00A72C21" w:rsidRDefault="00A72C21" w:rsidP="00A72C21">
      <w:pPr>
        <w:pStyle w:val="Heading6"/>
        <w:rPr>
          <w:lang w:eastAsia="zh-CN"/>
        </w:rPr>
      </w:pPr>
      <w:bookmarkStart w:id="295" w:name="_Toc208343546"/>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represents the simulation details for the NDT</w:t>
      </w:r>
    </w:p>
    <w:p w14:paraId="2C25820D" w14:textId="50225142" w:rsidR="00A72C21" w:rsidRDefault="00A72C21" w:rsidP="00A72C21">
      <w:pPr>
        <w:pStyle w:val="Heading6"/>
        <w:rPr>
          <w:lang w:eastAsia="zh-CN"/>
        </w:rPr>
      </w:pPr>
      <w:bookmarkStart w:id="296" w:name="_Toc208343547"/>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proofErr w:type="spellStart"/>
            <w:r>
              <w:t>isNotifyable</w:t>
            </w:r>
            <w:proofErr w:type="spellEnd"/>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7" w:name="_Toc208343548"/>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08343549"/>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DCC7148" w14:textId="0CC64A36" w:rsidR="00A72C21" w:rsidRDefault="00A72C21" w:rsidP="00A72C21">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601DB459" w14:textId="77777777" w:rsidR="00A72C21" w:rsidRPr="00A72C21" w:rsidRDefault="00A72C21" w:rsidP="00A72C21">
      <w:pPr>
        <w:rPr>
          <w:rFonts w:eastAsia="DengXian"/>
          <w:lang w:val="en-US" w:eastAsia="zh-CN"/>
        </w:rPr>
      </w:pPr>
    </w:p>
    <w:p w14:paraId="0E47F03C" w14:textId="2E19AE25" w:rsidR="00A72C21" w:rsidRDefault="00A72C21" w:rsidP="00A72C21">
      <w:pPr>
        <w:pStyle w:val="Heading5"/>
        <w:ind w:left="0" w:firstLine="0"/>
        <w:rPr>
          <w:rFonts w:cs="Arial"/>
          <w:lang w:eastAsia="zh-CN"/>
        </w:rPr>
      </w:pPr>
      <w:bookmarkStart w:id="299" w:name="_Toc208343550"/>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1</w:t>
      </w:r>
      <w:r>
        <w:rPr>
          <w:rFonts w:cs="Arial"/>
        </w:rPr>
        <w:tab/>
      </w:r>
      <w:proofErr w:type="spellStart"/>
      <w:r>
        <w:rPr>
          <w:rFonts w:cs="Arial"/>
          <w:lang w:eastAsia="zh-CN"/>
        </w:rPr>
        <w:t>SimulationData</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99"/>
    </w:p>
    <w:p w14:paraId="78D7DC79" w14:textId="1A267CEB" w:rsidR="00A72C21" w:rsidRDefault="00A72C21" w:rsidP="00A72C21">
      <w:pPr>
        <w:pStyle w:val="Heading6"/>
        <w:rPr>
          <w:lang w:eastAsia="zh-CN"/>
        </w:rPr>
      </w:pPr>
      <w:bookmarkStart w:id="300" w:name="_Toc208343551"/>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1" w:name="_Toc208343552"/>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proofErr w:type="spellStart"/>
      <w:r w:rsidRPr="00A22812">
        <w:rPr>
          <w:rFonts w:ascii="Courier New" w:hAnsi="Courier New" w:cs="Courier New"/>
          <w:sz w:val="18"/>
          <w:lang w:eastAsia="zh-CN"/>
        </w:rPr>
        <w:t>performanceData</w:t>
      </w:r>
      <w:proofErr w:type="spellEnd"/>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mDTData</w:t>
      </w:r>
      <w:proofErr w:type="spellEnd"/>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proofErr w:type="spellStart"/>
            <w:r>
              <w:t>isNotifyable</w:t>
            </w:r>
            <w:proofErr w:type="spellEnd"/>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performanceData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mDTData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configurationData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2" w:name="_Toc208343553"/>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08343554"/>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02DDCF05" w14:textId="4112DBD2" w:rsidR="00A72C21" w:rsidRPr="0033357B" w:rsidRDefault="00A72C21" w:rsidP="00A72C21">
      <w:pPr>
        <w:rPr>
          <w:lang w:val="en-US"/>
        </w:rPr>
      </w:pPr>
      <w:r w:rsidRPr="004171EA">
        <w:t xml:space="preserve">The common notifications defined in clauses 6.1 are valid for this </w:t>
      </w:r>
      <w:proofErr w:type="spellStart"/>
      <w:r>
        <w:t>dataType</w:t>
      </w:r>
      <w:proofErr w:type="spellEnd"/>
      <w:r w:rsidRPr="004171EA">
        <w:t>.</w:t>
      </w:r>
    </w:p>
    <w:p w14:paraId="7189D71C" w14:textId="77777777" w:rsidR="00A72C21" w:rsidRDefault="00A72C21">
      <w:pPr>
        <w:rPr>
          <w:rFonts w:eastAsia="DengXian"/>
          <w:lang w:val="en-US" w:eastAsia="zh-CN"/>
        </w:rPr>
      </w:pPr>
    </w:p>
    <w:p w14:paraId="48E44C84" w14:textId="0B87EE78" w:rsidR="00A72C21" w:rsidRDefault="00A72C21" w:rsidP="00A72C21">
      <w:pPr>
        <w:pStyle w:val="Heading5"/>
        <w:ind w:left="0" w:firstLine="0"/>
        <w:rPr>
          <w:rFonts w:cs="Arial"/>
          <w:lang w:eastAsia="zh-CN"/>
        </w:rPr>
      </w:pPr>
      <w:bookmarkStart w:id="304" w:name="_Toc208343555"/>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2</w:t>
      </w:r>
      <w:r>
        <w:rPr>
          <w:rFonts w:cs="Arial"/>
        </w:rPr>
        <w:tab/>
      </w:r>
      <w:proofErr w:type="spellStart"/>
      <w:r>
        <w:rPr>
          <w:rFonts w:cs="Arial"/>
          <w:lang w:eastAsia="zh-CN"/>
        </w:rPr>
        <w:t>P</w:t>
      </w:r>
      <w:r w:rsidRPr="00FE07C2">
        <w:rPr>
          <w:rFonts w:cs="Arial"/>
          <w:lang w:eastAsia="zh-CN"/>
        </w:rPr>
        <w:t>erformanceData</w:t>
      </w:r>
      <w:proofErr w:type="spellEnd"/>
      <w:r w:rsidRPr="00AE4AFA">
        <w:rPr>
          <w:rFonts w:cs="Arial"/>
          <w:lang w:eastAsia="zh-CN"/>
        </w:rPr>
        <w:t xml:space="preserve"> </w:t>
      </w:r>
      <w:r>
        <w:rPr>
          <w:rFonts w:cs="Arial"/>
          <w:lang w:eastAsia="zh-CN"/>
        </w:rPr>
        <w:t>&lt;&lt;</w:t>
      </w:r>
      <w:proofErr w:type="spellStart"/>
      <w:r>
        <w:rPr>
          <w:rFonts w:cs="Arial"/>
          <w:lang w:eastAsia="zh-CN"/>
        </w:rPr>
        <w:t>dataType</w:t>
      </w:r>
      <w:proofErr w:type="spellEnd"/>
      <w:r>
        <w:rPr>
          <w:rFonts w:cs="Arial"/>
          <w:lang w:eastAsia="zh-CN"/>
        </w:rPr>
        <w:t>&gt;&gt;</w:t>
      </w:r>
      <w:bookmarkEnd w:id="304"/>
    </w:p>
    <w:p w14:paraId="795832B3" w14:textId="7E4D6BA9" w:rsidR="00A72C21" w:rsidRDefault="00A72C21" w:rsidP="00A72C21">
      <w:pPr>
        <w:pStyle w:val="Heading6"/>
        <w:rPr>
          <w:lang w:eastAsia="zh-CN"/>
        </w:rPr>
      </w:pPr>
      <w:bookmarkStart w:id="305" w:name="_Toc208343556"/>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w:t>
      </w:r>
      <w:proofErr w:type="spellStart"/>
      <w:r>
        <w:rPr>
          <w:lang w:eastAsia="zh-CN"/>
        </w:rPr>
        <w:t>performanceDataName</w:t>
      </w:r>
      <w:proofErr w:type="spellEnd"/>
      <w:r>
        <w:rPr>
          <w:lang w:eastAsia="zh-CN"/>
        </w:rPr>
        <w:t xml:space="preserve"> identifies a performance measurement or KPI. </w:t>
      </w:r>
    </w:p>
    <w:p w14:paraId="2F656A4C" w14:textId="77777777" w:rsidR="00A72C21" w:rsidRPr="00341952" w:rsidRDefault="00A72C21" w:rsidP="00A72C21">
      <w:pPr>
        <w:rPr>
          <w:lang w:eastAsia="zh-CN"/>
        </w:rPr>
      </w:pPr>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08343557"/>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7E23031" w14:textId="77777777" w:rsidR="00A72C21" w:rsidRDefault="00A72C21" w:rsidP="00A72C21">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&lt;&lt;datatype&gt;&gt;</w:t>
      </w:r>
      <w:r>
        <w:t xml:space="preserve"> includes the following attributes. </w:t>
      </w:r>
    </w:p>
    <w:p w14:paraId="7B5F98F2" w14:textId="2DD61135" w:rsidR="00A72C21" w:rsidRDefault="00A72C21" w:rsidP="00A72C21">
      <w:pPr>
        <w:pStyle w:val="TH"/>
      </w:pPr>
      <w:r>
        <w:t>Table 6.2.1.</w:t>
      </w:r>
      <w:r>
        <w:rPr>
          <w:rFonts w:eastAsia="SimSun"/>
          <w:lang w:val="en-US" w:eastAsia="zh-CN"/>
        </w:rPr>
        <w:t>3</w:t>
      </w:r>
      <w:r>
        <w:t>.</w:t>
      </w:r>
      <w:r w:rsidR="002C7EC3">
        <w:rPr>
          <w:rFonts w:eastAsia="DengXian" w:hint="eastAsia"/>
          <w:lang w:val="en-US" w:eastAsia="zh-CN"/>
        </w:rPr>
        <w:t>1</w:t>
      </w:r>
      <w:r w:rsidR="008233A2">
        <w:rPr>
          <w:rFonts w:eastAsia="DengXian" w:hint="eastAsia"/>
          <w:lang w:val="en-US" w:eastAsia="zh-CN"/>
        </w:rPr>
        <w:t>2</w:t>
      </w:r>
      <w: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A72C21" w14:paraId="1F5C3698"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1D7B7141" w14:textId="77777777" w:rsidR="00A72C21" w:rsidRDefault="00A72C21" w:rsidP="00C65F4E">
            <w:pPr>
              <w:rPr>
                <w:b/>
                <w:lang w:eastAsia="zh-CN"/>
              </w:rPr>
            </w:pPr>
            <w:r>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3B48F79" w14:textId="77777777" w:rsidR="00A72C21" w:rsidRDefault="00A72C21" w:rsidP="00C65F4E">
            <w:pPr>
              <w:rPr>
                <w:b/>
                <w:lang w:eastAsia="zh-CN"/>
              </w:rPr>
            </w:pPr>
            <w:r>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F0EC06" w14:textId="77777777" w:rsidR="00A72C21" w:rsidRDefault="00A72C21" w:rsidP="00C65F4E">
            <w:pPr>
              <w:rPr>
                <w:b/>
                <w:lang w:eastAsia="zh-CN"/>
              </w:rPr>
            </w:pPr>
            <w:proofErr w:type="spellStart"/>
            <w:r>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59B7E92" w14:textId="77777777" w:rsidR="00A72C21" w:rsidRDefault="00A72C21" w:rsidP="00C65F4E">
            <w:pPr>
              <w:rPr>
                <w:b/>
                <w:lang w:eastAsia="zh-CN"/>
              </w:rPr>
            </w:pPr>
            <w:proofErr w:type="spellStart"/>
            <w:r>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535918" w14:textId="77777777" w:rsidR="00A72C21" w:rsidRDefault="00A72C21" w:rsidP="00C65F4E">
            <w:pPr>
              <w:rPr>
                <w:b/>
                <w:lang w:eastAsia="zh-CN"/>
              </w:rPr>
            </w:pPr>
            <w:proofErr w:type="spellStart"/>
            <w:r>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8DAE15" w14:textId="77777777" w:rsidR="00A72C21" w:rsidRDefault="00A72C21" w:rsidP="00C65F4E">
            <w:pPr>
              <w:rPr>
                <w:b/>
                <w:lang w:eastAsia="zh-CN"/>
              </w:rPr>
            </w:pPr>
            <w:proofErr w:type="spellStart"/>
            <w:r>
              <w:rPr>
                <w:b/>
                <w:lang w:eastAsia="zh-CN"/>
              </w:rPr>
              <w:t>isNotifyable</w:t>
            </w:r>
            <w:proofErr w:type="spellEnd"/>
          </w:p>
        </w:tc>
      </w:tr>
      <w:tr w:rsidR="00A72C21" w14:paraId="3AEBBA19"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2FA72C54" w14:textId="77777777" w:rsidR="00A72C21" w:rsidRDefault="00A72C21" w:rsidP="00C65F4E">
            <w:pPr>
              <w:rPr>
                <w:b/>
                <w:lang w:eastAsia="zh-CN"/>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Name</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3B5C5474" w14:textId="77777777" w:rsidR="00A72C21" w:rsidRDefault="00A72C21" w:rsidP="00C65F4E">
            <w:pPr>
              <w:rPr>
                <w:b/>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020B9FC"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628BDC33"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A8B80B2"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4D50348" w14:textId="77777777" w:rsidR="00A72C21" w:rsidRDefault="00A72C21" w:rsidP="00C65F4E">
            <w:pPr>
              <w:rPr>
                <w:b/>
                <w:lang w:eastAsia="zh-CN"/>
              </w:rPr>
            </w:pPr>
            <w:r>
              <w:rPr>
                <w:lang w:eastAsia="zh-CN"/>
              </w:rPr>
              <w:t>F</w:t>
            </w:r>
          </w:p>
        </w:tc>
      </w:tr>
      <w:tr w:rsidR="00A72C21" w14:paraId="38FB4141"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004F1BDD" w14:textId="77777777" w:rsidR="00A72C21" w:rsidRDefault="00A72C21" w:rsidP="00C65F4E">
            <w:pPr>
              <w:rPr>
                <w:rFonts w:eastAsia="Courier New"/>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Value</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75ECAB66" w14:textId="77777777" w:rsidR="00A72C21" w:rsidRDefault="00A72C21" w:rsidP="00C65F4E">
            <w:pPr>
              <w:rPr>
                <w:b/>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3785827"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ADA87D8"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9A1B5E"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F18E44D" w14:textId="77777777" w:rsidR="00A72C21" w:rsidRDefault="00A72C21" w:rsidP="00C65F4E">
            <w:pPr>
              <w:rPr>
                <w:b/>
                <w:lang w:eastAsia="zh-CN"/>
              </w:rPr>
            </w:pPr>
            <w:r>
              <w:rPr>
                <w:lang w:eastAsia="zh-CN"/>
              </w:rPr>
              <w:t>F</w:t>
            </w:r>
          </w:p>
        </w:tc>
      </w:tr>
      <w:tr w:rsidR="00A72C21" w14:paraId="367C0DDB"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1A0327F1" w14:textId="77777777" w:rsidR="00A72C21" w:rsidRDefault="00A72C21" w:rsidP="00C65F4E">
            <w:pPr>
              <w:rPr>
                <w:rFonts w:eastAsia="Courier New"/>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06200D6A" w14:textId="77777777" w:rsidR="00A72C21" w:rsidRDefault="00A72C21" w:rsidP="00C65F4E">
            <w:pPr>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6AF4C37"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E0B9001"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A04EC6" w14:textId="77777777" w:rsidR="00A72C21" w:rsidRDefault="00A72C21" w:rsidP="00C65F4E">
            <w:pPr>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CFB0F05" w14:textId="77777777" w:rsidR="00A72C21" w:rsidRDefault="00A72C21" w:rsidP="00C65F4E">
            <w:pPr>
              <w:rPr>
                <w:lang w:eastAsia="zh-CN"/>
              </w:rPr>
            </w:pPr>
            <w:r>
              <w:rPr>
                <w:lang w:eastAsia="zh-CN"/>
              </w:rPr>
              <w:t>F</w:t>
            </w:r>
          </w:p>
        </w:tc>
      </w:tr>
    </w:tbl>
    <w:p w14:paraId="4A9F85BE" w14:textId="77777777" w:rsidR="00A72C21" w:rsidRPr="00A72C21" w:rsidRDefault="00A72C21">
      <w:pPr>
        <w:rPr>
          <w:rFonts w:eastAsia="DengXian"/>
          <w:lang w:val="en-US" w:eastAsia="zh-CN"/>
        </w:rPr>
      </w:pPr>
    </w:p>
    <w:p w14:paraId="10E2B6A5" w14:textId="77777777" w:rsidR="0034246C" w:rsidRDefault="00940211">
      <w:pPr>
        <w:pStyle w:val="Heading2"/>
        <w:rPr>
          <w:lang w:val="en" w:eastAsia="zh-CN"/>
        </w:rPr>
      </w:pPr>
      <w:bookmarkStart w:id="307" w:name="_Toc208343558"/>
      <w:r>
        <w:rPr>
          <w:lang w:val="en" w:eastAsia="zh-CN"/>
        </w:rPr>
        <w:t>6.3</w:t>
      </w:r>
      <w:r>
        <w:rPr>
          <w:lang w:val="en" w:eastAsia="zh-CN"/>
        </w:rPr>
        <w:tab/>
        <w:t>Attribute definitions</w:t>
      </w:r>
      <w:bookmarkEnd w:id="307"/>
    </w:p>
    <w:p w14:paraId="71CF5EB7" w14:textId="5E8FC78D" w:rsidR="0034246C" w:rsidRDefault="00940211">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940211">
      <w:pPr>
        <w:pStyle w:val="TH"/>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940211">
            <w:pPr>
              <w:pStyle w:val="TAH"/>
              <w:rPr>
                <w:szCs w:val="18"/>
              </w:rPr>
            </w:pPr>
            <w:r w:rsidRPr="007A55A4">
              <w:rPr>
                <w:szCs w:val="18"/>
              </w:rPr>
              <w:t>Attribute Name</w:t>
            </w:r>
          </w:p>
        </w:tc>
        <w:tc>
          <w:tcPr>
            <w:tcW w:w="2611" w:type="pct"/>
            <w:shd w:val="clear" w:color="auto" w:fill="E0E0E0"/>
          </w:tcPr>
          <w:p w14:paraId="0E34672B" w14:textId="77777777" w:rsidR="0034246C" w:rsidRPr="007A55A4" w:rsidRDefault="00940211">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940211">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940211">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940211">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940211">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BEDEFBF" w14:textId="77777777" w:rsidR="0034246C" w:rsidRPr="007A55A4" w:rsidRDefault="00940211">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135537"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B90F39" w14:textId="77777777" w:rsidR="0034246C" w:rsidRPr="007A55A4" w:rsidRDefault="00940211">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940211">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4DD54D6" w14:textId="3E8BA073"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DN of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that may be involved in the NDT collaboration</w:t>
            </w:r>
            <w:r w:rsidRPr="007A55A4">
              <w:rPr>
                <w:rFonts w:ascii="Arial" w:hAnsi="Arial" w:cs="Arial" w:hint="eastAsia"/>
                <w:sz w:val="18"/>
                <w:szCs w:val="18"/>
                <w:lang w:eastAsia="zh-CN"/>
              </w:rPr>
              <w:t>.</w:t>
            </w:r>
          </w:p>
          <w:p w14:paraId="2A0C61CC" w14:textId="77777777" w:rsidR="0029047E" w:rsidRPr="007A55A4" w:rsidRDefault="0029047E" w:rsidP="0029047E">
            <w:pPr>
              <w:spacing w:after="0"/>
              <w:rPr>
                <w:rFonts w:ascii="Arial" w:hAnsi="Arial" w:cs="Arial"/>
                <w:sz w:val="18"/>
                <w:szCs w:val="18"/>
                <w:lang w:eastAsia="zh-CN"/>
              </w:rPr>
            </w:pPr>
          </w:p>
          <w:p w14:paraId="6180AC71" w14:textId="38109099" w:rsidR="0034246C" w:rsidRPr="007156D7" w:rsidRDefault="0029047E" w:rsidP="0029047E">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68EAF1C" w14:textId="77777777" w:rsidR="0029047E" w:rsidRPr="007A55A4" w:rsidRDefault="0029047E" w:rsidP="0029047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E095A4" w14:textId="0D974415"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rPr>
              <w:t xml:space="preserve">multiplicity: </w:t>
            </w:r>
            <w:r>
              <w:rPr>
                <w:rFonts w:ascii="Arial" w:hAnsi="Arial" w:cs="Arial"/>
                <w:sz w:val="18"/>
                <w:szCs w:val="18"/>
                <w:lang w:eastAsia="zh-CN"/>
              </w:rPr>
              <w:t>*</w:t>
            </w:r>
          </w:p>
          <w:p w14:paraId="14D9B7EE"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F71E8F8" w14:textId="77777777" w:rsidR="0029047E"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003652F"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543C8C" w14:textId="2D4D95EA" w:rsidR="0034246C"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940211">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940211">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940211">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940211">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4AE2B9A" w14:textId="77777777" w:rsidR="0034246C" w:rsidRPr="007A55A4" w:rsidRDefault="00940211">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8CBAEA7"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F81250" w14:textId="77777777" w:rsidR="0034246C" w:rsidRPr="007A55A4" w:rsidRDefault="00940211">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367FE967" w14:textId="51C72EF8" w:rsidR="003744BB" w:rsidRPr="007156D7" w:rsidRDefault="003744BB" w:rsidP="003744BB">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2608FC44" w14:textId="77777777" w:rsidR="00CA6ACC" w:rsidRPr="00CA6ACC" w:rsidRDefault="00CA6ACC" w:rsidP="00CA6ACC">
            <w:pPr>
              <w:pStyle w:val="TAL"/>
              <w:rPr>
                <w:rFonts w:eastAsia="DengXian" w:cs="Arial"/>
                <w:szCs w:val="18"/>
                <w:lang w:eastAsia="zh-CN"/>
              </w:rPr>
            </w:pPr>
          </w:p>
          <w:p w14:paraId="41C28FC8" w14:textId="77777777" w:rsidR="00CA6ACC" w:rsidRPr="007156D7" w:rsidRDefault="00CA6ACC" w:rsidP="00CA6ACC">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012B7DB" w14:textId="6161C4A5" w:rsidR="00CA6ACC" w:rsidRPr="007156D7" w:rsidRDefault="00CA6ACC" w:rsidP="00CA6ACC">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49244258" w14:textId="7EC1E500"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5C61424A" w14:textId="6F7B22E3" w:rsidR="002A063F" w:rsidRPr="007156D7" w:rsidRDefault="002A063F" w:rsidP="002A063F">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44424A2D" w14:textId="77777777" w:rsidR="00CA6ACC" w:rsidRPr="007156D7" w:rsidRDefault="00CA6ACC" w:rsidP="00CA6ACC">
            <w:pPr>
              <w:pStyle w:val="TAL"/>
              <w:rPr>
                <w:rFonts w:cs="Arial"/>
                <w:szCs w:val="18"/>
              </w:rPr>
            </w:pPr>
            <w:r w:rsidRPr="007156D7">
              <w:rPr>
                <w:rFonts w:cs="Arial"/>
                <w:szCs w:val="18"/>
              </w:rPr>
              <w:t>"NETWORK_EVENTS_VERIFICATION"</w:t>
            </w:r>
          </w:p>
          <w:p w14:paraId="3E24873A" w14:textId="77777777" w:rsidR="00CA6ACC" w:rsidRPr="007156D7" w:rsidRDefault="00CA6ACC" w:rsidP="00CA6ACC">
            <w:pPr>
              <w:pStyle w:val="TAL"/>
              <w:rPr>
                <w:rFonts w:cs="Arial"/>
                <w:szCs w:val="18"/>
              </w:rPr>
            </w:pPr>
            <w:r w:rsidRPr="007156D7">
              <w:rPr>
                <w:rFonts w:cs="Arial"/>
                <w:szCs w:val="18"/>
              </w:rPr>
              <w:t>"NETWORK_CONFIGURATIONS_VERIFICATION",</w:t>
            </w:r>
          </w:p>
          <w:p w14:paraId="1A647E9C" w14:textId="77777777" w:rsidR="00CA6ACC" w:rsidRPr="007156D7" w:rsidRDefault="00CA6ACC" w:rsidP="00CA6ACC">
            <w:pPr>
              <w:pStyle w:val="TAL"/>
              <w:rPr>
                <w:rFonts w:cs="Arial"/>
                <w:szCs w:val="18"/>
              </w:rPr>
            </w:pPr>
            <w:r w:rsidRPr="007156D7">
              <w:rPr>
                <w:rFonts w:cs="Arial"/>
                <w:szCs w:val="18"/>
              </w:rPr>
              <w:t>"AUTOMATION_CONFIGURATION_VERIFICATION"</w:t>
            </w:r>
          </w:p>
          <w:p w14:paraId="1C59E58A" w14:textId="61F66243"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3FC7A1D2" w14:textId="77777777" w:rsidR="00CA6ACC" w:rsidRPr="007156D7" w:rsidRDefault="00CA6ACC" w:rsidP="00CA6ACC">
            <w:pPr>
              <w:pStyle w:val="TAL"/>
              <w:rPr>
                <w:rFonts w:cs="Arial"/>
                <w:szCs w:val="18"/>
              </w:rPr>
            </w:pPr>
            <w:r w:rsidRPr="007156D7">
              <w:rPr>
                <w:rFonts w:cs="Arial"/>
                <w:szCs w:val="18"/>
              </w:rPr>
              <w:t>"USER_EXPERIENCE_DATA_GENERATION"</w:t>
            </w:r>
          </w:p>
          <w:p w14:paraId="6897C217" w14:textId="77777777" w:rsidR="00CA6ACC" w:rsidRPr="007156D7" w:rsidRDefault="00CA6ACC" w:rsidP="00CA6ACC">
            <w:pPr>
              <w:pStyle w:val="TAL"/>
              <w:rPr>
                <w:rFonts w:cs="Arial"/>
                <w:szCs w:val="18"/>
              </w:rPr>
            </w:pPr>
          </w:p>
          <w:p w14:paraId="20FDCD2A" w14:textId="77777777" w:rsidR="00CA6ACC" w:rsidRPr="007156D7" w:rsidRDefault="00CA6ACC" w:rsidP="00CA6ACC">
            <w:pPr>
              <w:pStyle w:val="TAL"/>
              <w:rPr>
                <w:rFonts w:cs="Arial"/>
                <w:szCs w:val="18"/>
              </w:rPr>
            </w:pPr>
            <w:r w:rsidRPr="007156D7">
              <w:rPr>
                <w:rFonts w:cs="Arial"/>
                <w:szCs w:val="18"/>
              </w:rPr>
              <w:t>New values can be added to this list in future releases to support new use cases.</w:t>
            </w:r>
          </w:p>
          <w:p w14:paraId="43B491CF" w14:textId="77777777" w:rsidR="00CA6ACC" w:rsidRPr="007156D7" w:rsidRDefault="00CA6ACC" w:rsidP="00CA6ACC">
            <w:pPr>
              <w:pStyle w:val="TAL"/>
              <w:rPr>
                <w:rFonts w:cs="Arial"/>
                <w:szCs w:val="18"/>
              </w:rPr>
            </w:pPr>
          </w:p>
          <w:p w14:paraId="014A8BF8" w14:textId="77777777" w:rsidR="00CA6ACC" w:rsidRPr="007156D7" w:rsidRDefault="00CA6ACC" w:rsidP="00CA6ACC">
            <w:pPr>
              <w:pStyle w:val="TAL"/>
              <w:rPr>
                <w:rFonts w:cs="Arial"/>
                <w:szCs w:val="18"/>
              </w:rPr>
            </w:pPr>
            <w:r w:rsidRPr="007156D7">
              <w:rPr>
                <w:rFonts w:cs="Arial"/>
                <w:szCs w:val="18"/>
              </w:rPr>
              <w:t>The meaning of these values is as follows:</w:t>
            </w:r>
          </w:p>
          <w:p w14:paraId="23E84D70" w14:textId="442491A9" w:rsidR="00CA6ACC" w:rsidRPr="007156D7" w:rsidRDefault="00CA6ACC" w:rsidP="00CA6ACC">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1EF78D7" w14:textId="49F4DAC2"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AFB8317" w14:textId="51792090" w:rsidR="00CA6ACC" w:rsidRPr="007156D7" w:rsidRDefault="002A063F" w:rsidP="00CA6ACC">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w:t>
            </w:r>
            <w:r w:rsidR="00CA6ACC" w:rsidRPr="007156D7">
              <w:rPr>
                <w:rFonts w:cs="Arial"/>
                <w:szCs w:val="18"/>
              </w:rPr>
              <w:t xml:space="preserve">means </w:t>
            </w:r>
            <w:proofErr w:type="spellStart"/>
            <w:r w:rsidR="00CA6ACC" w:rsidRPr="007156D7">
              <w:rPr>
                <w:rFonts w:cs="Arial"/>
                <w:szCs w:val="18"/>
              </w:rPr>
              <w:t>NDTFunction</w:t>
            </w:r>
            <w:proofErr w:type="spellEnd"/>
            <w:r w:rsidR="00CA6ACC" w:rsidRPr="007156D7">
              <w:rPr>
                <w:rFonts w:cs="Arial"/>
                <w:szCs w:val="18"/>
              </w:rPr>
              <w:t xml:space="preserve"> supports the use case described in 5.2.2.4.</w:t>
            </w:r>
          </w:p>
          <w:p w14:paraId="1DE10DA5" w14:textId="77777777" w:rsidR="00CA6ACC" w:rsidRPr="007156D7" w:rsidRDefault="00CA6ACC" w:rsidP="00CA6ACC">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5DD52D9C" w14:textId="77777777" w:rsidR="00CA6ACC" w:rsidRPr="007156D7" w:rsidRDefault="00CA6ACC" w:rsidP="00CA6ACC">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6439C20" w14:textId="77777777" w:rsidR="00CA6ACC" w:rsidRPr="007156D7" w:rsidRDefault="00CA6ACC" w:rsidP="00CA6ACC">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7AC96B63" w14:textId="2EE31738"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F9CDD4A" w14:textId="1C29A728" w:rsidR="008C435A" w:rsidRPr="007A55A4" w:rsidRDefault="00CA6ACC" w:rsidP="00CA6ACC">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CA6ACC" w14:paraId="233F5D9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310298" w14:textId="51828A5C" w:rsidR="00CA6ACC" w:rsidRPr="00357E37" w:rsidRDefault="00CA6ACC" w:rsidP="00CA6ACC">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23D3824" w14:textId="1802D692" w:rsidR="00CA6ACC" w:rsidRPr="007156D7" w:rsidRDefault="00CA6ACC" w:rsidP="00CA6ACC">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3FEE6F23"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392A7239"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multiplicity:1</w:t>
            </w:r>
          </w:p>
          <w:p w14:paraId="2C6CCCC0" w14:textId="77777777" w:rsidR="00CA6ACC" w:rsidRPr="007A55A4" w:rsidRDefault="00CA6ACC" w:rsidP="00CA6AC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64F7A5A2" w14:textId="77777777" w:rsidR="00CA6ACC" w:rsidRPr="007A55A4" w:rsidRDefault="00CA6ACC" w:rsidP="00CA6AC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0B9A276C" w14:textId="77777777" w:rsidR="00CA6ACC" w:rsidRPr="007A55A4" w:rsidRDefault="00CA6ACC" w:rsidP="00CA6AC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19F9C63" w14:textId="33E71F78" w:rsidR="00CA6ACC" w:rsidRPr="007A55A4" w:rsidRDefault="00CA6ACC" w:rsidP="00CA6ACC">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71299311" w14:textId="77777777" w:rsidR="00CA6ACC" w:rsidRPr="007A55A4" w:rsidRDefault="00CA6ACC" w:rsidP="00CA6ACC">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62FBE2F8" w14:textId="58FE9031" w:rsidR="00CA6ACC" w:rsidRPr="007A55A4" w:rsidRDefault="00CA6ACC" w:rsidP="00CA6ACC">
            <w:pPr>
              <w:pStyle w:val="TAL"/>
              <w:rPr>
                <w:szCs w:val="18"/>
              </w:rPr>
            </w:pPr>
            <w:r w:rsidRPr="007A55A4">
              <w:rPr>
                <w:szCs w:val="18"/>
              </w:rPr>
              <w:t>"RISKY</w:t>
            </w:r>
            <w:r>
              <w:rPr>
                <w:szCs w:val="18"/>
              </w:rPr>
              <w:t>_</w:t>
            </w:r>
            <w:r w:rsidRPr="007A55A4">
              <w:rPr>
                <w:szCs w:val="18"/>
              </w:rPr>
              <w:t>ACTIONS_PREDICTION",</w:t>
            </w:r>
          </w:p>
          <w:p w14:paraId="743F1E3B" w14:textId="38EE8144" w:rsidR="00CA6ACC" w:rsidRPr="007A55A4" w:rsidRDefault="00CA6ACC" w:rsidP="00CA6ACC">
            <w:pPr>
              <w:pStyle w:val="TAL"/>
              <w:rPr>
                <w:szCs w:val="18"/>
              </w:rPr>
            </w:pPr>
            <w:r w:rsidRPr="007A55A4">
              <w:rPr>
                <w:szCs w:val="18"/>
              </w:rPr>
              <w:t>"EVENTS</w:t>
            </w:r>
            <w:r>
              <w:rPr>
                <w:szCs w:val="18"/>
              </w:rPr>
              <w:t>_</w:t>
            </w:r>
            <w:r w:rsidRPr="007A55A4">
              <w:rPr>
                <w:szCs w:val="18"/>
              </w:rPr>
              <w:t>IMPACTS_VERIFICATION",</w:t>
            </w:r>
          </w:p>
          <w:p w14:paraId="3477AAFB" w14:textId="77777777" w:rsidR="00CA6ACC" w:rsidRPr="007A55A4" w:rsidRDefault="00CA6ACC" w:rsidP="00CA6ACC">
            <w:pPr>
              <w:pStyle w:val="TAL"/>
              <w:rPr>
                <w:szCs w:val="18"/>
              </w:rPr>
            </w:pPr>
            <w:r w:rsidRPr="007A55A4">
              <w:rPr>
                <w:szCs w:val="18"/>
              </w:rPr>
              <w:t>"FAULT_INJECTION",</w:t>
            </w:r>
          </w:p>
          <w:p w14:paraId="6DE7283C" w14:textId="77777777" w:rsidR="00CA6ACC" w:rsidRPr="007A55A4" w:rsidRDefault="00CA6ACC" w:rsidP="00CA6ACC">
            <w:pPr>
              <w:pStyle w:val="TAL"/>
              <w:rPr>
                <w:szCs w:val="18"/>
              </w:rPr>
            </w:pPr>
            <w:r w:rsidRPr="007A55A4">
              <w:rPr>
                <w:szCs w:val="18"/>
              </w:rPr>
              <w:t>"NETWORK_EVENTS_VERIFICATION"</w:t>
            </w:r>
          </w:p>
          <w:p w14:paraId="57FF89D2" w14:textId="77777777" w:rsidR="00CA6ACC" w:rsidRPr="007A55A4" w:rsidRDefault="00CA6ACC" w:rsidP="00CA6ACC">
            <w:pPr>
              <w:pStyle w:val="TAL"/>
              <w:rPr>
                <w:szCs w:val="18"/>
              </w:rPr>
            </w:pPr>
            <w:r w:rsidRPr="007A55A4">
              <w:rPr>
                <w:szCs w:val="18"/>
              </w:rPr>
              <w:t>"NETWORK_CONFIGURATIONS_VERIFICATION",</w:t>
            </w:r>
          </w:p>
          <w:p w14:paraId="0157193B" w14:textId="77777777" w:rsidR="00CA6ACC" w:rsidRPr="007A55A4" w:rsidRDefault="00CA6ACC" w:rsidP="00CA6ACC">
            <w:pPr>
              <w:pStyle w:val="TAL"/>
              <w:rPr>
                <w:szCs w:val="18"/>
              </w:rPr>
            </w:pPr>
            <w:r w:rsidRPr="007A55A4">
              <w:rPr>
                <w:szCs w:val="18"/>
              </w:rPr>
              <w:t>"AUTOMATION_CONFIGURATION_VERIFICATION"</w:t>
            </w:r>
          </w:p>
          <w:p w14:paraId="056F9B0B" w14:textId="30E1E2E6" w:rsidR="00CA6ACC" w:rsidRPr="007A55A4" w:rsidRDefault="00CA6ACC" w:rsidP="00CA6ACC">
            <w:pPr>
              <w:pStyle w:val="TAL"/>
              <w:rPr>
                <w:szCs w:val="18"/>
              </w:rPr>
            </w:pPr>
            <w:r w:rsidRPr="007A55A4">
              <w:rPr>
                <w:szCs w:val="18"/>
              </w:rPr>
              <w:t>"ML</w:t>
            </w:r>
            <w:r>
              <w:rPr>
                <w:szCs w:val="18"/>
              </w:rPr>
              <w:t>_</w:t>
            </w:r>
            <w:r w:rsidRPr="007A55A4">
              <w:rPr>
                <w:szCs w:val="18"/>
              </w:rPr>
              <w:t>TRAINING_DATA_GENERATION",</w:t>
            </w:r>
          </w:p>
          <w:p w14:paraId="259BA7BA" w14:textId="77777777" w:rsidR="00CA6ACC" w:rsidRPr="007A55A4" w:rsidRDefault="00CA6ACC" w:rsidP="00CA6ACC">
            <w:pPr>
              <w:pStyle w:val="TAL"/>
              <w:rPr>
                <w:szCs w:val="18"/>
              </w:rPr>
            </w:pPr>
            <w:r w:rsidRPr="007A55A4">
              <w:rPr>
                <w:szCs w:val="18"/>
              </w:rPr>
              <w:t>"USER_EXPERIENCE_DATA_GENERATION"</w:t>
            </w:r>
          </w:p>
          <w:p w14:paraId="5F7E486B" w14:textId="77777777" w:rsidR="00CA6ACC" w:rsidRPr="007A55A4" w:rsidRDefault="00CA6ACC" w:rsidP="00CA6ACC">
            <w:pPr>
              <w:pStyle w:val="TAL"/>
              <w:rPr>
                <w:szCs w:val="18"/>
              </w:rPr>
            </w:pPr>
          </w:p>
          <w:p w14:paraId="0AAD141E" w14:textId="77777777" w:rsidR="00CA6ACC" w:rsidRPr="007A55A4" w:rsidRDefault="00CA6ACC" w:rsidP="00CA6ACC">
            <w:pPr>
              <w:pStyle w:val="TAL"/>
              <w:rPr>
                <w:szCs w:val="18"/>
              </w:rPr>
            </w:pPr>
            <w:r w:rsidRPr="007A55A4">
              <w:rPr>
                <w:szCs w:val="18"/>
              </w:rPr>
              <w:t>New values can be added to this list in future releases to support new use cases.</w:t>
            </w:r>
          </w:p>
          <w:p w14:paraId="2CE97999" w14:textId="77777777" w:rsidR="00CA6ACC" w:rsidRPr="007A55A4" w:rsidRDefault="00CA6ACC" w:rsidP="00CA6ACC">
            <w:pPr>
              <w:pStyle w:val="TAL"/>
              <w:rPr>
                <w:szCs w:val="18"/>
              </w:rPr>
            </w:pPr>
          </w:p>
          <w:p w14:paraId="13EAACFD" w14:textId="77777777" w:rsidR="00CA6ACC" w:rsidRPr="007A55A4" w:rsidRDefault="00CA6ACC" w:rsidP="00CA6ACC">
            <w:pPr>
              <w:pStyle w:val="TAL"/>
              <w:rPr>
                <w:szCs w:val="18"/>
              </w:rPr>
            </w:pPr>
            <w:r w:rsidRPr="007A55A4">
              <w:rPr>
                <w:szCs w:val="18"/>
              </w:rPr>
              <w:t>The meaning of these values is as follows:</w:t>
            </w:r>
          </w:p>
          <w:p w14:paraId="2CFB278D" w14:textId="64CA592F" w:rsidR="00CA6ACC" w:rsidRPr="007A55A4" w:rsidRDefault="00CA6ACC" w:rsidP="00CA6ACC">
            <w:pPr>
              <w:pStyle w:val="TAL"/>
              <w:rPr>
                <w:szCs w:val="18"/>
              </w:rPr>
            </w:pPr>
            <w:r w:rsidRPr="007A55A4">
              <w:rPr>
                <w:szCs w:val="18"/>
              </w:rPr>
              <w:t xml:space="preserve"> "RISKY</w:t>
            </w:r>
            <w:r>
              <w:rPr>
                <w:szCs w:val="18"/>
              </w:rPr>
              <w:t>_</w:t>
            </w:r>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3A290432" w14:textId="41CC52CA" w:rsidR="00CA6ACC" w:rsidRPr="007A55A4" w:rsidRDefault="00CA6ACC" w:rsidP="00CA6ACC">
            <w:pPr>
              <w:pStyle w:val="TAL"/>
              <w:rPr>
                <w:szCs w:val="18"/>
              </w:rPr>
            </w:pPr>
            <w:r w:rsidRPr="007A55A4">
              <w:rPr>
                <w:szCs w:val="18"/>
              </w:rPr>
              <w:t>"EVENTS</w:t>
            </w:r>
            <w:r>
              <w:rPr>
                <w:szCs w:val="18"/>
              </w:rPr>
              <w:t>_</w:t>
            </w:r>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5292BFF0" w14:textId="77777777" w:rsidR="00CA6ACC" w:rsidRPr="007A55A4" w:rsidRDefault="00CA6ACC" w:rsidP="00CA6ACC">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62DA48DB" w14:textId="77777777" w:rsidR="00CA6ACC" w:rsidRPr="007A55A4" w:rsidRDefault="00CA6ACC" w:rsidP="00CA6ACC">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6B29DE43" w14:textId="77777777" w:rsidR="00CA6ACC" w:rsidRPr="007A55A4" w:rsidRDefault="00CA6ACC" w:rsidP="00CA6ACC">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40408EF9" w14:textId="77777777" w:rsidR="00CA6ACC" w:rsidRPr="007A55A4" w:rsidRDefault="00CA6ACC" w:rsidP="00CA6ACC">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07B9D02F" w14:textId="5690ECBE" w:rsidR="00CA6ACC" w:rsidRPr="007A55A4" w:rsidRDefault="00CA6ACC" w:rsidP="00CA6ACC">
            <w:pPr>
              <w:pStyle w:val="TAL"/>
              <w:rPr>
                <w:szCs w:val="18"/>
              </w:rPr>
            </w:pPr>
            <w:r w:rsidRPr="007A55A4">
              <w:rPr>
                <w:szCs w:val="18"/>
              </w:rPr>
              <w:t>"ML</w:t>
            </w:r>
            <w:r>
              <w:rPr>
                <w:szCs w:val="18"/>
              </w:rPr>
              <w:t>_</w:t>
            </w:r>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7E7459DC" w14:textId="77777777" w:rsidR="00CA6ACC" w:rsidRPr="007A55A4" w:rsidRDefault="00CA6ACC" w:rsidP="00CA6ACC">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0FB29FF5" w14:textId="77777777" w:rsidR="008C435A" w:rsidRPr="00CA6ACC"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29E08229"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4EE36A3"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B93C17D" w14:textId="63DBDB73"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533C2B9" w14:textId="1E0E8FD4"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67F9CB6" w14:textId="10D71B4E" w:rsidR="003744BB" w:rsidRPr="00F7612A" w:rsidRDefault="003744BB" w:rsidP="003744BB">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3C765C73" w14:textId="77777777" w:rsidR="008C435A" w:rsidRPr="003744BB"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3C57687" w14:textId="668142A8"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17A2D50D" w14:textId="77777777" w:rsidR="003744BB" w:rsidRPr="00F7612A" w:rsidRDefault="003744BB" w:rsidP="003744BB">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CD41835"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FB183D7" w14:textId="77777777" w:rsidR="003744BB" w:rsidRPr="00F7612A" w:rsidRDefault="003744BB" w:rsidP="003744BB">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81BC018"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BA555A1"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0D2AD18"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D4766FC" w14:textId="3E340B3E"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3B2FD30E" w14:textId="0CE46626" w:rsidR="008C435A" w:rsidRDefault="003744BB" w:rsidP="003744BB">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1FC5B72B" w14:textId="77777777" w:rsidR="003744BB" w:rsidRDefault="002A063F" w:rsidP="002A063F">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127BEA2A" w14:textId="6C553A6A" w:rsidR="002A063F" w:rsidRPr="002A063F" w:rsidRDefault="002A063F" w:rsidP="002A063F">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D2FC63" w14:textId="36E4027F"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87791C7"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E202E93" w14:textId="312F8557"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3A7887A" w14:textId="071B23AA"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D2BB0AB"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025962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284B589" w14:textId="0CFEC7D1" w:rsidR="008C435A"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477189"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3733E80E" w:rsidR="00477189" w:rsidRPr="00357E37" w:rsidRDefault="00477189" w:rsidP="00477189">
            <w:pPr>
              <w:spacing w:after="0"/>
              <w:rPr>
                <w:rFonts w:ascii="Courier New" w:hAnsi="Courier New" w:cs="Courier New"/>
                <w:sz w:val="18"/>
                <w:szCs w:val="18"/>
                <w:lang w:eastAsia="zh-CN"/>
              </w:rPr>
            </w:pPr>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1627DE57" w14:textId="73492254" w:rsidR="00477189" w:rsidRPr="0042281E" w:rsidRDefault="00477189" w:rsidP="00477189">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sidR="0042281E">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843747A"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ED84509" w14:textId="5D5A3CDF"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9DD4682" w14:textId="69DE2468"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8E6B3B5"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588EF5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2896FD2" w14:textId="615376A2"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0A278B1E" w:rsidR="008C435A" w:rsidRPr="00357E37" w:rsidRDefault="00477189"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8787AAC" w14:textId="5D29A4C7" w:rsidR="00156AE9" w:rsidRPr="00F7612A" w:rsidRDefault="00156AE9" w:rsidP="00156AE9">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210704FC" w14:textId="77777777" w:rsidR="00156AE9" w:rsidRPr="00F7612A" w:rsidRDefault="00156AE9" w:rsidP="00156AE9">
            <w:pPr>
              <w:spacing w:after="0"/>
              <w:rPr>
                <w:rFonts w:ascii="Arial" w:hAnsi="Arial" w:cs="Arial"/>
                <w:color w:val="000000"/>
                <w:sz w:val="18"/>
                <w:szCs w:val="18"/>
                <w:lang w:eastAsia="ja-JP"/>
              </w:rPr>
            </w:pPr>
          </w:p>
          <w:p w14:paraId="06F25C18" w14:textId="12BFDD69" w:rsidR="00477189" w:rsidRPr="00F7612A" w:rsidRDefault="00477189" w:rsidP="00477189">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129A15D2"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C43D1B6"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0D10458" w14:textId="77777777" w:rsidR="00156AE9" w:rsidRDefault="00156AE9" w:rsidP="00156AE9">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1C858E0" w14:textId="77777777" w:rsidR="0042281E" w:rsidRPr="0042281E" w:rsidRDefault="0042281E" w:rsidP="00156AE9">
            <w:pPr>
              <w:spacing w:after="0"/>
              <w:ind w:left="458" w:hanging="283"/>
              <w:rPr>
                <w:rFonts w:ascii="Arial" w:eastAsia="DengXian" w:hAnsi="Arial" w:cs="Arial"/>
                <w:sz w:val="18"/>
                <w:szCs w:val="18"/>
                <w:lang w:val="en-US" w:eastAsia="zh-CN"/>
              </w:rPr>
            </w:pPr>
          </w:p>
          <w:p w14:paraId="3529B4C1" w14:textId="2D12568E" w:rsidR="008C435A" w:rsidRPr="00CD0378" w:rsidRDefault="00156AE9" w:rsidP="00156AE9">
            <w:pPr>
              <w:pStyle w:val="EditorsNote"/>
              <w:rPr>
                <w:rFonts w:ascii="Arial" w:eastAsia="DengXian" w:hAnsi="Arial" w:cs="Arial"/>
                <w:color w:val="000000"/>
                <w:sz w:val="18"/>
                <w:szCs w:val="18"/>
                <w:lang w:eastAsia="zh-CN"/>
              </w:rPr>
            </w:pPr>
            <w:r w:rsidRPr="0042281E">
              <w:rPr>
                <w:rFonts w:ascii="Arial" w:hAnsi="Arial" w:cs="Arial"/>
                <w:color w:val="auto"/>
                <w:sz w:val="18"/>
                <w:szCs w:val="18"/>
                <w:lang w:eastAsia="de-DE"/>
              </w:rPr>
              <w:t xml:space="preserve">Editor’s note: The definition and modelling of </w:t>
            </w:r>
            <w:proofErr w:type="spellStart"/>
            <w:r w:rsidRPr="0042281E">
              <w:rPr>
                <w:rFonts w:ascii="Arial" w:hAnsi="Arial" w:cs="Arial"/>
                <w:color w:val="auto"/>
                <w:sz w:val="18"/>
                <w:szCs w:val="18"/>
                <w:lang w:eastAsia="de-DE"/>
              </w:rPr>
              <w:t>network</w:t>
            </w:r>
            <w:r w:rsidRPr="0042281E">
              <w:rPr>
                <w:rFonts w:ascii="Arial" w:hAnsi="Arial" w:cs="Arial"/>
                <w:color w:val="auto"/>
                <w:sz w:val="18"/>
                <w:szCs w:val="18"/>
              </w:rPr>
              <w:t>EventInfo</w:t>
            </w:r>
            <w:proofErr w:type="spellEnd"/>
            <w:r w:rsidRPr="0042281E">
              <w:rPr>
                <w:rFonts w:ascii="Arial" w:hAnsi="Arial" w:cs="Arial"/>
                <w:color w:val="auto"/>
                <w:sz w:val="18"/>
                <w:szCs w:val="18"/>
                <w:lang w:eastAsia="de-DE"/>
              </w:rPr>
              <w:t xml:space="preserve"> is to be clarified</w:t>
            </w:r>
            <w:r w:rsidR="00CD0378" w:rsidRPr="0042281E">
              <w:rPr>
                <w:rFonts w:ascii="Arial" w:eastAsia="DengXian" w:hAnsi="Arial" w:cs="Arial" w:hint="eastAsia"/>
                <w:color w:val="auto"/>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3FED548"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0248DE43"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C081101" w14:textId="40835F2C"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477189"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954C3B7" w:rsidR="00477189" w:rsidRPr="00357E37" w:rsidRDefault="005063CC"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679B5864" w14:textId="011CE3F4" w:rsidR="00E83BF4" w:rsidRPr="00E83BF4" w:rsidRDefault="005063CC" w:rsidP="00E83BF4">
            <w:pPr>
              <w:spacing w:after="0"/>
              <w:ind w:leftChars="-28" w:left="-56"/>
              <w:rPr>
                <w:rFonts w:ascii="Arial" w:hAnsi="Arial" w:cs="Arial"/>
                <w:sz w:val="18"/>
                <w:szCs w:val="18"/>
                <w:lang w:eastAsia="zh-CN"/>
              </w:rPr>
            </w:pPr>
            <w:r w:rsidRPr="00E83BF4">
              <w:rPr>
                <w:lang w:eastAsia="zh-CN"/>
              </w:rPr>
              <w:t>This defines the simulation details for the NDT</w:t>
            </w:r>
            <w:r w:rsidR="00E83BF4">
              <w:rPr>
                <w:rFonts w:eastAsia="DengXian" w:hint="eastAsia"/>
                <w:lang w:eastAsia="zh-CN"/>
              </w:rPr>
              <w:t>.</w:t>
            </w:r>
          </w:p>
          <w:p w14:paraId="3B731960" w14:textId="684A8CD1" w:rsidR="00477189" w:rsidRPr="004F451F" w:rsidRDefault="00477189" w:rsidP="00E83BF4">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13F8168" w14:textId="6B391C51"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005063CC">
              <w:rPr>
                <w:rFonts w:ascii="Arial" w:hAnsi="Arial" w:cs="Arial"/>
                <w:sz w:val="18"/>
                <w:szCs w:val="18"/>
                <w:lang w:eastAsia="zh-CN"/>
              </w:rPr>
              <w:t>SimulationDataDescriptor</w:t>
            </w:r>
            <w:r w:rsidRPr="00BB3F88">
              <w:rPr>
                <w:rFonts w:ascii="Arial" w:hAnsi="Arial" w:cs="Arial"/>
                <w:sz w:val="18"/>
                <w:szCs w:val="18"/>
                <w:lang w:eastAsia="zh-CN"/>
              </w:rPr>
              <w:t>AttributeValuePair</w:t>
            </w:r>
            <w:proofErr w:type="spellEnd"/>
          </w:p>
          <w:p w14:paraId="4C543159" w14:textId="0900471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4F5F082" w14:textId="6AB3F3FA"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A188882" w14:textId="14A3A79F"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1A39E8E7"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A14F51" w14:textId="3AA89B3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063CC" w14:paraId="1A0B5D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CA4492" w14:textId="39F3A981" w:rsidR="005063CC" w:rsidRPr="00357E37" w:rsidRDefault="005063CC" w:rsidP="005063C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3BA8E3B" w14:textId="77777777" w:rsidR="005063CC" w:rsidRDefault="005063CC" w:rsidP="005063CC">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38B5528E" w14:textId="36EF5B81" w:rsidR="005063CC" w:rsidRDefault="005063CC" w:rsidP="005063CC">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796373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78CFDF5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multiplicity: 1</w:t>
            </w:r>
          </w:p>
          <w:p w14:paraId="59B6E6B7"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8BDCEA0"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04ACA94B"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F2CF04C" w14:textId="6EE75B90"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482319C" w14:textId="65624485" w:rsidR="00156AE9" w:rsidRPr="004F451F" w:rsidRDefault="00156AE9" w:rsidP="00156AE9">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01B60D36" w14:textId="77777777" w:rsidR="00156AE9" w:rsidRPr="004F451F" w:rsidRDefault="00156AE9" w:rsidP="00156AE9">
            <w:pPr>
              <w:spacing w:after="0"/>
              <w:rPr>
                <w:rFonts w:ascii="Arial" w:hAnsi="Arial" w:cs="Arial"/>
                <w:sz w:val="18"/>
                <w:szCs w:val="18"/>
                <w:lang w:eastAsia="zh-CN"/>
              </w:rPr>
            </w:pPr>
          </w:p>
          <w:p w14:paraId="5B312B37" w14:textId="4025746F" w:rsidR="008C435A" w:rsidRPr="004F451F" w:rsidRDefault="00156AE9" w:rsidP="00156AE9">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88E231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FE6217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853B0B7" w14:textId="7A9FD8AE"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795D4D" w14:paraId="25FDD0E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27AAC2B" w14:textId="57ED5FC8"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472BDD1D" w14:textId="36A4F517"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7D79A506" w14:textId="57232388"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3EBCC33A"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6A9A5F36"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F437DF9"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B448DC1"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8CE8629" w14:textId="2FFEE5DA"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4A0E005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200B15" w14:textId="60C4B3A3"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3655E239" w14:textId="752C4D1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3F95E270"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41CCB5C"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0FB27F1D"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DC32439"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2516A62"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7D46406" w14:textId="186B1CFA"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47E4BC0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F07964" w14:textId="60436175"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476DE6E4" w14:textId="13FEC00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F190C42"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6EF7F94B"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3A23B0BA"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063F9A6D"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140CAE"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E3F9284" w14:textId="09375B30"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6EA88FD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1539191" w14:textId="2BB1EA19"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4E0429FD" w14:textId="636E9A9F"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252EA1ED" w14:textId="77777777" w:rsidR="00795D4D" w:rsidRDefault="00795D4D" w:rsidP="00795D4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906C49D" w14:textId="77777777" w:rsidR="00795D4D" w:rsidRDefault="00795D4D" w:rsidP="00795D4D">
            <w:pPr>
              <w:spacing w:after="0"/>
              <w:rPr>
                <w:rFonts w:ascii="Arial" w:hAnsi="Arial" w:cs="Arial"/>
                <w:sz w:val="18"/>
                <w:szCs w:val="18"/>
              </w:rPr>
            </w:pPr>
            <w:r>
              <w:rPr>
                <w:rFonts w:ascii="Arial" w:hAnsi="Arial" w:cs="Arial"/>
                <w:sz w:val="18"/>
                <w:szCs w:val="18"/>
              </w:rPr>
              <w:t>multiplicity: 1</w:t>
            </w:r>
          </w:p>
          <w:p w14:paraId="63B16166" w14:textId="77777777" w:rsidR="00795D4D" w:rsidRDefault="00795D4D" w:rsidP="00795D4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26F25FE5" w14:textId="77777777" w:rsidR="00795D4D" w:rsidRDefault="00795D4D" w:rsidP="00795D4D">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3B55A5DD" w14:textId="77777777" w:rsidR="00795D4D" w:rsidRDefault="00795D4D" w:rsidP="00795D4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CB9F3D" w14:textId="5FC8E8AC"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95D4D" w14:paraId="2692BD7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14178C" w14:textId="39930313"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20D8401C" w14:textId="57E9BBA7"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CD0E802" w14:textId="77777777" w:rsidR="00795D4D" w:rsidRDefault="00795D4D" w:rsidP="00795D4D">
            <w:pPr>
              <w:pStyle w:val="TAL"/>
              <w:keepNext w:val="0"/>
              <w:rPr>
                <w:rFonts w:cs="Arial"/>
                <w:szCs w:val="18"/>
                <w:lang w:eastAsia="zh-CN"/>
              </w:rPr>
            </w:pPr>
            <w:r>
              <w:rPr>
                <w:rFonts w:cs="Arial"/>
                <w:szCs w:val="18"/>
                <w:lang w:eastAsia="zh-CN"/>
              </w:rPr>
              <w:t>type: Integer</w:t>
            </w:r>
          </w:p>
          <w:p w14:paraId="3561759C" w14:textId="77777777" w:rsidR="00795D4D" w:rsidRDefault="00795D4D" w:rsidP="00795D4D">
            <w:pPr>
              <w:pStyle w:val="TAL"/>
              <w:keepNext w:val="0"/>
              <w:rPr>
                <w:rFonts w:cs="Arial"/>
                <w:szCs w:val="18"/>
                <w:lang w:eastAsia="zh-CN"/>
              </w:rPr>
            </w:pPr>
            <w:r>
              <w:rPr>
                <w:rFonts w:cs="Arial"/>
                <w:szCs w:val="18"/>
                <w:lang w:eastAsia="zh-CN"/>
              </w:rPr>
              <w:t>multiplicity: 1</w:t>
            </w:r>
          </w:p>
          <w:p w14:paraId="76E9B630" w14:textId="77777777" w:rsidR="00795D4D" w:rsidRDefault="00795D4D" w:rsidP="00795D4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FF4B71" w14:textId="77777777" w:rsidR="00795D4D" w:rsidRDefault="00795D4D" w:rsidP="00795D4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2FE1F92" w14:textId="77777777" w:rsidR="00795D4D" w:rsidRDefault="00795D4D" w:rsidP="00795D4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3203B61" w14:textId="0A0DDEB6"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795D4D" w14:paraId="50BFAED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46E1153" w14:textId="5125A835"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2D9B727F" w14:textId="2CB2ED05"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673BA4A4" w14:textId="77777777" w:rsidR="00795D4D" w:rsidRDefault="00795D4D" w:rsidP="00795D4D">
            <w:pPr>
              <w:pStyle w:val="TAL"/>
              <w:keepNext w:val="0"/>
              <w:rPr>
                <w:rFonts w:cs="Arial"/>
                <w:szCs w:val="18"/>
                <w:lang w:eastAsia="zh-CN"/>
              </w:rPr>
            </w:pPr>
            <w:r>
              <w:rPr>
                <w:rFonts w:cs="Arial"/>
                <w:szCs w:val="18"/>
                <w:lang w:eastAsia="zh-CN"/>
              </w:rPr>
              <w:t>type: Integer</w:t>
            </w:r>
          </w:p>
          <w:p w14:paraId="762820E2" w14:textId="77777777" w:rsidR="00795D4D" w:rsidRDefault="00795D4D" w:rsidP="00795D4D">
            <w:pPr>
              <w:pStyle w:val="TAL"/>
              <w:keepNext w:val="0"/>
              <w:rPr>
                <w:rFonts w:cs="Arial"/>
                <w:szCs w:val="18"/>
                <w:lang w:eastAsia="zh-CN"/>
              </w:rPr>
            </w:pPr>
            <w:r>
              <w:rPr>
                <w:rFonts w:cs="Arial"/>
                <w:szCs w:val="18"/>
                <w:lang w:eastAsia="zh-CN"/>
              </w:rPr>
              <w:t>multiplicity: 1</w:t>
            </w:r>
          </w:p>
          <w:p w14:paraId="7C828139" w14:textId="77777777" w:rsidR="00795D4D" w:rsidRDefault="00795D4D" w:rsidP="00795D4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5A4631D" w14:textId="77777777" w:rsidR="00795D4D" w:rsidRDefault="00795D4D" w:rsidP="00795D4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7B2FAA" w14:textId="77777777" w:rsidR="00795D4D" w:rsidRDefault="00795D4D" w:rsidP="00795D4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F8447B5" w14:textId="56E08EAF"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77189"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7A1708B8" w:rsidR="00477189" w:rsidRPr="00357E37" w:rsidRDefault="00477189"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4CC5904" w14:textId="55365AB0" w:rsidR="00477189" w:rsidRPr="00156AE9" w:rsidRDefault="00477189" w:rsidP="00477189">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B961797"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4EF906C"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5846630"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E7FE19E" w14:textId="335108F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477189"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2141EB67" w:rsidR="00477189" w:rsidRPr="00357E37" w:rsidRDefault="00477189" w:rsidP="0047718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477189" w:rsidRPr="00AF3DC3" w:rsidRDefault="00477189" w:rsidP="00477189">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477189" w:rsidRPr="007A55A4" w:rsidRDefault="00477189" w:rsidP="00477189">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761E1C38"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7F8E81" w14:textId="77777777"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D8AE812"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1160C7" w14:textId="44F5C218"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7C1216B" w14:textId="42C185AB" w:rsidR="00156AE9" w:rsidRPr="008E7D6C" w:rsidRDefault="00156AE9" w:rsidP="00156AE9">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w:t>
            </w:r>
            <w:r w:rsidR="00477189">
              <w:rPr>
                <w:rFonts w:ascii="Arial" w:hAnsi="Arial" w:cs="Arial"/>
                <w:sz w:val="18"/>
                <w:szCs w:val="18"/>
                <w:lang w:eastAsia="zh-CN"/>
              </w:rPr>
              <w:t xml:space="preserve"> The unit is second.</w:t>
            </w:r>
          </w:p>
          <w:p w14:paraId="301CB805" w14:textId="77777777" w:rsidR="008C435A" w:rsidRPr="00156AE9" w:rsidRDefault="008C435A" w:rsidP="008C435A">
            <w:pPr>
              <w:spacing w:after="0"/>
              <w:rPr>
                <w:rFonts w:ascii="Arial" w:hAnsi="Arial" w:cs="Arial"/>
                <w:color w:val="000000"/>
                <w:sz w:val="18"/>
                <w:szCs w:val="18"/>
                <w:lang w:eastAsia="zh-CN"/>
              </w:rPr>
            </w:pPr>
          </w:p>
          <w:p w14:paraId="4F0A9FC5" w14:textId="1531BD7A" w:rsidR="008C435A" w:rsidRPr="008E7D6C" w:rsidRDefault="008C435A" w:rsidP="009C4CB6">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40526C3"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4ACBC0A"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5A01E6F" w14:textId="11B6A420"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030737C" w14:textId="6ECC11B3" w:rsidR="00505023" w:rsidRPr="008E7D6C" w:rsidRDefault="00505023" w:rsidP="0050502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4D346BA2" w14:textId="25CFFDE9" w:rsidR="008C435A" w:rsidRPr="00505023" w:rsidRDefault="00505023" w:rsidP="00505023">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sidR="00477189">
              <w:rPr>
                <w:rFonts w:ascii="Arial" w:hAnsi="Arial" w:cs="Arial"/>
                <w:color w:val="000000"/>
                <w:sz w:val="18"/>
                <w:szCs w:val="18"/>
              </w:rPr>
              <w:t>description</w:t>
            </w:r>
            <w:r w:rsidR="00477189" w:rsidRPr="008E7D6C">
              <w:rPr>
                <w:rFonts w:ascii="Arial" w:hAnsi="Arial" w:cs="Arial"/>
                <w:color w:val="000000"/>
                <w:sz w:val="18"/>
                <w:szCs w:val="18"/>
              </w:rPr>
              <w:t xml:space="preserve"> </w:t>
            </w:r>
            <w:r w:rsidRPr="008E7D6C">
              <w:rPr>
                <w:rFonts w:ascii="Arial" w:hAnsi="Arial" w:cs="Arial"/>
                <w:color w:val="000000"/>
                <w:sz w:val="18"/>
                <w:szCs w:val="18"/>
              </w:rPr>
              <w:t xml:space="preserve">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F12127F" w14:textId="5752021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6FCDE0" w14:textId="374C8D1E" w:rsidR="008C435A" w:rsidRPr="00505023" w:rsidRDefault="00505023" w:rsidP="008C435A">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39F333" w14:textId="67C5D6A8"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344D76B8" w:rsidR="008C435A" w:rsidRPr="00545817" w:rsidRDefault="008C435A" w:rsidP="008C435A">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sidR="00545817">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9D6E222" w14:textId="586AD5EF"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0ECE7797" w:rsidR="001F37FE" w:rsidRPr="00357E37" w:rsidRDefault="00CE2A75" w:rsidP="001F37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D3A1469" w14:textId="274E7165"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r w:rsidR="00545817">
              <w:rPr>
                <w:rFonts w:ascii="Arial" w:eastAsia="DengXian" w:hAnsi="Arial" w:cs="Arial" w:hint="eastAsia"/>
                <w:sz w:val="18"/>
                <w:szCs w:val="18"/>
                <w:lang w:eastAsia="zh-CN"/>
              </w:rPr>
              <w:t>.</w:t>
            </w:r>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1C25378" w14:textId="21CE9E78" w:rsidR="00CE2A75" w:rsidRPr="00873A38" w:rsidRDefault="00CE2A75" w:rsidP="00CE2A7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709135C"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multiplicity: *</w:t>
            </w:r>
          </w:p>
          <w:p w14:paraId="4238987F"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03F2571" w14:textId="77777777" w:rsidR="00CE2A75"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18C29B4"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82DC35A" w14:textId="5928CD6F" w:rsidR="001F37FE"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477189" w14:paraId="03451BD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13C8862" w14:textId="6169E0CC"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6A48FC3A" w14:textId="06AC94D0" w:rsidR="00477189" w:rsidRPr="00545817" w:rsidRDefault="00477189" w:rsidP="00477189">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2B4EFB" w14:textId="77777777" w:rsidR="00477189" w:rsidRPr="008E7D6C" w:rsidRDefault="00477189" w:rsidP="00477189">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3681B87E" w14:textId="77777777" w:rsidR="00477189" w:rsidRPr="008E7D6C" w:rsidRDefault="00477189" w:rsidP="00477189">
            <w:pPr>
              <w:pStyle w:val="TAL"/>
              <w:keepNext w:val="0"/>
              <w:rPr>
                <w:rFonts w:cs="Arial"/>
                <w:szCs w:val="18"/>
                <w:lang w:eastAsia="zh-CN"/>
              </w:rPr>
            </w:pPr>
            <w:r w:rsidRPr="008E7D6C">
              <w:rPr>
                <w:rFonts w:cs="Arial"/>
                <w:szCs w:val="18"/>
                <w:lang w:eastAsia="zh-CN"/>
              </w:rPr>
              <w:t>multiplicity: 1</w:t>
            </w:r>
          </w:p>
          <w:p w14:paraId="298F944A"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4389E8C"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0B27152A"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D013B1A" w14:textId="7563977D" w:rsidR="00477189" w:rsidRPr="00873A38" w:rsidRDefault="00477189" w:rsidP="00477189">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477189" w14:paraId="102FC3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E118572" w14:textId="08B78F33"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01394F18" w14:textId="04FD4384" w:rsidR="00477189" w:rsidRPr="00873A38" w:rsidRDefault="00477189" w:rsidP="00477189">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0313C3F9"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851D098"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65BC2658"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E17E79D"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61D7695"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E9BF5C2" w14:textId="635B1867" w:rsidR="00477189" w:rsidRPr="00873A38" w:rsidRDefault="00477189" w:rsidP="00477189">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477189" w14:paraId="3CEE79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237DEBF" w14:textId="38C42560" w:rsidR="00477189" w:rsidRPr="00357E37" w:rsidDel="00A569AE" w:rsidRDefault="00477189" w:rsidP="00477189">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4692FA3" w14:textId="49294B28" w:rsidR="00477189" w:rsidRPr="00545817" w:rsidRDefault="00477189" w:rsidP="00477189">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778A2FE"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6A11D39F"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48F06396"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9294FC0" w14:textId="77777777"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0E565EB"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255496C" w14:textId="0B83DB2A"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477189" w14:paraId="54046CF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F2E677" w14:textId="5C7B9839"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A802519" w14:textId="2BD50588" w:rsidR="00477189" w:rsidRPr="00545817" w:rsidRDefault="00477189" w:rsidP="00477189">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4408A2D"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1B01BCA9"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2CAF70D8"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6188D2F4" w14:textId="77777777"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911B53A"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11BD698" w14:textId="17626311"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40591579" w14:textId="23D72D2B" w:rsidR="000E67DB" w:rsidRDefault="000E67DB" w:rsidP="000E67DB">
      <w:pPr>
        <w:pStyle w:val="Heading2"/>
        <w:rPr>
          <w:lang w:val="en" w:eastAsia="zh-CN"/>
        </w:rPr>
      </w:pPr>
      <w:bookmarkStart w:id="308" w:name="_Toc208343559"/>
      <w:r>
        <w:rPr>
          <w:lang w:val="en" w:eastAsia="zh-CN"/>
        </w:rPr>
        <w:t>6.4</w:t>
      </w:r>
      <w:r w:rsidR="004B5010">
        <w:rPr>
          <w:lang w:val="en" w:eastAsia="zh-CN"/>
        </w:rPr>
        <w:tab/>
      </w:r>
      <w:r w:rsidRPr="00E4357F">
        <w:rPr>
          <w:lang w:val="en" w:eastAsia="zh-CN"/>
        </w:rPr>
        <w:t>Procedure for NDT management</w:t>
      </w:r>
      <w:bookmarkEnd w:id="308"/>
    </w:p>
    <w:p w14:paraId="68CDCA24" w14:textId="2516AE00" w:rsidR="0033087B" w:rsidRPr="000E67DB" w:rsidRDefault="00751077" w:rsidP="000E67DB">
      <w:pPr>
        <w:pStyle w:val="Heading3"/>
      </w:pPr>
      <w:bookmarkStart w:id="309" w:name="_Toc208343560"/>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09"/>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9801403" w14:textId="2136431A" w:rsidR="00C1510C" w:rsidRDefault="00C1510C" w:rsidP="00C1510C">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NDT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proofErr w:type="spellStart"/>
      <w:r w:rsidRPr="005323BE">
        <w:rPr>
          <w:rFonts w:ascii="Courier New" w:hAnsi="Courier New" w:cs="Courier New"/>
          <w:sz w:val="18"/>
          <w:lang w:eastAsia="zh-CN"/>
        </w:rPr>
        <w:t>NDTCapability</w:t>
      </w:r>
      <w:proofErr w:type="spellEnd"/>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5ACA15C5" w14:textId="27D942A5" w:rsidR="00C1510C" w:rsidRDefault="00C1510C" w:rsidP="00C1510C">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and configures the NDT </w:t>
      </w:r>
      <w:r>
        <w:rPr>
          <w:lang w:eastAsia="zh-CN"/>
        </w:rPr>
        <w:t>job</w:t>
      </w:r>
      <w:r>
        <w:rPr>
          <w:rFonts w:hint="eastAsia"/>
          <w:lang w:eastAsia="zh-CN"/>
        </w:rPr>
        <w:t xml:space="preserve"> </w:t>
      </w:r>
      <w:r>
        <w:t xml:space="preserve">instance according to the request from </w:t>
      </w:r>
      <w:proofErr w:type="spellStart"/>
      <w:r>
        <w:t>MnS</w:t>
      </w:r>
      <w:proofErr w:type="spellEnd"/>
      <w:r>
        <w:t xml:space="preserve">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NDT </w:t>
      </w:r>
      <w:proofErr w:type="spellStart"/>
      <w:r>
        <w:rPr>
          <w:lang w:eastAsia="zh-CN"/>
        </w:rPr>
        <w:t>MnS</w:t>
      </w:r>
      <w:proofErr w:type="spellEnd"/>
      <w:r>
        <w:rPr>
          <w:lang w:eastAsia="zh-CN"/>
        </w:rPr>
        <w:t xml:space="preserve"> Consumer.</w:t>
      </w:r>
    </w:p>
    <w:p w14:paraId="58E0A09F" w14:textId="54DE7FB1" w:rsidR="00C1510C" w:rsidRDefault="00C1510C" w:rsidP="00C1510C">
      <w:pPr>
        <w:rPr>
          <w:lang w:eastAsia="zh-CN"/>
        </w:rPr>
      </w:pPr>
      <w:r>
        <w:rPr>
          <w:lang w:eastAsia="zh-CN"/>
        </w:rPr>
        <w:t xml:space="preserve">4. NDT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NDTReport</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proofErr w:type="spellStart"/>
      <w:r w:rsidR="00C1510C">
        <w:rPr>
          <w:lang w:eastAsia="zh-CN"/>
        </w:rPr>
        <w:t>MnS</w:t>
      </w:r>
      <w:proofErr w:type="spellEnd"/>
      <w:r w:rsidR="00C1510C">
        <w:rPr>
          <w:lang w:eastAsia="zh-CN"/>
        </w:rPr>
        <w:t xml:space="preserve"> Producer notifies the NDT report to </w:t>
      </w:r>
      <w:proofErr w:type="spellStart"/>
      <w:r w:rsidR="00C1510C">
        <w:rPr>
          <w:lang w:eastAsia="zh-CN"/>
        </w:rPr>
        <w:t>MnS</w:t>
      </w:r>
      <w:proofErr w:type="spellEnd"/>
      <w:r w:rsidR="00C1510C">
        <w:rPr>
          <w:lang w:eastAsia="zh-CN"/>
        </w:rPr>
        <w:t xml:space="preserve">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0" w:name="_Hlk196835060"/>
      <w:bookmarkStart w:id="311" w:name="_Hlk196834935"/>
      <w:bookmarkStart w:id="312" w:name="_Toc208343561"/>
      <w:r w:rsidRPr="006870E5">
        <w:t>6.</w:t>
      </w:r>
      <w:bookmarkStart w:id="313" w:name="_Hlk196834948"/>
      <w:r w:rsidR="006870E5">
        <w:t>4.</w:t>
      </w:r>
      <w:r w:rsidR="00545817">
        <w:rPr>
          <w:rFonts w:eastAsia="DengXian" w:hint="eastAsia"/>
          <w:lang w:eastAsia="zh-CN"/>
        </w:rPr>
        <w:t>2</w:t>
      </w:r>
      <w:r w:rsidRPr="006870E5">
        <w:tab/>
      </w:r>
      <w:bookmarkEnd w:id="313"/>
      <w:r w:rsidRPr="006870E5">
        <w:t>Procedure</w:t>
      </w:r>
      <w:bookmarkEnd w:id="310"/>
      <w:r w:rsidRPr="006870E5">
        <w:t xml:space="preserve"> for</w:t>
      </w:r>
      <w:bookmarkEnd w:id="311"/>
      <w:r w:rsidRPr="006870E5">
        <w:t xml:space="preserve"> delete an </w:t>
      </w:r>
      <w:r>
        <w:t>NDT job</w:t>
      </w:r>
      <w:bookmarkEnd w:id="312"/>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3B77357A" w:rsidR="00B70EEF" w:rsidRPr="006870E5" w:rsidRDefault="00B70EEF" w:rsidP="006870E5">
      <w:pPr>
        <w:pStyle w:val="Heading3"/>
      </w:pPr>
      <w:bookmarkStart w:id="314" w:name="_Toc208343562"/>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4"/>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6E6E5C49" w14:textId="5A680603" w:rsidR="00B70EEF" w:rsidRPr="0066056B" w:rsidRDefault="00B70EEF" w:rsidP="00B70EEF">
      <w:pPr>
        <w:rPr>
          <w:rFonts w:eastAsia="DengXian"/>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r w:rsidRPr="0055091F">
        <w:rPr>
          <w:lang w:eastAsia="zh-CN"/>
        </w:rPr>
        <w:t>Attribute,Value</w:t>
      </w:r>
      <w:proofErr w:type="spellEnd"/>
      <w:r w:rsidRPr="0055091F">
        <w:rPr>
          <w:lang w:eastAsia="zh-CN"/>
        </w:rPr>
        <w:t>] which is defined in clause 6.2.</w:t>
      </w:r>
    </w:p>
    <w:p w14:paraId="16B6AA29" w14:textId="77777777" w:rsidR="0034246C" w:rsidRDefault="00940211">
      <w:pPr>
        <w:pStyle w:val="Heading1"/>
      </w:pPr>
      <w:bookmarkStart w:id="315" w:name="_Toc191630926"/>
      <w:bookmarkStart w:id="316" w:name="_Toc208343563"/>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15"/>
      <w:bookmarkEnd w:id="316"/>
    </w:p>
    <w:p w14:paraId="1C54BF91" w14:textId="3F6C199B" w:rsidR="004F557D" w:rsidRDefault="004F557D" w:rsidP="004F557D">
      <w:pPr>
        <w:pStyle w:val="Heading2"/>
        <w:rPr>
          <w:lang w:eastAsia="en-GB"/>
        </w:rPr>
      </w:pPr>
      <w:bookmarkStart w:id="317" w:name="_Toc203124445"/>
      <w:bookmarkStart w:id="318" w:name="_Toc106192980"/>
      <w:bookmarkStart w:id="319" w:name="_Toc208343564"/>
      <w:r>
        <w:t>7.</w:t>
      </w:r>
      <w:r>
        <w:rPr>
          <w:rFonts w:eastAsia="DengXian" w:hint="eastAsia"/>
          <w:lang w:eastAsia="zh-CN"/>
        </w:rPr>
        <w:t>1</w:t>
      </w:r>
      <w:r>
        <w:tab/>
        <w:t>RESTful HTTP-based solution set</w:t>
      </w:r>
      <w:bookmarkEnd w:id="317"/>
      <w:bookmarkEnd w:id="318"/>
      <w:bookmarkEnd w:id="319"/>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w:t>
      </w:r>
      <w:proofErr w:type="spellStart"/>
      <w:r w:rsidR="004F557D">
        <w:t>className</w:t>
      </w:r>
      <w:proofErr w:type="spellEnd"/>
      <w:r w:rsidR="004F557D">
        <w:t xml:space="preserve"> is </w:t>
      </w:r>
      <w:proofErr w:type="spellStart"/>
      <w:r w:rsidR="004F557D">
        <w:rPr>
          <w:lang w:eastAsia="zh-CN"/>
        </w:rPr>
        <w:t>NDTFunction</w:t>
      </w:r>
      <w:proofErr w:type="spellEnd"/>
      <w:r w:rsidR="004F557D">
        <w:rPr>
          <w:lang w:eastAsia="zh-CN"/>
        </w:rPr>
        <w:t xml:space="preserve">, </w:t>
      </w:r>
      <w:proofErr w:type="spellStart"/>
      <w:r w:rsidR="004F557D">
        <w:rPr>
          <w:lang w:eastAsia="zh-CN"/>
        </w:rPr>
        <w:t>NDTJob</w:t>
      </w:r>
      <w:proofErr w:type="spellEnd"/>
      <w:r w:rsidR="004F557D">
        <w:rPr>
          <w:lang w:eastAsia="zh-CN"/>
        </w:rPr>
        <w:t xml:space="preserve"> and </w:t>
      </w:r>
      <w:proofErr w:type="spellStart"/>
      <w:r w:rsidR="004F557D">
        <w:rPr>
          <w:lang w:eastAsia="zh-CN"/>
        </w:rPr>
        <w:t>NDTReport</w:t>
      </w:r>
      <w:proofErr w:type="spellEnd"/>
      <w:r w:rsidR="004F557D">
        <w:t xml:space="preserve">. </w:t>
      </w:r>
    </w:p>
    <w:p w14:paraId="6635D727" w14:textId="77777777" w:rsidR="004F557D" w:rsidRDefault="004F557D" w:rsidP="004F557D">
      <w:r>
        <w:t xml:space="preserve">Following </w:t>
      </w:r>
      <w:r>
        <w:rPr>
          <w:lang w:eastAsia="zh-CN"/>
        </w:rPr>
        <w:t>is</w:t>
      </w:r>
      <w:r>
        <w:t xml:space="preserve"> </w:t>
      </w:r>
      <w:r>
        <w:rPr>
          <w:lang w:eastAsia="zh-CN"/>
        </w:rPr>
        <w:t>the</w:t>
      </w:r>
      <w:r>
        <w:t xml:space="preserve"> SS to support NDT function lifecycle management based on Table 12.1.1.1.1-1 in TS 28.532 [8].</w:t>
      </w:r>
    </w:p>
    <w:p w14:paraId="3A8BE6C8" w14:textId="261D1914" w:rsidR="004F557D" w:rsidRDefault="004F557D" w:rsidP="004F557D">
      <w:pPr>
        <w:pStyle w:val="TH"/>
        <w:rPr>
          <w:lang w:eastAsia="zh-CN"/>
        </w:rPr>
      </w:pPr>
      <w:bookmarkStart w:id="320" w:name="_CRTable7_11"/>
      <w:r>
        <w:rPr>
          <w:lang w:eastAsia="zh-CN"/>
        </w:rPr>
        <w:t xml:space="preserve">Table </w:t>
      </w:r>
      <w:bookmarkEnd w:id="320"/>
      <w:r>
        <w:rPr>
          <w:lang w:eastAsia="zh-CN"/>
        </w:rPr>
        <w:t>7.</w:t>
      </w:r>
      <w:r w:rsidR="00B51B8C">
        <w:rPr>
          <w:rFonts w:eastAsia="DengXian" w:hint="eastAsia"/>
          <w:lang w:eastAsia="zh-CN"/>
        </w:rPr>
        <w:t>1</w:t>
      </w:r>
      <w:r>
        <w:rPr>
          <w:lang w:eastAsia="zh-CN"/>
        </w:rPr>
        <w:t>-1: SS to support NDT 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proofErr w:type="spellStart"/>
            <w:r w:rsidRPr="00A753AE">
              <w:rPr>
                <w:b w:val="0"/>
              </w:rPr>
              <w:t>createMOI</w:t>
            </w:r>
            <w:proofErr w:type="spellEnd"/>
            <w:r w:rsidRPr="00A753AE">
              <w:rPr>
                <w:b w:val="0"/>
              </w:rPr>
              <w:t xml:space="preserve">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proofErr w:type="spellStart"/>
            <w:r w:rsidRPr="00A753AE">
              <w:rPr>
                <w:b w:val="0"/>
              </w:rPr>
              <w:t>deleteMOI</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proofErr w:type="spellStart"/>
            <w:r w:rsidRPr="00A753AE">
              <w:rPr>
                <w:b w:val="0"/>
              </w:rPr>
              <w:t>modifyMOIAttributes</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21" w:name="_CR7_2"/>
      <w:bookmarkEnd w:id="321"/>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proofErr w:type="spellStart"/>
            <w:r>
              <w:rPr>
                <w:lang w:eastAsia="zh-CN"/>
              </w:rPr>
              <w:t>createMOI</w:t>
            </w:r>
            <w:proofErr w:type="spellEnd"/>
            <w:r>
              <w:rPr>
                <w:lang w:eastAsia="zh-CN"/>
              </w:rPr>
              <w:t xml:space="preserve">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proofErr w:type="spellStart"/>
            <w:r>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proofErr w:type="spellStart"/>
            <w:r>
              <w:rPr>
                <w:lang w:val="en-US" w:eastAsia="zh-CN"/>
              </w:rPr>
              <w:t>Uns</w:t>
            </w:r>
            <w:r>
              <w:rPr>
                <w:lang w:eastAsia="zh-CN"/>
              </w:rPr>
              <w:t>ubscribe</w:t>
            </w:r>
            <w:proofErr w:type="spellEnd"/>
            <w:r>
              <w:rPr>
                <w:lang w:eastAsia="zh-CN"/>
              </w:rPr>
              <w:t xml:space="preserv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 xml:space="preserve">The </w:t>
      </w:r>
      <w:proofErr w:type="spellStart"/>
      <w:r w:rsidRPr="00545817">
        <w:t>NtfSubscriptionControl</w:t>
      </w:r>
      <w:proofErr w:type="spellEnd"/>
      <w:r w:rsidRPr="00545817">
        <w:t xml:space="preserve"> is defined in TS 28.622 [7].</w:t>
      </w:r>
      <w:r w:rsidRPr="00545817">
        <w:rPr>
          <w:rFonts w:eastAsia="Yu Mincho" w:hint="eastAsia"/>
        </w:rPr>
        <w:t xml:space="preserve">  </w:t>
      </w:r>
    </w:p>
    <w:p w14:paraId="692C13AF" w14:textId="77777777" w:rsidR="00545817" w:rsidRDefault="00545817">
      <w:pPr>
        <w:spacing w:after="0"/>
        <w:rPr>
          <w:rFonts w:eastAsia="Yu Mincho"/>
        </w:rPr>
      </w:pPr>
      <w:r>
        <w:rPr>
          <w:rFonts w:eastAsia="Yu Mincho"/>
        </w:rPr>
        <w:br w:type="page"/>
      </w:r>
    </w:p>
    <w:p w14:paraId="47F05225" w14:textId="761C9842" w:rsidR="0034246C" w:rsidRPr="004F557D" w:rsidRDefault="0034246C" w:rsidP="00545817">
      <w:pPr>
        <w:pStyle w:val="NO"/>
        <w:ind w:left="284" w:firstLine="0"/>
        <w:rPr>
          <w:rFonts w:eastAsia="DengXian"/>
          <w:lang w:eastAsia="zh-CN"/>
        </w:rPr>
      </w:pPr>
    </w:p>
    <w:p w14:paraId="698C25B0" w14:textId="77777777" w:rsidR="0034246C" w:rsidRDefault="00940211">
      <w:pPr>
        <w:pStyle w:val="Heading8"/>
        <w:rPr>
          <w:lang w:val="fr-FR"/>
        </w:rPr>
      </w:pPr>
      <w:bookmarkStart w:id="322" w:name="_Toc193446884"/>
      <w:bookmarkStart w:id="323" w:name="_Toc106192984"/>
      <w:bookmarkStart w:id="324" w:name="_Toc208343565"/>
      <w:bookmarkStart w:id="325" w:name="_Toc129708886"/>
      <w:bookmarkStart w:id="326" w:name="_Toc191630927"/>
      <w:r>
        <w:rPr>
          <w:lang w:val="fr-FR"/>
        </w:rPr>
        <w:t>Annex A (informative):</w:t>
      </w:r>
      <w:r>
        <w:rPr>
          <w:lang w:val="fr-FR"/>
        </w:rPr>
        <w:br/>
      </w:r>
      <w:proofErr w:type="spellStart"/>
      <w:r>
        <w:rPr>
          <w:lang w:val="fr-FR"/>
        </w:rPr>
        <w:t>PlantUML</w:t>
      </w:r>
      <w:proofErr w:type="spellEnd"/>
      <w:r>
        <w:rPr>
          <w:lang w:val="fr-FR"/>
        </w:rPr>
        <w:t xml:space="preserve"> source code</w:t>
      </w:r>
      <w:bookmarkEnd w:id="322"/>
      <w:bookmarkEnd w:id="323"/>
      <w:bookmarkEnd w:id="324"/>
    </w:p>
    <w:p w14:paraId="408EBF62" w14:textId="77777777" w:rsidR="0034246C" w:rsidRDefault="00940211">
      <w:pPr>
        <w:pStyle w:val="Heading2"/>
        <w:rPr>
          <w:lang w:val="en-US"/>
        </w:rPr>
      </w:pPr>
      <w:bookmarkStart w:id="327" w:name="_Toc193446885"/>
      <w:bookmarkStart w:id="328" w:name="_Toc106192985"/>
      <w:bookmarkStart w:id="329" w:name="_Toc208343566"/>
      <w:r>
        <w:t>A.1</w:t>
      </w:r>
      <w:r>
        <w:tab/>
      </w:r>
      <w:bookmarkEnd w:id="327"/>
      <w:bookmarkEnd w:id="328"/>
      <w:r>
        <w:t xml:space="preserve">Information model definition for </w:t>
      </w:r>
      <w:r>
        <w:rPr>
          <w:rFonts w:hint="eastAsia"/>
          <w:lang w:val="en-US" w:eastAsia="zh-CN"/>
        </w:rPr>
        <w:t>NDT</w:t>
      </w:r>
      <w:bookmarkEnd w:id="329"/>
    </w:p>
    <w:p w14:paraId="3F50E267" w14:textId="77777777" w:rsidR="0034246C" w:rsidRDefault="00940211">
      <w:pPr>
        <w:pStyle w:val="Heading3"/>
      </w:pPr>
      <w:bookmarkStart w:id="330" w:name="_Toc106192986"/>
      <w:bookmarkStart w:id="331" w:name="_Toc178169191"/>
      <w:bookmarkStart w:id="332" w:name="_Toc208343567"/>
      <w:r>
        <w:t>A.1.1</w:t>
      </w:r>
      <w:r>
        <w:tab/>
      </w:r>
      <w:bookmarkEnd w:id="330"/>
      <w:bookmarkEnd w:id="331"/>
      <w:r>
        <w:rPr>
          <w:lang w:eastAsia="zh-CN"/>
        </w:rPr>
        <w:t xml:space="preserve">Relationship UML diagram for </w:t>
      </w:r>
      <w:r>
        <w:rPr>
          <w:rFonts w:hint="eastAsia"/>
          <w:lang w:eastAsia="zh-CN"/>
        </w:rPr>
        <w:t>NDT</w:t>
      </w:r>
      <w:r>
        <w:rPr>
          <w:lang w:eastAsia="zh-CN"/>
        </w:rPr>
        <w:t xml:space="preserve"> management</w:t>
      </w:r>
      <w:bookmarkEnd w:id="332"/>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940211">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940211">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940211">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940211">
      <w:pPr>
        <w:pStyle w:val="PL"/>
        <w:shd w:val="clear" w:color="auto" w:fill="E7E6E6"/>
        <w:rPr>
          <w:color w:val="808080"/>
        </w:rPr>
      </w:pPr>
      <w:r>
        <w:rPr>
          <w:color w:val="808080"/>
        </w:rPr>
        <w:t>'</w:t>
      </w:r>
      <w:proofErr w:type="spellStart"/>
      <w:r>
        <w:rPr>
          <w:color w:val="808080"/>
        </w:rPr>
        <w:t>skinparam</w:t>
      </w:r>
      <w:proofErr w:type="spell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940211">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940211">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940211">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940211">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33" w:name="_Toc208343568"/>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33"/>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940211">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940211">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940211">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Heading2"/>
      </w:pPr>
      <w:bookmarkStart w:id="334" w:name="_Toc208343569"/>
      <w:r w:rsidRPr="009211DE">
        <w:t>A.</w:t>
      </w:r>
      <w:r w:rsidR="00E7682B">
        <w:rPr>
          <w:rFonts w:eastAsia="DengXian" w:hint="eastAsia"/>
          <w:lang w:eastAsia="zh-CN"/>
        </w:rPr>
        <w:t>2</w:t>
      </w:r>
      <w:r w:rsidRPr="009211DE">
        <w:tab/>
      </w:r>
      <w:r>
        <w:t>Procedure for NDT management</w:t>
      </w:r>
      <w:bookmarkEnd w:id="334"/>
    </w:p>
    <w:p w14:paraId="1C45425F" w14:textId="490220D1" w:rsidR="00586A40" w:rsidRPr="009211DE" w:rsidRDefault="00586A40" w:rsidP="00586A40">
      <w:pPr>
        <w:pStyle w:val="Heading3"/>
        <w:rPr>
          <w:lang w:eastAsia="zh-CN"/>
        </w:rPr>
      </w:pPr>
      <w:bookmarkStart w:id="335" w:name="_Toc208343570"/>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35"/>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36" w:name="_Toc208343571"/>
      <w:r w:rsidRPr="009211DE">
        <w:rPr>
          <w:lang w:eastAsia="zh-CN"/>
        </w:rPr>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36"/>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C0CBF62" w:rsidR="009715EC" w:rsidRPr="009715EC" w:rsidRDefault="009715EC" w:rsidP="004B5010">
      <w:pPr>
        <w:pStyle w:val="Heading8"/>
        <w:rPr>
          <w:rFonts w:cs="Arial"/>
          <w:szCs w:val="36"/>
        </w:rPr>
      </w:pPr>
      <w:bookmarkStart w:id="337" w:name="_Toc208343193"/>
      <w:bookmarkStart w:id="338" w:name="_Toc208343572"/>
      <w:r>
        <w:t xml:space="preserve">Annex </w:t>
      </w:r>
      <w:r>
        <w:rPr>
          <w:rFonts w:eastAsia="SimSun" w:hint="eastAsia"/>
          <w:lang w:val="en-US" w:eastAsia="zh-CN"/>
        </w:rPr>
        <w:t>B</w:t>
      </w:r>
      <w:r>
        <w:t xml:space="preserve"> (informative):</w:t>
      </w:r>
      <w:bookmarkEnd w:id="337"/>
      <w:r w:rsidR="004B5010" w:rsidRPr="004B5010">
        <w:t xml:space="preserve"> </w:t>
      </w:r>
      <w:r w:rsidR="004B5010">
        <w:br/>
      </w:r>
      <w:r w:rsidRPr="009715EC">
        <w:rPr>
          <w:rFonts w:cs="Arial"/>
          <w:szCs w:val="36"/>
        </w:rPr>
        <w:t>NDT function in different domains</w:t>
      </w:r>
      <w:bookmarkEnd w:id="338"/>
    </w:p>
    <w:p w14:paraId="23870078" w14:textId="5FB78AD0" w:rsidR="009715EC" w:rsidRPr="009715EC" w:rsidRDefault="009715EC" w:rsidP="009715EC">
      <w:pPr>
        <w:pStyle w:val="Heading3"/>
        <w:rPr>
          <w:sz w:val="32"/>
          <w:szCs w:val="32"/>
          <w:lang w:val="en-US" w:eastAsia="zh-CN"/>
        </w:rPr>
      </w:pPr>
      <w:bookmarkStart w:id="339" w:name="_Toc208343573"/>
      <w:r w:rsidRPr="009715EC">
        <w:rPr>
          <w:rFonts w:eastAsia="DengXian"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39"/>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Heading3"/>
        <w:rPr>
          <w:sz w:val="32"/>
          <w:szCs w:val="32"/>
          <w:lang w:val="en-US" w:eastAsia="zh-CN"/>
        </w:rPr>
      </w:pPr>
      <w:bookmarkStart w:id="340" w:name="_Toc208343574"/>
      <w:r w:rsidRPr="009715EC">
        <w:rPr>
          <w:rFonts w:eastAsia="DengXian"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40"/>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940211">
      <w:pPr>
        <w:pStyle w:val="Heading8"/>
      </w:pPr>
      <w:bookmarkStart w:id="341" w:name="_Toc208343575"/>
      <w:r>
        <w:t xml:space="preserve">Annex </w:t>
      </w:r>
      <w:r w:rsidR="009715EC">
        <w:rPr>
          <w:rFonts w:eastAsia="SimSun" w:hint="eastAsia"/>
          <w:lang w:val="en-US" w:eastAsia="zh-CN"/>
        </w:rPr>
        <w:t>C</w:t>
      </w:r>
      <w:r>
        <w:t xml:space="preserve"> (informative):</w:t>
      </w:r>
      <w:bookmarkStart w:id="342" w:name="_Toc129708892"/>
      <w:bookmarkEnd w:id="325"/>
      <w:r>
        <w:br/>
        <w:t>Change history</w:t>
      </w:r>
      <w:bookmarkEnd w:id="326"/>
      <w:bookmarkEnd w:id="342"/>
      <w:bookmarkEnd w:id="341"/>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43" w:name="historyclause"/>
            <w:bookmarkEnd w:id="343"/>
            <w:r>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940211">
            <w:pPr>
              <w:pStyle w:val="TAL"/>
              <w:numPr>
                <w:ilvl w:val="0"/>
                <w:numId w:val="11"/>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940211">
            <w:pPr>
              <w:pStyle w:val="TAL"/>
              <w:numPr>
                <w:ilvl w:val="0"/>
                <w:numId w:val="11"/>
              </w:numPr>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pPr>
              <w:pStyle w:val="TAL"/>
              <w:numPr>
                <w:ilvl w:val="0"/>
                <w:numId w:val="12"/>
              </w:numPr>
              <w:rPr>
                <w:sz w:val="16"/>
                <w:szCs w:val="16"/>
              </w:rPr>
            </w:pPr>
            <w:r>
              <w:rPr>
                <w:rFonts w:hint="eastAsia"/>
                <w:sz w:val="16"/>
                <w:szCs w:val="16"/>
              </w:rPr>
              <w:t>TS28.561 Add the NDT concept and scope</w:t>
            </w:r>
          </w:p>
          <w:p w14:paraId="66E0DC93" w14:textId="77777777" w:rsidR="0034246C" w:rsidRDefault="00940211">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940211">
            <w:pPr>
              <w:pStyle w:val="TAL"/>
              <w:numPr>
                <w:ilvl w:val="0"/>
                <w:numId w:val="12"/>
              </w:numPr>
              <w:rPr>
                <w:sz w:val="16"/>
                <w:szCs w:val="16"/>
              </w:rPr>
            </w:pPr>
            <w:r>
              <w:rPr>
                <w:rFonts w:hint="eastAsia"/>
                <w:sz w:val="16"/>
                <w:szCs w:val="16"/>
              </w:rPr>
              <w:t>Pseudo-CR on NDTs for verification</w:t>
            </w:r>
          </w:p>
          <w:p w14:paraId="1257073B" w14:textId="77777777" w:rsidR="0034246C" w:rsidRDefault="00940211">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940211">
            <w:pPr>
              <w:pStyle w:val="TAL"/>
              <w:numPr>
                <w:ilvl w:val="0"/>
                <w:numId w:val="12"/>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940211">
            <w:pPr>
              <w:pStyle w:val="TAL"/>
              <w:numPr>
                <w:ilvl w:val="0"/>
                <w:numId w:val="12"/>
              </w:numPr>
              <w:rPr>
                <w:sz w:val="16"/>
                <w:szCs w:val="16"/>
              </w:rPr>
            </w:pPr>
            <w:r>
              <w:rPr>
                <w:rFonts w:hint="eastAsia"/>
                <w:sz w:val="16"/>
                <w:szCs w:val="16"/>
              </w:rPr>
              <w:t>Pseudo-CR on TS 28.561 NDT NRMs</w:t>
            </w:r>
          </w:p>
          <w:p w14:paraId="1AC4AC2B" w14:textId="77777777" w:rsidR="0034246C" w:rsidRDefault="00940211">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940211">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0100D9">
            <w:pPr>
              <w:pStyle w:val="TAL"/>
              <w:numPr>
                <w:ilvl w:val="0"/>
                <w:numId w:val="15"/>
              </w:numPr>
              <w:rPr>
                <w:rFonts w:eastAsia="DengXian"/>
                <w:sz w:val="16"/>
                <w:szCs w:val="16"/>
                <w:lang w:eastAsia="zh-CN"/>
              </w:rPr>
            </w:pPr>
            <w:r w:rsidRPr="000100D9">
              <w:rPr>
                <w:sz w:val="16"/>
                <w:szCs w:val="16"/>
              </w:rPr>
              <w:t xml:space="preserve">Rel-19 </w:t>
            </w:r>
            <w:proofErr w:type="spellStart"/>
            <w:r w:rsidRPr="000100D9">
              <w:rPr>
                <w:sz w:val="16"/>
                <w:szCs w:val="16"/>
              </w:rPr>
              <w:t>pCR</w:t>
            </w:r>
            <w:proofErr w:type="spellEnd"/>
            <w:r w:rsidRPr="000100D9">
              <w:rPr>
                <w:sz w:val="16"/>
                <w:szCs w:val="16"/>
              </w:rPr>
              <w:t xml:space="preserve"> on TS 28.561 Rapporteur clean-up</w:t>
            </w:r>
          </w:p>
          <w:p w14:paraId="439D7257" w14:textId="0224FAC9"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Stage 3 of NDT NRM</w:t>
            </w:r>
          </w:p>
          <w:p w14:paraId="3DFCBA31" w14:textId="5DC26429"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Add RESTful HTTP-based solution set for NDT</w:t>
            </w:r>
          </w:p>
          <w:p w14:paraId="43865586" w14:textId="00361652"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w:t>
            </w:r>
            <w:proofErr w:type="spellStart"/>
            <w:r w:rsidRPr="000100D9">
              <w:rPr>
                <w:rFonts w:eastAsia="DengXian"/>
                <w:sz w:val="16"/>
                <w:szCs w:val="16"/>
                <w:lang w:eastAsia="zh-CN"/>
              </w:rPr>
              <w:t>collaboratingNDT</w:t>
            </w:r>
            <w:proofErr w:type="spellEnd"/>
          </w:p>
          <w:p w14:paraId="5603388D" w14:textId="2B7D55CB"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the usage of NDT in stage 2</w:t>
            </w:r>
          </w:p>
          <w:p w14:paraId="05177CA9" w14:textId="4B92DD8D"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description for NDT supporting network automation</w:t>
            </w:r>
          </w:p>
          <w:p w14:paraId="1B4CCAC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NRM to solve misalignment</w:t>
            </w:r>
          </w:p>
          <w:p w14:paraId="3FFCB82D"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28.561 Updates regarding Network Issue Inducement</w:t>
            </w:r>
          </w:p>
          <w:p w14:paraId="52CAACD4"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on the NDT Procedure</w:t>
            </w:r>
          </w:p>
          <w:p w14:paraId="702E3D7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on TS 28.561 Update NDT concept (relation to automation and LCM)</w:t>
            </w:r>
          </w:p>
          <w:p w14:paraId="08BABC7F"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overview of NDT</w:t>
            </w:r>
          </w:p>
          <w:p w14:paraId="20CA78B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data generation</w:t>
            </w:r>
          </w:p>
          <w:p w14:paraId="51338FFE"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use case in 5.2.2.2, 5.3.2.2, 5.4.2.3</w:t>
            </w:r>
          </w:p>
          <w:p w14:paraId="3A6DE71B" w14:textId="7FACAEAA"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hint="eastAsia"/>
                <w:sz w:val="16"/>
                <w:szCs w:val="16"/>
                <w:lang w:eastAsia="zh-CN"/>
              </w:rPr>
            </w:pPr>
            <w:r>
              <w:rPr>
                <w:rFonts w:eastAsia="DengXian"/>
                <w:sz w:val="16"/>
                <w:szCs w:val="16"/>
                <w:lang w:eastAsia="zh-CN"/>
              </w:rPr>
              <w:t>19.0.0</w:t>
            </w:r>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CEEE" w14:textId="77777777" w:rsidR="00471EB3" w:rsidRDefault="00471EB3">
      <w:pPr>
        <w:spacing w:after="0"/>
      </w:pPr>
      <w:r>
        <w:separator/>
      </w:r>
    </w:p>
  </w:endnote>
  <w:endnote w:type="continuationSeparator" w:id="0">
    <w:p w14:paraId="255768C0" w14:textId="77777777" w:rsidR="00471EB3" w:rsidRDefault="00471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7328" w14:textId="77777777" w:rsidR="00471EB3" w:rsidRDefault="00471EB3">
      <w:pPr>
        <w:spacing w:after="0"/>
      </w:pPr>
      <w:r>
        <w:separator/>
      </w:r>
    </w:p>
  </w:footnote>
  <w:footnote w:type="continuationSeparator" w:id="0">
    <w:p w14:paraId="146C3F23" w14:textId="77777777" w:rsidR="00471EB3" w:rsidRDefault="00471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440EB2FA"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4F7">
      <w:rPr>
        <w:rFonts w:ascii="Arial" w:hAnsi="Arial" w:cs="Arial"/>
        <w:b/>
        <w:noProof/>
        <w:sz w:val="18"/>
        <w:szCs w:val="18"/>
      </w:rPr>
      <w:t>3GPP TS 28.561 V2.0.0 (2025-09)</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0D1861DC"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4F7">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70B9"/>
    <w:rsid w:val="00033397"/>
    <w:rsid w:val="00040095"/>
    <w:rsid w:val="000460F1"/>
    <w:rsid w:val="00050B8A"/>
    <w:rsid w:val="00051834"/>
    <w:rsid w:val="00054459"/>
    <w:rsid w:val="00054A22"/>
    <w:rsid w:val="00062023"/>
    <w:rsid w:val="000655A6"/>
    <w:rsid w:val="00067BAD"/>
    <w:rsid w:val="0007524D"/>
    <w:rsid w:val="00080512"/>
    <w:rsid w:val="000960CF"/>
    <w:rsid w:val="000A091A"/>
    <w:rsid w:val="000A4F83"/>
    <w:rsid w:val="000C34BD"/>
    <w:rsid w:val="000C47C3"/>
    <w:rsid w:val="000D1FB9"/>
    <w:rsid w:val="000D500E"/>
    <w:rsid w:val="000D58AB"/>
    <w:rsid w:val="000E493E"/>
    <w:rsid w:val="000E4DC7"/>
    <w:rsid w:val="000E67DB"/>
    <w:rsid w:val="00100BAB"/>
    <w:rsid w:val="00124BD1"/>
    <w:rsid w:val="00133525"/>
    <w:rsid w:val="00135E2D"/>
    <w:rsid w:val="00151312"/>
    <w:rsid w:val="00156056"/>
    <w:rsid w:val="00156AE9"/>
    <w:rsid w:val="00162B89"/>
    <w:rsid w:val="00170BD6"/>
    <w:rsid w:val="00173E3B"/>
    <w:rsid w:val="00174E78"/>
    <w:rsid w:val="001815D8"/>
    <w:rsid w:val="00190118"/>
    <w:rsid w:val="001A29BE"/>
    <w:rsid w:val="001A42FF"/>
    <w:rsid w:val="001A4C42"/>
    <w:rsid w:val="001A7420"/>
    <w:rsid w:val="001B6637"/>
    <w:rsid w:val="001C170B"/>
    <w:rsid w:val="001C21C3"/>
    <w:rsid w:val="001D02C2"/>
    <w:rsid w:val="001F0C1D"/>
    <w:rsid w:val="001F1132"/>
    <w:rsid w:val="001F168B"/>
    <w:rsid w:val="001F37FE"/>
    <w:rsid w:val="001F6D14"/>
    <w:rsid w:val="0020195D"/>
    <w:rsid w:val="00203A7A"/>
    <w:rsid w:val="00205DDB"/>
    <w:rsid w:val="00210EBE"/>
    <w:rsid w:val="00215723"/>
    <w:rsid w:val="00233740"/>
    <w:rsid w:val="002347A2"/>
    <w:rsid w:val="002351C9"/>
    <w:rsid w:val="00240237"/>
    <w:rsid w:val="00254B3E"/>
    <w:rsid w:val="00262BE5"/>
    <w:rsid w:val="00267515"/>
    <w:rsid w:val="002675F0"/>
    <w:rsid w:val="002760EE"/>
    <w:rsid w:val="00277E5E"/>
    <w:rsid w:val="0029007F"/>
    <w:rsid w:val="0029047E"/>
    <w:rsid w:val="002A063F"/>
    <w:rsid w:val="002A0DC8"/>
    <w:rsid w:val="002B6339"/>
    <w:rsid w:val="002C7EC3"/>
    <w:rsid w:val="002D373C"/>
    <w:rsid w:val="002E00EE"/>
    <w:rsid w:val="002E0674"/>
    <w:rsid w:val="002E4038"/>
    <w:rsid w:val="002F1459"/>
    <w:rsid w:val="002F2FA2"/>
    <w:rsid w:val="002F417B"/>
    <w:rsid w:val="00302B97"/>
    <w:rsid w:val="0031239F"/>
    <w:rsid w:val="00315B85"/>
    <w:rsid w:val="003172DC"/>
    <w:rsid w:val="0032081C"/>
    <w:rsid w:val="00320C03"/>
    <w:rsid w:val="0032786C"/>
    <w:rsid w:val="0033087B"/>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40520A"/>
    <w:rsid w:val="004167A1"/>
    <w:rsid w:val="0042281E"/>
    <w:rsid w:val="00423334"/>
    <w:rsid w:val="00423DBD"/>
    <w:rsid w:val="0042771D"/>
    <w:rsid w:val="00431DBD"/>
    <w:rsid w:val="00434261"/>
    <w:rsid w:val="004345EC"/>
    <w:rsid w:val="00444188"/>
    <w:rsid w:val="00462FD4"/>
    <w:rsid w:val="00465515"/>
    <w:rsid w:val="00471EB3"/>
    <w:rsid w:val="00477189"/>
    <w:rsid w:val="00480B3A"/>
    <w:rsid w:val="00495D26"/>
    <w:rsid w:val="0049751D"/>
    <w:rsid w:val="004A6340"/>
    <w:rsid w:val="004A701C"/>
    <w:rsid w:val="004B5010"/>
    <w:rsid w:val="004B7DE1"/>
    <w:rsid w:val="004C30AC"/>
    <w:rsid w:val="004D3578"/>
    <w:rsid w:val="004E207D"/>
    <w:rsid w:val="004E213A"/>
    <w:rsid w:val="004E5DE6"/>
    <w:rsid w:val="004E7A66"/>
    <w:rsid w:val="004F0988"/>
    <w:rsid w:val="004F3340"/>
    <w:rsid w:val="004F451F"/>
    <w:rsid w:val="004F557D"/>
    <w:rsid w:val="00501695"/>
    <w:rsid w:val="00505023"/>
    <w:rsid w:val="005063CC"/>
    <w:rsid w:val="0053388B"/>
    <w:rsid w:val="00535773"/>
    <w:rsid w:val="00537C66"/>
    <w:rsid w:val="00543E6C"/>
    <w:rsid w:val="00545817"/>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E5C86"/>
    <w:rsid w:val="006E770F"/>
    <w:rsid w:val="006F4EF7"/>
    <w:rsid w:val="006F5611"/>
    <w:rsid w:val="006F627B"/>
    <w:rsid w:val="007000D6"/>
    <w:rsid w:val="00701116"/>
    <w:rsid w:val="0071174C"/>
    <w:rsid w:val="00713267"/>
    <w:rsid w:val="00713C44"/>
    <w:rsid w:val="0071448A"/>
    <w:rsid w:val="007156D7"/>
    <w:rsid w:val="00734A5B"/>
    <w:rsid w:val="0074026F"/>
    <w:rsid w:val="007429F6"/>
    <w:rsid w:val="00742C94"/>
    <w:rsid w:val="00744E76"/>
    <w:rsid w:val="0075015D"/>
    <w:rsid w:val="00751077"/>
    <w:rsid w:val="007653D9"/>
    <w:rsid w:val="00765EA3"/>
    <w:rsid w:val="007701AA"/>
    <w:rsid w:val="00773B81"/>
    <w:rsid w:val="00774DA4"/>
    <w:rsid w:val="00781F0F"/>
    <w:rsid w:val="00787C02"/>
    <w:rsid w:val="00795D4D"/>
    <w:rsid w:val="00796C5C"/>
    <w:rsid w:val="007A55A4"/>
    <w:rsid w:val="007B417E"/>
    <w:rsid w:val="007B600E"/>
    <w:rsid w:val="007C44D9"/>
    <w:rsid w:val="007C7E6B"/>
    <w:rsid w:val="007D2208"/>
    <w:rsid w:val="007D72CA"/>
    <w:rsid w:val="007F0F4A"/>
    <w:rsid w:val="008028A4"/>
    <w:rsid w:val="00822688"/>
    <w:rsid w:val="008233A2"/>
    <w:rsid w:val="00830747"/>
    <w:rsid w:val="00830904"/>
    <w:rsid w:val="00857609"/>
    <w:rsid w:val="00873A38"/>
    <w:rsid w:val="008768CA"/>
    <w:rsid w:val="008837DD"/>
    <w:rsid w:val="008964E9"/>
    <w:rsid w:val="008A2426"/>
    <w:rsid w:val="008A3287"/>
    <w:rsid w:val="008B1491"/>
    <w:rsid w:val="008B2927"/>
    <w:rsid w:val="008C113D"/>
    <w:rsid w:val="008C384C"/>
    <w:rsid w:val="008C435A"/>
    <w:rsid w:val="008C7B64"/>
    <w:rsid w:val="008E2D68"/>
    <w:rsid w:val="008E6756"/>
    <w:rsid w:val="008E7D6C"/>
    <w:rsid w:val="008F210F"/>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715EC"/>
    <w:rsid w:val="00975DAE"/>
    <w:rsid w:val="009813A8"/>
    <w:rsid w:val="00982EFC"/>
    <w:rsid w:val="00990ACC"/>
    <w:rsid w:val="00992EDF"/>
    <w:rsid w:val="009A289E"/>
    <w:rsid w:val="009A28C2"/>
    <w:rsid w:val="009B1B09"/>
    <w:rsid w:val="009C4CB6"/>
    <w:rsid w:val="009C61DE"/>
    <w:rsid w:val="009D174F"/>
    <w:rsid w:val="009D2FB2"/>
    <w:rsid w:val="009D63C2"/>
    <w:rsid w:val="009E2532"/>
    <w:rsid w:val="009E5949"/>
    <w:rsid w:val="009E5963"/>
    <w:rsid w:val="009E7A24"/>
    <w:rsid w:val="009F37B7"/>
    <w:rsid w:val="00A10F02"/>
    <w:rsid w:val="00A164B4"/>
    <w:rsid w:val="00A16B69"/>
    <w:rsid w:val="00A26956"/>
    <w:rsid w:val="00A27486"/>
    <w:rsid w:val="00A45BAD"/>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7529D"/>
    <w:rsid w:val="00B811C4"/>
    <w:rsid w:val="00B81EBE"/>
    <w:rsid w:val="00B84A6D"/>
    <w:rsid w:val="00B86A98"/>
    <w:rsid w:val="00B93086"/>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321E"/>
    <w:rsid w:val="00C1496A"/>
    <w:rsid w:val="00C1510C"/>
    <w:rsid w:val="00C33079"/>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1818"/>
    <w:rsid w:val="00DC2034"/>
    <w:rsid w:val="00DC309B"/>
    <w:rsid w:val="00DC4DA2"/>
    <w:rsid w:val="00DC598C"/>
    <w:rsid w:val="00DC6CCB"/>
    <w:rsid w:val="00DD1047"/>
    <w:rsid w:val="00DD4C17"/>
    <w:rsid w:val="00DD74A5"/>
    <w:rsid w:val="00DE3638"/>
    <w:rsid w:val="00DE5131"/>
    <w:rsid w:val="00DE745F"/>
    <w:rsid w:val="00DF2B1F"/>
    <w:rsid w:val="00DF5732"/>
    <w:rsid w:val="00DF62CD"/>
    <w:rsid w:val="00DF7921"/>
    <w:rsid w:val="00DF79CD"/>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A0636"/>
    <w:rsid w:val="00EA15B0"/>
    <w:rsid w:val="00EA5EA7"/>
    <w:rsid w:val="00EA66BD"/>
    <w:rsid w:val="00EB3A45"/>
    <w:rsid w:val="00EB74F3"/>
    <w:rsid w:val="00EC4A25"/>
    <w:rsid w:val="00EE4F41"/>
    <w:rsid w:val="00EF608C"/>
    <w:rsid w:val="00F025A2"/>
    <w:rsid w:val="00F04712"/>
    <w:rsid w:val="00F0473E"/>
    <w:rsid w:val="00F04758"/>
    <w:rsid w:val="00F1129D"/>
    <w:rsid w:val="00F13360"/>
    <w:rsid w:val="00F20A7B"/>
    <w:rsid w:val="00F22EC7"/>
    <w:rsid w:val="00F325C8"/>
    <w:rsid w:val="00F34834"/>
    <w:rsid w:val="00F43304"/>
    <w:rsid w:val="00F4334E"/>
    <w:rsid w:val="00F443C9"/>
    <w:rsid w:val="00F537A7"/>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8C435A"/>
    <w:rPr>
      <w:rFonts w:eastAsia="Times New Roman"/>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13101</Words>
  <Characters>74679</Characters>
  <Application>Microsoft Office Word</Application>
  <DocSecurity>0</DocSecurity>
  <Lines>622</Lines>
  <Paragraphs>175</Paragraphs>
  <ScaleCrop>false</ScaleCrop>
  <Company>ETSI</Company>
  <LinksUpToDate>false</LinksUpToDate>
  <CharactersWithSpaces>87605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2025-10-02T11:42:00Z</dcterms:created>
  <dcterms:modified xsi:type="dcterms:W3CDTF">2025-10-02T11:42:00Z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