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78D08B8F"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F5183B">
              <w:rPr>
                <w:rFonts w:eastAsiaTheme="minorEastAsia" w:hint="eastAsia"/>
                <w:lang w:eastAsia="zh-CN"/>
              </w:rPr>
              <w:t>1</w:t>
            </w:r>
            <w:r>
              <w:t xml:space="preserve">.0 </w:t>
            </w:r>
            <w:r>
              <w:rPr>
                <w:sz w:val="32"/>
              </w:rPr>
              <w:t>(202</w:t>
            </w:r>
            <w:r w:rsidR="00D544E1">
              <w:rPr>
                <w:rFonts w:eastAsiaTheme="minorEastAsia" w:hint="eastAsia"/>
                <w:sz w:val="32"/>
                <w:lang w:eastAsia="zh-CN"/>
              </w:rPr>
              <w:t>5</w:t>
            </w:r>
            <w:r>
              <w:rPr>
                <w:sz w:val="32"/>
              </w:rPr>
              <w:t>-</w:t>
            </w:r>
            <w:r w:rsidR="00DB0BEC">
              <w:rPr>
                <w:rFonts w:eastAsiaTheme="minorEastAsia" w:hint="eastAsia"/>
                <w:sz w:val="32"/>
                <w:lang w:eastAsia="zh-CN"/>
              </w:rPr>
              <w:t>03</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03442669"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6.75pt;height:74.2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66616E53" w14:textId="728AFD9C" w:rsidR="004748C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748C7">
        <w:rPr>
          <w:noProof/>
        </w:rPr>
        <w:t>Foreword</w:t>
      </w:r>
      <w:r w:rsidR="004748C7">
        <w:rPr>
          <w:noProof/>
        </w:rPr>
        <w:tab/>
      </w:r>
      <w:r w:rsidR="004748C7">
        <w:rPr>
          <w:noProof/>
        </w:rPr>
        <w:fldChar w:fldCharType="begin" w:fldLock="1"/>
      </w:r>
      <w:r w:rsidR="004748C7">
        <w:rPr>
          <w:noProof/>
        </w:rPr>
        <w:instrText xml:space="preserve"> PAGEREF _Toc192829849 \h </w:instrText>
      </w:r>
      <w:r w:rsidR="004748C7">
        <w:rPr>
          <w:noProof/>
        </w:rPr>
      </w:r>
      <w:r w:rsidR="004748C7">
        <w:rPr>
          <w:noProof/>
        </w:rPr>
        <w:fldChar w:fldCharType="separate"/>
      </w:r>
      <w:r w:rsidR="004748C7">
        <w:rPr>
          <w:noProof/>
        </w:rPr>
        <w:t>9</w:t>
      </w:r>
      <w:r w:rsidR="004748C7">
        <w:rPr>
          <w:noProof/>
        </w:rPr>
        <w:fldChar w:fldCharType="end"/>
      </w:r>
    </w:p>
    <w:p w14:paraId="42D257F8" w14:textId="65B06EE4"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_Toc192829850 \h </w:instrText>
      </w:r>
      <w:r>
        <w:rPr>
          <w:noProof/>
        </w:rPr>
      </w:r>
      <w:r>
        <w:rPr>
          <w:noProof/>
        </w:rPr>
        <w:fldChar w:fldCharType="separate"/>
      </w:r>
      <w:r>
        <w:rPr>
          <w:noProof/>
        </w:rPr>
        <w:t>11</w:t>
      </w:r>
      <w:r>
        <w:rPr>
          <w:noProof/>
        </w:rPr>
        <w:fldChar w:fldCharType="end"/>
      </w:r>
    </w:p>
    <w:p w14:paraId="1A859B90" w14:textId="63EC04CD"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_Toc192829851 \h </w:instrText>
      </w:r>
      <w:r>
        <w:rPr>
          <w:noProof/>
        </w:rPr>
      </w:r>
      <w:r>
        <w:rPr>
          <w:noProof/>
        </w:rPr>
        <w:fldChar w:fldCharType="separate"/>
      </w:r>
      <w:r>
        <w:rPr>
          <w:noProof/>
        </w:rPr>
        <w:t>11</w:t>
      </w:r>
      <w:r>
        <w:rPr>
          <w:noProof/>
        </w:rPr>
        <w:fldChar w:fldCharType="end"/>
      </w:r>
    </w:p>
    <w:p w14:paraId="12ADAE52" w14:textId="4802F000"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_Toc192829852 \h </w:instrText>
      </w:r>
      <w:r>
        <w:rPr>
          <w:noProof/>
        </w:rPr>
      </w:r>
      <w:r>
        <w:rPr>
          <w:noProof/>
        </w:rPr>
        <w:fldChar w:fldCharType="separate"/>
      </w:r>
      <w:r>
        <w:rPr>
          <w:noProof/>
        </w:rPr>
        <w:t>12</w:t>
      </w:r>
      <w:r>
        <w:rPr>
          <w:noProof/>
        </w:rPr>
        <w:fldChar w:fldCharType="end"/>
      </w:r>
    </w:p>
    <w:p w14:paraId="2C052C73" w14:textId="777A6BA0"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_Toc192829853 \h </w:instrText>
      </w:r>
      <w:r>
        <w:rPr>
          <w:noProof/>
        </w:rPr>
      </w:r>
      <w:r>
        <w:rPr>
          <w:noProof/>
        </w:rPr>
        <w:fldChar w:fldCharType="separate"/>
      </w:r>
      <w:r>
        <w:rPr>
          <w:noProof/>
        </w:rPr>
        <w:t>12</w:t>
      </w:r>
      <w:r>
        <w:rPr>
          <w:noProof/>
        </w:rPr>
        <w:fldChar w:fldCharType="end"/>
      </w:r>
    </w:p>
    <w:p w14:paraId="5D86F524" w14:textId="2B2E9869"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_Toc192829854 \h </w:instrText>
      </w:r>
      <w:r>
        <w:rPr>
          <w:noProof/>
        </w:rPr>
      </w:r>
      <w:r>
        <w:rPr>
          <w:noProof/>
        </w:rPr>
        <w:fldChar w:fldCharType="separate"/>
      </w:r>
      <w:r>
        <w:rPr>
          <w:noProof/>
        </w:rPr>
        <w:t>12</w:t>
      </w:r>
      <w:r>
        <w:rPr>
          <w:noProof/>
        </w:rPr>
        <w:fldChar w:fldCharType="end"/>
      </w:r>
    </w:p>
    <w:p w14:paraId="1D775D37" w14:textId="74C39E48"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_Toc192829855 \h </w:instrText>
      </w:r>
      <w:r>
        <w:rPr>
          <w:noProof/>
        </w:rPr>
      </w:r>
      <w:r>
        <w:rPr>
          <w:noProof/>
        </w:rPr>
        <w:fldChar w:fldCharType="separate"/>
      </w:r>
      <w:r>
        <w:rPr>
          <w:noProof/>
        </w:rPr>
        <w:t>12</w:t>
      </w:r>
      <w:r>
        <w:rPr>
          <w:noProof/>
        </w:rPr>
        <w:fldChar w:fldCharType="end"/>
      </w:r>
    </w:p>
    <w:p w14:paraId="073FD97B" w14:textId="0F1220DF"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_Toc192829856 \h </w:instrText>
      </w:r>
      <w:r>
        <w:rPr>
          <w:noProof/>
        </w:rPr>
      </w:r>
      <w:r>
        <w:rPr>
          <w:noProof/>
        </w:rPr>
        <w:fldChar w:fldCharType="separate"/>
      </w:r>
      <w:r>
        <w:rPr>
          <w:noProof/>
        </w:rPr>
        <w:t>12</w:t>
      </w:r>
      <w:r>
        <w:rPr>
          <w:noProof/>
        </w:rPr>
        <w:fldChar w:fldCharType="end"/>
      </w:r>
    </w:p>
    <w:p w14:paraId="3786F6A3" w14:textId="540F1B93"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_Toc192829857 \h </w:instrText>
      </w:r>
      <w:r>
        <w:rPr>
          <w:noProof/>
        </w:rPr>
      </w:r>
      <w:r>
        <w:rPr>
          <w:noProof/>
        </w:rPr>
        <w:fldChar w:fldCharType="separate"/>
      </w:r>
      <w:r>
        <w:rPr>
          <w:noProof/>
        </w:rPr>
        <w:t>13</w:t>
      </w:r>
      <w:r>
        <w:rPr>
          <w:noProof/>
        </w:rPr>
        <w:fldChar w:fldCharType="end"/>
      </w:r>
    </w:p>
    <w:p w14:paraId="4FB09279" w14:textId="1CA4B255"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_Toc192829858 \h </w:instrText>
      </w:r>
      <w:r>
        <w:rPr>
          <w:noProof/>
        </w:rPr>
      </w:r>
      <w:r>
        <w:rPr>
          <w:noProof/>
        </w:rPr>
        <w:fldChar w:fldCharType="separate"/>
      </w:r>
      <w:r>
        <w:rPr>
          <w:noProof/>
        </w:rPr>
        <w:t>13</w:t>
      </w:r>
      <w:r>
        <w:rPr>
          <w:noProof/>
        </w:rPr>
        <w:fldChar w:fldCharType="end"/>
      </w:r>
    </w:p>
    <w:p w14:paraId="43EFFBD5" w14:textId="3AA18E0A"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_Toc192829859 \h </w:instrText>
      </w:r>
      <w:r>
        <w:rPr>
          <w:noProof/>
        </w:rPr>
      </w:r>
      <w:r>
        <w:rPr>
          <w:noProof/>
        </w:rPr>
        <w:fldChar w:fldCharType="separate"/>
      </w:r>
      <w:r>
        <w:rPr>
          <w:noProof/>
        </w:rPr>
        <w:t>14</w:t>
      </w:r>
      <w:r>
        <w:rPr>
          <w:noProof/>
        </w:rPr>
        <w:fldChar w:fldCharType="end"/>
      </w:r>
    </w:p>
    <w:p w14:paraId="689CE5FB" w14:textId="73BD954B"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_Toc192829860 \h </w:instrText>
      </w:r>
      <w:r>
        <w:rPr>
          <w:noProof/>
        </w:rPr>
      </w:r>
      <w:r>
        <w:rPr>
          <w:noProof/>
        </w:rPr>
        <w:fldChar w:fldCharType="separate"/>
      </w:r>
      <w:r>
        <w:rPr>
          <w:noProof/>
        </w:rPr>
        <w:t>14</w:t>
      </w:r>
      <w:r>
        <w:rPr>
          <w:noProof/>
        </w:rPr>
        <w:fldChar w:fldCharType="end"/>
      </w:r>
    </w:p>
    <w:p w14:paraId="662FB296" w14:textId="5F6E8A16"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_Toc192829861 \h </w:instrText>
      </w:r>
      <w:r>
        <w:rPr>
          <w:noProof/>
        </w:rPr>
      </w:r>
      <w:r>
        <w:rPr>
          <w:noProof/>
        </w:rPr>
        <w:fldChar w:fldCharType="separate"/>
      </w:r>
      <w:r>
        <w:rPr>
          <w:noProof/>
        </w:rPr>
        <w:t>14</w:t>
      </w:r>
      <w:r>
        <w:rPr>
          <w:noProof/>
        </w:rPr>
        <w:fldChar w:fldCharType="end"/>
      </w:r>
    </w:p>
    <w:p w14:paraId="4EE30D9E" w14:textId="1248BD66"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_Toc192829862 \h </w:instrText>
      </w:r>
      <w:r>
        <w:rPr>
          <w:noProof/>
        </w:rPr>
      </w:r>
      <w:r>
        <w:rPr>
          <w:noProof/>
        </w:rPr>
        <w:fldChar w:fldCharType="separate"/>
      </w:r>
      <w:r>
        <w:rPr>
          <w:noProof/>
        </w:rPr>
        <w:t>14</w:t>
      </w:r>
      <w:r>
        <w:rPr>
          <w:noProof/>
        </w:rPr>
        <w:fldChar w:fldCharType="end"/>
      </w:r>
    </w:p>
    <w:p w14:paraId="778E3A2A" w14:textId="1DEE7E0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_Toc192829863 \h </w:instrText>
      </w:r>
      <w:r>
        <w:rPr>
          <w:noProof/>
        </w:rPr>
      </w:r>
      <w:r>
        <w:rPr>
          <w:noProof/>
        </w:rPr>
        <w:fldChar w:fldCharType="separate"/>
      </w:r>
      <w:r>
        <w:rPr>
          <w:noProof/>
        </w:rPr>
        <w:t>14</w:t>
      </w:r>
      <w:r>
        <w:rPr>
          <w:noProof/>
        </w:rPr>
        <w:fldChar w:fldCharType="end"/>
      </w:r>
    </w:p>
    <w:p w14:paraId="265A604F" w14:textId="01A4A193"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_Toc192829864 \h </w:instrText>
      </w:r>
      <w:r>
        <w:rPr>
          <w:noProof/>
        </w:rPr>
      </w:r>
      <w:r>
        <w:rPr>
          <w:noProof/>
        </w:rPr>
        <w:fldChar w:fldCharType="separate"/>
      </w:r>
      <w:r>
        <w:rPr>
          <w:noProof/>
        </w:rPr>
        <w:t>15</w:t>
      </w:r>
      <w:r>
        <w:rPr>
          <w:noProof/>
        </w:rPr>
        <w:fldChar w:fldCharType="end"/>
      </w:r>
    </w:p>
    <w:p w14:paraId="742D84B2" w14:textId="394C60BB"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_Toc192829865 \h </w:instrText>
      </w:r>
      <w:r>
        <w:rPr>
          <w:noProof/>
        </w:rPr>
      </w:r>
      <w:r>
        <w:rPr>
          <w:noProof/>
        </w:rPr>
        <w:fldChar w:fldCharType="separate"/>
      </w:r>
      <w:r>
        <w:rPr>
          <w:noProof/>
        </w:rPr>
        <w:t>15</w:t>
      </w:r>
      <w:r>
        <w:rPr>
          <w:noProof/>
        </w:rPr>
        <w:fldChar w:fldCharType="end"/>
      </w:r>
    </w:p>
    <w:p w14:paraId="1148A43E" w14:textId="78F6085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_Toc192829866 \h </w:instrText>
      </w:r>
      <w:r>
        <w:rPr>
          <w:noProof/>
        </w:rPr>
      </w:r>
      <w:r>
        <w:rPr>
          <w:noProof/>
        </w:rPr>
        <w:fldChar w:fldCharType="separate"/>
      </w:r>
      <w:r>
        <w:rPr>
          <w:noProof/>
        </w:rPr>
        <w:t>15</w:t>
      </w:r>
      <w:r>
        <w:rPr>
          <w:noProof/>
        </w:rPr>
        <w:fldChar w:fldCharType="end"/>
      </w:r>
    </w:p>
    <w:p w14:paraId="2AD19081" w14:textId="2EBE71D5"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_Toc192829867 \h </w:instrText>
      </w:r>
      <w:r>
        <w:rPr>
          <w:noProof/>
        </w:rPr>
      </w:r>
      <w:r>
        <w:rPr>
          <w:noProof/>
        </w:rPr>
        <w:fldChar w:fldCharType="separate"/>
      </w:r>
      <w:r>
        <w:rPr>
          <w:noProof/>
        </w:rPr>
        <w:t>15</w:t>
      </w:r>
      <w:r>
        <w:rPr>
          <w:noProof/>
        </w:rPr>
        <w:fldChar w:fldCharType="end"/>
      </w:r>
    </w:p>
    <w:p w14:paraId="44A15E42" w14:textId="76AAE987"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_Toc192829868 \h </w:instrText>
      </w:r>
      <w:r>
        <w:rPr>
          <w:noProof/>
        </w:rPr>
      </w:r>
      <w:r>
        <w:rPr>
          <w:noProof/>
        </w:rPr>
        <w:fldChar w:fldCharType="separate"/>
      </w:r>
      <w:r>
        <w:rPr>
          <w:noProof/>
        </w:rPr>
        <w:t>15</w:t>
      </w:r>
      <w:r>
        <w:rPr>
          <w:noProof/>
        </w:rPr>
        <w:fldChar w:fldCharType="end"/>
      </w:r>
    </w:p>
    <w:p w14:paraId="7DA9E90F" w14:textId="10E7D5BB"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_Toc192829869 \h </w:instrText>
      </w:r>
      <w:r>
        <w:rPr>
          <w:noProof/>
        </w:rPr>
      </w:r>
      <w:r>
        <w:rPr>
          <w:noProof/>
        </w:rPr>
        <w:fldChar w:fldCharType="separate"/>
      </w:r>
      <w:r>
        <w:rPr>
          <w:noProof/>
        </w:rPr>
        <w:t>16</w:t>
      </w:r>
      <w:r>
        <w:rPr>
          <w:noProof/>
        </w:rPr>
        <w:fldChar w:fldCharType="end"/>
      </w:r>
    </w:p>
    <w:p w14:paraId="7A5ED18B" w14:textId="4981FF37"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_Toc192829870 \h </w:instrText>
      </w:r>
      <w:r>
        <w:rPr>
          <w:noProof/>
        </w:rPr>
      </w:r>
      <w:r>
        <w:rPr>
          <w:noProof/>
        </w:rPr>
        <w:fldChar w:fldCharType="separate"/>
      </w:r>
      <w:r>
        <w:rPr>
          <w:noProof/>
        </w:rPr>
        <w:t>16</w:t>
      </w:r>
      <w:r>
        <w:rPr>
          <w:noProof/>
        </w:rPr>
        <w:fldChar w:fldCharType="end"/>
      </w:r>
    </w:p>
    <w:p w14:paraId="2299AD52" w14:textId="6627AD40"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_Toc192829871 \h </w:instrText>
      </w:r>
      <w:r>
        <w:rPr>
          <w:noProof/>
        </w:rPr>
      </w:r>
      <w:r>
        <w:rPr>
          <w:noProof/>
        </w:rPr>
        <w:fldChar w:fldCharType="separate"/>
      </w:r>
      <w:r>
        <w:rPr>
          <w:noProof/>
        </w:rPr>
        <w:t>16</w:t>
      </w:r>
      <w:r>
        <w:rPr>
          <w:noProof/>
        </w:rPr>
        <w:fldChar w:fldCharType="end"/>
      </w:r>
    </w:p>
    <w:p w14:paraId="7C9AE4F3" w14:textId="1F720C5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_Toc192829872 \h </w:instrText>
      </w:r>
      <w:r>
        <w:rPr>
          <w:noProof/>
        </w:rPr>
      </w:r>
      <w:r>
        <w:rPr>
          <w:noProof/>
        </w:rPr>
        <w:fldChar w:fldCharType="separate"/>
      </w:r>
      <w:r>
        <w:rPr>
          <w:noProof/>
        </w:rPr>
        <w:t>16</w:t>
      </w:r>
      <w:r>
        <w:rPr>
          <w:noProof/>
        </w:rPr>
        <w:fldChar w:fldCharType="end"/>
      </w:r>
    </w:p>
    <w:p w14:paraId="5D4E2707" w14:textId="4E89E42A"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_Toc192829873 \h </w:instrText>
      </w:r>
      <w:r>
        <w:rPr>
          <w:noProof/>
        </w:rPr>
      </w:r>
      <w:r>
        <w:rPr>
          <w:noProof/>
        </w:rPr>
        <w:fldChar w:fldCharType="separate"/>
      </w:r>
      <w:r>
        <w:rPr>
          <w:noProof/>
        </w:rPr>
        <w:t>16</w:t>
      </w:r>
      <w:r>
        <w:rPr>
          <w:noProof/>
        </w:rPr>
        <w:fldChar w:fldCharType="end"/>
      </w:r>
    </w:p>
    <w:p w14:paraId="1A3C0EFD" w14:textId="1F9E6351"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fldLock="1"/>
      </w:r>
      <w:r>
        <w:rPr>
          <w:noProof/>
        </w:rPr>
        <w:instrText xml:space="preserve"> PAGEREF _Toc192829874 \h </w:instrText>
      </w:r>
      <w:r>
        <w:rPr>
          <w:noProof/>
        </w:rPr>
      </w:r>
      <w:r>
        <w:rPr>
          <w:noProof/>
        </w:rPr>
        <w:fldChar w:fldCharType="separate"/>
      </w:r>
      <w:r>
        <w:rPr>
          <w:noProof/>
        </w:rPr>
        <w:t>17</w:t>
      </w:r>
      <w:r>
        <w:rPr>
          <w:noProof/>
        </w:rPr>
        <w:fldChar w:fldCharType="end"/>
      </w:r>
    </w:p>
    <w:p w14:paraId="0D17B26A" w14:textId="44756D44"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_Toc192829875 \h </w:instrText>
      </w:r>
      <w:r>
        <w:rPr>
          <w:noProof/>
        </w:rPr>
      </w:r>
      <w:r>
        <w:rPr>
          <w:noProof/>
        </w:rPr>
        <w:fldChar w:fldCharType="separate"/>
      </w:r>
      <w:r>
        <w:rPr>
          <w:noProof/>
        </w:rPr>
        <w:t>17</w:t>
      </w:r>
      <w:r>
        <w:rPr>
          <w:noProof/>
        </w:rPr>
        <w:fldChar w:fldCharType="end"/>
      </w:r>
    </w:p>
    <w:p w14:paraId="61245051" w14:textId="5DD0060A"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_Toc192829876 \h </w:instrText>
      </w:r>
      <w:r>
        <w:rPr>
          <w:noProof/>
        </w:rPr>
      </w:r>
      <w:r>
        <w:rPr>
          <w:noProof/>
        </w:rPr>
        <w:fldChar w:fldCharType="separate"/>
      </w:r>
      <w:r>
        <w:rPr>
          <w:noProof/>
        </w:rPr>
        <w:t>17</w:t>
      </w:r>
      <w:r>
        <w:rPr>
          <w:noProof/>
        </w:rPr>
        <w:fldChar w:fldCharType="end"/>
      </w:r>
    </w:p>
    <w:p w14:paraId="492A1C07" w14:textId="23212502"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_Toc192829877 \h </w:instrText>
      </w:r>
      <w:r>
        <w:rPr>
          <w:noProof/>
        </w:rPr>
      </w:r>
      <w:r>
        <w:rPr>
          <w:noProof/>
        </w:rPr>
        <w:fldChar w:fldCharType="separate"/>
      </w:r>
      <w:r>
        <w:rPr>
          <w:noProof/>
        </w:rPr>
        <w:t>17</w:t>
      </w:r>
      <w:r>
        <w:rPr>
          <w:noProof/>
        </w:rPr>
        <w:fldChar w:fldCharType="end"/>
      </w:r>
    </w:p>
    <w:p w14:paraId="6F8201E5" w14:textId="33570F34"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fldLock="1"/>
      </w:r>
      <w:r>
        <w:rPr>
          <w:noProof/>
        </w:rPr>
        <w:instrText xml:space="preserve"> PAGEREF _Toc192829878 \h </w:instrText>
      </w:r>
      <w:r>
        <w:rPr>
          <w:noProof/>
        </w:rPr>
      </w:r>
      <w:r>
        <w:rPr>
          <w:noProof/>
        </w:rPr>
        <w:fldChar w:fldCharType="separate"/>
      </w:r>
      <w:r>
        <w:rPr>
          <w:noProof/>
        </w:rPr>
        <w:t>17</w:t>
      </w:r>
      <w:r>
        <w:rPr>
          <w:noProof/>
        </w:rPr>
        <w:fldChar w:fldCharType="end"/>
      </w:r>
    </w:p>
    <w:p w14:paraId="698FA7B9" w14:textId="6DF84F26"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_Toc192829879 \h </w:instrText>
      </w:r>
      <w:r>
        <w:rPr>
          <w:noProof/>
        </w:rPr>
      </w:r>
      <w:r>
        <w:rPr>
          <w:noProof/>
        </w:rPr>
        <w:fldChar w:fldCharType="separate"/>
      </w:r>
      <w:r>
        <w:rPr>
          <w:noProof/>
        </w:rPr>
        <w:t>17</w:t>
      </w:r>
      <w:r>
        <w:rPr>
          <w:noProof/>
        </w:rPr>
        <w:fldChar w:fldCharType="end"/>
      </w:r>
    </w:p>
    <w:p w14:paraId="47225606" w14:textId="7F3E6F86"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fldLock="1"/>
      </w:r>
      <w:r>
        <w:rPr>
          <w:noProof/>
        </w:rPr>
        <w:instrText xml:space="preserve"> PAGEREF _Toc192829880 \h </w:instrText>
      </w:r>
      <w:r>
        <w:rPr>
          <w:noProof/>
        </w:rPr>
      </w:r>
      <w:r>
        <w:rPr>
          <w:noProof/>
        </w:rPr>
        <w:fldChar w:fldCharType="separate"/>
      </w:r>
      <w:r>
        <w:rPr>
          <w:noProof/>
        </w:rPr>
        <w:t>18</w:t>
      </w:r>
      <w:r>
        <w:rPr>
          <w:noProof/>
        </w:rPr>
        <w:fldChar w:fldCharType="end"/>
      </w:r>
    </w:p>
    <w:p w14:paraId="0B4AFAA7" w14:textId="72E5AD41"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fldLock="1"/>
      </w:r>
      <w:r>
        <w:rPr>
          <w:noProof/>
        </w:rPr>
        <w:instrText xml:space="preserve"> PAGEREF _Toc192829881 \h </w:instrText>
      </w:r>
      <w:r>
        <w:rPr>
          <w:noProof/>
        </w:rPr>
      </w:r>
      <w:r>
        <w:rPr>
          <w:noProof/>
        </w:rPr>
        <w:fldChar w:fldCharType="separate"/>
      </w:r>
      <w:r>
        <w:rPr>
          <w:noProof/>
        </w:rPr>
        <w:t>18</w:t>
      </w:r>
      <w:r>
        <w:rPr>
          <w:noProof/>
        </w:rPr>
        <w:fldChar w:fldCharType="end"/>
      </w:r>
    </w:p>
    <w:p w14:paraId="567E7D4F" w14:textId="145DAD3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_Toc192829882 \h </w:instrText>
      </w:r>
      <w:r>
        <w:rPr>
          <w:noProof/>
        </w:rPr>
      </w:r>
      <w:r>
        <w:rPr>
          <w:noProof/>
        </w:rPr>
        <w:fldChar w:fldCharType="separate"/>
      </w:r>
      <w:r>
        <w:rPr>
          <w:noProof/>
        </w:rPr>
        <w:t>18</w:t>
      </w:r>
      <w:r>
        <w:rPr>
          <w:noProof/>
        </w:rPr>
        <w:fldChar w:fldCharType="end"/>
      </w:r>
    </w:p>
    <w:p w14:paraId="4D9A12B8" w14:textId="30EDD4E6"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Updating an exisiting IMS session</w:t>
      </w:r>
      <w:r>
        <w:rPr>
          <w:noProof/>
        </w:rPr>
        <w:tab/>
      </w:r>
      <w:r>
        <w:rPr>
          <w:noProof/>
        </w:rPr>
        <w:fldChar w:fldCharType="begin" w:fldLock="1"/>
      </w:r>
      <w:r>
        <w:rPr>
          <w:noProof/>
        </w:rPr>
        <w:instrText xml:space="preserve"> PAGEREF _Toc192829883 \h </w:instrText>
      </w:r>
      <w:r>
        <w:rPr>
          <w:noProof/>
        </w:rPr>
      </w:r>
      <w:r>
        <w:rPr>
          <w:noProof/>
        </w:rPr>
        <w:fldChar w:fldCharType="separate"/>
      </w:r>
      <w:r>
        <w:rPr>
          <w:noProof/>
        </w:rPr>
        <w:t>18</w:t>
      </w:r>
      <w:r>
        <w:rPr>
          <w:noProof/>
        </w:rPr>
        <w:fldChar w:fldCharType="end"/>
      </w:r>
    </w:p>
    <w:p w14:paraId="2ACD0093" w14:textId="35BB5B22"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_Toc192829884 \h </w:instrText>
      </w:r>
      <w:r>
        <w:rPr>
          <w:noProof/>
        </w:rPr>
      </w:r>
      <w:r>
        <w:rPr>
          <w:noProof/>
        </w:rPr>
        <w:fldChar w:fldCharType="separate"/>
      </w:r>
      <w:r>
        <w:rPr>
          <w:noProof/>
        </w:rPr>
        <w:t>19</w:t>
      </w:r>
      <w:r>
        <w:rPr>
          <w:noProof/>
        </w:rPr>
        <w:fldChar w:fldCharType="end"/>
      </w:r>
    </w:p>
    <w:p w14:paraId="159BD82E" w14:textId="500BD93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_Toc192829885 \h </w:instrText>
      </w:r>
      <w:r>
        <w:rPr>
          <w:noProof/>
        </w:rPr>
      </w:r>
      <w:r>
        <w:rPr>
          <w:noProof/>
        </w:rPr>
        <w:fldChar w:fldCharType="separate"/>
      </w:r>
      <w:r>
        <w:rPr>
          <w:noProof/>
        </w:rPr>
        <w:t>19</w:t>
      </w:r>
      <w:r>
        <w:rPr>
          <w:noProof/>
        </w:rPr>
        <w:fldChar w:fldCharType="end"/>
      </w:r>
    </w:p>
    <w:p w14:paraId="16C108D9" w14:textId="7783035E"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exisiting IMS Session</w:t>
      </w:r>
      <w:r>
        <w:rPr>
          <w:noProof/>
        </w:rPr>
        <w:tab/>
      </w:r>
      <w:r>
        <w:rPr>
          <w:noProof/>
        </w:rPr>
        <w:fldChar w:fldCharType="begin" w:fldLock="1"/>
      </w:r>
      <w:r>
        <w:rPr>
          <w:noProof/>
        </w:rPr>
        <w:instrText xml:space="preserve"> PAGEREF _Toc192829886 \h </w:instrText>
      </w:r>
      <w:r>
        <w:rPr>
          <w:noProof/>
        </w:rPr>
      </w:r>
      <w:r>
        <w:rPr>
          <w:noProof/>
        </w:rPr>
        <w:fldChar w:fldCharType="separate"/>
      </w:r>
      <w:r>
        <w:rPr>
          <w:noProof/>
        </w:rPr>
        <w:t>19</w:t>
      </w:r>
      <w:r>
        <w:rPr>
          <w:noProof/>
        </w:rPr>
        <w:fldChar w:fldCharType="end"/>
      </w:r>
    </w:p>
    <w:p w14:paraId="067D1FCA" w14:textId="39993F97"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791D9E">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_Toc192829887 \h </w:instrText>
      </w:r>
      <w:r>
        <w:rPr>
          <w:noProof/>
        </w:rPr>
      </w:r>
      <w:r>
        <w:rPr>
          <w:noProof/>
        </w:rPr>
        <w:fldChar w:fldCharType="separate"/>
      </w:r>
      <w:r>
        <w:rPr>
          <w:noProof/>
        </w:rPr>
        <w:t>19</w:t>
      </w:r>
      <w:r>
        <w:rPr>
          <w:noProof/>
        </w:rPr>
        <w:fldChar w:fldCharType="end"/>
      </w:r>
    </w:p>
    <w:p w14:paraId="09392948" w14:textId="1D9ADC9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791D9E">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_Toc192829888 \h </w:instrText>
      </w:r>
      <w:r>
        <w:rPr>
          <w:noProof/>
        </w:rPr>
      </w:r>
      <w:r>
        <w:rPr>
          <w:noProof/>
        </w:rPr>
        <w:fldChar w:fldCharType="separate"/>
      </w:r>
      <w:r>
        <w:rPr>
          <w:noProof/>
        </w:rPr>
        <w:t>19</w:t>
      </w:r>
      <w:r>
        <w:rPr>
          <w:noProof/>
        </w:rPr>
        <w:fldChar w:fldCharType="end"/>
      </w:r>
    </w:p>
    <w:p w14:paraId="70F158AA" w14:textId="41B89C9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791D9E">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fldLock="1"/>
      </w:r>
      <w:r>
        <w:rPr>
          <w:noProof/>
        </w:rPr>
        <w:instrText xml:space="preserve"> PAGEREF _Toc192829889 \h </w:instrText>
      </w:r>
      <w:r>
        <w:rPr>
          <w:noProof/>
        </w:rPr>
      </w:r>
      <w:r>
        <w:rPr>
          <w:noProof/>
        </w:rPr>
        <w:fldChar w:fldCharType="separate"/>
      </w:r>
      <w:r>
        <w:rPr>
          <w:noProof/>
        </w:rPr>
        <w:t>20</w:t>
      </w:r>
      <w:r>
        <w:rPr>
          <w:noProof/>
        </w:rPr>
        <w:fldChar w:fldCharType="end"/>
      </w:r>
    </w:p>
    <w:p w14:paraId="75E363B9" w14:textId="2D47E712"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fldLock="1"/>
      </w:r>
      <w:r>
        <w:rPr>
          <w:noProof/>
        </w:rPr>
        <w:instrText xml:space="preserve"> PAGEREF _Toc192829890 \h </w:instrText>
      </w:r>
      <w:r>
        <w:rPr>
          <w:noProof/>
        </w:rPr>
      </w:r>
      <w:r>
        <w:rPr>
          <w:noProof/>
        </w:rPr>
        <w:fldChar w:fldCharType="separate"/>
      </w:r>
      <w:r>
        <w:rPr>
          <w:noProof/>
        </w:rPr>
        <w:t>20</w:t>
      </w:r>
      <w:r>
        <w:rPr>
          <w:noProof/>
        </w:rPr>
        <w:fldChar w:fldCharType="end"/>
      </w:r>
    </w:p>
    <w:p w14:paraId="2F7594B0" w14:textId="23BFAF9D"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_Toc192829891 \h </w:instrText>
      </w:r>
      <w:r>
        <w:rPr>
          <w:noProof/>
        </w:rPr>
      </w:r>
      <w:r>
        <w:rPr>
          <w:noProof/>
        </w:rPr>
        <w:fldChar w:fldCharType="separate"/>
      </w:r>
      <w:r>
        <w:rPr>
          <w:noProof/>
        </w:rPr>
        <w:t>20</w:t>
      </w:r>
      <w:r>
        <w:rPr>
          <w:noProof/>
        </w:rPr>
        <w:fldChar w:fldCharType="end"/>
      </w:r>
    </w:p>
    <w:p w14:paraId="4CD5EDBE" w14:textId="41505FA9"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_Toc192829892 \h </w:instrText>
      </w:r>
      <w:r>
        <w:rPr>
          <w:noProof/>
        </w:rPr>
      </w:r>
      <w:r>
        <w:rPr>
          <w:noProof/>
        </w:rPr>
        <w:fldChar w:fldCharType="separate"/>
      </w:r>
      <w:r>
        <w:rPr>
          <w:noProof/>
        </w:rPr>
        <w:t>20</w:t>
      </w:r>
      <w:r>
        <w:rPr>
          <w:noProof/>
        </w:rPr>
        <w:fldChar w:fldCharType="end"/>
      </w:r>
    </w:p>
    <w:p w14:paraId="460E68A4" w14:textId="111CC2DA"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_Toc192829893 \h </w:instrText>
      </w:r>
      <w:r>
        <w:rPr>
          <w:noProof/>
        </w:rPr>
      </w:r>
      <w:r>
        <w:rPr>
          <w:noProof/>
        </w:rPr>
        <w:fldChar w:fldCharType="separate"/>
      </w:r>
      <w:r>
        <w:rPr>
          <w:noProof/>
        </w:rPr>
        <w:t>20</w:t>
      </w:r>
      <w:r>
        <w:rPr>
          <w:noProof/>
        </w:rPr>
        <w:fldChar w:fldCharType="end"/>
      </w:r>
    </w:p>
    <w:p w14:paraId="31D13485" w14:textId="6DEAAC7E"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_Toc192829894 \h </w:instrText>
      </w:r>
      <w:r>
        <w:rPr>
          <w:noProof/>
        </w:rPr>
      </w:r>
      <w:r>
        <w:rPr>
          <w:noProof/>
        </w:rPr>
        <w:fldChar w:fldCharType="separate"/>
      </w:r>
      <w:r>
        <w:rPr>
          <w:noProof/>
        </w:rPr>
        <w:t>21</w:t>
      </w:r>
      <w:r>
        <w:rPr>
          <w:noProof/>
        </w:rPr>
        <w:fldChar w:fldCharType="end"/>
      </w:r>
    </w:p>
    <w:p w14:paraId="41D89D18" w14:textId="51A689E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_Toc192829895 \h </w:instrText>
      </w:r>
      <w:r>
        <w:rPr>
          <w:noProof/>
        </w:rPr>
      </w:r>
      <w:r>
        <w:rPr>
          <w:noProof/>
        </w:rPr>
        <w:fldChar w:fldCharType="separate"/>
      </w:r>
      <w:r>
        <w:rPr>
          <w:noProof/>
        </w:rPr>
        <w:t>21</w:t>
      </w:r>
      <w:r>
        <w:rPr>
          <w:noProof/>
        </w:rPr>
        <w:fldChar w:fldCharType="end"/>
      </w:r>
    </w:p>
    <w:p w14:paraId="2E0F8633" w14:textId="250DFF18"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fldLock="1"/>
      </w:r>
      <w:r>
        <w:rPr>
          <w:noProof/>
        </w:rPr>
        <w:instrText xml:space="preserve"> PAGEREF _Toc192829896 \h </w:instrText>
      </w:r>
      <w:r>
        <w:rPr>
          <w:noProof/>
        </w:rPr>
      </w:r>
      <w:r>
        <w:rPr>
          <w:noProof/>
        </w:rPr>
        <w:fldChar w:fldCharType="separate"/>
      </w:r>
      <w:r>
        <w:rPr>
          <w:noProof/>
        </w:rPr>
        <w:t>21</w:t>
      </w:r>
      <w:r>
        <w:rPr>
          <w:noProof/>
        </w:rPr>
        <w:fldChar w:fldCharType="end"/>
      </w:r>
    </w:p>
    <w:p w14:paraId="249C1C42" w14:textId="4BE57CE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fldLock="1"/>
      </w:r>
      <w:r>
        <w:rPr>
          <w:noProof/>
        </w:rPr>
        <w:instrText xml:space="preserve"> PAGEREF _Toc192829897 \h </w:instrText>
      </w:r>
      <w:r>
        <w:rPr>
          <w:noProof/>
        </w:rPr>
      </w:r>
      <w:r>
        <w:rPr>
          <w:noProof/>
        </w:rPr>
        <w:fldChar w:fldCharType="separate"/>
      </w:r>
      <w:r>
        <w:rPr>
          <w:noProof/>
        </w:rPr>
        <w:t>22</w:t>
      </w:r>
      <w:r>
        <w:rPr>
          <w:noProof/>
        </w:rPr>
        <w:fldChar w:fldCharType="end"/>
      </w:r>
    </w:p>
    <w:p w14:paraId="13F4DFA1" w14:textId="6AF14BD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fldLock="1"/>
      </w:r>
      <w:r>
        <w:rPr>
          <w:noProof/>
        </w:rPr>
        <w:instrText xml:space="preserve"> PAGEREF _Toc192829898 \h </w:instrText>
      </w:r>
      <w:r>
        <w:rPr>
          <w:noProof/>
        </w:rPr>
      </w:r>
      <w:r>
        <w:rPr>
          <w:noProof/>
        </w:rPr>
        <w:fldChar w:fldCharType="separate"/>
      </w:r>
      <w:r>
        <w:rPr>
          <w:noProof/>
        </w:rPr>
        <w:t>22</w:t>
      </w:r>
      <w:r>
        <w:rPr>
          <w:noProof/>
        </w:rPr>
        <w:fldChar w:fldCharType="end"/>
      </w:r>
    </w:p>
    <w:p w14:paraId="3433DA30" w14:textId="60C19857"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_Toc192829899 \h </w:instrText>
      </w:r>
      <w:r>
        <w:rPr>
          <w:noProof/>
        </w:rPr>
      </w:r>
      <w:r>
        <w:rPr>
          <w:noProof/>
        </w:rPr>
        <w:fldChar w:fldCharType="separate"/>
      </w:r>
      <w:r>
        <w:rPr>
          <w:noProof/>
        </w:rPr>
        <w:t>23</w:t>
      </w:r>
      <w:r>
        <w:rPr>
          <w:noProof/>
        </w:rPr>
        <w:fldChar w:fldCharType="end"/>
      </w:r>
    </w:p>
    <w:p w14:paraId="44462DD7" w14:textId="1A2BB7DA"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_Toc192829900 \h </w:instrText>
      </w:r>
      <w:r>
        <w:rPr>
          <w:noProof/>
        </w:rPr>
      </w:r>
      <w:r>
        <w:rPr>
          <w:noProof/>
        </w:rPr>
        <w:fldChar w:fldCharType="separate"/>
      </w:r>
      <w:r>
        <w:rPr>
          <w:noProof/>
        </w:rPr>
        <w:t>23</w:t>
      </w:r>
      <w:r>
        <w:rPr>
          <w:noProof/>
        </w:rPr>
        <w:fldChar w:fldCharType="end"/>
      </w:r>
    </w:p>
    <w:p w14:paraId="5359791B" w14:textId="25BEC11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fldLock="1"/>
      </w:r>
      <w:r>
        <w:rPr>
          <w:noProof/>
        </w:rPr>
        <w:instrText xml:space="preserve"> PAGEREF _Toc192829901 \h </w:instrText>
      </w:r>
      <w:r>
        <w:rPr>
          <w:noProof/>
        </w:rPr>
      </w:r>
      <w:r>
        <w:rPr>
          <w:noProof/>
        </w:rPr>
        <w:fldChar w:fldCharType="separate"/>
      </w:r>
      <w:r>
        <w:rPr>
          <w:noProof/>
        </w:rPr>
        <w:t>23</w:t>
      </w:r>
      <w:r>
        <w:rPr>
          <w:noProof/>
        </w:rPr>
        <w:fldChar w:fldCharType="end"/>
      </w:r>
    </w:p>
    <w:p w14:paraId="2A87DF25" w14:textId="021F4B0B"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_Toc192829902 \h </w:instrText>
      </w:r>
      <w:r>
        <w:rPr>
          <w:noProof/>
        </w:rPr>
      </w:r>
      <w:r>
        <w:rPr>
          <w:noProof/>
        </w:rPr>
        <w:fldChar w:fldCharType="separate"/>
      </w:r>
      <w:r>
        <w:rPr>
          <w:noProof/>
        </w:rPr>
        <w:t>23</w:t>
      </w:r>
      <w:r>
        <w:rPr>
          <w:noProof/>
        </w:rPr>
        <w:fldChar w:fldCharType="end"/>
      </w:r>
    </w:p>
    <w:p w14:paraId="39885C38" w14:textId="329367C6"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_Toc192829903 \h </w:instrText>
      </w:r>
      <w:r>
        <w:rPr>
          <w:noProof/>
        </w:rPr>
      </w:r>
      <w:r>
        <w:rPr>
          <w:noProof/>
        </w:rPr>
        <w:fldChar w:fldCharType="separate"/>
      </w:r>
      <w:r>
        <w:rPr>
          <w:noProof/>
        </w:rPr>
        <w:t>23</w:t>
      </w:r>
      <w:r>
        <w:rPr>
          <w:noProof/>
        </w:rPr>
        <w:fldChar w:fldCharType="end"/>
      </w:r>
    </w:p>
    <w:p w14:paraId="3F4698A6" w14:textId="17A2A492"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791D9E">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_Toc192829904 \h </w:instrText>
      </w:r>
      <w:r>
        <w:rPr>
          <w:noProof/>
        </w:rPr>
      </w:r>
      <w:r>
        <w:rPr>
          <w:noProof/>
        </w:rPr>
        <w:fldChar w:fldCharType="separate"/>
      </w:r>
      <w:r>
        <w:rPr>
          <w:noProof/>
        </w:rPr>
        <w:t>23</w:t>
      </w:r>
      <w:r>
        <w:rPr>
          <w:noProof/>
        </w:rPr>
        <w:fldChar w:fldCharType="end"/>
      </w:r>
    </w:p>
    <w:p w14:paraId="125AFD03" w14:textId="63BDDFA0"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SubscriptionInfoRetrieval</w:t>
      </w:r>
      <w:r>
        <w:rPr>
          <w:noProof/>
        </w:rPr>
        <w:tab/>
      </w:r>
      <w:r>
        <w:rPr>
          <w:noProof/>
        </w:rPr>
        <w:fldChar w:fldCharType="begin" w:fldLock="1"/>
      </w:r>
      <w:r>
        <w:rPr>
          <w:noProof/>
        </w:rPr>
        <w:instrText xml:space="preserve"> PAGEREF _Toc192829905 \h </w:instrText>
      </w:r>
      <w:r>
        <w:rPr>
          <w:noProof/>
        </w:rPr>
      </w:r>
      <w:r>
        <w:rPr>
          <w:noProof/>
        </w:rPr>
        <w:fldChar w:fldCharType="separate"/>
      </w:r>
      <w:r>
        <w:rPr>
          <w:noProof/>
        </w:rPr>
        <w:t>24</w:t>
      </w:r>
      <w:r>
        <w:rPr>
          <w:noProof/>
        </w:rPr>
        <w:fldChar w:fldCharType="end"/>
      </w:r>
    </w:p>
    <w:p w14:paraId="47A9145C" w14:textId="5074DE50"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_Toc192829906 \h </w:instrText>
      </w:r>
      <w:r>
        <w:rPr>
          <w:noProof/>
        </w:rPr>
      </w:r>
      <w:r>
        <w:rPr>
          <w:noProof/>
        </w:rPr>
        <w:fldChar w:fldCharType="separate"/>
      </w:r>
      <w:r>
        <w:rPr>
          <w:noProof/>
        </w:rPr>
        <w:t>24</w:t>
      </w:r>
      <w:r>
        <w:rPr>
          <w:noProof/>
        </w:rPr>
        <w:fldChar w:fldCharType="end"/>
      </w:r>
    </w:p>
    <w:p w14:paraId="3C7EF712" w14:textId="70A42CB3"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5</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fldLock="1"/>
      </w:r>
      <w:r>
        <w:rPr>
          <w:noProof/>
        </w:rPr>
        <w:instrText xml:space="preserve"> PAGEREF _Toc192829907 \h </w:instrText>
      </w:r>
      <w:r>
        <w:rPr>
          <w:noProof/>
        </w:rPr>
      </w:r>
      <w:r>
        <w:rPr>
          <w:noProof/>
        </w:rPr>
        <w:fldChar w:fldCharType="separate"/>
      </w:r>
      <w:r>
        <w:rPr>
          <w:noProof/>
        </w:rPr>
        <w:t>24</w:t>
      </w:r>
      <w:r>
        <w:rPr>
          <w:noProof/>
        </w:rPr>
        <w:fldChar w:fldCharType="end"/>
      </w:r>
    </w:p>
    <w:p w14:paraId="6DD94BB9" w14:textId="2C1BDD4A"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fldLock="1"/>
      </w:r>
      <w:r>
        <w:rPr>
          <w:noProof/>
        </w:rPr>
        <w:instrText xml:space="preserve"> PAGEREF _Toc192829908 \h </w:instrText>
      </w:r>
      <w:r>
        <w:rPr>
          <w:noProof/>
        </w:rPr>
      </w:r>
      <w:r>
        <w:rPr>
          <w:noProof/>
        </w:rPr>
        <w:fldChar w:fldCharType="separate"/>
      </w:r>
      <w:r>
        <w:rPr>
          <w:noProof/>
        </w:rPr>
        <w:t>24</w:t>
      </w:r>
      <w:r>
        <w:rPr>
          <w:noProof/>
        </w:rPr>
        <w:fldChar w:fldCharType="end"/>
      </w:r>
    </w:p>
    <w:p w14:paraId="443ADE69" w14:textId="03107430"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_Toc192829909 \h </w:instrText>
      </w:r>
      <w:r>
        <w:rPr>
          <w:noProof/>
        </w:rPr>
      </w:r>
      <w:r>
        <w:rPr>
          <w:noProof/>
        </w:rPr>
        <w:fldChar w:fldCharType="separate"/>
      </w:r>
      <w:r>
        <w:rPr>
          <w:noProof/>
        </w:rPr>
        <w:t>24</w:t>
      </w:r>
      <w:r>
        <w:rPr>
          <w:noProof/>
        </w:rPr>
        <w:fldChar w:fldCharType="end"/>
      </w:r>
    </w:p>
    <w:p w14:paraId="217332B2" w14:textId="2972D8DD"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_Toc192829910 \h </w:instrText>
      </w:r>
      <w:r>
        <w:rPr>
          <w:noProof/>
        </w:rPr>
      </w:r>
      <w:r>
        <w:rPr>
          <w:noProof/>
        </w:rPr>
        <w:fldChar w:fldCharType="separate"/>
      </w:r>
      <w:r>
        <w:rPr>
          <w:noProof/>
        </w:rPr>
        <w:t>24</w:t>
      </w:r>
      <w:r>
        <w:rPr>
          <w:noProof/>
        </w:rPr>
        <w:fldChar w:fldCharType="end"/>
      </w:r>
    </w:p>
    <w:p w14:paraId="5B6C9441" w14:textId="094E4665"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_Toc192829911 \h </w:instrText>
      </w:r>
      <w:r>
        <w:rPr>
          <w:noProof/>
        </w:rPr>
      </w:r>
      <w:r>
        <w:rPr>
          <w:noProof/>
        </w:rPr>
        <w:fldChar w:fldCharType="separate"/>
      </w:r>
      <w:r>
        <w:rPr>
          <w:noProof/>
        </w:rPr>
        <w:t>24</w:t>
      </w:r>
      <w:r>
        <w:rPr>
          <w:noProof/>
        </w:rPr>
        <w:fldChar w:fldCharType="end"/>
      </w:r>
    </w:p>
    <w:p w14:paraId="6F80674A" w14:textId="506B269D"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fldLock="1"/>
      </w:r>
      <w:r>
        <w:rPr>
          <w:noProof/>
        </w:rPr>
        <w:instrText xml:space="preserve"> PAGEREF _Toc192829912 \h </w:instrText>
      </w:r>
      <w:r>
        <w:rPr>
          <w:noProof/>
        </w:rPr>
      </w:r>
      <w:r>
        <w:rPr>
          <w:noProof/>
        </w:rPr>
        <w:fldChar w:fldCharType="separate"/>
      </w:r>
      <w:r>
        <w:rPr>
          <w:noProof/>
        </w:rPr>
        <w:t>25</w:t>
      </w:r>
      <w:r>
        <w:rPr>
          <w:noProof/>
        </w:rPr>
        <w:fldChar w:fldCharType="end"/>
      </w:r>
    </w:p>
    <w:p w14:paraId="2C076E61" w14:textId="046DD6A3"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_Toc192829913 \h </w:instrText>
      </w:r>
      <w:r>
        <w:rPr>
          <w:noProof/>
        </w:rPr>
      </w:r>
      <w:r>
        <w:rPr>
          <w:noProof/>
        </w:rPr>
        <w:fldChar w:fldCharType="separate"/>
      </w:r>
      <w:r>
        <w:rPr>
          <w:noProof/>
        </w:rPr>
        <w:t>25</w:t>
      </w:r>
      <w:r>
        <w:rPr>
          <w:noProof/>
        </w:rPr>
        <w:fldChar w:fldCharType="end"/>
      </w:r>
    </w:p>
    <w:p w14:paraId="342259AE" w14:textId="0C8B5B0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fldLock="1"/>
      </w:r>
      <w:r>
        <w:rPr>
          <w:noProof/>
        </w:rPr>
        <w:instrText xml:space="preserve"> PAGEREF _Toc192829914 \h </w:instrText>
      </w:r>
      <w:r>
        <w:rPr>
          <w:noProof/>
        </w:rPr>
      </w:r>
      <w:r>
        <w:rPr>
          <w:noProof/>
        </w:rPr>
        <w:fldChar w:fldCharType="separate"/>
      </w:r>
      <w:r>
        <w:rPr>
          <w:noProof/>
        </w:rPr>
        <w:t>25</w:t>
      </w:r>
      <w:r>
        <w:rPr>
          <w:noProof/>
        </w:rPr>
        <w:fldChar w:fldCharType="end"/>
      </w:r>
    </w:p>
    <w:p w14:paraId="24D724E8" w14:textId="4F95AD01"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fldLock="1"/>
      </w:r>
      <w:r>
        <w:rPr>
          <w:noProof/>
        </w:rPr>
        <w:instrText xml:space="preserve"> PAGEREF _Toc192829915 \h </w:instrText>
      </w:r>
      <w:r>
        <w:rPr>
          <w:noProof/>
        </w:rPr>
      </w:r>
      <w:r>
        <w:rPr>
          <w:noProof/>
        </w:rPr>
        <w:fldChar w:fldCharType="separate"/>
      </w:r>
      <w:r>
        <w:rPr>
          <w:noProof/>
        </w:rPr>
        <w:t>25</w:t>
      </w:r>
      <w:r>
        <w:rPr>
          <w:noProof/>
        </w:rPr>
        <w:fldChar w:fldCharType="end"/>
      </w:r>
    </w:p>
    <w:p w14:paraId="6CAF90B3" w14:textId="259491E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_Toc192829916 \h </w:instrText>
      </w:r>
      <w:r>
        <w:rPr>
          <w:noProof/>
        </w:rPr>
      </w:r>
      <w:r>
        <w:rPr>
          <w:noProof/>
        </w:rPr>
        <w:fldChar w:fldCharType="separate"/>
      </w:r>
      <w:r>
        <w:rPr>
          <w:noProof/>
        </w:rPr>
        <w:t>25</w:t>
      </w:r>
      <w:r>
        <w:rPr>
          <w:noProof/>
        </w:rPr>
        <w:fldChar w:fldCharType="end"/>
      </w:r>
    </w:p>
    <w:p w14:paraId="264F1A9D" w14:textId="552E0BF8"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fldLock="1"/>
      </w:r>
      <w:r>
        <w:rPr>
          <w:noProof/>
        </w:rPr>
        <w:instrText xml:space="preserve"> PAGEREF _Toc192829917 \h </w:instrText>
      </w:r>
      <w:r>
        <w:rPr>
          <w:noProof/>
        </w:rPr>
      </w:r>
      <w:r>
        <w:rPr>
          <w:noProof/>
        </w:rPr>
        <w:fldChar w:fldCharType="separate"/>
      </w:r>
      <w:r>
        <w:rPr>
          <w:noProof/>
        </w:rPr>
        <w:t>25</w:t>
      </w:r>
      <w:r>
        <w:rPr>
          <w:noProof/>
        </w:rPr>
        <w:fldChar w:fldCharType="end"/>
      </w:r>
    </w:p>
    <w:p w14:paraId="43BCCEFA" w14:textId="0688CC63"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_Toc192829918 \h </w:instrText>
      </w:r>
      <w:r>
        <w:rPr>
          <w:noProof/>
        </w:rPr>
      </w:r>
      <w:r>
        <w:rPr>
          <w:noProof/>
        </w:rPr>
        <w:fldChar w:fldCharType="separate"/>
      </w:r>
      <w:r>
        <w:rPr>
          <w:noProof/>
        </w:rPr>
        <w:t>26</w:t>
      </w:r>
      <w:r>
        <w:rPr>
          <w:noProof/>
        </w:rPr>
        <w:fldChar w:fldCharType="end"/>
      </w:r>
    </w:p>
    <w:p w14:paraId="3D5D33C6" w14:textId="2A1304D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_Toc192829919 \h </w:instrText>
      </w:r>
      <w:r>
        <w:rPr>
          <w:noProof/>
        </w:rPr>
      </w:r>
      <w:r>
        <w:rPr>
          <w:noProof/>
        </w:rPr>
        <w:fldChar w:fldCharType="separate"/>
      </w:r>
      <w:r>
        <w:rPr>
          <w:noProof/>
        </w:rPr>
        <w:t>26</w:t>
      </w:r>
      <w:r>
        <w:rPr>
          <w:noProof/>
        </w:rPr>
        <w:fldChar w:fldCharType="end"/>
      </w:r>
    </w:p>
    <w:p w14:paraId="3B97FC6F" w14:textId="7C868F1B"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91D9E">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fldLock="1"/>
      </w:r>
      <w:r>
        <w:rPr>
          <w:noProof/>
        </w:rPr>
        <w:instrText xml:space="preserve"> PAGEREF _Toc192829920 \h </w:instrText>
      </w:r>
      <w:r>
        <w:rPr>
          <w:noProof/>
        </w:rPr>
      </w:r>
      <w:r>
        <w:rPr>
          <w:noProof/>
        </w:rPr>
        <w:fldChar w:fldCharType="separate"/>
      </w:r>
      <w:r>
        <w:rPr>
          <w:noProof/>
        </w:rPr>
        <w:t>26</w:t>
      </w:r>
      <w:r>
        <w:rPr>
          <w:noProof/>
        </w:rPr>
        <w:fldChar w:fldCharType="end"/>
      </w:r>
    </w:p>
    <w:p w14:paraId="50BC0F6E" w14:textId="4A1FF211"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_Toc192829921 \h </w:instrText>
      </w:r>
      <w:r>
        <w:rPr>
          <w:noProof/>
        </w:rPr>
      </w:r>
      <w:r>
        <w:rPr>
          <w:noProof/>
        </w:rPr>
        <w:fldChar w:fldCharType="separate"/>
      </w:r>
      <w:r>
        <w:rPr>
          <w:noProof/>
        </w:rPr>
        <w:t>27</w:t>
      </w:r>
      <w:r>
        <w:rPr>
          <w:noProof/>
        </w:rPr>
        <w:fldChar w:fldCharType="end"/>
      </w:r>
    </w:p>
    <w:p w14:paraId="59A8D862" w14:textId="7C33A7D2"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_Toc192829922 \h </w:instrText>
      </w:r>
      <w:r>
        <w:rPr>
          <w:noProof/>
        </w:rPr>
      </w:r>
      <w:r>
        <w:rPr>
          <w:noProof/>
        </w:rPr>
        <w:fldChar w:fldCharType="separate"/>
      </w:r>
      <w:r>
        <w:rPr>
          <w:noProof/>
        </w:rPr>
        <w:t>27</w:t>
      </w:r>
      <w:r>
        <w:rPr>
          <w:noProof/>
        </w:rPr>
        <w:fldChar w:fldCharType="end"/>
      </w:r>
    </w:p>
    <w:p w14:paraId="3D82173F" w14:textId="74DABECF"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_Toc192829923 \h </w:instrText>
      </w:r>
      <w:r>
        <w:rPr>
          <w:noProof/>
        </w:rPr>
      </w:r>
      <w:r>
        <w:rPr>
          <w:noProof/>
        </w:rPr>
        <w:fldChar w:fldCharType="separate"/>
      </w:r>
      <w:r>
        <w:rPr>
          <w:noProof/>
        </w:rPr>
        <w:t>27</w:t>
      </w:r>
      <w:r>
        <w:rPr>
          <w:noProof/>
        </w:rPr>
        <w:fldChar w:fldCharType="end"/>
      </w:r>
    </w:p>
    <w:p w14:paraId="42C29817" w14:textId="2C4C64A6"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_Toc192829924 \h </w:instrText>
      </w:r>
      <w:r>
        <w:rPr>
          <w:noProof/>
        </w:rPr>
      </w:r>
      <w:r>
        <w:rPr>
          <w:noProof/>
        </w:rPr>
        <w:fldChar w:fldCharType="separate"/>
      </w:r>
      <w:r>
        <w:rPr>
          <w:noProof/>
        </w:rPr>
        <w:t>27</w:t>
      </w:r>
      <w:r>
        <w:rPr>
          <w:noProof/>
        </w:rPr>
        <w:fldChar w:fldCharType="end"/>
      </w:r>
    </w:p>
    <w:p w14:paraId="3E5179C8" w14:textId="0D867155"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_Toc192829925 \h </w:instrText>
      </w:r>
      <w:r>
        <w:rPr>
          <w:noProof/>
        </w:rPr>
      </w:r>
      <w:r>
        <w:rPr>
          <w:noProof/>
        </w:rPr>
        <w:fldChar w:fldCharType="separate"/>
      </w:r>
      <w:r>
        <w:rPr>
          <w:noProof/>
        </w:rPr>
        <w:t>27</w:t>
      </w:r>
      <w:r>
        <w:rPr>
          <w:noProof/>
        </w:rPr>
        <w:fldChar w:fldCharType="end"/>
      </w:r>
    </w:p>
    <w:p w14:paraId="56B9B5D0" w14:textId="79F780DA"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_Toc192829926 \h </w:instrText>
      </w:r>
      <w:r>
        <w:rPr>
          <w:noProof/>
        </w:rPr>
      </w:r>
      <w:r>
        <w:rPr>
          <w:noProof/>
        </w:rPr>
        <w:fldChar w:fldCharType="separate"/>
      </w:r>
      <w:r>
        <w:rPr>
          <w:noProof/>
        </w:rPr>
        <w:t>27</w:t>
      </w:r>
      <w:r>
        <w:rPr>
          <w:noProof/>
        </w:rPr>
        <w:fldChar w:fldCharType="end"/>
      </w:r>
    </w:p>
    <w:p w14:paraId="2D80C355" w14:textId="6961343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_Toc192829927 \h </w:instrText>
      </w:r>
      <w:r>
        <w:rPr>
          <w:noProof/>
        </w:rPr>
      </w:r>
      <w:r>
        <w:rPr>
          <w:noProof/>
        </w:rPr>
        <w:fldChar w:fldCharType="separate"/>
      </w:r>
      <w:r>
        <w:rPr>
          <w:noProof/>
        </w:rPr>
        <w:t>27</w:t>
      </w:r>
      <w:r>
        <w:rPr>
          <w:noProof/>
        </w:rPr>
        <w:fldChar w:fldCharType="end"/>
      </w:r>
    </w:p>
    <w:p w14:paraId="3FD25464" w14:textId="60C9E192"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_Toc192829928 \h </w:instrText>
      </w:r>
      <w:r>
        <w:rPr>
          <w:noProof/>
        </w:rPr>
      </w:r>
      <w:r>
        <w:rPr>
          <w:noProof/>
        </w:rPr>
        <w:fldChar w:fldCharType="separate"/>
      </w:r>
      <w:r>
        <w:rPr>
          <w:noProof/>
        </w:rPr>
        <w:t>27</w:t>
      </w:r>
      <w:r>
        <w:rPr>
          <w:noProof/>
        </w:rPr>
        <w:fldChar w:fldCharType="end"/>
      </w:r>
    </w:p>
    <w:p w14:paraId="02FC693B" w14:textId="2BAFCAB5"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_Toc192829929 \h </w:instrText>
      </w:r>
      <w:r>
        <w:rPr>
          <w:noProof/>
        </w:rPr>
      </w:r>
      <w:r>
        <w:rPr>
          <w:noProof/>
        </w:rPr>
        <w:fldChar w:fldCharType="separate"/>
      </w:r>
      <w:r>
        <w:rPr>
          <w:noProof/>
        </w:rPr>
        <w:t>27</w:t>
      </w:r>
      <w:r>
        <w:rPr>
          <w:noProof/>
        </w:rPr>
        <w:fldChar w:fldCharType="end"/>
      </w:r>
    </w:p>
    <w:p w14:paraId="285DBB4D" w14:textId="4F9F9805"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_Toc192829930 \h </w:instrText>
      </w:r>
      <w:r>
        <w:rPr>
          <w:noProof/>
        </w:rPr>
      </w:r>
      <w:r>
        <w:rPr>
          <w:noProof/>
        </w:rPr>
        <w:fldChar w:fldCharType="separate"/>
      </w:r>
      <w:r>
        <w:rPr>
          <w:noProof/>
        </w:rPr>
        <w:t>28</w:t>
      </w:r>
      <w:r>
        <w:rPr>
          <w:noProof/>
        </w:rPr>
        <w:fldChar w:fldCharType="end"/>
      </w:r>
    </w:p>
    <w:p w14:paraId="2EE73BAA" w14:textId="4C6DF8CA"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_Toc192829931 \h </w:instrText>
      </w:r>
      <w:r>
        <w:rPr>
          <w:noProof/>
        </w:rPr>
      </w:r>
      <w:r>
        <w:rPr>
          <w:noProof/>
        </w:rPr>
        <w:fldChar w:fldCharType="separate"/>
      </w:r>
      <w:r>
        <w:rPr>
          <w:noProof/>
        </w:rPr>
        <w:t>28</w:t>
      </w:r>
      <w:r>
        <w:rPr>
          <w:noProof/>
        </w:rPr>
        <w:fldChar w:fldCharType="end"/>
      </w:r>
    </w:p>
    <w:p w14:paraId="77E8A632" w14:textId="408753AB"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_Toc192829932 \h </w:instrText>
      </w:r>
      <w:r>
        <w:rPr>
          <w:noProof/>
        </w:rPr>
      </w:r>
      <w:r>
        <w:rPr>
          <w:noProof/>
        </w:rPr>
        <w:fldChar w:fldCharType="separate"/>
      </w:r>
      <w:r>
        <w:rPr>
          <w:noProof/>
        </w:rPr>
        <w:t>28</w:t>
      </w:r>
      <w:r>
        <w:rPr>
          <w:noProof/>
        </w:rPr>
        <w:fldChar w:fldCharType="end"/>
      </w:r>
    </w:p>
    <w:p w14:paraId="333CCA45" w14:textId="06A48D2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_Toc192829933 \h </w:instrText>
      </w:r>
      <w:r>
        <w:rPr>
          <w:noProof/>
        </w:rPr>
      </w:r>
      <w:r>
        <w:rPr>
          <w:noProof/>
        </w:rPr>
        <w:fldChar w:fldCharType="separate"/>
      </w:r>
      <w:r>
        <w:rPr>
          <w:noProof/>
        </w:rPr>
        <w:t>28</w:t>
      </w:r>
      <w:r>
        <w:rPr>
          <w:noProof/>
        </w:rPr>
        <w:fldChar w:fldCharType="end"/>
      </w:r>
    </w:p>
    <w:p w14:paraId="3E288784" w14:textId="00B28C08"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_Toc192829934 \h </w:instrText>
      </w:r>
      <w:r>
        <w:rPr>
          <w:noProof/>
        </w:rPr>
      </w:r>
      <w:r>
        <w:rPr>
          <w:noProof/>
        </w:rPr>
        <w:fldChar w:fldCharType="separate"/>
      </w:r>
      <w:r>
        <w:rPr>
          <w:noProof/>
        </w:rPr>
        <w:t>28</w:t>
      </w:r>
      <w:r>
        <w:rPr>
          <w:noProof/>
        </w:rPr>
        <w:fldChar w:fldCharType="end"/>
      </w:r>
    </w:p>
    <w:p w14:paraId="33E3B39D" w14:textId="08EEAE6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_Toc192829935 \h </w:instrText>
      </w:r>
      <w:r>
        <w:rPr>
          <w:noProof/>
        </w:rPr>
      </w:r>
      <w:r>
        <w:rPr>
          <w:noProof/>
        </w:rPr>
        <w:fldChar w:fldCharType="separate"/>
      </w:r>
      <w:r>
        <w:rPr>
          <w:noProof/>
        </w:rPr>
        <w:t>28</w:t>
      </w:r>
      <w:r>
        <w:rPr>
          <w:noProof/>
        </w:rPr>
        <w:fldChar w:fldCharType="end"/>
      </w:r>
    </w:p>
    <w:p w14:paraId="416E4DA6" w14:textId="0CDAD3D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_Toc192829936 \h </w:instrText>
      </w:r>
      <w:r>
        <w:rPr>
          <w:noProof/>
        </w:rPr>
      </w:r>
      <w:r>
        <w:rPr>
          <w:noProof/>
        </w:rPr>
        <w:fldChar w:fldCharType="separate"/>
      </w:r>
      <w:r>
        <w:rPr>
          <w:noProof/>
        </w:rPr>
        <w:t>29</w:t>
      </w:r>
      <w:r>
        <w:rPr>
          <w:noProof/>
        </w:rPr>
        <w:fldChar w:fldCharType="end"/>
      </w:r>
    </w:p>
    <w:p w14:paraId="3FA5BB50" w14:textId="605C32D4"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_Toc192829937 \h </w:instrText>
      </w:r>
      <w:r>
        <w:rPr>
          <w:noProof/>
        </w:rPr>
      </w:r>
      <w:r>
        <w:rPr>
          <w:noProof/>
        </w:rPr>
        <w:fldChar w:fldCharType="separate"/>
      </w:r>
      <w:r>
        <w:rPr>
          <w:noProof/>
        </w:rPr>
        <w:t>29</w:t>
      </w:r>
      <w:r>
        <w:rPr>
          <w:noProof/>
        </w:rPr>
        <w:fldChar w:fldCharType="end"/>
      </w:r>
    </w:p>
    <w:p w14:paraId="540FB604" w14:textId="0BD760A2"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_Toc192829938 \h </w:instrText>
      </w:r>
      <w:r>
        <w:rPr>
          <w:noProof/>
        </w:rPr>
      </w:r>
      <w:r>
        <w:rPr>
          <w:noProof/>
        </w:rPr>
        <w:fldChar w:fldCharType="separate"/>
      </w:r>
      <w:r>
        <w:rPr>
          <w:noProof/>
        </w:rPr>
        <w:t>29</w:t>
      </w:r>
      <w:r>
        <w:rPr>
          <w:noProof/>
        </w:rPr>
        <w:fldChar w:fldCharType="end"/>
      </w:r>
    </w:p>
    <w:p w14:paraId="79C69C01" w14:textId="2C7683C6"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_Toc192829939 \h </w:instrText>
      </w:r>
      <w:r>
        <w:rPr>
          <w:noProof/>
        </w:rPr>
      </w:r>
      <w:r>
        <w:rPr>
          <w:noProof/>
        </w:rPr>
        <w:fldChar w:fldCharType="separate"/>
      </w:r>
      <w:r>
        <w:rPr>
          <w:noProof/>
        </w:rPr>
        <w:t>29</w:t>
      </w:r>
      <w:r>
        <w:rPr>
          <w:noProof/>
        </w:rPr>
        <w:fldChar w:fldCharType="end"/>
      </w:r>
    </w:p>
    <w:p w14:paraId="535BC96C" w14:textId="43DE8A2D"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_Toc192829940 \h </w:instrText>
      </w:r>
      <w:r>
        <w:rPr>
          <w:noProof/>
        </w:rPr>
      </w:r>
      <w:r>
        <w:rPr>
          <w:noProof/>
        </w:rPr>
        <w:fldChar w:fldCharType="separate"/>
      </w:r>
      <w:r>
        <w:rPr>
          <w:noProof/>
        </w:rPr>
        <w:t>29</w:t>
      </w:r>
      <w:r>
        <w:rPr>
          <w:noProof/>
        </w:rPr>
        <w:fldChar w:fldCharType="end"/>
      </w:r>
    </w:p>
    <w:p w14:paraId="034B2634" w14:textId="087CFBB8"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_Toc192829941 \h </w:instrText>
      </w:r>
      <w:r>
        <w:rPr>
          <w:noProof/>
        </w:rPr>
      </w:r>
      <w:r>
        <w:rPr>
          <w:noProof/>
        </w:rPr>
        <w:fldChar w:fldCharType="separate"/>
      </w:r>
      <w:r>
        <w:rPr>
          <w:noProof/>
        </w:rPr>
        <w:t>29</w:t>
      </w:r>
      <w:r>
        <w:rPr>
          <w:noProof/>
        </w:rPr>
        <w:fldChar w:fldCharType="end"/>
      </w:r>
    </w:p>
    <w:p w14:paraId="750556EE" w14:textId="3CFFEAF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_Toc192829942 \h </w:instrText>
      </w:r>
      <w:r>
        <w:rPr>
          <w:noProof/>
        </w:rPr>
      </w:r>
      <w:r>
        <w:rPr>
          <w:noProof/>
        </w:rPr>
        <w:fldChar w:fldCharType="separate"/>
      </w:r>
      <w:r>
        <w:rPr>
          <w:noProof/>
        </w:rPr>
        <w:t>29</w:t>
      </w:r>
      <w:r>
        <w:rPr>
          <w:noProof/>
        </w:rPr>
        <w:fldChar w:fldCharType="end"/>
      </w:r>
    </w:p>
    <w:p w14:paraId="68E4D196" w14:textId="350BCD3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_Toc192829943 \h </w:instrText>
      </w:r>
      <w:r>
        <w:rPr>
          <w:noProof/>
        </w:rPr>
      </w:r>
      <w:r>
        <w:rPr>
          <w:noProof/>
        </w:rPr>
        <w:fldChar w:fldCharType="separate"/>
      </w:r>
      <w:r>
        <w:rPr>
          <w:noProof/>
        </w:rPr>
        <w:t>30</w:t>
      </w:r>
      <w:r>
        <w:rPr>
          <w:noProof/>
        </w:rPr>
        <w:fldChar w:fldCharType="end"/>
      </w:r>
    </w:p>
    <w:p w14:paraId="2D495244" w14:textId="2005CFD2"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_Toc192829944 \h </w:instrText>
      </w:r>
      <w:r>
        <w:rPr>
          <w:noProof/>
        </w:rPr>
      </w:r>
      <w:r>
        <w:rPr>
          <w:noProof/>
        </w:rPr>
        <w:fldChar w:fldCharType="separate"/>
      </w:r>
      <w:r>
        <w:rPr>
          <w:noProof/>
        </w:rPr>
        <w:t>31</w:t>
      </w:r>
      <w:r>
        <w:rPr>
          <w:noProof/>
        </w:rPr>
        <w:fldChar w:fldCharType="end"/>
      </w:r>
    </w:p>
    <w:p w14:paraId="70E5CE52" w14:textId="58659175"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_Toc192829945 \h </w:instrText>
      </w:r>
      <w:r>
        <w:rPr>
          <w:noProof/>
        </w:rPr>
      </w:r>
      <w:r>
        <w:rPr>
          <w:noProof/>
        </w:rPr>
        <w:fldChar w:fldCharType="separate"/>
      </w:r>
      <w:r>
        <w:rPr>
          <w:noProof/>
        </w:rPr>
        <w:t>31</w:t>
      </w:r>
      <w:r>
        <w:rPr>
          <w:noProof/>
        </w:rPr>
        <w:fldChar w:fldCharType="end"/>
      </w:r>
    </w:p>
    <w:p w14:paraId="3B2914E7" w14:textId="744A375B"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91D9E">
        <w:rPr>
          <w:noProof/>
          <w:lang w:val="en-US"/>
        </w:rPr>
        <w:t>Structured data types</w:t>
      </w:r>
      <w:r>
        <w:rPr>
          <w:noProof/>
        </w:rPr>
        <w:tab/>
      </w:r>
      <w:r>
        <w:rPr>
          <w:noProof/>
        </w:rPr>
        <w:fldChar w:fldCharType="begin" w:fldLock="1"/>
      </w:r>
      <w:r>
        <w:rPr>
          <w:noProof/>
        </w:rPr>
        <w:instrText xml:space="preserve"> PAGEREF _Toc192829946 \h </w:instrText>
      </w:r>
      <w:r>
        <w:rPr>
          <w:noProof/>
        </w:rPr>
      </w:r>
      <w:r>
        <w:rPr>
          <w:noProof/>
        </w:rPr>
        <w:fldChar w:fldCharType="separate"/>
      </w:r>
      <w:r>
        <w:rPr>
          <w:noProof/>
        </w:rPr>
        <w:t>31</w:t>
      </w:r>
      <w:r>
        <w:rPr>
          <w:noProof/>
        </w:rPr>
        <w:fldChar w:fldCharType="end"/>
      </w:r>
    </w:p>
    <w:p w14:paraId="3213B829" w14:textId="4A724942"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_Toc192829947 \h </w:instrText>
      </w:r>
      <w:r>
        <w:rPr>
          <w:noProof/>
        </w:rPr>
      </w:r>
      <w:r>
        <w:rPr>
          <w:noProof/>
        </w:rPr>
        <w:fldChar w:fldCharType="separate"/>
      </w:r>
      <w:r>
        <w:rPr>
          <w:noProof/>
        </w:rPr>
        <w:t>31</w:t>
      </w:r>
      <w:r>
        <w:rPr>
          <w:noProof/>
        </w:rPr>
        <w:fldChar w:fldCharType="end"/>
      </w:r>
    </w:p>
    <w:p w14:paraId="398CD95B" w14:textId="15032178"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_Toc192829948 \h </w:instrText>
      </w:r>
      <w:r>
        <w:rPr>
          <w:noProof/>
        </w:rPr>
      </w:r>
      <w:r>
        <w:rPr>
          <w:noProof/>
        </w:rPr>
        <w:fldChar w:fldCharType="separate"/>
      </w:r>
      <w:r>
        <w:rPr>
          <w:noProof/>
        </w:rPr>
        <w:t>32</w:t>
      </w:r>
      <w:r>
        <w:rPr>
          <w:noProof/>
        </w:rPr>
        <w:fldChar w:fldCharType="end"/>
      </w:r>
    </w:p>
    <w:p w14:paraId="6B7B5771" w14:textId="076C7B7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_Toc192829949 \h </w:instrText>
      </w:r>
      <w:r>
        <w:rPr>
          <w:noProof/>
        </w:rPr>
      </w:r>
      <w:r>
        <w:rPr>
          <w:noProof/>
        </w:rPr>
        <w:fldChar w:fldCharType="separate"/>
      </w:r>
      <w:r>
        <w:rPr>
          <w:noProof/>
        </w:rPr>
        <w:t>32</w:t>
      </w:r>
      <w:r>
        <w:rPr>
          <w:noProof/>
        </w:rPr>
        <w:fldChar w:fldCharType="end"/>
      </w:r>
    </w:p>
    <w:p w14:paraId="75D66CA7" w14:textId="2ECC55F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_Toc192829950 \h </w:instrText>
      </w:r>
      <w:r>
        <w:rPr>
          <w:noProof/>
        </w:rPr>
      </w:r>
      <w:r>
        <w:rPr>
          <w:noProof/>
        </w:rPr>
        <w:fldChar w:fldCharType="separate"/>
      </w:r>
      <w:r>
        <w:rPr>
          <w:noProof/>
        </w:rPr>
        <w:t>33</w:t>
      </w:r>
      <w:r>
        <w:rPr>
          <w:noProof/>
        </w:rPr>
        <w:fldChar w:fldCharType="end"/>
      </w:r>
    </w:p>
    <w:p w14:paraId="3E13445F" w14:textId="5645A1AE"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_Toc192829951 \h </w:instrText>
      </w:r>
      <w:r>
        <w:rPr>
          <w:noProof/>
        </w:rPr>
      </w:r>
      <w:r>
        <w:rPr>
          <w:noProof/>
        </w:rPr>
        <w:fldChar w:fldCharType="separate"/>
      </w:r>
      <w:r>
        <w:rPr>
          <w:noProof/>
        </w:rPr>
        <w:t>33</w:t>
      </w:r>
      <w:r>
        <w:rPr>
          <w:noProof/>
        </w:rPr>
        <w:fldChar w:fldCharType="end"/>
      </w:r>
    </w:p>
    <w:p w14:paraId="0432B42D" w14:textId="0C7D2EA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_Toc192829952 \h </w:instrText>
      </w:r>
      <w:r>
        <w:rPr>
          <w:noProof/>
        </w:rPr>
      </w:r>
      <w:r>
        <w:rPr>
          <w:noProof/>
        </w:rPr>
        <w:fldChar w:fldCharType="separate"/>
      </w:r>
      <w:r>
        <w:rPr>
          <w:noProof/>
        </w:rPr>
        <w:t>34</w:t>
      </w:r>
      <w:r>
        <w:rPr>
          <w:noProof/>
        </w:rPr>
        <w:fldChar w:fldCharType="end"/>
      </w:r>
    </w:p>
    <w:p w14:paraId="2836D6A6" w14:textId="5652BC9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791D9E">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_Toc192829953 \h </w:instrText>
      </w:r>
      <w:r>
        <w:rPr>
          <w:noProof/>
        </w:rPr>
      </w:r>
      <w:r>
        <w:rPr>
          <w:noProof/>
        </w:rPr>
        <w:fldChar w:fldCharType="separate"/>
      </w:r>
      <w:r>
        <w:rPr>
          <w:noProof/>
        </w:rPr>
        <w:t>34</w:t>
      </w:r>
      <w:r>
        <w:rPr>
          <w:noProof/>
        </w:rPr>
        <w:fldChar w:fldCharType="end"/>
      </w:r>
    </w:p>
    <w:p w14:paraId="5AD56FE6" w14:textId="0A2DA3FB"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91D9E">
        <w:rPr>
          <w:noProof/>
          <w:lang w:val="en-US"/>
        </w:rPr>
        <w:t>Simple data types and enumerations</w:t>
      </w:r>
      <w:r>
        <w:rPr>
          <w:noProof/>
        </w:rPr>
        <w:tab/>
      </w:r>
      <w:r>
        <w:rPr>
          <w:noProof/>
        </w:rPr>
        <w:fldChar w:fldCharType="begin" w:fldLock="1"/>
      </w:r>
      <w:r>
        <w:rPr>
          <w:noProof/>
        </w:rPr>
        <w:instrText xml:space="preserve"> PAGEREF _Toc192829954 \h </w:instrText>
      </w:r>
      <w:r>
        <w:rPr>
          <w:noProof/>
        </w:rPr>
      </w:r>
      <w:r>
        <w:rPr>
          <w:noProof/>
        </w:rPr>
        <w:fldChar w:fldCharType="separate"/>
      </w:r>
      <w:r>
        <w:rPr>
          <w:noProof/>
        </w:rPr>
        <w:t>34</w:t>
      </w:r>
      <w:r>
        <w:rPr>
          <w:noProof/>
        </w:rPr>
        <w:fldChar w:fldCharType="end"/>
      </w:r>
    </w:p>
    <w:p w14:paraId="4932C357" w14:textId="6490717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_Toc192829955 \h </w:instrText>
      </w:r>
      <w:r>
        <w:rPr>
          <w:noProof/>
        </w:rPr>
      </w:r>
      <w:r>
        <w:rPr>
          <w:noProof/>
        </w:rPr>
        <w:fldChar w:fldCharType="separate"/>
      </w:r>
      <w:r>
        <w:rPr>
          <w:noProof/>
        </w:rPr>
        <w:t>34</w:t>
      </w:r>
      <w:r>
        <w:rPr>
          <w:noProof/>
        </w:rPr>
        <w:fldChar w:fldCharType="end"/>
      </w:r>
    </w:p>
    <w:p w14:paraId="3B7CB2F4" w14:textId="697EFF8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_Toc192829956 \h </w:instrText>
      </w:r>
      <w:r>
        <w:rPr>
          <w:noProof/>
        </w:rPr>
      </w:r>
      <w:r>
        <w:rPr>
          <w:noProof/>
        </w:rPr>
        <w:fldChar w:fldCharType="separate"/>
      </w:r>
      <w:r>
        <w:rPr>
          <w:noProof/>
        </w:rPr>
        <w:t>34</w:t>
      </w:r>
      <w:r>
        <w:rPr>
          <w:noProof/>
        </w:rPr>
        <w:fldChar w:fldCharType="end"/>
      </w:r>
    </w:p>
    <w:p w14:paraId="39EA0605" w14:textId="5B6A1AB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_Toc192829957 \h </w:instrText>
      </w:r>
      <w:r>
        <w:rPr>
          <w:noProof/>
        </w:rPr>
      </w:r>
      <w:r>
        <w:rPr>
          <w:noProof/>
        </w:rPr>
        <w:fldChar w:fldCharType="separate"/>
      </w:r>
      <w:r>
        <w:rPr>
          <w:noProof/>
        </w:rPr>
        <w:t>35</w:t>
      </w:r>
      <w:r>
        <w:rPr>
          <w:noProof/>
        </w:rPr>
        <w:fldChar w:fldCharType="end"/>
      </w:r>
    </w:p>
    <w:p w14:paraId="61F5BD50" w14:textId="4D8B6B4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_Toc192829958 \h </w:instrText>
      </w:r>
      <w:r>
        <w:rPr>
          <w:noProof/>
        </w:rPr>
      </w:r>
      <w:r>
        <w:rPr>
          <w:noProof/>
        </w:rPr>
        <w:fldChar w:fldCharType="separate"/>
      </w:r>
      <w:r>
        <w:rPr>
          <w:noProof/>
        </w:rPr>
        <w:t>35</w:t>
      </w:r>
      <w:r>
        <w:rPr>
          <w:noProof/>
        </w:rPr>
        <w:fldChar w:fldCharType="end"/>
      </w:r>
    </w:p>
    <w:p w14:paraId="2B6C9B8D" w14:textId="6F19880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_Toc192829959 \h </w:instrText>
      </w:r>
      <w:r>
        <w:rPr>
          <w:noProof/>
        </w:rPr>
      </w:r>
      <w:r>
        <w:rPr>
          <w:noProof/>
        </w:rPr>
        <w:fldChar w:fldCharType="separate"/>
      </w:r>
      <w:r>
        <w:rPr>
          <w:noProof/>
        </w:rPr>
        <w:t>35</w:t>
      </w:r>
      <w:r>
        <w:rPr>
          <w:noProof/>
        </w:rPr>
        <w:fldChar w:fldCharType="end"/>
      </w:r>
    </w:p>
    <w:p w14:paraId="009842DF" w14:textId="11C0351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_Toc192829960 \h </w:instrText>
      </w:r>
      <w:r>
        <w:rPr>
          <w:noProof/>
        </w:rPr>
      </w:r>
      <w:r>
        <w:rPr>
          <w:noProof/>
        </w:rPr>
        <w:fldChar w:fldCharType="separate"/>
      </w:r>
      <w:r>
        <w:rPr>
          <w:noProof/>
        </w:rPr>
        <w:t>35</w:t>
      </w:r>
      <w:r>
        <w:rPr>
          <w:noProof/>
        </w:rPr>
        <w:fldChar w:fldCharType="end"/>
      </w:r>
    </w:p>
    <w:p w14:paraId="6C4A25E6" w14:textId="2A98B6B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791D9E">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fldLock="1"/>
      </w:r>
      <w:r>
        <w:rPr>
          <w:noProof/>
        </w:rPr>
        <w:instrText xml:space="preserve"> PAGEREF _Toc192829961 \h </w:instrText>
      </w:r>
      <w:r>
        <w:rPr>
          <w:noProof/>
        </w:rPr>
      </w:r>
      <w:r>
        <w:rPr>
          <w:noProof/>
        </w:rPr>
        <w:fldChar w:fldCharType="separate"/>
      </w:r>
      <w:r>
        <w:rPr>
          <w:noProof/>
        </w:rPr>
        <w:t>36</w:t>
      </w:r>
      <w:r>
        <w:rPr>
          <w:noProof/>
        </w:rPr>
        <w:fldChar w:fldCharType="end"/>
      </w:r>
    </w:p>
    <w:p w14:paraId="739CCDEE" w14:textId="589687F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_Toc192829962 \h </w:instrText>
      </w:r>
      <w:r>
        <w:rPr>
          <w:noProof/>
        </w:rPr>
      </w:r>
      <w:r>
        <w:rPr>
          <w:noProof/>
        </w:rPr>
        <w:fldChar w:fldCharType="separate"/>
      </w:r>
      <w:r>
        <w:rPr>
          <w:noProof/>
        </w:rPr>
        <w:t>36</w:t>
      </w:r>
      <w:r>
        <w:rPr>
          <w:noProof/>
        </w:rPr>
        <w:fldChar w:fldCharType="end"/>
      </w:r>
    </w:p>
    <w:p w14:paraId="6195260F" w14:textId="73EFAB87"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_Toc192829963 \h </w:instrText>
      </w:r>
      <w:r>
        <w:rPr>
          <w:noProof/>
        </w:rPr>
      </w:r>
      <w:r>
        <w:rPr>
          <w:noProof/>
        </w:rPr>
        <w:fldChar w:fldCharType="separate"/>
      </w:r>
      <w:r>
        <w:rPr>
          <w:noProof/>
        </w:rPr>
        <w:t>36</w:t>
      </w:r>
      <w:r>
        <w:rPr>
          <w:noProof/>
        </w:rPr>
        <w:fldChar w:fldCharType="end"/>
      </w:r>
    </w:p>
    <w:p w14:paraId="31E1FE5E" w14:textId="6B83C04A"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_Toc192829964 \h </w:instrText>
      </w:r>
      <w:r>
        <w:rPr>
          <w:noProof/>
        </w:rPr>
      </w:r>
      <w:r>
        <w:rPr>
          <w:noProof/>
        </w:rPr>
        <w:fldChar w:fldCharType="separate"/>
      </w:r>
      <w:r>
        <w:rPr>
          <w:noProof/>
        </w:rPr>
        <w:t>36</w:t>
      </w:r>
      <w:r>
        <w:rPr>
          <w:noProof/>
        </w:rPr>
        <w:fldChar w:fldCharType="end"/>
      </w:r>
    </w:p>
    <w:p w14:paraId="45E82BB9" w14:textId="44926A82"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_Toc192829965 \h </w:instrText>
      </w:r>
      <w:r>
        <w:rPr>
          <w:noProof/>
        </w:rPr>
      </w:r>
      <w:r>
        <w:rPr>
          <w:noProof/>
        </w:rPr>
        <w:fldChar w:fldCharType="separate"/>
      </w:r>
      <w:r>
        <w:rPr>
          <w:noProof/>
        </w:rPr>
        <w:t>36</w:t>
      </w:r>
      <w:r>
        <w:rPr>
          <w:noProof/>
        </w:rPr>
        <w:fldChar w:fldCharType="end"/>
      </w:r>
    </w:p>
    <w:p w14:paraId="76E22E4C" w14:textId="2691A27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_Toc192829966 \h </w:instrText>
      </w:r>
      <w:r>
        <w:rPr>
          <w:noProof/>
        </w:rPr>
      </w:r>
      <w:r>
        <w:rPr>
          <w:noProof/>
        </w:rPr>
        <w:fldChar w:fldCharType="separate"/>
      </w:r>
      <w:r>
        <w:rPr>
          <w:noProof/>
        </w:rPr>
        <w:t>36</w:t>
      </w:r>
      <w:r>
        <w:rPr>
          <w:noProof/>
        </w:rPr>
        <w:fldChar w:fldCharType="end"/>
      </w:r>
    </w:p>
    <w:p w14:paraId="5E170E7F" w14:textId="6900463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_Toc192829967 \h </w:instrText>
      </w:r>
      <w:r>
        <w:rPr>
          <w:noProof/>
        </w:rPr>
      </w:r>
      <w:r>
        <w:rPr>
          <w:noProof/>
        </w:rPr>
        <w:fldChar w:fldCharType="separate"/>
      </w:r>
      <w:r>
        <w:rPr>
          <w:noProof/>
        </w:rPr>
        <w:t>36</w:t>
      </w:r>
      <w:r>
        <w:rPr>
          <w:noProof/>
        </w:rPr>
        <w:fldChar w:fldCharType="end"/>
      </w:r>
    </w:p>
    <w:p w14:paraId="359405C3" w14:textId="36D8D4C3"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_Toc192829968 \h </w:instrText>
      </w:r>
      <w:r>
        <w:rPr>
          <w:noProof/>
        </w:rPr>
      </w:r>
      <w:r>
        <w:rPr>
          <w:noProof/>
        </w:rPr>
        <w:fldChar w:fldCharType="separate"/>
      </w:r>
      <w:r>
        <w:rPr>
          <w:noProof/>
        </w:rPr>
        <w:t>36</w:t>
      </w:r>
      <w:r>
        <w:rPr>
          <w:noProof/>
        </w:rPr>
        <w:fldChar w:fldCharType="end"/>
      </w:r>
    </w:p>
    <w:p w14:paraId="0AADEBB3" w14:textId="0503F22B"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_Toc192829969 \h </w:instrText>
      </w:r>
      <w:r>
        <w:rPr>
          <w:noProof/>
        </w:rPr>
      </w:r>
      <w:r>
        <w:rPr>
          <w:noProof/>
        </w:rPr>
        <w:fldChar w:fldCharType="separate"/>
      </w:r>
      <w:r>
        <w:rPr>
          <w:noProof/>
        </w:rPr>
        <w:t>37</w:t>
      </w:r>
      <w:r>
        <w:rPr>
          <w:noProof/>
        </w:rPr>
        <w:fldChar w:fldCharType="end"/>
      </w:r>
    </w:p>
    <w:p w14:paraId="4D37EE0B" w14:textId="401E82E5"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_Toc192829970 \h </w:instrText>
      </w:r>
      <w:r>
        <w:rPr>
          <w:noProof/>
        </w:rPr>
      </w:r>
      <w:r>
        <w:rPr>
          <w:noProof/>
        </w:rPr>
        <w:fldChar w:fldCharType="separate"/>
      </w:r>
      <w:r>
        <w:rPr>
          <w:noProof/>
        </w:rPr>
        <w:t>37</w:t>
      </w:r>
      <w:r>
        <w:rPr>
          <w:noProof/>
        </w:rPr>
        <w:fldChar w:fldCharType="end"/>
      </w:r>
    </w:p>
    <w:p w14:paraId="75B408CA" w14:textId="4E82EB10"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_Toc192829971 \h </w:instrText>
      </w:r>
      <w:r>
        <w:rPr>
          <w:noProof/>
        </w:rPr>
      </w:r>
      <w:r>
        <w:rPr>
          <w:noProof/>
        </w:rPr>
        <w:fldChar w:fldCharType="separate"/>
      </w:r>
      <w:r>
        <w:rPr>
          <w:noProof/>
        </w:rPr>
        <w:t>37</w:t>
      </w:r>
      <w:r>
        <w:rPr>
          <w:noProof/>
        </w:rPr>
        <w:fldChar w:fldCharType="end"/>
      </w:r>
    </w:p>
    <w:p w14:paraId="16C223B3" w14:textId="5DA9FA79"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_Toc192829972 \h </w:instrText>
      </w:r>
      <w:r>
        <w:rPr>
          <w:noProof/>
        </w:rPr>
      </w:r>
      <w:r>
        <w:rPr>
          <w:noProof/>
        </w:rPr>
        <w:fldChar w:fldCharType="separate"/>
      </w:r>
      <w:r>
        <w:rPr>
          <w:noProof/>
        </w:rPr>
        <w:t>37</w:t>
      </w:r>
      <w:r>
        <w:rPr>
          <w:noProof/>
        </w:rPr>
        <w:fldChar w:fldCharType="end"/>
      </w:r>
    </w:p>
    <w:p w14:paraId="30E03650" w14:textId="3682086F"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_Toc192829973 \h </w:instrText>
      </w:r>
      <w:r>
        <w:rPr>
          <w:noProof/>
        </w:rPr>
      </w:r>
      <w:r>
        <w:rPr>
          <w:noProof/>
        </w:rPr>
        <w:fldChar w:fldCharType="separate"/>
      </w:r>
      <w:r>
        <w:rPr>
          <w:noProof/>
        </w:rPr>
        <w:t>38</w:t>
      </w:r>
      <w:r>
        <w:rPr>
          <w:noProof/>
        </w:rPr>
        <w:fldChar w:fldCharType="end"/>
      </w:r>
    </w:p>
    <w:p w14:paraId="24905BF4" w14:textId="16C032AF"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_Toc192829974 \h </w:instrText>
      </w:r>
      <w:r>
        <w:rPr>
          <w:noProof/>
        </w:rPr>
      </w:r>
      <w:r>
        <w:rPr>
          <w:noProof/>
        </w:rPr>
        <w:fldChar w:fldCharType="separate"/>
      </w:r>
      <w:r>
        <w:rPr>
          <w:noProof/>
        </w:rPr>
        <w:t>38</w:t>
      </w:r>
      <w:r>
        <w:rPr>
          <w:noProof/>
        </w:rPr>
        <w:fldChar w:fldCharType="end"/>
      </w:r>
    </w:p>
    <w:p w14:paraId="51245EA8" w14:textId="022B1C2E"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_Toc192829975 \h </w:instrText>
      </w:r>
      <w:r>
        <w:rPr>
          <w:noProof/>
        </w:rPr>
      </w:r>
      <w:r>
        <w:rPr>
          <w:noProof/>
        </w:rPr>
        <w:fldChar w:fldCharType="separate"/>
      </w:r>
      <w:r>
        <w:rPr>
          <w:noProof/>
        </w:rPr>
        <w:t>38</w:t>
      </w:r>
      <w:r>
        <w:rPr>
          <w:noProof/>
        </w:rPr>
        <w:fldChar w:fldCharType="end"/>
      </w:r>
    </w:p>
    <w:p w14:paraId="7B5023A7" w14:textId="09B751FB"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_Toc192829976 \h </w:instrText>
      </w:r>
      <w:r>
        <w:rPr>
          <w:noProof/>
        </w:rPr>
      </w:r>
      <w:r>
        <w:rPr>
          <w:noProof/>
        </w:rPr>
        <w:fldChar w:fldCharType="separate"/>
      </w:r>
      <w:r>
        <w:rPr>
          <w:noProof/>
        </w:rPr>
        <w:t>38</w:t>
      </w:r>
      <w:r>
        <w:rPr>
          <w:noProof/>
        </w:rPr>
        <w:fldChar w:fldCharType="end"/>
      </w:r>
    </w:p>
    <w:p w14:paraId="4C74A897" w14:textId="36796FD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_Toc192829977 \h </w:instrText>
      </w:r>
      <w:r>
        <w:rPr>
          <w:noProof/>
        </w:rPr>
      </w:r>
      <w:r>
        <w:rPr>
          <w:noProof/>
        </w:rPr>
        <w:fldChar w:fldCharType="separate"/>
      </w:r>
      <w:r>
        <w:rPr>
          <w:noProof/>
        </w:rPr>
        <w:t>38</w:t>
      </w:r>
      <w:r>
        <w:rPr>
          <w:noProof/>
        </w:rPr>
        <w:fldChar w:fldCharType="end"/>
      </w:r>
    </w:p>
    <w:p w14:paraId="32748A7D" w14:textId="29A111A0"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_Toc192829978 \h </w:instrText>
      </w:r>
      <w:r>
        <w:rPr>
          <w:noProof/>
        </w:rPr>
      </w:r>
      <w:r>
        <w:rPr>
          <w:noProof/>
        </w:rPr>
        <w:fldChar w:fldCharType="separate"/>
      </w:r>
      <w:r>
        <w:rPr>
          <w:noProof/>
        </w:rPr>
        <w:t>38</w:t>
      </w:r>
      <w:r>
        <w:rPr>
          <w:noProof/>
        </w:rPr>
        <w:fldChar w:fldCharType="end"/>
      </w:r>
    </w:p>
    <w:p w14:paraId="3BF1AAE3" w14:textId="33F9369B"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_Toc192829979 \h </w:instrText>
      </w:r>
      <w:r>
        <w:rPr>
          <w:noProof/>
        </w:rPr>
      </w:r>
      <w:r>
        <w:rPr>
          <w:noProof/>
        </w:rPr>
        <w:fldChar w:fldCharType="separate"/>
      </w:r>
      <w:r>
        <w:rPr>
          <w:noProof/>
        </w:rPr>
        <w:t>38</w:t>
      </w:r>
      <w:r>
        <w:rPr>
          <w:noProof/>
        </w:rPr>
        <w:fldChar w:fldCharType="end"/>
      </w:r>
    </w:p>
    <w:p w14:paraId="41359943" w14:textId="32EF1DCB"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_Toc192829980 \h </w:instrText>
      </w:r>
      <w:r>
        <w:rPr>
          <w:noProof/>
        </w:rPr>
      </w:r>
      <w:r>
        <w:rPr>
          <w:noProof/>
        </w:rPr>
        <w:fldChar w:fldCharType="separate"/>
      </w:r>
      <w:r>
        <w:rPr>
          <w:noProof/>
        </w:rPr>
        <w:t>38</w:t>
      </w:r>
      <w:r>
        <w:rPr>
          <w:noProof/>
        </w:rPr>
        <w:fldChar w:fldCharType="end"/>
      </w:r>
    </w:p>
    <w:p w14:paraId="40456E2A" w14:textId="303F47F2"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_Toc192829981 \h </w:instrText>
      </w:r>
      <w:r>
        <w:rPr>
          <w:noProof/>
        </w:rPr>
      </w:r>
      <w:r>
        <w:rPr>
          <w:noProof/>
        </w:rPr>
        <w:fldChar w:fldCharType="separate"/>
      </w:r>
      <w:r>
        <w:rPr>
          <w:noProof/>
        </w:rPr>
        <w:t>39</w:t>
      </w:r>
      <w:r>
        <w:rPr>
          <w:noProof/>
        </w:rPr>
        <w:fldChar w:fldCharType="end"/>
      </w:r>
    </w:p>
    <w:p w14:paraId="42A01E65" w14:textId="28909ADA"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_Toc192829982 \h </w:instrText>
      </w:r>
      <w:r>
        <w:rPr>
          <w:noProof/>
        </w:rPr>
      </w:r>
      <w:r>
        <w:rPr>
          <w:noProof/>
        </w:rPr>
        <w:fldChar w:fldCharType="separate"/>
      </w:r>
      <w:r>
        <w:rPr>
          <w:noProof/>
        </w:rPr>
        <w:t>39</w:t>
      </w:r>
      <w:r>
        <w:rPr>
          <w:noProof/>
        </w:rPr>
        <w:fldChar w:fldCharType="end"/>
      </w:r>
    </w:p>
    <w:p w14:paraId="13BADA11" w14:textId="50B1DA1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_Toc192829983 \h </w:instrText>
      </w:r>
      <w:r>
        <w:rPr>
          <w:noProof/>
        </w:rPr>
      </w:r>
      <w:r>
        <w:rPr>
          <w:noProof/>
        </w:rPr>
        <w:fldChar w:fldCharType="separate"/>
      </w:r>
      <w:r>
        <w:rPr>
          <w:noProof/>
        </w:rPr>
        <w:t>39</w:t>
      </w:r>
      <w:r>
        <w:rPr>
          <w:noProof/>
        </w:rPr>
        <w:fldChar w:fldCharType="end"/>
      </w:r>
    </w:p>
    <w:p w14:paraId="024C7BB2" w14:textId="53F5D9A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_Toc192829984 \h </w:instrText>
      </w:r>
      <w:r>
        <w:rPr>
          <w:noProof/>
        </w:rPr>
      </w:r>
      <w:r>
        <w:rPr>
          <w:noProof/>
        </w:rPr>
        <w:fldChar w:fldCharType="separate"/>
      </w:r>
      <w:r>
        <w:rPr>
          <w:noProof/>
        </w:rPr>
        <w:t>39</w:t>
      </w:r>
      <w:r>
        <w:rPr>
          <w:noProof/>
        </w:rPr>
        <w:fldChar w:fldCharType="end"/>
      </w:r>
    </w:p>
    <w:p w14:paraId="4B321403" w14:textId="1FE9C94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_Toc192829985 \h </w:instrText>
      </w:r>
      <w:r>
        <w:rPr>
          <w:noProof/>
        </w:rPr>
      </w:r>
      <w:r>
        <w:rPr>
          <w:noProof/>
        </w:rPr>
        <w:fldChar w:fldCharType="separate"/>
      </w:r>
      <w:r>
        <w:rPr>
          <w:noProof/>
        </w:rPr>
        <w:t>39</w:t>
      </w:r>
      <w:r>
        <w:rPr>
          <w:noProof/>
        </w:rPr>
        <w:fldChar w:fldCharType="end"/>
      </w:r>
    </w:p>
    <w:p w14:paraId="5B368158" w14:textId="4784CF37"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_Toc192829986 \h </w:instrText>
      </w:r>
      <w:r>
        <w:rPr>
          <w:noProof/>
        </w:rPr>
      </w:r>
      <w:r>
        <w:rPr>
          <w:noProof/>
        </w:rPr>
        <w:fldChar w:fldCharType="separate"/>
      </w:r>
      <w:r>
        <w:rPr>
          <w:noProof/>
        </w:rPr>
        <w:t>40</w:t>
      </w:r>
      <w:r>
        <w:rPr>
          <w:noProof/>
        </w:rPr>
        <w:fldChar w:fldCharType="end"/>
      </w:r>
    </w:p>
    <w:p w14:paraId="550CFE09" w14:textId="4656C455"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_Toc192829987 \h </w:instrText>
      </w:r>
      <w:r>
        <w:rPr>
          <w:noProof/>
        </w:rPr>
      </w:r>
      <w:r>
        <w:rPr>
          <w:noProof/>
        </w:rPr>
        <w:fldChar w:fldCharType="separate"/>
      </w:r>
      <w:r>
        <w:rPr>
          <w:noProof/>
        </w:rPr>
        <w:t>40</w:t>
      </w:r>
      <w:r>
        <w:rPr>
          <w:noProof/>
        </w:rPr>
        <w:fldChar w:fldCharType="end"/>
      </w:r>
    </w:p>
    <w:p w14:paraId="6E7A7CC7" w14:textId="5955632D"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_Toc192829988 \h </w:instrText>
      </w:r>
      <w:r>
        <w:rPr>
          <w:noProof/>
        </w:rPr>
      </w:r>
      <w:r>
        <w:rPr>
          <w:noProof/>
        </w:rPr>
        <w:fldChar w:fldCharType="separate"/>
      </w:r>
      <w:r>
        <w:rPr>
          <w:noProof/>
        </w:rPr>
        <w:t>41</w:t>
      </w:r>
      <w:r>
        <w:rPr>
          <w:noProof/>
        </w:rPr>
        <w:fldChar w:fldCharType="end"/>
      </w:r>
    </w:p>
    <w:p w14:paraId="6C11D281" w14:textId="726FC7BE"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_Toc192829989 \h </w:instrText>
      </w:r>
      <w:r>
        <w:rPr>
          <w:noProof/>
        </w:rPr>
      </w:r>
      <w:r>
        <w:rPr>
          <w:noProof/>
        </w:rPr>
        <w:fldChar w:fldCharType="separate"/>
      </w:r>
      <w:r>
        <w:rPr>
          <w:noProof/>
        </w:rPr>
        <w:t>41</w:t>
      </w:r>
      <w:r>
        <w:rPr>
          <w:noProof/>
        </w:rPr>
        <w:fldChar w:fldCharType="end"/>
      </w:r>
    </w:p>
    <w:p w14:paraId="02C59494" w14:textId="47EAB216"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91D9E">
        <w:rPr>
          <w:noProof/>
          <w:lang w:val="en-US"/>
        </w:rPr>
        <w:t>Structured data types</w:t>
      </w:r>
      <w:r>
        <w:rPr>
          <w:noProof/>
        </w:rPr>
        <w:tab/>
      </w:r>
      <w:r>
        <w:rPr>
          <w:noProof/>
        </w:rPr>
        <w:fldChar w:fldCharType="begin" w:fldLock="1"/>
      </w:r>
      <w:r>
        <w:rPr>
          <w:noProof/>
        </w:rPr>
        <w:instrText xml:space="preserve"> PAGEREF _Toc192829990 \h </w:instrText>
      </w:r>
      <w:r>
        <w:rPr>
          <w:noProof/>
        </w:rPr>
      </w:r>
      <w:r>
        <w:rPr>
          <w:noProof/>
        </w:rPr>
        <w:fldChar w:fldCharType="separate"/>
      </w:r>
      <w:r>
        <w:rPr>
          <w:noProof/>
        </w:rPr>
        <w:t>41</w:t>
      </w:r>
      <w:r>
        <w:rPr>
          <w:noProof/>
        </w:rPr>
        <w:fldChar w:fldCharType="end"/>
      </w:r>
    </w:p>
    <w:p w14:paraId="70E1B307" w14:textId="1DB633E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_Toc192829991 \h </w:instrText>
      </w:r>
      <w:r>
        <w:rPr>
          <w:noProof/>
        </w:rPr>
      </w:r>
      <w:r>
        <w:rPr>
          <w:noProof/>
        </w:rPr>
        <w:fldChar w:fldCharType="separate"/>
      </w:r>
      <w:r>
        <w:rPr>
          <w:noProof/>
        </w:rPr>
        <w:t>41</w:t>
      </w:r>
      <w:r>
        <w:rPr>
          <w:noProof/>
        </w:rPr>
        <w:fldChar w:fldCharType="end"/>
      </w:r>
    </w:p>
    <w:p w14:paraId="1D9DF567" w14:textId="1E87776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_Toc192829992 \h </w:instrText>
      </w:r>
      <w:r>
        <w:rPr>
          <w:noProof/>
        </w:rPr>
      </w:r>
      <w:r>
        <w:rPr>
          <w:noProof/>
        </w:rPr>
        <w:fldChar w:fldCharType="separate"/>
      </w:r>
      <w:r>
        <w:rPr>
          <w:noProof/>
        </w:rPr>
        <w:t>42</w:t>
      </w:r>
      <w:r>
        <w:rPr>
          <w:noProof/>
        </w:rPr>
        <w:fldChar w:fldCharType="end"/>
      </w:r>
    </w:p>
    <w:p w14:paraId="4FDC4383" w14:textId="3B755BAA"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_Toc192829993 \h </w:instrText>
      </w:r>
      <w:r>
        <w:rPr>
          <w:noProof/>
        </w:rPr>
      </w:r>
      <w:r>
        <w:rPr>
          <w:noProof/>
        </w:rPr>
        <w:fldChar w:fldCharType="separate"/>
      </w:r>
      <w:r>
        <w:rPr>
          <w:noProof/>
        </w:rPr>
        <w:t>42</w:t>
      </w:r>
      <w:r>
        <w:rPr>
          <w:noProof/>
        </w:rPr>
        <w:fldChar w:fldCharType="end"/>
      </w:r>
    </w:p>
    <w:p w14:paraId="5016E349" w14:textId="57C51F3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_Toc192829994 \h </w:instrText>
      </w:r>
      <w:r>
        <w:rPr>
          <w:noProof/>
        </w:rPr>
      </w:r>
      <w:r>
        <w:rPr>
          <w:noProof/>
        </w:rPr>
        <w:fldChar w:fldCharType="separate"/>
      </w:r>
      <w:r>
        <w:rPr>
          <w:noProof/>
        </w:rPr>
        <w:t>43</w:t>
      </w:r>
      <w:r>
        <w:rPr>
          <w:noProof/>
        </w:rPr>
        <w:fldChar w:fldCharType="end"/>
      </w:r>
    </w:p>
    <w:p w14:paraId="191A5A8A" w14:textId="7951991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_Toc192829995 \h </w:instrText>
      </w:r>
      <w:r>
        <w:rPr>
          <w:noProof/>
        </w:rPr>
      </w:r>
      <w:r>
        <w:rPr>
          <w:noProof/>
        </w:rPr>
        <w:fldChar w:fldCharType="separate"/>
      </w:r>
      <w:r>
        <w:rPr>
          <w:noProof/>
        </w:rPr>
        <w:t>43</w:t>
      </w:r>
      <w:r>
        <w:rPr>
          <w:noProof/>
        </w:rPr>
        <w:fldChar w:fldCharType="end"/>
      </w:r>
    </w:p>
    <w:p w14:paraId="23100CA4" w14:textId="0E59C21A"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791D9E">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_Toc192829996 \h </w:instrText>
      </w:r>
      <w:r>
        <w:rPr>
          <w:noProof/>
        </w:rPr>
      </w:r>
      <w:r>
        <w:rPr>
          <w:noProof/>
        </w:rPr>
        <w:fldChar w:fldCharType="separate"/>
      </w:r>
      <w:r>
        <w:rPr>
          <w:noProof/>
        </w:rPr>
        <w:t>44</w:t>
      </w:r>
      <w:r>
        <w:rPr>
          <w:noProof/>
        </w:rPr>
        <w:fldChar w:fldCharType="end"/>
      </w:r>
    </w:p>
    <w:p w14:paraId="39C1C55F" w14:textId="3C11CDF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791D9E">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_Toc192829997 \h </w:instrText>
      </w:r>
      <w:r>
        <w:rPr>
          <w:noProof/>
        </w:rPr>
      </w:r>
      <w:r>
        <w:rPr>
          <w:noProof/>
        </w:rPr>
        <w:fldChar w:fldCharType="separate"/>
      </w:r>
      <w:r>
        <w:rPr>
          <w:noProof/>
        </w:rPr>
        <w:t>44</w:t>
      </w:r>
      <w:r>
        <w:rPr>
          <w:noProof/>
        </w:rPr>
        <w:fldChar w:fldCharType="end"/>
      </w:r>
    </w:p>
    <w:p w14:paraId="59BDA686" w14:textId="2512EBAB"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91D9E">
        <w:rPr>
          <w:noProof/>
          <w:lang w:val="en-US"/>
        </w:rPr>
        <w:t>Simple data types and enumerations</w:t>
      </w:r>
      <w:r>
        <w:rPr>
          <w:noProof/>
        </w:rPr>
        <w:tab/>
      </w:r>
      <w:r>
        <w:rPr>
          <w:noProof/>
        </w:rPr>
        <w:fldChar w:fldCharType="begin" w:fldLock="1"/>
      </w:r>
      <w:r>
        <w:rPr>
          <w:noProof/>
        </w:rPr>
        <w:instrText xml:space="preserve"> PAGEREF _Toc192829998 \h </w:instrText>
      </w:r>
      <w:r>
        <w:rPr>
          <w:noProof/>
        </w:rPr>
      </w:r>
      <w:r>
        <w:rPr>
          <w:noProof/>
        </w:rPr>
        <w:fldChar w:fldCharType="separate"/>
      </w:r>
      <w:r>
        <w:rPr>
          <w:noProof/>
        </w:rPr>
        <w:t>45</w:t>
      </w:r>
      <w:r>
        <w:rPr>
          <w:noProof/>
        </w:rPr>
        <w:fldChar w:fldCharType="end"/>
      </w:r>
    </w:p>
    <w:p w14:paraId="5BAA5ACA" w14:textId="19B98B0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_Toc192829999 \h </w:instrText>
      </w:r>
      <w:r>
        <w:rPr>
          <w:noProof/>
        </w:rPr>
      </w:r>
      <w:r>
        <w:rPr>
          <w:noProof/>
        </w:rPr>
        <w:fldChar w:fldCharType="separate"/>
      </w:r>
      <w:r>
        <w:rPr>
          <w:noProof/>
        </w:rPr>
        <w:t>45</w:t>
      </w:r>
      <w:r>
        <w:rPr>
          <w:noProof/>
        </w:rPr>
        <w:fldChar w:fldCharType="end"/>
      </w:r>
    </w:p>
    <w:p w14:paraId="3169D7BE" w14:textId="7C06FF1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_Toc192830000 \h </w:instrText>
      </w:r>
      <w:r>
        <w:rPr>
          <w:noProof/>
        </w:rPr>
      </w:r>
      <w:r>
        <w:rPr>
          <w:noProof/>
        </w:rPr>
        <w:fldChar w:fldCharType="separate"/>
      </w:r>
      <w:r>
        <w:rPr>
          <w:noProof/>
        </w:rPr>
        <w:t>45</w:t>
      </w:r>
      <w:r>
        <w:rPr>
          <w:noProof/>
        </w:rPr>
        <w:fldChar w:fldCharType="end"/>
      </w:r>
    </w:p>
    <w:p w14:paraId="44865E21" w14:textId="39E1304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_Toc192830001 \h </w:instrText>
      </w:r>
      <w:r>
        <w:rPr>
          <w:noProof/>
        </w:rPr>
      </w:r>
      <w:r>
        <w:rPr>
          <w:noProof/>
        </w:rPr>
        <w:fldChar w:fldCharType="separate"/>
      </w:r>
      <w:r>
        <w:rPr>
          <w:noProof/>
        </w:rPr>
        <w:t>45</w:t>
      </w:r>
      <w:r>
        <w:rPr>
          <w:noProof/>
        </w:rPr>
        <w:fldChar w:fldCharType="end"/>
      </w:r>
    </w:p>
    <w:p w14:paraId="71D5E41D" w14:textId="6817262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791D9E">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_Toc192830002 \h </w:instrText>
      </w:r>
      <w:r>
        <w:rPr>
          <w:noProof/>
        </w:rPr>
      </w:r>
      <w:r>
        <w:rPr>
          <w:noProof/>
        </w:rPr>
        <w:fldChar w:fldCharType="separate"/>
      </w:r>
      <w:r>
        <w:rPr>
          <w:noProof/>
        </w:rPr>
        <w:t>45</w:t>
      </w:r>
      <w:r>
        <w:rPr>
          <w:noProof/>
        </w:rPr>
        <w:fldChar w:fldCharType="end"/>
      </w:r>
    </w:p>
    <w:p w14:paraId="359D1B5B" w14:textId="498F047E"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_Toc192830003 \h </w:instrText>
      </w:r>
      <w:r>
        <w:rPr>
          <w:noProof/>
        </w:rPr>
      </w:r>
      <w:r>
        <w:rPr>
          <w:noProof/>
        </w:rPr>
        <w:fldChar w:fldCharType="separate"/>
      </w:r>
      <w:r>
        <w:rPr>
          <w:noProof/>
        </w:rPr>
        <w:t>45</w:t>
      </w:r>
      <w:r>
        <w:rPr>
          <w:noProof/>
        </w:rPr>
        <w:fldChar w:fldCharType="end"/>
      </w:r>
    </w:p>
    <w:p w14:paraId="672F3E69" w14:textId="3AD507E0"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_Toc192830004 \h </w:instrText>
      </w:r>
      <w:r>
        <w:rPr>
          <w:noProof/>
        </w:rPr>
      </w:r>
      <w:r>
        <w:rPr>
          <w:noProof/>
        </w:rPr>
        <w:fldChar w:fldCharType="separate"/>
      </w:r>
      <w:r>
        <w:rPr>
          <w:noProof/>
        </w:rPr>
        <w:t>45</w:t>
      </w:r>
      <w:r>
        <w:rPr>
          <w:noProof/>
        </w:rPr>
        <w:fldChar w:fldCharType="end"/>
      </w:r>
    </w:p>
    <w:p w14:paraId="1A7A1F82" w14:textId="73E412AD"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_Toc192830005 \h </w:instrText>
      </w:r>
      <w:r>
        <w:rPr>
          <w:noProof/>
        </w:rPr>
      </w:r>
      <w:r>
        <w:rPr>
          <w:noProof/>
        </w:rPr>
        <w:fldChar w:fldCharType="separate"/>
      </w:r>
      <w:r>
        <w:rPr>
          <w:noProof/>
        </w:rPr>
        <w:t>46</w:t>
      </w:r>
      <w:r>
        <w:rPr>
          <w:noProof/>
        </w:rPr>
        <w:fldChar w:fldCharType="end"/>
      </w:r>
    </w:p>
    <w:p w14:paraId="5A177E24" w14:textId="08CA4A29"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_Toc192830006 \h </w:instrText>
      </w:r>
      <w:r>
        <w:rPr>
          <w:noProof/>
        </w:rPr>
      </w:r>
      <w:r>
        <w:rPr>
          <w:noProof/>
        </w:rPr>
        <w:fldChar w:fldCharType="separate"/>
      </w:r>
      <w:r>
        <w:rPr>
          <w:noProof/>
        </w:rPr>
        <w:t>46</w:t>
      </w:r>
      <w:r>
        <w:rPr>
          <w:noProof/>
        </w:rPr>
        <w:fldChar w:fldCharType="end"/>
      </w:r>
    </w:p>
    <w:p w14:paraId="524F0298" w14:textId="030F06CF"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_Toc192830007 \h </w:instrText>
      </w:r>
      <w:r>
        <w:rPr>
          <w:noProof/>
        </w:rPr>
      </w:r>
      <w:r>
        <w:rPr>
          <w:noProof/>
        </w:rPr>
        <w:fldChar w:fldCharType="separate"/>
      </w:r>
      <w:r>
        <w:rPr>
          <w:noProof/>
        </w:rPr>
        <w:t>46</w:t>
      </w:r>
      <w:r>
        <w:rPr>
          <w:noProof/>
        </w:rPr>
        <w:fldChar w:fldCharType="end"/>
      </w:r>
    </w:p>
    <w:p w14:paraId="3C23610D" w14:textId="36FC3162"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_Toc192830008 \h </w:instrText>
      </w:r>
      <w:r>
        <w:rPr>
          <w:noProof/>
        </w:rPr>
      </w:r>
      <w:r>
        <w:rPr>
          <w:noProof/>
        </w:rPr>
        <w:fldChar w:fldCharType="separate"/>
      </w:r>
      <w:r>
        <w:rPr>
          <w:noProof/>
        </w:rPr>
        <w:t>46</w:t>
      </w:r>
      <w:r>
        <w:rPr>
          <w:noProof/>
        </w:rPr>
        <w:fldChar w:fldCharType="end"/>
      </w:r>
    </w:p>
    <w:p w14:paraId="344F15C7" w14:textId="07F0AA0A"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_Toc192830009 \h </w:instrText>
      </w:r>
      <w:r>
        <w:rPr>
          <w:noProof/>
        </w:rPr>
      </w:r>
      <w:r>
        <w:rPr>
          <w:noProof/>
        </w:rPr>
        <w:fldChar w:fldCharType="separate"/>
      </w:r>
      <w:r>
        <w:rPr>
          <w:noProof/>
        </w:rPr>
        <w:t>46</w:t>
      </w:r>
      <w:r>
        <w:rPr>
          <w:noProof/>
        </w:rPr>
        <w:fldChar w:fldCharType="end"/>
      </w:r>
    </w:p>
    <w:p w14:paraId="590335E7" w14:textId="6C460FE5"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_Toc192830010 \h </w:instrText>
      </w:r>
      <w:r>
        <w:rPr>
          <w:noProof/>
        </w:rPr>
      </w:r>
      <w:r>
        <w:rPr>
          <w:noProof/>
        </w:rPr>
        <w:fldChar w:fldCharType="separate"/>
      </w:r>
      <w:r>
        <w:rPr>
          <w:noProof/>
        </w:rPr>
        <w:t>46</w:t>
      </w:r>
      <w:r>
        <w:rPr>
          <w:noProof/>
        </w:rPr>
        <w:fldChar w:fldCharType="end"/>
      </w:r>
    </w:p>
    <w:p w14:paraId="6B37CB1D" w14:textId="1D0A5803"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_Toc192830011 \h </w:instrText>
      </w:r>
      <w:r>
        <w:rPr>
          <w:noProof/>
        </w:rPr>
      </w:r>
      <w:r>
        <w:rPr>
          <w:noProof/>
        </w:rPr>
        <w:fldChar w:fldCharType="separate"/>
      </w:r>
      <w:r>
        <w:rPr>
          <w:noProof/>
        </w:rPr>
        <w:t>46</w:t>
      </w:r>
      <w:r>
        <w:rPr>
          <w:noProof/>
        </w:rPr>
        <w:fldChar w:fldCharType="end"/>
      </w:r>
    </w:p>
    <w:p w14:paraId="5677FC76" w14:textId="1B844842"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fldLock="1"/>
      </w:r>
      <w:r>
        <w:rPr>
          <w:noProof/>
        </w:rPr>
        <w:instrText xml:space="preserve"> PAGEREF _Toc192830012 \h </w:instrText>
      </w:r>
      <w:r>
        <w:rPr>
          <w:noProof/>
        </w:rPr>
      </w:r>
      <w:r>
        <w:rPr>
          <w:noProof/>
        </w:rPr>
        <w:fldChar w:fldCharType="separate"/>
      </w:r>
      <w:r>
        <w:rPr>
          <w:noProof/>
        </w:rPr>
        <w:t>47</w:t>
      </w:r>
      <w:r>
        <w:rPr>
          <w:noProof/>
        </w:rPr>
        <w:fldChar w:fldCharType="end"/>
      </w:r>
    </w:p>
    <w:p w14:paraId="541D2E7B" w14:textId="202B3875"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_Toc192830013 \h </w:instrText>
      </w:r>
      <w:r>
        <w:rPr>
          <w:noProof/>
        </w:rPr>
      </w:r>
      <w:r>
        <w:rPr>
          <w:noProof/>
        </w:rPr>
        <w:fldChar w:fldCharType="separate"/>
      </w:r>
      <w:r>
        <w:rPr>
          <w:noProof/>
        </w:rPr>
        <w:t>47</w:t>
      </w:r>
      <w:r>
        <w:rPr>
          <w:noProof/>
        </w:rPr>
        <w:fldChar w:fldCharType="end"/>
      </w:r>
    </w:p>
    <w:p w14:paraId="7E8D08EF" w14:textId="261B7A6A"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_Toc192830014 \h </w:instrText>
      </w:r>
      <w:r>
        <w:rPr>
          <w:noProof/>
        </w:rPr>
      </w:r>
      <w:r>
        <w:rPr>
          <w:noProof/>
        </w:rPr>
        <w:fldChar w:fldCharType="separate"/>
      </w:r>
      <w:r>
        <w:rPr>
          <w:noProof/>
        </w:rPr>
        <w:t>47</w:t>
      </w:r>
      <w:r>
        <w:rPr>
          <w:noProof/>
        </w:rPr>
        <w:fldChar w:fldCharType="end"/>
      </w:r>
    </w:p>
    <w:p w14:paraId="039CBA61" w14:textId="6F8B38F7"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_Toc192830015 \h </w:instrText>
      </w:r>
      <w:r>
        <w:rPr>
          <w:noProof/>
        </w:rPr>
      </w:r>
      <w:r>
        <w:rPr>
          <w:noProof/>
        </w:rPr>
        <w:fldChar w:fldCharType="separate"/>
      </w:r>
      <w:r>
        <w:rPr>
          <w:noProof/>
        </w:rPr>
        <w:t>47</w:t>
      </w:r>
      <w:r>
        <w:rPr>
          <w:noProof/>
        </w:rPr>
        <w:fldChar w:fldCharType="end"/>
      </w:r>
    </w:p>
    <w:p w14:paraId="2EA6D0F7" w14:textId="6080A355"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_Toc192830016 \h </w:instrText>
      </w:r>
      <w:r>
        <w:rPr>
          <w:noProof/>
        </w:rPr>
      </w:r>
      <w:r>
        <w:rPr>
          <w:noProof/>
        </w:rPr>
        <w:fldChar w:fldCharType="separate"/>
      </w:r>
      <w:r>
        <w:rPr>
          <w:noProof/>
        </w:rPr>
        <w:t>47</w:t>
      </w:r>
      <w:r>
        <w:rPr>
          <w:noProof/>
        </w:rPr>
        <w:fldChar w:fldCharType="end"/>
      </w:r>
    </w:p>
    <w:p w14:paraId="50AB5046" w14:textId="2CE7BE0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_Toc192830017 \h </w:instrText>
      </w:r>
      <w:r>
        <w:rPr>
          <w:noProof/>
        </w:rPr>
      </w:r>
      <w:r>
        <w:rPr>
          <w:noProof/>
        </w:rPr>
        <w:fldChar w:fldCharType="separate"/>
      </w:r>
      <w:r>
        <w:rPr>
          <w:noProof/>
        </w:rPr>
        <w:t>47</w:t>
      </w:r>
      <w:r>
        <w:rPr>
          <w:noProof/>
        </w:rPr>
        <w:fldChar w:fldCharType="end"/>
      </w:r>
    </w:p>
    <w:p w14:paraId="57335E47" w14:textId="085B0D00"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_Toc192830018 \h </w:instrText>
      </w:r>
      <w:r>
        <w:rPr>
          <w:noProof/>
        </w:rPr>
      </w:r>
      <w:r>
        <w:rPr>
          <w:noProof/>
        </w:rPr>
        <w:fldChar w:fldCharType="separate"/>
      </w:r>
      <w:r>
        <w:rPr>
          <w:noProof/>
        </w:rPr>
        <w:t>47</w:t>
      </w:r>
      <w:r>
        <w:rPr>
          <w:noProof/>
        </w:rPr>
        <w:fldChar w:fldCharType="end"/>
      </w:r>
    </w:p>
    <w:p w14:paraId="68B4A341" w14:textId="0F4227C9"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_Toc192830019 \h </w:instrText>
      </w:r>
      <w:r>
        <w:rPr>
          <w:noProof/>
        </w:rPr>
      </w:r>
      <w:r>
        <w:rPr>
          <w:noProof/>
        </w:rPr>
        <w:fldChar w:fldCharType="separate"/>
      </w:r>
      <w:r>
        <w:rPr>
          <w:noProof/>
        </w:rPr>
        <w:t>47</w:t>
      </w:r>
      <w:r>
        <w:rPr>
          <w:noProof/>
        </w:rPr>
        <w:fldChar w:fldCharType="end"/>
      </w:r>
    </w:p>
    <w:p w14:paraId="74E7F02B" w14:textId="4F5C9D40"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_Toc192830020 \h </w:instrText>
      </w:r>
      <w:r>
        <w:rPr>
          <w:noProof/>
        </w:rPr>
      </w:r>
      <w:r>
        <w:rPr>
          <w:noProof/>
        </w:rPr>
        <w:fldChar w:fldCharType="separate"/>
      </w:r>
      <w:r>
        <w:rPr>
          <w:noProof/>
        </w:rPr>
        <w:t>48</w:t>
      </w:r>
      <w:r>
        <w:rPr>
          <w:noProof/>
        </w:rPr>
        <w:fldChar w:fldCharType="end"/>
      </w:r>
    </w:p>
    <w:p w14:paraId="00F58F9F" w14:textId="5ECE859D"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_Toc192830021 \h </w:instrText>
      </w:r>
      <w:r>
        <w:rPr>
          <w:noProof/>
        </w:rPr>
      </w:r>
      <w:r>
        <w:rPr>
          <w:noProof/>
        </w:rPr>
        <w:fldChar w:fldCharType="separate"/>
      </w:r>
      <w:r>
        <w:rPr>
          <w:noProof/>
        </w:rPr>
        <w:t>48</w:t>
      </w:r>
      <w:r>
        <w:rPr>
          <w:noProof/>
        </w:rPr>
        <w:fldChar w:fldCharType="end"/>
      </w:r>
    </w:p>
    <w:p w14:paraId="67936CC0" w14:textId="70E29110"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fldLock="1"/>
      </w:r>
      <w:r>
        <w:rPr>
          <w:noProof/>
        </w:rPr>
        <w:instrText xml:space="preserve"> PAGEREF _Toc192830022 \h </w:instrText>
      </w:r>
      <w:r>
        <w:rPr>
          <w:noProof/>
        </w:rPr>
      </w:r>
      <w:r>
        <w:rPr>
          <w:noProof/>
        </w:rPr>
        <w:fldChar w:fldCharType="separate"/>
      </w:r>
      <w:r>
        <w:rPr>
          <w:noProof/>
        </w:rPr>
        <w:t>48</w:t>
      </w:r>
      <w:r>
        <w:rPr>
          <w:noProof/>
        </w:rPr>
        <w:fldChar w:fldCharType="end"/>
      </w:r>
    </w:p>
    <w:p w14:paraId="1DBFDF1D" w14:textId="6674CAB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_Toc192830023 \h </w:instrText>
      </w:r>
      <w:r>
        <w:rPr>
          <w:noProof/>
        </w:rPr>
      </w:r>
      <w:r>
        <w:rPr>
          <w:noProof/>
        </w:rPr>
        <w:fldChar w:fldCharType="separate"/>
      </w:r>
      <w:r>
        <w:rPr>
          <w:noProof/>
        </w:rPr>
        <w:t>48</w:t>
      </w:r>
      <w:r>
        <w:rPr>
          <w:noProof/>
        </w:rPr>
        <w:fldChar w:fldCharType="end"/>
      </w:r>
    </w:p>
    <w:p w14:paraId="64DF26E9" w14:textId="63F2E07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_Toc192830024 \h </w:instrText>
      </w:r>
      <w:r>
        <w:rPr>
          <w:noProof/>
        </w:rPr>
      </w:r>
      <w:r>
        <w:rPr>
          <w:noProof/>
        </w:rPr>
        <w:fldChar w:fldCharType="separate"/>
      </w:r>
      <w:r>
        <w:rPr>
          <w:noProof/>
        </w:rPr>
        <w:t>48</w:t>
      </w:r>
      <w:r>
        <w:rPr>
          <w:noProof/>
        </w:rPr>
        <w:fldChar w:fldCharType="end"/>
      </w:r>
    </w:p>
    <w:p w14:paraId="5FE4AE81" w14:textId="0B340DE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_Toc192830025 \h </w:instrText>
      </w:r>
      <w:r>
        <w:rPr>
          <w:noProof/>
        </w:rPr>
      </w:r>
      <w:r>
        <w:rPr>
          <w:noProof/>
        </w:rPr>
        <w:fldChar w:fldCharType="separate"/>
      </w:r>
      <w:r>
        <w:rPr>
          <w:noProof/>
        </w:rPr>
        <w:t>49</w:t>
      </w:r>
      <w:r>
        <w:rPr>
          <w:noProof/>
        </w:rPr>
        <w:fldChar w:fldCharType="end"/>
      </w:r>
    </w:p>
    <w:p w14:paraId="63078059" w14:textId="3139A26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_Toc192830026 \h </w:instrText>
      </w:r>
      <w:r>
        <w:rPr>
          <w:noProof/>
        </w:rPr>
      </w:r>
      <w:r>
        <w:rPr>
          <w:noProof/>
        </w:rPr>
        <w:fldChar w:fldCharType="separate"/>
      </w:r>
      <w:r>
        <w:rPr>
          <w:noProof/>
        </w:rPr>
        <w:t>50</w:t>
      </w:r>
      <w:r>
        <w:rPr>
          <w:noProof/>
        </w:rPr>
        <w:fldChar w:fldCharType="end"/>
      </w:r>
    </w:p>
    <w:p w14:paraId="31D3CF58" w14:textId="7D557071"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791D9E">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fldLock="1"/>
      </w:r>
      <w:r>
        <w:rPr>
          <w:noProof/>
        </w:rPr>
        <w:instrText xml:space="preserve"> PAGEREF _Toc192830027 \h </w:instrText>
      </w:r>
      <w:r>
        <w:rPr>
          <w:noProof/>
        </w:rPr>
      </w:r>
      <w:r>
        <w:rPr>
          <w:noProof/>
        </w:rPr>
        <w:fldChar w:fldCharType="separate"/>
      </w:r>
      <w:r>
        <w:rPr>
          <w:noProof/>
        </w:rPr>
        <w:t>50</w:t>
      </w:r>
      <w:r>
        <w:rPr>
          <w:noProof/>
        </w:rPr>
        <w:fldChar w:fldCharType="end"/>
      </w:r>
    </w:p>
    <w:p w14:paraId="25C623DC" w14:textId="2E90DBE0"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_Toc192830028 \h </w:instrText>
      </w:r>
      <w:r>
        <w:rPr>
          <w:noProof/>
        </w:rPr>
      </w:r>
      <w:r>
        <w:rPr>
          <w:noProof/>
        </w:rPr>
        <w:fldChar w:fldCharType="separate"/>
      </w:r>
      <w:r>
        <w:rPr>
          <w:noProof/>
        </w:rPr>
        <w:t>50</w:t>
      </w:r>
      <w:r>
        <w:rPr>
          <w:noProof/>
        </w:rPr>
        <w:fldChar w:fldCharType="end"/>
      </w:r>
    </w:p>
    <w:p w14:paraId="3D5A6DF0" w14:textId="5012D4F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_Toc192830029 \h </w:instrText>
      </w:r>
      <w:r>
        <w:rPr>
          <w:noProof/>
        </w:rPr>
      </w:r>
      <w:r>
        <w:rPr>
          <w:noProof/>
        </w:rPr>
        <w:fldChar w:fldCharType="separate"/>
      </w:r>
      <w:r>
        <w:rPr>
          <w:noProof/>
        </w:rPr>
        <w:t>50</w:t>
      </w:r>
      <w:r>
        <w:rPr>
          <w:noProof/>
        </w:rPr>
        <w:fldChar w:fldCharType="end"/>
      </w:r>
    </w:p>
    <w:p w14:paraId="513860CF" w14:textId="64E4AD5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_Toc192830030 \h </w:instrText>
      </w:r>
      <w:r>
        <w:rPr>
          <w:noProof/>
        </w:rPr>
      </w:r>
      <w:r>
        <w:rPr>
          <w:noProof/>
        </w:rPr>
        <w:fldChar w:fldCharType="separate"/>
      </w:r>
      <w:r>
        <w:rPr>
          <w:noProof/>
        </w:rPr>
        <w:t>50</w:t>
      </w:r>
      <w:r>
        <w:rPr>
          <w:noProof/>
        </w:rPr>
        <w:fldChar w:fldCharType="end"/>
      </w:r>
    </w:p>
    <w:p w14:paraId="7AE6D01E" w14:textId="2F31262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_Toc192830031 \h </w:instrText>
      </w:r>
      <w:r>
        <w:rPr>
          <w:noProof/>
        </w:rPr>
      </w:r>
      <w:r>
        <w:rPr>
          <w:noProof/>
        </w:rPr>
        <w:fldChar w:fldCharType="separate"/>
      </w:r>
      <w:r>
        <w:rPr>
          <w:noProof/>
        </w:rPr>
        <w:t>52</w:t>
      </w:r>
      <w:r>
        <w:rPr>
          <w:noProof/>
        </w:rPr>
        <w:fldChar w:fldCharType="end"/>
      </w:r>
    </w:p>
    <w:p w14:paraId="03CB16D3" w14:textId="13F7E4B9"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_Toc192830032 \h </w:instrText>
      </w:r>
      <w:r>
        <w:rPr>
          <w:noProof/>
        </w:rPr>
      </w:r>
      <w:r>
        <w:rPr>
          <w:noProof/>
        </w:rPr>
        <w:fldChar w:fldCharType="separate"/>
      </w:r>
      <w:r>
        <w:rPr>
          <w:noProof/>
        </w:rPr>
        <w:t>52</w:t>
      </w:r>
      <w:r>
        <w:rPr>
          <w:noProof/>
        </w:rPr>
        <w:fldChar w:fldCharType="end"/>
      </w:r>
    </w:p>
    <w:p w14:paraId="21373CF3" w14:textId="64CA29DE"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_Toc192830033 \h </w:instrText>
      </w:r>
      <w:r>
        <w:rPr>
          <w:noProof/>
        </w:rPr>
      </w:r>
      <w:r>
        <w:rPr>
          <w:noProof/>
        </w:rPr>
        <w:fldChar w:fldCharType="separate"/>
      </w:r>
      <w:r>
        <w:rPr>
          <w:noProof/>
        </w:rPr>
        <w:t>52</w:t>
      </w:r>
      <w:r>
        <w:rPr>
          <w:noProof/>
        </w:rPr>
        <w:fldChar w:fldCharType="end"/>
      </w:r>
    </w:p>
    <w:p w14:paraId="5F29F4C4" w14:textId="6F3960F1"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_Toc192830034 \h </w:instrText>
      </w:r>
      <w:r>
        <w:rPr>
          <w:noProof/>
        </w:rPr>
      </w:r>
      <w:r>
        <w:rPr>
          <w:noProof/>
        </w:rPr>
        <w:fldChar w:fldCharType="separate"/>
      </w:r>
      <w:r>
        <w:rPr>
          <w:noProof/>
        </w:rPr>
        <w:t>52</w:t>
      </w:r>
      <w:r>
        <w:rPr>
          <w:noProof/>
        </w:rPr>
        <w:fldChar w:fldCharType="end"/>
      </w:r>
    </w:p>
    <w:p w14:paraId="679FEFC6" w14:textId="543146D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fldLock="1"/>
      </w:r>
      <w:r>
        <w:rPr>
          <w:noProof/>
        </w:rPr>
        <w:instrText xml:space="preserve"> PAGEREF _Toc192830035 \h </w:instrText>
      </w:r>
      <w:r>
        <w:rPr>
          <w:noProof/>
        </w:rPr>
      </w:r>
      <w:r>
        <w:rPr>
          <w:noProof/>
        </w:rPr>
        <w:fldChar w:fldCharType="separate"/>
      </w:r>
      <w:r>
        <w:rPr>
          <w:noProof/>
        </w:rPr>
        <w:t>53</w:t>
      </w:r>
      <w:r>
        <w:rPr>
          <w:noProof/>
        </w:rPr>
        <w:fldChar w:fldCharType="end"/>
      </w:r>
    </w:p>
    <w:p w14:paraId="7DBE6055" w14:textId="724139B0"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_Toc192830036 \h </w:instrText>
      </w:r>
      <w:r>
        <w:rPr>
          <w:noProof/>
        </w:rPr>
      </w:r>
      <w:r>
        <w:rPr>
          <w:noProof/>
        </w:rPr>
        <w:fldChar w:fldCharType="separate"/>
      </w:r>
      <w:r>
        <w:rPr>
          <w:noProof/>
        </w:rPr>
        <w:t>53</w:t>
      </w:r>
      <w:r>
        <w:rPr>
          <w:noProof/>
        </w:rPr>
        <w:fldChar w:fldCharType="end"/>
      </w:r>
    </w:p>
    <w:p w14:paraId="0B82A22E" w14:textId="5BFB131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_Toc192830037 \h </w:instrText>
      </w:r>
      <w:r>
        <w:rPr>
          <w:noProof/>
        </w:rPr>
      </w:r>
      <w:r>
        <w:rPr>
          <w:noProof/>
        </w:rPr>
        <w:fldChar w:fldCharType="separate"/>
      </w:r>
      <w:r>
        <w:rPr>
          <w:noProof/>
        </w:rPr>
        <w:t>53</w:t>
      </w:r>
      <w:r>
        <w:rPr>
          <w:noProof/>
        </w:rPr>
        <w:fldChar w:fldCharType="end"/>
      </w:r>
    </w:p>
    <w:p w14:paraId="2D947795" w14:textId="5BFF89E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_Toc192830038 \h </w:instrText>
      </w:r>
      <w:r>
        <w:rPr>
          <w:noProof/>
        </w:rPr>
      </w:r>
      <w:r>
        <w:rPr>
          <w:noProof/>
        </w:rPr>
        <w:fldChar w:fldCharType="separate"/>
      </w:r>
      <w:r>
        <w:rPr>
          <w:noProof/>
        </w:rPr>
        <w:t>53</w:t>
      </w:r>
      <w:r>
        <w:rPr>
          <w:noProof/>
        </w:rPr>
        <w:fldChar w:fldCharType="end"/>
      </w:r>
    </w:p>
    <w:p w14:paraId="33BC63CD" w14:textId="3CBF9914"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_Toc192830039 \h </w:instrText>
      </w:r>
      <w:r>
        <w:rPr>
          <w:noProof/>
        </w:rPr>
      </w:r>
      <w:r>
        <w:rPr>
          <w:noProof/>
        </w:rPr>
        <w:fldChar w:fldCharType="separate"/>
      </w:r>
      <w:r>
        <w:rPr>
          <w:noProof/>
        </w:rPr>
        <w:t>54</w:t>
      </w:r>
      <w:r>
        <w:rPr>
          <w:noProof/>
        </w:rPr>
        <w:fldChar w:fldCharType="end"/>
      </w:r>
    </w:p>
    <w:p w14:paraId="5D4D6CB0" w14:textId="20FA53AF"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_Toc192830040 \h </w:instrText>
      </w:r>
      <w:r>
        <w:rPr>
          <w:noProof/>
        </w:rPr>
      </w:r>
      <w:r>
        <w:rPr>
          <w:noProof/>
        </w:rPr>
        <w:fldChar w:fldCharType="separate"/>
      </w:r>
      <w:r>
        <w:rPr>
          <w:noProof/>
        </w:rPr>
        <w:t>54</w:t>
      </w:r>
      <w:r>
        <w:rPr>
          <w:noProof/>
        </w:rPr>
        <w:fldChar w:fldCharType="end"/>
      </w:r>
    </w:p>
    <w:p w14:paraId="7E4F8522" w14:textId="10488366"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w:t>
      </w:r>
      <w:r w:rsidRPr="00791D9E">
        <w:rPr>
          <w:rFonts w:eastAsiaTheme="minorEastAsia"/>
          <w:noProof/>
          <w:lang w:val="en-US" w:eastAsia="zh-CN"/>
        </w:rPr>
        <w:t>3</w:t>
      </w:r>
      <w:r w:rsidRPr="00791D9E">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791D9E">
        <w:rPr>
          <w:noProof/>
          <w:lang w:val="en-US"/>
        </w:rPr>
        <w:t>Structured data types</w:t>
      </w:r>
      <w:r>
        <w:rPr>
          <w:noProof/>
        </w:rPr>
        <w:tab/>
      </w:r>
      <w:r>
        <w:rPr>
          <w:noProof/>
        </w:rPr>
        <w:fldChar w:fldCharType="begin" w:fldLock="1"/>
      </w:r>
      <w:r>
        <w:rPr>
          <w:noProof/>
        </w:rPr>
        <w:instrText xml:space="preserve"> PAGEREF _Toc192830041 \h </w:instrText>
      </w:r>
      <w:r>
        <w:rPr>
          <w:noProof/>
        </w:rPr>
      </w:r>
      <w:r>
        <w:rPr>
          <w:noProof/>
        </w:rPr>
        <w:fldChar w:fldCharType="separate"/>
      </w:r>
      <w:r>
        <w:rPr>
          <w:noProof/>
        </w:rPr>
        <w:t>55</w:t>
      </w:r>
      <w:r>
        <w:rPr>
          <w:noProof/>
        </w:rPr>
        <w:fldChar w:fldCharType="end"/>
      </w:r>
    </w:p>
    <w:p w14:paraId="4BB36A74" w14:textId="7FC4AA16"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_Toc192830042 \h </w:instrText>
      </w:r>
      <w:r>
        <w:rPr>
          <w:noProof/>
        </w:rPr>
      </w:r>
      <w:r>
        <w:rPr>
          <w:noProof/>
        </w:rPr>
        <w:fldChar w:fldCharType="separate"/>
      </w:r>
      <w:r>
        <w:rPr>
          <w:noProof/>
        </w:rPr>
        <w:t>55</w:t>
      </w:r>
      <w:r>
        <w:rPr>
          <w:noProof/>
        </w:rPr>
        <w:fldChar w:fldCharType="end"/>
      </w:r>
    </w:p>
    <w:p w14:paraId="3D07BCC8" w14:textId="0583A44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fldLock="1"/>
      </w:r>
      <w:r>
        <w:rPr>
          <w:noProof/>
        </w:rPr>
        <w:instrText xml:space="preserve"> PAGEREF _Toc192830043 \h </w:instrText>
      </w:r>
      <w:r>
        <w:rPr>
          <w:noProof/>
        </w:rPr>
      </w:r>
      <w:r>
        <w:rPr>
          <w:noProof/>
        </w:rPr>
        <w:fldChar w:fldCharType="separate"/>
      </w:r>
      <w:r>
        <w:rPr>
          <w:noProof/>
        </w:rPr>
        <w:t>55</w:t>
      </w:r>
      <w:r>
        <w:rPr>
          <w:noProof/>
        </w:rPr>
        <w:fldChar w:fldCharType="end"/>
      </w:r>
    </w:p>
    <w:p w14:paraId="6CE219EC" w14:textId="448242B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fldLock="1"/>
      </w:r>
      <w:r>
        <w:rPr>
          <w:noProof/>
        </w:rPr>
        <w:instrText xml:space="preserve"> PAGEREF _Toc192830044 \h </w:instrText>
      </w:r>
      <w:r>
        <w:rPr>
          <w:noProof/>
        </w:rPr>
      </w:r>
      <w:r>
        <w:rPr>
          <w:noProof/>
        </w:rPr>
        <w:fldChar w:fldCharType="separate"/>
      </w:r>
      <w:r>
        <w:rPr>
          <w:noProof/>
        </w:rPr>
        <w:t>56</w:t>
      </w:r>
      <w:r>
        <w:rPr>
          <w:noProof/>
        </w:rPr>
        <w:fldChar w:fldCharType="end"/>
      </w:r>
    </w:p>
    <w:p w14:paraId="390967B3" w14:textId="5319246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fldLock="1"/>
      </w:r>
      <w:r>
        <w:rPr>
          <w:noProof/>
        </w:rPr>
        <w:instrText xml:space="preserve"> PAGEREF _Toc192830045 \h </w:instrText>
      </w:r>
      <w:r>
        <w:rPr>
          <w:noProof/>
        </w:rPr>
      </w:r>
      <w:r>
        <w:rPr>
          <w:noProof/>
        </w:rPr>
        <w:fldChar w:fldCharType="separate"/>
      </w:r>
      <w:r>
        <w:rPr>
          <w:noProof/>
        </w:rPr>
        <w:t>56</w:t>
      </w:r>
      <w:r>
        <w:rPr>
          <w:noProof/>
        </w:rPr>
        <w:fldChar w:fldCharType="end"/>
      </w:r>
    </w:p>
    <w:p w14:paraId="38DC0655" w14:textId="18981CF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fldLock="1"/>
      </w:r>
      <w:r>
        <w:rPr>
          <w:noProof/>
        </w:rPr>
        <w:instrText xml:space="preserve"> PAGEREF _Toc192830046 \h </w:instrText>
      </w:r>
      <w:r>
        <w:rPr>
          <w:noProof/>
        </w:rPr>
      </w:r>
      <w:r>
        <w:rPr>
          <w:noProof/>
        </w:rPr>
        <w:fldChar w:fldCharType="separate"/>
      </w:r>
      <w:r>
        <w:rPr>
          <w:noProof/>
        </w:rPr>
        <w:t>56</w:t>
      </w:r>
      <w:r>
        <w:rPr>
          <w:noProof/>
        </w:rPr>
        <w:fldChar w:fldCharType="end"/>
      </w:r>
    </w:p>
    <w:p w14:paraId="6BEBCF95" w14:textId="6A6E510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791D9E">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fldLock="1"/>
      </w:r>
      <w:r>
        <w:rPr>
          <w:noProof/>
        </w:rPr>
        <w:instrText xml:space="preserve"> PAGEREF _Toc192830047 \h </w:instrText>
      </w:r>
      <w:r>
        <w:rPr>
          <w:noProof/>
        </w:rPr>
      </w:r>
      <w:r>
        <w:rPr>
          <w:noProof/>
        </w:rPr>
        <w:fldChar w:fldCharType="separate"/>
      </w:r>
      <w:r>
        <w:rPr>
          <w:noProof/>
        </w:rPr>
        <w:t>57</w:t>
      </w:r>
      <w:r>
        <w:rPr>
          <w:noProof/>
        </w:rPr>
        <w:fldChar w:fldCharType="end"/>
      </w:r>
    </w:p>
    <w:p w14:paraId="508765C3" w14:textId="74BAD3E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791D9E">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fldLock="1"/>
      </w:r>
      <w:r>
        <w:rPr>
          <w:noProof/>
        </w:rPr>
        <w:instrText xml:space="preserve"> PAGEREF _Toc192830048 \h </w:instrText>
      </w:r>
      <w:r>
        <w:rPr>
          <w:noProof/>
        </w:rPr>
      </w:r>
      <w:r>
        <w:rPr>
          <w:noProof/>
        </w:rPr>
        <w:fldChar w:fldCharType="separate"/>
      </w:r>
      <w:r>
        <w:rPr>
          <w:noProof/>
        </w:rPr>
        <w:t>57</w:t>
      </w:r>
      <w:r>
        <w:rPr>
          <w:noProof/>
        </w:rPr>
        <w:fldChar w:fldCharType="end"/>
      </w:r>
    </w:p>
    <w:p w14:paraId="7557D390" w14:textId="0C2E320E"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w:t>
      </w:r>
      <w:r w:rsidRPr="00791D9E">
        <w:rPr>
          <w:rFonts w:eastAsiaTheme="minorEastAsia"/>
          <w:noProof/>
          <w:lang w:val="en-US" w:eastAsia="zh-CN"/>
        </w:rPr>
        <w:t>3</w:t>
      </w:r>
      <w:r w:rsidRPr="00791D9E">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791D9E">
        <w:rPr>
          <w:noProof/>
          <w:lang w:val="en-US"/>
        </w:rPr>
        <w:t>Simple data types and enumerations</w:t>
      </w:r>
      <w:r>
        <w:rPr>
          <w:noProof/>
        </w:rPr>
        <w:tab/>
      </w:r>
      <w:r>
        <w:rPr>
          <w:noProof/>
        </w:rPr>
        <w:fldChar w:fldCharType="begin" w:fldLock="1"/>
      </w:r>
      <w:r>
        <w:rPr>
          <w:noProof/>
        </w:rPr>
        <w:instrText xml:space="preserve"> PAGEREF _Toc192830049 \h </w:instrText>
      </w:r>
      <w:r>
        <w:rPr>
          <w:noProof/>
        </w:rPr>
      </w:r>
      <w:r>
        <w:rPr>
          <w:noProof/>
        </w:rPr>
        <w:fldChar w:fldCharType="separate"/>
      </w:r>
      <w:r>
        <w:rPr>
          <w:noProof/>
        </w:rPr>
        <w:t>57</w:t>
      </w:r>
      <w:r>
        <w:rPr>
          <w:noProof/>
        </w:rPr>
        <w:fldChar w:fldCharType="end"/>
      </w:r>
    </w:p>
    <w:p w14:paraId="455C2077" w14:textId="35648B23"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_Toc192830050 \h </w:instrText>
      </w:r>
      <w:r>
        <w:rPr>
          <w:noProof/>
        </w:rPr>
      </w:r>
      <w:r>
        <w:rPr>
          <w:noProof/>
        </w:rPr>
        <w:fldChar w:fldCharType="separate"/>
      </w:r>
      <w:r>
        <w:rPr>
          <w:noProof/>
        </w:rPr>
        <w:t>57</w:t>
      </w:r>
      <w:r>
        <w:rPr>
          <w:noProof/>
        </w:rPr>
        <w:fldChar w:fldCharType="end"/>
      </w:r>
    </w:p>
    <w:p w14:paraId="7A565775" w14:textId="6D226052"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_Toc192830051 \h </w:instrText>
      </w:r>
      <w:r>
        <w:rPr>
          <w:noProof/>
        </w:rPr>
      </w:r>
      <w:r>
        <w:rPr>
          <w:noProof/>
        </w:rPr>
        <w:fldChar w:fldCharType="separate"/>
      </w:r>
      <w:r>
        <w:rPr>
          <w:noProof/>
        </w:rPr>
        <w:t>57</w:t>
      </w:r>
      <w:r>
        <w:rPr>
          <w:noProof/>
        </w:rPr>
        <w:fldChar w:fldCharType="end"/>
      </w:r>
    </w:p>
    <w:p w14:paraId="5D6628BA" w14:textId="01B43A4E"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fldLock="1"/>
      </w:r>
      <w:r>
        <w:rPr>
          <w:noProof/>
        </w:rPr>
        <w:instrText xml:space="preserve"> PAGEREF _Toc192830052 \h </w:instrText>
      </w:r>
      <w:r>
        <w:rPr>
          <w:noProof/>
        </w:rPr>
      </w:r>
      <w:r>
        <w:rPr>
          <w:noProof/>
        </w:rPr>
        <w:fldChar w:fldCharType="separate"/>
      </w:r>
      <w:r>
        <w:rPr>
          <w:noProof/>
        </w:rPr>
        <w:t>57</w:t>
      </w:r>
      <w:r>
        <w:rPr>
          <w:noProof/>
        </w:rPr>
        <w:fldChar w:fldCharType="end"/>
      </w:r>
    </w:p>
    <w:p w14:paraId="33353FE9" w14:textId="0EEE62DB"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fldLock="1"/>
      </w:r>
      <w:r>
        <w:rPr>
          <w:noProof/>
        </w:rPr>
        <w:instrText xml:space="preserve"> PAGEREF _Toc192830053 \h </w:instrText>
      </w:r>
      <w:r>
        <w:rPr>
          <w:noProof/>
        </w:rPr>
      </w:r>
      <w:r>
        <w:rPr>
          <w:noProof/>
        </w:rPr>
        <w:fldChar w:fldCharType="separate"/>
      </w:r>
      <w:r>
        <w:rPr>
          <w:noProof/>
        </w:rPr>
        <w:t>58</w:t>
      </w:r>
      <w:r>
        <w:rPr>
          <w:noProof/>
        </w:rPr>
        <w:fldChar w:fldCharType="end"/>
      </w:r>
    </w:p>
    <w:p w14:paraId="1CE1AD68" w14:textId="233ED6E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791D9E">
        <w:rPr>
          <w:rFonts w:eastAsiaTheme="minorEastAsia"/>
          <w:noProof/>
          <w:lang w:eastAsia="zh-CN"/>
        </w:rPr>
        <w:t>Void</w:t>
      </w:r>
      <w:r>
        <w:rPr>
          <w:noProof/>
        </w:rPr>
        <w:tab/>
      </w:r>
      <w:r>
        <w:rPr>
          <w:noProof/>
        </w:rPr>
        <w:fldChar w:fldCharType="begin" w:fldLock="1"/>
      </w:r>
      <w:r>
        <w:rPr>
          <w:noProof/>
        </w:rPr>
        <w:instrText xml:space="preserve"> PAGEREF _Toc192830054 \h </w:instrText>
      </w:r>
      <w:r>
        <w:rPr>
          <w:noProof/>
        </w:rPr>
      </w:r>
      <w:r>
        <w:rPr>
          <w:noProof/>
        </w:rPr>
        <w:fldChar w:fldCharType="separate"/>
      </w:r>
      <w:r>
        <w:rPr>
          <w:noProof/>
        </w:rPr>
        <w:t>58</w:t>
      </w:r>
      <w:r>
        <w:rPr>
          <w:noProof/>
        </w:rPr>
        <w:fldChar w:fldCharType="end"/>
      </w:r>
    </w:p>
    <w:p w14:paraId="18C62781" w14:textId="2C9FF22E"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791D9E">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fldLock="1"/>
      </w:r>
      <w:r>
        <w:rPr>
          <w:noProof/>
        </w:rPr>
        <w:instrText xml:space="preserve"> PAGEREF _Toc192830055 \h </w:instrText>
      </w:r>
      <w:r>
        <w:rPr>
          <w:noProof/>
        </w:rPr>
      </w:r>
      <w:r>
        <w:rPr>
          <w:noProof/>
        </w:rPr>
        <w:fldChar w:fldCharType="separate"/>
      </w:r>
      <w:r>
        <w:rPr>
          <w:noProof/>
        </w:rPr>
        <w:t>58</w:t>
      </w:r>
      <w:r>
        <w:rPr>
          <w:noProof/>
        </w:rPr>
        <w:fldChar w:fldCharType="end"/>
      </w:r>
    </w:p>
    <w:p w14:paraId="04E64699" w14:textId="745DCCE7"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w:t>
      </w:r>
      <w:r w:rsidRPr="00791D9E">
        <w:rPr>
          <w:rFonts w:eastAsiaTheme="minorEastAsia"/>
          <w:noProof/>
          <w:lang w:val="en-US" w:eastAsia="zh-CN"/>
        </w:rPr>
        <w:t>3</w:t>
      </w:r>
      <w:r w:rsidRPr="00791D9E">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_Toc192830056 \h </w:instrText>
      </w:r>
      <w:r>
        <w:rPr>
          <w:noProof/>
        </w:rPr>
      </w:r>
      <w:r>
        <w:rPr>
          <w:noProof/>
        </w:rPr>
        <w:fldChar w:fldCharType="separate"/>
      </w:r>
      <w:r>
        <w:rPr>
          <w:noProof/>
        </w:rPr>
        <w:t>58</w:t>
      </w:r>
      <w:r>
        <w:rPr>
          <w:noProof/>
        </w:rPr>
        <w:fldChar w:fldCharType="end"/>
      </w:r>
    </w:p>
    <w:p w14:paraId="112F210B" w14:textId="3D562EAB"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_Toc192830057 \h </w:instrText>
      </w:r>
      <w:r>
        <w:rPr>
          <w:noProof/>
        </w:rPr>
      </w:r>
      <w:r>
        <w:rPr>
          <w:noProof/>
        </w:rPr>
        <w:fldChar w:fldCharType="separate"/>
      </w:r>
      <w:r>
        <w:rPr>
          <w:noProof/>
        </w:rPr>
        <w:t>58</w:t>
      </w:r>
      <w:r>
        <w:rPr>
          <w:noProof/>
        </w:rPr>
        <w:fldChar w:fldCharType="end"/>
      </w:r>
    </w:p>
    <w:p w14:paraId="58136515" w14:textId="2721FCF5"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_Toc192830058 \h </w:instrText>
      </w:r>
      <w:r>
        <w:rPr>
          <w:noProof/>
        </w:rPr>
      </w:r>
      <w:r>
        <w:rPr>
          <w:noProof/>
        </w:rPr>
        <w:fldChar w:fldCharType="separate"/>
      </w:r>
      <w:r>
        <w:rPr>
          <w:noProof/>
        </w:rPr>
        <w:t>58</w:t>
      </w:r>
      <w:r>
        <w:rPr>
          <w:noProof/>
        </w:rPr>
        <w:fldChar w:fldCharType="end"/>
      </w:r>
    </w:p>
    <w:p w14:paraId="7B19B868" w14:textId="2407271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_Toc192830059 \h </w:instrText>
      </w:r>
      <w:r>
        <w:rPr>
          <w:noProof/>
        </w:rPr>
      </w:r>
      <w:r>
        <w:rPr>
          <w:noProof/>
        </w:rPr>
        <w:fldChar w:fldCharType="separate"/>
      </w:r>
      <w:r>
        <w:rPr>
          <w:noProof/>
        </w:rPr>
        <w:t>58</w:t>
      </w:r>
      <w:r>
        <w:rPr>
          <w:noProof/>
        </w:rPr>
        <w:fldChar w:fldCharType="end"/>
      </w:r>
    </w:p>
    <w:p w14:paraId="24C46F8F" w14:textId="258C474B"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_Toc192830060 \h </w:instrText>
      </w:r>
      <w:r>
        <w:rPr>
          <w:noProof/>
        </w:rPr>
      </w:r>
      <w:r>
        <w:rPr>
          <w:noProof/>
        </w:rPr>
        <w:fldChar w:fldCharType="separate"/>
      </w:r>
      <w:r>
        <w:rPr>
          <w:noProof/>
        </w:rPr>
        <w:t>58</w:t>
      </w:r>
      <w:r>
        <w:rPr>
          <w:noProof/>
        </w:rPr>
        <w:fldChar w:fldCharType="end"/>
      </w:r>
    </w:p>
    <w:p w14:paraId="1EF88B81" w14:textId="6AB98BDF"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_Toc192830061 \h </w:instrText>
      </w:r>
      <w:r>
        <w:rPr>
          <w:noProof/>
        </w:rPr>
      </w:r>
      <w:r>
        <w:rPr>
          <w:noProof/>
        </w:rPr>
        <w:fldChar w:fldCharType="separate"/>
      </w:r>
      <w:r>
        <w:rPr>
          <w:noProof/>
        </w:rPr>
        <w:t>58</w:t>
      </w:r>
      <w:r>
        <w:rPr>
          <w:noProof/>
        </w:rPr>
        <w:fldChar w:fldCharType="end"/>
      </w:r>
    </w:p>
    <w:p w14:paraId="400CA370" w14:textId="1345B4D4"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_Toc192830062 \h </w:instrText>
      </w:r>
      <w:r>
        <w:rPr>
          <w:noProof/>
        </w:rPr>
      </w:r>
      <w:r>
        <w:rPr>
          <w:noProof/>
        </w:rPr>
        <w:fldChar w:fldCharType="separate"/>
      </w:r>
      <w:r>
        <w:rPr>
          <w:noProof/>
        </w:rPr>
        <w:t>59</w:t>
      </w:r>
      <w:r>
        <w:rPr>
          <w:noProof/>
        </w:rPr>
        <w:fldChar w:fldCharType="end"/>
      </w:r>
    </w:p>
    <w:p w14:paraId="3FE6D5C8" w14:textId="48D25A9D"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_Toc192830063 \h </w:instrText>
      </w:r>
      <w:r>
        <w:rPr>
          <w:noProof/>
        </w:rPr>
      </w:r>
      <w:r>
        <w:rPr>
          <w:noProof/>
        </w:rPr>
        <w:fldChar w:fldCharType="separate"/>
      </w:r>
      <w:r>
        <w:rPr>
          <w:noProof/>
        </w:rPr>
        <w:t>59</w:t>
      </w:r>
      <w:r>
        <w:rPr>
          <w:noProof/>
        </w:rPr>
        <w:fldChar w:fldCharType="end"/>
      </w:r>
    </w:p>
    <w:p w14:paraId="15A4282F" w14:textId="794CCF15"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_Toc192830064 \h </w:instrText>
      </w:r>
      <w:r>
        <w:rPr>
          <w:noProof/>
        </w:rPr>
      </w:r>
      <w:r>
        <w:rPr>
          <w:noProof/>
        </w:rPr>
        <w:fldChar w:fldCharType="separate"/>
      </w:r>
      <w:r>
        <w:rPr>
          <w:noProof/>
        </w:rPr>
        <w:t>59</w:t>
      </w:r>
      <w:r>
        <w:rPr>
          <w:noProof/>
        </w:rPr>
        <w:fldChar w:fldCharType="end"/>
      </w:r>
    </w:p>
    <w:p w14:paraId="55A65456" w14:textId="09159B8C"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fldLock="1"/>
      </w:r>
      <w:r>
        <w:rPr>
          <w:noProof/>
        </w:rPr>
        <w:instrText xml:space="preserve"> PAGEREF _Toc192830065 \h </w:instrText>
      </w:r>
      <w:r>
        <w:rPr>
          <w:noProof/>
        </w:rPr>
      </w:r>
      <w:r>
        <w:rPr>
          <w:noProof/>
        </w:rPr>
        <w:fldChar w:fldCharType="separate"/>
      </w:r>
      <w:r>
        <w:rPr>
          <w:noProof/>
        </w:rPr>
        <w:t>59</w:t>
      </w:r>
      <w:r>
        <w:rPr>
          <w:noProof/>
        </w:rPr>
        <w:fldChar w:fldCharType="end"/>
      </w:r>
    </w:p>
    <w:p w14:paraId="68FE4919" w14:textId="6D36C72D"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_Toc192830066 \h </w:instrText>
      </w:r>
      <w:r>
        <w:rPr>
          <w:noProof/>
        </w:rPr>
      </w:r>
      <w:r>
        <w:rPr>
          <w:noProof/>
        </w:rPr>
        <w:fldChar w:fldCharType="separate"/>
      </w:r>
      <w:r>
        <w:rPr>
          <w:noProof/>
        </w:rPr>
        <w:t>59</w:t>
      </w:r>
      <w:r>
        <w:rPr>
          <w:noProof/>
        </w:rPr>
        <w:fldChar w:fldCharType="end"/>
      </w:r>
    </w:p>
    <w:p w14:paraId="7E472676" w14:textId="14E3EB2E"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_Toc192830067 \h </w:instrText>
      </w:r>
      <w:r>
        <w:rPr>
          <w:noProof/>
        </w:rPr>
      </w:r>
      <w:r>
        <w:rPr>
          <w:noProof/>
        </w:rPr>
        <w:fldChar w:fldCharType="separate"/>
      </w:r>
      <w:r>
        <w:rPr>
          <w:noProof/>
        </w:rPr>
        <w:t>60</w:t>
      </w:r>
      <w:r>
        <w:rPr>
          <w:noProof/>
        </w:rPr>
        <w:fldChar w:fldCharType="end"/>
      </w:r>
    </w:p>
    <w:p w14:paraId="0A9B69AB" w14:textId="59C821D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_Toc192830068 \h </w:instrText>
      </w:r>
      <w:r>
        <w:rPr>
          <w:noProof/>
        </w:rPr>
      </w:r>
      <w:r>
        <w:rPr>
          <w:noProof/>
        </w:rPr>
        <w:fldChar w:fldCharType="separate"/>
      </w:r>
      <w:r>
        <w:rPr>
          <w:noProof/>
        </w:rPr>
        <w:t>60</w:t>
      </w:r>
      <w:r>
        <w:rPr>
          <w:noProof/>
        </w:rPr>
        <w:fldChar w:fldCharType="end"/>
      </w:r>
    </w:p>
    <w:p w14:paraId="07316EB6" w14:textId="60A9EF56"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_Toc192830069 \h </w:instrText>
      </w:r>
      <w:r>
        <w:rPr>
          <w:noProof/>
        </w:rPr>
      </w:r>
      <w:r>
        <w:rPr>
          <w:noProof/>
        </w:rPr>
        <w:fldChar w:fldCharType="separate"/>
      </w:r>
      <w:r>
        <w:rPr>
          <w:noProof/>
        </w:rPr>
        <w:t>60</w:t>
      </w:r>
      <w:r>
        <w:rPr>
          <w:noProof/>
        </w:rPr>
        <w:fldChar w:fldCharType="end"/>
      </w:r>
    </w:p>
    <w:p w14:paraId="0E70E854" w14:textId="55EA8F0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_Toc192830070 \h </w:instrText>
      </w:r>
      <w:r>
        <w:rPr>
          <w:noProof/>
        </w:rPr>
      </w:r>
      <w:r>
        <w:rPr>
          <w:noProof/>
        </w:rPr>
        <w:fldChar w:fldCharType="separate"/>
      </w:r>
      <w:r>
        <w:rPr>
          <w:noProof/>
        </w:rPr>
        <w:t>60</w:t>
      </w:r>
      <w:r>
        <w:rPr>
          <w:noProof/>
        </w:rPr>
        <w:fldChar w:fldCharType="end"/>
      </w:r>
    </w:p>
    <w:p w14:paraId="1C8D9870" w14:textId="00DDE45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_Toc192830071 \h </w:instrText>
      </w:r>
      <w:r>
        <w:rPr>
          <w:noProof/>
        </w:rPr>
      </w:r>
      <w:r>
        <w:rPr>
          <w:noProof/>
        </w:rPr>
        <w:fldChar w:fldCharType="separate"/>
      </w:r>
      <w:r>
        <w:rPr>
          <w:noProof/>
        </w:rPr>
        <w:t>60</w:t>
      </w:r>
      <w:r>
        <w:rPr>
          <w:noProof/>
        </w:rPr>
        <w:fldChar w:fldCharType="end"/>
      </w:r>
    </w:p>
    <w:p w14:paraId="7F1DC3D2" w14:textId="1625D38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_Toc192830072 \h </w:instrText>
      </w:r>
      <w:r>
        <w:rPr>
          <w:noProof/>
        </w:rPr>
      </w:r>
      <w:r>
        <w:rPr>
          <w:noProof/>
        </w:rPr>
        <w:fldChar w:fldCharType="separate"/>
      </w:r>
      <w:r>
        <w:rPr>
          <w:noProof/>
        </w:rPr>
        <w:t>60</w:t>
      </w:r>
      <w:r>
        <w:rPr>
          <w:noProof/>
        </w:rPr>
        <w:fldChar w:fldCharType="end"/>
      </w:r>
    </w:p>
    <w:p w14:paraId="33EE45E7" w14:textId="6C59E7CE"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_Toc192830073 \h </w:instrText>
      </w:r>
      <w:r>
        <w:rPr>
          <w:noProof/>
        </w:rPr>
      </w:r>
      <w:r>
        <w:rPr>
          <w:noProof/>
        </w:rPr>
        <w:fldChar w:fldCharType="separate"/>
      </w:r>
      <w:r>
        <w:rPr>
          <w:noProof/>
        </w:rPr>
        <w:t>60</w:t>
      </w:r>
      <w:r>
        <w:rPr>
          <w:noProof/>
        </w:rPr>
        <w:fldChar w:fldCharType="end"/>
      </w:r>
    </w:p>
    <w:p w14:paraId="56FC7713" w14:textId="78D379F6"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_Toc192830074 \h </w:instrText>
      </w:r>
      <w:r>
        <w:rPr>
          <w:noProof/>
        </w:rPr>
      </w:r>
      <w:r>
        <w:rPr>
          <w:noProof/>
        </w:rPr>
        <w:fldChar w:fldCharType="separate"/>
      </w:r>
      <w:r>
        <w:rPr>
          <w:noProof/>
        </w:rPr>
        <w:t>60</w:t>
      </w:r>
      <w:r>
        <w:rPr>
          <w:noProof/>
        </w:rPr>
        <w:fldChar w:fldCharType="end"/>
      </w:r>
    </w:p>
    <w:p w14:paraId="2E70EAAC" w14:textId="6CFF6D35"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fldLock="1"/>
      </w:r>
      <w:r>
        <w:rPr>
          <w:noProof/>
        </w:rPr>
        <w:instrText xml:space="preserve"> PAGEREF _Toc192830075 \h </w:instrText>
      </w:r>
      <w:r>
        <w:rPr>
          <w:noProof/>
        </w:rPr>
      </w:r>
      <w:r>
        <w:rPr>
          <w:noProof/>
        </w:rPr>
        <w:fldChar w:fldCharType="separate"/>
      </w:r>
      <w:r>
        <w:rPr>
          <w:noProof/>
        </w:rPr>
        <w:t>61</w:t>
      </w:r>
      <w:r>
        <w:rPr>
          <w:noProof/>
        </w:rPr>
        <w:fldChar w:fldCharType="end"/>
      </w:r>
    </w:p>
    <w:p w14:paraId="3CE78900" w14:textId="7CDD67C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_Toc192830076 \h </w:instrText>
      </w:r>
      <w:r>
        <w:rPr>
          <w:noProof/>
        </w:rPr>
      </w:r>
      <w:r>
        <w:rPr>
          <w:noProof/>
        </w:rPr>
        <w:fldChar w:fldCharType="separate"/>
      </w:r>
      <w:r>
        <w:rPr>
          <w:noProof/>
        </w:rPr>
        <w:t>61</w:t>
      </w:r>
      <w:r>
        <w:rPr>
          <w:noProof/>
        </w:rPr>
        <w:fldChar w:fldCharType="end"/>
      </w:r>
    </w:p>
    <w:p w14:paraId="197F878A" w14:textId="375B305C"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_Toc192830077 \h </w:instrText>
      </w:r>
      <w:r>
        <w:rPr>
          <w:noProof/>
        </w:rPr>
      </w:r>
      <w:r>
        <w:rPr>
          <w:noProof/>
        </w:rPr>
        <w:fldChar w:fldCharType="separate"/>
      </w:r>
      <w:r>
        <w:rPr>
          <w:noProof/>
        </w:rPr>
        <w:t>61</w:t>
      </w:r>
      <w:r>
        <w:rPr>
          <w:noProof/>
        </w:rPr>
        <w:fldChar w:fldCharType="end"/>
      </w:r>
    </w:p>
    <w:p w14:paraId="4C7F77FF" w14:textId="6E246DF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_Toc192830078 \h </w:instrText>
      </w:r>
      <w:r>
        <w:rPr>
          <w:noProof/>
        </w:rPr>
      </w:r>
      <w:r>
        <w:rPr>
          <w:noProof/>
        </w:rPr>
        <w:fldChar w:fldCharType="separate"/>
      </w:r>
      <w:r>
        <w:rPr>
          <w:noProof/>
        </w:rPr>
        <w:t>61</w:t>
      </w:r>
      <w:r>
        <w:rPr>
          <w:noProof/>
        </w:rPr>
        <w:fldChar w:fldCharType="end"/>
      </w:r>
    </w:p>
    <w:p w14:paraId="512B5AAF" w14:textId="364C30C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_Toc192830079 \h </w:instrText>
      </w:r>
      <w:r>
        <w:rPr>
          <w:noProof/>
        </w:rPr>
      </w:r>
      <w:r>
        <w:rPr>
          <w:noProof/>
        </w:rPr>
        <w:fldChar w:fldCharType="separate"/>
      </w:r>
      <w:r>
        <w:rPr>
          <w:noProof/>
        </w:rPr>
        <w:t>62</w:t>
      </w:r>
      <w:r>
        <w:rPr>
          <w:noProof/>
        </w:rPr>
        <w:fldChar w:fldCharType="end"/>
      </w:r>
    </w:p>
    <w:p w14:paraId="0742DEBE" w14:textId="3B0E573F"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fldLock="1"/>
      </w:r>
      <w:r>
        <w:rPr>
          <w:noProof/>
        </w:rPr>
        <w:instrText xml:space="preserve"> PAGEREF _Toc192830080 \h </w:instrText>
      </w:r>
      <w:r>
        <w:rPr>
          <w:noProof/>
        </w:rPr>
      </w:r>
      <w:r>
        <w:rPr>
          <w:noProof/>
        </w:rPr>
        <w:fldChar w:fldCharType="separate"/>
      </w:r>
      <w:r>
        <w:rPr>
          <w:noProof/>
        </w:rPr>
        <w:t>63</w:t>
      </w:r>
      <w:r>
        <w:rPr>
          <w:noProof/>
        </w:rPr>
        <w:fldChar w:fldCharType="end"/>
      </w:r>
    </w:p>
    <w:p w14:paraId="2B67D978" w14:textId="7310E32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_Toc192830081 \h </w:instrText>
      </w:r>
      <w:r>
        <w:rPr>
          <w:noProof/>
        </w:rPr>
      </w:r>
      <w:r>
        <w:rPr>
          <w:noProof/>
        </w:rPr>
        <w:fldChar w:fldCharType="separate"/>
      </w:r>
      <w:r>
        <w:rPr>
          <w:noProof/>
        </w:rPr>
        <w:t>63</w:t>
      </w:r>
      <w:r>
        <w:rPr>
          <w:noProof/>
        </w:rPr>
        <w:fldChar w:fldCharType="end"/>
      </w:r>
    </w:p>
    <w:p w14:paraId="4A0E9E25" w14:textId="434AAEB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_Toc192830082 \h </w:instrText>
      </w:r>
      <w:r>
        <w:rPr>
          <w:noProof/>
        </w:rPr>
      </w:r>
      <w:r>
        <w:rPr>
          <w:noProof/>
        </w:rPr>
        <w:fldChar w:fldCharType="separate"/>
      </w:r>
      <w:r>
        <w:rPr>
          <w:noProof/>
        </w:rPr>
        <w:t>63</w:t>
      </w:r>
      <w:r>
        <w:rPr>
          <w:noProof/>
        </w:rPr>
        <w:fldChar w:fldCharType="end"/>
      </w:r>
    </w:p>
    <w:p w14:paraId="2DD5CB35" w14:textId="215B0916"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_Toc192830083 \h </w:instrText>
      </w:r>
      <w:r>
        <w:rPr>
          <w:noProof/>
        </w:rPr>
      </w:r>
      <w:r>
        <w:rPr>
          <w:noProof/>
        </w:rPr>
        <w:fldChar w:fldCharType="separate"/>
      </w:r>
      <w:r>
        <w:rPr>
          <w:noProof/>
        </w:rPr>
        <w:t>63</w:t>
      </w:r>
      <w:r>
        <w:rPr>
          <w:noProof/>
        </w:rPr>
        <w:fldChar w:fldCharType="end"/>
      </w:r>
    </w:p>
    <w:p w14:paraId="7DE17AF4" w14:textId="35A9DEF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_Toc192830084 \h </w:instrText>
      </w:r>
      <w:r>
        <w:rPr>
          <w:noProof/>
        </w:rPr>
      </w:r>
      <w:r>
        <w:rPr>
          <w:noProof/>
        </w:rPr>
        <w:fldChar w:fldCharType="separate"/>
      </w:r>
      <w:r>
        <w:rPr>
          <w:noProof/>
        </w:rPr>
        <w:t>67</w:t>
      </w:r>
      <w:r>
        <w:rPr>
          <w:noProof/>
        </w:rPr>
        <w:fldChar w:fldCharType="end"/>
      </w:r>
    </w:p>
    <w:p w14:paraId="4E36E684" w14:textId="5DC106B0"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_Toc192830085 \h </w:instrText>
      </w:r>
      <w:r>
        <w:rPr>
          <w:noProof/>
        </w:rPr>
      </w:r>
      <w:r>
        <w:rPr>
          <w:noProof/>
        </w:rPr>
        <w:fldChar w:fldCharType="separate"/>
      </w:r>
      <w:r>
        <w:rPr>
          <w:noProof/>
        </w:rPr>
        <w:t>67</w:t>
      </w:r>
      <w:r>
        <w:rPr>
          <w:noProof/>
        </w:rPr>
        <w:fldChar w:fldCharType="end"/>
      </w:r>
    </w:p>
    <w:p w14:paraId="2B3623CE" w14:textId="15463B39"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_Toc192830086 \h </w:instrText>
      </w:r>
      <w:r>
        <w:rPr>
          <w:noProof/>
        </w:rPr>
      </w:r>
      <w:r>
        <w:rPr>
          <w:noProof/>
        </w:rPr>
        <w:fldChar w:fldCharType="separate"/>
      </w:r>
      <w:r>
        <w:rPr>
          <w:noProof/>
        </w:rPr>
        <w:t>67</w:t>
      </w:r>
      <w:r>
        <w:rPr>
          <w:noProof/>
        </w:rPr>
        <w:fldChar w:fldCharType="end"/>
      </w:r>
    </w:p>
    <w:p w14:paraId="5708651C" w14:textId="2EC9BD35"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_Toc192830087 \h </w:instrText>
      </w:r>
      <w:r>
        <w:rPr>
          <w:noProof/>
        </w:rPr>
      </w:r>
      <w:r>
        <w:rPr>
          <w:noProof/>
        </w:rPr>
        <w:fldChar w:fldCharType="separate"/>
      </w:r>
      <w:r>
        <w:rPr>
          <w:noProof/>
        </w:rPr>
        <w:t>67</w:t>
      </w:r>
      <w:r>
        <w:rPr>
          <w:noProof/>
        </w:rPr>
        <w:fldChar w:fldCharType="end"/>
      </w:r>
    </w:p>
    <w:p w14:paraId="781BC3C0" w14:textId="40804FC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_Toc192830088 \h </w:instrText>
      </w:r>
      <w:r>
        <w:rPr>
          <w:noProof/>
        </w:rPr>
      </w:r>
      <w:r>
        <w:rPr>
          <w:noProof/>
        </w:rPr>
        <w:fldChar w:fldCharType="separate"/>
      </w:r>
      <w:r>
        <w:rPr>
          <w:noProof/>
        </w:rPr>
        <w:t>68</w:t>
      </w:r>
      <w:r>
        <w:rPr>
          <w:noProof/>
        </w:rPr>
        <w:fldChar w:fldCharType="end"/>
      </w:r>
    </w:p>
    <w:p w14:paraId="5C31A21F" w14:textId="31B677DB"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791D9E">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_Toc192830089 \h </w:instrText>
      </w:r>
      <w:r>
        <w:rPr>
          <w:noProof/>
        </w:rPr>
      </w:r>
      <w:r>
        <w:rPr>
          <w:noProof/>
        </w:rPr>
        <w:fldChar w:fldCharType="separate"/>
      </w:r>
      <w:r>
        <w:rPr>
          <w:noProof/>
        </w:rPr>
        <w:t>68</w:t>
      </w:r>
      <w:r>
        <w:rPr>
          <w:noProof/>
        </w:rPr>
        <w:fldChar w:fldCharType="end"/>
      </w:r>
    </w:p>
    <w:p w14:paraId="77256563" w14:textId="719C583D"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fldLock="1"/>
      </w:r>
      <w:r>
        <w:rPr>
          <w:noProof/>
        </w:rPr>
        <w:instrText xml:space="preserve"> PAGEREF _Toc192830090 \h </w:instrText>
      </w:r>
      <w:r>
        <w:rPr>
          <w:noProof/>
        </w:rPr>
      </w:r>
      <w:r>
        <w:rPr>
          <w:noProof/>
        </w:rPr>
        <w:fldChar w:fldCharType="separate"/>
      </w:r>
      <w:r>
        <w:rPr>
          <w:noProof/>
        </w:rPr>
        <w:t>68</w:t>
      </w:r>
      <w:r>
        <w:rPr>
          <w:noProof/>
        </w:rPr>
        <w:fldChar w:fldCharType="end"/>
      </w:r>
    </w:p>
    <w:p w14:paraId="70AF76E8" w14:textId="686211FB"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_Toc192830091 \h </w:instrText>
      </w:r>
      <w:r>
        <w:rPr>
          <w:noProof/>
        </w:rPr>
      </w:r>
      <w:r>
        <w:rPr>
          <w:noProof/>
        </w:rPr>
        <w:fldChar w:fldCharType="separate"/>
      </w:r>
      <w:r>
        <w:rPr>
          <w:noProof/>
        </w:rPr>
        <w:t>68</w:t>
      </w:r>
      <w:r>
        <w:rPr>
          <w:noProof/>
        </w:rPr>
        <w:fldChar w:fldCharType="end"/>
      </w:r>
    </w:p>
    <w:p w14:paraId="16718A82" w14:textId="2CAE4797"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_Toc192830092 \h </w:instrText>
      </w:r>
      <w:r>
        <w:rPr>
          <w:noProof/>
        </w:rPr>
      </w:r>
      <w:r>
        <w:rPr>
          <w:noProof/>
        </w:rPr>
        <w:fldChar w:fldCharType="separate"/>
      </w:r>
      <w:r>
        <w:rPr>
          <w:noProof/>
        </w:rPr>
        <w:t>69</w:t>
      </w:r>
      <w:r>
        <w:rPr>
          <w:noProof/>
        </w:rPr>
        <w:fldChar w:fldCharType="end"/>
      </w:r>
    </w:p>
    <w:p w14:paraId="1CDB6A2E" w14:textId="28245BE1"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_Toc192830093 \h </w:instrText>
      </w:r>
      <w:r>
        <w:rPr>
          <w:noProof/>
        </w:rPr>
      </w:r>
      <w:r>
        <w:rPr>
          <w:noProof/>
        </w:rPr>
        <w:fldChar w:fldCharType="separate"/>
      </w:r>
      <w:r>
        <w:rPr>
          <w:noProof/>
        </w:rPr>
        <w:t>69</w:t>
      </w:r>
      <w:r>
        <w:rPr>
          <w:noProof/>
        </w:rPr>
        <w:fldChar w:fldCharType="end"/>
      </w:r>
    </w:p>
    <w:p w14:paraId="28852F18" w14:textId="3D89572A"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w:t>
      </w:r>
      <w:r w:rsidRPr="00791D9E">
        <w:rPr>
          <w:rFonts w:eastAsiaTheme="minorEastAsia"/>
          <w:noProof/>
          <w:lang w:val="en-US" w:eastAsia="zh-CN"/>
        </w:rPr>
        <w:t>4</w:t>
      </w:r>
      <w:r w:rsidRPr="00791D9E">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791D9E">
        <w:rPr>
          <w:noProof/>
          <w:lang w:val="en-US"/>
        </w:rPr>
        <w:t>Structured data types</w:t>
      </w:r>
      <w:r>
        <w:rPr>
          <w:noProof/>
        </w:rPr>
        <w:tab/>
      </w:r>
      <w:r>
        <w:rPr>
          <w:noProof/>
        </w:rPr>
        <w:fldChar w:fldCharType="begin" w:fldLock="1"/>
      </w:r>
      <w:r>
        <w:rPr>
          <w:noProof/>
        </w:rPr>
        <w:instrText xml:space="preserve"> PAGEREF _Toc192830094 \h </w:instrText>
      </w:r>
      <w:r>
        <w:rPr>
          <w:noProof/>
        </w:rPr>
      </w:r>
      <w:r>
        <w:rPr>
          <w:noProof/>
        </w:rPr>
        <w:fldChar w:fldCharType="separate"/>
      </w:r>
      <w:r>
        <w:rPr>
          <w:noProof/>
        </w:rPr>
        <w:t>70</w:t>
      </w:r>
      <w:r>
        <w:rPr>
          <w:noProof/>
        </w:rPr>
        <w:fldChar w:fldCharType="end"/>
      </w:r>
    </w:p>
    <w:p w14:paraId="186C7108" w14:textId="5CC582EB"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_Toc192830095 \h </w:instrText>
      </w:r>
      <w:r>
        <w:rPr>
          <w:noProof/>
        </w:rPr>
      </w:r>
      <w:r>
        <w:rPr>
          <w:noProof/>
        </w:rPr>
        <w:fldChar w:fldCharType="separate"/>
      </w:r>
      <w:r>
        <w:rPr>
          <w:noProof/>
        </w:rPr>
        <w:t>70</w:t>
      </w:r>
      <w:r>
        <w:rPr>
          <w:noProof/>
        </w:rPr>
        <w:fldChar w:fldCharType="end"/>
      </w:r>
    </w:p>
    <w:p w14:paraId="1338F40F" w14:textId="79184E56"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fldLock="1"/>
      </w:r>
      <w:r>
        <w:rPr>
          <w:noProof/>
        </w:rPr>
        <w:instrText xml:space="preserve"> PAGEREF _Toc192830096 \h </w:instrText>
      </w:r>
      <w:r>
        <w:rPr>
          <w:noProof/>
        </w:rPr>
      </w:r>
      <w:r>
        <w:rPr>
          <w:noProof/>
        </w:rPr>
        <w:fldChar w:fldCharType="separate"/>
      </w:r>
      <w:r>
        <w:rPr>
          <w:noProof/>
        </w:rPr>
        <w:t>70</w:t>
      </w:r>
      <w:r>
        <w:rPr>
          <w:noProof/>
        </w:rPr>
        <w:fldChar w:fldCharType="end"/>
      </w:r>
    </w:p>
    <w:p w14:paraId="0AF7A71D" w14:textId="32A01AA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fldLock="1"/>
      </w:r>
      <w:r>
        <w:rPr>
          <w:noProof/>
        </w:rPr>
        <w:instrText xml:space="preserve"> PAGEREF _Toc192830097 \h </w:instrText>
      </w:r>
      <w:r>
        <w:rPr>
          <w:noProof/>
        </w:rPr>
      </w:r>
      <w:r>
        <w:rPr>
          <w:noProof/>
        </w:rPr>
        <w:fldChar w:fldCharType="separate"/>
      </w:r>
      <w:r>
        <w:rPr>
          <w:noProof/>
        </w:rPr>
        <w:t>71</w:t>
      </w:r>
      <w:r>
        <w:rPr>
          <w:noProof/>
        </w:rPr>
        <w:fldChar w:fldCharType="end"/>
      </w:r>
    </w:p>
    <w:p w14:paraId="59D2B7D5" w14:textId="5EB4D83A"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fldLock="1"/>
      </w:r>
      <w:r>
        <w:rPr>
          <w:noProof/>
        </w:rPr>
        <w:instrText xml:space="preserve"> PAGEREF _Toc192830098 \h </w:instrText>
      </w:r>
      <w:r>
        <w:rPr>
          <w:noProof/>
        </w:rPr>
      </w:r>
      <w:r>
        <w:rPr>
          <w:noProof/>
        </w:rPr>
        <w:fldChar w:fldCharType="separate"/>
      </w:r>
      <w:r>
        <w:rPr>
          <w:noProof/>
        </w:rPr>
        <w:t>71</w:t>
      </w:r>
      <w:r>
        <w:rPr>
          <w:noProof/>
        </w:rPr>
        <w:fldChar w:fldCharType="end"/>
      </w:r>
    </w:p>
    <w:p w14:paraId="03E35E58" w14:textId="18D6D615"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_Toc192830099 \h </w:instrText>
      </w:r>
      <w:r>
        <w:rPr>
          <w:noProof/>
        </w:rPr>
      </w:r>
      <w:r>
        <w:rPr>
          <w:noProof/>
        </w:rPr>
        <w:fldChar w:fldCharType="separate"/>
      </w:r>
      <w:r>
        <w:rPr>
          <w:noProof/>
        </w:rPr>
        <w:t>71</w:t>
      </w:r>
      <w:r>
        <w:rPr>
          <w:noProof/>
        </w:rPr>
        <w:fldChar w:fldCharType="end"/>
      </w:r>
    </w:p>
    <w:p w14:paraId="44A70207" w14:textId="430F934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791D9E">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fldLock="1"/>
      </w:r>
      <w:r>
        <w:rPr>
          <w:noProof/>
        </w:rPr>
        <w:instrText xml:space="preserve"> PAGEREF _Toc192830100 \h </w:instrText>
      </w:r>
      <w:r>
        <w:rPr>
          <w:noProof/>
        </w:rPr>
      </w:r>
      <w:r>
        <w:rPr>
          <w:noProof/>
        </w:rPr>
        <w:fldChar w:fldCharType="separate"/>
      </w:r>
      <w:r>
        <w:rPr>
          <w:noProof/>
        </w:rPr>
        <w:t>71</w:t>
      </w:r>
      <w:r>
        <w:rPr>
          <w:noProof/>
        </w:rPr>
        <w:fldChar w:fldCharType="end"/>
      </w:r>
    </w:p>
    <w:p w14:paraId="560598E3" w14:textId="0647CD0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.6.2.</w:t>
      </w:r>
      <w:r w:rsidRPr="00791D9E">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fldLock="1"/>
      </w:r>
      <w:r>
        <w:rPr>
          <w:noProof/>
        </w:rPr>
        <w:instrText xml:space="preserve"> PAGEREF _Toc192830101 \h </w:instrText>
      </w:r>
      <w:r>
        <w:rPr>
          <w:noProof/>
        </w:rPr>
      </w:r>
      <w:r>
        <w:rPr>
          <w:noProof/>
        </w:rPr>
        <w:fldChar w:fldCharType="separate"/>
      </w:r>
      <w:r>
        <w:rPr>
          <w:noProof/>
        </w:rPr>
        <w:t>72</w:t>
      </w:r>
      <w:r>
        <w:rPr>
          <w:noProof/>
        </w:rPr>
        <w:fldChar w:fldCharType="end"/>
      </w:r>
    </w:p>
    <w:p w14:paraId="2FC72E35" w14:textId="678CB4A0"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791D9E">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fldLock="1"/>
      </w:r>
      <w:r>
        <w:rPr>
          <w:noProof/>
        </w:rPr>
        <w:instrText xml:space="preserve"> PAGEREF _Toc192830102 \h </w:instrText>
      </w:r>
      <w:r>
        <w:rPr>
          <w:noProof/>
        </w:rPr>
      </w:r>
      <w:r>
        <w:rPr>
          <w:noProof/>
        </w:rPr>
        <w:fldChar w:fldCharType="separate"/>
      </w:r>
      <w:r>
        <w:rPr>
          <w:noProof/>
        </w:rPr>
        <w:t>72</w:t>
      </w:r>
      <w:r>
        <w:rPr>
          <w:noProof/>
        </w:rPr>
        <w:fldChar w:fldCharType="end"/>
      </w:r>
    </w:p>
    <w:p w14:paraId="074476C2" w14:textId="27D1BCC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cs="Arial"/>
          <w:noProof/>
        </w:rPr>
        <w:t>6.4.6.2.</w:t>
      </w:r>
      <w:r w:rsidRPr="00791D9E">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791D9E">
        <w:rPr>
          <w:rFonts w:cs="Arial"/>
          <w:noProof/>
        </w:rPr>
        <w:t>Type: ImsReportingOptions</w:t>
      </w:r>
      <w:r>
        <w:rPr>
          <w:noProof/>
        </w:rPr>
        <w:tab/>
      </w:r>
      <w:r>
        <w:rPr>
          <w:noProof/>
        </w:rPr>
        <w:fldChar w:fldCharType="begin" w:fldLock="1"/>
      </w:r>
      <w:r>
        <w:rPr>
          <w:noProof/>
        </w:rPr>
        <w:instrText xml:space="preserve"> PAGEREF _Toc192830103 \h </w:instrText>
      </w:r>
      <w:r>
        <w:rPr>
          <w:noProof/>
        </w:rPr>
      </w:r>
      <w:r>
        <w:rPr>
          <w:noProof/>
        </w:rPr>
        <w:fldChar w:fldCharType="separate"/>
      </w:r>
      <w:r>
        <w:rPr>
          <w:noProof/>
        </w:rPr>
        <w:t>73</w:t>
      </w:r>
      <w:r>
        <w:rPr>
          <w:noProof/>
        </w:rPr>
        <w:fldChar w:fldCharType="end"/>
      </w:r>
    </w:p>
    <w:p w14:paraId="688C993C" w14:textId="5267FA07"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791D9E">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fldLock="1"/>
      </w:r>
      <w:r>
        <w:rPr>
          <w:noProof/>
        </w:rPr>
        <w:instrText xml:space="preserve"> PAGEREF _Toc192830104 \h </w:instrText>
      </w:r>
      <w:r>
        <w:rPr>
          <w:noProof/>
        </w:rPr>
      </w:r>
      <w:r>
        <w:rPr>
          <w:noProof/>
        </w:rPr>
        <w:fldChar w:fldCharType="separate"/>
      </w:r>
      <w:r>
        <w:rPr>
          <w:noProof/>
        </w:rPr>
        <w:t>73</w:t>
      </w:r>
      <w:r>
        <w:rPr>
          <w:noProof/>
        </w:rPr>
        <w:fldChar w:fldCharType="end"/>
      </w:r>
    </w:p>
    <w:p w14:paraId="74DF8BCE" w14:textId="18A0E98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noProof/>
          <w:lang w:eastAsia="zh-CN"/>
        </w:rPr>
        <w:t>4</w:t>
      </w:r>
      <w:r>
        <w:rPr>
          <w:noProof/>
        </w:rPr>
        <w:t>.6.2.</w:t>
      </w:r>
      <w:r w:rsidRPr="00791D9E">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fldLock="1"/>
      </w:r>
      <w:r>
        <w:rPr>
          <w:noProof/>
        </w:rPr>
        <w:instrText xml:space="preserve"> PAGEREF _Toc192830105 \h </w:instrText>
      </w:r>
      <w:r>
        <w:rPr>
          <w:noProof/>
        </w:rPr>
      </w:r>
      <w:r>
        <w:rPr>
          <w:noProof/>
        </w:rPr>
        <w:fldChar w:fldCharType="separate"/>
      </w:r>
      <w:r>
        <w:rPr>
          <w:noProof/>
        </w:rPr>
        <w:t>74</w:t>
      </w:r>
      <w:r>
        <w:rPr>
          <w:noProof/>
        </w:rPr>
        <w:fldChar w:fldCharType="end"/>
      </w:r>
    </w:p>
    <w:p w14:paraId="3F034516" w14:textId="02F4A1F7"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w:t>
      </w:r>
      <w:r w:rsidRPr="00791D9E">
        <w:rPr>
          <w:rFonts w:eastAsiaTheme="minorEastAsia"/>
          <w:noProof/>
          <w:lang w:val="en-US" w:eastAsia="zh-CN"/>
        </w:rPr>
        <w:t>4</w:t>
      </w:r>
      <w:r w:rsidRPr="00791D9E">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791D9E">
        <w:rPr>
          <w:noProof/>
          <w:lang w:val="en-US"/>
        </w:rPr>
        <w:t>Simple data types and enumerations</w:t>
      </w:r>
      <w:r>
        <w:rPr>
          <w:noProof/>
        </w:rPr>
        <w:tab/>
      </w:r>
      <w:r>
        <w:rPr>
          <w:noProof/>
        </w:rPr>
        <w:fldChar w:fldCharType="begin" w:fldLock="1"/>
      </w:r>
      <w:r>
        <w:rPr>
          <w:noProof/>
        </w:rPr>
        <w:instrText xml:space="preserve"> PAGEREF _Toc192830106 \h </w:instrText>
      </w:r>
      <w:r>
        <w:rPr>
          <w:noProof/>
        </w:rPr>
      </w:r>
      <w:r>
        <w:rPr>
          <w:noProof/>
        </w:rPr>
        <w:fldChar w:fldCharType="separate"/>
      </w:r>
      <w:r>
        <w:rPr>
          <w:noProof/>
        </w:rPr>
        <w:t>74</w:t>
      </w:r>
      <w:r>
        <w:rPr>
          <w:noProof/>
        </w:rPr>
        <w:fldChar w:fldCharType="end"/>
      </w:r>
    </w:p>
    <w:p w14:paraId="7B7E4284" w14:textId="55D9B10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_Toc192830107 \h </w:instrText>
      </w:r>
      <w:r>
        <w:rPr>
          <w:noProof/>
        </w:rPr>
      </w:r>
      <w:r>
        <w:rPr>
          <w:noProof/>
        </w:rPr>
        <w:fldChar w:fldCharType="separate"/>
      </w:r>
      <w:r>
        <w:rPr>
          <w:noProof/>
        </w:rPr>
        <w:t>74</w:t>
      </w:r>
      <w:r>
        <w:rPr>
          <w:noProof/>
        </w:rPr>
        <w:fldChar w:fldCharType="end"/>
      </w:r>
    </w:p>
    <w:p w14:paraId="35CAC6E0" w14:textId="442C15CA"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_Toc192830108 \h </w:instrText>
      </w:r>
      <w:r>
        <w:rPr>
          <w:noProof/>
        </w:rPr>
      </w:r>
      <w:r>
        <w:rPr>
          <w:noProof/>
        </w:rPr>
        <w:fldChar w:fldCharType="separate"/>
      </w:r>
      <w:r>
        <w:rPr>
          <w:noProof/>
        </w:rPr>
        <w:t>74</w:t>
      </w:r>
      <w:r>
        <w:rPr>
          <w:noProof/>
        </w:rPr>
        <w:fldChar w:fldCharType="end"/>
      </w:r>
    </w:p>
    <w:p w14:paraId="3F3C6235" w14:textId="136D4430"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noProof/>
          <w:lang w:val="en-US"/>
        </w:rPr>
        <w:t>6.</w:t>
      </w:r>
      <w:r w:rsidRPr="00791D9E">
        <w:rPr>
          <w:rFonts w:eastAsiaTheme="minorEastAsia"/>
          <w:noProof/>
          <w:lang w:val="en-US" w:eastAsia="zh-CN"/>
        </w:rPr>
        <w:t>4</w:t>
      </w:r>
      <w:r w:rsidRPr="00791D9E">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_Toc192830109 \h </w:instrText>
      </w:r>
      <w:r>
        <w:rPr>
          <w:noProof/>
        </w:rPr>
      </w:r>
      <w:r>
        <w:rPr>
          <w:noProof/>
        </w:rPr>
        <w:fldChar w:fldCharType="separate"/>
      </w:r>
      <w:r>
        <w:rPr>
          <w:noProof/>
        </w:rPr>
        <w:t>74</w:t>
      </w:r>
      <w:r>
        <w:rPr>
          <w:noProof/>
        </w:rPr>
        <w:fldChar w:fldCharType="end"/>
      </w:r>
    </w:p>
    <w:p w14:paraId="0A905523" w14:textId="31C95D60"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_Toc192830110 \h </w:instrText>
      </w:r>
      <w:r>
        <w:rPr>
          <w:noProof/>
        </w:rPr>
      </w:r>
      <w:r>
        <w:rPr>
          <w:noProof/>
        </w:rPr>
        <w:fldChar w:fldCharType="separate"/>
      </w:r>
      <w:r>
        <w:rPr>
          <w:noProof/>
        </w:rPr>
        <w:t>74</w:t>
      </w:r>
      <w:r>
        <w:rPr>
          <w:noProof/>
        </w:rPr>
        <w:fldChar w:fldCharType="end"/>
      </w:r>
    </w:p>
    <w:p w14:paraId="5E1ED6EF" w14:textId="78517157"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_Toc192830111 \h </w:instrText>
      </w:r>
      <w:r>
        <w:rPr>
          <w:noProof/>
        </w:rPr>
      </w:r>
      <w:r>
        <w:rPr>
          <w:noProof/>
        </w:rPr>
        <w:fldChar w:fldCharType="separate"/>
      </w:r>
      <w:r>
        <w:rPr>
          <w:noProof/>
        </w:rPr>
        <w:t>74</w:t>
      </w:r>
      <w:r>
        <w:rPr>
          <w:noProof/>
        </w:rPr>
        <w:fldChar w:fldCharType="end"/>
      </w:r>
    </w:p>
    <w:p w14:paraId="60288A01" w14:textId="2528A2FE"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_Toc192830112 \h </w:instrText>
      </w:r>
      <w:r>
        <w:rPr>
          <w:noProof/>
        </w:rPr>
      </w:r>
      <w:r>
        <w:rPr>
          <w:noProof/>
        </w:rPr>
        <w:fldChar w:fldCharType="separate"/>
      </w:r>
      <w:r>
        <w:rPr>
          <w:noProof/>
        </w:rPr>
        <w:t>74</w:t>
      </w:r>
      <w:r>
        <w:rPr>
          <w:noProof/>
        </w:rPr>
        <w:fldChar w:fldCharType="end"/>
      </w:r>
    </w:p>
    <w:p w14:paraId="0E4339E2" w14:textId="2CC4B1E9"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_Toc192830113 \h </w:instrText>
      </w:r>
      <w:r>
        <w:rPr>
          <w:noProof/>
        </w:rPr>
      </w:r>
      <w:r>
        <w:rPr>
          <w:noProof/>
        </w:rPr>
        <w:fldChar w:fldCharType="separate"/>
      </w:r>
      <w:r>
        <w:rPr>
          <w:noProof/>
        </w:rPr>
        <w:t>74</w:t>
      </w:r>
      <w:r>
        <w:rPr>
          <w:noProof/>
        </w:rPr>
        <w:fldChar w:fldCharType="end"/>
      </w:r>
    </w:p>
    <w:p w14:paraId="44104DB2" w14:textId="25599C96"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_Toc192830114 \h </w:instrText>
      </w:r>
      <w:r>
        <w:rPr>
          <w:noProof/>
        </w:rPr>
      </w:r>
      <w:r>
        <w:rPr>
          <w:noProof/>
        </w:rPr>
        <w:fldChar w:fldCharType="separate"/>
      </w:r>
      <w:r>
        <w:rPr>
          <w:noProof/>
        </w:rPr>
        <w:t>75</w:t>
      </w:r>
      <w:r>
        <w:rPr>
          <w:noProof/>
        </w:rPr>
        <w:fldChar w:fldCharType="end"/>
      </w:r>
    </w:p>
    <w:p w14:paraId="40818127" w14:textId="3A78F283"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_Toc192830115 \h </w:instrText>
      </w:r>
      <w:r>
        <w:rPr>
          <w:noProof/>
        </w:rPr>
      </w:r>
      <w:r>
        <w:rPr>
          <w:noProof/>
        </w:rPr>
        <w:fldChar w:fldCharType="separate"/>
      </w:r>
      <w:r>
        <w:rPr>
          <w:noProof/>
        </w:rPr>
        <w:t>75</w:t>
      </w:r>
      <w:r>
        <w:rPr>
          <w:noProof/>
        </w:rPr>
        <w:fldChar w:fldCharType="end"/>
      </w:r>
    </w:p>
    <w:p w14:paraId="434486B1" w14:textId="567A2199"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_Toc192830116 \h </w:instrText>
      </w:r>
      <w:r>
        <w:rPr>
          <w:noProof/>
        </w:rPr>
      </w:r>
      <w:r>
        <w:rPr>
          <w:noProof/>
        </w:rPr>
        <w:fldChar w:fldCharType="separate"/>
      </w:r>
      <w:r>
        <w:rPr>
          <w:noProof/>
        </w:rPr>
        <w:t>75</w:t>
      </w:r>
      <w:r>
        <w:rPr>
          <w:noProof/>
        </w:rPr>
        <w:fldChar w:fldCharType="end"/>
      </w:r>
    </w:p>
    <w:p w14:paraId="36EFFFC1" w14:textId="00B3D56E"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791D9E">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_Toc192830117 \h </w:instrText>
      </w:r>
      <w:r>
        <w:rPr>
          <w:noProof/>
        </w:rPr>
      </w:r>
      <w:r>
        <w:rPr>
          <w:noProof/>
        </w:rPr>
        <w:fldChar w:fldCharType="separate"/>
      </w:r>
      <w:r>
        <w:rPr>
          <w:noProof/>
        </w:rPr>
        <w:t>75</w:t>
      </w:r>
      <w:r>
        <w:rPr>
          <w:noProof/>
        </w:rPr>
        <w:fldChar w:fldCharType="end"/>
      </w:r>
    </w:p>
    <w:p w14:paraId="30336595" w14:textId="2817D7E8" w:rsidR="004748C7" w:rsidRDefault="004748C7">
      <w:pPr>
        <w:pStyle w:val="TOC2"/>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Nimsas_Ims</w:t>
      </w:r>
      <w:r w:rsidRPr="00791D9E">
        <w:rPr>
          <w:rFonts w:eastAsia="SimSun"/>
          <w:noProof/>
          <w:lang w:eastAsia="zh-CN"/>
        </w:rPr>
        <w:t>ParameterProvision</w:t>
      </w:r>
      <w:r w:rsidRPr="00791D9E">
        <w:rPr>
          <w:rFonts w:eastAsia="SimSun"/>
          <w:noProof/>
        </w:rPr>
        <w:t xml:space="preserve"> Service API</w:t>
      </w:r>
      <w:r>
        <w:rPr>
          <w:noProof/>
        </w:rPr>
        <w:tab/>
      </w:r>
      <w:r>
        <w:rPr>
          <w:noProof/>
        </w:rPr>
        <w:fldChar w:fldCharType="begin" w:fldLock="1"/>
      </w:r>
      <w:r>
        <w:rPr>
          <w:noProof/>
        </w:rPr>
        <w:instrText xml:space="preserve"> PAGEREF _Toc192830118 \h </w:instrText>
      </w:r>
      <w:r>
        <w:rPr>
          <w:noProof/>
        </w:rPr>
      </w:r>
      <w:r>
        <w:rPr>
          <w:noProof/>
        </w:rPr>
        <w:fldChar w:fldCharType="separate"/>
      </w:r>
      <w:r>
        <w:rPr>
          <w:noProof/>
        </w:rPr>
        <w:t>75</w:t>
      </w:r>
      <w:r>
        <w:rPr>
          <w:noProof/>
        </w:rPr>
        <w:fldChar w:fldCharType="end"/>
      </w:r>
    </w:p>
    <w:p w14:paraId="3ECCD022" w14:textId="2BE14FC6"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API URI</w:t>
      </w:r>
      <w:r>
        <w:rPr>
          <w:noProof/>
        </w:rPr>
        <w:tab/>
      </w:r>
      <w:r>
        <w:rPr>
          <w:noProof/>
        </w:rPr>
        <w:fldChar w:fldCharType="begin" w:fldLock="1"/>
      </w:r>
      <w:r>
        <w:rPr>
          <w:noProof/>
        </w:rPr>
        <w:instrText xml:space="preserve"> PAGEREF _Toc192830119 \h </w:instrText>
      </w:r>
      <w:r>
        <w:rPr>
          <w:noProof/>
        </w:rPr>
      </w:r>
      <w:r>
        <w:rPr>
          <w:noProof/>
        </w:rPr>
        <w:fldChar w:fldCharType="separate"/>
      </w:r>
      <w:r>
        <w:rPr>
          <w:noProof/>
        </w:rPr>
        <w:t>75</w:t>
      </w:r>
      <w:r>
        <w:rPr>
          <w:noProof/>
        </w:rPr>
        <w:fldChar w:fldCharType="end"/>
      </w:r>
    </w:p>
    <w:p w14:paraId="52597B5F" w14:textId="26C35441"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Usage of HTTP</w:t>
      </w:r>
      <w:r>
        <w:rPr>
          <w:noProof/>
        </w:rPr>
        <w:tab/>
      </w:r>
      <w:r>
        <w:rPr>
          <w:noProof/>
        </w:rPr>
        <w:fldChar w:fldCharType="begin" w:fldLock="1"/>
      </w:r>
      <w:r>
        <w:rPr>
          <w:noProof/>
        </w:rPr>
        <w:instrText xml:space="preserve"> PAGEREF _Toc192830120 \h </w:instrText>
      </w:r>
      <w:r>
        <w:rPr>
          <w:noProof/>
        </w:rPr>
      </w:r>
      <w:r>
        <w:rPr>
          <w:noProof/>
        </w:rPr>
        <w:fldChar w:fldCharType="separate"/>
      </w:r>
      <w:r>
        <w:rPr>
          <w:noProof/>
        </w:rPr>
        <w:t>76</w:t>
      </w:r>
      <w:r>
        <w:rPr>
          <w:noProof/>
        </w:rPr>
        <w:fldChar w:fldCharType="end"/>
      </w:r>
    </w:p>
    <w:p w14:paraId="4DDECF3E" w14:textId="586E6BA9"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General</w:t>
      </w:r>
      <w:r>
        <w:rPr>
          <w:noProof/>
        </w:rPr>
        <w:tab/>
      </w:r>
      <w:r>
        <w:rPr>
          <w:noProof/>
        </w:rPr>
        <w:fldChar w:fldCharType="begin" w:fldLock="1"/>
      </w:r>
      <w:r>
        <w:rPr>
          <w:noProof/>
        </w:rPr>
        <w:instrText xml:space="preserve"> PAGEREF _Toc192830121 \h </w:instrText>
      </w:r>
      <w:r>
        <w:rPr>
          <w:noProof/>
        </w:rPr>
      </w:r>
      <w:r>
        <w:rPr>
          <w:noProof/>
        </w:rPr>
        <w:fldChar w:fldCharType="separate"/>
      </w:r>
      <w:r>
        <w:rPr>
          <w:noProof/>
        </w:rPr>
        <w:t>76</w:t>
      </w:r>
      <w:r>
        <w:rPr>
          <w:noProof/>
        </w:rPr>
        <w:fldChar w:fldCharType="end"/>
      </w:r>
    </w:p>
    <w:p w14:paraId="77C14E4B" w14:textId="07A941DC"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HTTP standard headers</w:t>
      </w:r>
      <w:r>
        <w:rPr>
          <w:noProof/>
        </w:rPr>
        <w:tab/>
      </w:r>
      <w:r>
        <w:rPr>
          <w:noProof/>
        </w:rPr>
        <w:fldChar w:fldCharType="begin" w:fldLock="1"/>
      </w:r>
      <w:r>
        <w:rPr>
          <w:noProof/>
        </w:rPr>
        <w:instrText xml:space="preserve"> PAGEREF _Toc192830122 \h </w:instrText>
      </w:r>
      <w:r>
        <w:rPr>
          <w:noProof/>
        </w:rPr>
      </w:r>
      <w:r>
        <w:rPr>
          <w:noProof/>
        </w:rPr>
        <w:fldChar w:fldCharType="separate"/>
      </w:r>
      <w:r>
        <w:rPr>
          <w:noProof/>
        </w:rPr>
        <w:t>76</w:t>
      </w:r>
      <w:r>
        <w:rPr>
          <w:noProof/>
        </w:rPr>
        <w:fldChar w:fldCharType="end"/>
      </w:r>
    </w:p>
    <w:p w14:paraId="4DE58C1B" w14:textId="3F064338"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General</w:t>
      </w:r>
      <w:r>
        <w:rPr>
          <w:noProof/>
        </w:rPr>
        <w:tab/>
      </w:r>
      <w:r>
        <w:rPr>
          <w:noProof/>
        </w:rPr>
        <w:fldChar w:fldCharType="begin" w:fldLock="1"/>
      </w:r>
      <w:r>
        <w:rPr>
          <w:noProof/>
        </w:rPr>
        <w:instrText xml:space="preserve"> PAGEREF _Toc192830123 \h </w:instrText>
      </w:r>
      <w:r>
        <w:rPr>
          <w:noProof/>
        </w:rPr>
      </w:r>
      <w:r>
        <w:rPr>
          <w:noProof/>
        </w:rPr>
        <w:fldChar w:fldCharType="separate"/>
      </w:r>
      <w:r>
        <w:rPr>
          <w:noProof/>
        </w:rPr>
        <w:t>76</w:t>
      </w:r>
      <w:r>
        <w:rPr>
          <w:noProof/>
        </w:rPr>
        <w:fldChar w:fldCharType="end"/>
      </w:r>
    </w:p>
    <w:p w14:paraId="7A3CC132" w14:textId="7724828B"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.2.2.2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Content type</w:t>
      </w:r>
      <w:r>
        <w:rPr>
          <w:noProof/>
        </w:rPr>
        <w:tab/>
      </w:r>
      <w:r>
        <w:rPr>
          <w:noProof/>
        </w:rPr>
        <w:fldChar w:fldCharType="begin" w:fldLock="1"/>
      </w:r>
      <w:r>
        <w:rPr>
          <w:noProof/>
        </w:rPr>
        <w:instrText xml:space="preserve"> PAGEREF _Toc192830124 \h </w:instrText>
      </w:r>
      <w:r>
        <w:rPr>
          <w:noProof/>
        </w:rPr>
      </w:r>
      <w:r>
        <w:rPr>
          <w:noProof/>
        </w:rPr>
        <w:fldChar w:fldCharType="separate"/>
      </w:r>
      <w:r>
        <w:rPr>
          <w:noProof/>
        </w:rPr>
        <w:t>76</w:t>
      </w:r>
      <w:r>
        <w:rPr>
          <w:noProof/>
        </w:rPr>
        <w:fldChar w:fldCharType="end"/>
      </w:r>
    </w:p>
    <w:p w14:paraId="07CC8FC2" w14:textId="53963BE2"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.2.3</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HTTP custom headers</w:t>
      </w:r>
      <w:r>
        <w:rPr>
          <w:noProof/>
        </w:rPr>
        <w:tab/>
      </w:r>
      <w:r>
        <w:rPr>
          <w:noProof/>
        </w:rPr>
        <w:fldChar w:fldCharType="begin" w:fldLock="1"/>
      </w:r>
      <w:r>
        <w:rPr>
          <w:noProof/>
        </w:rPr>
        <w:instrText xml:space="preserve"> PAGEREF _Toc192830125 \h </w:instrText>
      </w:r>
      <w:r>
        <w:rPr>
          <w:noProof/>
        </w:rPr>
      </w:r>
      <w:r>
        <w:rPr>
          <w:noProof/>
        </w:rPr>
        <w:fldChar w:fldCharType="separate"/>
      </w:r>
      <w:r>
        <w:rPr>
          <w:noProof/>
        </w:rPr>
        <w:t>76</w:t>
      </w:r>
      <w:r>
        <w:rPr>
          <w:noProof/>
        </w:rPr>
        <w:fldChar w:fldCharType="end"/>
      </w:r>
    </w:p>
    <w:p w14:paraId="4DB3AADE" w14:textId="39DBD08B"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Resources</w:t>
      </w:r>
      <w:r>
        <w:rPr>
          <w:noProof/>
        </w:rPr>
        <w:tab/>
      </w:r>
      <w:r>
        <w:rPr>
          <w:noProof/>
        </w:rPr>
        <w:fldChar w:fldCharType="begin" w:fldLock="1"/>
      </w:r>
      <w:r>
        <w:rPr>
          <w:noProof/>
        </w:rPr>
        <w:instrText xml:space="preserve"> PAGEREF _Toc192830126 \h </w:instrText>
      </w:r>
      <w:r>
        <w:rPr>
          <w:noProof/>
        </w:rPr>
      </w:r>
      <w:r>
        <w:rPr>
          <w:noProof/>
        </w:rPr>
        <w:fldChar w:fldCharType="separate"/>
      </w:r>
      <w:r>
        <w:rPr>
          <w:noProof/>
        </w:rPr>
        <w:t>76</w:t>
      </w:r>
      <w:r>
        <w:rPr>
          <w:noProof/>
        </w:rPr>
        <w:fldChar w:fldCharType="end"/>
      </w:r>
    </w:p>
    <w:p w14:paraId="00AED2A1" w14:textId="077A8A6C"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Overview</w:t>
      </w:r>
      <w:r>
        <w:rPr>
          <w:noProof/>
        </w:rPr>
        <w:tab/>
      </w:r>
      <w:r>
        <w:rPr>
          <w:noProof/>
        </w:rPr>
        <w:fldChar w:fldCharType="begin" w:fldLock="1"/>
      </w:r>
      <w:r>
        <w:rPr>
          <w:noProof/>
        </w:rPr>
        <w:instrText xml:space="preserve"> PAGEREF _Toc192830127 \h </w:instrText>
      </w:r>
      <w:r>
        <w:rPr>
          <w:noProof/>
        </w:rPr>
      </w:r>
      <w:r>
        <w:rPr>
          <w:noProof/>
        </w:rPr>
        <w:fldChar w:fldCharType="separate"/>
      </w:r>
      <w:r>
        <w:rPr>
          <w:noProof/>
        </w:rPr>
        <w:t>76</w:t>
      </w:r>
      <w:r>
        <w:rPr>
          <w:noProof/>
        </w:rPr>
        <w:fldChar w:fldCharType="end"/>
      </w:r>
    </w:p>
    <w:p w14:paraId="4DD32502" w14:textId="0C6A9EE5"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Resource: I</w:t>
      </w:r>
      <w:r w:rsidRPr="00791D9E">
        <w:rPr>
          <w:rFonts w:eastAsia="SimSun"/>
          <w:noProof/>
          <w:lang w:eastAsia="zh-CN"/>
        </w:rPr>
        <w:t>msParameterProvisioningDataEntry</w:t>
      </w:r>
      <w:r>
        <w:rPr>
          <w:noProof/>
        </w:rPr>
        <w:tab/>
      </w:r>
      <w:r>
        <w:rPr>
          <w:noProof/>
        </w:rPr>
        <w:fldChar w:fldCharType="begin" w:fldLock="1"/>
      </w:r>
      <w:r>
        <w:rPr>
          <w:noProof/>
        </w:rPr>
        <w:instrText xml:space="preserve"> PAGEREF _Toc192830128 \h </w:instrText>
      </w:r>
      <w:r>
        <w:rPr>
          <w:noProof/>
        </w:rPr>
      </w:r>
      <w:r>
        <w:rPr>
          <w:noProof/>
        </w:rPr>
        <w:fldChar w:fldCharType="separate"/>
      </w:r>
      <w:r>
        <w:rPr>
          <w:noProof/>
        </w:rPr>
        <w:t>77</w:t>
      </w:r>
      <w:r>
        <w:rPr>
          <w:noProof/>
        </w:rPr>
        <w:fldChar w:fldCharType="end"/>
      </w:r>
    </w:p>
    <w:p w14:paraId="383F923F" w14:textId="3B1FE123"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.3.2.1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Description</w:t>
      </w:r>
      <w:r>
        <w:rPr>
          <w:noProof/>
        </w:rPr>
        <w:tab/>
      </w:r>
      <w:r>
        <w:rPr>
          <w:noProof/>
        </w:rPr>
        <w:fldChar w:fldCharType="begin" w:fldLock="1"/>
      </w:r>
      <w:r>
        <w:rPr>
          <w:noProof/>
        </w:rPr>
        <w:instrText xml:space="preserve"> PAGEREF _Toc192830129 \h </w:instrText>
      </w:r>
      <w:r>
        <w:rPr>
          <w:noProof/>
        </w:rPr>
      </w:r>
      <w:r>
        <w:rPr>
          <w:noProof/>
        </w:rPr>
        <w:fldChar w:fldCharType="separate"/>
      </w:r>
      <w:r>
        <w:rPr>
          <w:noProof/>
        </w:rPr>
        <w:t>77</w:t>
      </w:r>
      <w:r>
        <w:rPr>
          <w:noProof/>
        </w:rPr>
        <w:fldChar w:fldCharType="end"/>
      </w:r>
    </w:p>
    <w:p w14:paraId="79DA5BFE" w14:textId="0FC84AC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.3.2.2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Resource Definition</w:t>
      </w:r>
      <w:r>
        <w:rPr>
          <w:noProof/>
        </w:rPr>
        <w:tab/>
      </w:r>
      <w:r>
        <w:rPr>
          <w:noProof/>
        </w:rPr>
        <w:fldChar w:fldCharType="begin" w:fldLock="1"/>
      </w:r>
      <w:r>
        <w:rPr>
          <w:noProof/>
        </w:rPr>
        <w:instrText xml:space="preserve"> PAGEREF _Toc192830130 \h </w:instrText>
      </w:r>
      <w:r>
        <w:rPr>
          <w:noProof/>
        </w:rPr>
      </w:r>
      <w:r>
        <w:rPr>
          <w:noProof/>
        </w:rPr>
        <w:fldChar w:fldCharType="separate"/>
      </w:r>
      <w:r>
        <w:rPr>
          <w:noProof/>
        </w:rPr>
        <w:t>77</w:t>
      </w:r>
      <w:r>
        <w:rPr>
          <w:noProof/>
        </w:rPr>
        <w:fldChar w:fldCharType="end"/>
      </w:r>
    </w:p>
    <w:p w14:paraId="490808B3" w14:textId="6C9F371F"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.3.2.3</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Resource Standard Methods</w:t>
      </w:r>
      <w:r>
        <w:rPr>
          <w:noProof/>
        </w:rPr>
        <w:tab/>
      </w:r>
      <w:r>
        <w:rPr>
          <w:noProof/>
        </w:rPr>
        <w:fldChar w:fldCharType="begin" w:fldLock="1"/>
      </w:r>
      <w:r>
        <w:rPr>
          <w:noProof/>
        </w:rPr>
        <w:instrText xml:space="preserve"> PAGEREF _Toc192830131 \h </w:instrText>
      </w:r>
      <w:r>
        <w:rPr>
          <w:noProof/>
        </w:rPr>
      </w:r>
      <w:r>
        <w:rPr>
          <w:noProof/>
        </w:rPr>
        <w:fldChar w:fldCharType="separate"/>
      </w:r>
      <w:r>
        <w:rPr>
          <w:noProof/>
        </w:rPr>
        <w:t>78</w:t>
      </w:r>
      <w:r>
        <w:rPr>
          <w:noProof/>
        </w:rPr>
        <w:fldChar w:fldCharType="end"/>
      </w:r>
    </w:p>
    <w:p w14:paraId="54428462" w14:textId="1AC4AEB1"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.3.2.4</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Resource Custom Operations</w:t>
      </w:r>
      <w:r>
        <w:rPr>
          <w:noProof/>
        </w:rPr>
        <w:tab/>
      </w:r>
      <w:r>
        <w:rPr>
          <w:noProof/>
        </w:rPr>
        <w:fldChar w:fldCharType="begin" w:fldLock="1"/>
      </w:r>
      <w:r>
        <w:rPr>
          <w:noProof/>
        </w:rPr>
        <w:instrText xml:space="preserve"> PAGEREF _Toc192830132 \h </w:instrText>
      </w:r>
      <w:r>
        <w:rPr>
          <w:noProof/>
        </w:rPr>
      </w:r>
      <w:r>
        <w:rPr>
          <w:noProof/>
        </w:rPr>
        <w:fldChar w:fldCharType="separate"/>
      </w:r>
      <w:r>
        <w:rPr>
          <w:noProof/>
        </w:rPr>
        <w:t>78</w:t>
      </w:r>
      <w:r>
        <w:rPr>
          <w:noProof/>
        </w:rPr>
        <w:fldChar w:fldCharType="end"/>
      </w:r>
    </w:p>
    <w:p w14:paraId="16DD76C6" w14:textId="70AEE505"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Custom Operations without associated resources</w:t>
      </w:r>
      <w:r>
        <w:rPr>
          <w:noProof/>
        </w:rPr>
        <w:tab/>
      </w:r>
      <w:r>
        <w:rPr>
          <w:noProof/>
        </w:rPr>
        <w:fldChar w:fldCharType="begin" w:fldLock="1"/>
      </w:r>
      <w:r>
        <w:rPr>
          <w:noProof/>
        </w:rPr>
        <w:instrText xml:space="preserve"> PAGEREF _Toc192830133 \h </w:instrText>
      </w:r>
      <w:r>
        <w:rPr>
          <w:noProof/>
        </w:rPr>
      </w:r>
      <w:r>
        <w:rPr>
          <w:noProof/>
        </w:rPr>
        <w:fldChar w:fldCharType="separate"/>
      </w:r>
      <w:r>
        <w:rPr>
          <w:noProof/>
        </w:rPr>
        <w:t>79</w:t>
      </w:r>
      <w:r>
        <w:rPr>
          <w:noProof/>
        </w:rPr>
        <w:fldChar w:fldCharType="end"/>
      </w:r>
    </w:p>
    <w:p w14:paraId="4922553B" w14:textId="26653708"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Notifications</w:t>
      </w:r>
      <w:r>
        <w:rPr>
          <w:noProof/>
        </w:rPr>
        <w:tab/>
      </w:r>
      <w:r>
        <w:rPr>
          <w:noProof/>
        </w:rPr>
        <w:fldChar w:fldCharType="begin" w:fldLock="1"/>
      </w:r>
      <w:r>
        <w:rPr>
          <w:noProof/>
        </w:rPr>
        <w:instrText xml:space="preserve"> PAGEREF _Toc192830134 \h </w:instrText>
      </w:r>
      <w:r>
        <w:rPr>
          <w:noProof/>
        </w:rPr>
      </w:r>
      <w:r>
        <w:rPr>
          <w:noProof/>
        </w:rPr>
        <w:fldChar w:fldCharType="separate"/>
      </w:r>
      <w:r>
        <w:rPr>
          <w:noProof/>
        </w:rPr>
        <w:t>79</w:t>
      </w:r>
      <w:r>
        <w:rPr>
          <w:noProof/>
        </w:rPr>
        <w:fldChar w:fldCharType="end"/>
      </w:r>
    </w:p>
    <w:p w14:paraId="452CA754" w14:textId="5D02E164"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Data Model</w:t>
      </w:r>
      <w:r>
        <w:rPr>
          <w:noProof/>
        </w:rPr>
        <w:tab/>
      </w:r>
      <w:r>
        <w:rPr>
          <w:noProof/>
        </w:rPr>
        <w:fldChar w:fldCharType="begin" w:fldLock="1"/>
      </w:r>
      <w:r>
        <w:rPr>
          <w:noProof/>
        </w:rPr>
        <w:instrText xml:space="preserve"> PAGEREF _Toc192830135 \h </w:instrText>
      </w:r>
      <w:r>
        <w:rPr>
          <w:noProof/>
        </w:rPr>
      </w:r>
      <w:r>
        <w:rPr>
          <w:noProof/>
        </w:rPr>
        <w:fldChar w:fldCharType="separate"/>
      </w:r>
      <w:r>
        <w:rPr>
          <w:noProof/>
        </w:rPr>
        <w:t>79</w:t>
      </w:r>
      <w:r>
        <w:rPr>
          <w:noProof/>
        </w:rPr>
        <w:fldChar w:fldCharType="end"/>
      </w:r>
    </w:p>
    <w:p w14:paraId="5D1C14C2" w14:textId="364BAC4F"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.6.1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General</w:t>
      </w:r>
      <w:r>
        <w:rPr>
          <w:noProof/>
        </w:rPr>
        <w:tab/>
      </w:r>
      <w:r>
        <w:rPr>
          <w:noProof/>
        </w:rPr>
        <w:fldChar w:fldCharType="begin" w:fldLock="1"/>
      </w:r>
      <w:r>
        <w:rPr>
          <w:noProof/>
        </w:rPr>
        <w:instrText xml:space="preserve"> PAGEREF _Toc192830136 \h </w:instrText>
      </w:r>
      <w:r>
        <w:rPr>
          <w:noProof/>
        </w:rPr>
      </w:r>
      <w:r>
        <w:rPr>
          <w:noProof/>
        </w:rPr>
        <w:fldChar w:fldCharType="separate"/>
      </w:r>
      <w:r>
        <w:rPr>
          <w:noProof/>
        </w:rPr>
        <w:t>79</w:t>
      </w:r>
      <w:r>
        <w:rPr>
          <w:noProof/>
        </w:rPr>
        <w:fldChar w:fldCharType="end"/>
      </w:r>
    </w:p>
    <w:p w14:paraId="19554F1D" w14:textId="354A4C76"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lang w:val="en-US"/>
        </w:rPr>
        <w:t>6.</w:t>
      </w:r>
      <w:r w:rsidRPr="00791D9E">
        <w:rPr>
          <w:rFonts w:eastAsia="SimSun"/>
          <w:noProof/>
          <w:lang w:val="en-US" w:eastAsia="zh-CN"/>
        </w:rPr>
        <w:t>5</w:t>
      </w:r>
      <w:r w:rsidRPr="00791D9E">
        <w:rPr>
          <w:rFonts w:eastAsia="SimSun"/>
          <w:noProof/>
          <w:lang w:val="en-US"/>
        </w:rPr>
        <w:t>.6.2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lang w:val="en-US"/>
        </w:rPr>
        <w:t>Structured data types</w:t>
      </w:r>
      <w:r>
        <w:rPr>
          <w:noProof/>
        </w:rPr>
        <w:tab/>
      </w:r>
      <w:r>
        <w:rPr>
          <w:noProof/>
        </w:rPr>
        <w:fldChar w:fldCharType="begin" w:fldLock="1"/>
      </w:r>
      <w:r>
        <w:rPr>
          <w:noProof/>
        </w:rPr>
        <w:instrText xml:space="preserve"> PAGEREF _Toc192830137 \h </w:instrText>
      </w:r>
      <w:r>
        <w:rPr>
          <w:noProof/>
        </w:rPr>
      </w:r>
      <w:r>
        <w:rPr>
          <w:noProof/>
        </w:rPr>
        <w:fldChar w:fldCharType="separate"/>
      </w:r>
      <w:r>
        <w:rPr>
          <w:noProof/>
        </w:rPr>
        <w:t>79</w:t>
      </w:r>
      <w:r>
        <w:rPr>
          <w:noProof/>
        </w:rPr>
        <w:fldChar w:fldCharType="end"/>
      </w:r>
    </w:p>
    <w:p w14:paraId="78C8CFF1" w14:textId="3C985D42"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6.2.1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Introduction</w:t>
      </w:r>
      <w:r>
        <w:rPr>
          <w:noProof/>
        </w:rPr>
        <w:tab/>
      </w:r>
      <w:r>
        <w:rPr>
          <w:noProof/>
        </w:rPr>
        <w:fldChar w:fldCharType="begin" w:fldLock="1"/>
      </w:r>
      <w:r>
        <w:rPr>
          <w:noProof/>
        </w:rPr>
        <w:instrText xml:space="preserve"> PAGEREF _Toc192830138 \h </w:instrText>
      </w:r>
      <w:r>
        <w:rPr>
          <w:noProof/>
        </w:rPr>
      </w:r>
      <w:r>
        <w:rPr>
          <w:noProof/>
        </w:rPr>
        <w:fldChar w:fldCharType="separate"/>
      </w:r>
      <w:r>
        <w:rPr>
          <w:noProof/>
        </w:rPr>
        <w:t>79</w:t>
      </w:r>
      <w:r>
        <w:rPr>
          <w:noProof/>
        </w:rPr>
        <w:fldChar w:fldCharType="end"/>
      </w:r>
    </w:p>
    <w:p w14:paraId="4ADE4A89" w14:textId="69B62034"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.6.2.2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Type: ImsPpDataEntry</w:t>
      </w:r>
      <w:r>
        <w:rPr>
          <w:noProof/>
        </w:rPr>
        <w:tab/>
      </w:r>
      <w:r>
        <w:rPr>
          <w:noProof/>
        </w:rPr>
        <w:fldChar w:fldCharType="begin" w:fldLock="1"/>
      </w:r>
      <w:r>
        <w:rPr>
          <w:noProof/>
        </w:rPr>
        <w:instrText xml:space="preserve"> PAGEREF _Toc192830139 \h </w:instrText>
      </w:r>
      <w:r>
        <w:rPr>
          <w:noProof/>
        </w:rPr>
      </w:r>
      <w:r>
        <w:rPr>
          <w:noProof/>
        </w:rPr>
        <w:fldChar w:fldCharType="separate"/>
      </w:r>
      <w:r>
        <w:rPr>
          <w:noProof/>
        </w:rPr>
        <w:t>79</w:t>
      </w:r>
      <w:r>
        <w:rPr>
          <w:noProof/>
        </w:rPr>
        <w:fldChar w:fldCharType="end"/>
      </w:r>
    </w:p>
    <w:p w14:paraId="4CDE3885" w14:textId="22895AD4"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lang w:val="en-US"/>
        </w:rPr>
        <w:t>6.</w:t>
      </w:r>
      <w:r w:rsidRPr="00791D9E">
        <w:rPr>
          <w:rFonts w:eastAsia="SimSun"/>
          <w:noProof/>
          <w:lang w:val="en-US" w:eastAsia="zh-CN"/>
        </w:rPr>
        <w:t>5</w:t>
      </w:r>
      <w:r w:rsidRPr="00791D9E">
        <w:rPr>
          <w:rFonts w:eastAsia="SimSun"/>
          <w:noProof/>
          <w:lang w:val="en-US"/>
        </w:rPr>
        <w:t>.6.3</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lang w:val="en-US"/>
        </w:rPr>
        <w:t>Simple data types and enumerations</w:t>
      </w:r>
      <w:r>
        <w:rPr>
          <w:noProof/>
        </w:rPr>
        <w:tab/>
      </w:r>
      <w:r>
        <w:rPr>
          <w:noProof/>
        </w:rPr>
        <w:fldChar w:fldCharType="begin" w:fldLock="1"/>
      </w:r>
      <w:r>
        <w:rPr>
          <w:noProof/>
        </w:rPr>
        <w:instrText xml:space="preserve"> PAGEREF _Toc192830140 \h </w:instrText>
      </w:r>
      <w:r>
        <w:rPr>
          <w:noProof/>
        </w:rPr>
      </w:r>
      <w:r>
        <w:rPr>
          <w:noProof/>
        </w:rPr>
        <w:fldChar w:fldCharType="separate"/>
      </w:r>
      <w:r>
        <w:rPr>
          <w:noProof/>
        </w:rPr>
        <w:t>79</w:t>
      </w:r>
      <w:r>
        <w:rPr>
          <w:noProof/>
        </w:rPr>
        <w:fldChar w:fldCharType="end"/>
      </w:r>
    </w:p>
    <w:p w14:paraId="042B1C7D" w14:textId="5417BB63"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.6.3.1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Introduction</w:t>
      </w:r>
      <w:r>
        <w:rPr>
          <w:noProof/>
        </w:rPr>
        <w:tab/>
      </w:r>
      <w:r>
        <w:rPr>
          <w:noProof/>
        </w:rPr>
        <w:fldChar w:fldCharType="begin" w:fldLock="1"/>
      </w:r>
      <w:r>
        <w:rPr>
          <w:noProof/>
        </w:rPr>
        <w:instrText xml:space="preserve"> PAGEREF _Toc192830141 \h </w:instrText>
      </w:r>
      <w:r>
        <w:rPr>
          <w:noProof/>
        </w:rPr>
      </w:r>
      <w:r>
        <w:rPr>
          <w:noProof/>
        </w:rPr>
        <w:fldChar w:fldCharType="separate"/>
      </w:r>
      <w:r>
        <w:rPr>
          <w:noProof/>
        </w:rPr>
        <w:t>79</w:t>
      </w:r>
      <w:r>
        <w:rPr>
          <w:noProof/>
        </w:rPr>
        <w:fldChar w:fldCharType="end"/>
      </w:r>
    </w:p>
    <w:p w14:paraId="04F0968B" w14:textId="46156779" w:rsidR="004748C7" w:rsidRDefault="004748C7">
      <w:pPr>
        <w:pStyle w:val="TOC5"/>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.6.3.2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Simple data types</w:t>
      </w:r>
      <w:r>
        <w:rPr>
          <w:noProof/>
        </w:rPr>
        <w:tab/>
      </w:r>
      <w:r>
        <w:rPr>
          <w:noProof/>
        </w:rPr>
        <w:fldChar w:fldCharType="begin" w:fldLock="1"/>
      </w:r>
      <w:r>
        <w:rPr>
          <w:noProof/>
        </w:rPr>
        <w:instrText xml:space="preserve"> PAGEREF _Toc192830142 \h </w:instrText>
      </w:r>
      <w:r>
        <w:rPr>
          <w:noProof/>
        </w:rPr>
      </w:r>
      <w:r>
        <w:rPr>
          <w:noProof/>
        </w:rPr>
        <w:fldChar w:fldCharType="separate"/>
      </w:r>
      <w:r>
        <w:rPr>
          <w:noProof/>
        </w:rPr>
        <w:t>79</w:t>
      </w:r>
      <w:r>
        <w:rPr>
          <w:noProof/>
        </w:rPr>
        <w:fldChar w:fldCharType="end"/>
      </w:r>
    </w:p>
    <w:p w14:paraId="1CCC0FA4" w14:textId="7B5FD23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lang w:val="en-US"/>
        </w:rPr>
        <w:t>6.</w:t>
      </w:r>
      <w:r w:rsidRPr="00791D9E">
        <w:rPr>
          <w:rFonts w:eastAsia="SimSun"/>
          <w:noProof/>
          <w:lang w:val="en-US" w:eastAsia="zh-CN"/>
        </w:rPr>
        <w:t>5</w:t>
      </w:r>
      <w:r w:rsidRPr="00791D9E">
        <w:rPr>
          <w:rFonts w:eastAsia="SimSun"/>
          <w:noProof/>
          <w:lang w:val="en-US"/>
        </w:rPr>
        <w:t>.6.4</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lang w:eastAsia="zh-CN"/>
        </w:rPr>
        <w:t>Data types describing alternative data types or combinations of data types</w:t>
      </w:r>
      <w:r>
        <w:rPr>
          <w:noProof/>
        </w:rPr>
        <w:tab/>
      </w:r>
      <w:r>
        <w:rPr>
          <w:noProof/>
        </w:rPr>
        <w:fldChar w:fldCharType="begin" w:fldLock="1"/>
      </w:r>
      <w:r>
        <w:rPr>
          <w:noProof/>
        </w:rPr>
        <w:instrText xml:space="preserve"> PAGEREF _Toc192830143 \h </w:instrText>
      </w:r>
      <w:r>
        <w:rPr>
          <w:noProof/>
        </w:rPr>
      </w:r>
      <w:r>
        <w:rPr>
          <w:noProof/>
        </w:rPr>
        <w:fldChar w:fldCharType="separate"/>
      </w:r>
      <w:r>
        <w:rPr>
          <w:noProof/>
        </w:rPr>
        <w:t>80</w:t>
      </w:r>
      <w:r>
        <w:rPr>
          <w:noProof/>
        </w:rPr>
        <w:fldChar w:fldCharType="end"/>
      </w:r>
    </w:p>
    <w:p w14:paraId="5B80C272" w14:textId="68F2AF78"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.6.5</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Binary data</w:t>
      </w:r>
      <w:r>
        <w:rPr>
          <w:noProof/>
        </w:rPr>
        <w:tab/>
      </w:r>
      <w:r>
        <w:rPr>
          <w:noProof/>
        </w:rPr>
        <w:fldChar w:fldCharType="begin" w:fldLock="1"/>
      </w:r>
      <w:r>
        <w:rPr>
          <w:noProof/>
        </w:rPr>
        <w:instrText xml:space="preserve"> PAGEREF _Toc192830144 \h </w:instrText>
      </w:r>
      <w:r>
        <w:rPr>
          <w:noProof/>
        </w:rPr>
      </w:r>
      <w:r>
        <w:rPr>
          <w:noProof/>
        </w:rPr>
        <w:fldChar w:fldCharType="separate"/>
      </w:r>
      <w:r>
        <w:rPr>
          <w:noProof/>
        </w:rPr>
        <w:t>80</w:t>
      </w:r>
      <w:r>
        <w:rPr>
          <w:noProof/>
        </w:rPr>
        <w:fldChar w:fldCharType="end"/>
      </w:r>
    </w:p>
    <w:p w14:paraId="75B06E45" w14:textId="6C104013"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.7</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Error Handling</w:t>
      </w:r>
      <w:r>
        <w:rPr>
          <w:noProof/>
        </w:rPr>
        <w:tab/>
      </w:r>
      <w:r>
        <w:rPr>
          <w:noProof/>
        </w:rPr>
        <w:fldChar w:fldCharType="begin" w:fldLock="1"/>
      </w:r>
      <w:r>
        <w:rPr>
          <w:noProof/>
        </w:rPr>
        <w:instrText xml:space="preserve"> PAGEREF _Toc192830145 \h </w:instrText>
      </w:r>
      <w:r>
        <w:rPr>
          <w:noProof/>
        </w:rPr>
      </w:r>
      <w:r>
        <w:rPr>
          <w:noProof/>
        </w:rPr>
        <w:fldChar w:fldCharType="separate"/>
      </w:r>
      <w:r>
        <w:rPr>
          <w:noProof/>
        </w:rPr>
        <w:t>80</w:t>
      </w:r>
      <w:r>
        <w:rPr>
          <w:noProof/>
        </w:rPr>
        <w:fldChar w:fldCharType="end"/>
      </w:r>
    </w:p>
    <w:p w14:paraId="0C834BA0" w14:textId="0125B1EA"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.7.1</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General</w:t>
      </w:r>
      <w:r>
        <w:rPr>
          <w:noProof/>
        </w:rPr>
        <w:tab/>
      </w:r>
      <w:r>
        <w:rPr>
          <w:noProof/>
        </w:rPr>
        <w:fldChar w:fldCharType="begin" w:fldLock="1"/>
      </w:r>
      <w:r>
        <w:rPr>
          <w:noProof/>
        </w:rPr>
        <w:instrText xml:space="preserve"> PAGEREF _Toc192830146 \h </w:instrText>
      </w:r>
      <w:r>
        <w:rPr>
          <w:noProof/>
        </w:rPr>
      </w:r>
      <w:r>
        <w:rPr>
          <w:noProof/>
        </w:rPr>
        <w:fldChar w:fldCharType="separate"/>
      </w:r>
      <w:r>
        <w:rPr>
          <w:noProof/>
        </w:rPr>
        <w:t>80</w:t>
      </w:r>
      <w:r>
        <w:rPr>
          <w:noProof/>
        </w:rPr>
        <w:fldChar w:fldCharType="end"/>
      </w:r>
    </w:p>
    <w:p w14:paraId="23F8E4A9" w14:textId="26DF2243"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.7.2</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Protocol Errors</w:t>
      </w:r>
      <w:r>
        <w:rPr>
          <w:noProof/>
        </w:rPr>
        <w:tab/>
      </w:r>
      <w:r>
        <w:rPr>
          <w:noProof/>
        </w:rPr>
        <w:fldChar w:fldCharType="begin" w:fldLock="1"/>
      </w:r>
      <w:r>
        <w:rPr>
          <w:noProof/>
        </w:rPr>
        <w:instrText xml:space="preserve"> PAGEREF _Toc192830147 \h </w:instrText>
      </w:r>
      <w:r>
        <w:rPr>
          <w:noProof/>
        </w:rPr>
      </w:r>
      <w:r>
        <w:rPr>
          <w:noProof/>
        </w:rPr>
        <w:fldChar w:fldCharType="separate"/>
      </w:r>
      <w:r>
        <w:rPr>
          <w:noProof/>
        </w:rPr>
        <w:t>80</w:t>
      </w:r>
      <w:r>
        <w:rPr>
          <w:noProof/>
        </w:rPr>
        <w:fldChar w:fldCharType="end"/>
      </w:r>
    </w:p>
    <w:p w14:paraId="1E68EF54" w14:textId="1F526429" w:rsidR="004748C7" w:rsidRDefault="004748C7">
      <w:pPr>
        <w:pStyle w:val="TOC4"/>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.7.3</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Application Errors</w:t>
      </w:r>
      <w:r>
        <w:rPr>
          <w:noProof/>
        </w:rPr>
        <w:tab/>
      </w:r>
      <w:r>
        <w:rPr>
          <w:noProof/>
        </w:rPr>
        <w:fldChar w:fldCharType="begin" w:fldLock="1"/>
      </w:r>
      <w:r>
        <w:rPr>
          <w:noProof/>
        </w:rPr>
        <w:instrText xml:space="preserve"> PAGEREF _Toc192830148 \h </w:instrText>
      </w:r>
      <w:r>
        <w:rPr>
          <w:noProof/>
        </w:rPr>
      </w:r>
      <w:r>
        <w:rPr>
          <w:noProof/>
        </w:rPr>
        <w:fldChar w:fldCharType="separate"/>
      </w:r>
      <w:r>
        <w:rPr>
          <w:noProof/>
        </w:rPr>
        <w:t>80</w:t>
      </w:r>
      <w:r>
        <w:rPr>
          <w:noProof/>
        </w:rPr>
        <w:fldChar w:fldCharType="end"/>
      </w:r>
    </w:p>
    <w:p w14:paraId="3AB22B61" w14:textId="61164547"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.8</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lang w:eastAsia="zh-CN"/>
        </w:rPr>
        <w:t>Feature negotiation</w:t>
      </w:r>
      <w:r>
        <w:rPr>
          <w:noProof/>
        </w:rPr>
        <w:tab/>
      </w:r>
      <w:r>
        <w:rPr>
          <w:noProof/>
        </w:rPr>
        <w:fldChar w:fldCharType="begin" w:fldLock="1"/>
      </w:r>
      <w:r>
        <w:rPr>
          <w:noProof/>
        </w:rPr>
        <w:instrText xml:space="preserve"> PAGEREF _Toc192830149 \h </w:instrText>
      </w:r>
      <w:r>
        <w:rPr>
          <w:noProof/>
        </w:rPr>
      </w:r>
      <w:r>
        <w:rPr>
          <w:noProof/>
        </w:rPr>
        <w:fldChar w:fldCharType="separate"/>
      </w:r>
      <w:r>
        <w:rPr>
          <w:noProof/>
        </w:rPr>
        <w:t>80</w:t>
      </w:r>
      <w:r>
        <w:rPr>
          <w:noProof/>
        </w:rPr>
        <w:fldChar w:fldCharType="end"/>
      </w:r>
    </w:p>
    <w:p w14:paraId="6036F51D" w14:textId="2A1FC119"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t>6.</w:t>
      </w:r>
      <w:r w:rsidRPr="00791D9E">
        <w:rPr>
          <w:rFonts w:eastAsia="SimSun"/>
          <w:noProof/>
          <w:lang w:eastAsia="zh-CN"/>
        </w:rPr>
        <w:t>5</w:t>
      </w:r>
      <w:r w:rsidRPr="00791D9E">
        <w:rPr>
          <w:rFonts w:eastAsia="SimSun"/>
          <w:noProof/>
        </w:rPr>
        <w:t>.9</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Security</w:t>
      </w:r>
      <w:r>
        <w:rPr>
          <w:noProof/>
        </w:rPr>
        <w:tab/>
      </w:r>
      <w:r>
        <w:rPr>
          <w:noProof/>
        </w:rPr>
        <w:fldChar w:fldCharType="begin" w:fldLock="1"/>
      </w:r>
      <w:r>
        <w:rPr>
          <w:noProof/>
        </w:rPr>
        <w:instrText xml:space="preserve"> PAGEREF _Toc192830150 \h </w:instrText>
      </w:r>
      <w:r>
        <w:rPr>
          <w:noProof/>
        </w:rPr>
      </w:r>
      <w:r>
        <w:rPr>
          <w:noProof/>
        </w:rPr>
        <w:fldChar w:fldCharType="separate"/>
      </w:r>
      <w:r>
        <w:rPr>
          <w:noProof/>
        </w:rPr>
        <w:t>80</w:t>
      </w:r>
      <w:r>
        <w:rPr>
          <w:noProof/>
        </w:rPr>
        <w:fldChar w:fldCharType="end"/>
      </w:r>
    </w:p>
    <w:p w14:paraId="37664150" w14:textId="16923B31" w:rsidR="004748C7" w:rsidRDefault="004748C7">
      <w:pPr>
        <w:pStyle w:val="TOC3"/>
        <w:rPr>
          <w:rFonts w:asciiTheme="minorHAnsi" w:eastAsiaTheme="minorEastAsia" w:hAnsiTheme="minorHAnsi" w:cstheme="minorBidi"/>
          <w:noProof/>
          <w:kern w:val="2"/>
          <w:sz w:val="24"/>
          <w:szCs w:val="24"/>
          <w:lang w:eastAsia="en-GB"/>
          <w14:ligatures w14:val="standardContextual"/>
        </w:rPr>
      </w:pPr>
      <w:r w:rsidRPr="00791D9E">
        <w:rPr>
          <w:rFonts w:eastAsia="SimSun"/>
          <w:noProof/>
        </w:rPr>
        <w:lastRenderedPageBreak/>
        <w:t>6.</w:t>
      </w:r>
      <w:r w:rsidRPr="00791D9E">
        <w:rPr>
          <w:rFonts w:eastAsia="SimSun"/>
          <w:noProof/>
          <w:lang w:eastAsia="zh-CN"/>
        </w:rPr>
        <w:t>5</w:t>
      </w:r>
      <w:r w:rsidRPr="00791D9E">
        <w:rPr>
          <w:rFonts w:eastAsia="SimSun"/>
          <w:noProof/>
        </w:rPr>
        <w:t>.10</w:t>
      </w:r>
      <w:r>
        <w:rPr>
          <w:rFonts w:asciiTheme="minorHAnsi" w:eastAsiaTheme="minorEastAsia" w:hAnsiTheme="minorHAnsi" w:cstheme="minorBidi"/>
          <w:noProof/>
          <w:kern w:val="2"/>
          <w:sz w:val="24"/>
          <w:szCs w:val="24"/>
          <w:lang w:eastAsia="en-GB"/>
          <w14:ligatures w14:val="standardContextual"/>
        </w:rPr>
        <w:tab/>
      </w:r>
      <w:r w:rsidRPr="00791D9E">
        <w:rPr>
          <w:rFonts w:eastAsia="SimSun"/>
          <w:noProof/>
        </w:rPr>
        <w:t>HTTP redirection</w:t>
      </w:r>
      <w:r>
        <w:rPr>
          <w:noProof/>
        </w:rPr>
        <w:tab/>
      </w:r>
      <w:r>
        <w:rPr>
          <w:noProof/>
        </w:rPr>
        <w:fldChar w:fldCharType="begin" w:fldLock="1"/>
      </w:r>
      <w:r>
        <w:rPr>
          <w:noProof/>
        </w:rPr>
        <w:instrText xml:space="preserve"> PAGEREF _Toc192830151 \h </w:instrText>
      </w:r>
      <w:r>
        <w:rPr>
          <w:noProof/>
        </w:rPr>
      </w:r>
      <w:r>
        <w:rPr>
          <w:noProof/>
        </w:rPr>
        <w:fldChar w:fldCharType="separate"/>
      </w:r>
      <w:r>
        <w:rPr>
          <w:noProof/>
        </w:rPr>
        <w:t>81</w:t>
      </w:r>
      <w:r>
        <w:rPr>
          <w:noProof/>
        </w:rPr>
        <w:fldChar w:fldCharType="end"/>
      </w:r>
    </w:p>
    <w:p w14:paraId="68E4637D" w14:textId="60C4C171" w:rsidR="004748C7" w:rsidRDefault="004748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_Toc192830152 \h </w:instrText>
      </w:r>
      <w:r>
        <w:rPr>
          <w:noProof/>
        </w:rPr>
      </w:r>
      <w:r>
        <w:rPr>
          <w:noProof/>
        </w:rPr>
        <w:fldChar w:fldCharType="separate"/>
      </w:r>
      <w:r>
        <w:rPr>
          <w:noProof/>
        </w:rPr>
        <w:t>82</w:t>
      </w:r>
      <w:r>
        <w:rPr>
          <w:noProof/>
        </w:rPr>
        <w:fldChar w:fldCharType="end"/>
      </w:r>
    </w:p>
    <w:p w14:paraId="1CC9B2EA" w14:textId="1347C047"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_Toc192830153 \h </w:instrText>
      </w:r>
      <w:r>
        <w:rPr>
          <w:noProof/>
        </w:rPr>
      </w:r>
      <w:r>
        <w:rPr>
          <w:noProof/>
        </w:rPr>
        <w:fldChar w:fldCharType="separate"/>
      </w:r>
      <w:r>
        <w:rPr>
          <w:noProof/>
        </w:rPr>
        <w:t>82</w:t>
      </w:r>
      <w:r>
        <w:rPr>
          <w:noProof/>
        </w:rPr>
        <w:fldChar w:fldCharType="end"/>
      </w:r>
    </w:p>
    <w:p w14:paraId="00E18232" w14:textId="56C65C9E"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_Toc192830154 \h </w:instrText>
      </w:r>
      <w:r>
        <w:rPr>
          <w:noProof/>
        </w:rPr>
      </w:r>
      <w:r>
        <w:rPr>
          <w:noProof/>
        </w:rPr>
        <w:fldChar w:fldCharType="separate"/>
      </w:r>
      <w:r>
        <w:rPr>
          <w:noProof/>
        </w:rPr>
        <w:t>82</w:t>
      </w:r>
      <w:r>
        <w:rPr>
          <w:noProof/>
        </w:rPr>
        <w:fldChar w:fldCharType="end"/>
      </w:r>
    </w:p>
    <w:p w14:paraId="664C5AB4" w14:textId="2EB0AB89"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_Toc192830155 \h </w:instrText>
      </w:r>
      <w:r>
        <w:rPr>
          <w:noProof/>
        </w:rPr>
      </w:r>
      <w:r>
        <w:rPr>
          <w:noProof/>
        </w:rPr>
        <w:fldChar w:fldCharType="separate"/>
      </w:r>
      <w:r>
        <w:rPr>
          <w:noProof/>
        </w:rPr>
        <w:t>86</w:t>
      </w:r>
      <w:r>
        <w:rPr>
          <w:noProof/>
        </w:rPr>
        <w:fldChar w:fldCharType="end"/>
      </w:r>
    </w:p>
    <w:p w14:paraId="1A40A17B" w14:textId="2F471C22"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791D9E">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fldLock="1"/>
      </w:r>
      <w:r>
        <w:rPr>
          <w:noProof/>
        </w:rPr>
        <w:instrText xml:space="preserve"> PAGEREF _Toc192830156 \h </w:instrText>
      </w:r>
      <w:r>
        <w:rPr>
          <w:noProof/>
        </w:rPr>
      </w:r>
      <w:r>
        <w:rPr>
          <w:noProof/>
        </w:rPr>
        <w:fldChar w:fldCharType="separate"/>
      </w:r>
      <w:r>
        <w:rPr>
          <w:noProof/>
        </w:rPr>
        <w:t>90</w:t>
      </w:r>
      <w:r>
        <w:rPr>
          <w:noProof/>
        </w:rPr>
        <w:fldChar w:fldCharType="end"/>
      </w:r>
    </w:p>
    <w:p w14:paraId="3C7FB4D0" w14:textId="2844ED34" w:rsidR="004748C7" w:rsidRDefault="004748C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791D9E">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fldLock="1"/>
      </w:r>
      <w:r>
        <w:rPr>
          <w:noProof/>
        </w:rPr>
        <w:instrText xml:space="preserve"> PAGEREF _Toc192830157 \h </w:instrText>
      </w:r>
      <w:r>
        <w:rPr>
          <w:noProof/>
        </w:rPr>
      </w:r>
      <w:r>
        <w:rPr>
          <w:noProof/>
        </w:rPr>
        <w:fldChar w:fldCharType="separate"/>
      </w:r>
      <w:r>
        <w:rPr>
          <w:noProof/>
        </w:rPr>
        <w:t>90</w:t>
      </w:r>
      <w:r>
        <w:rPr>
          <w:noProof/>
        </w:rPr>
        <w:fldChar w:fldCharType="end"/>
      </w:r>
    </w:p>
    <w:p w14:paraId="0A487432" w14:textId="1D4D0621" w:rsidR="004748C7" w:rsidRDefault="004748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_Toc192830158 \h </w:instrText>
      </w:r>
      <w:r>
        <w:rPr>
          <w:noProof/>
        </w:rPr>
      </w:r>
      <w:r>
        <w:rPr>
          <w:noProof/>
        </w:rPr>
        <w:fldChar w:fldCharType="separate"/>
      </w:r>
      <w:r>
        <w:rPr>
          <w:noProof/>
        </w:rPr>
        <w:t>91</w:t>
      </w:r>
      <w:r>
        <w:rPr>
          <w:noProof/>
        </w:rPr>
        <w:fldChar w:fldCharType="end"/>
      </w:r>
    </w:p>
    <w:p w14:paraId="79B6A06A" w14:textId="189E5378"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9282984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9282985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9282985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Heading1"/>
      </w:pPr>
      <w:bookmarkStart w:id="24" w:name="_Toc510696580"/>
      <w:bookmarkStart w:id="25" w:name="_Toc35971372"/>
      <w:bookmarkStart w:id="26" w:name="_Toc192829852"/>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192829853"/>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Heading2"/>
      </w:pPr>
      <w:bookmarkStart w:id="30" w:name="_Toc510696582"/>
      <w:bookmarkStart w:id="31" w:name="_Toc35971374"/>
      <w:bookmarkStart w:id="32" w:name="_Toc192829854"/>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192829855"/>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SimSun"/>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Heading1"/>
      </w:pPr>
      <w:bookmarkStart w:id="36" w:name="_Toc510696584"/>
      <w:bookmarkStart w:id="37" w:name="_Toc35971376"/>
      <w:bookmarkStart w:id="38" w:name="_Toc192829856"/>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SimSun" w:hAnsi="SimSun" w:cs="SimSun"/>
          <w:lang w:eastAsia="zh-CN"/>
        </w:rPr>
      </w:pPr>
      <w:r w:rsidRPr="00B910B8">
        <w:lastRenderedPageBreak/>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3E4692C7" w:rsidR="00B4480E" w:rsidRPr="007C500A" w:rsidRDefault="00D77FE2" w:rsidP="00B910B8">
      <w:pPr>
        <w:pStyle w:val="TH"/>
        <w:rPr>
          <w:rFonts w:eastAsiaTheme="minorEastAsia"/>
        </w:rPr>
      </w:pPr>
      <w:r>
        <w:rPr>
          <w:rFonts w:eastAsiaTheme="minorEastAsia"/>
        </w:rPr>
        <w:object w:dxaOrig="6757" w:dyaOrig="2460" w14:anchorId="5C8E5662">
          <v:shape id="_x0000_i1027" type="#_x0000_t75" style="width:337.5pt;height:123pt" o:ole="">
            <v:imagedata r:id="rId13" o:title=""/>
          </v:shape>
          <o:OLEObject Type="Embed" ProgID="Visio.Drawing.15" ShapeID="_x0000_i1027" DrawAspect="Content" ObjectID="_1803442670"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5C00D1F9" w14:textId="3479B981" w:rsidR="007B3457" w:rsidRDefault="00944AF9" w:rsidP="00944AF9">
      <w:pPr>
        <w:pStyle w:val="EditorsNote"/>
      </w:pPr>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w:t>
      </w:r>
      <w:r>
        <w:rPr>
          <w:rFonts w:hint="eastAsia"/>
          <w:lang w:eastAsia="zh-CN"/>
        </w:rPr>
        <w:t>is</w:t>
      </w:r>
      <w:r>
        <w:rPr>
          <w:lang w:eastAsia="zh-CN"/>
        </w:rPr>
        <w:t xml:space="preserve"> still under definition of Stage 2, which needs to be added after stage 2 definition.</w:t>
      </w:r>
    </w:p>
    <w:p w14:paraId="268419D8" w14:textId="50B50D1A" w:rsidR="007B3457" w:rsidRDefault="00000000">
      <w:pPr>
        <w:pStyle w:val="Heading1"/>
      </w:pPr>
      <w:bookmarkStart w:id="40" w:name="_Toc35971377"/>
      <w:bookmarkStart w:id="41" w:name="_Toc510696585"/>
      <w:bookmarkStart w:id="42" w:name="_Toc192829857"/>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192829858"/>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lastRenderedPageBreak/>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shd w:val="clear" w:color="auto" w:fill="auto"/>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shd w:val="clear" w:color="auto" w:fill="auto"/>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shd w:val="clear" w:color="auto" w:fill="auto"/>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shd w:val="clear" w:color="auto" w:fill="auto"/>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shd w:val="clear" w:color="auto" w:fill="auto"/>
          </w:tcPr>
          <w:p w14:paraId="795487D8" w14:textId="68E2FF9C" w:rsidR="00944AF9" w:rsidRPr="00BC5821" w:rsidRDefault="00944AF9" w:rsidP="00944AF9">
            <w:pPr>
              <w:pStyle w:val="TAL"/>
            </w:pPr>
            <w:r>
              <w:rPr>
                <w:rFonts w:hint="eastAsia"/>
                <w:lang w:eastAsia="zh-CN"/>
              </w:rPr>
              <w:t>nimsas-ism</w:t>
            </w:r>
          </w:p>
        </w:tc>
        <w:tc>
          <w:tcPr>
            <w:tcW w:w="765" w:type="dxa"/>
            <w:shd w:val="clear" w:color="auto" w:fill="auto"/>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shd w:val="clear" w:color="auto" w:fill="auto"/>
          </w:tcPr>
          <w:p w14:paraId="7A464DD0" w14:textId="683CF0A5" w:rsidR="008D4BD0" w:rsidRDefault="008D4BD0" w:rsidP="008D4BD0">
            <w:pPr>
              <w:pStyle w:val="TAL"/>
              <w:rPr>
                <w:lang w:eastAsia="zh-CN"/>
              </w:rPr>
            </w:pPr>
            <w:r>
              <w:rPr>
                <w:rFonts w:hint="eastAsia"/>
                <w:lang w:eastAsia="zh-CN"/>
              </w:rPr>
              <w:t>Nimsas_EventExposure</w:t>
            </w:r>
          </w:p>
        </w:tc>
        <w:tc>
          <w:tcPr>
            <w:tcW w:w="719" w:type="dxa"/>
            <w:shd w:val="clear" w:color="auto" w:fill="auto"/>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shd w:val="clear" w:color="auto" w:fill="auto"/>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shd w:val="clear" w:color="auto" w:fill="auto"/>
          </w:tcPr>
          <w:p w14:paraId="686CEDBF" w14:textId="5B7C6706" w:rsidR="008D4BD0" w:rsidRPr="00BC5821" w:rsidRDefault="008D4BD0" w:rsidP="008D4BD0">
            <w:pPr>
              <w:pStyle w:val="TAL"/>
            </w:pPr>
            <w:r>
              <w:rPr>
                <w:rFonts w:hint="eastAsia"/>
                <w:lang w:eastAsia="zh-CN"/>
              </w:rPr>
              <w:t>TS29.175_Nimsas_EventExposure.yaml</w:t>
            </w:r>
          </w:p>
        </w:tc>
        <w:tc>
          <w:tcPr>
            <w:tcW w:w="964" w:type="dxa"/>
            <w:shd w:val="clear" w:color="auto" w:fill="auto"/>
          </w:tcPr>
          <w:p w14:paraId="35E9973F" w14:textId="4E893236" w:rsidR="008D4BD0" w:rsidRDefault="008D4BD0" w:rsidP="008D4BD0">
            <w:pPr>
              <w:pStyle w:val="TAL"/>
              <w:rPr>
                <w:lang w:eastAsia="zh-CN"/>
              </w:rPr>
            </w:pPr>
            <w:r>
              <w:rPr>
                <w:rFonts w:hint="eastAsia"/>
                <w:lang w:eastAsia="zh-CN"/>
              </w:rPr>
              <w:t>nimsas-ee</w:t>
            </w:r>
          </w:p>
        </w:tc>
        <w:tc>
          <w:tcPr>
            <w:tcW w:w="765" w:type="dxa"/>
            <w:shd w:val="clear" w:color="auto" w:fill="auto"/>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shd w:val="clear" w:color="auto" w:fill="auto"/>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shd w:val="clear" w:color="auto" w:fill="auto"/>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shd w:val="clear" w:color="auto" w:fill="auto"/>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shd w:val="clear" w:color="auto" w:fill="auto"/>
          </w:tcPr>
          <w:p w14:paraId="549A4D9D" w14:textId="42DF810A" w:rsidR="00CF3910" w:rsidRDefault="00CF3910" w:rsidP="00CF3910">
            <w:pPr>
              <w:pStyle w:val="TAL"/>
              <w:rPr>
                <w:lang w:eastAsia="zh-CN"/>
              </w:rPr>
            </w:pPr>
            <w:r>
              <w:rPr>
                <w:rFonts w:hint="eastAsia"/>
                <w:lang w:eastAsia="zh-CN"/>
              </w:rPr>
              <w:t>TS29.175_Nimsas_ImsPP.yaml</w:t>
            </w:r>
          </w:p>
        </w:tc>
        <w:tc>
          <w:tcPr>
            <w:tcW w:w="964" w:type="dxa"/>
            <w:shd w:val="clear" w:color="auto" w:fill="auto"/>
          </w:tcPr>
          <w:p w14:paraId="3EA07346" w14:textId="13662BFC" w:rsidR="00CF3910" w:rsidRDefault="00CF3910" w:rsidP="00CF3910">
            <w:pPr>
              <w:pStyle w:val="TAL"/>
              <w:rPr>
                <w:lang w:eastAsia="zh-CN"/>
              </w:rPr>
            </w:pPr>
            <w:r>
              <w:rPr>
                <w:rFonts w:hint="eastAsia"/>
                <w:lang w:eastAsia="zh-CN"/>
              </w:rPr>
              <w:t>nimsas-ipp</w:t>
            </w:r>
          </w:p>
        </w:tc>
        <w:tc>
          <w:tcPr>
            <w:tcW w:w="765" w:type="dxa"/>
            <w:shd w:val="clear" w:color="auto" w:fill="auto"/>
          </w:tcPr>
          <w:p w14:paraId="2C732C35" w14:textId="51B223BC" w:rsidR="00CF3910" w:rsidRDefault="00CF3910" w:rsidP="00CF3910">
            <w:pPr>
              <w:pStyle w:val="TAL"/>
              <w:rPr>
                <w:lang w:eastAsia="zh-CN"/>
              </w:rPr>
            </w:pPr>
            <w:r>
              <w:rPr>
                <w:rFonts w:hint="eastAsia"/>
                <w:lang w:eastAsia="zh-CN"/>
              </w:rPr>
              <w:t>A.</w:t>
            </w:r>
            <w:r w:rsidRPr="00755785">
              <w:rPr>
                <w:rFonts w:hint="eastAsia"/>
                <w:highlight w:val="yellow"/>
                <w:lang w:eastAsia="zh-CN"/>
              </w:rPr>
              <w:t>x</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5" w:name="_Toc35971385"/>
      <w:bookmarkStart w:id="46" w:name="_Toc510696593"/>
      <w:bookmarkStart w:id="47" w:name="_Toc192829859"/>
      <w:r w:rsidRPr="009E4880">
        <w:t>5.2</w:t>
      </w:r>
      <w:r w:rsidRPr="009E4880">
        <w:tab/>
        <w:t>Nimsas_SessionEventControl Service</w:t>
      </w:r>
      <w:bookmarkEnd w:id="47"/>
    </w:p>
    <w:p w14:paraId="5B439F0E" w14:textId="77777777" w:rsidR="009E4880" w:rsidRPr="009E4880" w:rsidRDefault="009E4880" w:rsidP="007C500A">
      <w:pPr>
        <w:pStyle w:val="Heading3"/>
      </w:pPr>
      <w:bookmarkStart w:id="48" w:name="_Toc192829860"/>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9" w:name="_Toc192829861"/>
      <w:r w:rsidRPr="009E4880">
        <w:t>5.2.2</w:t>
      </w:r>
      <w:r w:rsidRPr="009E4880">
        <w:tab/>
        <w:t>Service Operations</w:t>
      </w:r>
      <w:bookmarkEnd w:id="49"/>
    </w:p>
    <w:p w14:paraId="54469F35" w14:textId="77777777" w:rsidR="009E4880" w:rsidRPr="009E4880" w:rsidRDefault="009E4880" w:rsidP="007C500A">
      <w:pPr>
        <w:pStyle w:val="Heading4"/>
      </w:pPr>
      <w:bookmarkStart w:id="50" w:name="_Toc192829862"/>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2" w:name="_Toc192829863"/>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3" w:name="_Toc192829864"/>
      <w:bookmarkEnd w:id="51"/>
      <w:r w:rsidRPr="009E4880">
        <w:lastRenderedPageBreak/>
        <w:t>5.2.2.2</w:t>
      </w:r>
      <w:r w:rsidRPr="009E4880">
        <w:tab/>
        <w:t>Notify</w:t>
      </w:r>
      <w:bookmarkEnd w:id="53"/>
    </w:p>
    <w:p w14:paraId="55C426AB" w14:textId="77777777" w:rsidR="009E4880" w:rsidRPr="009E4880" w:rsidRDefault="009E4880" w:rsidP="007C500A">
      <w:pPr>
        <w:pStyle w:val="Heading5"/>
      </w:pPr>
      <w:bookmarkStart w:id="54" w:name="_Toc192829865"/>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5" w:name="_Toc35971387"/>
      <w:bookmarkStart w:id="56" w:name="_Toc510696595"/>
      <w:bookmarkStart w:id="57" w:name="_Toc192829866"/>
      <w:bookmarkEnd w:id="45"/>
      <w:bookmarkEnd w:id="46"/>
      <w:r w:rsidRPr="00B910B8">
        <w:t>5.2.2.2.2</w:t>
      </w:r>
      <w:r w:rsidRPr="00B910B8">
        <w:tab/>
        <w:t>Notification for Session Event</w:t>
      </w:r>
      <w:bookmarkEnd w:id="57"/>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75pt;height:105pt" o:ole="">
            <v:imagedata r:id="rId15" o:title=""/>
          </v:shape>
          <o:OLEObject Type="Embed" ProgID="Visio.Drawing.15" ShapeID="_x0000_i1028" DrawAspect="Content" ObjectID="_180344267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8" w:name="_Toc192829867"/>
      <w:bookmarkEnd w:id="55"/>
      <w:bookmarkEnd w:id="56"/>
      <w:r w:rsidRPr="00577A16">
        <w:t>5.3</w:t>
      </w:r>
      <w:r w:rsidRPr="00577A16">
        <w:tab/>
        <w:t>Nimsas_MediaControl Service</w:t>
      </w:r>
      <w:bookmarkEnd w:id="58"/>
    </w:p>
    <w:p w14:paraId="34B073A6" w14:textId="77777777" w:rsidR="00577A16" w:rsidRPr="00577A16" w:rsidRDefault="00577A16" w:rsidP="007C500A">
      <w:pPr>
        <w:pStyle w:val="Heading3"/>
      </w:pPr>
      <w:bookmarkStart w:id="59" w:name="_Toc192829868"/>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69D3003B" w14:textId="77777777" w:rsidR="0067343D" w:rsidRDefault="0067343D" w:rsidP="0067343D">
      <w:pPr>
        <w:pStyle w:val="EditorsNote"/>
        <w:rPr>
          <w:lang w:eastAsia="zh-CN"/>
        </w:rPr>
      </w:pPr>
      <w:r>
        <w:rPr>
          <w:lang w:eastAsia="zh-CN"/>
        </w:rPr>
        <w:t>Editor’s note:</w:t>
      </w:r>
      <w:r>
        <w:rPr>
          <w:lang w:eastAsia="zh-CN"/>
        </w:rPr>
        <w:tab/>
      </w:r>
      <w:r>
        <w:rPr>
          <w:rFonts w:hint="eastAsia"/>
          <w:lang w:eastAsia="zh-CN"/>
        </w:rPr>
        <w:t>H</w:t>
      </w:r>
      <w:r>
        <w:rPr>
          <w:lang w:eastAsia="zh-CN"/>
        </w:rPr>
        <w:t>ow the interworking is supported in the Nimsas_MediaControl service should align with stage 2 definition.</w:t>
      </w:r>
    </w:p>
    <w:p w14:paraId="14321C56" w14:textId="77777777" w:rsidR="00577A16" w:rsidRPr="00577A16" w:rsidRDefault="00577A16" w:rsidP="007C500A">
      <w:pPr>
        <w:pStyle w:val="Heading3"/>
      </w:pPr>
      <w:bookmarkStart w:id="60" w:name="_Toc192829869"/>
      <w:r w:rsidRPr="00577A16">
        <w:lastRenderedPageBreak/>
        <w:t>5.3.2</w:t>
      </w:r>
      <w:r w:rsidRPr="00577A16">
        <w:tab/>
        <w:t>Service Operations</w:t>
      </w:r>
      <w:bookmarkEnd w:id="60"/>
    </w:p>
    <w:p w14:paraId="6175CC75" w14:textId="77777777" w:rsidR="00577A16" w:rsidRPr="00577A16" w:rsidRDefault="00577A16" w:rsidP="007C500A">
      <w:pPr>
        <w:pStyle w:val="Heading4"/>
      </w:pPr>
      <w:bookmarkStart w:id="61" w:name="_Toc192829870"/>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Heading4"/>
      </w:pPr>
      <w:bookmarkStart w:id="63" w:name="_Toc192829871"/>
      <w:r w:rsidRPr="00577A16">
        <w:t>5.3.2.2</w:t>
      </w:r>
      <w:r w:rsidRPr="00577A16">
        <w:tab/>
        <w:t>MediaInstruction</w:t>
      </w:r>
      <w:bookmarkEnd w:id="63"/>
    </w:p>
    <w:p w14:paraId="55A4BD13" w14:textId="77777777" w:rsidR="00577A16" w:rsidRPr="00577A16" w:rsidRDefault="00577A16" w:rsidP="007C500A">
      <w:pPr>
        <w:pStyle w:val="Heading5"/>
      </w:pPr>
      <w:bookmarkStart w:id="64" w:name="_Toc192829872"/>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5" w:name="_Toc192829873"/>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0344267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lastRenderedPageBreak/>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Heading2"/>
      </w:pPr>
      <w:bookmarkStart w:id="66" w:name="_Toc35971389"/>
      <w:bookmarkStart w:id="67" w:name="_Toc510696597"/>
      <w:bookmarkStart w:id="68" w:name="_Toc192829874"/>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8"/>
    </w:p>
    <w:p w14:paraId="7A4F88AB" w14:textId="217E46C7" w:rsidR="00944AF9" w:rsidRPr="009E4880" w:rsidRDefault="00944AF9" w:rsidP="00944AF9">
      <w:pPr>
        <w:pStyle w:val="Heading3"/>
      </w:pPr>
      <w:bookmarkStart w:id="69" w:name="_Toc192829875"/>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Heading3"/>
      </w:pPr>
      <w:bookmarkStart w:id="70" w:name="_Toc192829876"/>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Heading4"/>
      </w:pPr>
      <w:bookmarkStart w:id="71" w:name="_Toc192829877"/>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Heading4"/>
      </w:pPr>
      <w:bookmarkStart w:id="73" w:name="_Toc170275688"/>
      <w:bookmarkStart w:id="74" w:name="_Toc192829878"/>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Heading5"/>
      </w:pPr>
      <w:bookmarkStart w:id="75" w:name="_Toc510696592"/>
      <w:bookmarkStart w:id="76" w:name="_Toc35971384"/>
      <w:bookmarkStart w:id="77" w:name="_Toc146103727"/>
      <w:bookmarkStart w:id="78" w:name="_Toc151981286"/>
      <w:bookmarkStart w:id="79" w:name="_Toc175738349"/>
      <w:bookmarkStart w:id="80" w:name="_Toc192829879"/>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Heading5"/>
      </w:pPr>
      <w:bookmarkStart w:id="81" w:name="_Toc192829880"/>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75pt;height:105.75pt" o:ole="">
            <v:imagedata r:id="rId19" o:title=""/>
          </v:shape>
          <o:OLEObject Type="Embed" ProgID="Visio.Drawing.15" ShapeID="_x0000_i1030" DrawAspect="Content" ObjectID="_1803442673"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DengXian"/>
        </w:rPr>
        <w:t>"</w:t>
      </w:r>
      <w:r>
        <w:rPr>
          <w:rFonts w:eastAsia="DengXian"/>
        </w:rPr>
        <w:t>Individual</w:t>
      </w:r>
      <w:r w:rsidRPr="003B2883">
        <w:t xml:space="preserve"> </w:t>
      </w:r>
      <w:r>
        <w:rPr>
          <w:lang w:eastAsia="zh-CN"/>
        </w:rPr>
        <w:t>IMS Session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7777777"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IMS AS shall create a new session ID for the session and the mediaId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Heading4"/>
      </w:pPr>
      <w:bookmarkStart w:id="83" w:name="_Toc170275689"/>
      <w:bookmarkStart w:id="84" w:name="_Toc192829881"/>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Heading5"/>
      </w:pPr>
      <w:bookmarkStart w:id="85" w:name="_Toc170275690"/>
      <w:bookmarkStart w:id="86" w:name="_Toc192829882"/>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225BDBC3" w:rsidR="00194847" w:rsidRPr="00B910B8" w:rsidRDefault="00194847" w:rsidP="00194847">
      <w:pPr>
        <w:pStyle w:val="Heading5"/>
      </w:pPr>
      <w:bookmarkStart w:id="88" w:name="_Toc170275691"/>
      <w:bookmarkStart w:id="89" w:name="_Toc19282988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t>Updating an exisiting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75pt;height:105.75pt" o:ole="">
            <v:imagedata r:id="rId21" o:title=""/>
          </v:shape>
          <o:OLEObject Type="Embed" ProgID="Visio.Drawing.15" ShapeID="_x0000_i1031" DrawAspect="Content" ObjectID="_1803442674"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7777777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mediaId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Heading4"/>
      </w:pPr>
      <w:bookmarkStart w:id="90" w:name="_Toc192829884"/>
      <w:r>
        <w:t>5.</w:t>
      </w:r>
      <w:r>
        <w:rPr>
          <w:rFonts w:eastAsiaTheme="minorEastAsia" w:hint="eastAsia"/>
          <w:lang w:eastAsia="zh-CN"/>
        </w:rPr>
        <w:t>4</w:t>
      </w:r>
      <w:r>
        <w:t>.2.4</w:t>
      </w:r>
      <w:r>
        <w:tab/>
        <w:t>Delete Service Operation</w:t>
      </w:r>
      <w:bookmarkEnd w:id="90"/>
    </w:p>
    <w:p w14:paraId="7CA72B62" w14:textId="059C2453" w:rsidR="00194847" w:rsidRPr="009E4880" w:rsidRDefault="00194847" w:rsidP="00194847">
      <w:pPr>
        <w:pStyle w:val="Heading5"/>
      </w:pPr>
      <w:bookmarkStart w:id="91" w:name="_Toc192829885"/>
      <w:r w:rsidRPr="009E4880">
        <w:t>5.</w:t>
      </w:r>
      <w:r>
        <w:rPr>
          <w:rFonts w:eastAsiaTheme="minorEastAsia" w:hint="eastAsia"/>
          <w:lang w:eastAsia="zh-CN"/>
        </w:rPr>
        <w:t>4</w:t>
      </w:r>
      <w:r w:rsidRPr="009E4880">
        <w:t>.2.</w:t>
      </w:r>
      <w:r>
        <w:t>4</w:t>
      </w:r>
      <w:r w:rsidRPr="009E4880">
        <w:t>.1</w:t>
      </w:r>
      <w:r w:rsidRPr="009E4880">
        <w:tab/>
        <w:t>General</w:t>
      </w:r>
      <w:bookmarkEnd w:id="9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Heading5"/>
      </w:pPr>
      <w:bookmarkStart w:id="92" w:name="_Toc192829886"/>
      <w:r w:rsidRPr="00B910B8">
        <w:t>5.</w:t>
      </w:r>
      <w:r>
        <w:rPr>
          <w:rFonts w:eastAsiaTheme="minorEastAsia" w:hint="eastAsia"/>
          <w:lang w:eastAsia="zh-CN"/>
        </w:rPr>
        <w:t>4</w:t>
      </w:r>
      <w:r w:rsidRPr="00B910B8">
        <w:t>.2.</w:t>
      </w:r>
      <w:r>
        <w:t>4</w:t>
      </w:r>
      <w:r w:rsidRPr="00B910B8">
        <w:t>.2</w:t>
      </w:r>
      <w:r w:rsidRPr="00B910B8">
        <w:tab/>
      </w:r>
      <w:r>
        <w:t>Releasing an exisiting IMS Session</w:t>
      </w:r>
      <w:bookmarkEnd w:id="92"/>
    </w:p>
    <w:p w14:paraId="719C9A69" w14:textId="10B002F9" w:rsidR="00194847" w:rsidRPr="00B910B8" w:rsidRDefault="00194847" w:rsidP="00194847">
      <w:pPr>
        <w:pStyle w:val="TF"/>
        <w:rPr>
          <w:b w:val="0"/>
        </w:rPr>
      </w:pPr>
      <w:r>
        <w:object w:dxaOrig="9210" w:dyaOrig="2100" w14:anchorId="407B569E">
          <v:shape id="_x0000_i1032" type="#_x0000_t75" style="width:459.75pt;height:105.75pt" o:ole="">
            <v:imagedata r:id="rId23" o:title=""/>
          </v:shape>
          <o:OLEObject Type="Embed" ProgID="Visio.Drawing.15" ShapeID="_x0000_i1032" DrawAspect="Content" ObjectID="_1803442675" r:id="rId24"/>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Heading4"/>
      </w:pPr>
      <w:bookmarkStart w:id="93" w:name="_Toc192829887"/>
      <w:r w:rsidRPr="009E4880">
        <w:t>5.</w:t>
      </w:r>
      <w:r>
        <w:t>4</w:t>
      </w:r>
      <w:r w:rsidRPr="009E4880">
        <w:t>.2.</w:t>
      </w:r>
      <w:r>
        <w:rPr>
          <w:rFonts w:eastAsiaTheme="minorEastAsia" w:hint="eastAsia"/>
          <w:lang w:eastAsia="zh-CN"/>
        </w:rPr>
        <w:t>5</w:t>
      </w:r>
      <w:r w:rsidRPr="009E4880">
        <w:tab/>
        <w:t>Notify</w:t>
      </w:r>
      <w:bookmarkEnd w:id="93"/>
    </w:p>
    <w:p w14:paraId="36149975" w14:textId="6D3A64A5" w:rsidR="00913830" w:rsidRPr="009E4880" w:rsidRDefault="00913830" w:rsidP="00913830">
      <w:pPr>
        <w:pStyle w:val="Heading5"/>
      </w:pPr>
      <w:bookmarkStart w:id="94" w:name="_Toc192829888"/>
      <w:r w:rsidRPr="009E4880">
        <w:t>5.</w:t>
      </w:r>
      <w:r>
        <w:t>4</w:t>
      </w:r>
      <w:r w:rsidRPr="009E4880">
        <w:t>.2.</w:t>
      </w:r>
      <w:r>
        <w:rPr>
          <w:rFonts w:eastAsiaTheme="minorEastAsia" w:hint="eastAsia"/>
          <w:lang w:eastAsia="zh-CN"/>
        </w:rPr>
        <w:t>5</w:t>
      </w:r>
      <w:r w:rsidRPr="009E4880">
        <w:t>.1</w:t>
      </w:r>
      <w:r w:rsidRPr="009E4880">
        <w:tab/>
        <w:t>General</w:t>
      </w:r>
      <w:bookmarkEnd w:id="94"/>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Heading5"/>
      </w:pPr>
      <w:bookmarkStart w:id="95" w:name="_Toc192829889"/>
      <w:r w:rsidRPr="00B910B8">
        <w:lastRenderedPageBreak/>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5"/>
    </w:p>
    <w:p w14:paraId="33316B11" w14:textId="77777777" w:rsidR="00913830" w:rsidRPr="00B910B8" w:rsidRDefault="00913830" w:rsidP="00913830">
      <w:pPr>
        <w:pStyle w:val="TH"/>
        <w:rPr>
          <w:rFonts w:eastAsiaTheme="minorEastAsia"/>
          <w:b w:val="0"/>
        </w:rPr>
      </w:pPr>
      <w:r>
        <w:object w:dxaOrig="9211" w:dyaOrig="2111" w14:anchorId="6C56F150">
          <v:shape id="_x0000_i1033" type="#_x0000_t75" style="width:459.75pt;height:105.75pt" o:ole="">
            <v:imagedata r:id="rId25" o:title=""/>
          </v:shape>
          <o:OLEObject Type="Embed" ProgID="Visio.Drawing.15" ShapeID="_x0000_i1033" DrawAspect="Content" ObjectID="_1803442676" r:id="rId26"/>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77777777" w:rsidR="00913830" w:rsidRPr="00B910B8" w:rsidRDefault="00913830" w:rsidP="00913830">
      <w:pPr>
        <w:pStyle w:val="B1"/>
      </w:pPr>
      <w:r w:rsidRPr="00B910B8">
        <w:t>-</w:t>
      </w:r>
      <w:r w:rsidRPr="00B910B8">
        <w:tab/>
        <w:t>If the NF Service Consumer does not consider the "</w:t>
      </w:r>
      <w:r>
        <w:t>notif</w:t>
      </w:r>
      <w:r w:rsidRPr="00B910B8">
        <w:t>Uri" as a valid notification URI,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Heading2"/>
      </w:pPr>
      <w:bookmarkStart w:id="96" w:name="_Toc192829890"/>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6"/>
    </w:p>
    <w:p w14:paraId="798BA3ED" w14:textId="7780AC50" w:rsidR="008D4BD0" w:rsidRPr="009E4880" w:rsidRDefault="008D4BD0" w:rsidP="008D4BD0">
      <w:pPr>
        <w:pStyle w:val="Heading3"/>
      </w:pPr>
      <w:bookmarkStart w:id="97" w:name="_Toc192829891"/>
      <w:r w:rsidRPr="009E4880">
        <w:t>5.</w:t>
      </w:r>
      <w:r>
        <w:rPr>
          <w:rFonts w:eastAsiaTheme="minorEastAsia" w:hint="eastAsia"/>
          <w:lang w:eastAsia="zh-CN"/>
        </w:rPr>
        <w:t>5</w:t>
      </w:r>
      <w:r w:rsidRPr="009E4880">
        <w:t>.1</w:t>
      </w:r>
      <w:r w:rsidRPr="009E4880">
        <w:tab/>
        <w:t>Service Description</w:t>
      </w:r>
      <w:bookmarkEnd w:id="97"/>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Heading3"/>
      </w:pPr>
      <w:bookmarkStart w:id="98" w:name="_Toc192829892"/>
      <w:r w:rsidRPr="009E4880">
        <w:t>5.</w:t>
      </w:r>
      <w:r>
        <w:rPr>
          <w:rFonts w:eastAsiaTheme="minorEastAsia" w:hint="eastAsia"/>
          <w:lang w:eastAsia="zh-CN"/>
        </w:rPr>
        <w:t>5</w:t>
      </w:r>
      <w:r w:rsidRPr="009E4880">
        <w:t>.2</w:t>
      </w:r>
      <w:r w:rsidRPr="009E4880">
        <w:tab/>
        <w:t>Service Operations</w:t>
      </w:r>
      <w:bookmarkEnd w:id="98"/>
    </w:p>
    <w:p w14:paraId="7D986F7A" w14:textId="7B562890" w:rsidR="008D4BD0" w:rsidRPr="009E4880" w:rsidRDefault="008D4BD0" w:rsidP="008D4BD0">
      <w:pPr>
        <w:pStyle w:val="Heading4"/>
      </w:pPr>
      <w:bookmarkStart w:id="99" w:name="_Toc192829893"/>
      <w:r w:rsidRPr="009E4880">
        <w:t>5.</w:t>
      </w:r>
      <w:r>
        <w:rPr>
          <w:rFonts w:eastAsiaTheme="minorEastAsia" w:hint="eastAsia"/>
          <w:lang w:eastAsia="zh-CN"/>
        </w:rPr>
        <w:t>5</w:t>
      </w:r>
      <w:r w:rsidRPr="009E4880">
        <w:t>.2.1</w:t>
      </w:r>
      <w:r w:rsidRPr="009E4880">
        <w:tab/>
        <w:t>Introduction</w:t>
      </w:r>
      <w:bookmarkEnd w:id="99"/>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lastRenderedPageBreak/>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Heading4"/>
      </w:pPr>
      <w:bookmarkStart w:id="100" w:name="_Toc192829894"/>
      <w:r w:rsidRPr="00B910B8">
        <w:t>5.</w:t>
      </w:r>
      <w:r>
        <w:rPr>
          <w:rFonts w:eastAsiaTheme="minorEastAsia" w:hint="eastAsia"/>
          <w:lang w:eastAsia="zh-CN"/>
        </w:rPr>
        <w:t>5</w:t>
      </w:r>
      <w:r w:rsidRPr="00B910B8">
        <w:t>.2.</w:t>
      </w:r>
      <w:r>
        <w:t>2</w:t>
      </w:r>
      <w:r w:rsidRPr="00B910B8">
        <w:tab/>
      </w:r>
      <w:r>
        <w:t>Subscribe</w:t>
      </w:r>
      <w:bookmarkEnd w:id="100"/>
    </w:p>
    <w:p w14:paraId="3B0AF238" w14:textId="6E7218A6" w:rsidR="004620AC" w:rsidRDefault="004620AC" w:rsidP="004620AC">
      <w:pPr>
        <w:pStyle w:val="Heading5"/>
      </w:pPr>
      <w:bookmarkStart w:id="101" w:name="_Toc192829895"/>
      <w:r>
        <w:t>5.</w:t>
      </w:r>
      <w:r>
        <w:rPr>
          <w:rFonts w:eastAsiaTheme="minorEastAsia" w:hint="eastAsia"/>
          <w:lang w:eastAsia="zh-CN"/>
        </w:rPr>
        <w:t>5</w:t>
      </w:r>
      <w:r>
        <w:t>.2.2.1</w:t>
      </w:r>
      <w:r>
        <w:tab/>
        <w:t>General</w:t>
      </w:r>
      <w:bookmarkEnd w:id="101"/>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Heading5"/>
      </w:pPr>
      <w:bookmarkStart w:id="102" w:name="_Toc192829896"/>
      <w:r>
        <w:t>5.</w:t>
      </w:r>
      <w:r w:rsidRPr="004620AC">
        <w:rPr>
          <w:rFonts w:eastAsiaTheme="minorEastAsia" w:hint="eastAsia"/>
          <w:lang w:eastAsia="zh-CN"/>
        </w:rPr>
        <w:t>5</w:t>
      </w:r>
      <w:r w:rsidRPr="004620AC">
        <w:t>.</w:t>
      </w:r>
      <w:r>
        <w:t>2.2.2</w:t>
      </w:r>
      <w:r>
        <w:tab/>
        <w:t>Subscription for event notifications</w:t>
      </w:r>
      <w:bookmarkEnd w:id="102"/>
    </w:p>
    <w:p w14:paraId="254286F7" w14:textId="77777777" w:rsidR="004620AC" w:rsidRDefault="004620AC" w:rsidP="00AF612D">
      <w:pPr>
        <w:pStyle w:val="TH"/>
      </w:pPr>
      <w:r>
        <w:object w:dxaOrig="9210" w:dyaOrig="2100" w14:anchorId="490DD15F">
          <v:shape id="_x0000_i1034" type="#_x0000_t75" style="width:459.75pt;height:105pt" o:ole="">
            <v:imagedata r:id="rId27" o:title=""/>
          </v:shape>
          <o:OLEObject Type="Embed" ProgID="Visio.Drawing.15" ShapeID="_x0000_i1034" DrawAspect="Content" ObjectID="_1803442677" r:id="rId28"/>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DengXian"/>
        </w:rPr>
        <w:t>"</w:t>
      </w:r>
      <w:r>
        <w:rPr>
          <w:rFonts w:eastAsia="DengXian"/>
        </w:rPr>
        <w:t xml:space="preserve">Individual </w:t>
      </w:r>
      <w:r>
        <w:rPr>
          <w:lang w:eastAsia="zh-CN"/>
        </w:rPr>
        <w:t>IMS Event Subscription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Heading5"/>
      </w:pPr>
      <w:bookmarkStart w:id="103" w:name="_Toc192829897"/>
      <w:r w:rsidRPr="00B910B8">
        <w:lastRenderedPageBreak/>
        <w:t>5.</w:t>
      </w:r>
      <w:r>
        <w:rPr>
          <w:rFonts w:eastAsiaTheme="minorEastAsia" w:hint="eastAsia"/>
          <w:lang w:eastAsia="zh-CN"/>
        </w:rPr>
        <w:t>5.</w:t>
      </w:r>
      <w:r w:rsidRPr="00B910B8">
        <w:t>2.</w:t>
      </w:r>
      <w:r>
        <w:t>2</w:t>
      </w:r>
      <w:r w:rsidRPr="00B910B8">
        <w:t>.</w:t>
      </w:r>
      <w:r>
        <w:t>3</w:t>
      </w:r>
      <w:r w:rsidRPr="00B910B8">
        <w:tab/>
      </w:r>
      <w:r>
        <w:t>Updating an exisiting subscription</w:t>
      </w:r>
      <w:bookmarkEnd w:id="103"/>
    </w:p>
    <w:p w14:paraId="098BFC60" w14:textId="7DEB6E70" w:rsidR="004620AC" w:rsidRPr="00B910B8" w:rsidRDefault="004620AC" w:rsidP="004620AC">
      <w:pPr>
        <w:pStyle w:val="TF"/>
        <w:rPr>
          <w:b w:val="0"/>
        </w:rPr>
      </w:pPr>
      <w:r>
        <w:object w:dxaOrig="9210" w:dyaOrig="2100" w14:anchorId="32260DEB">
          <v:shape id="_x0000_i1035" type="#_x0000_t75" style="width:459.75pt;height:105pt" o:ole="">
            <v:imagedata r:id="rId29" o:title=""/>
          </v:shape>
          <o:OLEObject Type="Embed" ProgID="Visio.Drawing.15" ShapeID="_x0000_i1035" DrawAspect="Content" ObjectID="_1803442678" r:id="rId30"/>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Heading5"/>
      </w:pPr>
      <w:bookmarkStart w:id="104" w:name="_Toc192829898"/>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4"/>
    </w:p>
    <w:p w14:paraId="409CEE2E" w14:textId="4AAFDEF1" w:rsidR="004620AC" w:rsidRPr="00B910B8" w:rsidRDefault="004620AC" w:rsidP="004620AC">
      <w:pPr>
        <w:pStyle w:val="TF"/>
        <w:rPr>
          <w:b w:val="0"/>
        </w:rPr>
      </w:pPr>
      <w:r>
        <w:object w:dxaOrig="9225" w:dyaOrig="2122" w14:anchorId="78F0B321">
          <v:shape id="_x0000_i1036" type="#_x0000_t75" style="width:460.5pt;height:105.75pt" o:ole="">
            <v:imagedata r:id="rId31" o:title=""/>
          </v:shape>
          <o:OLEObject Type="Embed" ProgID="Visio.Drawing.15" ShapeID="_x0000_i1036" DrawAspect="Content" ObjectID="_1803442679" r:id="rId32"/>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Heading4"/>
      </w:pPr>
      <w:bookmarkStart w:id="105" w:name="_Toc192829899"/>
      <w:r w:rsidRPr="009E4880">
        <w:lastRenderedPageBreak/>
        <w:t>5.</w:t>
      </w:r>
      <w:r>
        <w:rPr>
          <w:rFonts w:eastAsiaTheme="minorEastAsia" w:hint="eastAsia"/>
          <w:lang w:eastAsia="zh-CN"/>
        </w:rPr>
        <w:t>5</w:t>
      </w:r>
      <w:r w:rsidRPr="009E4880">
        <w:t>.2.</w:t>
      </w:r>
      <w:r>
        <w:t>3</w:t>
      </w:r>
      <w:r w:rsidRPr="009E4880">
        <w:tab/>
      </w:r>
      <w:r>
        <w:t>Unsubscribe</w:t>
      </w:r>
      <w:bookmarkEnd w:id="105"/>
    </w:p>
    <w:p w14:paraId="3D48BCE4" w14:textId="6B286E23" w:rsidR="004620AC" w:rsidRPr="009E4880" w:rsidRDefault="004620AC" w:rsidP="004620AC">
      <w:pPr>
        <w:pStyle w:val="Heading5"/>
      </w:pPr>
      <w:bookmarkStart w:id="106" w:name="_Toc192829900"/>
      <w:r w:rsidRPr="009E4880">
        <w:t>5.</w:t>
      </w:r>
      <w:r>
        <w:rPr>
          <w:rFonts w:eastAsiaTheme="minorEastAsia" w:hint="eastAsia"/>
          <w:lang w:eastAsia="zh-CN"/>
        </w:rPr>
        <w:t>5</w:t>
      </w:r>
      <w:r w:rsidRPr="009E4880">
        <w:t>.2.</w:t>
      </w:r>
      <w:r>
        <w:t>3</w:t>
      </w:r>
      <w:r w:rsidRPr="009E4880">
        <w:t>.1</w:t>
      </w:r>
      <w:r w:rsidRPr="009E4880">
        <w:tab/>
        <w:t>General</w:t>
      </w:r>
      <w:bookmarkEnd w:id="106"/>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Heading5"/>
      </w:pPr>
      <w:bookmarkStart w:id="107" w:name="_Toc192829901"/>
      <w:r w:rsidRPr="00B910B8">
        <w:t>5.</w:t>
      </w:r>
      <w:r>
        <w:rPr>
          <w:rFonts w:eastAsiaTheme="minorEastAsia" w:hint="eastAsia"/>
          <w:lang w:eastAsia="zh-CN"/>
        </w:rPr>
        <w:t>5</w:t>
      </w:r>
      <w:r w:rsidRPr="00B910B8">
        <w:t>.2.</w:t>
      </w:r>
      <w:r>
        <w:t>3</w:t>
      </w:r>
      <w:r w:rsidRPr="00B910B8">
        <w:t>.2</w:t>
      </w:r>
      <w:r w:rsidRPr="00B910B8">
        <w:tab/>
      </w:r>
      <w:r>
        <w:t>Unsubscribe from notifications</w:t>
      </w:r>
      <w:bookmarkEnd w:id="107"/>
    </w:p>
    <w:p w14:paraId="04C52B74" w14:textId="0C0B2530" w:rsidR="004620AC" w:rsidRPr="00B910B8" w:rsidRDefault="004620AC" w:rsidP="004620AC">
      <w:pPr>
        <w:pStyle w:val="TF"/>
        <w:rPr>
          <w:b w:val="0"/>
        </w:rPr>
      </w:pPr>
      <w:r>
        <w:object w:dxaOrig="9210" w:dyaOrig="2100" w14:anchorId="4514F31F">
          <v:shape id="_x0000_i1037" type="#_x0000_t75" style="width:459.75pt;height:105pt" o:ole="">
            <v:imagedata r:id="rId33" o:title=""/>
          </v:shape>
          <o:OLEObject Type="Embed" ProgID="Visio.Drawing.15" ShapeID="_x0000_i1037" DrawAspect="Content" ObjectID="_1803442680" r:id="rId34"/>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Heading4"/>
      </w:pPr>
      <w:bookmarkStart w:id="108" w:name="_Toc192829902"/>
      <w:r w:rsidRPr="009E4880">
        <w:t>5.</w:t>
      </w:r>
      <w:r>
        <w:rPr>
          <w:rFonts w:eastAsiaTheme="minorEastAsia" w:hint="eastAsia"/>
          <w:lang w:eastAsia="zh-CN"/>
        </w:rPr>
        <w:t>5</w:t>
      </w:r>
      <w:r w:rsidRPr="009E4880">
        <w:t>.2.</w:t>
      </w:r>
      <w:r>
        <w:t>3</w:t>
      </w:r>
      <w:r w:rsidRPr="009E4880">
        <w:tab/>
      </w:r>
      <w:r>
        <w:t>Notify</w:t>
      </w:r>
      <w:bookmarkEnd w:id="108"/>
    </w:p>
    <w:p w14:paraId="47E302A2" w14:textId="6BBCE2BF" w:rsidR="004620AC" w:rsidRPr="009E4880" w:rsidRDefault="004620AC" w:rsidP="004620AC">
      <w:pPr>
        <w:pStyle w:val="Heading5"/>
      </w:pPr>
      <w:bookmarkStart w:id="109" w:name="_Toc192829903"/>
      <w:r w:rsidRPr="009E4880">
        <w:t>5.</w:t>
      </w:r>
      <w:r>
        <w:rPr>
          <w:rFonts w:eastAsiaTheme="minorEastAsia" w:hint="eastAsia"/>
          <w:lang w:eastAsia="zh-CN"/>
        </w:rPr>
        <w:t>5</w:t>
      </w:r>
      <w:r w:rsidRPr="009E4880">
        <w:t>.2.</w:t>
      </w:r>
      <w:r>
        <w:t>3</w:t>
      </w:r>
      <w:r w:rsidRPr="009E4880">
        <w:t>.1</w:t>
      </w:r>
      <w:r w:rsidRPr="009E4880">
        <w:tab/>
        <w:t>General</w:t>
      </w:r>
      <w:bookmarkEnd w:id="109"/>
    </w:p>
    <w:p w14:paraId="6AE8EC39" w14:textId="77777777" w:rsidR="004620AC" w:rsidRDefault="004620AC" w:rsidP="004620AC">
      <w:r>
        <w:t>T</w:t>
      </w:r>
      <w:r w:rsidRPr="006D38B4">
        <w:t xml:space="preserve">his service operation is used by the </w:t>
      </w:r>
      <w:r>
        <w:t>IMS AS</w:t>
      </w:r>
      <w:r w:rsidRPr="006D38B4">
        <w:t xml:space="preserve"> </w:t>
      </w:r>
      <w:bookmarkStart w:id="110"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Heading5"/>
      </w:pPr>
      <w:bookmarkStart w:id="111" w:name="_Toc192829904"/>
      <w:bookmarkEnd w:id="110"/>
      <w:r w:rsidRPr="00B910B8">
        <w:t>5.</w:t>
      </w:r>
      <w:r>
        <w:rPr>
          <w:rFonts w:eastAsiaTheme="minorEastAsia" w:hint="eastAsia"/>
          <w:lang w:eastAsia="zh-CN"/>
        </w:rPr>
        <w:t>5</w:t>
      </w:r>
      <w:r w:rsidRPr="00B910B8">
        <w:t>.2.2.2</w:t>
      </w:r>
      <w:r w:rsidRPr="00B910B8">
        <w:tab/>
        <w:t>Notification for Session Event</w:t>
      </w:r>
      <w:bookmarkEnd w:id="111"/>
    </w:p>
    <w:p w14:paraId="1B88B944" w14:textId="77777777" w:rsidR="004620AC" w:rsidRPr="00B910B8" w:rsidRDefault="004620AC" w:rsidP="004620AC">
      <w:pPr>
        <w:pStyle w:val="TH"/>
        <w:rPr>
          <w:b w:val="0"/>
        </w:rPr>
      </w:pPr>
      <w:r>
        <w:object w:dxaOrig="9210" w:dyaOrig="2100" w14:anchorId="4FBFC919">
          <v:shape id="_x0000_i1038" type="#_x0000_t75" style="width:459.75pt;height:105pt" o:ole="">
            <v:imagedata r:id="rId35" o:title=""/>
          </v:shape>
          <o:OLEObject Type="Embed" ProgID="Visio.Drawing.15" ShapeID="_x0000_i1038" DrawAspect="Content" ObjectID="_1803442681" r:id="rId36"/>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DengXian"/>
        </w:rPr>
        <w:t>request with "{notificationURI}" received in the Nims_ImsEE_Subscribe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lastRenderedPageBreak/>
        <w:t>-</w:t>
      </w:r>
      <w:r w:rsidRPr="00B910B8">
        <w:tab/>
        <w:t>If the NF Service Consumer does not consider the "</w:t>
      </w:r>
      <w:r>
        <w:t>n</w:t>
      </w:r>
      <w:r w:rsidRPr="00B910B8">
        <w:t>otificationUri" as a valid notification URI,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Heading4"/>
      </w:pPr>
      <w:bookmarkStart w:id="112" w:name="_Toc24937576"/>
      <w:bookmarkStart w:id="113" w:name="_Toc33962391"/>
      <w:bookmarkStart w:id="114" w:name="_Toc42883153"/>
      <w:bookmarkStart w:id="115" w:name="_Toc49733021"/>
      <w:bookmarkStart w:id="116" w:name="_Toc56690642"/>
      <w:bookmarkStart w:id="117" w:name="_Toc177499631"/>
      <w:bookmarkStart w:id="118" w:name="_Toc192829905"/>
      <w:r w:rsidRPr="00690A26">
        <w:t>5</w:t>
      </w:r>
      <w:r>
        <w:rPr>
          <w:rFonts w:eastAsiaTheme="minorEastAsia" w:hint="eastAsia"/>
          <w:lang w:eastAsia="zh-CN"/>
        </w:rPr>
        <w:t>.5</w:t>
      </w:r>
      <w:r w:rsidRPr="00690A26">
        <w:t>.</w:t>
      </w:r>
      <w:r>
        <w:t>2</w:t>
      </w:r>
      <w:r w:rsidRPr="00690A26">
        <w:t>.</w:t>
      </w:r>
      <w:r>
        <w:t>4</w:t>
      </w:r>
      <w:r w:rsidRPr="00690A26">
        <w:tab/>
      </w:r>
      <w:r>
        <w:t>SubscriptionInfo</w:t>
      </w:r>
      <w:r w:rsidRPr="00690A26">
        <w:t>Retrieval</w:t>
      </w:r>
      <w:bookmarkEnd w:id="112"/>
      <w:bookmarkEnd w:id="113"/>
      <w:bookmarkEnd w:id="114"/>
      <w:bookmarkEnd w:id="115"/>
      <w:bookmarkEnd w:id="116"/>
      <w:bookmarkEnd w:id="117"/>
      <w:bookmarkEnd w:id="118"/>
    </w:p>
    <w:p w14:paraId="2BE3F695" w14:textId="055B031B" w:rsidR="004620AC" w:rsidRPr="00690A26" w:rsidRDefault="004620AC" w:rsidP="004620AC">
      <w:pPr>
        <w:pStyle w:val="Heading5"/>
      </w:pPr>
      <w:bookmarkStart w:id="119" w:name="_Toc24937577"/>
      <w:bookmarkStart w:id="120" w:name="_Toc33962392"/>
      <w:bookmarkStart w:id="121" w:name="_Toc42883154"/>
      <w:bookmarkStart w:id="122" w:name="_Toc49733022"/>
      <w:bookmarkStart w:id="123" w:name="_Toc56690643"/>
      <w:bookmarkStart w:id="124" w:name="_Toc177499632"/>
      <w:bookmarkStart w:id="125" w:name="_Toc192829906"/>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19"/>
      <w:bookmarkEnd w:id="120"/>
      <w:bookmarkEnd w:id="121"/>
      <w:bookmarkEnd w:id="122"/>
      <w:bookmarkEnd w:id="123"/>
      <w:bookmarkEnd w:id="124"/>
      <w:bookmarkEnd w:id="125"/>
    </w:p>
    <w:p w14:paraId="63776E98" w14:textId="77777777" w:rsidR="004620AC" w:rsidRDefault="004620AC" w:rsidP="004620AC">
      <w:r w:rsidRPr="00690A26">
        <w:t xml:space="preserve">This service operation allows the retrieval of </w:t>
      </w:r>
      <w:r>
        <w:t>subscription informaiton</w:t>
      </w:r>
      <w:r w:rsidRPr="00690A26">
        <w:t xml:space="preserve">. </w:t>
      </w:r>
    </w:p>
    <w:p w14:paraId="77DAAD75" w14:textId="752AE45F" w:rsidR="004620AC" w:rsidRPr="00690A26" w:rsidRDefault="004620AC" w:rsidP="004620AC">
      <w:pPr>
        <w:pStyle w:val="Heading5"/>
      </w:pPr>
      <w:bookmarkStart w:id="126" w:name="_Toc192829907"/>
      <w:r w:rsidRPr="00690A26">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26"/>
    </w:p>
    <w:p w14:paraId="1B3D6575" w14:textId="713F1102" w:rsidR="004620AC" w:rsidRPr="00690A26" w:rsidRDefault="00AF612D" w:rsidP="004620AC">
      <w:pPr>
        <w:pStyle w:val="TH"/>
      </w:pPr>
      <w:r>
        <w:object w:dxaOrig="6286" w:dyaOrig="1486" w14:anchorId="40DCCA06">
          <v:shape id="_x0000_i1039" type="#_x0000_t75" style="width:314.25pt;height:74.25pt" o:ole="">
            <v:imagedata r:id="rId37" o:title=""/>
          </v:shape>
          <o:OLEObject Type="Embed" ProgID="Visio.Drawing.15" ShapeID="_x0000_i1039" DrawAspect="Content" ObjectID="_1803442682" r:id="rId38"/>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Subcription.</w:t>
      </w:r>
    </w:p>
    <w:p w14:paraId="6797471F" w14:textId="3735E556"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Heading2"/>
      </w:pPr>
      <w:bookmarkStart w:id="127" w:name="_Toc192829908"/>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7"/>
    </w:p>
    <w:p w14:paraId="7E6A3151" w14:textId="3E0FA70F" w:rsidR="002C2BB3" w:rsidRPr="009E4880" w:rsidRDefault="002C2BB3" w:rsidP="002C2BB3">
      <w:pPr>
        <w:pStyle w:val="Heading3"/>
      </w:pPr>
      <w:bookmarkStart w:id="128" w:name="_Toc192829909"/>
      <w:r w:rsidRPr="009E4880">
        <w:t>5.</w:t>
      </w:r>
      <w:r w:rsidR="001B6BE2">
        <w:rPr>
          <w:rFonts w:eastAsiaTheme="minorEastAsia" w:hint="eastAsia"/>
          <w:lang w:eastAsia="zh-CN"/>
        </w:rPr>
        <w:t>6</w:t>
      </w:r>
      <w:r w:rsidRPr="009E4880">
        <w:t>.1</w:t>
      </w:r>
      <w:r w:rsidRPr="009E4880">
        <w:tab/>
        <w:t>Service Description</w:t>
      </w:r>
      <w:bookmarkEnd w:id="128"/>
    </w:p>
    <w:p w14:paraId="4AF2FEA4" w14:textId="77777777"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Pr>
          <w:rFonts w:hint="eastAsia"/>
          <w:lang w:eastAsia="zh-CN"/>
        </w:rPr>
        <w:t>NEF or trusted AF</w:t>
      </w:r>
      <w:r>
        <w:rPr>
          <w:lang w:eastAsia="zh-CN"/>
        </w:rPr>
        <w:t xml:space="preserve">) </w:t>
      </w:r>
      <w:r>
        <w:rPr>
          <w:rFonts w:hint="eastAsia"/>
          <w:lang w:eastAsia="zh-CN"/>
        </w:rPr>
        <w:t>to pprovision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Heading3"/>
      </w:pPr>
      <w:bookmarkStart w:id="129" w:name="_Toc192829910"/>
      <w:r w:rsidRPr="009E4880">
        <w:t>5.</w:t>
      </w:r>
      <w:r w:rsidR="001B6BE2">
        <w:rPr>
          <w:rFonts w:eastAsiaTheme="minorEastAsia" w:hint="eastAsia"/>
          <w:lang w:eastAsia="zh-CN"/>
        </w:rPr>
        <w:t>6</w:t>
      </w:r>
      <w:r w:rsidRPr="009E4880">
        <w:t>.2</w:t>
      </w:r>
      <w:r w:rsidRPr="009E4880">
        <w:tab/>
        <w:t>Service Operations</w:t>
      </w:r>
      <w:bookmarkEnd w:id="129"/>
    </w:p>
    <w:p w14:paraId="44CE7194" w14:textId="1FFCFC01" w:rsidR="002C2BB3" w:rsidRPr="009E4880" w:rsidRDefault="002C2BB3" w:rsidP="002C2BB3">
      <w:pPr>
        <w:pStyle w:val="Heading4"/>
      </w:pPr>
      <w:bookmarkStart w:id="130" w:name="_Toc192829911"/>
      <w:r w:rsidRPr="009E4880">
        <w:t>5.</w:t>
      </w:r>
      <w:r w:rsidR="001B6BE2">
        <w:rPr>
          <w:rFonts w:eastAsiaTheme="minorEastAsia" w:hint="eastAsia"/>
          <w:lang w:eastAsia="zh-CN"/>
        </w:rPr>
        <w:t>6</w:t>
      </w:r>
      <w:r w:rsidRPr="009E4880">
        <w:t>.2.1</w:t>
      </w:r>
      <w:r w:rsidRPr="009E4880">
        <w:tab/>
        <w:t>Introduction</w:t>
      </w:r>
      <w:bookmarkEnd w:id="130"/>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77777777"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lastRenderedPageBreak/>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Heading4"/>
      </w:pPr>
      <w:bookmarkStart w:id="131" w:name="_Toc192829912"/>
      <w:r w:rsidRPr="00B910B8">
        <w:t>5.</w:t>
      </w:r>
      <w:r w:rsidR="001B6BE2">
        <w:rPr>
          <w:rFonts w:eastAsiaTheme="minorEastAsia" w:hint="eastAsia"/>
          <w:lang w:eastAsia="zh-CN"/>
        </w:rPr>
        <w:t>6</w:t>
      </w:r>
      <w:r w:rsidRPr="00B910B8">
        <w:t>.2.</w:t>
      </w:r>
      <w:r>
        <w:t>2</w:t>
      </w:r>
      <w:r w:rsidRPr="00B910B8">
        <w:tab/>
      </w:r>
      <w:r>
        <w:t>Create Service Operation</w:t>
      </w:r>
      <w:bookmarkEnd w:id="131"/>
    </w:p>
    <w:p w14:paraId="67B25B49" w14:textId="35E577DF" w:rsidR="002C2BB3" w:rsidRDefault="002C2BB3" w:rsidP="002C2BB3">
      <w:pPr>
        <w:pStyle w:val="Heading5"/>
      </w:pPr>
      <w:bookmarkStart w:id="132" w:name="_Toc192829913"/>
      <w:r>
        <w:t>5.</w:t>
      </w:r>
      <w:r w:rsidR="001B6BE2">
        <w:rPr>
          <w:rFonts w:eastAsiaTheme="minorEastAsia" w:hint="eastAsia"/>
          <w:lang w:eastAsia="zh-CN"/>
        </w:rPr>
        <w:t>6</w:t>
      </w:r>
      <w:r>
        <w:t>.2.2.1</w:t>
      </w:r>
      <w:r>
        <w:tab/>
        <w:t>General</w:t>
      </w:r>
      <w:bookmarkEnd w:id="132"/>
    </w:p>
    <w:p w14:paraId="4064DF0E" w14:textId="77777777" w:rsidR="002C2BB3" w:rsidRDefault="002C2BB3" w:rsidP="002C2BB3">
      <w:pPr>
        <w:rPr>
          <w:lang w:eastAsia="zh-CN"/>
        </w:rPr>
      </w:pPr>
      <w:r>
        <w:t>This service operation is used by the service consumer (e.g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will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Heading5"/>
      </w:pPr>
      <w:bookmarkStart w:id="133" w:name="_Toc192829914"/>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3"/>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0" type="#_x0000_t75" style="width:461.25pt;height:106.5pt" o:ole="">
            <v:imagedata r:id="rId39" o:title=""/>
          </v:shape>
          <o:OLEObject Type="Embed" ProgID="Visio.Drawing.15" ShapeID="_x0000_i1040" DrawAspect="Content" ObjectID="_1803442683" r:id="rId40"/>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7777777" w:rsidR="002C2BB3" w:rsidRDefault="002C2BB3" w:rsidP="002C2BB3">
      <w:pPr>
        <w:pStyle w:val="B1"/>
      </w:pPr>
      <w:r>
        <w:t>1.</w:t>
      </w:r>
      <w:r>
        <w:tab/>
      </w:r>
      <w:r w:rsidRPr="003B2883">
        <w:t>The NF Service Consumer</w:t>
      </w:r>
      <w:r>
        <w:rPr>
          <w:rFonts w:hint="eastAsia"/>
          <w:lang w:eastAsia="zh-CN"/>
        </w:rPr>
        <w:t xml:space="preserve"> (e.g. NEF)</w:t>
      </w:r>
      <w:r w:rsidRPr="003B2883">
        <w:t xml:space="preserve"> send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 xml:space="preserve">ceId. The request body shall contain a </w:t>
      </w:r>
      <w:r>
        <w:rPr>
          <w:rFonts w:hint="eastAsia"/>
          <w:lang w:eastAsia="zh-CN"/>
        </w:rPr>
        <w:t>Ims</w:t>
      </w:r>
      <w:r w:rsidRPr="00B06F7A">
        <w:t>PpDataEntry object representing the value of the new resource</w:t>
      </w:r>
      <w:r>
        <w:rPr>
          <w:rFonts w:hint="eastAsia"/>
          <w:lang w:eastAsia="zh-CN"/>
        </w:rPr>
        <w:t>.</w:t>
      </w:r>
    </w:p>
    <w:p w14:paraId="30885E2C" w14:textId="77777777"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Pr>
          <w:rFonts w:hint="eastAsia"/>
          <w:lang w:eastAsia="zh-CN"/>
        </w:rPr>
        <w:t xml:space="preserve"> </w:t>
      </w:r>
      <w:r>
        <w:t xml:space="preserve">the IMS AS shall </w:t>
      </w:r>
      <w:r>
        <w:rPr>
          <w:rFonts w:hint="eastAsia"/>
          <w:lang w:eastAsia="zh-CN"/>
        </w:rPr>
        <w:t xml:space="preserve">responds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a </w:t>
      </w:r>
      <w:r>
        <w:rPr>
          <w:rFonts w:hint="eastAsia"/>
          <w:lang w:eastAsia="zh-CN"/>
        </w:rPr>
        <w:t>Ims</w:t>
      </w:r>
      <w:r w:rsidRPr="00B06F7A">
        <w:t>PpDataEntry object representing the new created resource.</w:t>
      </w:r>
    </w:p>
    <w:p w14:paraId="7A919379" w14:textId="02353FF9" w:rsidR="002C2BB3" w:rsidRDefault="002C2BB3" w:rsidP="002C2BB3">
      <w:pPr>
        <w:pStyle w:val="B1"/>
      </w:pPr>
      <w:r w:rsidRPr="003B2883">
        <w:t>2b.</w:t>
      </w:r>
      <w:r w:rsidRPr="003B2883">
        <w:tab/>
        <w:t xml:space="preserve">On failure, one of the HTTP status code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Heading4"/>
      </w:pPr>
      <w:bookmarkStart w:id="134" w:name="_Toc192829915"/>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4"/>
    </w:p>
    <w:p w14:paraId="78B48AE1" w14:textId="44C1C81D" w:rsidR="002C2BB3" w:rsidRPr="009E4880" w:rsidRDefault="002C2BB3" w:rsidP="002C2BB3">
      <w:pPr>
        <w:pStyle w:val="Heading5"/>
      </w:pPr>
      <w:bookmarkStart w:id="135" w:name="_Toc192829916"/>
      <w:r w:rsidRPr="009E4880">
        <w:t>5.</w:t>
      </w:r>
      <w:r w:rsidR="001B6BE2">
        <w:rPr>
          <w:rFonts w:eastAsiaTheme="minorEastAsia" w:hint="eastAsia"/>
          <w:lang w:eastAsia="zh-CN"/>
        </w:rPr>
        <w:t>6</w:t>
      </w:r>
      <w:r w:rsidRPr="009E4880">
        <w:t>.2.</w:t>
      </w:r>
      <w:r>
        <w:t>3</w:t>
      </w:r>
      <w:r w:rsidRPr="009E4880">
        <w:t>.1</w:t>
      </w:r>
      <w:r w:rsidRPr="009E4880">
        <w:tab/>
        <w:t>General</w:t>
      </w:r>
      <w:bookmarkEnd w:id="135"/>
    </w:p>
    <w:p w14:paraId="4140DEF6" w14:textId="77777777" w:rsidR="002C2BB3" w:rsidRPr="00B910B8" w:rsidRDefault="002C2BB3" w:rsidP="002C2BB3">
      <w:r>
        <w:t xml:space="preserve">This service operation is used by the service consumer (e.g NEF) to </w:t>
      </w:r>
      <w:r>
        <w:rPr>
          <w:rFonts w:hint="eastAsia"/>
          <w:lang w:eastAsia="zh-CN"/>
        </w:rPr>
        <w:t>modity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will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Heading5"/>
      </w:pPr>
      <w:bookmarkStart w:id="136" w:name="_Toc192829917"/>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6"/>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00A5846C" w:rsidR="002C2BB3" w:rsidRDefault="002C2BB3" w:rsidP="002C2BB3">
      <w:pPr>
        <w:pStyle w:val="TF"/>
      </w:pPr>
      <w:r>
        <w:object w:dxaOrig="9465" w:dyaOrig="2123" w14:anchorId="607BCFFC">
          <v:shape id="_x0000_i1041" type="#_x0000_t75" style="width:473.25pt;height:106.5pt" o:ole="">
            <v:imagedata r:id="rId41" o:title=""/>
          </v:shape>
          <o:OLEObject Type="Embed" ProgID="Visio.Drawing.15" ShapeID="_x0000_i1041" DrawAspect="Content" ObjectID="_1803442684" r:id="rId42"/>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77777777" w:rsidR="002C2BB3" w:rsidRDefault="002C2BB3" w:rsidP="002C2BB3">
      <w:pPr>
        <w:pStyle w:val="B1"/>
      </w:pPr>
      <w:r w:rsidRPr="003B2883">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new IMS </w:t>
      </w:r>
      <w:r w:rsidRPr="00B06F7A">
        <w:t xml:space="preserve">Parameter Provisioning Data entry for the AF identified by the afInstnaceId. The request body shall contain a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77777777" w:rsidR="002C2BB3" w:rsidRDefault="002C2BB3" w:rsidP="002C2BB3">
      <w:pPr>
        <w:pStyle w:val="B1"/>
      </w:pPr>
      <w:r w:rsidRPr="003B2883">
        <w:t>2a.</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t>.</w:t>
      </w:r>
    </w:p>
    <w:p w14:paraId="4E15B1DA" w14:textId="6F2FE9F1" w:rsidR="002C2BB3" w:rsidRDefault="002C2BB3" w:rsidP="002C2BB3">
      <w:pPr>
        <w:pStyle w:val="B1"/>
      </w:pPr>
      <w:r>
        <w:rPr>
          <w:lang w:eastAsia="zh-CN"/>
        </w:rPr>
        <w:t>2</w:t>
      </w:r>
      <w:r>
        <w:rPr>
          <w:rFonts w:hint="eastAsia"/>
          <w:lang w:eastAsia="zh-CN"/>
        </w:rPr>
        <w:t>b</w:t>
      </w:r>
      <w:r>
        <w:rPr>
          <w:lang w:eastAsia="zh-CN"/>
        </w:rPr>
        <w:tab/>
      </w:r>
      <w:r w:rsidRPr="003B2883">
        <w:t xml:space="preserve">On failure, one of the HTTP status code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Heading4"/>
      </w:pPr>
      <w:bookmarkStart w:id="137" w:name="_Toc192829918"/>
      <w:r>
        <w:t>5.</w:t>
      </w:r>
      <w:r w:rsidR="001B6BE2">
        <w:rPr>
          <w:rFonts w:eastAsiaTheme="minorEastAsia" w:hint="eastAsia"/>
          <w:lang w:eastAsia="zh-CN"/>
        </w:rPr>
        <w:t>6</w:t>
      </w:r>
      <w:r>
        <w:t>.2.4</w:t>
      </w:r>
      <w:r>
        <w:tab/>
        <w:t>Delete Service Operation</w:t>
      </w:r>
      <w:bookmarkEnd w:id="137"/>
    </w:p>
    <w:p w14:paraId="1DF655D9" w14:textId="7DE39C02" w:rsidR="002C2BB3" w:rsidRPr="009E4880" w:rsidRDefault="002C2BB3" w:rsidP="002C2BB3">
      <w:pPr>
        <w:pStyle w:val="Heading5"/>
      </w:pPr>
      <w:bookmarkStart w:id="138" w:name="_Toc192829919"/>
      <w:r w:rsidRPr="009E4880">
        <w:t>5.</w:t>
      </w:r>
      <w:r w:rsidR="001B6BE2">
        <w:rPr>
          <w:rFonts w:eastAsiaTheme="minorEastAsia" w:hint="eastAsia"/>
          <w:lang w:eastAsia="zh-CN"/>
        </w:rPr>
        <w:t>6</w:t>
      </w:r>
      <w:r w:rsidRPr="009E4880">
        <w:t>.2.</w:t>
      </w:r>
      <w:r>
        <w:t>4</w:t>
      </w:r>
      <w:r w:rsidRPr="009E4880">
        <w:t>.1</w:t>
      </w:r>
      <w:r w:rsidRPr="009E4880">
        <w:tab/>
        <w:t>General</w:t>
      </w:r>
      <w:bookmarkEnd w:id="138"/>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Heading5"/>
      </w:pPr>
      <w:bookmarkStart w:id="139" w:name="_Toc192829920"/>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39"/>
    </w:p>
    <w:p w14:paraId="764F8376" w14:textId="70D9BBEC" w:rsidR="002C2BB3" w:rsidRDefault="002C2BB3" w:rsidP="002C2BB3">
      <w:pPr>
        <w:pStyle w:val="TF"/>
      </w:pPr>
      <w:r>
        <w:object w:dxaOrig="9226" w:dyaOrig="2123" w14:anchorId="08E6CDD8">
          <v:shape id="_x0000_i1042" type="#_x0000_t75" style="width:461.25pt;height:106.5pt" o:ole="">
            <v:imagedata r:id="rId43" o:title=""/>
          </v:shape>
          <o:OLEObject Type="Embed" ProgID="Visio.Drawing.15" ShapeID="_x0000_i1042" DrawAspect="Content" ObjectID="_1803442685" r:id="rId44"/>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77777777"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new IMS </w:t>
      </w:r>
      <w:r w:rsidRPr="00B06F7A">
        <w:t xml:space="preserve">Parameter Provisioning Data entry for the AF identified by the afInstnaceId. The request body shall contain a </w:t>
      </w:r>
      <w:r>
        <w:rPr>
          <w:rFonts w:hint="eastAsia"/>
          <w:lang w:eastAsia="zh-CN"/>
        </w:rPr>
        <w:t>Ims</w:t>
      </w:r>
      <w:r w:rsidRPr="00B06F7A">
        <w:t xml:space="preserve">PpDataEntry object representing the value of the </w:t>
      </w:r>
      <w:r>
        <w:rPr>
          <w:rFonts w:hint="eastAsia"/>
          <w:lang w:eastAsia="zh-CN"/>
        </w:rPr>
        <w:t xml:space="preserve">deleted </w:t>
      </w:r>
      <w:r w:rsidRPr="00B06F7A">
        <w:t>resource</w:t>
      </w:r>
      <w:r>
        <w:rPr>
          <w:lang w:eastAsia="zh-CN"/>
        </w:rPr>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0DD6A7AB" w:rsidR="002C2BB3" w:rsidRDefault="002C2BB3" w:rsidP="002C2BB3">
      <w:pPr>
        <w:pStyle w:val="B1"/>
        <w:rPr>
          <w:lang w:val="en-US"/>
        </w:rPr>
      </w:pPr>
      <w:r w:rsidRPr="00B910B8">
        <w:t>2b.</w:t>
      </w:r>
      <w:r w:rsidRPr="00B910B8">
        <w:tab/>
        <w:t>On failure</w:t>
      </w:r>
      <w:r>
        <w:t>, one of the HTTP status code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Heading1"/>
      </w:pPr>
      <w:bookmarkStart w:id="140" w:name="_Toc192829921"/>
      <w:r>
        <w:lastRenderedPageBreak/>
        <w:t>6</w:t>
      </w:r>
      <w:r>
        <w:tab/>
        <w:t>API Definitions</w:t>
      </w:r>
      <w:bookmarkEnd w:id="66"/>
      <w:bookmarkEnd w:id="67"/>
      <w:bookmarkEnd w:id="140"/>
    </w:p>
    <w:p w14:paraId="6665A387" w14:textId="77777777" w:rsidR="00241C78" w:rsidRPr="00241C78" w:rsidRDefault="00241C78" w:rsidP="007C500A">
      <w:pPr>
        <w:pStyle w:val="Heading2"/>
      </w:pPr>
      <w:bookmarkStart w:id="141" w:name="_Toc82676355"/>
      <w:bookmarkStart w:id="142" w:name="_Toc130836126"/>
      <w:bookmarkStart w:id="143" w:name="_Toc35971398"/>
      <w:bookmarkStart w:id="144" w:name="_Toc510696607"/>
      <w:bookmarkStart w:id="145" w:name="_Toc192829922"/>
      <w:r w:rsidRPr="00241C78">
        <w:t>6.1</w:t>
      </w:r>
      <w:r w:rsidRPr="00241C78">
        <w:tab/>
        <w:t>Nimsas_SessionEventControl Service API</w:t>
      </w:r>
      <w:bookmarkEnd w:id="141"/>
      <w:bookmarkEnd w:id="142"/>
      <w:bookmarkEnd w:id="145"/>
    </w:p>
    <w:p w14:paraId="643F5612" w14:textId="77777777" w:rsidR="00241C78" w:rsidRPr="00241C78" w:rsidRDefault="00241C78" w:rsidP="007C500A">
      <w:pPr>
        <w:pStyle w:val="Heading3"/>
      </w:pPr>
      <w:bookmarkStart w:id="146" w:name="_Toc82676356"/>
      <w:bookmarkStart w:id="147" w:name="_Toc130836127"/>
      <w:bookmarkStart w:id="148" w:name="_Toc192829923"/>
      <w:r w:rsidRPr="00241C78">
        <w:t>6.1.1</w:t>
      </w:r>
      <w:r w:rsidRPr="00241C78">
        <w:tab/>
      </w:r>
      <w:bookmarkEnd w:id="146"/>
      <w:r w:rsidRPr="00241C78">
        <w:t>API URI</w:t>
      </w:r>
      <w:bookmarkEnd w:id="147"/>
      <w:bookmarkEnd w:id="148"/>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149" w:name="_Toc82676357"/>
      <w:bookmarkStart w:id="150" w:name="_Toc130836128"/>
      <w:bookmarkStart w:id="151" w:name="_Toc192829924"/>
      <w:r w:rsidRPr="00241C78">
        <w:t>6.1.2</w:t>
      </w:r>
      <w:r w:rsidRPr="00241C78">
        <w:tab/>
        <w:t>Usage of HTTP</w:t>
      </w:r>
      <w:bookmarkEnd w:id="149"/>
      <w:bookmarkEnd w:id="150"/>
      <w:bookmarkEnd w:id="151"/>
    </w:p>
    <w:p w14:paraId="3D2DC3C3" w14:textId="77777777" w:rsidR="00241C78" w:rsidRPr="00241C78" w:rsidRDefault="00241C78" w:rsidP="007C500A">
      <w:pPr>
        <w:pStyle w:val="Heading4"/>
      </w:pPr>
      <w:bookmarkStart w:id="152" w:name="_Toc82676358"/>
      <w:bookmarkStart w:id="153" w:name="_Toc130836129"/>
      <w:bookmarkStart w:id="154" w:name="_Toc192829925"/>
      <w:r w:rsidRPr="00241C78">
        <w:t>6.1.2.1</w:t>
      </w:r>
      <w:r w:rsidRPr="00241C78">
        <w:tab/>
        <w:t>General</w:t>
      </w:r>
      <w:bookmarkEnd w:id="152"/>
      <w:bookmarkEnd w:id="153"/>
      <w:bookmarkEnd w:id="154"/>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155" w:name="_Toc82676359"/>
      <w:bookmarkStart w:id="156" w:name="_Toc130836130"/>
      <w:bookmarkStart w:id="157" w:name="_Toc192829926"/>
      <w:r w:rsidRPr="00241C78">
        <w:t>6.1.2.2</w:t>
      </w:r>
      <w:r w:rsidRPr="00241C78">
        <w:tab/>
        <w:t>HTTP standard headers</w:t>
      </w:r>
      <w:bookmarkEnd w:id="155"/>
      <w:bookmarkEnd w:id="156"/>
      <w:bookmarkEnd w:id="157"/>
    </w:p>
    <w:p w14:paraId="4B7C5CCD" w14:textId="77777777" w:rsidR="00241C78" w:rsidRPr="00241C78" w:rsidRDefault="00241C78" w:rsidP="007C500A">
      <w:pPr>
        <w:pStyle w:val="Heading5"/>
      </w:pPr>
      <w:bookmarkStart w:id="158" w:name="_Toc82676360"/>
      <w:bookmarkStart w:id="159" w:name="_Toc130836131"/>
      <w:bookmarkStart w:id="160" w:name="_Toc192829927"/>
      <w:r w:rsidRPr="00241C78">
        <w:t>6.1.2.2.1</w:t>
      </w:r>
      <w:r w:rsidRPr="00241C78">
        <w:rPr>
          <w:rFonts w:hint="eastAsia"/>
        </w:rPr>
        <w:tab/>
      </w:r>
      <w:r w:rsidRPr="00241C78">
        <w:t>General</w:t>
      </w:r>
      <w:bookmarkEnd w:id="158"/>
      <w:bookmarkEnd w:id="159"/>
      <w:bookmarkEnd w:id="160"/>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161" w:name="_Toc82676361"/>
      <w:bookmarkStart w:id="162" w:name="_Toc130836132"/>
      <w:bookmarkStart w:id="163" w:name="_Toc192829928"/>
      <w:r w:rsidRPr="00241C78">
        <w:t>6.1.2.2.2</w:t>
      </w:r>
      <w:r w:rsidRPr="00241C78">
        <w:tab/>
        <w:t>Content type</w:t>
      </w:r>
      <w:bookmarkEnd w:id="161"/>
      <w:bookmarkEnd w:id="162"/>
      <w:bookmarkEnd w:id="163"/>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164" w:name="_Toc82676362"/>
      <w:bookmarkStart w:id="165" w:name="_Toc130836133"/>
      <w:bookmarkStart w:id="166" w:name="_Toc192829929"/>
      <w:r w:rsidRPr="00241C78">
        <w:t>6.1.2.3</w:t>
      </w:r>
      <w:r w:rsidRPr="00241C78">
        <w:tab/>
        <w:t>HTTP custom headers</w:t>
      </w:r>
      <w:bookmarkEnd w:id="164"/>
      <w:bookmarkEnd w:id="165"/>
      <w:bookmarkEnd w:id="166"/>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167" w:name="_Toc192829930"/>
      <w:r>
        <w:lastRenderedPageBreak/>
        <w:t>6.1.3</w:t>
      </w:r>
      <w:r>
        <w:tab/>
        <w:t>Resources</w:t>
      </w:r>
      <w:bookmarkEnd w:id="143"/>
      <w:bookmarkEnd w:id="144"/>
      <w:bookmarkEnd w:id="167"/>
    </w:p>
    <w:p w14:paraId="29CC1792" w14:textId="77777777" w:rsidR="007B3457" w:rsidRDefault="00000000">
      <w:pPr>
        <w:pStyle w:val="Heading4"/>
      </w:pPr>
      <w:bookmarkStart w:id="168" w:name="_Toc510696608"/>
      <w:bookmarkStart w:id="169" w:name="_Toc35971399"/>
      <w:bookmarkStart w:id="170" w:name="_Toc510696609"/>
      <w:bookmarkStart w:id="171" w:name="_Toc35971400"/>
      <w:bookmarkStart w:id="172" w:name="_Toc192829931"/>
      <w:r>
        <w:t>6.1.3.1</w:t>
      </w:r>
      <w:r>
        <w:tab/>
        <w:t>Overview</w:t>
      </w:r>
      <w:bookmarkEnd w:id="168"/>
      <w:bookmarkEnd w:id="169"/>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3" type="#_x0000_t75" style="width:297pt;height:95.25pt" o:ole="">
            <v:imagedata r:id="rId45" o:title=""/>
          </v:shape>
          <o:OLEObject Type="Embed" ProgID="Visio.Drawing.15" ShapeID="_x0000_i1043" DrawAspect="Content" ObjectID="_1803442686" r:id="rId46"/>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73" w:name="_Toc510696610"/>
      <w:bookmarkStart w:id="174" w:name="_Toc35971401"/>
      <w:bookmarkStart w:id="175" w:name="_Toc192829932"/>
      <w:bookmarkEnd w:id="170"/>
      <w:bookmarkEnd w:id="171"/>
      <w:r w:rsidRPr="00B910B8">
        <w:t>6.1.3.2</w:t>
      </w:r>
      <w:r w:rsidRPr="00B910B8">
        <w:tab/>
        <w:t>Resource: Session Event Subscriptions</w:t>
      </w:r>
      <w:bookmarkEnd w:id="175"/>
    </w:p>
    <w:p w14:paraId="3E133B16" w14:textId="77777777" w:rsidR="007B3457" w:rsidRDefault="00000000">
      <w:pPr>
        <w:pStyle w:val="Heading5"/>
      </w:pPr>
      <w:bookmarkStart w:id="176" w:name="_Toc192829933"/>
      <w:r>
        <w:t>6.1.3.2.1</w:t>
      </w:r>
      <w:r>
        <w:tab/>
        <w:t>Description</w:t>
      </w:r>
      <w:bookmarkEnd w:id="173"/>
      <w:bookmarkEnd w:id="174"/>
      <w:bookmarkEnd w:id="176"/>
    </w:p>
    <w:p w14:paraId="4AAC1B7D" w14:textId="77777777" w:rsidR="007B3457" w:rsidRDefault="00000000">
      <w:pPr>
        <w:pStyle w:val="Heading5"/>
      </w:pPr>
      <w:bookmarkStart w:id="177" w:name="_Toc35971402"/>
      <w:bookmarkStart w:id="178" w:name="_Toc35971403"/>
      <w:bookmarkStart w:id="179" w:name="_Toc510696612"/>
      <w:bookmarkStart w:id="180" w:name="_Toc192829934"/>
      <w:r>
        <w:t>6.1.3.2.2</w:t>
      </w:r>
      <w:r>
        <w:tab/>
        <w:t>Resource Definition</w:t>
      </w:r>
      <w:bookmarkEnd w:id="177"/>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81" w:name="_Toc192829935"/>
      <w:r>
        <w:t>6.1.3.2.3</w:t>
      </w:r>
      <w:r>
        <w:tab/>
        <w:t>Resource Standard Methods</w:t>
      </w:r>
      <w:bookmarkEnd w:id="178"/>
      <w:bookmarkEnd w:id="179"/>
      <w:bookmarkEnd w:id="181"/>
    </w:p>
    <w:p w14:paraId="6EDD8976" w14:textId="27FB60A5" w:rsidR="007B3457" w:rsidRDefault="00000000">
      <w:pPr>
        <w:pStyle w:val="H6"/>
      </w:pPr>
      <w:bookmarkStart w:id="182" w:name="_Toc510696613"/>
      <w:bookmarkStart w:id="183" w:name="_Toc35971404"/>
      <w:bookmarkStart w:id="184" w:name="_Toc510696635"/>
      <w:bookmarkStart w:id="185" w:name="_Toc35971430"/>
      <w:r>
        <w:t>6.1.3.2.3.1</w:t>
      </w:r>
      <w:r>
        <w:tab/>
      </w:r>
      <w:r w:rsidR="00FD662C">
        <w:t>POST</w:t>
      </w:r>
      <w:bookmarkEnd w:id="182"/>
      <w:bookmarkEnd w:id="183"/>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lastRenderedPageBreak/>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86" w:name="_Toc35971406"/>
      <w:bookmarkStart w:id="187" w:name="_Toc510696615"/>
      <w:bookmarkStart w:id="188" w:name="_Toc192829936"/>
      <w:r>
        <w:t>6.1.3.2.4</w:t>
      </w:r>
      <w:r>
        <w:tab/>
        <w:t>Resource Custom Operations</w:t>
      </w:r>
      <w:bookmarkEnd w:id="186"/>
      <w:bookmarkEnd w:id="187"/>
      <w:bookmarkEnd w:id="188"/>
    </w:p>
    <w:p w14:paraId="1968D656" w14:textId="77777777" w:rsidR="00FD662C" w:rsidRPr="00B910B8" w:rsidRDefault="00FD662C" w:rsidP="00B910B8">
      <w:r w:rsidRPr="00B910B8">
        <w:t>None.</w:t>
      </w:r>
    </w:p>
    <w:p w14:paraId="2B01C6A0" w14:textId="77777777" w:rsidR="007B3457" w:rsidRDefault="00000000">
      <w:pPr>
        <w:pStyle w:val="Heading3"/>
      </w:pPr>
      <w:bookmarkStart w:id="189" w:name="_Toc510696622"/>
      <w:bookmarkStart w:id="190" w:name="_Toc35971413"/>
      <w:bookmarkStart w:id="191" w:name="_Toc192829937"/>
      <w:r>
        <w:t>6.1.4</w:t>
      </w:r>
      <w:r>
        <w:tab/>
        <w:t>Custom Operations without associated resources</w:t>
      </w:r>
      <w:bookmarkEnd w:id="189"/>
      <w:bookmarkEnd w:id="190"/>
      <w:bookmarkEnd w:id="191"/>
    </w:p>
    <w:p w14:paraId="104CC0ED" w14:textId="77777777" w:rsidR="00FD662C" w:rsidRPr="00B910B8" w:rsidRDefault="00FD662C" w:rsidP="00B910B8">
      <w:bookmarkStart w:id="192" w:name="_Toc510696623"/>
      <w:bookmarkStart w:id="193" w:name="_Toc35971414"/>
      <w:r w:rsidRPr="00B910B8">
        <w:t>None in this release of the specification.</w:t>
      </w:r>
    </w:p>
    <w:p w14:paraId="11CD5B27" w14:textId="77777777" w:rsidR="007B3457" w:rsidRDefault="00000000">
      <w:pPr>
        <w:pStyle w:val="Heading3"/>
      </w:pPr>
      <w:bookmarkStart w:id="194" w:name="_Toc35971419"/>
      <w:bookmarkStart w:id="195" w:name="_Toc510696628"/>
      <w:bookmarkStart w:id="196" w:name="_Toc192829938"/>
      <w:bookmarkEnd w:id="192"/>
      <w:bookmarkEnd w:id="193"/>
      <w:r>
        <w:t>6.1.5</w:t>
      </w:r>
      <w:r>
        <w:tab/>
        <w:t>Notifications</w:t>
      </w:r>
      <w:bookmarkEnd w:id="194"/>
      <w:bookmarkEnd w:id="195"/>
      <w:bookmarkEnd w:id="196"/>
    </w:p>
    <w:p w14:paraId="0E2E9987" w14:textId="77777777" w:rsidR="007B3457" w:rsidRDefault="00000000">
      <w:pPr>
        <w:pStyle w:val="Heading4"/>
      </w:pPr>
      <w:bookmarkStart w:id="197" w:name="_Toc510696629"/>
      <w:bookmarkStart w:id="198" w:name="_Toc35971420"/>
      <w:bookmarkStart w:id="199" w:name="_Toc192829939"/>
      <w:r>
        <w:t>6.1.5.1</w:t>
      </w:r>
      <w:r>
        <w:tab/>
        <w:t>General</w:t>
      </w:r>
      <w:bookmarkEnd w:id="197"/>
      <w:bookmarkEnd w:id="198"/>
      <w:bookmarkEnd w:id="199"/>
    </w:p>
    <w:p w14:paraId="08050D5E" w14:textId="77777777" w:rsidR="007B3457" w:rsidRDefault="00000000">
      <w:bookmarkStart w:id="200" w:name="_Toc510696630"/>
      <w:bookmarkStart w:id="201"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202" w:name="_Toc35971421"/>
      <w:bookmarkStart w:id="203" w:name="_Toc192829940"/>
      <w:r w:rsidRPr="00B910B8">
        <w:t>6.1.5.2</w:t>
      </w:r>
      <w:r w:rsidRPr="00B910B8">
        <w:tab/>
        <w:t>Session Event Notification</w:t>
      </w:r>
      <w:bookmarkEnd w:id="203"/>
    </w:p>
    <w:p w14:paraId="1FDC3489" w14:textId="77777777" w:rsidR="00834179" w:rsidRPr="00B910B8" w:rsidRDefault="00834179" w:rsidP="00B910B8">
      <w:pPr>
        <w:pStyle w:val="Heading5"/>
      </w:pPr>
      <w:bookmarkStart w:id="204" w:name="_Toc192829941"/>
      <w:r w:rsidRPr="00B910B8">
        <w:t>6.1.5.2.1</w:t>
      </w:r>
      <w:r w:rsidRPr="00B910B8">
        <w:tab/>
        <w:t>Description</w:t>
      </w:r>
      <w:bookmarkEnd w:id="204"/>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205" w:name="_Toc192829942"/>
      <w:r w:rsidRPr="00B910B8">
        <w:t>6.1.5.2.2</w:t>
      </w:r>
      <w:r w:rsidRPr="00B910B8">
        <w:tab/>
        <w:t>Target URI</w:t>
      </w:r>
      <w:bookmarkEnd w:id="205"/>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206" w:name="_Toc192829943"/>
      <w:r w:rsidRPr="00B910B8">
        <w:lastRenderedPageBreak/>
        <w:t>6.1.5.2.3</w:t>
      </w:r>
      <w:r w:rsidRPr="00B910B8">
        <w:tab/>
        <w:t>Standard Methods</w:t>
      </w:r>
      <w:bookmarkEnd w:id="206"/>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207" w:name="_Toc35971427"/>
      <w:bookmarkStart w:id="208" w:name="_Toc192829944"/>
      <w:bookmarkEnd w:id="200"/>
      <w:bookmarkEnd w:id="202"/>
      <w:r>
        <w:lastRenderedPageBreak/>
        <w:t>6.1.6</w:t>
      </w:r>
      <w:r>
        <w:tab/>
        <w:t>Data Model</w:t>
      </w:r>
      <w:bookmarkEnd w:id="201"/>
      <w:bookmarkEnd w:id="207"/>
      <w:bookmarkEnd w:id="208"/>
    </w:p>
    <w:p w14:paraId="6E5F8636" w14:textId="77777777" w:rsidR="007B3457" w:rsidRDefault="00000000">
      <w:pPr>
        <w:pStyle w:val="Heading4"/>
      </w:pPr>
      <w:bookmarkStart w:id="209" w:name="_Toc510696633"/>
      <w:bookmarkStart w:id="210" w:name="_Toc35971428"/>
      <w:bookmarkStart w:id="211" w:name="_Toc35971429"/>
      <w:bookmarkStart w:id="212" w:name="_Toc510696634"/>
      <w:bookmarkStart w:id="213" w:name="_Toc192829945"/>
      <w:r>
        <w:t>6.1.6.1</w:t>
      </w:r>
      <w:r>
        <w:tab/>
        <w:t>General</w:t>
      </w:r>
      <w:bookmarkEnd w:id="209"/>
      <w:bookmarkEnd w:id="210"/>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4" w:name="_Hlk134624419"/>
      <w:r w:rsidR="008E66C5" w:rsidRPr="000D671B">
        <w:t>Nimsas_SessionEventControl</w:t>
      </w:r>
      <w:bookmarkEnd w:id="214"/>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215" w:name="_Toc192829946"/>
      <w:r>
        <w:rPr>
          <w:lang w:val="en-US"/>
        </w:rPr>
        <w:t>6.1.6.2</w:t>
      </w:r>
      <w:r>
        <w:rPr>
          <w:lang w:val="en-US"/>
        </w:rPr>
        <w:tab/>
        <w:t>Structured data types</w:t>
      </w:r>
      <w:bookmarkEnd w:id="211"/>
      <w:bookmarkEnd w:id="212"/>
      <w:bookmarkEnd w:id="215"/>
    </w:p>
    <w:p w14:paraId="44E52C36" w14:textId="77777777" w:rsidR="007B3457" w:rsidRDefault="00000000">
      <w:pPr>
        <w:pStyle w:val="Heading5"/>
      </w:pPr>
      <w:bookmarkStart w:id="216" w:name="_Toc192829947"/>
      <w:r>
        <w:t>6.1.6.2.1</w:t>
      </w:r>
      <w:r>
        <w:tab/>
        <w:t>Introduction</w:t>
      </w:r>
      <w:bookmarkEnd w:id="184"/>
      <w:bookmarkEnd w:id="185"/>
      <w:bookmarkEnd w:id="216"/>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217" w:name="_Toc510696636"/>
      <w:bookmarkStart w:id="218" w:name="_Toc35971431"/>
      <w:bookmarkStart w:id="219" w:name="_Toc192829948"/>
      <w:r>
        <w:lastRenderedPageBreak/>
        <w:t>6.1.6.2.2</w:t>
      </w:r>
      <w:r>
        <w:tab/>
        <w:t xml:space="preserve">Type: </w:t>
      </w:r>
      <w:r w:rsidR="001772C3" w:rsidRPr="001772C3">
        <w:t>SessionEventNotification</w:t>
      </w:r>
      <w:bookmarkEnd w:id="217"/>
      <w:bookmarkEnd w:id="218"/>
      <w:bookmarkEnd w:id="219"/>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72FCF54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0B1D394E" w14:textId="361917D0" w:rsidR="002F6EAA" w:rsidRPr="00B910B8" w:rsidRDefault="001D1B46" w:rsidP="001D1B46">
            <w:pPr>
              <w:pStyle w:val="TAL"/>
            </w:pPr>
            <w:r>
              <w:rPr>
                <w:rFonts w:hint="eastAsia"/>
                <w:lang w:eastAsia="zh-CN"/>
              </w:rPr>
              <w:t xml:space="preserve">It shall be contained when the IMS AS </w:t>
            </w:r>
            <w:r w:rsidRPr="00DF18AB">
              <w:t>become aware of the UE 3GPP Data Off status (active/inactive) at IMS (re-)Registration</w:t>
            </w:r>
            <w:r>
              <w:rPr>
                <w:rFonts w:hint="eastAsia"/>
                <w:lang w:eastAsia="zh-CN"/>
              </w:rPr>
              <w:t xml:space="preserve"> and the</w:t>
            </w:r>
            <w:r w:rsidRPr="00DF18AB">
              <w:t xml:space="preserve"> </w:t>
            </w:r>
            <w:r>
              <w:rPr>
                <w:rFonts w:hint="eastAsia"/>
                <w:lang w:eastAsia="zh-CN"/>
              </w:rPr>
              <w:t xml:space="preserve">attribute eventType of the notificationEvent is </w:t>
            </w:r>
            <w:r>
              <w:rPr>
                <w:lang w:eastAsia="zh-CN"/>
              </w:rPr>
              <w:t>"SESSION_ESTABLISHMENT_REQUEST"</w:t>
            </w:r>
            <w:r>
              <w:rPr>
                <w:rFonts w:hint="eastAsia"/>
                <w:lang w:eastAsia="zh-CN"/>
              </w:rPr>
              <w:t>.</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bl>
    <w:p w14:paraId="3ABB8EC5" w14:textId="77777777" w:rsidR="002F6EAA" w:rsidRDefault="002F6EAA" w:rsidP="002F6EAA">
      <w:pPr>
        <w:rPr>
          <w:lang w:val="en-US"/>
        </w:rPr>
      </w:pPr>
    </w:p>
    <w:p w14:paraId="4860F0AF" w14:textId="745409BB" w:rsidR="002F6EAA" w:rsidRPr="006104DA" w:rsidRDefault="002F6EAA" w:rsidP="002F6EAA">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w:t>
      </w:r>
      <w:r w:rsidR="00A90435">
        <w:rPr>
          <w:rFonts w:hint="eastAsia"/>
          <w:lang w:eastAsia="zh-CN"/>
        </w:rPr>
        <w:t xml:space="preserve">and scenarios </w:t>
      </w:r>
      <w:r>
        <w:rPr>
          <w:lang w:eastAsia="ko-KR"/>
        </w:rPr>
        <w:t xml:space="preserve">in which </w:t>
      </w:r>
      <w:r>
        <w:t xml:space="preserve">psDataOff is contained </w:t>
      </w:r>
      <w:r w:rsidR="00A90435">
        <w:rPr>
          <w:rFonts w:hint="eastAsia"/>
          <w:lang w:eastAsia="zh-CN"/>
        </w:rPr>
        <w:t>is FFS.</w:t>
      </w:r>
    </w:p>
    <w:p w14:paraId="4D41F841" w14:textId="77777777" w:rsidR="007B3457" w:rsidRPr="00966616" w:rsidRDefault="007B3457"/>
    <w:p w14:paraId="76DDC22E" w14:textId="6FBFDEFA" w:rsidR="007B3457" w:rsidRDefault="00000000">
      <w:pPr>
        <w:pStyle w:val="Heading5"/>
      </w:pPr>
      <w:bookmarkStart w:id="220" w:name="_Toc510696637"/>
      <w:bookmarkStart w:id="221" w:name="_Toc35971432"/>
      <w:bookmarkStart w:id="222" w:name="_Toc192829949"/>
      <w:r>
        <w:t>6.1.6.2.3</w:t>
      </w:r>
      <w:r>
        <w:tab/>
        <w:t xml:space="preserve">Type: </w:t>
      </w:r>
      <w:r w:rsidR="00D93AE2" w:rsidRPr="00D93AE2">
        <w:t>NotificationEvent</w:t>
      </w:r>
      <w:bookmarkEnd w:id="220"/>
      <w:bookmarkEnd w:id="221"/>
      <w:bookmarkEnd w:id="222"/>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223" w:name="_Toc35971433"/>
      <w:bookmarkStart w:id="224" w:name="_Toc510696638"/>
    </w:p>
    <w:p w14:paraId="60AC0684" w14:textId="189B76E8" w:rsidR="00D93AE2" w:rsidRPr="00B910B8" w:rsidRDefault="00D93AE2" w:rsidP="00B910B8">
      <w:pPr>
        <w:pStyle w:val="Heading5"/>
      </w:pPr>
      <w:bookmarkStart w:id="225" w:name="_Toc192829950"/>
      <w:r w:rsidRPr="00B910B8">
        <w:lastRenderedPageBreak/>
        <w:t>6.1.6.2.4</w:t>
      </w:r>
      <w:r w:rsidRPr="00B910B8">
        <w:tab/>
        <w:t>Type: SessionInfo</w:t>
      </w:r>
      <w:bookmarkEnd w:id="225"/>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6639EBD5" w:rsidR="00D93AE2" w:rsidRPr="00B910B8" w:rsidRDefault="00D93AE2" w:rsidP="00B910B8">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1859AD4F" w:rsidR="00D93AE2" w:rsidRPr="00B910B8" w:rsidRDefault="00D93AE2" w:rsidP="00B910B8">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226" w:name="_Toc192829951"/>
      <w:r w:rsidRPr="00B910B8">
        <w:t>6.1.6.2.5</w:t>
      </w:r>
      <w:r w:rsidRPr="00B910B8">
        <w:tab/>
        <w:t>Type: MediaInfo</w:t>
      </w:r>
      <w:bookmarkEnd w:id="226"/>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227" w:name="_Toc192829952"/>
      <w:r w:rsidRPr="00B910B8">
        <w:lastRenderedPageBreak/>
        <w:t>6.1.6.2.6</w:t>
      </w:r>
      <w:r w:rsidRPr="00B910B8">
        <w:tab/>
        <w:t xml:space="preserve">Type: </w:t>
      </w:r>
      <w:r w:rsidR="0062312F">
        <w:t>Dc</w:t>
      </w:r>
      <w:r w:rsidRPr="00B910B8">
        <w:t>MediaSpec</w:t>
      </w:r>
      <w:bookmarkEnd w:id="227"/>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228" w:name="_Toc192829953"/>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28"/>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229" w:name="_Toc192829954"/>
      <w:r>
        <w:rPr>
          <w:lang w:val="en-US"/>
        </w:rPr>
        <w:t>6.1.6.3</w:t>
      </w:r>
      <w:r>
        <w:rPr>
          <w:lang w:val="en-US"/>
        </w:rPr>
        <w:tab/>
        <w:t>Simple data types and enumerations</w:t>
      </w:r>
      <w:bookmarkEnd w:id="223"/>
      <w:bookmarkEnd w:id="224"/>
      <w:bookmarkEnd w:id="229"/>
    </w:p>
    <w:p w14:paraId="5E7A8AA6" w14:textId="77777777" w:rsidR="007B3457" w:rsidRDefault="00000000">
      <w:pPr>
        <w:pStyle w:val="Heading5"/>
      </w:pPr>
      <w:bookmarkStart w:id="230" w:name="_Toc35971434"/>
      <w:bookmarkStart w:id="231" w:name="_Toc510696639"/>
      <w:bookmarkStart w:id="232" w:name="_Toc192829955"/>
      <w:r>
        <w:t>6.1.6.3.1</w:t>
      </w:r>
      <w:r>
        <w:tab/>
        <w:t>Introduction</w:t>
      </w:r>
      <w:bookmarkEnd w:id="230"/>
      <w:bookmarkEnd w:id="231"/>
      <w:bookmarkEnd w:id="232"/>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233" w:name="_Toc35971435"/>
      <w:bookmarkStart w:id="234" w:name="_Toc510696640"/>
      <w:bookmarkStart w:id="235" w:name="_Toc192829956"/>
      <w:r>
        <w:t>6.1.6.3.2</w:t>
      </w:r>
      <w:r>
        <w:tab/>
        <w:t>Simple data types</w:t>
      </w:r>
      <w:bookmarkEnd w:id="233"/>
      <w:bookmarkEnd w:id="234"/>
      <w:bookmarkEnd w:id="235"/>
    </w:p>
    <w:p w14:paraId="1E933CB3" w14:textId="77777777" w:rsidR="007B3457" w:rsidRDefault="00000000">
      <w:bookmarkStart w:id="236" w:name="_Toc510696641"/>
      <w:bookmarkStart w:id="237"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38" w:name="MCCQCTEMPBM_00000026"/>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38"/>
    </w:tbl>
    <w:p w14:paraId="28C53845" w14:textId="77777777" w:rsidR="007B3457" w:rsidRDefault="007B3457"/>
    <w:p w14:paraId="310C7DF8" w14:textId="2DE87131" w:rsidR="007B3457" w:rsidRDefault="00000000">
      <w:pPr>
        <w:pStyle w:val="Heading5"/>
      </w:pPr>
      <w:bookmarkStart w:id="239" w:name="_Toc192829957"/>
      <w:r>
        <w:t>6.1.6.3.3</w:t>
      </w:r>
      <w:r>
        <w:tab/>
        <w:t xml:space="preserve">Enumeration: </w:t>
      </w:r>
      <w:r w:rsidR="00767567" w:rsidRPr="00232C33">
        <w:t>EventType</w:t>
      </w:r>
      <w:bookmarkEnd w:id="236"/>
      <w:bookmarkEnd w:id="237"/>
      <w:bookmarkEnd w:id="239"/>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0" w:name="OLE_LINK1"/>
            <w:r>
              <w:rPr>
                <w:rFonts w:hint="eastAsia"/>
              </w:rPr>
              <w:t>"</w:t>
            </w:r>
            <w:r>
              <w:t>MEDIA_CHANGE_REQUEST</w:t>
            </w:r>
            <w:r>
              <w:rPr>
                <w:rFonts w:hint="eastAsia"/>
              </w:rPr>
              <w:t>"</w:t>
            </w:r>
            <w:bookmarkEnd w:id="240"/>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Heading5"/>
      </w:pPr>
      <w:bookmarkStart w:id="241" w:name="_Toc510696642"/>
      <w:bookmarkStart w:id="242" w:name="_Toc35971437"/>
      <w:bookmarkStart w:id="243" w:name="_Toc192829958"/>
      <w:r>
        <w:t>6.1.6.3.4</w:t>
      </w:r>
      <w:r>
        <w:tab/>
        <w:t xml:space="preserve">Enumeration: </w:t>
      </w:r>
      <w:r w:rsidR="00355A80" w:rsidRPr="00355A80">
        <w:t>MediaType</w:t>
      </w:r>
      <w:bookmarkEnd w:id="241"/>
      <w:bookmarkEnd w:id="242"/>
      <w:bookmarkEnd w:id="243"/>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244" w:name="_Toc192829959"/>
      <w:r w:rsidRPr="00B910B8">
        <w:t>6.1.6.3.5</w:t>
      </w:r>
      <w:r w:rsidRPr="00B910B8">
        <w:tab/>
        <w:t>Enumeration: SessionCase</w:t>
      </w:r>
      <w:bookmarkEnd w:id="244"/>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245" w:name="_Toc192829960"/>
      <w:r w:rsidRPr="00B910B8">
        <w:t>6.1.6.3.6</w:t>
      </w:r>
      <w:r w:rsidRPr="00B910B8">
        <w:tab/>
        <w:t>Enumeration: EventInitiator</w:t>
      </w:r>
      <w:bookmarkEnd w:id="245"/>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46" w:name="_Toc35971438"/>
      <w:bookmarkStart w:id="247" w:name="_Toc510696643"/>
    </w:p>
    <w:p w14:paraId="76E79C99" w14:textId="437D1157" w:rsidR="002F6EAA" w:rsidRPr="00B910B8" w:rsidRDefault="002F6EAA" w:rsidP="002F6EAA">
      <w:pPr>
        <w:pStyle w:val="Heading5"/>
      </w:pPr>
      <w:bookmarkStart w:id="248" w:name="_Toc192829961"/>
      <w:r w:rsidRPr="00B910B8">
        <w:t>6.1.6.3.</w:t>
      </w:r>
      <w:r>
        <w:rPr>
          <w:rFonts w:eastAsiaTheme="minorEastAsia" w:hint="eastAsia"/>
          <w:lang w:eastAsia="zh-CN"/>
        </w:rPr>
        <w:t>7</w:t>
      </w:r>
      <w:r w:rsidRPr="00B910B8">
        <w:tab/>
        <w:t xml:space="preserve">Enumeration: </w:t>
      </w:r>
      <w:r>
        <w:t>PsDataOffStatus</w:t>
      </w:r>
      <w:bookmarkEnd w:id="248"/>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Heading4"/>
        <w:rPr>
          <w:lang w:val="en-US"/>
        </w:rPr>
      </w:pPr>
      <w:bookmarkStart w:id="249" w:name="_Toc19282996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6"/>
      <w:bookmarkEnd w:id="247"/>
      <w:bookmarkEnd w:id="249"/>
    </w:p>
    <w:p w14:paraId="661C89F6" w14:textId="77777777" w:rsidR="00355A80" w:rsidRPr="00B910B8" w:rsidRDefault="00355A80" w:rsidP="00B910B8">
      <w:bookmarkStart w:id="250" w:name="_Toc35971439"/>
      <w:bookmarkStart w:id="251" w:name="_Toc510696644"/>
      <w:r w:rsidRPr="00B910B8">
        <w:t>None in this release of the specification.</w:t>
      </w:r>
    </w:p>
    <w:p w14:paraId="7585621D" w14:textId="77777777" w:rsidR="007B3457" w:rsidRDefault="00000000">
      <w:pPr>
        <w:pStyle w:val="Heading4"/>
      </w:pPr>
      <w:bookmarkStart w:id="252" w:name="_Toc510696646"/>
      <w:bookmarkStart w:id="253" w:name="_Toc35971441"/>
      <w:bookmarkStart w:id="254" w:name="_Toc192829963"/>
      <w:bookmarkEnd w:id="250"/>
      <w:bookmarkEnd w:id="251"/>
      <w:r>
        <w:t>6.1.6.5</w:t>
      </w:r>
      <w:r>
        <w:tab/>
        <w:t>Binary data</w:t>
      </w:r>
      <w:bookmarkEnd w:id="252"/>
      <w:bookmarkEnd w:id="253"/>
      <w:bookmarkEnd w:id="254"/>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255" w:name="_Toc35971443"/>
      <w:bookmarkStart w:id="256" w:name="_Toc510696647"/>
      <w:bookmarkStart w:id="257" w:name="_Toc192829964"/>
      <w:r>
        <w:t>6.1.7</w:t>
      </w:r>
      <w:r>
        <w:tab/>
        <w:t>Error Handling</w:t>
      </w:r>
      <w:bookmarkEnd w:id="255"/>
      <w:bookmarkEnd w:id="256"/>
      <w:bookmarkEnd w:id="257"/>
    </w:p>
    <w:p w14:paraId="1D8F42F9" w14:textId="77777777" w:rsidR="007B3457" w:rsidRDefault="00000000">
      <w:pPr>
        <w:pStyle w:val="Heading4"/>
      </w:pPr>
      <w:bookmarkStart w:id="258" w:name="_Toc35971444"/>
      <w:bookmarkStart w:id="259" w:name="_Toc192829965"/>
      <w:r>
        <w:t>6.1.7.1</w:t>
      </w:r>
      <w:r>
        <w:tab/>
        <w:t>General</w:t>
      </w:r>
      <w:bookmarkEnd w:id="258"/>
      <w:bookmarkEnd w:id="259"/>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260" w:name="_Toc35971445"/>
      <w:bookmarkStart w:id="261" w:name="_Toc192829966"/>
      <w:r>
        <w:t>6.1.7.2</w:t>
      </w:r>
      <w:r>
        <w:tab/>
        <w:t>Protocol Errors</w:t>
      </w:r>
      <w:bookmarkEnd w:id="260"/>
      <w:bookmarkEnd w:id="261"/>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262" w:name="_Toc35971446"/>
      <w:bookmarkStart w:id="263" w:name="_Toc192829967"/>
      <w:r>
        <w:t>6.1.7.3</w:t>
      </w:r>
      <w:r>
        <w:tab/>
        <w:t>Application Errors</w:t>
      </w:r>
      <w:bookmarkEnd w:id="262"/>
      <w:bookmarkEnd w:id="263"/>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4" w:name="_Toc493774060"/>
      <w:bookmarkStart w:id="265" w:name="_Toc492899751"/>
      <w:bookmarkStart w:id="266" w:name="_Toc492972920"/>
      <w:bookmarkStart w:id="267" w:name="_Toc508285804"/>
      <w:bookmarkStart w:id="268" w:name="_Toc492900030"/>
      <w:bookmarkStart w:id="269" w:name="_Toc510696648"/>
      <w:bookmarkStart w:id="270" w:name="_Toc492967832"/>
      <w:bookmarkStart w:id="271" w:name="_Toc35971447"/>
      <w:bookmarkStart w:id="272" w:name="_Toc508287269"/>
      <w:bookmarkStart w:id="273" w:name="_Toc492973140"/>
    </w:p>
    <w:p w14:paraId="217A53C9" w14:textId="77777777" w:rsidR="007B3457" w:rsidRDefault="00000000">
      <w:pPr>
        <w:pStyle w:val="Heading3"/>
        <w:rPr>
          <w:lang w:eastAsia="zh-CN"/>
        </w:rPr>
      </w:pPr>
      <w:bookmarkStart w:id="274" w:name="_Toc192829968"/>
      <w:r>
        <w:t>6.1.8</w:t>
      </w:r>
      <w:r>
        <w:rPr>
          <w:lang w:eastAsia="zh-CN"/>
        </w:rPr>
        <w:tab/>
        <w:t>Feature negotiation</w:t>
      </w:r>
      <w:bookmarkEnd w:id="264"/>
      <w:bookmarkEnd w:id="265"/>
      <w:bookmarkEnd w:id="266"/>
      <w:bookmarkEnd w:id="267"/>
      <w:bookmarkEnd w:id="268"/>
      <w:bookmarkEnd w:id="269"/>
      <w:bookmarkEnd w:id="270"/>
      <w:bookmarkEnd w:id="271"/>
      <w:bookmarkEnd w:id="272"/>
      <w:bookmarkEnd w:id="273"/>
      <w:bookmarkEnd w:id="274"/>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5" w:name="MCCQCTEMPBM_00000027"/>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5"/>
    </w:tbl>
    <w:p w14:paraId="37D7EFF9" w14:textId="6CA0265D" w:rsidR="007B3457" w:rsidRDefault="007B3457" w:rsidP="008174B8"/>
    <w:p w14:paraId="721DEAB6" w14:textId="77777777" w:rsidR="007B3457" w:rsidRDefault="00000000">
      <w:pPr>
        <w:pStyle w:val="Heading3"/>
      </w:pPr>
      <w:bookmarkStart w:id="276" w:name="_Toc532994477"/>
      <w:bookmarkStart w:id="277" w:name="_Toc35971448"/>
      <w:bookmarkStart w:id="278" w:name="_Toc510696649"/>
      <w:bookmarkStart w:id="279" w:name="_Toc192829969"/>
      <w:r>
        <w:t>6.1.9</w:t>
      </w:r>
      <w:r>
        <w:tab/>
        <w:t>Security</w:t>
      </w:r>
      <w:bookmarkEnd w:id="276"/>
      <w:bookmarkEnd w:id="277"/>
      <w:bookmarkEnd w:id="279"/>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0"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81" w:name="_Toc146103776"/>
      <w:bookmarkStart w:id="282" w:name="_Toc151981335"/>
      <w:bookmarkStart w:id="283" w:name="_Toc192829970"/>
      <w:r w:rsidRPr="005562D7">
        <w:t>6.1.</w:t>
      </w:r>
      <w:r w:rsidR="00D76AEF">
        <w:t>10</w:t>
      </w:r>
      <w:r w:rsidRPr="005562D7">
        <w:tab/>
        <w:t>HTTP redirection</w:t>
      </w:r>
      <w:bookmarkEnd w:id="281"/>
      <w:bookmarkEnd w:id="282"/>
      <w:bookmarkEnd w:id="283"/>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84" w:name="_Toc192829971"/>
      <w:r w:rsidRPr="00A77E58">
        <w:t>6.2</w:t>
      </w:r>
      <w:r w:rsidRPr="00A77E58">
        <w:tab/>
        <w:t>Nimsas_MediaControl Service API</w:t>
      </w:r>
      <w:bookmarkEnd w:id="284"/>
    </w:p>
    <w:p w14:paraId="4935B296" w14:textId="77777777" w:rsidR="00A77E58" w:rsidRPr="00A77E58" w:rsidRDefault="00A77E58" w:rsidP="007C500A">
      <w:pPr>
        <w:pStyle w:val="Heading3"/>
      </w:pPr>
      <w:bookmarkStart w:id="285" w:name="_Toc192829972"/>
      <w:r w:rsidRPr="00A77E58">
        <w:t>6.2.1</w:t>
      </w:r>
      <w:r w:rsidRPr="00A77E58">
        <w:tab/>
        <w:t>API URI</w:t>
      </w:r>
      <w:bookmarkEnd w:id="28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86" w:name="_Toc192829973"/>
      <w:r w:rsidRPr="00A77E58">
        <w:lastRenderedPageBreak/>
        <w:t>6.2.2</w:t>
      </w:r>
      <w:r w:rsidRPr="00A77E58">
        <w:tab/>
        <w:t>Usage of HTTP</w:t>
      </w:r>
      <w:bookmarkEnd w:id="286"/>
    </w:p>
    <w:p w14:paraId="69031023" w14:textId="77777777" w:rsidR="00A77E58" w:rsidRPr="00A77E58" w:rsidRDefault="00A77E58" w:rsidP="007C500A">
      <w:pPr>
        <w:pStyle w:val="Heading4"/>
      </w:pPr>
      <w:bookmarkStart w:id="287" w:name="_Toc192829974"/>
      <w:r w:rsidRPr="00A77E58">
        <w:t>6.2.2.1</w:t>
      </w:r>
      <w:r w:rsidRPr="00A77E58">
        <w:tab/>
        <w:t>General</w:t>
      </w:r>
      <w:bookmarkEnd w:id="28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88" w:name="_Toc192829975"/>
      <w:r w:rsidRPr="00A77E58">
        <w:t>6.2.2.2</w:t>
      </w:r>
      <w:r w:rsidRPr="00A77E58">
        <w:tab/>
        <w:t>HTTP standard headers</w:t>
      </w:r>
      <w:bookmarkEnd w:id="288"/>
    </w:p>
    <w:p w14:paraId="71D12CB6" w14:textId="77777777" w:rsidR="00A77E58" w:rsidRPr="00A77E58" w:rsidRDefault="00A77E58" w:rsidP="007C500A">
      <w:pPr>
        <w:pStyle w:val="Heading5"/>
      </w:pPr>
      <w:bookmarkStart w:id="289" w:name="_Toc192829976"/>
      <w:r w:rsidRPr="00A77E58">
        <w:t>6.2.2.2.1</w:t>
      </w:r>
      <w:r w:rsidRPr="00A77E58">
        <w:rPr>
          <w:rFonts w:hint="eastAsia"/>
        </w:rPr>
        <w:tab/>
      </w:r>
      <w:r w:rsidRPr="00A77E58">
        <w:t>General</w:t>
      </w:r>
      <w:bookmarkEnd w:id="28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90" w:name="_Toc192829977"/>
      <w:r w:rsidRPr="00A77E58">
        <w:t>6.2.2.2.2</w:t>
      </w:r>
      <w:r w:rsidRPr="00A77E58">
        <w:tab/>
        <w:t>Content type</w:t>
      </w:r>
      <w:bookmarkEnd w:id="29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91" w:name="_Toc192829978"/>
      <w:r w:rsidRPr="00A77E58">
        <w:t>6.2.2.3</w:t>
      </w:r>
      <w:r w:rsidRPr="00A77E58">
        <w:tab/>
        <w:t>HTTP custom headers</w:t>
      </w:r>
      <w:bookmarkEnd w:id="29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92" w:name="_Toc192829979"/>
      <w:bookmarkEnd w:id="278"/>
      <w:bookmarkEnd w:id="280"/>
      <w:r>
        <w:t>6.2.3</w:t>
      </w:r>
      <w:r>
        <w:tab/>
        <w:t>Resources</w:t>
      </w:r>
      <w:bookmarkEnd w:id="292"/>
    </w:p>
    <w:p w14:paraId="296EF546" w14:textId="1B266AE3" w:rsidR="00F11E9C" w:rsidRDefault="00F11E9C" w:rsidP="00F11E9C">
      <w:pPr>
        <w:pStyle w:val="Heading4"/>
      </w:pPr>
      <w:bookmarkStart w:id="293" w:name="_Toc192829980"/>
      <w:r>
        <w:t>6.2.3.1</w:t>
      </w:r>
      <w:r>
        <w:tab/>
        <w:t>Overview</w:t>
      </w:r>
      <w:bookmarkEnd w:id="29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4" type="#_x0000_t75" style="width:316.5pt;height:198pt" o:ole="">
            <v:imagedata r:id="rId47" o:title=""/>
          </v:shape>
          <o:OLEObject Type="Embed" ProgID="Visio.Drawing.15" ShapeID="_x0000_i1044" DrawAspect="Content" ObjectID="_1803442687" r:id="rId48"/>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lastRenderedPageBreak/>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94" w:name="_Toc192829981"/>
      <w:r w:rsidRPr="00B910B8">
        <w:t>6.</w:t>
      </w:r>
      <w:r>
        <w:t>2</w:t>
      </w:r>
      <w:r w:rsidRPr="00B910B8">
        <w:t>.</w:t>
      </w:r>
      <w:r>
        <w:t>3</w:t>
      </w:r>
      <w:r w:rsidRPr="00B910B8">
        <w:t>.</w:t>
      </w:r>
      <w:r>
        <w:t>2</w:t>
      </w:r>
      <w:r w:rsidRPr="00B910B8">
        <w:tab/>
        <w:t xml:space="preserve">Resource: </w:t>
      </w:r>
      <w:r>
        <w:t>Individual call session</w:t>
      </w:r>
      <w:bookmarkEnd w:id="294"/>
    </w:p>
    <w:p w14:paraId="78A5DD8B" w14:textId="1C6687A7" w:rsidR="00F11E9C" w:rsidRDefault="00F11E9C" w:rsidP="00F11E9C">
      <w:pPr>
        <w:pStyle w:val="Heading5"/>
      </w:pPr>
      <w:bookmarkStart w:id="295" w:name="_Toc192829982"/>
      <w:r>
        <w:t>6.2.3.2.1</w:t>
      </w:r>
      <w:r>
        <w:tab/>
        <w:t>Description</w:t>
      </w:r>
      <w:bookmarkEnd w:id="29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96" w:name="_Toc192829983"/>
      <w:r>
        <w:t>6.2.3.2.2</w:t>
      </w:r>
      <w:r>
        <w:tab/>
        <w:t>Resource Definition</w:t>
      </w:r>
      <w:bookmarkEnd w:id="29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97" w:name="_Hlk142123035"/>
            <w:r w:rsidRPr="0088017D">
              <w:t>assigned by the IMS AS during the IMS session setup and will be notified to consumer via Nimsas_SessionEventControl service.</w:t>
            </w:r>
            <w:bookmarkEnd w:id="297"/>
            <w:r w:rsidRPr="0088017D">
              <w:t xml:space="preserve"> </w:t>
            </w:r>
            <w:bookmarkStart w:id="298" w:name="_Hlk142123074"/>
            <w:r w:rsidRPr="0088017D">
              <w:t>The consumer shall reuse the session ID it received from the IMS AS for referencing the same session.</w:t>
            </w:r>
            <w:bookmarkEnd w:id="298"/>
          </w:p>
        </w:tc>
      </w:tr>
    </w:tbl>
    <w:p w14:paraId="0E742032" w14:textId="77777777" w:rsidR="00F11E9C" w:rsidRDefault="00F11E9C" w:rsidP="00F11E9C"/>
    <w:p w14:paraId="1803D0E5" w14:textId="54EED475" w:rsidR="00F11E9C" w:rsidRDefault="00F11E9C" w:rsidP="00F11E9C">
      <w:pPr>
        <w:pStyle w:val="Heading5"/>
      </w:pPr>
      <w:bookmarkStart w:id="299" w:name="_Toc192829984"/>
      <w:r>
        <w:t>6.2.3.2.3</w:t>
      </w:r>
      <w:r>
        <w:tab/>
        <w:t>Resource Standard Methods</w:t>
      </w:r>
      <w:bookmarkEnd w:id="29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300" w:name="_Toc192829985"/>
      <w:r>
        <w:t>6.2.3.2.4</w:t>
      </w:r>
      <w:r>
        <w:tab/>
        <w:t>Resource Custom Operations</w:t>
      </w:r>
      <w:bookmarkEnd w:id="300"/>
    </w:p>
    <w:p w14:paraId="0EDA8857" w14:textId="146FE762" w:rsidR="00F11E9C" w:rsidRPr="00F11E9C" w:rsidRDefault="00F11E9C" w:rsidP="00F11E9C">
      <w:pPr>
        <w:pStyle w:val="H6"/>
      </w:pPr>
      <w:bookmarkStart w:id="301" w:name="_Toc24937753"/>
      <w:bookmarkStart w:id="302" w:name="_Toc33962573"/>
      <w:bookmarkStart w:id="303" w:name="_Toc42883342"/>
      <w:bookmarkStart w:id="304" w:name="_Toc49733210"/>
      <w:bookmarkStart w:id="305" w:name="_Toc56690837"/>
      <w:r w:rsidRPr="00F11E9C">
        <w:t>6.2.3.2.4.1</w:t>
      </w:r>
      <w:r w:rsidRPr="00F11E9C">
        <w:tab/>
        <w:t>Overview</w:t>
      </w:r>
      <w:bookmarkEnd w:id="301"/>
      <w:bookmarkEnd w:id="302"/>
      <w:bookmarkEnd w:id="303"/>
      <w:bookmarkEnd w:id="304"/>
      <w:bookmarkEnd w:id="30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lastRenderedPageBreak/>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306" w:name="_Toc192829986"/>
      <w:r>
        <w:t>6.2.4</w:t>
      </w:r>
      <w:r>
        <w:tab/>
        <w:t>Custom Operations without associated resources</w:t>
      </w:r>
      <w:bookmarkEnd w:id="30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307" w:name="_Toc192829987"/>
      <w:r>
        <w:t>6.2.5</w:t>
      </w:r>
      <w:r>
        <w:tab/>
        <w:t>Notifications</w:t>
      </w:r>
      <w:bookmarkEnd w:id="30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308" w:name="_Toc192829988"/>
      <w:r>
        <w:lastRenderedPageBreak/>
        <w:t>6.2.6</w:t>
      </w:r>
      <w:r>
        <w:tab/>
        <w:t>Data Model</w:t>
      </w:r>
      <w:bookmarkEnd w:id="308"/>
    </w:p>
    <w:p w14:paraId="076FEDC6" w14:textId="26832EC3" w:rsidR="00F11E9C" w:rsidRDefault="00F11E9C" w:rsidP="00F11E9C">
      <w:pPr>
        <w:pStyle w:val="Heading4"/>
      </w:pPr>
      <w:bookmarkStart w:id="309" w:name="_Toc192829989"/>
      <w:r>
        <w:t>6.2.6.1</w:t>
      </w:r>
      <w:r>
        <w:tab/>
        <w:t>General</w:t>
      </w:r>
      <w:bookmarkEnd w:id="30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310" w:name="_Toc192829990"/>
      <w:r>
        <w:rPr>
          <w:lang w:val="en-US"/>
        </w:rPr>
        <w:t>6.2.6.2</w:t>
      </w:r>
      <w:r>
        <w:rPr>
          <w:lang w:val="en-US"/>
        </w:rPr>
        <w:tab/>
        <w:t>Structured data types</w:t>
      </w:r>
      <w:bookmarkEnd w:id="310"/>
    </w:p>
    <w:p w14:paraId="32BB694C" w14:textId="59108C24" w:rsidR="00F11E9C" w:rsidRDefault="00F11E9C" w:rsidP="00F11E9C">
      <w:pPr>
        <w:pStyle w:val="Heading5"/>
      </w:pPr>
      <w:bookmarkStart w:id="311" w:name="_Toc192829991"/>
      <w:r>
        <w:t>6.2.6.2.1</w:t>
      </w:r>
      <w:r>
        <w:tab/>
        <w:t>Introduction</w:t>
      </w:r>
      <w:bookmarkEnd w:id="31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312" w:name="_Toc192829992"/>
      <w:r>
        <w:lastRenderedPageBreak/>
        <w:t>6.2.6.2.2</w:t>
      </w:r>
      <w:r>
        <w:tab/>
        <w:t>Type: MediaInstructionData</w:t>
      </w:r>
      <w:bookmarkEnd w:id="31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313" w:name="_Toc192829993"/>
      <w:r>
        <w:t>6.2.6.2.3</w:t>
      </w:r>
      <w:r>
        <w:tab/>
        <w:t xml:space="preserve">Type: </w:t>
      </w:r>
      <w:r w:rsidRPr="00EC33FF">
        <w:t>MediaInstructions</w:t>
      </w:r>
      <w:bookmarkEnd w:id="31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Heading5"/>
      </w:pPr>
      <w:bookmarkStart w:id="314" w:name="_Toc192829994"/>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15" w:name="_Hlk142317712"/>
            <w:r>
              <w:rPr>
                <w:rFonts w:hint="eastAsia"/>
                <w:lang w:eastAsia="zh-CN"/>
              </w:rPr>
              <w:t>r</w:t>
            </w:r>
            <w:r>
              <w:rPr>
                <w:lang w:eastAsia="zh-CN"/>
              </w:rPr>
              <w:t>eplaceHttpUrls</w:t>
            </w:r>
            <w:bookmarkEnd w:id="315"/>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316" w:name="_Toc192829995"/>
      <w:r w:rsidRPr="00B910B8">
        <w:t>6.</w:t>
      </w:r>
      <w:r>
        <w:t>2</w:t>
      </w:r>
      <w:r w:rsidRPr="00B910B8">
        <w:t>.</w:t>
      </w:r>
      <w:r>
        <w:t>6</w:t>
      </w:r>
      <w:r w:rsidRPr="00B910B8">
        <w:t>.2.5</w:t>
      </w:r>
      <w:r w:rsidRPr="00B910B8">
        <w:tab/>
        <w:t xml:space="preserve">Type: </w:t>
      </w:r>
      <w:r>
        <w:rPr>
          <w:lang w:eastAsia="zh-CN"/>
        </w:rPr>
        <w:t>ArMediaSpecification</w:t>
      </w:r>
      <w:bookmarkEnd w:id="31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317" w:name="_Toc192829996"/>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17"/>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318" w:name="_Toc192829997"/>
      <w:r>
        <w:t>6.2.6.2.</w:t>
      </w:r>
      <w:r>
        <w:rPr>
          <w:rFonts w:eastAsiaTheme="minorEastAsia" w:hint="eastAsia"/>
          <w:lang w:eastAsia="zh-CN"/>
        </w:rPr>
        <w:t>7</w:t>
      </w:r>
      <w:r>
        <w:tab/>
        <w:t xml:space="preserve">Type: </w:t>
      </w:r>
      <w:r w:rsidRPr="001C0BE0">
        <w:t>AudioVideoReNegotiationInd</w:t>
      </w:r>
      <w:bookmarkEnd w:id="318"/>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319" w:name="OLE_LINK4"/>
            <w:r>
              <w:rPr>
                <w:rFonts w:hint="eastAsia"/>
                <w:lang w:eastAsia="zh-CN"/>
              </w:rPr>
              <w:t>reNegotiation</w:t>
            </w:r>
            <w:bookmarkEnd w:id="319"/>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320" w:name="_Toc192829998"/>
      <w:r>
        <w:rPr>
          <w:lang w:val="en-US"/>
        </w:rPr>
        <w:lastRenderedPageBreak/>
        <w:t>6.2.6.3</w:t>
      </w:r>
      <w:r>
        <w:rPr>
          <w:lang w:val="en-US"/>
        </w:rPr>
        <w:tab/>
        <w:t>Simple data types and enumerations</w:t>
      </w:r>
      <w:bookmarkEnd w:id="320"/>
    </w:p>
    <w:p w14:paraId="2EAAD213" w14:textId="20979F5B" w:rsidR="00F11E9C" w:rsidRDefault="00F11E9C" w:rsidP="00F11E9C">
      <w:pPr>
        <w:pStyle w:val="Heading5"/>
      </w:pPr>
      <w:bookmarkStart w:id="321" w:name="_Toc192829999"/>
      <w:r>
        <w:t>6.2.6.3.1</w:t>
      </w:r>
      <w:r>
        <w:tab/>
        <w:t>Introduction</w:t>
      </w:r>
      <w:bookmarkEnd w:id="32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322" w:name="_Toc192830000"/>
      <w:r>
        <w:t>6.2.6.3.2</w:t>
      </w:r>
      <w:r>
        <w:tab/>
        <w:t>Simple data types</w:t>
      </w:r>
      <w:bookmarkEnd w:id="32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23" w:name="MCCQCTEMPBM_00000028"/>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23"/>
    </w:tbl>
    <w:p w14:paraId="5ACBFA27" w14:textId="77777777" w:rsidR="00F11E9C" w:rsidRDefault="00F11E9C" w:rsidP="00F11E9C"/>
    <w:p w14:paraId="5E488C2C" w14:textId="64F0D7E1" w:rsidR="00F11E9C" w:rsidRDefault="00F11E9C" w:rsidP="00F11E9C">
      <w:pPr>
        <w:pStyle w:val="Heading5"/>
      </w:pPr>
      <w:bookmarkStart w:id="324" w:name="_Toc192830001"/>
      <w:r>
        <w:t>6.2.6.3.3</w:t>
      </w:r>
      <w:r>
        <w:tab/>
        <w:t>Enumeration: M</w:t>
      </w:r>
      <w:r w:rsidRPr="00B910B8">
        <w:t>ediaI</w:t>
      </w:r>
      <w:r>
        <w:t>nstruction</w:t>
      </w:r>
      <w:bookmarkEnd w:id="324"/>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325" w:name="_Toc192830002"/>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25"/>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326" w:name="_Toc19283000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327" w:name="_Toc192830004"/>
      <w:r>
        <w:t>6.2.6.5</w:t>
      </w:r>
      <w:r>
        <w:tab/>
        <w:t>Binary data</w:t>
      </w:r>
      <w:bookmarkEnd w:id="32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328" w:name="_Toc192830005"/>
      <w:r>
        <w:lastRenderedPageBreak/>
        <w:t>6.2.7</w:t>
      </w:r>
      <w:r>
        <w:tab/>
        <w:t>Error Handling</w:t>
      </w:r>
      <w:bookmarkEnd w:id="328"/>
    </w:p>
    <w:p w14:paraId="6F34A39C" w14:textId="4721E539" w:rsidR="00F11E9C" w:rsidRDefault="00F11E9C" w:rsidP="00F11E9C">
      <w:pPr>
        <w:pStyle w:val="Heading4"/>
      </w:pPr>
      <w:bookmarkStart w:id="329" w:name="_Toc192830006"/>
      <w:r>
        <w:t>6.2.7.1</w:t>
      </w:r>
      <w:r>
        <w:tab/>
        <w:t>General</w:t>
      </w:r>
      <w:bookmarkEnd w:id="32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330" w:name="_Toc192830007"/>
      <w:r>
        <w:t>6.2.7.2</w:t>
      </w:r>
      <w:r>
        <w:tab/>
        <w:t>Protocol Errors</w:t>
      </w:r>
      <w:bookmarkEnd w:id="33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331" w:name="_Toc192830008"/>
      <w:r>
        <w:t>6.2.7.3</w:t>
      </w:r>
      <w:r>
        <w:tab/>
        <w:t>Application Errors</w:t>
      </w:r>
      <w:bookmarkEnd w:id="33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332" w:name="_Toc192830009"/>
      <w:r>
        <w:t>6.2.8</w:t>
      </w:r>
      <w:r>
        <w:rPr>
          <w:lang w:eastAsia="zh-CN"/>
        </w:rPr>
        <w:tab/>
        <w:t>Feature negotiation</w:t>
      </w:r>
      <w:bookmarkEnd w:id="33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33" w:name="MCCQCTEMPBM_00000029"/>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33"/>
    </w:tbl>
    <w:p w14:paraId="3006D03F" w14:textId="77777777" w:rsidR="00F11E9C" w:rsidRPr="004F45EC" w:rsidRDefault="00F11E9C" w:rsidP="00F11E9C"/>
    <w:p w14:paraId="2D3B2DD9" w14:textId="32E24998" w:rsidR="00F11E9C" w:rsidRDefault="00F11E9C" w:rsidP="00F11E9C">
      <w:pPr>
        <w:pStyle w:val="Heading3"/>
      </w:pPr>
      <w:bookmarkStart w:id="334" w:name="_Toc192830010"/>
      <w:r>
        <w:t>6.2.9</w:t>
      </w:r>
      <w:r>
        <w:tab/>
        <w:t>Security</w:t>
      </w:r>
      <w:bookmarkEnd w:id="334"/>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335" w:name="_Toc192830011"/>
      <w:r w:rsidRPr="005562D7">
        <w:t>6.</w:t>
      </w:r>
      <w:r>
        <w:t>2</w:t>
      </w:r>
      <w:r w:rsidRPr="005562D7">
        <w:t>.</w:t>
      </w:r>
      <w:r w:rsidR="00D76AEF">
        <w:t>10</w:t>
      </w:r>
      <w:r w:rsidRPr="005562D7">
        <w:tab/>
        <w:t>HTTP redirection</w:t>
      </w:r>
      <w:bookmarkEnd w:id="335"/>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Heading2"/>
      </w:pPr>
      <w:bookmarkStart w:id="336" w:name="_Toc170275700"/>
      <w:bookmarkStart w:id="337" w:name="_Toc192830012"/>
      <w:r w:rsidRPr="00241C78">
        <w:t>6.</w:t>
      </w:r>
      <w:r>
        <w:rPr>
          <w:rFonts w:eastAsiaTheme="minorEastAsia" w:hint="eastAsia"/>
          <w:lang w:eastAsia="zh-CN"/>
        </w:rPr>
        <w:t>3</w:t>
      </w:r>
      <w:r w:rsidRPr="00241C78">
        <w:tab/>
        <w:t>Nimsas_</w:t>
      </w:r>
      <w:r>
        <w:t>ImsSessionManagement</w:t>
      </w:r>
      <w:r w:rsidRPr="00241C78">
        <w:t xml:space="preserve"> Service API</w:t>
      </w:r>
      <w:bookmarkEnd w:id="336"/>
      <w:bookmarkEnd w:id="337"/>
    </w:p>
    <w:p w14:paraId="55B0B360" w14:textId="152328C4" w:rsidR="00194847" w:rsidRPr="00241C78" w:rsidRDefault="00194847" w:rsidP="00194847">
      <w:pPr>
        <w:pStyle w:val="Heading3"/>
      </w:pPr>
      <w:bookmarkStart w:id="338" w:name="_Toc170275701"/>
      <w:bookmarkStart w:id="339" w:name="_Toc192830013"/>
      <w:r w:rsidRPr="00241C78">
        <w:t>6.</w:t>
      </w:r>
      <w:r>
        <w:rPr>
          <w:rFonts w:eastAsiaTheme="minorEastAsia" w:hint="eastAsia"/>
          <w:lang w:eastAsia="zh-CN"/>
        </w:rPr>
        <w:t>3</w:t>
      </w:r>
      <w:r w:rsidRPr="00241C78">
        <w:t>.1</w:t>
      </w:r>
      <w:r w:rsidRPr="00241C78">
        <w:tab/>
        <w:t>API URI</w:t>
      </w:r>
      <w:bookmarkEnd w:id="338"/>
      <w:bookmarkEnd w:id="339"/>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Heading3"/>
      </w:pPr>
      <w:bookmarkStart w:id="340" w:name="_Toc170275702"/>
      <w:bookmarkStart w:id="341" w:name="_Toc192830014"/>
      <w:r w:rsidRPr="00241C78">
        <w:t>6.</w:t>
      </w:r>
      <w:r>
        <w:rPr>
          <w:rFonts w:eastAsiaTheme="minorEastAsia" w:hint="eastAsia"/>
          <w:lang w:eastAsia="zh-CN"/>
        </w:rPr>
        <w:t>3</w:t>
      </w:r>
      <w:r w:rsidRPr="00241C78">
        <w:t>.2</w:t>
      </w:r>
      <w:r w:rsidRPr="00241C78">
        <w:tab/>
        <w:t>Usage of HTTP</w:t>
      </w:r>
      <w:bookmarkEnd w:id="340"/>
      <w:bookmarkEnd w:id="341"/>
    </w:p>
    <w:p w14:paraId="7F798D88" w14:textId="3F257C5E" w:rsidR="00194847" w:rsidRPr="00241C78" w:rsidRDefault="00194847" w:rsidP="00194847">
      <w:pPr>
        <w:pStyle w:val="Heading4"/>
      </w:pPr>
      <w:bookmarkStart w:id="342" w:name="_Toc170275703"/>
      <w:bookmarkStart w:id="343" w:name="_Toc192830015"/>
      <w:r w:rsidRPr="00241C78">
        <w:t>6.</w:t>
      </w:r>
      <w:r>
        <w:rPr>
          <w:rFonts w:eastAsiaTheme="minorEastAsia" w:hint="eastAsia"/>
          <w:lang w:eastAsia="zh-CN"/>
        </w:rPr>
        <w:t>3</w:t>
      </w:r>
      <w:r w:rsidRPr="00241C78">
        <w:t>.2.1</w:t>
      </w:r>
      <w:r w:rsidRPr="00241C78">
        <w:tab/>
        <w:t>General</w:t>
      </w:r>
      <w:bookmarkEnd w:id="342"/>
      <w:bookmarkEnd w:id="343"/>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Heading4"/>
      </w:pPr>
      <w:bookmarkStart w:id="344" w:name="_Toc170275704"/>
      <w:bookmarkStart w:id="345" w:name="_Toc192830016"/>
      <w:r w:rsidRPr="00241C78">
        <w:t>6.</w:t>
      </w:r>
      <w:r w:rsidR="00DD1E86">
        <w:rPr>
          <w:rFonts w:eastAsiaTheme="minorEastAsia" w:hint="eastAsia"/>
          <w:lang w:eastAsia="zh-CN"/>
        </w:rPr>
        <w:t>3</w:t>
      </w:r>
      <w:r w:rsidRPr="00241C78">
        <w:t>.2.2</w:t>
      </w:r>
      <w:r w:rsidRPr="00241C78">
        <w:tab/>
        <w:t>HTTP standard headers</w:t>
      </w:r>
      <w:bookmarkEnd w:id="344"/>
      <w:bookmarkEnd w:id="345"/>
    </w:p>
    <w:p w14:paraId="098A8110" w14:textId="16F29354" w:rsidR="00194847" w:rsidRPr="00241C78" w:rsidRDefault="00194847" w:rsidP="00194847">
      <w:pPr>
        <w:pStyle w:val="Heading5"/>
      </w:pPr>
      <w:bookmarkStart w:id="346" w:name="_Toc170275705"/>
      <w:bookmarkStart w:id="347" w:name="_Toc192830017"/>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46"/>
      <w:bookmarkEnd w:id="347"/>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Heading5"/>
      </w:pPr>
      <w:bookmarkStart w:id="348" w:name="_Toc170275706"/>
      <w:bookmarkStart w:id="349" w:name="_Toc192830018"/>
      <w:r w:rsidRPr="00241C78">
        <w:t>6.</w:t>
      </w:r>
      <w:r w:rsidR="00DD1E86">
        <w:rPr>
          <w:rFonts w:eastAsiaTheme="minorEastAsia" w:hint="eastAsia"/>
          <w:lang w:eastAsia="zh-CN"/>
        </w:rPr>
        <w:t>3</w:t>
      </w:r>
      <w:r w:rsidRPr="00241C78">
        <w:t>.2.2.2</w:t>
      </w:r>
      <w:r w:rsidRPr="00241C78">
        <w:tab/>
        <w:t>Content type</w:t>
      </w:r>
      <w:bookmarkEnd w:id="348"/>
      <w:bookmarkEnd w:id="349"/>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Heading4"/>
      </w:pPr>
      <w:bookmarkStart w:id="350" w:name="_Toc170275707"/>
      <w:bookmarkStart w:id="351" w:name="_Toc192830019"/>
      <w:r w:rsidRPr="00241C78">
        <w:t>6.</w:t>
      </w:r>
      <w:r w:rsidR="00DD1E86">
        <w:rPr>
          <w:rFonts w:eastAsiaTheme="minorEastAsia" w:hint="eastAsia"/>
          <w:lang w:eastAsia="zh-CN"/>
        </w:rPr>
        <w:t>3</w:t>
      </w:r>
      <w:r w:rsidRPr="00241C78">
        <w:t>.2.3</w:t>
      </w:r>
      <w:r w:rsidRPr="00241C78">
        <w:tab/>
        <w:t>HTTP custom headers</w:t>
      </w:r>
      <w:bookmarkEnd w:id="350"/>
      <w:bookmarkEnd w:id="351"/>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Heading3"/>
      </w:pPr>
      <w:bookmarkStart w:id="352" w:name="_Toc170275708"/>
      <w:bookmarkStart w:id="353" w:name="_Toc192830020"/>
      <w:r>
        <w:lastRenderedPageBreak/>
        <w:t>6.</w:t>
      </w:r>
      <w:r w:rsidR="00DD1E86">
        <w:rPr>
          <w:rFonts w:eastAsiaTheme="minorEastAsia" w:hint="eastAsia"/>
          <w:lang w:eastAsia="zh-CN"/>
        </w:rPr>
        <w:t>3</w:t>
      </w:r>
      <w:r>
        <w:t>.3</w:t>
      </w:r>
      <w:r>
        <w:tab/>
        <w:t>Resources</w:t>
      </w:r>
      <w:bookmarkEnd w:id="352"/>
      <w:bookmarkEnd w:id="353"/>
    </w:p>
    <w:p w14:paraId="303F9B39" w14:textId="1417B31F" w:rsidR="00194847" w:rsidRDefault="00194847" w:rsidP="00194847">
      <w:pPr>
        <w:pStyle w:val="Heading4"/>
      </w:pPr>
      <w:bookmarkStart w:id="354" w:name="_Toc170275709"/>
      <w:bookmarkStart w:id="355" w:name="_Toc192830021"/>
      <w:r>
        <w:t>6.</w:t>
      </w:r>
      <w:r w:rsidR="00DD1E86">
        <w:rPr>
          <w:rFonts w:eastAsiaTheme="minorEastAsia" w:hint="eastAsia"/>
          <w:lang w:eastAsia="zh-CN"/>
        </w:rPr>
        <w:t>3</w:t>
      </w:r>
      <w:r>
        <w:t>.3.1</w:t>
      </w:r>
      <w:r>
        <w:tab/>
        <w:t>Overview</w:t>
      </w:r>
      <w:bookmarkEnd w:id="354"/>
      <w:bookmarkEnd w:id="355"/>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5" type="#_x0000_t75" style="width:344.25pt;height:160.5pt" o:ole="">
            <v:imagedata r:id="rId49" o:title=""/>
          </v:shape>
          <o:OLEObject Type="Embed" ProgID="Visio.Drawing.15" ShapeID="_x0000_i1045" DrawAspect="Content" ObjectID="_1803442688" r:id="rId50"/>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56" w:name="MCCQCTEMPBM_00000034"/>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194847" w:rsidRPr="0008580C" w14:paraId="7F1A068B" w14:textId="77777777" w:rsidTr="001E402F">
        <w:trPr>
          <w:jc w:val="center"/>
        </w:trPr>
        <w:tc>
          <w:tcPr>
            <w:tcW w:w="1236" w:type="pct"/>
            <w:vMerge w:val="restart"/>
          </w:tcPr>
          <w:p w14:paraId="62A33F7F" w14:textId="77777777" w:rsidR="00194847" w:rsidRDefault="00194847" w:rsidP="003B0F26">
            <w:pPr>
              <w:pStyle w:val="TAL"/>
              <w:rPr>
                <w:lang w:eastAsia="zh-CN"/>
              </w:rPr>
            </w:pPr>
            <w:r>
              <w:rPr>
                <w:rFonts w:hint="eastAsia"/>
                <w:lang w:eastAsia="zh-CN"/>
              </w:rPr>
              <w:t>I</w:t>
            </w:r>
            <w:r>
              <w:rPr>
                <w:lang w:eastAsia="zh-CN"/>
              </w:rPr>
              <w:t>ndividual IMS Session (Document)</w:t>
            </w:r>
          </w:p>
        </w:tc>
        <w:tc>
          <w:tcPr>
            <w:tcW w:w="1190" w:type="pct"/>
            <w:vMerge w:val="restart"/>
          </w:tcPr>
          <w:p w14:paraId="2BC7D191" w14:textId="77777777" w:rsidR="00194847" w:rsidRPr="00B910B8" w:rsidRDefault="00194847" w:rsidP="003B0F26">
            <w:pPr>
              <w:pStyle w:val="TAL"/>
              <w:rPr>
                <w:lang w:eastAsia="zh-CN"/>
              </w:rPr>
            </w:pPr>
            <w:r>
              <w:rPr>
                <w:rFonts w:hint="eastAsia"/>
                <w:lang w:eastAsia="zh-CN"/>
              </w:rPr>
              <w:t>/ims-sessions</w:t>
            </w:r>
            <w:r>
              <w:rPr>
                <w:lang w:eastAsia="zh-CN"/>
              </w:rPr>
              <w:t>/{sessionId}</w:t>
            </w:r>
          </w:p>
        </w:tc>
        <w:tc>
          <w:tcPr>
            <w:tcW w:w="1042" w:type="pct"/>
          </w:tcPr>
          <w:p w14:paraId="2BBF66C4" w14:textId="77777777" w:rsidR="00194847" w:rsidRPr="00B910B8" w:rsidRDefault="00194847" w:rsidP="003B0F26">
            <w:pPr>
              <w:pStyle w:val="TAL"/>
              <w:rPr>
                <w:lang w:eastAsia="zh-CN"/>
              </w:rPr>
            </w:pPr>
            <w:r>
              <w:rPr>
                <w:rFonts w:hint="eastAsia"/>
                <w:lang w:eastAsia="zh-CN"/>
              </w:rPr>
              <w:t>P</w:t>
            </w:r>
            <w:r>
              <w:rPr>
                <w:lang w:eastAsia="zh-CN"/>
              </w:rPr>
              <w:t>ATCH</w:t>
            </w:r>
          </w:p>
        </w:tc>
        <w:tc>
          <w:tcPr>
            <w:tcW w:w="1532" w:type="pct"/>
          </w:tcPr>
          <w:p w14:paraId="68D644CB" w14:textId="77777777" w:rsidR="00194847" w:rsidRDefault="00194847" w:rsidP="003B0F26">
            <w:pPr>
              <w:pStyle w:val="TAL"/>
              <w:rPr>
                <w:lang w:eastAsia="zh-CN"/>
              </w:rPr>
            </w:pPr>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r w:rsidR="00194847" w:rsidRPr="0008580C" w14:paraId="461373A1" w14:textId="77777777" w:rsidTr="001E402F">
        <w:trPr>
          <w:jc w:val="center"/>
        </w:trPr>
        <w:tc>
          <w:tcPr>
            <w:tcW w:w="1236" w:type="pct"/>
            <w:vMerge/>
          </w:tcPr>
          <w:p w14:paraId="247A0ACB" w14:textId="77777777" w:rsidR="00194847" w:rsidRDefault="00194847" w:rsidP="003B0F26">
            <w:pPr>
              <w:pStyle w:val="TAL"/>
              <w:rPr>
                <w:lang w:eastAsia="zh-CN"/>
              </w:rPr>
            </w:pPr>
          </w:p>
        </w:tc>
        <w:tc>
          <w:tcPr>
            <w:tcW w:w="1190" w:type="pct"/>
            <w:vMerge/>
          </w:tcPr>
          <w:p w14:paraId="78FCD0CE" w14:textId="77777777" w:rsidR="00194847" w:rsidRDefault="00194847" w:rsidP="003B0F26">
            <w:pPr>
              <w:pStyle w:val="TAL"/>
              <w:rPr>
                <w:lang w:eastAsia="zh-CN"/>
              </w:rPr>
            </w:pPr>
          </w:p>
        </w:tc>
        <w:tc>
          <w:tcPr>
            <w:tcW w:w="1042" w:type="pct"/>
          </w:tcPr>
          <w:p w14:paraId="15E35E7B" w14:textId="77777777" w:rsidR="00194847" w:rsidRDefault="00194847" w:rsidP="003B0F26">
            <w:pPr>
              <w:pStyle w:val="TAL"/>
              <w:rPr>
                <w:lang w:eastAsia="zh-CN"/>
              </w:rPr>
            </w:pPr>
            <w:r>
              <w:rPr>
                <w:rFonts w:hint="eastAsia"/>
                <w:lang w:eastAsia="zh-CN"/>
              </w:rPr>
              <w:t>D</w:t>
            </w:r>
            <w:r>
              <w:rPr>
                <w:lang w:eastAsia="zh-CN"/>
              </w:rPr>
              <w:t>ELETE</w:t>
            </w:r>
          </w:p>
        </w:tc>
        <w:tc>
          <w:tcPr>
            <w:tcW w:w="1532" w:type="pct"/>
          </w:tcPr>
          <w:p w14:paraId="4EAC6109" w14:textId="77777777" w:rsidR="00194847" w:rsidRDefault="00194847"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56"/>
    </w:tbl>
    <w:p w14:paraId="7347CDC3" w14:textId="77777777" w:rsidR="00194847" w:rsidRDefault="00194847" w:rsidP="00194847">
      <w:pPr>
        <w:rPr>
          <w:lang w:val="en-US"/>
        </w:rPr>
      </w:pPr>
    </w:p>
    <w:p w14:paraId="24ADAFB9" w14:textId="4AE6BDAB" w:rsidR="00194847" w:rsidRPr="00B910B8" w:rsidRDefault="00194847" w:rsidP="00194847">
      <w:pPr>
        <w:pStyle w:val="Heading4"/>
      </w:pPr>
      <w:bookmarkStart w:id="357" w:name="_Toc170275710"/>
      <w:bookmarkStart w:id="358" w:name="_Toc192830022"/>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57"/>
      <w:bookmarkEnd w:id="358"/>
    </w:p>
    <w:p w14:paraId="363B05AE" w14:textId="347CD75D" w:rsidR="00194847" w:rsidRDefault="00194847" w:rsidP="00194847">
      <w:pPr>
        <w:pStyle w:val="Heading5"/>
      </w:pPr>
      <w:bookmarkStart w:id="359" w:name="_Toc170275711"/>
      <w:bookmarkStart w:id="360" w:name="_Toc192830023"/>
      <w:r>
        <w:t>6.</w:t>
      </w:r>
      <w:r w:rsidR="00DD1E86">
        <w:rPr>
          <w:rFonts w:eastAsiaTheme="minorEastAsia" w:hint="eastAsia"/>
          <w:lang w:eastAsia="zh-CN"/>
        </w:rPr>
        <w:t>3</w:t>
      </w:r>
      <w:r>
        <w:t>.3.2.1</w:t>
      </w:r>
      <w:r>
        <w:tab/>
        <w:t>Description</w:t>
      </w:r>
      <w:bookmarkEnd w:id="359"/>
      <w:bookmarkEnd w:id="360"/>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Heading5"/>
      </w:pPr>
      <w:bookmarkStart w:id="361" w:name="_Toc170275712"/>
      <w:bookmarkStart w:id="362" w:name="_Toc192830024"/>
      <w:r>
        <w:t>6.</w:t>
      </w:r>
      <w:r w:rsidR="00DD1E86">
        <w:rPr>
          <w:rFonts w:eastAsiaTheme="minorEastAsia" w:hint="eastAsia"/>
          <w:lang w:eastAsia="zh-CN"/>
        </w:rPr>
        <w:t>3</w:t>
      </w:r>
      <w:r>
        <w:t>.3.2.2</w:t>
      </w:r>
      <w:r>
        <w:tab/>
        <w:t>Resource Definition</w:t>
      </w:r>
      <w:bookmarkEnd w:id="361"/>
      <w:bookmarkEnd w:id="362"/>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Heading5"/>
      </w:pPr>
      <w:bookmarkStart w:id="363" w:name="_Toc170275713"/>
      <w:bookmarkStart w:id="364" w:name="_Toc192830025"/>
      <w:r>
        <w:lastRenderedPageBreak/>
        <w:t>6.</w:t>
      </w:r>
      <w:r w:rsidR="00DD1E86">
        <w:rPr>
          <w:rFonts w:eastAsiaTheme="minorEastAsia" w:hint="eastAsia"/>
          <w:lang w:eastAsia="zh-CN"/>
        </w:rPr>
        <w:t>3</w:t>
      </w:r>
      <w:r>
        <w:t>.3.2.3</w:t>
      </w:r>
      <w:r>
        <w:tab/>
        <w:t>Resource Standard Methods</w:t>
      </w:r>
      <w:bookmarkEnd w:id="363"/>
      <w:bookmarkEnd w:id="364"/>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shd w:val="clear" w:color="auto" w:fill="auto"/>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shd w:val="clear" w:color="auto" w:fill="auto"/>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shd w:val="clear" w:color="auto" w:fill="auto"/>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shd w:val="clear" w:color="auto" w:fill="auto"/>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shd w:val="clear" w:color="auto" w:fill="auto"/>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shd w:val="clear" w:color="auto" w:fill="auto"/>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lastRenderedPageBreak/>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Heading5"/>
      </w:pPr>
      <w:bookmarkStart w:id="365" w:name="_Toc170275714"/>
      <w:bookmarkStart w:id="366" w:name="_Toc192830026"/>
      <w:r>
        <w:t>6.</w:t>
      </w:r>
      <w:r w:rsidR="00DD1E86">
        <w:rPr>
          <w:rFonts w:eastAsiaTheme="minorEastAsia" w:hint="eastAsia"/>
          <w:lang w:eastAsia="zh-CN"/>
        </w:rPr>
        <w:t>3</w:t>
      </w:r>
      <w:r>
        <w:t>.3.2.4</w:t>
      </w:r>
      <w:r>
        <w:tab/>
        <w:t>Resource Custom Operations</w:t>
      </w:r>
      <w:bookmarkEnd w:id="365"/>
      <w:bookmarkEnd w:id="366"/>
    </w:p>
    <w:p w14:paraId="54F633F1" w14:textId="77777777" w:rsidR="00194847" w:rsidRDefault="00194847" w:rsidP="00194847">
      <w:r w:rsidRPr="00B910B8">
        <w:t>None.</w:t>
      </w:r>
    </w:p>
    <w:p w14:paraId="043375DA" w14:textId="4A868303" w:rsidR="00194847" w:rsidRDefault="00194847" w:rsidP="00194847">
      <w:pPr>
        <w:pStyle w:val="Heading4"/>
      </w:pPr>
      <w:bookmarkStart w:id="367" w:name="_Toc510696621"/>
      <w:bookmarkStart w:id="368" w:name="_Toc35971412"/>
      <w:bookmarkStart w:id="369" w:name="_Toc146103751"/>
      <w:bookmarkStart w:id="370" w:name="_Toc151981310"/>
      <w:bookmarkStart w:id="371" w:name="_Toc175738373"/>
      <w:bookmarkStart w:id="372" w:name="_Toc192830027"/>
      <w:r>
        <w:t>6.</w:t>
      </w:r>
      <w:r w:rsidR="00DD1E86">
        <w:rPr>
          <w:rFonts w:eastAsiaTheme="minorEastAsia" w:hint="eastAsia"/>
          <w:lang w:eastAsia="zh-CN"/>
        </w:rPr>
        <w:t>3</w:t>
      </w:r>
      <w:r>
        <w:t>.3.3</w:t>
      </w:r>
      <w:r>
        <w:tab/>
        <w:t xml:space="preserve">Resource: Individual </w:t>
      </w:r>
      <w:bookmarkEnd w:id="367"/>
      <w:bookmarkEnd w:id="368"/>
      <w:bookmarkEnd w:id="369"/>
      <w:bookmarkEnd w:id="370"/>
      <w:bookmarkEnd w:id="371"/>
      <w:r>
        <w:t>IMS Session</w:t>
      </w:r>
      <w:bookmarkEnd w:id="372"/>
    </w:p>
    <w:p w14:paraId="453CE2BE" w14:textId="45A1455B" w:rsidR="00194847" w:rsidRDefault="00194847" w:rsidP="00194847">
      <w:pPr>
        <w:pStyle w:val="Heading5"/>
      </w:pPr>
      <w:bookmarkStart w:id="373" w:name="_Toc146103752"/>
      <w:bookmarkStart w:id="374" w:name="_Toc151981311"/>
      <w:bookmarkStart w:id="375" w:name="_Toc175738374"/>
      <w:bookmarkStart w:id="376" w:name="_Toc170275716"/>
      <w:bookmarkStart w:id="377" w:name="_Toc192830028"/>
      <w:r>
        <w:t>6.</w:t>
      </w:r>
      <w:r w:rsidR="0090582B">
        <w:rPr>
          <w:rFonts w:eastAsiaTheme="minorEastAsia" w:hint="eastAsia"/>
          <w:lang w:eastAsia="zh-CN"/>
        </w:rPr>
        <w:t>3</w:t>
      </w:r>
      <w:r>
        <w:t>.3.3.1</w:t>
      </w:r>
      <w:r>
        <w:tab/>
        <w:t>Description</w:t>
      </w:r>
      <w:bookmarkEnd w:id="373"/>
      <w:bookmarkEnd w:id="374"/>
      <w:bookmarkEnd w:id="375"/>
      <w:bookmarkEnd w:id="377"/>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Heading5"/>
      </w:pPr>
      <w:bookmarkStart w:id="378" w:name="_Toc146103753"/>
      <w:bookmarkStart w:id="379" w:name="_Toc151981312"/>
      <w:bookmarkStart w:id="380" w:name="_Toc175738375"/>
      <w:bookmarkStart w:id="381" w:name="_Toc192830029"/>
      <w:r>
        <w:t>6.</w:t>
      </w:r>
      <w:r w:rsidR="0090582B">
        <w:rPr>
          <w:rFonts w:eastAsiaTheme="minorEastAsia" w:hint="eastAsia"/>
          <w:lang w:eastAsia="zh-CN"/>
        </w:rPr>
        <w:t>3</w:t>
      </w:r>
      <w:r>
        <w:t>.3.3.2</w:t>
      </w:r>
      <w:r>
        <w:tab/>
        <w:t>Resource Definition</w:t>
      </w:r>
      <w:bookmarkEnd w:id="378"/>
      <w:bookmarkEnd w:id="379"/>
      <w:bookmarkEnd w:id="380"/>
      <w:bookmarkEnd w:id="381"/>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Heading5"/>
      </w:pPr>
      <w:bookmarkStart w:id="382" w:name="_Toc146103754"/>
      <w:bookmarkStart w:id="383" w:name="_Toc151981313"/>
      <w:bookmarkStart w:id="384" w:name="_Toc175738376"/>
      <w:bookmarkStart w:id="385" w:name="_Toc192830030"/>
      <w:r>
        <w:t>6.</w:t>
      </w:r>
      <w:r w:rsidR="00DD1E86">
        <w:rPr>
          <w:rFonts w:eastAsiaTheme="minorEastAsia" w:hint="eastAsia"/>
          <w:lang w:eastAsia="zh-CN"/>
        </w:rPr>
        <w:t>3</w:t>
      </w:r>
      <w:r>
        <w:t>.3.3.3</w:t>
      </w:r>
      <w:r>
        <w:tab/>
        <w:t>Resource Standard Methods</w:t>
      </w:r>
      <w:bookmarkEnd w:id="382"/>
      <w:bookmarkEnd w:id="383"/>
      <w:bookmarkEnd w:id="384"/>
      <w:bookmarkEnd w:id="385"/>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shd w:val="clear" w:color="auto" w:fill="auto"/>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shd w:val="clear" w:color="auto" w:fill="auto"/>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shd w:val="clear" w:color="auto" w:fill="auto"/>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shd w:val="clear" w:color="auto" w:fill="auto"/>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pPr>
            <w:r>
              <w:rPr>
                <w:lang w:eastAsia="zh-CN"/>
              </w:rPr>
              <w:t>ImsSessionInfo</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pPr>
            <w:r w:rsidRPr="00B910B8">
              <w:t xml:space="preserve">Permanent redirection. </w:t>
            </w:r>
            <w:r>
              <w:t>(NOTE 2)</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86" w:name="_PERM_MCCTEMPBM_CRPT03410206___2"/>
            <w:r w:rsidRPr="003B2883">
              <w:t>-</w:t>
            </w:r>
            <w:r w:rsidRPr="003B2883">
              <w:tab/>
            </w:r>
            <w:r>
              <w:t>SESSION</w:t>
            </w:r>
            <w:r w:rsidRPr="003B2883">
              <w:t>_NOT_FOUND</w:t>
            </w:r>
            <w:bookmarkEnd w:id="386"/>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shd w:val="clear" w:color="auto" w:fill="auto"/>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shd w:val="clear" w:color="auto" w:fill="auto"/>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shd w:val="clear" w:color="auto" w:fill="auto"/>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shd w:val="clear" w:color="auto" w:fill="auto"/>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16714BAC" w14:textId="46104EFC" w:rsidR="00194847" w:rsidRDefault="00194847" w:rsidP="00194847">
      <w:pPr>
        <w:pStyle w:val="Heading5"/>
      </w:pPr>
      <w:bookmarkStart w:id="387" w:name="_Toc192830031"/>
      <w:r>
        <w:t>6.</w:t>
      </w:r>
      <w:r w:rsidR="00DD1E86">
        <w:rPr>
          <w:rFonts w:eastAsiaTheme="minorEastAsia" w:hint="eastAsia"/>
          <w:lang w:eastAsia="zh-CN"/>
        </w:rPr>
        <w:t>3</w:t>
      </w:r>
      <w:r>
        <w:t>.3.3.4</w:t>
      </w:r>
      <w:r>
        <w:tab/>
        <w:t>Resource Custom Operations</w:t>
      </w:r>
      <w:bookmarkEnd w:id="387"/>
    </w:p>
    <w:p w14:paraId="1370D0A4" w14:textId="77777777" w:rsidR="00194847" w:rsidRPr="00B910B8" w:rsidRDefault="00194847" w:rsidP="00194847">
      <w:r w:rsidRPr="00B910B8">
        <w:t>None.</w:t>
      </w:r>
    </w:p>
    <w:p w14:paraId="6A00DE2B" w14:textId="573D40B2" w:rsidR="00194847" w:rsidRDefault="00194847" w:rsidP="00194847">
      <w:pPr>
        <w:pStyle w:val="Heading3"/>
      </w:pPr>
      <w:bookmarkStart w:id="388" w:name="_Toc146103756"/>
      <w:bookmarkStart w:id="389" w:name="_Toc151981315"/>
      <w:bookmarkStart w:id="390" w:name="_Toc175738378"/>
      <w:bookmarkStart w:id="391" w:name="_Toc192830032"/>
      <w:bookmarkEnd w:id="376"/>
      <w:r>
        <w:t>6.</w:t>
      </w:r>
      <w:r w:rsidR="00DD1E86">
        <w:rPr>
          <w:rFonts w:eastAsiaTheme="minorEastAsia" w:hint="eastAsia"/>
          <w:lang w:eastAsia="zh-CN"/>
        </w:rPr>
        <w:t>3</w:t>
      </w:r>
      <w:r>
        <w:t>.4</w:t>
      </w:r>
      <w:r>
        <w:tab/>
        <w:t>Custom Operations without associated resources</w:t>
      </w:r>
      <w:bookmarkEnd w:id="388"/>
      <w:bookmarkEnd w:id="389"/>
      <w:bookmarkEnd w:id="390"/>
      <w:bookmarkEnd w:id="391"/>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Heading3"/>
      </w:pPr>
      <w:bookmarkStart w:id="392" w:name="_Toc146103757"/>
      <w:bookmarkStart w:id="393" w:name="_Toc151981316"/>
      <w:bookmarkStart w:id="394" w:name="_Toc175738379"/>
      <w:bookmarkStart w:id="395" w:name="_Toc192830033"/>
      <w:r>
        <w:t>6.</w:t>
      </w:r>
      <w:r w:rsidR="00DD1E86">
        <w:rPr>
          <w:rFonts w:eastAsiaTheme="minorEastAsia" w:hint="eastAsia"/>
          <w:lang w:eastAsia="zh-CN"/>
        </w:rPr>
        <w:t>3</w:t>
      </w:r>
      <w:r>
        <w:t>.5</w:t>
      </w:r>
      <w:r>
        <w:tab/>
        <w:t>Notifications</w:t>
      </w:r>
      <w:bookmarkEnd w:id="392"/>
      <w:bookmarkEnd w:id="393"/>
      <w:bookmarkEnd w:id="394"/>
      <w:bookmarkEnd w:id="395"/>
    </w:p>
    <w:p w14:paraId="7FC63CE8" w14:textId="77777777" w:rsidR="001E402F" w:rsidRDefault="001E402F" w:rsidP="001E402F">
      <w:pPr>
        <w:pStyle w:val="Heading4"/>
      </w:pPr>
      <w:bookmarkStart w:id="396" w:name="_Toc170275722"/>
      <w:bookmarkStart w:id="397" w:name="_Toc192830034"/>
      <w:r>
        <w:t>6.3.5.1</w:t>
      </w:r>
      <w:r>
        <w:tab/>
        <w:t>General</w:t>
      </w:r>
      <w:bookmarkEnd w:id="397"/>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lastRenderedPageBreak/>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Heading4"/>
      </w:pPr>
      <w:bookmarkStart w:id="398" w:name="_Toc192830035"/>
      <w:r w:rsidRPr="00B910B8">
        <w:t>6.</w:t>
      </w:r>
      <w:r>
        <w:t>3</w:t>
      </w:r>
      <w:r w:rsidRPr="00B910B8">
        <w:t>.5.2</w:t>
      </w:r>
      <w:r w:rsidRPr="00B910B8">
        <w:tab/>
      </w:r>
      <w:r>
        <w:t xml:space="preserve">IMS </w:t>
      </w:r>
      <w:r w:rsidRPr="00B910B8">
        <w:t>Session Event Notification</w:t>
      </w:r>
      <w:bookmarkEnd w:id="398"/>
    </w:p>
    <w:p w14:paraId="43FED89E" w14:textId="77777777" w:rsidR="001E402F" w:rsidRPr="00B910B8" w:rsidRDefault="001E402F" w:rsidP="001E402F">
      <w:pPr>
        <w:pStyle w:val="Heading5"/>
      </w:pPr>
      <w:bookmarkStart w:id="399" w:name="_Toc192830036"/>
      <w:r w:rsidRPr="00B910B8">
        <w:t>6.</w:t>
      </w:r>
      <w:r>
        <w:t>3</w:t>
      </w:r>
      <w:r w:rsidRPr="00B910B8">
        <w:t>.5.2.1</w:t>
      </w:r>
      <w:r w:rsidRPr="00B910B8">
        <w:tab/>
        <w:t>Description</w:t>
      </w:r>
      <w:bookmarkEnd w:id="399"/>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Heading5"/>
      </w:pPr>
      <w:bookmarkStart w:id="400" w:name="_Toc192830037"/>
      <w:r w:rsidRPr="00B910B8">
        <w:t>6.</w:t>
      </w:r>
      <w:r>
        <w:t>3</w:t>
      </w:r>
      <w:r w:rsidRPr="00B910B8">
        <w:t>.5.2.2</w:t>
      </w:r>
      <w:r w:rsidRPr="00B910B8">
        <w:tab/>
        <w:t>Target URI</w:t>
      </w:r>
      <w:bookmarkEnd w:id="400"/>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Heading5"/>
      </w:pPr>
      <w:bookmarkStart w:id="401" w:name="_Toc192830038"/>
      <w:r w:rsidRPr="00B910B8">
        <w:t>6.</w:t>
      </w:r>
      <w:r>
        <w:t>3</w:t>
      </w:r>
      <w:r w:rsidRPr="00B910B8">
        <w:t>.5.2.3</w:t>
      </w:r>
      <w:r w:rsidRPr="00B910B8">
        <w:tab/>
        <w:t>Standard Methods</w:t>
      </w:r>
      <w:bookmarkEnd w:id="401"/>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lastRenderedPageBreak/>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7BFAC0A5" w14:textId="77777777" w:rsidR="001E402F" w:rsidRDefault="001E402F" w:rsidP="00D9292F">
            <w:pPr>
              <w:pStyle w:val="TAL"/>
            </w:pPr>
            <w:r>
              <w:t>-</w:t>
            </w:r>
            <w:r>
              <w:tab/>
              <w:t>NOTIFICATION_CORRELATION_NOT_FOUND, e.g. if the NF Service Consumer (e.g. NEF, trusted AF) considers the notification correlation ID is not recognized;</w:t>
            </w:r>
          </w:p>
          <w:p w14:paraId="5DBD7DF7" w14:textId="77777777" w:rsidR="001E402F" w:rsidRPr="00B910B8" w:rsidRDefault="001E402F" w:rsidP="00D9292F">
            <w:pPr>
              <w:pStyle w:val="TAL"/>
            </w:pPr>
            <w:r>
              <w:t>-</w:t>
            </w:r>
            <w:r>
              <w:tab/>
              <w:t xml:space="preserve">NOTIFICATION_URI_NOT_FOUND, </w:t>
            </w:r>
            <w:r>
              <w:rPr>
                <w:rFonts w:eastAsiaTheme="minorEastAsia" w:hint="eastAsia"/>
                <w:lang w:eastAsia="zh-CN"/>
              </w:rPr>
              <w:t>i</w:t>
            </w:r>
            <w:r w:rsidRPr="00B910B8">
              <w:t xml:space="preserve">f the NF Service Consumer </w:t>
            </w:r>
            <w:r>
              <w:t xml:space="preserve">(e.g. NEF, trusted AF) </w:t>
            </w:r>
            <w:r w:rsidRPr="00B910B8">
              <w:t xml:space="preserve">considers the </w:t>
            </w:r>
            <w:r>
              <w:t xml:space="preserve">notification URI </w:t>
            </w:r>
            <w:r w:rsidRPr="00B910B8">
              <w:t>is not recognized</w:t>
            </w:r>
            <w:r>
              <w:t>.</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Heading3"/>
      </w:pPr>
      <w:bookmarkStart w:id="402" w:name="_Toc192830039"/>
      <w:r>
        <w:t>6.</w:t>
      </w:r>
      <w:r w:rsidR="00DD1E86">
        <w:rPr>
          <w:rFonts w:eastAsiaTheme="minorEastAsia" w:hint="eastAsia"/>
          <w:lang w:eastAsia="zh-CN"/>
        </w:rPr>
        <w:t>3</w:t>
      </w:r>
      <w:r>
        <w:t>.6</w:t>
      </w:r>
      <w:r>
        <w:tab/>
        <w:t>Data Model</w:t>
      </w:r>
      <w:bookmarkEnd w:id="396"/>
      <w:bookmarkEnd w:id="402"/>
    </w:p>
    <w:p w14:paraId="35882914" w14:textId="3F593423" w:rsidR="00194847" w:rsidRDefault="00194847" w:rsidP="00194847">
      <w:pPr>
        <w:pStyle w:val="Heading4"/>
      </w:pPr>
      <w:bookmarkStart w:id="403" w:name="_Toc170275723"/>
      <w:bookmarkStart w:id="404" w:name="_Hlk177652583"/>
      <w:bookmarkStart w:id="405" w:name="_Toc192830040"/>
      <w:r>
        <w:t>6.</w:t>
      </w:r>
      <w:r w:rsidR="00DD1E86">
        <w:rPr>
          <w:rFonts w:eastAsiaTheme="minorEastAsia" w:hint="eastAsia"/>
          <w:lang w:eastAsia="zh-CN"/>
        </w:rPr>
        <w:t>3</w:t>
      </w:r>
      <w:r>
        <w:t>.6.1</w:t>
      </w:r>
      <w:r>
        <w:tab/>
        <w:t>General</w:t>
      </w:r>
      <w:bookmarkEnd w:id="403"/>
      <w:bookmarkEnd w:id="405"/>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322DC38E" w:rsidR="00BA5702" w:rsidRDefault="00BA5702" w:rsidP="00BA5702">
            <w:pPr>
              <w:pStyle w:val="TAL"/>
              <w:rPr>
                <w:lang w:eastAsia="zh-CN"/>
              </w:rPr>
            </w:pPr>
            <w:r>
              <w:rPr>
                <w:lang w:eastAsia="zh-CN"/>
              </w:rPr>
              <w:t>The type of the applciationd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77777777" w:rsidR="00194847" w:rsidRDefault="00194847" w:rsidP="003B0F26">
            <w:pPr>
              <w:pStyle w:val="TAL"/>
            </w:pPr>
            <w: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E39364F" w14:textId="68CC5171" w:rsidR="00C90944" w:rsidRDefault="00C90944" w:rsidP="00C90944">
            <w:pPr>
              <w:pStyle w:val="TAL"/>
              <w:rPr>
                <w:lang w:eastAsia="zh-CN"/>
              </w:rPr>
            </w:pPr>
            <w:bookmarkStart w:id="406" w:name="OLE_LINK30"/>
            <w:r>
              <w:rPr>
                <w:rFonts w:hint="eastAsia"/>
                <w:lang w:eastAsia="zh-CN"/>
              </w:rPr>
              <w:t>Mdc2EndpointInfo</w:t>
            </w:r>
            <w:bookmarkEnd w:id="406"/>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bl>
    <w:p w14:paraId="160D1F26" w14:textId="77777777" w:rsidR="00194847" w:rsidRDefault="00194847" w:rsidP="00194847">
      <w:pPr>
        <w:rPr>
          <w:lang w:val="en-US"/>
        </w:rPr>
      </w:pPr>
    </w:p>
    <w:p w14:paraId="1070A49D" w14:textId="2BF72CF7" w:rsidR="00194847" w:rsidRDefault="00194847" w:rsidP="00194847">
      <w:pPr>
        <w:pStyle w:val="Heading4"/>
        <w:rPr>
          <w:lang w:val="en-US"/>
        </w:rPr>
      </w:pPr>
      <w:bookmarkStart w:id="407" w:name="_Toc170275724"/>
      <w:bookmarkStart w:id="408" w:name="_Toc192830041"/>
      <w:bookmarkEnd w:id="404"/>
      <w:r>
        <w:rPr>
          <w:lang w:val="en-US"/>
        </w:rPr>
        <w:t>6.</w:t>
      </w:r>
      <w:r w:rsidR="00DD1E86">
        <w:rPr>
          <w:rFonts w:eastAsiaTheme="minorEastAsia" w:hint="eastAsia"/>
          <w:lang w:val="en-US" w:eastAsia="zh-CN"/>
        </w:rPr>
        <w:t>3</w:t>
      </w:r>
      <w:r>
        <w:rPr>
          <w:lang w:val="en-US"/>
        </w:rPr>
        <w:t>.6.2</w:t>
      </w:r>
      <w:r>
        <w:rPr>
          <w:lang w:val="en-US"/>
        </w:rPr>
        <w:tab/>
        <w:t>Structured data types</w:t>
      </w:r>
      <w:bookmarkEnd w:id="407"/>
      <w:bookmarkEnd w:id="408"/>
    </w:p>
    <w:p w14:paraId="4C67CA2A" w14:textId="005DC9ED" w:rsidR="00194847" w:rsidRDefault="00194847" w:rsidP="00194847">
      <w:pPr>
        <w:pStyle w:val="Heading5"/>
      </w:pPr>
      <w:bookmarkStart w:id="409" w:name="_Toc170275725"/>
      <w:bookmarkStart w:id="410" w:name="_Toc192830042"/>
      <w:r>
        <w:t>6.</w:t>
      </w:r>
      <w:r w:rsidR="00DD1E86">
        <w:rPr>
          <w:rFonts w:eastAsiaTheme="minorEastAsia" w:hint="eastAsia"/>
          <w:lang w:eastAsia="zh-CN"/>
        </w:rPr>
        <w:t>3</w:t>
      </w:r>
      <w:r>
        <w:t>.6.2.1</w:t>
      </w:r>
      <w:r>
        <w:tab/>
        <w:t>Introduction</w:t>
      </w:r>
      <w:bookmarkEnd w:id="409"/>
      <w:bookmarkEnd w:id="410"/>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Heading5"/>
      </w:pPr>
      <w:bookmarkStart w:id="411" w:name="_Toc170275726"/>
      <w:bookmarkStart w:id="412" w:name="_Toc192830043"/>
      <w:r>
        <w:t>6.</w:t>
      </w:r>
      <w:r w:rsidR="00DD1E86">
        <w:rPr>
          <w:rFonts w:eastAsiaTheme="minorEastAsia" w:hint="eastAsia"/>
          <w:lang w:eastAsia="zh-CN"/>
        </w:rPr>
        <w:t>3</w:t>
      </w:r>
      <w:r>
        <w:t>.6.2.2</w:t>
      </w:r>
      <w:r>
        <w:tab/>
        <w:t xml:space="preserve">Type: </w:t>
      </w:r>
      <w:bookmarkEnd w:id="411"/>
      <w:r>
        <w:t>ImsSessionInfo</w:t>
      </w:r>
      <w:bookmarkEnd w:id="412"/>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77777777" w:rsidR="00194847" w:rsidRDefault="00194847" w:rsidP="003B0F26">
            <w:pPr>
              <w:pStyle w:val="TAL"/>
            </w:pPr>
            <w:r w:rsidRPr="00A70ED2">
              <w:t>This IE contains the information in the Call-ID header</w:t>
            </w:r>
            <w:r>
              <w:t xml:space="preserve"> which is the typical header of SIP message</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326D98AB" w:rsidR="00BA5702" w:rsidRDefault="00BA5702" w:rsidP="00BA5702">
            <w:pPr>
              <w:pStyle w:val="TAC"/>
            </w:pPr>
            <w:r>
              <w:t>C</w:t>
            </w:r>
          </w:p>
        </w:tc>
        <w:tc>
          <w:tcPr>
            <w:tcW w:w="1134" w:type="dxa"/>
          </w:tcPr>
          <w:p w14:paraId="6C4C1C18" w14:textId="3186AEBD" w:rsidR="00BA5702" w:rsidRPr="00B910B8" w:rsidRDefault="00BA5702" w:rsidP="00BA5702">
            <w:pPr>
              <w:pStyle w:val="TAL"/>
            </w:pPr>
            <w:r>
              <w:t>0..1</w:t>
            </w:r>
          </w:p>
        </w:tc>
        <w:tc>
          <w:tcPr>
            <w:tcW w:w="4764" w:type="dxa"/>
          </w:tcPr>
          <w:p w14:paraId="16EA619A" w14:textId="77777777" w:rsidR="00BA5702" w:rsidRDefault="00BA5702" w:rsidP="00BA5702">
            <w:pPr>
              <w:pStyle w:val="TAL"/>
            </w:pPr>
            <w:r>
              <w:t>This IE shall only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04884C3" w14:textId="77777777" w:rsidR="00BA5702" w:rsidRDefault="00BA5702" w:rsidP="00BA5702">
            <w:pPr>
              <w:pStyle w:val="TAL"/>
            </w:pPr>
            <w:r>
              <w:t>This IE shall be present together with the notifUri, if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Heading5"/>
      </w:pPr>
      <w:bookmarkStart w:id="413" w:name="_Toc170275728"/>
      <w:bookmarkStart w:id="414" w:name="_Toc192830044"/>
      <w:r w:rsidRPr="00B910B8">
        <w:lastRenderedPageBreak/>
        <w:t>6.</w:t>
      </w:r>
      <w:r w:rsidR="00DD1E86">
        <w:rPr>
          <w:rFonts w:eastAsiaTheme="minorEastAsia" w:hint="eastAsia"/>
          <w:lang w:eastAsia="zh-CN"/>
        </w:rPr>
        <w:t>3</w:t>
      </w:r>
      <w:r w:rsidRPr="00B910B8">
        <w:t>.6.2.</w:t>
      </w:r>
      <w:r>
        <w:t>3</w:t>
      </w:r>
      <w:r w:rsidRPr="00B910B8">
        <w:tab/>
        <w:t>Type: SessionInfo</w:t>
      </w:r>
      <w:bookmarkEnd w:id="413"/>
      <w:r w:rsidR="00152853">
        <w:rPr>
          <w:rFonts w:hint="eastAsia"/>
          <w:lang w:eastAsia="zh-CN"/>
        </w:rPr>
        <w:t>SM</w:t>
      </w:r>
      <w:bookmarkEnd w:id="414"/>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Heading5"/>
      </w:pPr>
      <w:bookmarkStart w:id="415" w:name="_Toc192830045"/>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15"/>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shd w:val="clear" w:color="auto" w:fill="auto"/>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shd w:val="clear" w:color="auto" w:fill="auto"/>
          </w:tcPr>
          <w:p w14:paraId="46FC7BD7" w14:textId="77777777" w:rsidR="00194847" w:rsidRPr="00B910B8" w:rsidRDefault="00194847" w:rsidP="003B0F26">
            <w:pPr>
              <w:pStyle w:val="TAL"/>
            </w:pPr>
            <w:r>
              <w:t>MediaType</w:t>
            </w:r>
          </w:p>
        </w:tc>
        <w:tc>
          <w:tcPr>
            <w:tcW w:w="426" w:type="dxa"/>
            <w:shd w:val="clear" w:color="auto" w:fill="auto"/>
          </w:tcPr>
          <w:p w14:paraId="5F27CA62" w14:textId="77777777" w:rsidR="00194847" w:rsidRPr="00B910B8" w:rsidRDefault="00194847" w:rsidP="003B0F26">
            <w:pPr>
              <w:pStyle w:val="TAL"/>
            </w:pPr>
            <w:r>
              <w:t>M</w:t>
            </w:r>
          </w:p>
        </w:tc>
        <w:tc>
          <w:tcPr>
            <w:tcW w:w="1136" w:type="dxa"/>
            <w:shd w:val="clear" w:color="auto" w:fill="auto"/>
          </w:tcPr>
          <w:p w14:paraId="148C054B" w14:textId="77777777" w:rsidR="00194847" w:rsidRPr="00B910B8" w:rsidRDefault="00194847" w:rsidP="003B0F26">
            <w:pPr>
              <w:pStyle w:val="TAL"/>
            </w:pPr>
            <w:r w:rsidRPr="00B910B8">
              <w:t>1</w:t>
            </w:r>
          </w:p>
        </w:tc>
        <w:tc>
          <w:tcPr>
            <w:tcW w:w="4815" w:type="dxa"/>
            <w:shd w:val="clear" w:color="auto" w:fill="auto"/>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shd w:val="clear" w:color="auto" w:fill="auto"/>
          </w:tcPr>
          <w:p w14:paraId="5FAC3B41" w14:textId="4B86AE1E" w:rsidR="00194847" w:rsidRPr="00B910B8" w:rsidRDefault="00194847" w:rsidP="003B0F26">
            <w:pPr>
              <w:pStyle w:val="TAL"/>
              <w:rPr>
                <w:lang w:eastAsia="zh-CN"/>
              </w:rPr>
            </w:pPr>
            <w:r>
              <w:t>media</w:t>
            </w:r>
            <w:r w:rsidR="00697410">
              <w:t>Correction</w:t>
            </w:r>
            <w:r>
              <w:t>Id</w:t>
            </w:r>
          </w:p>
        </w:tc>
        <w:tc>
          <w:tcPr>
            <w:tcW w:w="1505" w:type="dxa"/>
            <w:shd w:val="clear" w:color="auto" w:fill="auto"/>
          </w:tcPr>
          <w:p w14:paraId="6D6A1356" w14:textId="04630106" w:rsidR="00194847" w:rsidRPr="00B910B8" w:rsidRDefault="00697410" w:rsidP="003B0F26">
            <w:pPr>
              <w:pStyle w:val="TAL"/>
              <w:rPr>
                <w:lang w:eastAsia="zh-CN"/>
              </w:rPr>
            </w:pPr>
            <w:r>
              <w:t>string</w:t>
            </w:r>
          </w:p>
        </w:tc>
        <w:tc>
          <w:tcPr>
            <w:tcW w:w="426" w:type="dxa"/>
            <w:shd w:val="clear" w:color="auto" w:fill="auto"/>
          </w:tcPr>
          <w:p w14:paraId="1974CB92" w14:textId="652AFC59" w:rsidR="00194847" w:rsidRPr="00697410" w:rsidRDefault="00697410" w:rsidP="003B0F26">
            <w:pPr>
              <w:pStyle w:val="TAL"/>
              <w:rPr>
                <w:lang w:eastAsia="zh-CN"/>
              </w:rPr>
            </w:pPr>
            <w:r>
              <w:t>M</w:t>
            </w:r>
          </w:p>
        </w:tc>
        <w:tc>
          <w:tcPr>
            <w:tcW w:w="1136" w:type="dxa"/>
            <w:shd w:val="clear" w:color="auto" w:fill="auto"/>
          </w:tcPr>
          <w:p w14:paraId="30B2674C" w14:textId="3D1FD2E0" w:rsidR="00194847" w:rsidRPr="00B910B8" w:rsidRDefault="00194847" w:rsidP="003B0F26">
            <w:pPr>
              <w:pStyle w:val="TAL"/>
              <w:rPr>
                <w:lang w:eastAsia="zh-CN"/>
              </w:rPr>
            </w:pPr>
            <w:r>
              <w:rPr>
                <w:rFonts w:hint="eastAsia"/>
              </w:rPr>
              <w:t>1</w:t>
            </w:r>
          </w:p>
        </w:tc>
        <w:tc>
          <w:tcPr>
            <w:tcW w:w="4815" w:type="dxa"/>
            <w:shd w:val="clear" w:color="auto" w:fill="auto"/>
          </w:tcPr>
          <w:p w14:paraId="5599C6A6" w14:textId="6D3B9757" w:rsidR="00194847" w:rsidRPr="00B910B8" w:rsidRDefault="00194847" w:rsidP="00697410">
            <w:pPr>
              <w:pStyle w:val="TAL"/>
              <w:rPr>
                <w:lang w:eastAsia="zh-CN"/>
              </w:rPr>
            </w:pPr>
            <w:r w:rsidRPr="00394925">
              <w:t xml:space="preserve">The </w:t>
            </w:r>
            <w:r>
              <w:t>media</w:t>
            </w:r>
            <w:r w:rsidR="00697410">
              <w:t xml:space="preserve"> correction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shd w:val="clear" w:color="auto" w:fill="auto"/>
          </w:tcPr>
          <w:p w14:paraId="09E2B2E2" w14:textId="77777777" w:rsidR="00194847" w:rsidRPr="00B910B8" w:rsidRDefault="00194847" w:rsidP="003B0F26">
            <w:pPr>
              <w:pStyle w:val="TAL"/>
            </w:pPr>
            <w:r>
              <w:t>dcMediaParas</w:t>
            </w:r>
          </w:p>
        </w:tc>
        <w:tc>
          <w:tcPr>
            <w:tcW w:w="1505" w:type="dxa"/>
            <w:shd w:val="clear" w:color="auto" w:fill="auto"/>
          </w:tcPr>
          <w:p w14:paraId="58F53582" w14:textId="77777777" w:rsidR="00194847" w:rsidRPr="00B910B8" w:rsidRDefault="00194847" w:rsidP="003B0F26">
            <w:pPr>
              <w:pStyle w:val="TAL"/>
            </w:pPr>
            <w:r>
              <w:t>array(DcMediaPara)</w:t>
            </w:r>
          </w:p>
        </w:tc>
        <w:tc>
          <w:tcPr>
            <w:tcW w:w="426" w:type="dxa"/>
            <w:shd w:val="clear" w:color="auto" w:fill="auto"/>
          </w:tcPr>
          <w:p w14:paraId="521298E9" w14:textId="77777777" w:rsidR="00194847" w:rsidRPr="00B910B8" w:rsidRDefault="00194847" w:rsidP="003B0F26">
            <w:pPr>
              <w:pStyle w:val="TAL"/>
            </w:pPr>
            <w:r>
              <w:t>C</w:t>
            </w:r>
          </w:p>
        </w:tc>
        <w:tc>
          <w:tcPr>
            <w:tcW w:w="1136" w:type="dxa"/>
            <w:shd w:val="clear" w:color="auto" w:fill="auto"/>
          </w:tcPr>
          <w:p w14:paraId="2E8116EF" w14:textId="77777777" w:rsidR="00194847" w:rsidRPr="00B910B8" w:rsidRDefault="00194847" w:rsidP="003B0F26">
            <w:pPr>
              <w:pStyle w:val="TAL"/>
            </w:pPr>
            <w:r w:rsidRPr="00B910B8">
              <w:t>1</w:t>
            </w:r>
            <w:r>
              <w:t>..N</w:t>
            </w:r>
          </w:p>
        </w:tc>
        <w:tc>
          <w:tcPr>
            <w:tcW w:w="4815" w:type="dxa"/>
            <w:shd w:val="clear" w:color="auto" w:fill="auto"/>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Heading5"/>
      </w:pPr>
      <w:bookmarkStart w:id="416" w:name="_Toc192830046"/>
      <w:r w:rsidRPr="00B910B8">
        <w:t>6.</w:t>
      </w:r>
      <w:r w:rsidR="00DD1E86">
        <w:rPr>
          <w:rFonts w:eastAsiaTheme="minorEastAsia" w:hint="eastAsia"/>
          <w:lang w:eastAsia="zh-CN"/>
        </w:rPr>
        <w:t>3</w:t>
      </w:r>
      <w:r w:rsidRPr="00B910B8">
        <w:t>.6.2.</w:t>
      </w:r>
      <w:r>
        <w:t>5</w:t>
      </w:r>
      <w:r w:rsidRPr="00B910B8">
        <w:tab/>
        <w:t xml:space="preserve">Type: </w:t>
      </w:r>
      <w:r>
        <w:t>DcMediaPara</w:t>
      </w:r>
      <w:bookmarkEnd w:id="416"/>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17" w:name="OLE_LINK29"/>
            <w:r>
              <w:rPr>
                <w:rFonts w:hint="eastAsia"/>
                <w:lang w:eastAsia="zh-CN"/>
              </w:rPr>
              <w:t>Mdc2EndpointInfo</w:t>
            </w:r>
            <w:bookmarkEnd w:id="417"/>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18"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18"/>
          </w:p>
        </w:tc>
      </w:tr>
    </w:tbl>
    <w:p w14:paraId="3A88C4D1" w14:textId="77777777" w:rsidR="00194847" w:rsidRDefault="00194847" w:rsidP="00194847"/>
    <w:p w14:paraId="1DB62BD6" w14:textId="7F17FED6" w:rsidR="00AC43F0" w:rsidRDefault="00AC43F0" w:rsidP="00AC43F0">
      <w:pPr>
        <w:pStyle w:val="Heading5"/>
      </w:pPr>
      <w:bookmarkStart w:id="419" w:name="_Toc170275731"/>
      <w:bookmarkStart w:id="420" w:name="_Toc192830047"/>
      <w:r>
        <w:lastRenderedPageBreak/>
        <w:t>6.3.6.2.</w:t>
      </w:r>
      <w:r>
        <w:rPr>
          <w:rFonts w:eastAsiaTheme="minorEastAsia" w:hint="eastAsia"/>
          <w:lang w:eastAsia="zh-CN"/>
        </w:rPr>
        <w:t>6</w:t>
      </w:r>
      <w:r>
        <w:tab/>
        <w:t>Type: Ims</w:t>
      </w:r>
      <w:r w:rsidRPr="001772C3">
        <w:t>SessionEventNotification</w:t>
      </w:r>
      <w:bookmarkEnd w:id="420"/>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77777777" w:rsidR="00AC43F0" w:rsidRDefault="00AC43F0" w:rsidP="00291878">
            <w:pPr>
              <w:pStyle w:val="TAL"/>
              <w:rPr>
                <w:rFonts w:cs="Arial"/>
                <w:szCs w:val="18"/>
              </w:rPr>
            </w:pPr>
            <w:r w:rsidRPr="00A70ED2">
              <w:t>This IE contains the information in the Call-ID header</w:t>
            </w:r>
            <w:r>
              <w:t xml:space="preserve"> which is the typical header of SIP message</w:t>
            </w:r>
            <w:r w:rsidRPr="00A70ED2">
              <w:t>.</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77777777" w:rsidR="00AC43F0" w:rsidRDefault="00AC43F0" w:rsidP="00291878">
            <w:pPr>
              <w:pStyle w:val="TAL"/>
            </w:pPr>
            <w:r>
              <w:t>array</w:t>
            </w:r>
            <w:r w:rsidRPr="00B910B8">
              <w:t>(MediaInfo)</w:t>
            </w:r>
          </w:p>
        </w:tc>
        <w:tc>
          <w:tcPr>
            <w:tcW w:w="425" w:type="dxa"/>
          </w:tcPr>
          <w:p w14:paraId="1A15AE33" w14:textId="77777777" w:rsidR="00AC43F0" w:rsidRDefault="00AC43F0" w:rsidP="00291878">
            <w:pPr>
              <w:pStyle w:val="TAC"/>
            </w:pPr>
            <w:r>
              <w:t>O</w:t>
            </w:r>
          </w:p>
        </w:tc>
        <w:tc>
          <w:tcPr>
            <w:tcW w:w="1134" w:type="dxa"/>
          </w:tcPr>
          <w:p w14:paraId="4CC89E7D" w14:textId="77777777" w:rsidR="00AC43F0" w:rsidRDefault="00AC43F0" w:rsidP="00291878">
            <w:pPr>
              <w:pStyle w:val="TAL"/>
            </w:pPr>
            <w:r>
              <w:t>0..N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7170B63A" w14:textId="77777777" w:rsidR="00AC43F0" w:rsidRDefault="00AC43F0" w:rsidP="00AC43F0">
      <w:pPr>
        <w:rPr>
          <w:lang w:val="en-US"/>
        </w:rPr>
      </w:pPr>
    </w:p>
    <w:p w14:paraId="01C15B44" w14:textId="168C62D6" w:rsidR="0082702A" w:rsidRPr="00B910B8" w:rsidRDefault="0082702A" w:rsidP="0082702A">
      <w:pPr>
        <w:pStyle w:val="Heading5"/>
      </w:pPr>
      <w:bookmarkStart w:id="421" w:name="_Toc192830048"/>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21"/>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Heading4"/>
        <w:rPr>
          <w:lang w:val="en-US"/>
        </w:rPr>
      </w:pPr>
      <w:bookmarkStart w:id="422" w:name="_Toc192830049"/>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19"/>
      <w:bookmarkEnd w:id="422"/>
    </w:p>
    <w:p w14:paraId="31E47CEE" w14:textId="46685A64" w:rsidR="00194847" w:rsidRDefault="00194847" w:rsidP="00194847">
      <w:pPr>
        <w:pStyle w:val="Heading5"/>
      </w:pPr>
      <w:bookmarkStart w:id="423" w:name="_Toc170275732"/>
      <w:bookmarkStart w:id="424" w:name="_Toc192830050"/>
      <w:r>
        <w:t>6.</w:t>
      </w:r>
      <w:r w:rsidR="00DD1E86">
        <w:rPr>
          <w:rFonts w:eastAsiaTheme="minorEastAsia" w:hint="eastAsia"/>
          <w:lang w:eastAsia="zh-CN"/>
        </w:rPr>
        <w:t>3</w:t>
      </w:r>
      <w:r>
        <w:t>.6.3.1</w:t>
      </w:r>
      <w:r>
        <w:tab/>
        <w:t>Introduction</w:t>
      </w:r>
      <w:bookmarkEnd w:id="423"/>
      <w:bookmarkEnd w:id="424"/>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Heading5"/>
      </w:pPr>
      <w:bookmarkStart w:id="425" w:name="_Toc170275733"/>
      <w:bookmarkStart w:id="426" w:name="_Toc192830051"/>
      <w:r>
        <w:t>6.</w:t>
      </w:r>
      <w:r w:rsidR="00DD1E86">
        <w:rPr>
          <w:rFonts w:eastAsiaTheme="minorEastAsia" w:hint="eastAsia"/>
          <w:lang w:eastAsia="zh-CN"/>
        </w:rPr>
        <w:t>3</w:t>
      </w:r>
      <w:r>
        <w:t>.6.3.2</w:t>
      </w:r>
      <w:r>
        <w:tab/>
        <w:t>Simple data types</w:t>
      </w:r>
      <w:bookmarkEnd w:id="425"/>
      <w:bookmarkEnd w:id="426"/>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27" w:name="MCCQCTEMPBM_00000030"/>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27"/>
    </w:tbl>
    <w:p w14:paraId="5AFE9F13" w14:textId="77777777" w:rsidR="00194847" w:rsidRDefault="00194847" w:rsidP="00194847"/>
    <w:p w14:paraId="75297656" w14:textId="5CD7039B" w:rsidR="00194847" w:rsidRDefault="00194847" w:rsidP="00194847">
      <w:pPr>
        <w:pStyle w:val="Heading5"/>
      </w:pPr>
      <w:bookmarkStart w:id="428" w:name="_Toc170275734"/>
      <w:bookmarkStart w:id="429" w:name="_Toc192830052"/>
      <w:r>
        <w:t>6.</w:t>
      </w:r>
      <w:r w:rsidR="00DD1E86">
        <w:rPr>
          <w:rFonts w:eastAsiaTheme="minorEastAsia" w:hint="eastAsia"/>
          <w:lang w:eastAsia="zh-CN"/>
        </w:rPr>
        <w:t>3</w:t>
      </w:r>
      <w:r>
        <w:t>.6.3.3</w:t>
      </w:r>
      <w:r>
        <w:tab/>
        <w:t xml:space="preserve">Enumeration: </w:t>
      </w:r>
      <w:bookmarkEnd w:id="428"/>
      <w:r>
        <w:t>DcType</w:t>
      </w:r>
      <w:bookmarkEnd w:id="429"/>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Heading5"/>
      </w:pPr>
      <w:bookmarkStart w:id="430" w:name="_Toc170275735"/>
      <w:bookmarkStart w:id="431" w:name="_Toc192830053"/>
      <w:r>
        <w:lastRenderedPageBreak/>
        <w:t>6.</w:t>
      </w:r>
      <w:r w:rsidR="00DD1E86">
        <w:rPr>
          <w:rFonts w:eastAsiaTheme="minorEastAsia" w:hint="eastAsia"/>
          <w:lang w:eastAsia="zh-CN"/>
        </w:rPr>
        <w:t>3</w:t>
      </w:r>
      <w:r>
        <w:t>.6.3.4</w:t>
      </w:r>
      <w:r>
        <w:tab/>
        <w:t>Enumeration: AdcType</w:t>
      </w:r>
      <w:bookmarkEnd w:id="430"/>
      <w:bookmarkEnd w:id="431"/>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Heading5"/>
      </w:pPr>
      <w:bookmarkStart w:id="432" w:name="_Toc170275736"/>
      <w:bookmarkStart w:id="433" w:name="_Hlk181613601"/>
      <w:bookmarkStart w:id="434" w:name="_Toc192830054"/>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32"/>
      <w:bookmarkEnd w:id="434"/>
    </w:p>
    <w:p w14:paraId="32A83D2D" w14:textId="3C741297" w:rsidR="00AC43F0" w:rsidRDefault="00AC43F0" w:rsidP="00AC43F0">
      <w:pPr>
        <w:pStyle w:val="Heading5"/>
      </w:pPr>
      <w:bookmarkStart w:id="435" w:name="_Toc170275738"/>
      <w:bookmarkStart w:id="436" w:name="_Toc192830055"/>
      <w:bookmarkEnd w:id="433"/>
      <w:r>
        <w:t>6.3.6.3.</w:t>
      </w:r>
      <w:r>
        <w:rPr>
          <w:rFonts w:eastAsiaTheme="minorEastAsia" w:hint="eastAsia"/>
          <w:lang w:eastAsia="zh-CN"/>
        </w:rPr>
        <w:t>6</w:t>
      </w:r>
      <w:r>
        <w:tab/>
        <w:t>Enumeration: ImsSession</w:t>
      </w:r>
      <w:r w:rsidRPr="00232C33">
        <w:t>EventType</w:t>
      </w:r>
      <w:bookmarkEnd w:id="436"/>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Heading4"/>
        <w:rPr>
          <w:lang w:val="en-US"/>
        </w:rPr>
      </w:pPr>
      <w:bookmarkStart w:id="437" w:name="_Toc192830056"/>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5"/>
      <w:bookmarkEnd w:id="437"/>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Heading4"/>
      </w:pPr>
      <w:bookmarkStart w:id="438" w:name="_Toc170275739"/>
      <w:bookmarkStart w:id="439" w:name="_Toc192830057"/>
      <w:r>
        <w:t>6.</w:t>
      </w:r>
      <w:r w:rsidR="0090582B">
        <w:rPr>
          <w:rFonts w:eastAsiaTheme="minorEastAsia" w:hint="eastAsia"/>
          <w:lang w:eastAsia="zh-CN"/>
        </w:rPr>
        <w:t>3</w:t>
      </w:r>
      <w:r>
        <w:t>.6.5</w:t>
      </w:r>
      <w:r>
        <w:tab/>
        <w:t>Binary data</w:t>
      </w:r>
      <w:bookmarkEnd w:id="438"/>
      <w:bookmarkEnd w:id="439"/>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Heading3"/>
      </w:pPr>
      <w:bookmarkStart w:id="440" w:name="_Toc170275740"/>
      <w:bookmarkStart w:id="441" w:name="_Toc192830058"/>
      <w:r>
        <w:t>6.</w:t>
      </w:r>
      <w:r w:rsidR="0090582B">
        <w:rPr>
          <w:rFonts w:eastAsiaTheme="minorEastAsia" w:hint="eastAsia"/>
          <w:lang w:eastAsia="zh-CN"/>
        </w:rPr>
        <w:t>3</w:t>
      </w:r>
      <w:r>
        <w:t>.7</w:t>
      </w:r>
      <w:r>
        <w:tab/>
        <w:t>Error Handling</w:t>
      </w:r>
      <w:bookmarkEnd w:id="440"/>
      <w:bookmarkEnd w:id="441"/>
    </w:p>
    <w:p w14:paraId="6EE04A1F" w14:textId="343C4ABB" w:rsidR="00194847" w:rsidRDefault="00194847" w:rsidP="00194847">
      <w:pPr>
        <w:pStyle w:val="Heading4"/>
      </w:pPr>
      <w:bookmarkStart w:id="442" w:name="_Toc170275741"/>
      <w:bookmarkStart w:id="443" w:name="_Toc192830059"/>
      <w:r>
        <w:t>6.</w:t>
      </w:r>
      <w:r w:rsidR="0090582B">
        <w:rPr>
          <w:rFonts w:eastAsiaTheme="minorEastAsia" w:hint="eastAsia"/>
          <w:lang w:eastAsia="zh-CN"/>
        </w:rPr>
        <w:t>3</w:t>
      </w:r>
      <w:r>
        <w:t>.7.1</w:t>
      </w:r>
      <w:r>
        <w:tab/>
        <w:t>General</w:t>
      </w:r>
      <w:bookmarkEnd w:id="442"/>
      <w:bookmarkEnd w:id="443"/>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Heading4"/>
      </w:pPr>
      <w:bookmarkStart w:id="444" w:name="_Toc170275742"/>
      <w:bookmarkStart w:id="445" w:name="_Toc192830060"/>
      <w:r>
        <w:t>6.</w:t>
      </w:r>
      <w:r w:rsidR="0090582B">
        <w:rPr>
          <w:rFonts w:eastAsiaTheme="minorEastAsia" w:hint="eastAsia"/>
          <w:lang w:eastAsia="zh-CN"/>
        </w:rPr>
        <w:t>3</w:t>
      </w:r>
      <w:r>
        <w:t>.7.2</w:t>
      </w:r>
      <w:r>
        <w:tab/>
        <w:t>Protocol Errors</w:t>
      </w:r>
      <w:bookmarkEnd w:id="444"/>
      <w:bookmarkEnd w:id="445"/>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Heading4"/>
      </w:pPr>
      <w:bookmarkStart w:id="446" w:name="_Toc170275743"/>
      <w:bookmarkStart w:id="447" w:name="_Toc192830061"/>
      <w:r>
        <w:t>6.</w:t>
      </w:r>
      <w:r w:rsidR="0090582B">
        <w:rPr>
          <w:rFonts w:eastAsiaTheme="minorEastAsia" w:hint="eastAsia"/>
          <w:lang w:eastAsia="zh-CN"/>
        </w:rPr>
        <w:t>3</w:t>
      </w:r>
      <w:r>
        <w:t>.7.3</w:t>
      </w:r>
      <w:r>
        <w:tab/>
        <w:t>Application Errors</w:t>
      </w:r>
      <w:bookmarkEnd w:id="446"/>
      <w:bookmarkEnd w:id="447"/>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lastRenderedPageBreak/>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1BD83EA3" w:rsidR="00AC43F0" w:rsidRDefault="00AC43F0" w:rsidP="00AC43F0">
            <w:pPr>
              <w:pStyle w:val="TAL"/>
            </w:pPr>
            <w:r>
              <w:t>NOTIFICATION_CORRELATION_NOT_FOUND</w:t>
            </w:r>
          </w:p>
        </w:tc>
        <w:tc>
          <w:tcPr>
            <w:tcW w:w="1843" w:type="dxa"/>
          </w:tcPr>
          <w:p w14:paraId="7D845F02" w14:textId="51E7BEAB" w:rsidR="00AC43F0" w:rsidRDefault="00AC43F0" w:rsidP="00AC43F0">
            <w:pPr>
              <w:pStyle w:val="TAL"/>
            </w:pPr>
            <w:r>
              <w:t>404 Not Found</w:t>
            </w:r>
          </w:p>
        </w:tc>
        <w:tc>
          <w:tcPr>
            <w:tcW w:w="4764" w:type="dxa"/>
          </w:tcPr>
          <w:p w14:paraId="5A3DD5C6" w14:textId="428A7C97"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correlation ID </w:t>
            </w:r>
            <w:r w:rsidRPr="00B910B8">
              <w:t>is not recognized</w:t>
            </w:r>
            <w:r>
              <w:t>.</w:t>
            </w:r>
          </w:p>
        </w:tc>
      </w:tr>
      <w:tr w:rsidR="00AC43F0" w14:paraId="1D1F8DDA" w14:textId="77777777" w:rsidTr="00AC43F0">
        <w:trPr>
          <w:jc w:val="center"/>
        </w:trPr>
        <w:tc>
          <w:tcPr>
            <w:tcW w:w="2922" w:type="dxa"/>
          </w:tcPr>
          <w:p w14:paraId="4FEFCB6B" w14:textId="55DA77DC" w:rsidR="00AC43F0" w:rsidRDefault="00AC43F0" w:rsidP="00AC43F0">
            <w:pPr>
              <w:pStyle w:val="TAL"/>
            </w:pPr>
            <w:r>
              <w:t>NOTIFICATION_URI_NOT_FOUND</w:t>
            </w:r>
          </w:p>
        </w:tc>
        <w:tc>
          <w:tcPr>
            <w:tcW w:w="1843" w:type="dxa"/>
          </w:tcPr>
          <w:p w14:paraId="3D5B9B7E" w14:textId="393505F1" w:rsidR="00AC43F0" w:rsidRDefault="00AC43F0" w:rsidP="00AC43F0">
            <w:pPr>
              <w:pStyle w:val="TAL"/>
            </w:pPr>
            <w:r>
              <w:t>404 Not Found</w:t>
            </w:r>
          </w:p>
        </w:tc>
        <w:tc>
          <w:tcPr>
            <w:tcW w:w="4764" w:type="dxa"/>
          </w:tcPr>
          <w:p w14:paraId="7E68FF85" w14:textId="4231D248"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URI </w:t>
            </w:r>
            <w:r w:rsidRPr="00B910B8">
              <w:t>is not recognized</w:t>
            </w:r>
            <w:r>
              <w:t>.</w:t>
            </w:r>
          </w:p>
        </w:tc>
      </w:tr>
    </w:tbl>
    <w:p w14:paraId="09C4EA70" w14:textId="77777777" w:rsidR="00194847" w:rsidRDefault="00194847" w:rsidP="00194847"/>
    <w:p w14:paraId="62629324" w14:textId="03D2EDEB" w:rsidR="00194847" w:rsidRDefault="00194847" w:rsidP="00194847">
      <w:pPr>
        <w:pStyle w:val="Heading3"/>
        <w:rPr>
          <w:lang w:eastAsia="zh-CN"/>
        </w:rPr>
      </w:pPr>
      <w:bookmarkStart w:id="448" w:name="_Toc170275744"/>
      <w:bookmarkStart w:id="449" w:name="_Toc192830062"/>
      <w:r>
        <w:t>6.</w:t>
      </w:r>
      <w:r w:rsidR="0090582B">
        <w:rPr>
          <w:rFonts w:eastAsiaTheme="minorEastAsia" w:hint="eastAsia"/>
          <w:lang w:eastAsia="zh-CN"/>
        </w:rPr>
        <w:t>3</w:t>
      </w:r>
      <w:r>
        <w:t>.8</w:t>
      </w:r>
      <w:r>
        <w:rPr>
          <w:lang w:eastAsia="zh-CN"/>
        </w:rPr>
        <w:tab/>
        <w:t>Feature negotiation</w:t>
      </w:r>
      <w:bookmarkEnd w:id="448"/>
      <w:bookmarkEnd w:id="449"/>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tbl>
    <w:p w14:paraId="0265B443" w14:textId="77777777" w:rsidR="00194847" w:rsidRDefault="00194847" w:rsidP="00194847"/>
    <w:p w14:paraId="12C1172E" w14:textId="7DB40185" w:rsidR="00194847" w:rsidRDefault="00194847" w:rsidP="00194847">
      <w:pPr>
        <w:pStyle w:val="Heading3"/>
      </w:pPr>
      <w:bookmarkStart w:id="450" w:name="_Toc170275745"/>
      <w:bookmarkStart w:id="451" w:name="_Toc192830063"/>
      <w:r>
        <w:t>6.</w:t>
      </w:r>
      <w:r w:rsidR="0090582B">
        <w:rPr>
          <w:rFonts w:eastAsiaTheme="minorEastAsia" w:hint="eastAsia"/>
          <w:lang w:eastAsia="zh-CN"/>
        </w:rPr>
        <w:t>3</w:t>
      </w:r>
      <w:r>
        <w:t>.9</w:t>
      </w:r>
      <w:r>
        <w:tab/>
        <w:t>Security</w:t>
      </w:r>
      <w:bookmarkEnd w:id="450"/>
      <w:bookmarkEnd w:id="451"/>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Heading3"/>
      </w:pPr>
      <w:bookmarkStart w:id="452" w:name="_Toc170275746"/>
      <w:bookmarkStart w:id="453" w:name="_Toc192830064"/>
      <w:r w:rsidRPr="005562D7">
        <w:t>6.</w:t>
      </w:r>
      <w:r w:rsidR="0090582B">
        <w:rPr>
          <w:rFonts w:eastAsiaTheme="minorEastAsia" w:hint="eastAsia"/>
          <w:lang w:eastAsia="zh-CN"/>
        </w:rPr>
        <w:t>3</w:t>
      </w:r>
      <w:r w:rsidRPr="005562D7">
        <w:t>.</w:t>
      </w:r>
      <w:r>
        <w:t>10</w:t>
      </w:r>
      <w:r w:rsidRPr="005562D7">
        <w:tab/>
        <w:t>HTTP redirection</w:t>
      </w:r>
      <w:bookmarkEnd w:id="452"/>
      <w:bookmarkEnd w:id="453"/>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Heading2"/>
      </w:pPr>
      <w:bookmarkStart w:id="454" w:name="_Toc192830065"/>
      <w:r w:rsidRPr="00241C78">
        <w:t>6.</w:t>
      </w:r>
      <w:r>
        <w:rPr>
          <w:rFonts w:eastAsiaTheme="minorEastAsia" w:hint="eastAsia"/>
          <w:lang w:eastAsia="zh-CN"/>
        </w:rPr>
        <w:t>4</w:t>
      </w:r>
      <w:r w:rsidRPr="00241C78">
        <w:tab/>
        <w:t>Nimsas_</w:t>
      </w:r>
      <w:r>
        <w:t>ImsEE</w:t>
      </w:r>
      <w:r w:rsidRPr="00241C78">
        <w:t xml:space="preserve"> Service API</w:t>
      </w:r>
      <w:bookmarkEnd w:id="454"/>
    </w:p>
    <w:p w14:paraId="26944747" w14:textId="239D0254" w:rsidR="002F77E3" w:rsidRPr="00241C78" w:rsidRDefault="002F77E3" w:rsidP="002F77E3">
      <w:pPr>
        <w:pStyle w:val="Heading3"/>
      </w:pPr>
      <w:bookmarkStart w:id="455" w:name="_Toc192830066"/>
      <w:r w:rsidRPr="00241C78">
        <w:t>6.</w:t>
      </w:r>
      <w:r>
        <w:rPr>
          <w:rFonts w:eastAsiaTheme="minorEastAsia" w:hint="eastAsia"/>
          <w:lang w:eastAsia="zh-CN"/>
        </w:rPr>
        <w:t>4</w:t>
      </w:r>
      <w:r w:rsidRPr="00241C78">
        <w:t>.1</w:t>
      </w:r>
      <w:r w:rsidRPr="00241C78">
        <w:tab/>
        <w:t>API URI</w:t>
      </w:r>
      <w:bookmarkEnd w:id="455"/>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lastRenderedPageBreak/>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Heading3"/>
      </w:pPr>
      <w:bookmarkStart w:id="456" w:name="_Toc192830067"/>
      <w:r w:rsidRPr="00241C78">
        <w:t>6.</w:t>
      </w:r>
      <w:r>
        <w:rPr>
          <w:rFonts w:eastAsiaTheme="minorEastAsia" w:hint="eastAsia"/>
          <w:lang w:eastAsia="zh-CN"/>
        </w:rPr>
        <w:t>4</w:t>
      </w:r>
      <w:r w:rsidRPr="00241C78">
        <w:t>.2</w:t>
      </w:r>
      <w:r w:rsidRPr="00241C78">
        <w:tab/>
        <w:t>Usage of HTTP</w:t>
      </w:r>
      <w:bookmarkEnd w:id="456"/>
    </w:p>
    <w:p w14:paraId="5A8C2CB6" w14:textId="2597A55D" w:rsidR="002F77E3" w:rsidRPr="00241C78" w:rsidRDefault="002F77E3" w:rsidP="002F77E3">
      <w:pPr>
        <w:pStyle w:val="Heading4"/>
      </w:pPr>
      <w:bookmarkStart w:id="457" w:name="_Toc192830068"/>
      <w:r w:rsidRPr="00241C78">
        <w:t>6.</w:t>
      </w:r>
      <w:r>
        <w:rPr>
          <w:rFonts w:eastAsiaTheme="minorEastAsia" w:hint="eastAsia"/>
          <w:lang w:eastAsia="zh-CN"/>
        </w:rPr>
        <w:t>4</w:t>
      </w:r>
      <w:r w:rsidRPr="00241C78">
        <w:t>.2.1</w:t>
      </w:r>
      <w:r w:rsidRPr="00241C78">
        <w:tab/>
        <w:t>General</w:t>
      </w:r>
      <w:bookmarkEnd w:id="457"/>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Heading4"/>
      </w:pPr>
      <w:bookmarkStart w:id="458" w:name="_Toc192830069"/>
      <w:r w:rsidRPr="00241C78">
        <w:t>6.</w:t>
      </w:r>
      <w:r>
        <w:rPr>
          <w:rFonts w:eastAsiaTheme="minorEastAsia" w:hint="eastAsia"/>
          <w:lang w:eastAsia="zh-CN"/>
        </w:rPr>
        <w:t>4</w:t>
      </w:r>
      <w:r w:rsidRPr="00241C78">
        <w:t>.2.2</w:t>
      </w:r>
      <w:r w:rsidRPr="00241C78">
        <w:tab/>
        <w:t>HTTP standard headers</w:t>
      </w:r>
      <w:bookmarkEnd w:id="458"/>
    </w:p>
    <w:p w14:paraId="3C8C9860" w14:textId="2ECBD678" w:rsidR="002F77E3" w:rsidRPr="00241C78" w:rsidRDefault="002F77E3" w:rsidP="002F77E3">
      <w:pPr>
        <w:pStyle w:val="Heading5"/>
      </w:pPr>
      <w:bookmarkStart w:id="459" w:name="_Toc192830070"/>
      <w:r w:rsidRPr="00241C78">
        <w:t>6.</w:t>
      </w:r>
      <w:r>
        <w:rPr>
          <w:rFonts w:eastAsiaTheme="minorEastAsia" w:hint="eastAsia"/>
          <w:lang w:eastAsia="zh-CN"/>
        </w:rPr>
        <w:t>4</w:t>
      </w:r>
      <w:r w:rsidRPr="00241C78">
        <w:t>.2.2.1</w:t>
      </w:r>
      <w:r w:rsidRPr="00241C78">
        <w:rPr>
          <w:rFonts w:hint="eastAsia"/>
        </w:rPr>
        <w:tab/>
      </w:r>
      <w:r w:rsidRPr="00241C78">
        <w:t>General</w:t>
      </w:r>
      <w:bookmarkEnd w:id="459"/>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Heading5"/>
      </w:pPr>
      <w:bookmarkStart w:id="460" w:name="_Toc192830071"/>
      <w:r w:rsidRPr="00241C78">
        <w:t>6.</w:t>
      </w:r>
      <w:r>
        <w:rPr>
          <w:rFonts w:eastAsiaTheme="minorEastAsia" w:hint="eastAsia"/>
          <w:lang w:eastAsia="zh-CN"/>
        </w:rPr>
        <w:t>4</w:t>
      </w:r>
      <w:r w:rsidRPr="00241C78">
        <w:t>.2.2.2</w:t>
      </w:r>
      <w:r w:rsidRPr="00241C78">
        <w:tab/>
        <w:t>Content type</w:t>
      </w:r>
      <w:bookmarkEnd w:id="460"/>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Heading4"/>
      </w:pPr>
      <w:bookmarkStart w:id="461" w:name="_Toc192830072"/>
      <w:r w:rsidRPr="00241C78">
        <w:t>6.</w:t>
      </w:r>
      <w:r>
        <w:rPr>
          <w:rFonts w:eastAsiaTheme="minorEastAsia" w:hint="eastAsia"/>
          <w:lang w:eastAsia="zh-CN"/>
        </w:rPr>
        <w:t>4</w:t>
      </w:r>
      <w:r w:rsidRPr="00241C78">
        <w:t>.2.3</w:t>
      </w:r>
      <w:r w:rsidRPr="00241C78">
        <w:tab/>
        <w:t>HTTP custom headers</w:t>
      </w:r>
      <w:bookmarkEnd w:id="461"/>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Heading3"/>
      </w:pPr>
      <w:bookmarkStart w:id="462" w:name="_Toc192830073"/>
      <w:r>
        <w:t>6.</w:t>
      </w:r>
      <w:r>
        <w:rPr>
          <w:rFonts w:eastAsiaTheme="minorEastAsia" w:hint="eastAsia"/>
          <w:lang w:eastAsia="zh-CN"/>
        </w:rPr>
        <w:t>4</w:t>
      </w:r>
      <w:r>
        <w:t>.3</w:t>
      </w:r>
      <w:r>
        <w:tab/>
        <w:t>Resources</w:t>
      </w:r>
      <w:bookmarkEnd w:id="462"/>
    </w:p>
    <w:p w14:paraId="24D65CC6" w14:textId="237448F3" w:rsidR="002F77E3" w:rsidRDefault="002F77E3" w:rsidP="002F77E3">
      <w:pPr>
        <w:pStyle w:val="Heading4"/>
      </w:pPr>
      <w:bookmarkStart w:id="463" w:name="_Toc192830074"/>
      <w:r>
        <w:t>6.</w:t>
      </w:r>
      <w:r>
        <w:rPr>
          <w:rFonts w:eastAsiaTheme="minorEastAsia" w:hint="eastAsia"/>
          <w:lang w:eastAsia="zh-CN"/>
        </w:rPr>
        <w:t>4</w:t>
      </w:r>
      <w:r>
        <w:t>.3.1</w:t>
      </w:r>
      <w:r>
        <w:tab/>
        <w:t>Overview</w:t>
      </w:r>
      <w:bookmarkEnd w:id="463"/>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6" type="#_x0000_t75" style="width:296.25pt;height:93.75pt" o:ole="">
            <v:imagedata r:id="rId51" o:title=""/>
          </v:shape>
          <o:OLEObject Type="Embed" ProgID="Visio.Drawing.15" ShapeID="_x0000_i1046" DrawAspect="Content" ObjectID="_1803442689" r:id="rId52"/>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64"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64"/>
    </w:tbl>
    <w:p w14:paraId="1887530F" w14:textId="77777777" w:rsidR="002F77E3" w:rsidRDefault="002F77E3" w:rsidP="002F77E3">
      <w:pPr>
        <w:rPr>
          <w:lang w:val="en-US"/>
        </w:rPr>
      </w:pPr>
    </w:p>
    <w:p w14:paraId="1A8A2445" w14:textId="38E5602E" w:rsidR="002F77E3" w:rsidRPr="00B910B8" w:rsidRDefault="002F77E3" w:rsidP="002F77E3">
      <w:pPr>
        <w:pStyle w:val="Heading4"/>
      </w:pPr>
      <w:bookmarkStart w:id="465" w:name="_Toc192830075"/>
      <w:r w:rsidRPr="00B910B8">
        <w:t>6.</w:t>
      </w:r>
      <w:r>
        <w:rPr>
          <w:rFonts w:eastAsiaTheme="minorEastAsia" w:hint="eastAsia"/>
          <w:lang w:eastAsia="zh-CN"/>
        </w:rPr>
        <w:t>4</w:t>
      </w:r>
      <w:r w:rsidRPr="00B910B8">
        <w:t>.3.2</w:t>
      </w:r>
      <w:r w:rsidRPr="00B910B8">
        <w:tab/>
        <w:t xml:space="preserve">Resource: </w:t>
      </w:r>
      <w:r>
        <w:t>IMS Event Subscriptions</w:t>
      </w:r>
      <w:bookmarkEnd w:id="465"/>
    </w:p>
    <w:p w14:paraId="409E18EC" w14:textId="7436B6FB" w:rsidR="002F77E3" w:rsidRDefault="002F77E3" w:rsidP="002F77E3">
      <w:pPr>
        <w:pStyle w:val="Heading5"/>
      </w:pPr>
      <w:bookmarkStart w:id="466" w:name="_Toc192830076"/>
      <w:r>
        <w:t>6.</w:t>
      </w:r>
      <w:r>
        <w:rPr>
          <w:rFonts w:eastAsiaTheme="minorEastAsia" w:hint="eastAsia"/>
          <w:lang w:eastAsia="zh-CN"/>
        </w:rPr>
        <w:t>4</w:t>
      </w:r>
      <w:r>
        <w:t>.3.2.1</w:t>
      </w:r>
      <w:r>
        <w:tab/>
        <w:t>Description</w:t>
      </w:r>
      <w:bookmarkEnd w:id="466"/>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Heading5"/>
      </w:pPr>
      <w:bookmarkStart w:id="467" w:name="_Toc192830077"/>
      <w:r>
        <w:t>6.</w:t>
      </w:r>
      <w:r>
        <w:rPr>
          <w:rFonts w:eastAsiaTheme="minorEastAsia" w:hint="eastAsia"/>
          <w:lang w:eastAsia="zh-CN"/>
        </w:rPr>
        <w:t>4</w:t>
      </w:r>
      <w:r>
        <w:t>.3.2.2</w:t>
      </w:r>
      <w:r>
        <w:tab/>
        <w:t>Resource Definition</w:t>
      </w:r>
      <w:bookmarkEnd w:id="467"/>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Heading5"/>
      </w:pPr>
      <w:bookmarkStart w:id="468" w:name="_Toc192830078"/>
      <w:r>
        <w:t>6.</w:t>
      </w:r>
      <w:r>
        <w:rPr>
          <w:rFonts w:eastAsiaTheme="minorEastAsia" w:hint="eastAsia"/>
          <w:lang w:eastAsia="zh-CN"/>
        </w:rPr>
        <w:t>4</w:t>
      </w:r>
      <w:r>
        <w:t>.3.2.3</w:t>
      </w:r>
      <w:r>
        <w:tab/>
        <w:t>Resource Standard Methods</w:t>
      </w:r>
      <w:bookmarkEnd w:id="468"/>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shd w:val="clear" w:color="auto" w:fill="auto"/>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shd w:val="clear" w:color="auto" w:fill="auto"/>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shd w:val="clear" w:color="auto" w:fill="auto"/>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shd w:val="clear" w:color="auto" w:fill="auto"/>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77777777" w:rsidR="002F77E3" w:rsidRPr="0016361A" w:rsidRDefault="002F77E3" w:rsidP="003B0F26">
            <w:pPr>
              <w:pStyle w:val="TAL"/>
              <w:rPr>
                <w:lang w:eastAsia="zh-CN"/>
              </w:rPr>
            </w:pPr>
            <w:r>
              <w:t>ImsEventsSubscription</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pPr>
            <w:r w:rsidRPr="00B910B8">
              <w:t xml:space="preserve">Permanent redirection. </w:t>
            </w:r>
            <w:r>
              <w:t>(NOTE 2)</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30E1E852"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shd w:val="clear" w:color="auto" w:fill="auto"/>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shd w:val="clear" w:color="auto" w:fill="auto"/>
            <w:vAlign w:val="center"/>
          </w:tcPr>
          <w:p w14:paraId="23ED1CC7" w14:textId="77777777"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ims-subscriptions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Heading5"/>
      </w:pPr>
      <w:bookmarkStart w:id="469" w:name="_Toc192830079"/>
      <w:r>
        <w:t>6.</w:t>
      </w:r>
      <w:r>
        <w:rPr>
          <w:rFonts w:eastAsiaTheme="minorEastAsia" w:hint="eastAsia"/>
          <w:lang w:eastAsia="zh-CN"/>
        </w:rPr>
        <w:t>4</w:t>
      </w:r>
      <w:r>
        <w:t>.3.2.4</w:t>
      </w:r>
      <w:r>
        <w:tab/>
        <w:t>Resource Custom Operations</w:t>
      </w:r>
      <w:bookmarkEnd w:id="469"/>
    </w:p>
    <w:p w14:paraId="5B0BBB49" w14:textId="77777777" w:rsidR="002F77E3" w:rsidRDefault="002F77E3" w:rsidP="002F77E3">
      <w:r w:rsidRPr="00B910B8">
        <w:t>None.</w:t>
      </w:r>
    </w:p>
    <w:p w14:paraId="6C1CD65A" w14:textId="6A441026" w:rsidR="002F77E3" w:rsidRDefault="002F77E3" w:rsidP="002F77E3">
      <w:pPr>
        <w:pStyle w:val="Heading4"/>
      </w:pPr>
      <w:bookmarkStart w:id="470" w:name="_Toc192830080"/>
      <w:r>
        <w:lastRenderedPageBreak/>
        <w:t>6.</w:t>
      </w:r>
      <w:r>
        <w:rPr>
          <w:rFonts w:eastAsiaTheme="minorEastAsia" w:hint="eastAsia"/>
          <w:lang w:eastAsia="zh-CN"/>
        </w:rPr>
        <w:t>4</w:t>
      </w:r>
      <w:r>
        <w:t>.3.3</w:t>
      </w:r>
      <w:r>
        <w:tab/>
        <w:t>Resource: Individual IMS Event Subscription</w:t>
      </w:r>
      <w:bookmarkEnd w:id="470"/>
    </w:p>
    <w:p w14:paraId="29583E0C" w14:textId="421CEADF" w:rsidR="002F77E3" w:rsidRDefault="002F77E3" w:rsidP="002F77E3">
      <w:pPr>
        <w:pStyle w:val="Heading5"/>
      </w:pPr>
      <w:bookmarkStart w:id="471" w:name="_Toc192830081"/>
      <w:r>
        <w:t>6.</w:t>
      </w:r>
      <w:r>
        <w:rPr>
          <w:rFonts w:eastAsiaTheme="minorEastAsia" w:hint="eastAsia"/>
          <w:lang w:eastAsia="zh-CN"/>
        </w:rPr>
        <w:t>4</w:t>
      </w:r>
      <w:r>
        <w:t>.3.3.1</w:t>
      </w:r>
      <w:r>
        <w:tab/>
        <w:t>Description</w:t>
      </w:r>
      <w:bookmarkEnd w:id="471"/>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Heading5"/>
      </w:pPr>
      <w:bookmarkStart w:id="472" w:name="_Toc192830082"/>
      <w:r>
        <w:t>6.</w:t>
      </w:r>
      <w:r>
        <w:rPr>
          <w:rFonts w:eastAsiaTheme="minorEastAsia" w:hint="eastAsia"/>
          <w:lang w:eastAsia="zh-CN"/>
        </w:rPr>
        <w:t>4</w:t>
      </w:r>
      <w:r>
        <w:t>.3.3.2</w:t>
      </w:r>
      <w:r>
        <w:tab/>
        <w:t>Resource Definition</w:t>
      </w:r>
      <w:bookmarkEnd w:id="472"/>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Heading5"/>
      </w:pPr>
      <w:bookmarkStart w:id="473" w:name="_Toc192830083"/>
      <w:r>
        <w:t>6.</w:t>
      </w:r>
      <w:r>
        <w:rPr>
          <w:rFonts w:eastAsiaTheme="minorEastAsia" w:hint="eastAsia"/>
          <w:lang w:eastAsia="zh-CN"/>
        </w:rPr>
        <w:t>4</w:t>
      </w:r>
      <w:r>
        <w:t>.3.3.3</w:t>
      </w:r>
      <w:r>
        <w:tab/>
        <w:t>Resource Standard Methods</w:t>
      </w:r>
      <w:bookmarkEnd w:id="473"/>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shd w:val="clear" w:color="auto" w:fill="auto"/>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shd w:val="clear" w:color="auto" w:fill="auto"/>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shd w:val="clear" w:color="auto" w:fill="auto"/>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shd w:val="clear" w:color="auto" w:fill="auto"/>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7BD53A6"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993814"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123D218"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shd w:val="clear" w:color="auto" w:fill="auto"/>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shd w:val="clear" w:color="auto" w:fill="auto"/>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shd w:val="clear" w:color="auto" w:fill="auto"/>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shd w:val="clear" w:color="auto" w:fill="auto"/>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shd w:val="clear" w:color="auto" w:fill="auto"/>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shd w:val="clear" w:color="auto" w:fill="auto"/>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shd w:val="clear" w:color="auto" w:fill="auto"/>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shd w:val="clear" w:color="auto" w:fill="auto"/>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shd w:val="clear" w:color="auto" w:fill="auto"/>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shd w:val="clear" w:color="auto" w:fill="auto"/>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Heading5"/>
      </w:pPr>
      <w:bookmarkStart w:id="474" w:name="_Toc192830084"/>
      <w:r>
        <w:t>6.</w:t>
      </w:r>
      <w:r>
        <w:rPr>
          <w:rFonts w:eastAsiaTheme="minorEastAsia" w:hint="eastAsia"/>
          <w:lang w:eastAsia="zh-CN"/>
        </w:rPr>
        <w:t>4</w:t>
      </w:r>
      <w:r>
        <w:t>.3.3.4</w:t>
      </w:r>
      <w:r>
        <w:tab/>
        <w:t>Resource Custom Operations</w:t>
      </w:r>
      <w:bookmarkEnd w:id="474"/>
    </w:p>
    <w:p w14:paraId="42B979BC" w14:textId="77777777" w:rsidR="002F77E3" w:rsidRPr="00B910B8" w:rsidRDefault="002F77E3" w:rsidP="002F77E3">
      <w:r w:rsidRPr="00B910B8">
        <w:t>None.</w:t>
      </w:r>
    </w:p>
    <w:p w14:paraId="607FFD02" w14:textId="3753D6F9" w:rsidR="002F77E3" w:rsidRDefault="002F77E3" w:rsidP="002F77E3">
      <w:pPr>
        <w:pStyle w:val="Heading3"/>
      </w:pPr>
      <w:bookmarkStart w:id="475" w:name="_Toc192830085"/>
      <w:r>
        <w:t>6.</w:t>
      </w:r>
      <w:r>
        <w:rPr>
          <w:rFonts w:eastAsiaTheme="minorEastAsia" w:hint="eastAsia"/>
          <w:lang w:eastAsia="zh-CN"/>
        </w:rPr>
        <w:t>4</w:t>
      </w:r>
      <w:r>
        <w:t>.4</w:t>
      </w:r>
      <w:r>
        <w:tab/>
        <w:t>Custom Operations without associated resources</w:t>
      </w:r>
      <w:bookmarkEnd w:id="475"/>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Heading3"/>
      </w:pPr>
      <w:bookmarkStart w:id="476" w:name="_Toc192830086"/>
      <w:r>
        <w:t>6.</w:t>
      </w:r>
      <w:r>
        <w:rPr>
          <w:rFonts w:eastAsiaTheme="minorEastAsia" w:hint="eastAsia"/>
          <w:lang w:eastAsia="zh-CN"/>
        </w:rPr>
        <w:t>4</w:t>
      </w:r>
      <w:r>
        <w:t>.5</w:t>
      </w:r>
      <w:r>
        <w:tab/>
        <w:t>Notifications</w:t>
      </w:r>
      <w:bookmarkEnd w:id="476"/>
    </w:p>
    <w:p w14:paraId="292D505B" w14:textId="7FAED27A" w:rsidR="002F77E3" w:rsidRDefault="002F77E3" w:rsidP="002F77E3">
      <w:pPr>
        <w:pStyle w:val="Heading4"/>
      </w:pPr>
      <w:bookmarkStart w:id="477" w:name="_Toc45134033"/>
      <w:bookmarkStart w:id="478" w:name="_Toc51762885"/>
      <w:bookmarkStart w:id="479" w:name="_Toc136562363"/>
      <w:bookmarkStart w:id="480" w:name="_Toc43563490"/>
      <w:bookmarkStart w:id="481" w:name="_Toc70550616"/>
      <w:bookmarkStart w:id="482" w:name="_Toc66231788"/>
      <w:bookmarkStart w:id="483" w:name="_Toc88667573"/>
      <w:bookmarkStart w:id="484" w:name="_Toc56640952"/>
      <w:bookmarkStart w:id="485" w:name="_Toc50031965"/>
      <w:bookmarkStart w:id="486" w:name="_Toc59017920"/>
      <w:bookmarkStart w:id="487" w:name="_Toc28012807"/>
      <w:bookmarkStart w:id="488" w:name="_Toc90655858"/>
      <w:bookmarkStart w:id="489" w:name="_Toc104538995"/>
      <w:bookmarkStart w:id="490" w:name="_Toc34266277"/>
      <w:bookmarkStart w:id="491" w:name="_Toc113031657"/>
      <w:bookmarkStart w:id="492" w:name="_Toc85552972"/>
      <w:bookmarkStart w:id="493" w:name="_Toc68168949"/>
      <w:bookmarkStart w:id="494" w:name="_Toc83233062"/>
      <w:bookmarkStart w:id="495" w:name="_Toc94064241"/>
      <w:bookmarkStart w:id="496" w:name="_Toc85557071"/>
      <w:bookmarkStart w:id="497" w:name="_Toc114133796"/>
      <w:bookmarkStart w:id="498" w:name="_Toc145705684"/>
      <w:bookmarkStart w:id="499" w:name="_Toc138754197"/>
      <w:bookmarkStart w:id="500" w:name="_Toc120702296"/>
      <w:bookmarkStart w:id="501" w:name="_Toc101244402"/>
      <w:bookmarkStart w:id="502" w:name="_Toc36102448"/>
      <w:bookmarkStart w:id="503" w:name="_Toc98233626"/>
      <w:bookmarkStart w:id="504" w:name="_Toc148522588"/>
      <w:bookmarkStart w:id="505" w:name="_Toc112951117"/>
      <w:bookmarkStart w:id="506" w:name="_Toc164920768"/>
      <w:bookmarkStart w:id="507" w:name="_Toc170120310"/>
      <w:bookmarkStart w:id="508" w:name="_Toc175858555"/>
      <w:bookmarkStart w:id="509" w:name="_Toc175859628"/>
      <w:bookmarkStart w:id="510" w:name="_Toc192830087"/>
      <w:r>
        <w:t>6.</w:t>
      </w:r>
      <w:r>
        <w:rPr>
          <w:rFonts w:eastAsiaTheme="minorEastAsia" w:hint="eastAsia"/>
          <w:lang w:eastAsia="zh-CN"/>
        </w:rPr>
        <w:t>4</w:t>
      </w:r>
      <w:r>
        <w:t>.5.1</w:t>
      </w:r>
      <w:r>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lastRenderedPageBreak/>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11" w:name="_Toc34266278"/>
      <w:bookmarkStart w:id="512" w:name="_Toc59017921"/>
      <w:bookmarkStart w:id="513" w:name="_Toc43563491"/>
      <w:bookmarkStart w:id="514" w:name="_Toc94064242"/>
      <w:bookmarkStart w:id="515" w:name="_Toc51762886"/>
      <w:bookmarkStart w:id="516" w:name="_Toc98233627"/>
      <w:bookmarkStart w:id="517" w:name="_Toc85552973"/>
      <w:bookmarkStart w:id="518" w:name="_Toc50031966"/>
      <w:bookmarkStart w:id="519" w:name="_Toc70550617"/>
      <w:bookmarkStart w:id="520" w:name="_Toc112951118"/>
      <w:bookmarkStart w:id="521" w:name="_Toc114133797"/>
      <w:bookmarkStart w:id="522" w:name="_Toc85557072"/>
      <w:bookmarkStart w:id="523" w:name="_Toc66231789"/>
      <w:bookmarkStart w:id="524" w:name="_Toc45134034"/>
      <w:bookmarkStart w:id="525" w:name="_Toc101244403"/>
      <w:bookmarkStart w:id="526" w:name="_Toc90655859"/>
      <w:bookmarkStart w:id="527" w:name="_Toc136562364"/>
      <w:bookmarkStart w:id="528" w:name="_Toc36102449"/>
      <w:bookmarkStart w:id="529" w:name="_Toc88667574"/>
      <w:bookmarkStart w:id="530" w:name="_Toc28012808"/>
      <w:bookmarkStart w:id="531" w:name="_Toc56640953"/>
      <w:bookmarkStart w:id="532" w:name="_Toc120702297"/>
      <w:bookmarkStart w:id="533" w:name="_Toc113031658"/>
      <w:bookmarkStart w:id="534" w:name="_Toc138754198"/>
      <w:bookmarkStart w:id="535" w:name="_Toc148522589"/>
      <w:bookmarkStart w:id="536" w:name="_Toc83233063"/>
      <w:bookmarkStart w:id="537" w:name="_Toc145705685"/>
      <w:bookmarkStart w:id="538" w:name="_Toc104538996"/>
      <w:bookmarkStart w:id="539" w:name="_Toc68168950"/>
      <w:bookmarkStart w:id="540" w:name="_Toc164920769"/>
      <w:bookmarkStart w:id="541" w:name="_Toc170120311"/>
      <w:bookmarkStart w:id="542" w:name="_Toc175858556"/>
      <w:bookmarkStart w:id="543" w:name="_Toc175859629"/>
    </w:p>
    <w:p w14:paraId="2CDE0C15" w14:textId="6759C544" w:rsidR="002F77E3" w:rsidRDefault="002F77E3" w:rsidP="002F77E3">
      <w:pPr>
        <w:pStyle w:val="Heading4"/>
      </w:pPr>
      <w:bookmarkStart w:id="544" w:name="_Toc192830088"/>
      <w:r>
        <w:t>6.</w:t>
      </w:r>
      <w:r>
        <w:rPr>
          <w:rFonts w:eastAsiaTheme="minorEastAsia" w:hint="eastAsia"/>
          <w:lang w:eastAsia="zh-CN"/>
        </w:rPr>
        <w:t>4</w:t>
      </w:r>
      <w:r>
        <w:t>.5.2</w:t>
      </w:r>
      <w:r>
        <w:tab/>
        <w:t>Event Notification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D8246E6" w14:textId="353D7168" w:rsidR="002F77E3" w:rsidRDefault="002F77E3" w:rsidP="002F77E3">
      <w:pPr>
        <w:pStyle w:val="Heading5"/>
      </w:pPr>
      <w:bookmarkStart w:id="545" w:name="_Toc50031967"/>
      <w:bookmarkStart w:id="546" w:name="_Toc68168951"/>
      <w:bookmarkStart w:id="547" w:name="_Toc113031659"/>
      <w:bookmarkStart w:id="548" w:name="_Toc34266279"/>
      <w:bookmarkStart w:id="549" w:name="_Toc56640954"/>
      <w:bookmarkStart w:id="550" w:name="_Toc112951119"/>
      <w:bookmarkStart w:id="551" w:name="_Toc59017922"/>
      <w:bookmarkStart w:id="552" w:name="_Toc90655860"/>
      <w:bookmarkStart w:id="553" w:name="_Toc120702298"/>
      <w:bookmarkStart w:id="554" w:name="_Toc136562365"/>
      <w:bookmarkStart w:id="555" w:name="_Toc104538997"/>
      <w:bookmarkStart w:id="556" w:name="_Toc85557073"/>
      <w:bookmarkStart w:id="557" w:name="_Toc85552974"/>
      <w:bookmarkStart w:id="558" w:name="_Toc45134035"/>
      <w:bookmarkStart w:id="559" w:name="_Toc94064243"/>
      <w:bookmarkStart w:id="560" w:name="_Toc43563492"/>
      <w:bookmarkStart w:id="561" w:name="_Toc101244404"/>
      <w:bookmarkStart w:id="562" w:name="_Toc98233628"/>
      <w:bookmarkStart w:id="563" w:name="_Toc114133798"/>
      <w:bookmarkStart w:id="564" w:name="_Toc28012809"/>
      <w:bookmarkStart w:id="565" w:name="_Toc36102450"/>
      <w:bookmarkStart w:id="566" w:name="_Toc88667575"/>
      <w:bookmarkStart w:id="567" w:name="_Toc66231790"/>
      <w:bookmarkStart w:id="568" w:name="_Toc51762887"/>
      <w:bookmarkStart w:id="569" w:name="_Toc83233064"/>
      <w:bookmarkStart w:id="570" w:name="_Toc138754199"/>
      <w:bookmarkStart w:id="571" w:name="_Toc145705686"/>
      <w:bookmarkStart w:id="572" w:name="_Toc148522590"/>
      <w:bookmarkStart w:id="573" w:name="_Toc70550618"/>
      <w:bookmarkStart w:id="574" w:name="_Toc164920770"/>
      <w:bookmarkStart w:id="575" w:name="_Toc170120312"/>
      <w:bookmarkStart w:id="576" w:name="_Toc175858557"/>
      <w:bookmarkStart w:id="577" w:name="_Toc175859630"/>
      <w:bookmarkStart w:id="578" w:name="_Toc192830089"/>
      <w:r>
        <w:t>6.</w:t>
      </w:r>
      <w:r>
        <w:rPr>
          <w:rFonts w:eastAsiaTheme="minorEastAsia" w:hint="eastAsia"/>
          <w:lang w:eastAsia="zh-CN"/>
        </w:rPr>
        <w:t>4</w:t>
      </w:r>
      <w:r>
        <w:t>.5.2.1</w:t>
      </w:r>
      <w:r>
        <w:tab/>
        <w:t>Description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69E6CFC3" w14:textId="77777777" w:rsidR="002F77E3" w:rsidRDefault="002F77E3" w:rsidP="002F77E3">
      <w:bookmarkStart w:id="579" w:name="_Toc104538998"/>
      <w:bookmarkStart w:id="580" w:name="_Toc34266280"/>
      <w:bookmarkStart w:id="581" w:name="_Toc43563493"/>
      <w:bookmarkStart w:id="582" w:name="_Toc56640955"/>
      <w:bookmarkStart w:id="583" w:name="_Toc28012810"/>
      <w:bookmarkStart w:id="584" w:name="_Toc94064244"/>
      <w:bookmarkStart w:id="585" w:name="_Toc98233629"/>
      <w:bookmarkStart w:id="586" w:name="_Toc45134036"/>
      <w:bookmarkStart w:id="587" w:name="_Toc51762888"/>
      <w:bookmarkStart w:id="588" w:name="_Toc36102451"/>
      <w:bookmarkStart w:id="589" w:name="_Toc68168952"/>
      <w:bookmarkStart w:id="590" w:name="_Toc113031660"/>
      <w:bookmarkStart w:id="591" w:name="_Toc90655861"/>
      <w:bookmarkStart w:id="592" w:name="_Toc70550619"/>
      <w:bookmarkStart w:id="593" w:name="_Toc101244405"/>
      <w:bookmarkStart w:id="594" w:name="_Toc59017923"/>
      <w:bookmarkStart w:id="595" w:name="_Toc85557074"/>
      <w:bookmarkStart w:id="596" w:name="_Toc83233065"/>
      <w:bookmarkStart w:id="597" w:name="_Toc50031968"/>
      <w:bookmarkStart w:id="598" w:name="_Toc85552975"/>
      <w:bookmarkStart w:id="599" w:name="_Toc88667576"/>
      <w:bookmarkStart w:id="600" w:name="_Toc112951120"/>
      <w:bookmarkStart w:id="601" w:name="_Toc114133799"/>
      <w:bookmarkStart w:id="602"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Heading5"/>
      </w:pPr>
      <w:bookmarkStart w:id="603" w:name="_Toc120702299"/>
      <w:bookmarkStart w:id="604" w:name="_Toc138754200"/>
      <w:bookmarkStart w:id="605" w:name="_Toc148522591"/>
      <w:bookmarkStart w:id="606" w:name="_Toc145705687"/>
      <w:bookmarkStart w:id="607" w:name="_Toc136562366"/>
      <w:bookmarkStart w:id="608" w:name="_Toc164920771"/>
      <w:bookmarkStart w:id="609" w:name="_Toc170120313"/>
      <w:bookmarkStart w:id="610" w:name="_Toc175858558"/>
      <w:bookmarkStart w:id="611" w:name="_Toc175859631"/>
      <w:bookmarkStart w:id="612" w:name="_Toc192830090"/>
      <w:r>
        <w:t>6.</w:t>
      </w:r>
      <w:r>
        <w:rPr>
          <w:rFonts w:eastAsiaTheme="minorEastAsia" w:hint="eastAsia"/>
          <w:lang w:eastAsia="zh-CN"/>
        </w:rPr>
        <w:t>4</w:t>
      </w:r>
      <w:r>
        <w:t>.5.2.2</w:t>
      </w:r>
      <w:r>
        <w:tab/>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Pr>
          <w:rFonts w:hint="eastAsia"/>
          <w:lang w:eastAsia="zh-CN"/>
        </w:rPr>
        <w:t>Target</w:t>
      </w:r>
      <w:r>
        <w:t xml:space="preserve"> </w:t>
      </w:r>
      <w:r>
        <w:rPr>
          <w:rFonts w:hint="eastAsia"/>
          <w:lang w:eastAsia="zh-CN"/>
        </w:rPr>
        <w:t>URI</w:t>
      </w:r>
      <w:bookmarkEnd w:id="612"/>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Heading5"/>
      </w:pPr>
      <w:bookmarkStart w:id="613" w:name="_Toc170275721"/>
      <w:bookmarkStart w:id="614" w:name="_Toc192830091"/>
      <w:r w:rsidRPr="00B910B8">
        <w:t>6.</w:t>
      </w:r>
      <w:r>
        <w:rPr>
          <w:rFonts w:eastAsiaTheme="minorEastAsia" w:hint="eastAsia"/>
          <w:lang w:eastAsia="zh-CN"/>
        </w:rPr>
        <w:t>4</w:t>
      </w:r>
      <w:r w:rsidRPr="00B910B8">
        <w:t>.5.2.3</w:t>
      </w:r>
      <w:r w:rsidRPr="00B910B8">
        <w:tab/>
        <w:t>Standard Methods</w:t>
      </w:r>
      <w:bookmarkEnd w:id="613"/>
      <w:bookmarkEnd w:id="614"/>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77777777" w:rsidR="002F77E3" w:rsidRDefault="002F77E3" w:rsidP="003B0F26">
            <w:pPr>
              <w:pStyle w:val="TAL"/>
            </w:pPr>
            <w:r>
              <w:rPr>
                <w:lang w:val="en-US" w:eastAsia="zh-CN"/>
              </w:rPr>
              <w:t>array(I</w:t>
            </w:r>
            <w:r>
              <w:rPr>
                <w:rFonts w:hint="eastAsia"/>
                <w:lang w:val="en-US" w:eastAsia="zh-CN"/>
              </w:rPr>
              <w:t>msEvent</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Heading3"/>
      </w:pPr>
      <w:bookmarkStart w:id="615" w:name="_Toc192830092"/>
      <w:r>
        <w:t>6.</w:t>
      </w:r>
      <w:r>
        <w:rPr>
          <w:rFonts w:eastAsiaTheme="minorEastAsia" w:hint="eastAsia"/>
          <w:lang w:eastAsia="zh-CN"/>
        </w:rPr>
        <w:t>4</w:t>
      </w:r>
      <w:r>
        <w:t>.6</w:t>
      </w:r>
      <w:r>
        <w:tab/>
        <w:t>Data Model</w:t>
      </w:r>
      <w:bookmarkEnd w:id="615"/>
    </w:p>
    <w:p w14:paraId="40D98B06" w14:textId="0281484C" w:rsidR="002F77E3" w:rsidRDefault="002F77E3" w:rsidP="002F77E3">
      <w:pPr>
        <w:pStyle w:val="Heading4"/>
      </w:pPr>
      <w:bookmarkStart w:id="616" w:name="_Toc192830093"/>
      <w:r>
        <w:t>6.</w:t>
      </w:r>
      <w:r>
        <w:rPr>
          <w:rFonts w:eastAsiaTheme="minorEastAsia" w:hint="eastAsia"/>
          <w:lang w:eastAsia="zh-CN"/>
        </w:rPr>
        <w:t>4</w:t>
      </w:r>
      <w:r>
        <w:t>.6.1</w:t>
      </w:r>
      <w:r>
        <w:tab/>
        <w:t>General</w:t>
      </w:r>
      <w:bookmarkEnd w:id="616"/>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8"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3F58D49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4DAFCF3" w14:textId="77777777" w:rsidR="002F77E3" w:rsidRDefault="002F77E3" w:rsidP="003B0F26">
            <w:pPr>
              <w:pStyle w:val="TAL"/>
              <w:rPr>
                <w:lang w:eastAsia="zh-CN"/>
              </w:rPr>
            </w:pPr>
            <w:r>
              <w:t>EventType</w:t>
            </w:r>
          </w:p>
        </w:tc>
        <w:tc>
          <w:tcPr>
            <w:tcW w:w="1525" w:type="dxa"/>
            <w:tcBorders>
              <w:top w:val="single" w:sz="4" w:space="0" w:color="auto"/>
              <w:left w:val="single" w:sz="4" w:space="0" w:color="auto"/>
              <w:bottom w:val="single" w:sz="4" w:space="0" w:color="auto"/>
              <w:right w:val="single" w:sz="4" w:space="0" w:color="auto"/>
            </w:tcBorders>
          </w:tcPr>
          <w:p w14:paraId="2026DF1B" w14:textId="7BA1E1DC" w:rsidR="002F77E3" w:rsidRDefault="002F77E3" w:rsidP="003B0F26">
            <w:pPr>
              <w:pStyle w:val="TAL"/>
              <w:rPr>
                <w:lang w:eastAsia="zh-CN"/>
              </w:rPr>
            </w:pPr>
            <w:r>
              <w:rPr>
                <w:rFonts w:hint="eastAsia"/>
              </w:rPr>
              <w:t>6</w:t>
            </w:r>
            <w:r>
              <w:t>.</w:t>
            </w:r>
            <w:r>
              <w:rPr>
                <w:rFonts w:eastAsiaTheme="minorEastAsia" w:hint="eastAsia"/>
                <w:lang w:eastAsia="zh-CN"/>
              </w:rPr>
              <w:t>4</w:t>
            </w:r>
            <w:r>
              <w:t>.6.2.3</w:t>
            </w:r>
          </w:p>
        </w:tc>
        <w:tc>
          <w:tcPr>
            <w:tcW w:w="5838" w:type="dxa"/>
            <w:tcBorders>
              <w:top w:val="single" w:sz="4" w:space="0" w:color="auto"/>
              <w:left w:val="single" w:sz="4" w:space="0" w:color="auto"/>
              <w:bottom w:val="single" w:sz="4" w:space="0" w:color="auto"/>
              <w:right w:val="single" w:sz="4" w:space="0" w:color="auto"/>
            </w:tcBorders>
          </w:tcPr>
          <w:p w14:paraId="0E49C6B5" w14:textId="77777777" w:rsidR="002F77E3" w:rsidRPr="00A70ED2" w:rsidRDefault="002F77E3" w:rsidP="003B0F26">
            <w:pPr>
              <w:pStyle w:val="TAL"/>
              <w:rPr>
                <w:lang w:eastAsia="zh-CN"/>
              </w:rPr>
            </w:pPr>
            <w:r w:rsidRPr="00A70ED2">
              <w:rPr>
                <w:rFonts w:hint="eastAsia"/>
              </w:rPr>
              <w:t>T</w:t>
            </w:r>
            <w:r w:rsidRPr="00A70ED2">
              <w:t xml:space="preserve">he </w:t>
            </w:r>
            <w:r>
              <w:t>event type to be detected</w:t>
            </w:r>
          </w:p>
        </w:tc>
      </w:tr>
      <w:tr w:rsidR="002F77E3" w14:paraId="0881DA1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8"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8"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lastRenderedPageBreak/>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lang w:eastAsia="zh-CN"/>
              </w:rPr>
            </w:pPr>
          </w:p>
        </w:tc>
      </w:tr>
      <w:tr w:rsidR="002F77E3" w14:paraId="6CF609E3"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2F77E3" w14:paraId="5531B144"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lang w:eastAsia="zh-CN"/>
              </w:rPr>
            </w:pPr>
            <w:r w:rsidRPr="003232E4">
              <w:rPr>
                <w:lang w:eastAsia="zh-CN"/>
              </w:rPr>
              <w:t>IMS Public Identity.</w:t>
            </w:r>
          </w:p>
        </w:tc>
      </w:tr>
      <w:tr w:rsidR="002F77E3" w14:paraId="6B9A5B74"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Heading4"/>
        <w:rPr>
          <w:lang w:val="en-US"/>
        </w:rPr>
      </w:pPr>
      <w:bookmarkStart w:id="617" w:name="_Toc192830094"/>
      <w:r>
        <w:rPr>
          <w:lang w:val="en-US"/>
        </w:rPr>
        <w:t>6.</w:t>
      </w:r>
      <w:r>
        <w:rPr>
          <w:rFonts w:eastAsiaTheme="minorEastAsia" w:hint="eastAsia"/>
          <w:lang w:val="en-US" w:eastAsia="zh-CN"/>
        </w:rPr>
        <w:t>4</w:t>
      </w:r>
      <w:r>
        <w:rPr>
          <w:lang w:val="en-US"/>
        </w:rPr>
        <w:t>.6.2</w:t>
      </w:r>
      <w:r>
        <w:rPr>
          <w:lang w:val="en-US"/>
        </w:rPr>
        <w:tab/>
        <w:t>Structured data types</w:t>
      </w:r>
      <w:bookmarkEnd w:id="617"/>
    </w:p>
    <w:p w14:paraId="4C9B9801" w14:textId="6D0A1CEC" w:rsidR="002F77E3" w:rsidRDefault="002F77E3" w:rsidP="002F77E3">
      <w:pPr>
        <w:pStyle w:val="Heading5"/>
      </w:pPr>
      <w:bookmarkStart w:id="618" w:name="_Toc192830095"/>
      <w:r>
        <w:t>6.</w:t>
      </w:r>
      <w:r>
        <w:rPr>
          <w:rFonts w:eastAsiaTheme="minorEastAsia" w:hint="eastAsia"/>
          <w:lang w:eastAsia="zh-CN"/>
        </w:rPr>
        <w:t>4</w:t>
      </w:r>
      <w:r>
        <w:t>.6.2.1</w:t>
      </w:r>
      <w:r>
        <w:tab/>
        <w:t>Introduction</w:t>
      </w:r>
      <w:bookmarkEnd w:id="618"/>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Heading5"/>
      </w:pPr>
      <w:bookmarkStart w:id="619" w:name="_Toc192830096"/>
      <w:r>
        <w:t>6.</w:t>
      </w:r>
      <w:r>
        <w:rPr>
          <w:rFonts w:eastAsiaTheme="minorEastAsia" w:hint="eastAsia"/>
          <w:lang w:eastAsia="zh-CN"/>
        </w:rPr>
        <w:t>4</w:t>
      </w:r>
      <w:r>
        <w:t>.6.2.2</w:t>
      </w:r>
      <w:r>
        <w:tab/>
        <w:t>Type: ImsEventsSubscription</w:t>
      </w:r>
      <w:bookmarkEnd w:id="619"/>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208C97C8" w:rsidR="002F77E3" w:rsidRPr="00B910B8" w:rsidRDefault="002F77E3" w:rsidP="002F77E3">
      <w:pPr>
        <w:pStyle w:val="Heading5"/>
      </w:pPr>
      <w:bookmarkStart w:id="620" w:name="_Toc192830097"/>
      <w:r w:rsidRPr="00B910B8">
        <w:lastRenderedPageBreak/>
        <w:t>6.</w:t>
      </w:r>
      <w:r>
        <w:rPr>
          <w:rFonts w:eastAsiaTheme="minorEastAsia" w:hint="eastAsia"/>
          <w:lang w:eastAsia="zh-CN"/>
        </w:rPr>
        <w:t>4</w:t>
      </w:r>
      <w:r w:rsidRPr="00B910B8">
        <w:t>.6.2.</w:t>
      </w:r>
      <w:r>
        <w:t>3</w:t>
      </w:r>
      <w:r w:rsidRPr="00B910B8">
        <w:tab/>
        <w:t xml:space="preserve">Type: </w:t>
      </w:r>
      <w:r w:rsidR="00467091" w:rsidRPr="00BF352C">
        <w:t>Ims</w:t>
      </w:r>
      <w:r>
        <w:t>Event</w:t>
      </w:r>
      <w:r w:rsidR="00467091" w:rsidRPr="00BF352C">
        <w:t>Configuration</w:t>
      </w:r>
      <w:bookmarkEnd w:id="620"/>
    </w:p>
    <w:p w14:paraId="5B9269EA" w14:textId="2338DF19" w:rsidR="002F77E3" w:rsidRPr="00B910B8" w:rsidRDefault="002F77E3" w:rsidP="002F77E3">
      <w:pPr>
        <w:pStyle w:val="TH"/>
        <w:rPr>
          <w:b w:val="0"/>
        </w:rPr>
      </w:pPr>
      <w:r w:rsidRPr="00B910B8">
        <w:t>Table 6.</w:t>
      </w:r>
      <w:r>
        <w:rPr>
          <w:rFonts w:eastAsiaTheme="minorEastAsia" w:hint="eastAsia"/>
          <w:lang w:eastAsia="zh-CN"/>
        </w:rPr>
        <w:t>4</w:t>
      </w:r>
      <w:r w:rsidRPr="00B910B8">
        <w:t>.6.2.</w:t>
      </w:r>
      <w:r>
        <w:t>3</w:t>
      </w:r>
      <w:r w:rsidRPr="00B910B8">
        <w:t xml:space="preserve">-1: Definition of type </w:t>
      </w:r>
      <w:r w:rsidR="00467091" w:rsidRPr="00BF352C">
        <w:rPr>
          <w:rFonts w:cs="Arial"/>
        </w:rPr>
        <w:t>Ims</w:t>
      </w:r>
      <w:r>
        <w:t>Event</w:t>
      </w:r>
      <w:r w:rsidR="00467091" w:rsidRPr="00BF352C">
        <w: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2F77E3" w:rsidRPr="00D93AE2" w14:paraId="606F5868" w14:textId="77777777" w:rsidTr="006A4488">
        <w:trPr>
          <w:jc w:val="center"/>
        </w:trPr>
        <w:tc>
          <w:tcPr>
            <w:tcW w:w="1705" w:type="dxa"/>
            <w:shd w:val="clear" w:color="auto" w:fill="C0C0C0"/>
          </w:tcPr>
          <w:p w14:paraId="1AF62C19" w14:textId="77777777" w:rsidR="002F77E3" w:rsidRPr="00B910B8" w:rsidRDefault="002F77E3" w:rsidP="003B0F26">
            <w:pPr>
              <w:pStyle w:val="TAH"/>
              <w:rPr>
                <w:b w:val="0"/>
              </w:rPr>
            </w:pPr>
            <w:r w:rsidRPr="00B910B8">
              <w:t>Attribute name</w:t>
            </w:r>
          </w:p>
        </w:tc>
        <w:tc>
          <w:tcPr>
            <w:tcW w:w="1446" w:type="dxa"/>
            <w:shd w:val="clear" w:color="auto" w:fill="C0C0C0"/>
          </w:tcPr>
          <w:p w14:paraId="710678BF" w14:textId="77777777" w:rsidR="002F77E3" w:rsidRPr="00B910B8" w:rsidRDefault="002F77E3" w:rsidP="003B0F26">
            <w:pPr>
              <w:pStyle w:val="TAH"/>
              <w:rPr>
                <w:b w:val="0"/>
              </w:rPr>
            </w:pPr>
            <w:r w:rsidRPr="00B910B8">
              <w:t>Data type</w:t>
            </w:r>
          </w:p>
        </w:tc>
        <w:tc>
          <w:tcPr>
            <w:tcW w:w="426" w:type="dxa"/>
            <w:shd w:val="clear" w:color="auto" w:fill="C0C0C0"/>
          </w:tcPr>
          <w:p w14:paraId="20532409" w14:textId="77777777" w:rsidR="002F77E3" w:rsidRPr="00B910B8" w:rsidRDefault="002F77E3" w:rsidP="003B0F26">
            <w:pPr>
              <w:pStyle w:val="TAH"/>
              <w:rPr>
                <w:b w:val="0"/>
              </w:rPr>
            </w:pPr>
            <w:r w:rsidRPr="00B910B8">
              <w:t>P</w:t>
            </w:r>
          </w:p>
        </w:tc>
        <w:tc>
          <w:tcPr>
            <w:tcW w:w="1188" w:type="dxa"/>
            <w:shd w:val="clear" w:color="auto" w:fill="C0C0C0"/>
          </w:tcPr>
          <w:p w14:paraId="309A2F6F" w14:textId="77777777" w:rsidR="002F77E3" w:rsidRPr="00B910B8" w:rsidRDefault="002F77E3" w:rsidP="003B0F26">
            <w:pPr>
              <w:pStyle w:val="TAH"/>
              <w:rPr>
                <w:b w:val="0"/>
              </w:rPr>
            </w:pPr>
            <w:r w:rsidRPr="00B910B8">
              <w:t>Cardinality</w:t>
            </w:r>
          </w:p>
        </w:tc>
        <w:tc>
          <w:tcPr>
            <w:tcW w:w="4764" w:type="dxa"/>
            <w:shd w:val="clear" w:color="auto" w:fill="C0C0C0"/>
          </w:tcPr>
          <w:p w14:paraId="261A77B6" w14:textId="77777777" w:rsidR="002F77E3" w:rsidRPr="00B910B8" w:rsidRDefault="002F77E3" w:rsidP="003B0F26">
            <w:pPr>
              <w:pStyle w:val="TAH"/>
              <w:rPr>
                <w:b w:val="0"/>
              </w:rPr>
            </w:pPr>
            <w:r w:rsidRPr="00B910B8">
              <w:t>Description</w:t>
            </w:r>
          </w:p>
        </w:tc>
      </w:tr>
      <w:tr w:rsidR="002F77E3" w:rsidRPr="00D93AE2" w14:paraId="352174EC" w14:textId="77777777" w:rsidTr="006A4488">
        <w:trPr>
          <w:trHeight w:val="49"/>
          <w:jc w:val="center"/>
        </w:trPr>
        <w:tc>
          <w:tcPr>
            <w:tcW w:w="1705" w:type="dxa"/>
          </w:tcPr>
          <w:p w14:paraId="2A9F7F13" w14:textId="57D38C43" w:rsidR="002F77E3" w:rsidRPr="00B910B8" w:rsidRDefault="00467091" w:rsidP="003B0F26">
            <w:pPr>
              <w:pStyle w:val="TAL"/>
            </w:pPr>
            <w:r w:rsidRPr="00110C09">
              <w:t>imsE</w:t>
            </w:r>
            <w:r w:rsidR="002F77E3">
              <w:t>vent</w:t>
            </w:r>
          </w:p>
        </w:tc>
        <w:tc>
          <w:tcPr>
            <w:tcW w:w="1446" w:type="dxa"/>
          </w:tcPr>
          <w:p w14:paraId="43DAC7F4" w14:textId="77777777" w:rsidR="002F77E3" w:rsidRPr="00B910B8" w:rsidRDefault="002F77E3" w:rsidP="003B0F26">
            <w:pPr>
              <w:pStyle w:val="TAL"/>
            </w:pPr>
            <w:r w:rsidRPr="00B910B8">
              <w:t>Ims</w:t>
            </w:r>
            <w:r>
              <w:t>Event</w:t>
            </w:r>
          </w:p>
        </w:tc>
        <w:tc>
          <w:tcPr>
            <w:tcW w:w="426" w:type="dxa"/>
          </w:tcPr>
          <w:p w14:paraId="3B35C37E" w14:textId="77777777" w:rsidR="002F77E3" w:rsidRPr="00B910B8" w:rsidRDefault="002F77E3" w:rsidP="003B0F26">
            <w:pPr>
              <w:pStyle w:val="TAL"/>
            </w:pPr>
            <w:r>
              <w:t>M</w:t>
            </w:r>
          </w:p>
        </w:tc>
        <w:tc>
          <w:tcPr>
            <w:tcW w:w="1188" w:type="dxa"/>
          </w:tcPr>
          <w:p w14:paraId="1899892D" w14:textId="77777777" w:rsidR="002F77E3" w:rsidRPr="00B910B8" w:rsidRDefault="002F77E3" w:rsidP="003B0F26">
            <w:pPr>
              <w:pStyle w:val="TAL"/>
            </w:pPr>
            <w:r w:rsidRPr="00B910B8">
              <w:t>1</w:t>
            </w:r>
          </w:p>
        </w:tc>
        <w:tc>
          <w:tcPr>
            <w:tcW w:w="4764" w:type="dxa"/>
          </w:tcPr>
          <w:p w14:paraId="55303300" w14:textId="69B8B96F" w:rsidR="002F77E3" w:rsidRPr="00B910B8" w:rsidRDefault="002F77E3" w:rsidP="003B0F26">
            <w:pPr>
              <w:pStyle w:val="TAL"/>
            </w:pPr>
            <w:r w:rsidRPr="00B910B8">
              <w:t xml:space="preserve">The </w:t>
            </w:r>
            <w:r>
              <w:t>type of the subscribed event.</w:t>
            </w:r>
          </w:p>
        </w:tc>
      </w:tr>
      <w:tr w:rsidR="006A4488" w:rsidRPr="00D93AE2" w14:paraId="04505667" w14:textId="77777777" w:rsidTr="006A4488">
        <w:trPr>
          <w:trHeight w:val="49"/>
          <w:jc w:val="center"/>
        </w:trPr>
        <w:tc>
          <w:tcPr>
            <w:tcW w:w="1705" w:type="dxa"/>
          </w:tcPr>
          <w:p w14:paraId="3C8C5D30" w14:textId="74BD19B8" w:rsidR="006A4488" w:rsidRPr="00110C09" w:rsidRDefault="006A4488" w:rsidP="006A4488">
            <w:pPr>
              <w:pStyle w:val="TAL"/>
            </w:pPr>
            <w:r w:rsidRPr="00110C09">
              <w:t>eventInformation</w:t>
            </w:r>
          </w:p>
        </w:tc>
        <w:tc>
          <w:tcPr>
            <w:tcW w:w="1446" w:type="dxa"/>
          </w:tcPr>
          <w:p w14:paraId="6FDFCD88" w14:textId="1590AC8B" w:rsidR="006A4488" w:rsidRPr="00B910B8" w:rsidRDefault="006A4488" w:rsidP="006A4488">
            <w:pPr>
              <w:pStyle w:val="TAL"/>
            </w:pPr>
            <w:r w:rsidRPr="00110C09">
              <w:t>EventInformation</w:t>
            </w:r>
          </w:p>
        </w:tc>
        <w:tc>
          <w:tcPr>
            <w:tcW w:w="426" w:type="dxa"/>
          </w:tcPr>
          <w:p w14:paraId="77DCC51A" w14:textId="6A381E58" w:rsidR="006A4488" w:rsidRDefault="006A4488" w:rsidP="006A4488">
            <w:pPr>
              <w:pStyle w:val="TAL"/>
            </w:pPr>
            <w:r w:rsidRPr="00110C09">
              <w:t>O</w:t>
            </w:r>
          </w:p>
        </w:tc>
        <w:tc>
          <w:tcPr>
            <w:tcW w:w="1188" w:type="dxa"/>
          </w:tcPr>
          <w:p w14:paraId="6B826975" w14:textId="05F10B9C" w:rsidR="006A4488" w:rsidRPr="00B910B8" w:rsidRDefault="006A4488" w:rsidP="006A4488">
            <w:pPr>
              <w:pStyle w:val="TAL"/>
            </w:pPr>
            <w:r>
              <w:t>0..</w:t>
            </w:r>
            <w:r w:rsidRPr="00110C09">
              <w:t>1</w:t>
            </w:r>
          </w:p>
        </w:tc>
        <w:tc>
          <w:tcPr>
            <w:tcW w:w="4764" w:type="dxa"/>
          </w:tcPr>
          <w:p w14:paraId="0514A6D1" w14:textId="0B5719E5" w:rsidR="006A4488" w:rsidRPr="00B910B8" w:rsidRDefault="006A4488" w:rsidP="006A4488">
            <w:pPr>
              <w:pStyle w:val="TAL"/>
            </w:pPr>
            <w:r w:rsidRPr="00110C09">
              <w:t>Additional configuration information related to the specific event type</w:t>
            </w:r>
            <w:r>
              <w:t>.</w:t>
            </w:r>
          </w:p>
        </w:tc>
      </w:tr>
      <w:tr w:rsidR="006A4488" w:rsidRPr="00D93AE2" w14:paraId="51558344" w14:textId="77777777" w:rsidTr="006A4488">
        <w:trPr>
          <w:trHeight w:val="49"/>
          <w:jc w:val="center"/>
        </w:trPr>
        <w:tc>
          <w:tcPr>
            <w:tcW w:w="1705" w:type="dxa"/>
          </w:tcPr>
          <w:p w14:paraId="68E9F6B8" w14:textId="27891ED7" w:rsidR="006A4488" w:rsidRPr="00110C09" w:rsidRDefault="006A4488" w:rsidP="006A4488">
            <w:pPr>
              <w:pStyle w:val="TAL"/>
            </w:pPr>
            <w:bookmarkStart w:id="621" w:name="_Hlk189780714"/>
            <w:r w:rsidRPr="00110C09">
              <w:t>immediateReport</w:t>
            </w:r>
            <w:bookmarkEnd w:id="621"/>
          </w:p>
        </w:tc>
        <w:tc>
          <w:tcPr>
            <w:tcW w:w="1446" w:type="dxa"/>
          </w:tcPr>
          <w:p w14:paraId="72AAE162" w14:textId="5270DDDE" w:rsidR="006A4488" w:rsidRPr="00B910B8" w:rsidRDefault="006A4488" w:rsidP="006A4488">
            <w:pPr>
              <w:pStyle w:val="TAL"/>
            </w:pPr>
            <w:r w:rsidRPr="00110C09">
              <w:t>boolean</w:t>
            </w:r>
          </w:p>
        </w:tc>
        <w:tc>
          <w:tcPr>
            <w:tcW w:w="426" w:type="dxa"/>
          </w:tcPr>
          <w:p w14:paraId="20956610" w14:textId="4EFC7D97" w:rsidR="006A4488" w:rsidRDefault="006A4488" w:rsidP="006A4488">
            <w:pPr>
              <w:pStyle w:val="TAL"/>
            </w:pPr>
            <w:r w:rsidRPr="00110C09">
              <w:t>O</w:t>
            </w:r>
          </w:p>
        </w:tc>
        <w:tc>
          <w:tcPr>
            <w:tcW w:w="1188" w:type="dxa"/>
          </w:tcPr>
          <w:p w14:paraId="1E793839" w14:textId="476AF1EE" w:rsidR="006A4488" w:rsidRPr="00B910B8" w:rsidRDefault="006A4488" w:rsidP="006A4488">
            <w:pPr>
              <w:pStyle w:val="TAL"/>
            </w:pPr>
            <w:r>
              <w:t>0..</w:t>
            </w:r>
            <w:r w:rsidRPr="00110C09">
              <w:t>1</w:t>
            </w:r>
          </w:p>
        </w:tc>
        <w:tc>
          <w:tcPr>
            <w:tcW w:w="4764" w:type="dxa"/>
          </w:tcPr>
          <w:p w14:paraId="6CD01CC3" w14:textId="77777777" w:rsidR="006A4488" w:rsidRPr="00946847" w:rsidRDefault="006A4488" w:rsidP="006A4488">
            <w:pPr>
              <w:pStyle w:val="TAL"/>
            </w:pPr>
            <w:r>
              <w:t>- t</w:t>
            </w:r>
            <w:r w:rsidRPr="00946847">
              <w:t>rue: An immediate event report in the subscription response indicating current status associated to the event (if available) is requested.</w:t>
            </w:r>
          </w:p>
          <w:p w14:paraId="06EC54DD" w14:textId="77777777" w:rsidR="006A4488" w:rsidRPr="00946847" w:rsidRDefault="006A4488" w:rsidP="006A4488">
            <w:pPr>
              <w:pStyle w:val="TAL"/>
            </w:pPr>
          </w:p>
          <w:p w14:paraId="338044AE" w14:textId="77777777" w:rsidR="006A4488" w:rsidRPr="00946847" w:rsidRDefault="006A4488" w:rsidP="006A4488">
            <w:pPr>
              <w:pStyle w:val="TAL"/>
            </w:pPr>
            <w:r>
              <w:t>- f</w:t>
            </w:r>
            <w:r w:rsidRPr="00946847">
              <w:t>alse (default): An immediate event report in the subscription response indicating current status associated to the event is not requested.</w:t>
            </w:r>
          </w:p>
          <w:p w14:paraId="5AD788FF" w14:textId="77777777" w:rsidR="006A4488" w:rsidRPr="00946847" w:rsidRDefault="006A4488" w:rsidP="006A4488">
            <w:pPr>
              <w:pStyle w:val="TAL"/>
            </w:pPr>
          </w:p>
          <w:p w14:paraId="2B6EB654" w14:textId="5DB35755" w:rsidR="006A4488" w:rsidRPr="00B910B8" w:rsidRDefault="006A4488" w:rsidP="006A4488">
            <w:pPr>
              <w:pStyle w:val="TAL"/>
            </w:pPr>
            <w:r w:rsidRPr="00946847">
              <w:t>(NOTE</w:t>
            </w:r>
            <w:r>
              <w:t> </w:t>
            </w:r>
            <w:r w:rsidR="00B00AA4">
              <w:rPr>
                <w:rFonts w:eastAsiaTheme="minorEastAsia" w:hint="eastAsia"/>
                <w:lang w:eastAsia="zh-CN"/>
              </w:rPr>
              <w:t>1</w:t>
            </w:r>
            <w:r w:rsidRPr="00946847">
              <w:t>)</w:t>
            </w:r>
          </w:p>
        </w:tc>
      </w:tr>
      <w:tr w:rsidR="006A4488" w:rsidRPr="00D93AE2" w14:paraId="2A4E7089" w14:textId="77777777" w:rsidTr="006A4488">
        <w:trPr>
          <w:trHeight w:val="49"/>
          <w:jc w:val="center"/>
        </w:trPr>
        <w:tc>
          <w:tcPr>
            <w:tcW w:w="1705" w:type="dxa"/>
          </w:tcPr>
          <w:p w14:paraId="644BA939" w14:textId="7E70D22D" w:rsidR="006A4488" w:rsidRPr="00110C09" w:rsidRDefault="006A4488" w:rsidP="006A4488">
            <w:pPr>
              <w:pStyle w:val="TAL"/>
            </w:pPr>
            <w:r>
              <w:t>imsEventFilters</w:t>
            </w:r>
          </w:p>
        </w:tc>
        <w:tc>
          <w:tcPr>
            <w:tcW w:w="1446" w:type="dxa"/>
          </w:tcPr>
          <w:p w14:paraId="45A7E6B1" w14:textId="493BF7C4" w:rsidR="006A4488" w:rsidRPr="00B910B8" w:rsidRDefault="006A4488" w:rsidP="006A4488">
            <w:pPr>
              <w:pStyle w:val="TAL"/>
            </w:pPr>
            <w:r>
              <w:t>array(ImsEventFilter)</w:t>
            </w:r>
          </w:p>
        </w:tc>
        <w:tc>
          <w:tcPr>
            <w:tcW w:w="426" w:type="dxa"/>
          </w:tcPr>
          <w:p w14:paraId="5549FF39" w14:textId="1C9CF7F1" w:rsidR="006A4488" w:rsidRDefault="006A4488" w:rsidP="006A4488">
            <w:pPr>
              <w:pStyle w:val="TAL"/>
            </w:pPr>
            <w:r>
              <w:t>O</w:t>
            </w:r>
          </w:p>
        </w:tc>
        <w:tc>
          <w:tcPr>
            <w:tcW w:w="1188" w:type="dxa"/>
          </w:tcPr>
          <w:p w14:paraId="12D10F44" w14:textId="4CE094F1" w:rsidR="006A4488" w:rsidRPr="00B910B8" w:rsidRDefault="006A4488" w:rsidP="006A4488">
            <w:pPr>
              <w:pStyle w:val="TAL"/>
            </w:pPr>
            <w:r>
              <w:t>1..N</w:t>
            </w:r>
          </w:p>
        </w:tc>
        <w:tc>
          <w:tcPr>
            <w:tcW w:w="4764" w:type="dxa"/>
          </w:tcPr>
          <w:p w14:paraId="79436A35" w14:textId="5EBECAD3" w:rsidR="006A4488" w:rsidRPr="00B910B8" w:rsidRDefault="006A4488" w:rsidP="006A4488">
            <w:pPr>
              <w:pStyle w:val="TAL"/>
            </w:pPr>
            <w:r>
              <w:t>List of IMS event filters.</w:t>
            </w:r>
          </w:p>
        </w:tc>
      </w:tr>
      <w:tr w:rsidR="00B00AA4" w:rsidRPr="00D93AE2" w14:paraId="048D94E4" w14:textId="77777777" w:rsidTr="00D17A8D">
        <w:trPr>
          <w:trHeight w:val="49"/>
          <w:jc w:val="center"/>
        </w:trPr>
        <w:tc>
          <w:tcPr>
            <w:tcW w:w="9529" w:type="dxa"/>
            <w:gridSpan w:val="5"/>
          </w:tcPr>
          <w:p w14:paraId="11805D72" w14:textId="7951FE2C" w:rsidR="00B00AA4" w:rsidRDefault="00B00AA4" w:rsidP="00A40F54">
            <w:pPr>
              <w:pStyle w:val="TAN"/>
            </w:pPr>
            <w:r w:rsidRPr="00946847">
              <w:t>NOTE</w:t>
            </w:r>
            <w:r>
              <w:t> </w:t>
            </w:r>
            <w:r>
              <w:rPr>
                <w:rFonts w:eastAsiaTheme="minorEastAsia" w:hint="eastAsia"/>
                <w:lang w:eastAsia="zh-CN"/>
              </w:rPr>
              <w:t>1</w:t>
            </w:r>
            <w:r w:rsidRPr="00946847">
              <w:t>:</w:t>
            </w:r>
            <w:r>
              <w:tab/>
            </w:r>
            <w:r w:rsidRPr="00946847">
              <w:t xml:space="preserve">The current status associated to the event shall not </w:t>
            </w:r>
            <w:r>
              <w:t xml:space="preserve">be </w:t>
            </w:r>
            <w:r w:rsidRPr="00946847">
              <w:t xml:space="preserve">considered </w:t>
            </w:r>
            <w:r>
              <w:t xml:space="preserve">as </w:t>
            </w:r>
            <w:r w:rsidRPr="00946847">
              <w:t>a notification report about the event detection for e.g. Maximum number of reports</w:t>
            </w:r>
            <w:r>
              <w:t>.</w:t>
            </w:r>
          </w:p>
        </w:tc>
      </w:tr>
    </w:tbl>
    <w:p w14:paraId="5F8F471E" w14:textId="77777777" w:rsidR="002F77E3" w:rsidRDefault="002F77E3" w:rsidP="002F77E3">
      <w:pPr>
        <w:rPr>
          <w:lang w:val="en-US"/>
        </w:rPr>
      </w:pPr>
    </w:p>
    <w:p w14:paraId="16A82B62" w14:textId="26660F2A" w:rsidR="002F77E3" w:rsidRPr="00B910B8" w:rsidRDefault="002F77E3" w:rsidP="002F77E3">
      <w:pPr>
        <w:pStyle w:val="Heading5"/>
      </w:pPr>
      <w:bookmarkStart w:id="622" w:name="_Toc192830098"/>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22"/>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shd w:val="clear" w:color="auto" w:fill="auto"/>
          </w:tcPr>
          <w:p w14:paraId="10AC258A" w14:textId="77777777" w:rsidR="002F77E3" w:rsidRPr="00B910B8" w:rsidRDefault="002F77E3" w:rsidP="003B0F26">
            <w:pPr>
              <w:pStyle w:val="TAL"/>
            </w:pPr>
            <w:r>
              <w:t>eventNotifications</w:t>
            </w:r>
          </w:p>
        </w:tc>
        <w:tc>
          <w:tcPr>
            <w:tcW w:w="1505" w:type="dxa"/>
            <w:shd w:val="clear" w:color="auto" w:fill="auto"/>
          </w:tcPr>
          <w:p w14:paraId="3728E258" w14:textId="77777777" w:rsidR="002F77E3" w:rsidRPr="00B910B8" w:rsidRDefault="002F77E3" w:rsidP="003B0F26">
            <w:pPr>
              <w:pStyle w:val="TAL"/>
            </w:pPr>
            <w:r>
              <w:t>array(EventNotification)</w:t>
            </w:r>
          </w:p>
        </w:tc>
        <w:tc>
          <w:tcPr>
            <w:tcW w:w="426" w:type="dxa"/>
            <w:shd w:val="clear" w:color="auto" w:fill="auto"/>
          </w:tcPr>
          <w:p w14:paraId="36802130" w14:textId="77777777" w:rsidR="002F77E3" w:rsidRPr="00B910B8" w:rsidRDefault="002F77E3" w:rsidP="003B0F26">
            <w:pPr>
              <w:pStyle w:val="TAL"/>
            </w:pPr>
            <w:r>
              <w:t>M</w:t>
            </w:r>
          </w:p>
        </w:tc>
        <w:tc>
          <w:tcPr>
            <w:tcW w:w="1136" w:type="dxa"/>
            <w:shd w:val="clear" w:color="auto" w:fill="auto"/>
          </w:tcPr>
          <w:p w14:paraId="6C85F265" w14:textId="77777777" w:rsidR="002F77E3" w:rsidRPr="00B910B8" w:rsidRDefault="002F77E3" w:rsidP="003B0F26">
            <w:pPr>
              <w:pStyle w:val="TAL"/>
            </w:pPr>
            <w:r>
              <w:t>1..N</w:t>
            </w:r>
          </w:p>
        </w:tc>
        <w:tc>
          <w:tcPr>
            <w:tcW w:w="4815" w:type="dxa"/>
            <w:shd w:val="clear" w:color="auto" w:fill="auto"/>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shd w:val="clear" w:color="auto" w:fill="auto"/>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shd w:val="clear" w:color="auto" w:fill="auto"/>
          </w:tcPr>
          <w:p w14:paraId="488CCDB2" w14:textId="77777777" w:rsidR="002F77E3" w:rsidRPr="00B910B8" w:rsidRDefault="002F77E3" w:rsidP="003B0F26">
            <w:pPr>
              <w:pStyle w:val="TAL"/>
              <w:rPr>
                <w:lang w:eastAsia="zh-CN"/>
              </w:rPr>
            </w:pPr>
            <w:r>
              <w:t>string</w:t>
            </w:r>
          </w:p>
        </w:tc>
        <w:tc>
          <w:tcPr>
            <w:tcW w:w="426" w:type="dxa"/>
            <w:shd w:val="clear" w:color="auto" w:fill="auto"/>
          </w:tcPr>
          <w:p w14:paraId="5CBC1275" w14:textId="77777777" w:rsidR="002F77E3" w:rsidRPr="00B910B8" w:rsidRDefault="002F77E3" w:rsidP="003B0F26">
            <w:pPr>
              <w:pStyle w:val="TAL"/>
              <w:rPr>
                <w:lang w:eastAsia="zh-CN"/>
              </w:rPr>
            </w:pPr>
            <w:r>
              <w:rPr>
                <w:rFonts w:hint="eastAsia"/>
              </w:rPr>
              <w:t>M</w:t>
            </w:r>
          </w:p>
        </w:tc>
        <w:tc>
          <w:tcPr>
            <w:tcW w:w="1136" w:type="dxa"/>
            <w:shd w:val="clear" w:color="auto" w:fill="auto"/>
          </w:tcPr>
          <w:p w14:paraId="361D08D1" w14:textId="77777777" w:rsidR="002F77E3" w:rsidRPr="00B910B8" w:rsidRDefault="002F77E3" w:rsidP="003B0F26">
            <w:pPr>
              <w:pStyle w:val="TAL"/>
              <w:rPr>
                <w:lang w:eastAsia="zh-CN"/>
              </w:rPr>
            </w:pPr>
            <w:r>
              <w:rPr>
                <w:rFonts w:hint="eastAsia"/>
              </w:rPr>
              <w:t>1</w:t>
            </w:r>
          </w:p>
        </w:tc>
        <w:tc>
          <w:tcPr>
            <w:tcW w:w="4815" w:type="dxa"/>
            <w:shd w:val="clear" w:color="auto" w:fill="auto"/>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Heading5"/>
      </w:pPr>
      <w:bookmarkStart w:id="623" w:name="_Toc192830099"/>
      <w:r w:rsidRPr="00B910B8">
        <w:t>6.</w:t>
      </w:r>
      <w:r>
        <w:rPr>
          <w:rFonts w:eastAsiaTheme="minorEastAsia" w:hint="eastAsia"/>
          <w:lang w:eastAsia="zh-CN"/>
        </w:rPr>
        <w:t>4</w:t>
      </w:r>
      <w:r w:rsidRPr="00B910B8">
        <w:t>.6.2.</w:t>
      </w:r>
      <w:r>
        <w:t>5</w:t>
      </w:r>
      <w:r w:rsidRPr="00B910B8">
        <w:tab/>
        <w:t xml:space="preserve">Type: </w:t>
      </w:r>
      <w:r>
        <w:t>EventNotification</w:t>
      </w:r>
      <w:bookmarkEnd w:id="623"/>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5207FE32" w14:textId="19884423" w:rsidR="002F77E3" w:rsidRDefault="00722974" w:rsidP="00A40F54">
      <w:pPr>
        <w:pStyle w:val="EditorsNote"/>
      </w:pPr>
      <w:r>
        <w:rPr>
          <w:lang w:val="en-US"/>
        </w:rPr>
        <w:t>Editor's Note:</w:t>
      </w:r>
      <w:r>
        <w:rPr>
          <w:lang w:val="en-US"/>
        </w:rPr>
        <w:tab/>
      </w:r>
      <w:r w:rsidRPr="00CE5A22">
        <w:rPr>
          <w:lang w:val="en-US"/>
        </w:rPr>
        <w:t>Session Id to be moved to imsEventReport is ffs.</w:t>
      </w:r>
    </w:p>
    <w:p w14:paraId="42361720" w14:textId="6517639A" w:rsidR="00722974" w:rsidRPr="00B41B89" w:rsidRDefault="00722974" w:rsidP="00722974">
      <w:pPr>
        <w:pStyle w:val="Heading5"/>
      </w:pPr>
      <w:bookmarkStart w:id="624" w:name="_Toc192830100"/>
      <w:r w:rsidRPr="00B41B89">
        <w:t>6.</w:t>
      </w:r>
      <w:r>
        <w:t>4.6</w:t>
      </w:r>
      <w:r w:rsidRPr="00B41B89">
        <w:t>.</w:t>
      </w:r>
      <w:r>
        <w:t>2</w:t>
      </w:r>
      <w:r w:rsidRPr="00B41B89">
        <w:t>.</w:t>
      </w:r>
      <w:r>
        <w:rPr>
          <w:rFonts w:eastAsiaTheme="minorEastAsia" w:hint="eastAsia"/>
          <w:lang w:eastAsia="zh-CN"/>
        </w:rPr>
        <w:t>6</w:t>
      </w:r>
      <w:r w:rsidRPr="00B41B89">
        <w:tab/>
        <w:t>Type: Event</w:t>
      </w:r>
      <w:r w:rsidRPr="00BF352C">
        <w:t>Information</w:t>
      </w:r>
      <w:bookmarkEnd w:id="624"/>
    </w:p>
    <w:p w14:paraId="3021F141" w14:textId="64EC48CF" w:rsidR="00722974" w:rsidRPr="00B41B89" w:rsidRDefault="00722974" w:rsidP="00722974">
      <w:pPr>
        <w:pStyle w:val="TH"/>
        <w:rPr>
          <w:rFonts w:cs="Arial"/>
        </w:rPr>
      </w:pPr>
      <w:r w:rsidRPr="00B41B89">
        <w:rPr>
          <w:rFonts w:cs="Arial"/>
        </w:rPr>
        <w:t>Table 6.4.6.</w:t>
      </w:r>
      <w:r>
        <w:rPr>
          <w:rFonts w:cs="Arial"/>
        </w:rPr>
        <w:t>2.</w:t>
      </w:r>
      <w:r>
        <w:rPr>
          <w:rFonts w:eastAsiaTheme="minorEastAsia" w:cs="Arial" w:hint="eastAsia"/>
          <w:lang w:eastAsia="zh-CN"/>
        </w:rPr>
        <w:t>6</w:t>
      </w:r>
      <w:r w:rsidRPr="00B41B89">
        <w:rPr>
          <w:rFonts w:cs="Arial"/>
        </w:rPr>
        <w:t>-1: Definition of type Event</w:t>
      </w:r>
      <w:r w:rsidRPr="00BF352C">
        <w:rPr>
          <w:rFonts w:cs="Arial"/>
        </w:rPr>
        <w: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722974" w:rsidRPr="00B41B89" w14:paraId="662ACE67" w14:textId="77777777" w:rsidTr="00291878">
        <w:trPr>
          <w:jc w:val="center"/>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21312128" w14:textId="77777777" w:rsidR="00722974" w:rsidRPr="00110C09" w:rsidRDefault="00722974" w:rsidP="00291878">
            <w:pPr>
              <w:pStyle w:val="TAH"/>
            </w:pPr>
            <w:r w:rsidRPr="00110C09">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74D1CD80" w14:textId="77777777" w:rsidR="00722974" w:rsidRPr="00110C09" w:rsidRDefault="00722974" w:rsidP="00291878">
            <w:pPr>
              <w:pStyle w:val="TAH"/>
            </w:pPr>
            <w:r w:rsidRPr="00110C09">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C59CC4" w14:textId="77777777" w:rsidR="00722974" w:rsidRPr="00110C09" w:rsidRDefault="00722974" w:rsidP="00291878">
            <w:pPr>
              <w:pStyle w:val="TAH"/>
            </w:pPr>
            <w:r w:rsidRPr="00110C09">
              <w:t>P</w:t>
            </w:r>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4B1BC905" w14:textId="77777777" w:rsidR="00722974" w:rsidRPr="00110C09" w:rsidRDefault="00722974" w:rsidP="00291878">
            <w:pPr>
              <w:pStyle w:val="TAH"/>
            </w:pPr>
            <w:r w:rsidRPr="00110C09">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03FB990A" w14:textId="77777777" w:rsidR="00722974" w:rsidRPr="00110C09" w:rsidRDefault="00722974" w:rsidP="00291878">
            <w:pPr>
              <w:pStyle w:val="TAH"/>
            </w:pPr>
            <w:r w:rsidRPr="00110C09">
              <w:t>Description</w:t>
            </w:r>
          </w:p>
        </w:tc>
      </w:tr>
      <w:tr w:rsidR="00722974" w:rsidRPr="00B41B89" w14:paraId="11F25FF5" w14:textId="77777777" w:rsidTr="00291878">
        <w:trPr>
          <w:trHeight w:val="49"/>
          <w:jc w:val="center"/>
        </w:trPr>
        <w:tc>
          <w:tcPr>
            <w:tcW w:w="1704" w:type="dxa"/>
            <w:tcBorders>
              <w:top w:val="single" w:sz="6" w:space="0" w:color="auto"/>
              <w:left w:val="single" w:sz="6" w:space="0" w:color="auto"/>
              <w:bottom w:val="single" w:sz="6" w:space="0" w:color="auto"/>
              <w:right w:val="single" w:sz="6" w:space="0" w:color="auto"/>
            </w:tcBorders>
          </w:tcPr>
          <w:p w14:paraId="133D20FC" w14:textId="77777777" w:rsidR="00722974" w:rsidRPr="00110C09" w:rsidRDefault="00722974" w:rsidP="00291878">
            <w:pPr>
              <w:pStyle w:val="TAL"/>
            </w:pPr>
            <w:bookmarkStart w:id="625" w:name="_Hlk189823523"/>
            <w:r w:rsidRPr="00110C09">
              <w:t>adcConfig</w:t>
            </w:r>
          </w:p>
        </w:tc>
        <w:tc>
          <w:tcPr>
            <w:tcW w:w="1446" w:type="dxa"/>
            <w:tcBorders>
              <w:top w:val="single" w:sz="6" w:space="0" w:color="auto"/>
              <w:left w:val="single" w:sz="6" w:space="0" w:color="auto"/>
              <w:bottom w:val="single" w:sz="6" w:space="0" w:color="auto"/>
              <w:right w:val="single" w:sz="6" w:space="0" w:color="auto"/>
            </w:tcBorders>
          </w:tcPr>
          <w:p w14:paraId="2B2715AD" w14:textId="77777777" w:rsidR="00722974" w:rsidRPr="00110C09" w:rsidRDefault="00722974" w:rsidP="00291878">
            <w:pPr>
              <w:pStyle w:val="TAL"/>
            </w:pPr>
            <w:r w:rsidRPr="00110C09">
              <w:t>AdcConfig</w:t>
            </w:r>
          </w:p>
        </w:tc>
        <w:tc>
          <w:tcPr>
            <w:tcW w:w="426" w:type="dxa"/>
            <w:tcBorders>
              <w:top w:val="single" w:sz="6" w:space="0" w:color="auto"/>
              <w:left w:val="single" w:sz="6" w:space="0" w:color="auto"/>
              <w:bottom w:val="single" w:sz="6" w:space="0" w:color="auto"/>
              <w:right w:val="single" w:sz="6" w:space="0" w:color="auto"/>
            </w:tcBorders>
          </w:tcPr>
          <w:p w14:paraId="1577552F" w14:textId="77777777" w:rsidR="00722974" w:rsidRPr="00110C09" w:rsidRDefault="00722974" w:rsidP="00291878">
            <w:pPr>
              <w:pStyle w:val="TAL"/>
            </w:pPr>
            <w:r w:rsidRPr="00110C09">
              <w:t>O</w:t>
            </w:r>
          </w:p>
        </w:tc>
        <w:tc>
          <w:tcPr>
            <w:tcW w:w="1188" w:type="dxa"/>
            <w:tcBorders>
              <w:top w:val="single" w:sz="6" w:space="0" w:color="auto"/>
              <w:left w:val="single" w:sz="6" w:space="0" w:color="auto"/>
              <w:bottom w:val="single" w:sz="6" w:space="0" w:color="auto"/>
              <w:right w:val="single" w:sz="6" w:space="0" w:color="auto"/>
            </w:tcBorders>
          </w:tcPr>
          <w:p w14:paraId="1E0B9C8E" w14:textId="77777777" w:rsidR="00722974" w:rsidRPr="00110C09" w:rsidRDefault="00722974" w:rsidP="00291878">
            <w:pPr>
              <w:pStyle w:val="TAL"/>
            </w:pPr>
            <w:r>
              <w:t>0..1</w:t>
            </w:r>
          </w:p>
        </w:tc>
        <w:tc>
          <w:tcPr>
            <w:tcW w:w="4763" w:type="dxa"/>
            <w:tcBorders>
              <w:top w:val="single" w:sz="6" w:space="0" w:color="auto"/>
              <w:left w:val="single" w:sz="6" w:space="0" w:color="auto"/>
              <w:bottom w:val="single" w:sz="6" w:space="0" w:color="auto"/>
              <w:right w:val="single" w:sz="6" w:space="0" w:color="auto"/>
            </w:tcBorders>
          </w:tcPr>
          <w:p w14:paraId="3E81BB11" w14:textId="77777777" w:rsidR="00722974" w:rsidRPr="00110C09" w:rsidRDefault="00722974" w:rsidP="00291878">
            <w:pPr>
              <w:pStyle w:val="TAL"/>
            </w:pPr>
            <w:r w:rsidRPr="00110C09">
              <w:t>Specific event configuration for Application Data Channel events.</w:t>
            </w:r>
          </w:p>
        </w:tc>
      </w:tr>
      <w:bookmarkEnd w:id="625"/>
      <w:tr w:rsidR="00722974" w:rsidRPr="00BF352C" w14:paraId="5E7A2C2F" w14:textId="77777777" w:rsidTr="00291878">
        <w:trPr>
          <w:trHeight w:val="49"/>
          <w:jc w:val="center"/>
        </w:trPr>
        <w:tc>
          <w:tcPr>
            <w:tcW w:w="1704" w:type="dxa"/>
            <w:tcBorders>
              <w:top w:val="single" w:sz="6" w:space="0" w:color="auto"/>
              <w:left w:val="single" w:sz="6" w:space="0" w:color="auto"/>
              <w:bottom w:val="single" w:sz="6" w:space="0" w:color="auto"/>
              <w:right w:val="single" w:sz="6" w:space="0" w:color="auto"/>
            </w:tcBorders>
          </w:tcPr>
          <w:p w14:paraId="1A57F93F" w14:textId="77777777" w:rsidR="00722974" w:rsidRPr="00110C09" w:rsidRDefault="00722974" w:rsidP="00291878">
            <w:pPr>
              <w:pStyle w:val="TAL"/>
            </w:pPr>
            <w:r w:rsidRPr="00110C09">
              <w:t>bdcConfig</w:t>
            </w:r>
          </w:p>
        </w:tc>
        <w:tc>
          <w:tcPr>
            <w:tcW w:w="1446" w:type="dxa"/>
            <w:tcBorders>
              <w:top w:val="single" w:sz="6" w:space="0" w:color="auto"/>
              <w:left w:val="single" w:sz="6" w:space="0" w:color="auto"/>
              <w:bottom w:val="single" w:sz="6" w:space="0" w:color="auto"/>
              <w:right w:val="single" w:sz="6" w:space="0" w:color="auto"/>
            </w:tcBorders>
          </w:tcPr>
          <w:p w14:paraId="3C01A50D" w14:textId="77777777" w:rsidR="00722974" w:rsidRPr="00110C09" w:rsidRDefault="00722974" w:rsidP="00291878">
            <w:pPr>
              <w:pStyle w:val="TAL"/>
            </w:pPr>
            <w:r w:rsidRPr="00110C09">
              <w:t>BdcConfig</w:t>
            </w:r>
          </w:p>
        </w:tc>
        <w:tc>
          <w:tcPr>
            <w:tcW w:w="426" w:type="dxa"/>
            <w:tcBorders>
              <w:top w:val="single" w:sz="6" w:space="0" w:color="auto"/>
              <w:left w:val="single" w:sz="6" w:space="0" w:color="auto"/>
              <w:bottom w:val="single" w:sz="6" w:space="0" w:color="auto"/>
              <w:right w:val="single" w:sz="6" w:space="0" w:color="auto"/>
            </w:tcBorders>
          </w:tcPr>
          <w:p w14:paraId="2625C249" w14:textId="77777777" w:rsidR="00722974" w:rsidRPr="00110C09" w:rsidRDefault="00722974" w:rsidP="00291878">
            <w:pPr>
              <w:pStyle w:val="TAL"/>
            </w:pPr>
            <w:r w:rsidRPr="00110C09">
              <w:t>O</w:t>
            </w:r>
          </w:p>
        </w:tc>
        <w:tc>
          <w:tcPr>
            <w:tcW w:w="1188" w:type="dxa"/>
            <w:tcBorders>
              <w:top w:val="single" w:sz="6" w:space="0" w:color="auto"/>
              <w:left w:val="single" w:sz="6" w:space="0" w:color="auto"/>
              <w:bottom w:val="single" w:sz="6" w:space="0" w:color="auto"/>
              <w:right w:val="single" w:sz="6" w:space="0" w:color="auto"/>
            </w:tcBorders>
          </w:tcPr>
          <w:p w14:paraId="119B26D7" w14:textId="77777777" w:rsidR="00722974" w:rsidRPr="00110C09" w:rsidRDefault="00722974" w:rsidP="00291878">
            <w:pPr>
              <w:pStyle w:val="TAL"/>
            </w:pPr>
            <w:r>
              <w:t>0..1</w:t>
            </w:r>
          </w:p>
        </w:tc>
        <w:tc>
          <w:tcPr>
            <w:tcW w:w="4763" w:type="dxa"/>
            <w:tcBorders>
              <w:top w:val="single" w:sz="6" w:space="0" w:color="auto"/>
              <w:left w:val="single" w:sz="6" w:space="0" w:color="auto"/>
              <w:bottom w:val="single" w:sz="6" w:space="0" w:color="auto"/>
              <w:right w:val="single" w:sz="6" w:space="0" w:color="auto"/>
            </w:tcBorders>
          </w:tcPr>
          <w:p w14:paraId="082DC20D" w14:textId="77777777" w:rsidR="00722974" w:rsidRPr="00110C09" w:rsidRDefault="00722974" w:rsidP="00291878">
            <w:pPr>
              <w:pStyle w:val="TAL"/>
            </w:pPr>
            <w:r w:rsidRPr="00110C09">
              <w:t>Specific event configuration for Boostraping Data Channel events.</w:t>
            </w:r>
          </w:p>
        </w:tc>
      </w:tr>
    </w:tbl>
    <w:p w14:paraId="0FFE0183" w14:textId="77777777" w:rsidR="00722974" w:rsidRPr="00A718DE" w:rsidRDefault="00722974" w:rsidP="00722974"/>
    <w:p w14:paraId="1E8CAA6D" w14:textId="77777777" w:rsidR="00722974" w:rsidRPr="00FC6EDD" w:rsidRDefault="00722974" w:rsidP="00722974">
      <w:pPr>
        <w:pStyle w:val="EditorsNote"/>
        <w:rPr>
          <w:rFonts w:eastAsia="SimSun"/>
          <w:lang w:val="en-US" w:eastAsia="zh-CN"/>
        </w:rPr>
      </w:pPr>
      <w:r>
        <w:rPr>
          <w:lang w:val="en-US"/>
        </w:rPr>
        <w:t>Editor's Note:</w:t>
      </w:r>
      <w:r>
        <w:rPr>
          <w:lang w:val="en-US"/>
        </w:rPr>
        <w:tab/>
        <w:t>The definition of AdcConfig and BdcConfig is FFS.</w:t>
      </w:r>
    </w:p>
    <w:p w14:paraId="5EAD0132" w14:textId="478A95A3" w:rsidR="00722974" w:rsidRDefault="00722974" w:rsidP="00722974">
      <w:pPr>
        <w:pStyle w:val="Heading5"/>
      </w:pPr>
      <w:bookmarkStart w:id="626" w:name="_Toc192830101"/>
      <w:r>
        <w:lastRenderedPageBreak/>
        <w:t>6.</w:t>
      </w:r>
      <w:r>
        <w:rPr>
          <w:rFonts w:eastAsiaTheme="minorEastAsia" w:hint="eastAsia"/>
          <w:lang w:eastAsia="zh-CN"/>
        </w:rPr>
        <w:t>4</w:t>
      </w:r>
      <w:r>
        <w:t>.6.2.</w:t>
      </w:r>
      <w:r>
        <w:rPr>
          <w:rFonts w:eastAsiaTheme="minorEastAsia" w:hint="eastAsia"/>
          <w:lang w:eastAsia="zh-CN"/>
        </w:rPr>
        <w:t>7</w:t>
      </w:r>
      <w:r>
        <w:tab/>
        <w:t>Type: ImsEventFilter</w:t>
      </w:r>
      <w:bookmarkEnd w:id="626"/>
    </w:p>
    <w:p w14:paraId="2E13B335" w14:textId="1045EA87" w:rsidR="00722974" w:rsidRDefault="00722974" w:rsidP="00722974">
      <w:pPr>
        <w:pStyle w:val="TH"/>
      </w:pPr>
      <w:r>
        <w:t>Table 6.</w:t>
      </w:r>
      <w:r>
        <w:rPr>
          <w:rFonts w:eastAsiaTheme="minorEastAsia" w:hint="eastAsia"/>
          <w:lang w:eastAsia="zh-CN"/>
        </w:rPr>
        <w:t>4</w:t>
      </w:r>
      <w:r>
        <w:t>.6.2.</w:t>
      </w:r>
      <w:r>
        <w:rPr>
          <w:rFonts w:eastAsiaTheme="minorEastAsia" w:hint="eastAsia"/>
          <w:lang w:eastAsia="zh-CN"/>
        </w:rPr>
        <w:t>7</w:t>
      </w:r>
      <w:r>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722974" w14:paraId="7A6381A2" w14:textId="77777777" w:rsidTr="00291878">
        <w:trPr>
          <w:jc w:val="center"/>
        </w:trPr>
        <w:tc>
          <w:tcPr>
            <w:tcW w:w="1707" w:type="dxa"/>
            <w:shd w:val="clear" w:color="auto" w:fill="C0C0C0"/>
          </w:tcPr>
          <w:p w14:paraId="44CEBC24" w14:textId="77777777" w:rsidR="00722974" w:rsidRDefault="00722974" w:rsidP="00291878">
            <w:pPr>
              <w:pStyle w:val="TAH"/>
            </w:pPr>
            <w:r>
              <w:t>Attribute name</w:t>
            </w:r>
          </w:p>
        </w:tc>
        <w:tc>
          <w:tcPr>
            <w:tcW w:w="1498" w:type="dxa"/>
            <w:shd w:val="clear" w:color="auto" w:fill="C0C0C0"/>
          </w:tcPr>
          <w:p w14:paraId="4A147A48" w14:textId="77777777" w:rsidR="00722974" w:rsidRDefault="00722974" w:rsidP="00291878">
            <w:pPr>
              <w:pStyle w:val="TAH"/>
            </w:pPr>
            <w:r>
              <w:t>Data type</w:t>
            </w:r>
          </w:p>
        </w:tc>
        <w:tc>
          <w:tcPr>
            <w:tcW w:w="425" w:type="dxa"/>
            <w:shd w:val="clear" w:color="auto" w:fill="C0C0C0"/>
          </w:tcPr>
          <w:p w14:paraId="0EA407C2" w14:textId="77777777" w:rsidR="00722974" w:rsidRDefault="00722974" w:rsidP="00291878">
            <w:pPr>
              <w:pStyle w:val="TAH"/>
            </w:pPr>
            <w:r>
              <w:t>P</w:t>
            </w:r>
          </w:p>
        </w:tc>
        <w:tc>
          <w:tcPr>
            <w:tcW w:w="1134" w:type="dxa"/>
            <w:shd w:val="clear" w:color="auto" w:fill="C0C0C0"/>
          </w:tcPr>
          <w:p w14:paraId="45CA4AA9" w14:textId="77777777" w:rsidR="00722974" w:rsidRDefault="00722974" w:rsidP="00291878">
            <w:pPr>
              <w:pStyle w:val="TAH"/>
            </w:pPr>
            <w:r>
              <w:t>Cardinality</w:t>
            </w:r>
          </w:p>
        </w:tc>
        <w:tc>
          <w:tcPr>
            <w:tcW w:w="4763" w:type="dxa"/>
            <w:shd w:val="clear" w:color="auto" w:fill="C0C0C0"/>
          </w:tcPr>
          <w:p w14:paraId="7C9EFD2C" w14:textId="77777777" w:rsidR="00722974" w:rsidRDefault="00722974" w:rsidP="00291878">
            <w:pPr>
              <w:pStyle w:val="TAH"/>
              <w:rPr>
                <w:rFonts w:cs="Arial"/>
                <w:szCs w:val="18"/>
              </w:rPr>
            </w:pPr>
            <w:r>
              <w:rPr>
                <w:rFonts w:cs="Arial"/>
                <w:szCs w:val="18"/>
              </w:rPr>
              <w:t>Description</w:t>
            </w:r>
          </w:p>
        </w:tc>
      </w:tr>
      <w:tr w:rsidR="00722974" w14:paraId="07F5414A" w14:textId="77777777" w:rsidTr="00291878">
        <w:trPr>
          <w:jc w:val="center"/>
        </w:trPr>
        <w:tc>
          <w:tcPr>
            <w:tcW w:w="1707" w:type="dxa"/>
          </w:tcPr>
          <w:p w14:paraId="56711F68" w14:textId="77777777" w:rsidR="00722974" w:rsidRDefault="00722974" w:rsidP="00291878">
            <w:pPr>
              <w:pStyle w:val="TAL"/>
              <w:rPr>
                <w:lang w:eastAsia="zh-CN"/>
              </w:rPr>
            </w:pPr>
            <w:r>
              <w:rPr>
                <w:lang w:eastAsia="zh-CN"/>
              </w:rPr>
              <w:t>callingId</w:t>
            </w:r>
          </w:p>
        </w:tc>
        <w:tc>
          <w:tcPr>
            <w:tcW w:w="1498" w:type="dxa"/>
          </w:tcPr>
          <w:p w14:paraId="4CCEC6DA" w14:textId="77777777" w:rsidR="00722974" w:rsidRDefault="00722974" w:rsidP="00291878">
            <w:pPr>
              <w:pStyle w:val="TAL"/>
              <w:rPr>
                <w:lang w:eastAsia="zh-CN"/>
              </w:rPr>
            </w:pPr>
            <w:r>
              <w:rPr>
                <w:lang w:eastAsia="zh-CN"/>
              </w:rPr>
              <w:t>PublicIdentity</w:t>
            </w:r>
          </w:p>
        </w:tc>
        <w:tc>
          <w:tcPr>
            <w:tcW w:w="425" w:type="dxa"/>
          </w:tcPr>
          <w:p w14:paraId="33AF6C84" w14:textId="77777777" w:rsidR="00722974" w:rsidRDefault="00722974" w:rsidP="00291878">
            <w:pPr>
              <w:pStyle w:val="TAC"/>
              <w:rPr>
                <w:lang w:eastAsia="zh-CN"/>
              </w:rPr>
            </w:pPr>
            <w:r>
              <w:rPr>
                <w:rFonts w:hint="eastAsia"/>
                <w:lang w:eastAsia="zh-CN"/>
              </w:rPr>
              <w:t>O</w:t>
            </w:r>
          </w:p>
        </w:tc>
        <w:tc>
          <w:tcPr>
            <w:tcW w:w="1134" w:type="dxa"/>
          </w:tcPr>
          <w:p w14:paraId="6BE2DD31" w14:textId="77777777" w:rsidR="00722974" w:rsidRDefault="00722974" w:rsidP="00291878">
            <w:pPr>
              <w:pStyle w:val="TAL"/>
              <w:rPr>
                <w:lang w:eastAsia="zh-CN"/>
              </w:rPr>
            </w:pPr>
            <w:r>
              <w:rPr>
                <w:lang w:eastAsia="zh-CN"/>
              </w:rPr>
              <w:t>0..</w:t>
            </w:r>
            <w:r>
              <w:rPr>
                <w:rFonts w:hint="eastAsia"/>
                <w:lang w:eastAsia="zh-CN"/>
              </w:rPr>
              <w:t>1</w:t>
            </w:r>
          </w:p>
        </w:tc>
        <w:tc>
          <w:tcPr>
            <w:tcW w:w="4763" w:type="dxa"/>
          </w:tcPr>
          <w:p w14:paraId="794C8773" w14:textId="77777777" w:rsidR="00722974" w:rsidRDefault="00722974" w:rsidP="00291878">
            <w:pPr>
              <w:pStyle w:val="TAL"/>
              <w:rPr>
                <w:lang w:eastAsia="zh-CN"/>
              </w:rPr>
            </w:pPr>
            <w:r>
              <w:rPr>
                <w:rFonts w:hint="eastAsia"/>
                <w:lang w:eastAsia="zh-CN"/>
              </w:rPr>
              <w:t>R</w:t>
            </w:r>
            <w:r>
              <w:rPr>
                <w:lang w:eastAsia="zh-CN"/>
              </w:rPr>
              <w:t>epresents the public identity of the calling subscriber.</w:t>
            </w:r>
          </w:p>
        </w:tc>
      </w:tr>
      <w:tr w:rsidR="00722974" w14:paraId="5F171DEC" w14:textId="77777777" w:rsidTr="00291878">
        <w:trPr>
          <w:jc w:val="center"/>
        </w:trPr>
        <w:tc>
          <w:tcPr>
            <w:tcW w:w="1707" w:type="dxa"/>
          </w:tcPr>
          <w:p w14:paraId="66D666C2" w14:textId="77777777" w:rsidR="00722974" w:rsidRDefault="00722974" w:rsidP="00291878">
            <w:pPr>
              <w:pStyle w:val="TAL"/>
              <w:rPr>
                <w:lang w:eastAsia="zh-CN"/>
              </w:rPr>
            </w:pPr>
            <w:r>
              <w:rPr>
                <w:rFonts w:hint="eastAsia"/>
                <w:lang w:eastAsia="zh-CN"/>
              </w:rPr>
              <w:t>c</w:t>
            </w:r>
            <w:r>
              <w:rPr>
                <w:lang w:eastAsia="zh-CN"/>
              </w:rPr>
              <w:t>alledId</w:t>
            </w:r>
          </w:p>
        </w:tc>
        <w:tc>
          <w:tcPr>
            <w:tcW w:w="1498" w:type="dxa"/>
          </w:tcPr>
          <w:p w14:paraId="4A310721" w14:textId="77777777" w:rsidR="00722974" w:rsidRDefault="00722974" w:rsidP="00291878">
            <w:pPr>
              <w:pStyle w:val="TAL"/>
              <w:rPr>
                <w:lang w:eastAsia="zh-CN"/>
              </w:rPr>
            </w:pPr>
            <w:r>
              <w:rPr>
                <w:rFonts w:hint="eastAsia"/>
                <w:lang w:eastAsia="zh-CN"/>
              </w:rPr>
              <w:t>P</w:t>
            </w:r>
            <w:r>
              <w:rPr>
                <w:lang w:eastAsia="zh-CN"/>
              </w:rPr>
              <w:t>ublicIdentity</w:t>
            </w:r>
          </w:p>
        </w:tc>
        <w:tc>
          <w:tcPr>
            <w:tcW w:w="425" w:type="dxa"/>
          </w:tcPr>
          <w:p w14:paraId="55EB50FB" w14:textId="77777777" w:rsidR="00722974" w:rsidRDefault="00722974" w:rsidP="00291878">
            <w:pPr>
              <w:pStyle w:val="TAC"/>
              <w:rPr>
                <w:lang w:eastAsia="zh-CN"/>
              </w:rPr>
            </w:pPr>
            <w:r>
              <w:rPr>
                <w:lang w:eastAsia="zh-CN"/>
              </w:rPr>
              <w:t>O</w:t>
            </w:r>
          </w:p>
        </w:tc>
        <w:tc>
          <w:tcPr>
            <w:tcW w:w="1134" w:type="dxa"/>
          </w:tcPr>
          <w:p w14:paraId="3F8E9EC6" w14:textId="77777777" w:rsidR="00722974" w:rsidRDefault="00722974" w:rsidP="00291878">
            <w:pPr>
              <w:pStyle w:val="TAL"/>
              <w:rPr>
                <w:lang w:eastAsia="zh-CN"/>
              </w:rPr>
            </w:pPr>
            <w:r>
              <w:rPr>
                <w:lang w:eastAsia="zh-CN"/>
              </w:rPr>
              <w:t>0.</w:t>
            </w:r>
            <w:r>
              <w:rPr>
                <w:rFonts w:hint="eastAsia"/>
                <w:lang w:eastAsia="zh-CN"/>
              </w:rPr>
              <w:t>.1</w:t>
            </w:r>
          </w:p>
        </w:tc>
        <w:tc>
          <w:tcPr>
            <w:tcW w:w="4763" w:type="dxa"/>
          </w:tcPr>
          <w:p w14:paraId="5D6DF9DB" w14:textId="77777777" w:rsidR="00722974" w:rsidRDefault="00722974" w:rsidP="00291878">
            <w:pPr>
              <w:pStyle w:val="TAL"/>
              <w:rPr>
                <w:lang w:eastAsia="zh-CN"/>
              </w:rPr>
            </w:pPr>
            <w:r>
              <w:rPr>
                <w:rFonts w:hint="eastAsia"/>
                <w:lang w:eastAsia="zh-CN"/>
              </w:rPr>
              <w:t>R</w:t>
            </w:r>
            <w:r>
              <w:rPr>
                <w:lang w:eastAsia="zh-CN"/>
              </w:rPr>
              <w:t>epresents the public identity of the called subscriber.</w:t>
            </w:r>
          </w:p>
        </w:tc>
      </w:tr>
      <w:tr w:rsidR="00722974" w14:paraId="25D00550" w14:textId="77777777" w:rsidTr="00291878">
        <w:trPr>
          <w:jc w:val="center"/>
        </w:trPr>
        <w:tc>
          <w:tcPr>
            <w:tcW w:w="1707" w:type="dxa"/>
          </w:tcPr>
          <w:p w14:paraId="14E3DEFF" w14:textId="77777777" w:rsidR="00722974" w:rsidRDefault="00722974" w:rsidP="00291878">
            <w:pPr>
              <w:pStyle w:val="TAL"/>
              <w:rPr>
                <w:lang w:eastAsia="zh-CN"/>
              </w:rPr>
            </w:pPr>
            <w:r>
              <w:rPr>
                <w:rFonts w:hint="eastAsia"/>
                <w:lang w:eastAsia="zh-CN"/>
              </w:rPr>
              <w:t>a</w:t>
            </w:r>
            <w:r>
              <w:rPr>
                <w:lang w:eastAsia="zh-CN"/>
              </w:rPr>
              <w:t>ppBinInfo</w:t>
            </w:r>
          </w:p>
        </w:tc>
        <w:tc>
          <w:tcPr>
            <w:tcW w:w="1498" w:type="dxa"/>
          </w:tcPr>
          <w:p w14:paraId="04EEA492" w14:textId="77777777" w:rsidR="00722974" w:rsidRDefault="00722974" w:rsidP="00291878">
            <w:pPr>
              <w:pStyle w:val="TAL"/>
              <w:rPr>
                <w:lang w:eastAsia="zh-CN"/>
              </w:rPr>
            </w:pPr>
            <w:r>
              <w:rPr>
                <w:rFonts w:hint="eastAsia"/>
                <w:lang w:eastAsia="zh-CN"/>
              </w:rPr>
              <w:t>A</w:t>
            </w:r>
            <w:r>
              <w:rPr>
                <w:lang w:eastAsia="zh-CN"/>
              </w:rPr>
              <w:t>ppBindingInfo</w:t>
            </w:r>
          </w:p>
        </w:tc>
        <w:tc>
          <w:tcPr>
            <w:tcW w:w="425" w:type="dxa"/>
          </w:tcPr>
          <w:p w14:paraId="522C36E6" w14:textId="77777777" w:rsidR="00722974" w:rsidRDefault="00722974" w:rsidP="00291878">
            <w:pPr>
              <w:pStyle w:val="TAC"/>
              <w:rPr>
                <w:lang w:eastAsia="zh-CN"/>
              </w:rPr>
            </w:pPr>
            <w:r>
              <w:rPr>
                <w:lang w:eastAsia="zh-CN"/>
              </w:rPr>
              <w:t>O</w:t>
            </w:r>
          </w:p>
        </w:tc>
        <w:tc>
          <w:tcPr>
            <w:tcW w:w="1134" w:type="dxa"/>
          </w:tcPr>
          <w:p w14:paraId="054308CC" w14:textId="77777777" w:rsidR="00722974" w:rsidRDefault="00722974" w:rsidP="00291878">
            <w:pPr>
              <w:pStyle w:val="TAL"/>
              <w:rPr>
                <w:lang w:eastAsia="zh-CN"/>
              </w:rPr>
            </w:pPr>
            <w:r>
              <w:rPr>
                <w:rFonts w:hint="eastAsia"/>
                <w:lang w:eastAsia="zh-CN"/>
              </w:rPr>
              <w:t>0</w:t>
            </w:r>
            <w:r>
              <w:rPr>
                <w:lang w:eastAsia="zh-CN"/>
              </w:rPr>
              <w:t>..1</w:t>
            </w:r>
          </w:p>
        </w:tc>
        <w:tc>
          <w:tcPr>
            <w:tcW w:w="4763" w:type="dxa"/>
          </w:tcPr>
          <w:p w14:paraId="77B53B85" w14:textId="77777777" w:rsidR="00722974" w:rsidRDefault="00722974" w:rsidP="00291878">
            <w:pPr>
              <w:pStyle w:val="TAL"/>
              <w:rPr>
                <w:lang w:eastAsia="zh-CN"/>
              </w:rPr>
            </w:pPr>
            <w:r>
              <w:rPr>
                <w:lang w:eastAsia="zh-CN"/>
              </w:rPr>
              <w:t xml:space="preserve">Represents the data channel application binding information. </w:t>
            </w:r>
          </w:p>
          <w:p w14:paraId="7EB94D1B" w14:textId="77777777" w:rsidR="00722974" w:rsidRDefault="00722974" w:rsidP="00291878">
            <w:pPr>
              <w:pStyle w:val="TAL"/>
              <w:rPr>
                <w:lang w:eastAsia="zh-CN"/>
              </w:rPr>
            </w:pPr>
            <w:r>
              <w:rPr>
                <w:lang w:eastAsia="zh-CN"/>
              </w:rPr>
              <w:t>It may be included if the event is set to "</w:t>
            </w:r>
            <w:r>
              <w:rPr>
                <w:rFonts w:hint="eastAsia"/>
                <w:lang w:eastAsia="zh-CN"/>
              </w:rPr>
              <w:t>ADC_</w:t>
            </w:r>
            <w:r>
              <w:rPr>
                <w:lang w:eastAsia="zh-CN"/>
              </w:rPr>
              <w:t>ESTABLISHMENT" or "ADC_RELEASE".</w:t>
            </w:r>
          </w:p>
        </w:tc>
      </w:tr>
    </w:tbl>
    <w:p w14:paraId="38689552" w14:textId="77777777" w:rsidR="00722974" w:rsidRDefault="00722974" w:rsidP="00722974"/>
    <w:p w14:paraId="1F353AAA" w14:textId="77777777" w:rsidR="00722974" w:rsidRDefault="00722974" w:rsidP="00722974">
      <w:pPr>
        <w:pStyle w:val="EditorsNote"/>
      </w:pPr>
      <w:r>
        <w:t>Editor's Note:</w:t>
      </w:r>
      <w:r>
        <w:tab/>
        <w:t>It is FFS to determine whether calling and called IDs should allow multiple identities (i.e. if they should be modelled as an array of PublicIdentities).</w:t>
      </w:r>
    </w:p>
    <w:p w14:paraId="10371BCA" w14:textId="52E59A8B" w:rsidR="00D3246B" w:rsidRPr="00837C4B" w:rsidRDefault="00D3246B" w:rsidP="00D3246B">
      <w:pPr>
        <w:pStyle w:val="Heading5"/>
      </w:pPr>
      <w:bookmarkStart w:id="627" w:name="_Toc11338787"/>
      <w:bookmarkStart w:id="628" w:name="_Toc27585491"/>
      <w:bookmarkStart w:id="629" w:name="_Toc36457497"/>
      <w:bookmarkStart w:id="630" w:name="_Toc45028414"/>
      <w:bookmarkStart w:id="631" w:name="_Toc45029249"/>
      <w:bookmarkStart w:id="632" w:name="_Toc67682013"/>
      <w:bookmarkStart w:id="633" w:name="_Toc186737153"/>
      <w:bookmarkStart w:id="634" w:name="_Toc192830102"/>
      <w:r>
        <w:t>6</w:t>
      </w:r>
      <w:r w:rsidRPr="00837C4B">
        <w:t>.</w:t>
      </w:r>
      <w:r>
        <w:t>4</w:t>
      </w:r>
      <w:r w:rsidRPr="00837C4B">
        <w:t>.</w:t>
      </w:r>
      <w:r>
        <w:t>6</w:t>
      </w:r>
      <w:r w:rsidRPr="00837C4B">
        <w:t>.</w:t>
      </w:r>
      <w:r>
        <w:t>2</w:t>
      </w:r>
      <w:r w:rsidRPr="00837C4B">
        <w:t>.</w:t>
      </w:r>
      <w:r>
        <w:rPr>
          <w:rFonts w:eastAsiaTheme="minorEastAsia" w:hint="eastAsia"/>
          <w:lang w:eastAsia="zh-CN"/>
        </w:rPr>
        <w:t>8</w:t>
      </w:r>
      <w:r w:rsidRPr="00837C4B">
        <w:tab/>
        <w:t xml:space="preserve">Type: </w:t>
      </w:r>
      <w:r>
        <w:t>ImsEvent</w:t>
      </w:r>
      <w:r w:rsidRPr="00837C4B">
        <w:t>Report</w:t>
      </w:r>
      <w:bookmarkEnd w:id="627"/>
      <w:bookmarkEnd w:id="628"/>
      <w:bookmarkEnd w:id="629"/>
      <w:bookmarkEnd w:id="630"/>
      <w:bookmarkEnd w:id="631"/>
      <w:bookmarkEnd w:id="632"/>
      <w:bookmarkEnd w:id="633"/>
      <w:r>
        <w:t>Info</w:t>
      </w:r>
      <w:bookmarkEnd w:id="634"/>
    </w:p>
    <w:p w14:paraId="2D31BE45" w14:textId="20D1265A" w:rsidR="00D3246B" w:rsidRPr="00837C4B" w:rsidRDefault="00D3246B" w:rsidP="00D3246B">
      <w:pPr>
        <w:pStyle w:val="TH"/>
      </w:pPr>
      <w:r w:rsidRPr="00837C4B">
        <w:rPr>
          <w:noProof/>
        </w:rPr>
        <w:t>Table </w:t>
      </w:r>
      <w:r w:rsidRPr="00837C4B">
        <w:t>6.4.6.2.</w:t>
      </w:r>
      <w:r>
        <w:rPr>
          <w:rFonts w:eastAsiaTheme="minorEastAsia" w:hint="eastAsia"/>
          <w:lang w:eastAsia="zh-CN"/>
        </w:rPr>
        <w:t>8</w:t>
      </w:r>
      <w:r w:rsidRPr="00837C4B">
        <w:t xml:space="preserve">-1: </w:t>
      </w:r>
      <w:bookmarkStart w:id="635" w:name="OLE_LINK8"/>
      <w:r w:rsidRPr="00837C4B">
        <w:rPr>
          <w:noProof/>
        </w:rPr>
        <w:t>Definition of type Report as a list of mutually exclusive alternatives</w:t>
      </w:r>
      <w:bookmarkEnd w:id="6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D3246B" w:rsidRPr="00837C4B" w14:paraId="46764E13" w14:textId="77777777" w:rsidTr="00291878">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85D2525" w14:textId="77777777" w:rsidR="00D3246B" w:rsidRPr="00837C4B" w:rsidRDefault="00D3246B" w:rsidP="00291878">
            <w:pPr>
              <w:pStyle w:val="TAH"/>
            </w:pPr>
            <w:r w:rsidRPr="00837C4B">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66F29A" w14:textId="77777777" w:rsidR="00D3246B" w:rsidRPr="00837C4B" w:rsidRDefault="00D3246B" w:rsidP="00291878">
            <w:pPr>
              <w:pStyle w:val="TAH"/>
            </w:pPr>
            <w:r w:rsidRPr="00837C4B">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075E8F2" w14:textId="77777777" w:rsidR="00D3246B" w:rsidRPr="00837C4B" w:rsidRDefault="00D3246B" w:rsidP="00291878">
            <w:pPr>
              <w:pStyle w:val="TAH"/>
              <w:rPr>
                <w:szCs w:val="18"/>
              </w:rPr>
            </w:pPr>
            <w:r w:rsidRPr="00837C4B">
              <w:rPr>
                <w:szCs w:val="18"/>
              </w:rPr>
              <w:t>Description</w:t>
            </w:r>
          </w:p>
        </w:tc>
      </w:tr>
      <w:tr w:rsidR="00D3246B" w:rsidRPr="00837C4B" w14:paraId="341978EF" w14:textId="77777777" w:rsidTr="00291878">
        <w:trPr>
          <w:jc w:val="center"/>
        </w:trPr>
        <w:tc>
          <w:tcPr>
            <w:tcW w:w="2268" w:type="dxa"/>
            <w:tcBorders>
              <w:top w:val="single" w:sz="4" w:space="0" w:color="auto"/>
              <w:left w:val="single" w:sz="4" w:space="0" w:color="auto"/>
              <w:bottom w:val="single" w:sz="4" w:space="0" w:color="auto"/>
              <w:right w:val="single" w:sz="4" w:space="0" w:color="auto"/>
            </w:tcBorders>
            <w:hideMark/>
          </w:tcPr>
          <w:p w14:paraId="439E17A7" w14:textId="77777777" w:rsidR="00D3246B" w:rsidRPr="00837C4B" w:rsidRDefault="00D3246B" w:rsidP="00291878">
            <w:pPr>
              <w:pStyle w:val="TAL"/>
            </w:pPr>
            <w:r>
              <w:t>Adc</w:t>
            </w:r>
            <w:r w:rsidRPr="00837C4B">
              <w:t>Report</w:t>
            </w:r>
          </w:p>
        </w:tc>
        <w:tc>
          <w:tcPr>
            <w:tcW w:w="1276" w:type="dxa"/>
            <w:tcBorders>
              <w:top w:val="single" w:sz="4" w:space="0" w:color="auto"/>
              <w:left w:val="single" w:sz="4" w:space="0" w:color="auto"/>
              <w:bottom w:val="single" w:sz="4" w:space="0" w:color="auto"/>
              <w:right w:val="single" w:sz="4" w:space="0" w:color="auto"/>
            </w:tcBorders>
            <w:hideMark/>
          </w:tcPr>
          <w:p w14:paraId="22FE446D" w14:textId="77777777" w:rsidR="00D3246B" w:rsidRPr="00837C4B" w:rsidRDefault="00D3246B" w:rsidP="00291878">
            <w:pPr>
              <w:pStyle w:val="TAL"/>
            </w:pPr>
            <w:r w:rsidRPr="00837C4B">
              <w:t>1</w:t>
            </w:r>
          </w:p>
        </w:tc>
        <w:tc>
          <w:tcPr>
            <w:tcW w:w="3508" w:type="dxa"/>
            <w:tcBorders>
              <w:top w:val="single" w:sz="4" w:space="0" w:color="auto"/>
              <w:left w:val="single" w:sz="4" w:space="0" w:color="auto"/>
              <w:bottom w:val="single" w:sz="4" w:space="0" w:color="auto"/>
              <w:right w:val="single" w:sz="4" w:space="0" w:color="auto"/>
            </w:tcBorders>
            <w:hideMark/>
          </w:tcPr>
          <w:p w14:paraId="0F93CC83" w14:textId="77777777" w:rsidR="00D3246B" w:rsidRPr="00837C4B" w:rsidRDefault="00D3246B" w:rsidP="00291878">
            <w:pPr>
              <w:pStyle w:val="TAL"/>
              <w:rPr>
                <w:szCs w:val="18"/>
              </w:rPr>
            </w:pPr>
            <w:r w:rsidRPr="00837C4B">
              <w:rPr>
                <w:szCs w:val="18"/>
              </w:rPr>
              <w:t xml:space="preserve">Report </w:t>
            </w:r>
            <w:r>
              <w:rPr>
                <w:szCs w:val="18"/>
              </w:rPr>
              <w:t>Application Data Channel</w:t>
            </w:r>
          </w:p>
        </w:tc>
      </w:tr>
      <w:tr w:rsidR="00D3246B" w:rsidRPr="00837C4B" w14:paraId="602FCA65" w14:textId="77777777" w:rsidTr="00291878">
        <w:trPr>
          <w:jc w:val="center"/>
        </w:trPr>
        <w:tc>
          <w:tcPr>
            <w:tcW w:w="2268" w:type="dxa"/>
            <w:tcBorders>
              <w:top w:val="single" w:sz="4" w:space="0" w:color="auto"/>
              <w:left w:val="single" w:sz="4" w:space="0" w:color="auto"/>
              <w:bottom w:val="single" w:sz="4" w:space="0" w:color="auto"/>
              <w:right w:val="single" w:sz="4" w:space="0" w:color="auto"/>
            </w:tcBorders>
            <w:hideMark/>
          </w:tcPr>
          <w:p w14:paraId="50413D45" w14:textId="77777777" w:rsidR="00D3246B" w:rsidRPr="00837C4B" w:rsidRDefault="00D3246B" w:rsidP="00291878">
            <w:pPr>
              <w:pStyle w:val="TAL"/>
            </w:pPr>
            <w:r>
              <w:t>Bdc</w:t>
            </w:r>
            <w:r w:rsidRPr="00837C4B">
              <w:t>Report</w:t>
            </w:r>
          </w:p>
        </w:tc>
        <w:tc>
          <w:tcPr>
            <w:tcW w:w="1276" w:type="dxa"/>
            <w:tcBorders>
              <w:top w:val="single" w:sz="4" w:space="0" w:color="auto"/>
              <w:left w:val="single" w:sz="4" w:space="0" w:color="auto"/>
              <w:bottom w:val="single" w:sz="4" w:space="0" w:color="auto"/>
              <w:right w:val="single" w:sz="4" w:space="0" w:color="auto"/>
            </w:tcBorders>
            <w:hideMark/>
          </w:tcPr>
          <w:p w14:paraId="71D84EBD" w14:textId="77777777" w:rsidR="00D3246B" w:rsidRPr="00837C4B" w:rsidRDefault="00D3246B" w:rsidP="00291878">
            <w:pPr>
              <w:pStyle w:val="TAL"/>
            </w:pPr>
            <w:r w:rsidRPr="00837C4B">
              <w:t>1</w:t>
            </w:r>
          </w:p>
        </w:tc>
        <w:tc>
          <w:tcPr>
            <w:tcW w:w="3508" w:type="dxa"/>
            <w:tcBorders>
              <w:top w:val="single" w:sz="4" w:space="0" w:color="auto"/>
              <w:left w:val="single" w:sz="4" w:space="0" w:color="auto"/>
              <w:bottom w:val="single" w:sz="4" w:space="0" w:color="auto"/>
              <w:right w:val="single" w:sz="4" w:space="0" w:color="auto"/>
            </w:tcBorders>
            <w:hideMark/>
          </w:tcPr>
          <w:p w14:paraId="12519E3A" w14:textId="77777777" w:rsidR="00D3246B" w:rsidRPr="00837C4B" w:rsidRDefault="00D3246B" w:rsidP="00291878">
            <w:pPr>
              <w:pStyle w:val="TAL"/>
              <w:rPr>
                <w:szCs w:val="18"/>
              </w:rPr>
            </w:pPr>
            <w:r w:rsidRPr="00837C4B">
              <w:rPr>
                <w:szCs w:val="18"/>
                <w:lang w:eastAsia="zh-CN"/>
              </w:rPr>
              <w:t xml:space="preserve">Report </w:t>
            </w:r>
            <w:r>
              <w:rPr>
                <w:szCs w:val="18"/>
                <w:lang w:eastAsia="zh-CN"/>
              </w:rPr>
              <w:t>Boostrapping Data Channel</w:t>
            </w:r>
          </w:p>
        </w:tc>
      </w:tr>
    </w:tbl>
    <w:p w14:paraId="24746ECB" w14:textId="77777777" w:rsidR="00D3246B" w:rsidRDefault="00D3246B" w:rsidP="00D3246B">
      <w:pPr>
        <w:rPr>
          <w:lang w:val="en-US"/>
        </w:rPr>
      </w:pPr>
    </w:p>
    <w:p w14:paraId="74662D22" w14:textId="3018B8CF" w:rsidR="00466BD4" w:rsidRPr="00BF352C" w:rsidRDefault="00466BD4" w:rsidP="00466BD4">
      <w:pPr>
        <w:pStyle w:val="Heading5"/>
        <w:rPr>
          <w:rFonts w:cs="Arial"/>
        </w:rPr>
      </w:pPr>
      <w:bookmarkStart w:id="636" w:name="_Toc192830103"/>
      <w:r w:rsidRPr="00BF352C">
        <w:rPr>
          <w:rFonts w:cs="Arial"/>
        </w:rPr>
        <w:lastRenderedPageBreak/>
        <w:t>6.4.6.</w:t>
      </w:r>
      <w:r>
        <w:rPr>
          <w:rFonts w:cs="Arial"/>
        </w:rPr>
        <w:t>2</w:t>
      </w:r>
      <w:r w:rsidRPr="00BF352C">
        <w:rPr>
          <w:rFonts w:cs="Arial"/>
        </w:rPr>
        <w:t>.</w:t>
      </w:r>
      <w:r>
        <w:rPr>
          <w:rFonts w:eastAsiaTheme="minorEastAsia" w:cs="Arial" w:hint="eastAsia"/>
          <w:lang w:eastAsia="zh-CN"/>
        </w:rPr>
        <w:t>9</w:t>
      </w:r>
      <w:r w:rsidRPr="00BF352C">
        <w:rPr>
          <w:rFonts w:cs="Arial"/>
        </w:rPr>
        <w:tab/>
        <w:t xml:space="preserve">Type: </w:t>
      </w:r>
      <w:r>
        <w:rPr>
          <w:rFonts w:cs="Arial"/>
        </w:rPr>
        <w:t>Ims</w:t>
      </w:r>
      <w:r w:rsidRPr="00BF352C">
        <w:rPr>
          <w:rFonts w:cs="Arial"/>
        </w:rPr>
        <w:t>ReportingOptions</w:t>
      </w:r>
      <w:bookmarkEnd w:id="636"/>
    </w:p>
    <w:p w14:paraId="0EDE692A" w14:textId="4178E912" w:rsidR="00466BD4" w:rsidRPr="00BF352C" w:rsidRDefault="00466BD4" w:rsidP="00466BD4">
      <w:pPr>
        <w:pStyle w:val="TH"/>
        <w:rPr>
          <w:rFonts w:cs="Arial"/>
        </w:rPr>
      </w:pPr>
      <w:r w:rsidRPr="00BF352C">
        <w:rPr>
          <w:rFonts w:cs="Arial"/>
          <w:noProof/>
        </w:rPr>
        <w:t>Table </w:t>
      </w:r>
      <w:r w:rsidRPr="00BF352C">
        <w:rPr>
          <w:rFonts w:cs="Arial"/>
        </w:rPr>
        <w:t>6.4.6.</w:t>
      </w:r>
      <w:r>
        <w:rPr>
          <w:rFonts w:cs="Arial"/>
        </w:rPr>
        <w:t>2</w:t>
      </w:r>
      <w:r w:rsidRPr="00BF352C">
        <w:rPr>
          <w:rFonts w:cs="Arial"/>
        </w:rPr>
        <w:t>.</w:t>
      </w:r>
      <w:r>
        <w:rPr>
          <w:rFonts w:eastAsiaTheme="minorEastAsia" w:cs="Arial" w:hint="eastAsia"/>
          <w:lang w:eastAsia="zh-CN"/>
        </w:rPr>
        <w:t>9</w:t>
      </w:r>
      <w:r>
        <w:rPr>
          <w:rFonts w:cs="Arial"/>
        </w:rPr>
        <w:t>-1</w:t>
      </w:r>
      <w:r w:rsidRPr="00BF352C">
        <w:rPr>
          <w:rFonts w:cs="Arial"/>
        </w:rPr>
        <w:t xml:space="preserve">: </w:t>
      </w:r>
      <w:r w:rsidRPr="00BF352C">
        <w:rPr>
          <w:rFonts w:cs="Arial"/>
          <w:noProof/>
        </w:rPr>
        <w:t xml:space="preserve">Definition of type </w:t>
      </w:r>
      <w:r>
        <w:rPr>
          <w:rFonts w:cs="Arial"/>
          <w:noProof/>
        </w:rPr>
        <w:t>Ims</w:t>
      </w:r>
      <w:r w:rsidRPr="00BF352C">
        <w:rPr>
          <w:rFonts w:cs="Arial"/>
          <w:noProof/>
        </w:rPr>
        <w:t>ReportingOptions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466BD4" w:rsidRPr="006E27E2" w14:paraId="602E1A9C" w14:textId="77777777" w:rsidTr="002918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7534D2" w14:textId="77777777" w:rsidR="00466BD4" w:rsidRPr="00CA70EB" w:rsidRDefault="00466BD4" w:rsidP="00291878">
            <w:pPr>
              <w:pStyle w:val="TAH"/>
            </w:pPr>
            <w:r w:rsidRPr="00CA70EB">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7C78177B" w14:textId="77777777" w:rsidR="00466BD4" w:rsidRPr="00CA70EB" w:rsidRDefault="00466BD4" w:rsidP="00291878">
            <w:pPr>
              <w:pStyle w:val="TAH"/>
            </w:pPr>
            <w:r w:rsidRPr="00CA70EB">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629B68E" w14:textId="77777777" w:rsidR="00466BD4" w:rsidRPr="00CA70EB" w:rsidRDefault="00466BD4" w:rsidP="00291878">
            <w:pPr>
              <w:pStyle w:val="TAH"/>
            </w:pPr>
            <w:r w:rsidRPr="00CA70EB">
              <w:t>P</w:t>
            </w:r>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294D3C94" w14:textId="77777777" w:rsidR="00466BD4" w:rsidRPr="00CA70EB" w:rsidRDefault="00466BD4" w:rsidP="00291878">
            <w:pPr>
              <w:pStyle w:val="TAH"/>
            </w:pPr>
            <w:r w:rsidRPr="00CA70EB">
              <w:t>Cardinality</w:t>
            </w:r>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1319CF30" w14:textId="77777777" w:rsidR="00466BD4" w:rsidRPr="00CA70EB" w:rsidRDefault="00466BD4" w:rsidP="00291878">
            <w:pPr>
              <w:pStyle w:val="TAH"/>
            </w:pPr>
            <w:r w:rsidRPr="00CA70EB">
              <w:t>Description</w:t>
            </w:r>
          </w:p>
        </w:tc>
      </w:tr>
      <w:tr w:rsidR="00466BD4" w:rsidRPr="006E27E2" w14:paraId="6612079B" w14:textId="77777777" w:rsidTr="00291878">
        <w:trPr>
          <w:jc w:val="center"/>
        </w:trPr>
        <w:tc>
          <w:tcPr>
            <w:tcW w:w="2090" w:type="dxa"/>
            <w:tcBorders>
              <w:top w:val="single" w:sz="4" w:space="0" w:color="auto"/>
              <w:left w:val="single" w:sz="4" w:space="0" w:color="auto"/>
              <w:bottom w:val="single" w:sz="4" w:space="0" w:color="auto"/>
              <w:right w:val="single" w:sz="4" w:space="0" w:color="auto"/>
            </w:tcBorders>
          </w:tcPr>
          <w:p w14:paraId="63BFB906" w14:textId="77777777" w:rsidR="00466BD4" w:rsidRPr="00CA70EB" w:rsidRDefault="00466BD4" w:rsidP="00291878">
            <w:pPr>
              <w:pStyle w:val="TAL"/>
            </w:pPr>
            <w:r w:rsidRPr="00CA70EB">
              <w:t>reportMode</w:t>
            </w:r>
          </w:p>
        </w:tc>
        <w:tc>
          <w:tcPr>
            <w:tcW w:w="1828" w:type="dxa"/>
            <w:tcBorders>
              <w:top w:val="single" w:sz="4" w:space="0" w:color="auto"/>
              <w:left w:val="single" w:sz="4" w:space="0" w:color="auto"/>
              <w:bottom w:val="single" w:sz="4" w:space="0" w:color="auto"/>
              <w:right w:val="single" w:sz="4" w:space="0" w:color="auto"/>
            </w:tcBorders>
          </w:tcPr>
          <w:p w14:paraId="4D29F9AA" w14:textId="77777777" w:rsidR="00466BD4" w:rsidRPr="00CA70EB" w:rsidRDefault="00466BD4" w:rsidP="00291878">
            <w:pPr>
              <w:pStyle w:val="TAL"/>
            </w:pPr>
            <w:r w:rsidRPr="00CA70EB">
              <w:t>EventReportMode</w:t>
            </w:r>
          </w:p>
        </w:tc>
        <w:tc>
          <w:tcPr>
            <w:tcW w:w="298" w:type="dxa"/>
            <w:tcBorders>
              <w:top w:val="single" w:sz="4" w:space="0" w:color="auto"/>
              <w:left w:val="single" w:sz="4" w:space="0" w:color="auto"/>
              <w:bottom w:val="single" w:sz="4" w:space="0" w:color="auto"/>
              <w:right w:val="single" w:sz="4" w:space="0" w:color="auto"/>
            </w:tcBorders>
          </w:tcPr>
          <w:p w14:paraId="5E5BCA78" w14:textId="77777777" w:rsidR="00466BD4" w:rsidRPr="00CA70EB" w:rsidRDefault="00466BD4" w:rsidP="00291878">
            <w:pPr>
              <w:pStyle w:val="TAL"/>
            </w:pPr>
            <w:r w:rsidRPr="00CA70EB">
              <w:t>O</w:t>
            </w:r>
          </w:p>
        </w:tc>
        <w:tc>
          <w:tcPr>
            <w:tcW w:w="1141" w:type="dxa"/>
            <w:tcBorders>
              <w:top w:val="single" w:sz="4" w:space="0" w:color="auto"/>
              <w:left w:val="single" w:sz="4" w:space="0" w:color="auto"/>
              <w:bottom w:val="single" w:sz="4" w:space="0" w:color="auto"/>
              <w:right w:val="single" w:sz="4" w:space="0" w:color="auto"/>
            </w:tcBorders>
          </w:tcPr>
          <w:p w14:paraId="02734406" w14:textId="77777777" w:rsidR="00466BD4" w:rsidRPr="00CA70EB" w:rsidRDefault="00466BD4" w:rsidP="00291878">
            <w:pPr>
              <w:pStyle w:val="TAL"/>
            </w:pPr>
            <w:r w:rsidRPr="00CA70EB">
              <w:t>0..1</w:t>
            </w:r>
          </w:p>
        </w:tc>
        <w:tc>
          <w:tcPr>
            <w:tcW w:w="4210" w:type="dxa"/>
            <w:tcBorders>
              <w:top w:val="single" w:sz="4" w:space="0" w:color="auto"/>
              <w:left w:val="single" w:sz="4" w:space="0" w:color="auto"/>
              <w:bottom w:val="single" w:sz="4" w:space="0" w:color="auto"/>
              <w:right w:val="single" w:sz="4" w:space="0" w:color="auto"/>
            </w:tcBorders>
          </w:tcPr>
          <w:p w14:paraId="1B055946" w14:textId="77777777" w:rsidR="00466BD4" w:rsidRPr="00CA70EB" w:rsidRDefault="00466BD4" w:rsidP="00291878">
            <w:pPr>
              <w:pStyle w:val="TAL"/>
              <w:rPr>
                <w:lang w:val="en-US"/>
              </w:rPr>
            </w:pPr>
            <w:r w:rsidRPr="00CA70EB">
              <w:t>Indicates the mode of report (e.g, periodic reporting along with periodicity, reporting based on event detection). See clause </w:t>
            </w:r>
            <w:r w:rsidRPr="00CA70EB">
              <w:rPr>
                <w:lang w:val="en-US"/>
              </w:rPr>
              <w:t>4.15.1 of 3GPP TS23.502 [3].</w:t>
            </w:r>
          </w:p>
          <w:p w14:paraId="373E83A9" w14:textId="77777777" w:rsidR="00466BD4" w:rsidRPr="00CA70EB" w:rsidRDefault="00466BD4" w:rsidP="00291878">
            <w:pPr>
              <w:pStyle w:val="TAL"/>
              <w:rPr>
                <w:lang w:val="en-US"/>
              </w:rPr>
            </w:pPr>
            <w:r w:rsidRPr="00CA70EB">
              <w:rPr>
                <w:lang w:val="en-US"/>
              </w:rPr>
              <w:t>If this attribute is absent, the default reportMode shall be "ON_EVENT_DETECTION".</w:t>
            </w:r>
          </w:p>
          <w:p w14:paraId="744DC1D5" w14:textId="77777777" w:rsidR="00466BD4" w:rsidRPr="00CA70EB" w:rsidRDefault="00466BD4" w:rsidP="00291878">
            <w:pPr>
              <w:pStyle w:val="TAL"/>
              <w:rPr>
                <w:lang w:val="en-US"/>
              </w:rPr>
            </w:pPr>
            <w:r w:rsidRPr="00CA70EB">
              <w:rPr>
                <w:lang w:val="en-US"/>
              </w:rPr>
              <w:t>It shall not be included if oneTimeReport is included.</w:t>
            </w:r>
          </w:p>
        </w:tc>
      </w:tr>
      <w:tr w:rsidR="00466BD4" w:rsidRPr="006E27E2" w14:paraId="2A63DCA5" w14:textId="77777777" w:rsidTr="00291878">
        <w:trPr>
          <w:jc w:val="center"/>
        </w:trPr>
        <w:tc>
          <w:tcPr>
            <w:tcW w:w="2090" w:type="dxa"/>
            <w:tcBorders>
              <w:top w:val="single" w:sz="4" w:space="0" w:color="auto"/>
              <w:left w:val="single" w:sz="4" w:space="0" w:color="auto"/>
              <w:bottom w:val="single" w:sz="4" w:space="0" w:color="auto"/>
              <w:right w:val="single" w:sz="4" w:space="0" w:color="auto"/>
            </w:tcBorders>
          </w:tcPr>
          <w:p w14:paraId="5CBAAFA1" w14:textId="77777777" w:rsidR="00466BD4" w:rsidRPr="00CA70EB" w:rsidRDefault="00466BD4" w:rsidP="00291878">
            <w:pPr>
              <w:pStyle w:val="TAL"/>
            </w:pPr>
            <w:r w:rsidRPr="00CA70EB">
              <w:t>oneTimeReport</w:t>
            </w:r>
          </w:p>
        </w:tc>
        <w:tc>
          <w:tcPr>
            <w:tcW w:w="1828" w:type="dxa"/>
            <w:tcBorders>
              <w:top w:val="single" w:sz="4" w:space="0" w:color="auto"/>
              <w:left w:val="single" w:sz="4" w:space="0" w:color="auto"/>
              <w:bottom w:val="single" w:sz="4" w:space="0" w:color="auto"/>
              <w:right w:val="single" w:sz="4" w:space="0" w:color="auto"/>
            </w:tcBorders>
          </w:tcPr>
          <w:p w14:paraId="00F0AA07" w14:textId="77777777" w:rsidR="00466BD4" w:rsidRPr="00CA70EB" w:rsidRDefault="00466BD4" w:rsidP="00291878">
            <w:pPr>
              <w:pStyle w:val="TAL"/>
            </w:pPr>
            <w:r>
              <w:t>boolean</w:t>
            </w:r>
          </w:p>
        </w:tc>
        <w:tc>
          <w:tcPr>
            <w:tcW w:w="298" w:type="dxa"/>
            <w:tcBorders>
              <w:top w:val="single" w:sz="4" w:space="0" w:color="auto"/>
              <w:left w:val="single" w:sz="4" w:space="0" w:color="auto"/>
              <w:bottom w:val="single" w:sz="4" w:space="0" w:color="auto"/>
              <w:right w:val="single" w:sz="4" w:space="0" w:color="auto"/>
            </w:tcBorders>
          </w:tcPr>
          <w:p w14:paraId="2BB78FA8" w14:textId="77777777" w:rsidR="00466BD4" w:rsidRPr="00CA70EB" w:rsidRDefault="00466BD4" w:rsidP="00291878">
            <w:pPr>
              <w:pStyle w:val="TAL"/>
            </w:pPr>
            <w:r w:rsidRPr="00CA70EB">
              <w:t>O</w:t>
            </w:r>
          </w:p>
        </w:tc>
        <w:tc>
          <w:tcPr>
            <w:tcW w:w="1141" w:type="dxa"/>
            <w:tcBorders>
              <w:top w:val="single" w:sz="4" w:space="0" w:color="auto"/>
              <w:left w:val="single" w:sz="4" w:space="0" w:color="auto"/>
              <w:bottom w:val="single" w:sz="4" w:space="0" w:color="auto"/>
              <w:right w:val="single" w:sz="4" w:space="0" w:color="auto"/>
            </w:tcBorders>
          </w:tcPr>
          <w:p w14:paraId="3C0EF3F4" w14:textId="77777777" w:rsidR="00466BD4" w:rsidRPr="00CA70EB" w:rsidRDefault="00466BD4" w:rsidP="00291878">
            <w:pPr>
              <w:pStyle w:val="TAL"/>
            </w:pPr>
            <w:r w:rsidRPr="00CA70EB">
              <w:t>0..1</w:t>
            </w:r>
          </w:p>
        </w:tc>
        <w:tc>
          <w:tcPr>
            <w:tcW w:w="4210" w:type="dxa"/>
            <w:tcBorders>
              <w:top w:val="single" w:sz="4" w:space="0" w:color="auto"/>
              <w:left w:val="single" w:sz="4" w:space="0" w:color="auto"/>
              <w:bottom w:val="single" w:sz="4" w:space="0" w:color="auto"/>
              <w:right w:val="single" w:sz="4" w:space="0" w:color="auto"/>
            </w:tcBorders>
          </w:tcPr>
          <w:p w14:paraId="24B1A767" w14:textId="77777777" w:rsidR="00466BD4" w:rsidRDefault="00466BD4" w:rsidP="00291878">
            <w:pPr>
              <w:pStyle w:val="TAL"/>
            </w:pPr>
            <w:r>
              <w:t>This IE may be included only if ImmediateReport is requested.</w:t>
            </w:r>
          </w:p>
          <w:p w14:paraId="4E6FEEC9" w14:textId="77777777" w:rsidR="00466BD4" w:rsidRDefault="00466BD4" w:rsidP="00291878">
            <w:pPr>
              <w:pStyle w:val="TAL"/>
            </w:pPr>
          </w:p>
          <w:p w14:paraId="37288317" w14:textId="77777777" w:rsidR="00466BD4" w:rsidRDefault="00466BD4" w:rsidP="00291878">
            <w:pPr>
              <w:pStyle w:val="TAL"/>
            </w:pPr>
            <w:r>
              <w:t>- true: Indicates that a single notification or status report is requested.</w:t>
            </w:r>
          </w:p>
          <w:p w14:paraId="2839DCAD" w14:textId="77777777" w:rsidR="00466BD4" w:rsidRDefault="00466BD4" w:rsidP="00291878">
            <w:pPr>
              <w:pStyle w:val="TAL"/>
            </w:pPr>
          </w:p>
          <w:p w14:paraId="4ED3B216" w14:textId="77777777" w:rsidR="00466BD4" w:rsidRPr="00CA70EB" w:rsidRDefault="00466BD4" w:rsidP="00291878">
            <w:pPr>
              <w:pStyle w:val="TAL"/>
            </w:pPr>
            <w:r>
              <w:t>- false or absent: Indicates that continuous notification is requested after the immediate report (if any) with the current associated status is returned in the response.</w:t>
            </w:r>
          </w:p>
        </w:tc>
      </w:tr>
      <w:tr w:rsidR="00466BD4" w:rsidRPr="006E27E2" w14:paraId="569F2C40" w14:textId="77777777" w:rsidTr="00291878">
        <w:trPr>
          <w:jc w:val="center"/>
        </w:trPr>
        <w:tc>
          <w:tcPr>
            <w:tcW w:w="2090" w:type="dxa"/>
            <w:tcBorders>
              <w:top w:val="single" w:sz="4" w:space="0" w:color="auto"/>
              <w:left w:val="single" w:sz="4" w:space="0" w:color="auto"/>
              <w:bottom w:val="single" w:sz="4" w:space="0" w:color="auto"/>
              <w:right w:val="single" w:sz="4" w:space="0" w:color="auto"/>
            </w:tcBorders>
          </w:tcPr>
          <w:p w14:paraId="541479EF" w14:textId="77777777" w:rsidR="00466BD4" w:rsidRPr="00CA70EB" w:rsidRDefault="00466BD4" w:rsidP="00291878">
            <w:pPr>
              <w:pStyle w:val="TAL"/>
            </w:pPr>
            <w:r w:rsidRPr="00CA70EB">
              <w:t>oneTimeNotification</w:t>
            </w:r>
          </w:p>
        </w:tc>
        <w:tc>
          <w:tcPr>
            <w:tcW w:w="1828" w:type="dxa"/>
            <w:tcBorders>
              <w:top w:val="single" w:sz="4" w:space="0" w:color="auto"/>
              <w:left w:val="single" w:sz="4" w:space="0" w:color="auto"/>
              <w:bottom w:val="single" w:sz="4" w:space="0" w:color="auto"/>
              <w:right w:val="single" w:sz="4" w:space="0" w:color="auto"/>
            </w:tcBorders>
          </w:tcPr>
          <w:p w14:paraId="3096B76B" w14:textId="77777777" w:rsidR="00466BD4" w:rsidRPr="00CA70EB" w:rsidRDefault="00466BD4" w:rsidP="00291878">
            <w:pPr>
              <w:pStyle w:val="TAL"/>
            </w:pPr>
            <w:r>
              <w:t>boolean</w:t>
            </w:r>
          </w:p>
        </w:tc>
        <w:tc>
          <w:tcPr>
            <w:tcW w:w="298" w:type="dxa"/>
            <w:tcBorders>
              <w:top w:val="single" w:sz="4" w:space="0" w:color="auto"/>
              <w:left w:val="single" w:sz="4" w:space="0" w:color="auto"/>
              <w:bottom w:val="single" w:sz="4" w:space="0" w:color="auto"/>
              <w:right w:val="single" w:sz="4" w:space="0" w:color="auto"/>
            </w:tcBorders>
          </w:tcPr>
          <w:p w14:paraId="21074570" w14:textId="77777777" w:rsidR="00466BD4" w:rsidRPr="00CA70EB" w:rsidRDefault="00466BD4" w:rsidP="00291878">
            <w:pPr>
              <w:pStyle w:val="TAL"/>
            </w:pPr>
            <w:r w:rsidRPr="00CA70EB">
              <w:t>O</w:t>
            </w:r>
          </w:p>
        </w:tc>
        <w:tc>
          <w:tcPr>
            <w:tcW w:w="1141" w:type="dxa"/>
            <w:tcBorders>
              <w:top w:val="single" w:sz="4" w:space="0" w:color="auto"/>
              <w:left w:val="single" w:sz="4" w:space="0" w:color="auto"/>
              <w:bottom w:val="single" w:sz="4" w:space="0" w:color="auto"/>
              <w:right w:val="single" w:sz="4" w:space="0" w:color="auto"/>
            </w:tcBorders>
          </w:tcPr>
          <w:p w14:paraId="2EFF8AB1" w14:textId="77777777" w:rsidR="00466BD4" w:rsidRPr="00CA70EB" w:rsidRDefault="00466BD4" w:rsidP="00291878">
            <w:pPr>
              <w:pStyle w:val="TAL"/>
            </w:pPr>
            <w:r w:rsidRPr="00CA70EB">
              <w:t>0..1</w:t>
            </w:r>
          </w:p>
        </w:tc>
        <w:tc>
          <w:tcPr>
            <w:tcW w:w="4210" w:type="dxa"/>
            <w:tcBorders>
              <w:top w:val="single" w:sz="4" w:space="0" w:color="auto"/>
              <w:left w:val="single" w:sz="4" w:space="0" w:color="auto"/>
              <w:bottom w:val="single" w:sz="4" w:space="0" w:color="auto"/>
              <w:right w:val="single" w:sz="4" w:space="0" w:color="auto"/>
            </w:tcBorders>
          </w:tcPr>
          <w:p w14:paraId="1C787A33" w14:textId="77777777" w:rsidR="00466BD4" w:rsidRDefault="00466BD4" w:rsidP="00291878">
            <w:pPr>
              <w:pStyle w:val="TAL"/>
            </w:pPr>
            <w:r>
              <w:t>- true: Indicates that a single notification (one-time notification) is requested.</w:t>
            </w:r>
          </w:p>
          <w:p w14:paraId="54F4BE75" w14:textId="77777777" w:rsidR="00466BD4" w:rsidRDefault="00466BD4" w:rsidP="00291878">
            <w:pPr>
              <w:pStyle w:val="TAL"/>
            </w:pPr>
          </w:p>
          <w:p w14:paraId="4C3B76BB" w14:textId="77777777" w:rsidR="00466BD4" w:rsidRDefault="00466BD4" w:rsidP="00291878">
            <w:pPr>
              <w:pStyle w:val="TAL"/>
            </w:pPr>
            <w:r>
              <w:t>- false or absent: Indicates that continuous notification is requested.</w:t>
            </w:r>
          </w:p>
          <w:p w14:paraId="2046B0D0" w14:textId="77777777" w:rsidR="00466BD4" w:rsidRDefault="00466BD4" w:rsidP="00291878">
            <w:pPr>
              <w:pStyle w:val="TAL"/>
            </w:pPr>
          </w:p>
          <w:p w14:paraId="52F9DCF9" w14:textId="77777777" w:rsidR="00466BD4" w:rsidRPr="00CA70EB" w:rsidRDefault="00466BD4" w:rsidP="00291878">
            <w:pPr>
              <w:pStyle w:val="TAL"/>
            </w:pPr>
            <w:r>
              <w:t>(NOTE 1)</w:t>
            </w:r>
          </w:p>
        </w:tc>
      </w:tr>
      <w:tr w:rsidR="00466BD4" w14:paraId="47D23FFB" w14:textId="77777777" w:rsidTr="00291878">
        <w:trPr>
          <w:jc w:val="center"/>
        </w:trPr>
        <w:tc>
          <w:tcPr>
            <w:tcW w:w="2090" w:type="dxa"/>
            <w:tcBorders>
              <w:top w:val="single" w:sz="4" w:space="0" w:color="auto"/>
              <w:left w:val="single" w:sz="4" w:space="0" w:color="auto"/>
              <w:bottom w:val="single" w:sz="4" w:space="0" w:color="auto"/>
              <w:right w:val="single" w:sz="4" w:space="0" w:color="auto"/>
            </w:tcBorders>
          </w:tcPr>
          <w:p w14:paraId="33716D64" w14:textId="77777777" w:rsidR="00466BD4" w:rsidRPr="00CA70EB" w:rsidRDefault="00466BD4" w:rsidP="00291878">
            <w:pPr>
              <w:pStyle w:val="TAL"/>
            </w:pPr>
            <w:r w:rsidRPr="00CA70EB">
              <w:t>maxNumOfReports</w:t>
            </w:r>
          </w:p>
        </w:tc>
        <w:tc>
          <w:tcPr>
            <w:tcW w:w="1828" w:type="dxa"/>
            <w:tcBorders>
              <w:top w:val="single" w:sz="4" w:space="0" w:color="auto"/>
              <w:left w:val="single" w:sz="4" w:space="0" w:color="auto"/>
              <w:bottom w:val="single" w:sz="4" w:space="0" w:color="auto"/>
              <w:right w:val="single" w:sz="4" w:space="0" w:color="auto"/>
            </w:tcBorders>
          </w:tcPr>
          <w:p w14:paraId="217E5C83" w14:textId="77777777" w:rsidR="00466BD4" w:rsidRPr="00CA70EB" w:rsidRDefault="00466BD4" w:rsidP="00291878">
            <w:pPr>
              <w:pStyle w:val="TAL"/>
            </w:pPr>
            <w:r w:rsidRPr="00CA70EB">
              <w:t>MaxNumOfReports</w:t>
            </w:r>
          </w:p>
        </w:tc>
        <w:tc>
          <w:tcPr>
            <w:tcW w:w="298" w:type="dxa"/>
            <w:tcBorders>
              <w:top w:val="single" w:sz="4" w:space="0" w:color="auto"/>
              <w:left w:val="single" w:sz="4" w:space="0" w:color="auto"/>
              <w:bottom w:val="single" w:sz="4" w:space="0" w:color="auto"/>
              <w:right w:val="single" w:sz="4" w:space="0" w:color="auto"/>
            </w:tcBorders>
          </w:tcPr>
          <w:p w14:paraId="07AFD680" w14:textId="77777777" w:rsidR="00466BD4" w:rsidRPr="00CA70EB" w:rsidRDefault="00466BD4" w:rsidP="00291878">
            <w:pPr>
              <w:pStyle w:val="TAL"/>
            </w:pPr>
            <w:r w:rsidRPr="00CA70EB">
              <w:t>C</w:t>
            </w:r>
          </w:p>
        </w:tc>
        <w:tc>
          <w:tcPr>
            <w:tcW w:w="1141" w:type="dxa"/>
            <w:tcBorders>
              <w:top w:val="single" w:sz="4" w:space="0" w:color="auto"/>
              <w:left w:val="single" w:sz="4" w:space="0" w:color="auto"/>
              <w:bottom w:val="single" w:sz="4" w:space="0" w:color="auto"/>
              <w:right w:val="single" w:sz="4" w:space="0" w:color="auto"/>
            </w:tcBorders>
          </w:tcPr>
          <w:p w14:paraId="7FC495DB" w14:textId="77777777" w:rsidR="00466BD4" w:rsidRPr="00CA70EB" w:rsidRDefault="00466BD4" w:rsidP="00291878">
            <w:pPr>
              <w:pStyle w:val="TAL"/>
            </w:pPr>
            <w:r w:rsidRPr="00CA70EB">
              <w:t>0..1</w:t>
            </w:r>
          </w:p>
        </w:tc>
        <w:tc>
          <w:tcPr>
            <w:tcW w:w="4210" w:type="dxa"/>
            <w:tcBorders>
              <w:top w:val="single" w:sz="4" w:space="0" w:color="auto"/>
              <w:left w:val="single" w:sz="4" w:space="0" w:color="auto"/>
              <w:bottom w:val="single" w:sz="4" w:space="0" w:color="auto"/>
              <w:right w:val="single" w:sz="4" w:space="0" w:color="auto"/>
            </w:tcBorders>
          </w:tcPr>
          <w:p w14:paraId="33B5FCF4" w14:textId="77777777" w:rsidR="00466BD4" w:rsidRPr="00CA70EB" w:rsidRDefault="00466BD4" w:rsidP="00291878">
            <w:pPr>
              <w:pStyle w:val="TAL"/>
            </w:pPr>
            <w:r w:rsidRPr="00CA70EB">
              <w:t>Maximum number of reports. If the event subscription is for a group of UEs, this parameter shall be applied to each individual member UE of the group.</w:t>
            </w:r>
          </w:p>
          <w:p w14:paraId="67B5E2FF" w14:textId="77777777" w:rsidR="00466BD4" w:rsidRPr="00CA70EB" w:rsidRDefault="00466BD4" w:rsidP="00291878">
            <w:pPr>
              <w:pStyle w:val="TAL"/>
            </w:pPr>
            <w:r w:rsidRPr="00CA70EB">
              <w:t>(NOTE 2)</w:t>
            </w:r>
          </w:p>
        </w:tc>
      </w:tr>
      <w:tr w:rsidR="00466BD4" w:rsidRPr="006E27E2" w14:paraId="06DC2C59" w14:textId="77777777" w:rsidTr="00291878">
        <w:trPr>
          <w:jc w:val="center"/>
        </w:trPr>
        <w:tc>
          <w:tcPr>
            <w:tcW w:w="2090" w:type="dxa"/>
            <w:tcBorders>
              <w:top w:val="single" w:sz="4" w:space="0" w:color="auto"/>
              <w:left w:val="single" w:sz="4" w:space="0" w:color="auto"/>
              <w:bottom w:val="single" w:sz="4" w:space="0" w:color="auto"/>
              <w:right w:val="single" w:sz="4" w:space="0" w:color="auto"/>
            </w:tcBorders>
          </w:tcPr>
          <w:p w14:paraId="67ED56E0" w14:textId="77777777" w:rsidR="00466BD4" w:rsidRPr="00CA70EB" w:rsidRDefault="00466BD4" w:rsidP="00291878">
            <w:pPr>
              <w:pStyle w:val="TAL"/>
            </w:pPr>
            <w:r>
              <w:t>e</w:t>
            </w:r>
            <w:r w:rsidRPr="00CA70EB">
              <w:t>xpiry</w:t>
            </w:r>
          </w:p>
        </w:tc>
        <w:tc>
          <w:tcPr>
            <w:tcW w:w="1828" w:type="dxa"/>
            <w:tcBorders>
              <w:top w:val="single" w:sz="4" w:space="0" w:color="auto"/>
              <w:left w:val="single" w:sz="4" w:space="0" w:color="auto"/>
              <w:bottom w:val="single" w:sz="4" w:space="0" w:color="auto"/>
              <w:right w:val="single" w:sz="4" w:space="0" w:color="auto"/>
            </w:tcBorders>
          </w:tcPr>
          <w:p w14:paraId="172AAF49" w14:textId="77777777" w:rsidR="00466BD4" w:rsidRPr="00CA70EB" w:rsidRDefault="00466BD4" w:rsidP="00291878">
            <w:pPr>
              <w:pStyle w:val="TAL"/>
            </w:pPr>
            <w:r w:rsidRPr="00CA70EB">
              <w:t>DateTime</w:t>
            </w:r>
          </w:p>
        </w:tc>
        <w:tc>
          <w:tcPr>
            <w:tcW w:w="298" w:type="dxa"/>
            <w:tcBorders>
              <w:top w:val="single" w:sz="4" w:space="0" w:color="auto"/>
              <w:left w:val="single" w:sz="4" w:space="0" w:color="auto"/>
              <w:bottom w:val="single" w:sz="4" w:space="0" w:color="auto"/>
              <w:right w:val="single" w:sz="4" w:space="0" w:color="auto"/>
            </w:tcBorders>
          </w:tcPr>
          <w:p w14:paraId="5B934A2D" w14:textId="77777777" w:rsidR="00466BD4" w:rsidRPr="00CA70EB" w:rsidRDefault="00466BD4" w:rsidP="00291878">
            <w:pPr>
              <w:pStyle w:val="TAL"/>
            </w:pPr>
            <w:r w:rsidRPr="00CA70EB">
              <w:t>C</w:t>
            </w:r>
          </w:p>
        </w:tc>
        <w:tc>
          <w:tcPr>
            <w:tcW w:w="1141" w:type="dxa"/>
            <w:tcBorders>
              <w:top w:val="single" w:sz="4" w:space="0" w:color="auto"/>
              <w:left w:val="single" w:sz="4" w:space="0" w:color="auto"/>
              <w:bottom w:val="single" w:sz="4" w:space="0" w:color="auto"/>
              <w:right w:val="single" w:sz="4" w:space="0" w:color="auto"/>
            </w:tcBorders>
          </w:tcPr>
          <w:p w14:paraId="3C918534" w14:textId="77777777" w:rsidR="00466BD4" w:rsidRPr="00CA70EB" w:rsidRDefault="00466BD4" w:rsidP="00291878">
            <w:pPr>
              <w:pStyle w:val="TAL"/>
            </w:pPr>
            <w:r w:rsidRPr="00CA70EB">
              <w:t>0..1</w:t>
            </w:r>
          </w:p>
        </w:tc>
        <w:tc>
          <w:tcPr>
            <w:tcW w:w="4210" w:type="dxa"/>
            <w:tcBorders>
              <w:top w:val="single" w:sz="4" w:space="0" w:color="auto"/>
              <w:left w:val="single" w:sz="4" w:space="0" w:color="auto"/>
              <w:bottom w:val="single" w:sz="4" w:space="0" w:color="auto"/>
              <w:right w:val="single" w:sz="4" w:space="0" w:color="auto"/>
            </w:tcBorders>
          </w:tcPr>
          <w:p w14:paraId="35AFE219" w14:textId="77777777" w:rsidR="00466BD4" w:rsidRPr="00CA70EB" w:rsidRDefault="00466BD4" w:rsidP="00291878">
            <w:pPr>
              <w:pStyle w:val="TAL"/>
              <w:rPr>
                <w:lang w:val="en-US"/>
              </w:rPr>
            </w:pPr>
            <w:r w:rsidRPr="00CA70EB">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t>
            </w:r>
          </w:p>
          <w:p w14:paraId="3781BA7D" w14:textId="77777777" w:rsidR="00466BD4" w:rsidRPr="00CA70EB" w:rsidRDefault="00466BD4" w:rsidP="00291878">
            <w:pPr>
              <w:pStyle w:val="TAL"/>
            </w:pPr>
            <w:r w:rsidRPr="00CA70EB">
              <w:rPr>
                <w:lang w:val="en-US"/>
              </w:rPr>
              <w:t>(NOTE 2)</w:t>
            </w:r>
          </w:p>
        </w:tc>
      </w:tr>
      <w:tr w:rsidR="00466BD4" w:rsidRPr="006E27E2" w14:paraId="31294DA4" w14:textId="77777777" w:rsidTr="002918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9E0B21" w14:textId="77777777" w:rsidR="00466BD4" w:rsidRPr="00CA70EB" w:rsidRDefault="00466BD4" w:rsidP="00291878">
            <w:pPr>
              <w:pStyle w:val="TAN"/>
            </w:pPr>
            <w:r w:rsidRPr="00CA70EB">
              <w:t>NOTE 1:</w:t>
            </w:r>
            <w:r w:rsidRPr="00CA70EB">
              <w:tab/>
            </w:r>
            <w:r w:rsidRPr="00946847">
              <w:t>If immediate report is requested and the current status associated to the event is returned, it shall not considered a notification report about the event detection for e.g. Maximum number of reports</w:t>
            </w:r>
            <w:r>
              <w:t>.</w:t>
            </w:r>
          </w:p>
          <w:p w14:paraId="151DBEB1" w14:textId="77777777" w:rsidR="00466BD4" w:rsidRPr="00CA70EB" w:rsidRDefault="00466BD4" w:rsidP="00291878">
            <w:pPr>
              <w:pStyle w:val="TAN"/>
            </w:pPr>
            <w:r w:rsidRPr="00CA70EB">
              <w:t>NOTE 2:</w:t>
            </w:r>
            <w:r w:rsidRPr="00CA70EB">
              <w:rPr>
                <w:lang w:val="en-US"/>
              </w:rPr>
              <w:tab/>
            </w:r>
            <w:r w:rsidRPr="00946847">
              <w:rPr>
                <w:lang w:val="en-US"/>
              </w:rPr>
              <w:t>If both "maxNumOfReports" and "expiry" are included, the subscription will expire as soon as one of the conditions is met. If the ReportMode is set to "PERIODIC", at least one of the "maxNumOfReports" and "expiry" attributes shall be included. If “oneTimeReport” is included, “maxNumOfReports” shall not be included</w:t>
            </w:r>
            <w:r>
              <w:rPr>
                <w:lang w:val="en-US"/>
              </w:rPr>
              <w:t>.</w:t>
            </w:r>
          </w:p>
        </w:tc>
      </w:tr>
    </w:tbl>
    <w:p w14:paraId="18944F0B" w14:textId="77777777" w:rsidR="00466BD4" w:rsidRDefault="00466BD4" w:rsidP="00466BD4">
      <w:pPr>
        <w:rPr>
          <w:lang w:val="en-US"/>
        </w:rPr>
      </w:pPr>
    </w:p>
    <w:p w14:paraId="75C81979" w14:textId="6B4A2B28" w:rsidR="00466BD4" w:rsidRPr="00CD766E" w:rsidRDefault="00466BD4" w:rsidP="00466BD4">
      <w:pPr>
        <w:pStyle w:val="Heading5"/>
      </w:pPr>
      <w:bookmarkStart w:id="637" w:name="_Toc192830104"/>
      <w:r w:rsidRPr="00CD766E">
        <w:lastRenderedPageBreak/>
        <w:t>6.4.6.</w:t>
      </w:r>
      <w:r>
        <w:t>2</w:t>
      </w:r>
      <w:r w:rsidRPr="00CD766E">
        <w:t>.</w:t>
      </w:r>
      <w:r>
        <w:rPr>
          <w:rFonts w:eastAsiaTheme="minorEastAsia" w:hint="eastAsia"/>
          <w:lang w:eastAsia="zh-CN"/>
        </w:rPr>
        <w:t>10</w:t>
      </w:r>
      <w:r w:rsidRPr="00CD766E">
        <w:tab/>
        <w:t>Type: ImsEventsSubscription</w:t>
      </w:r>
      <w:r>
        <w:t>Created</w:t>
      </w:r>
      <w:bookmarkEnd w:id="637"/>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291878">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291878">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6D52D4ED" w14:textId="77777777" w:rsidR="00466BD4" w:rsidRPr="0013366E" w:rsidRDefault="00466BD4" w:rsidP="00291878">
            <w:pPr>
              <w:pStyle w:val="TAL"/>
            </w:pPr>
            <w:r w:rsidRPr="0013366E">
              <w:t>0..1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291878">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38"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38"/>
      <w:tr w:rsidR="00466BD4" w:rsidRPr="00CD766E" w14:paraId="6E2EA844" w14:textId="77777777" w:rsidTr="00291878">
        <w:trPr>
          <w:jc w:val="center"/>
        </w:trPr>
        <w:tc>
          <w:tcPr>
            <w:tcW w:w="1707" w:type="dxa"/>
            <w:tcBorders>
              <w:top w:val="single" w:sz="6" w:space="0" w:color="auto"/>
              <w:left w:val="single" w:sz="6" w:space="0" w:color="auto"/>
              <w:bottom w:val="single" w:sz="6" w:space="0" w:color="auto"/>
              <w:right w:val="single" w:sz="6" w:space="0" w:color="auto"/>
            </w:tcBorders>
            <w:hideMark/>
          </w:tcPr>
          <w:p w14:paraId="2242D94D" w14:textId="77777777" w:rsidR="00466BD4" w:rsidRPr="00CD766E" w:rsidRDefault="00466BD4" w:rsidP="00291878">
            <w:pPr>
              <w:rPr>
                <w:rFonts w:ascii="Arial" w:hAnsi="Arial" w:cs="Arial"/>
              </w:rPr>
            </w:pPr>
          </w:p>
        </w:tc>
        <w:tc>
          <w:tcPr>
            <w:tcW w:w="1498" w:type="dxa"/>
            <w:hideMark/>
          </w:tcPr>
          <w:p w14:paraId="799719B7" w14:textId="77777777" w:rsidR="00466BD4" w:rsidRPr="00CD766E" w:rsidRDefault="00466BD4" w:rsidP="00291878">
            <w:pPr>
              <w:rPr>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
          <w:p w14:paraId="34C26AE8" w14:textId="77777777" w:rsidR="00466BD4" w:rsidRPr="00CD766E" w:rsidRDefault="00466BD4" w:rsidP="00291878">
            <w:pPr>
              <w:rPr>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
          <w:p w14:paraId="218C0FA3" w14:textId="77777777" w:rsidR="00466BD4" w:rsidRPr="00CD766E" w:rsidRDefault="00466BD4" w:rsidP="00291878">
            <w:pPr>
              <w:rPr>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
          <w:p w14:paraId="1540B363" w14:textId="77777777" w:rsidR="00466BD4" w:rsidRPr="00CD766E" w:rsidRDefault="00466BD4" w:rsidP="00291878">
            <w:pPr>
              <w:rPr>
                <w:rFonts w:ascii="Arial" w:hAnsi="Arial" w:cs="Arial"/>
              </w:rPr>
            </w:pPr>
          </w:p>
        </w:tc>
      </w:tr>
    </w:tbl>
    <w:p w14:paraId="0EFA279A" w14:textId="77777777" w:rsidR="00466BD4" w:rsidRPr="000F0BA0" w:rsidRDefault="00466BD4" w:rsidP="00466BD4">
      <w:pPr>
        <w:rPr>
          <w:noProof/>
          <w:lang w:eastAsia="zh-CN"/>
        </w:rPr>
      </w:pPr>
    </w:p>
    <w:p w14:paraId="6291FA23" w14:textId="79D41F9C" w:rsidR="00466BD4" w:rsidRPr="00D84C7A" w:rsidRDefault="00466BD4" w:rsidP="00466BD4">
      <w:pPr>
        <w:pStyle w:val="Heading5"/>
      </w:pPr>
      <w:bookmarkStart w:id="639" w:name="_Toc192830105"/>
      <w:r w:rsidRPr="00D84C7A">
        <w:t>6.</w:t>
      </w:r>
      <w:r w:rsidRPr="00D84C7A">
        <w:rPr>
          <w:rFonts w:eastAsia="DengXian" w:hint="eastAsia"/>
          <w:lang w:eastAsia="zh-CN"/>
        </w:rPr>
        <w:t>4</w:t>
      </w:r>
      <w:r w:rsidRPr="00D84C7A">
        <w:t>.6.</w:t>
      </w:r>
      <w:r>
        <w:t>2</w:t>
      </w:r>
      <w:r w:rsidRPr="00D84C7A">
        <w:t>.</w:t>
      </w:r>
      <w:r>
        <w:rPr>
          <w:rFonts w:eastAsiaTheme="minorEastAsia" w:hint="eastAsia"/>
          <w:lang w:eastAsia="zh-CN"/>
        </w:rPr>
        <w:t>11</w:t>
      </w:r>
      <w:r w:rsidRPr="00D84C7A">
        <w:tab/>
        <w:t xml:space="preserve">Type: </w:t>
      </w:r>
      <w:r>
        <w:t>Ims</w:t>
      </w:r>
      <w:r w:rsidRPr="00D84C7A">
        <w:t>Event</w:t>
      </w:r>
      <w:r>
        <w:t>Report</w:t>
      </w:r>
      <w:bookmarkEnd w:id="639"/>
    </w:p>
    <w:p w14:paraId="1535EC35" w14:textId="2DAD1523" w:rsidR="00466BD4" w:rsidRPr="00D84C7A" w:rsidRDefault="00466BD4" w:rsidP="00466BD4">
      <w:pPr>
        <w:pStyle w:val="TH"/>
      </w:pPr>
      <w:r w:rsidRPr="00D84C7A">
        <w:t>Table 6.</w:t>
      </w:r>
      <w:r w:rsidRPr="00D84C7A">
        <w:rPr>
          <w:rFonts w:eastAsia="DengXian" w:hint="eastAsia"/>
          <w:lang w:eastAsia="zh-CN"/>
        </w:rPr>
        <w:t>4</w:t>
      </w:r>
      <w:r w:rsidRPr="00D84C7A">
        <w:t>.6.</w:t>
      </w:r>
      <w:r>
        <w:t>2</w:t>
      </w:r>
      <w:r w:rsidRPr="00D84C7A">
        <w:t>.</w:t>
      </w:r>
      <w:r>
        <w:rPr>
          <w:rFonts w:eastAsiaTheme="minorEastAsia" w:hint="eastAsia"/>
          <w:lang w:eastAsia="zh-CN"/>
        </w:rPr>
        <w:t>11</w:t>
      </w:r>
      <w:r>
        <w:t>-1</w:t>
      </w:r>
      <w:r w:rsidRPr="00D84C7A">
        <w:t xml:space="preserve">: Definition of type </w:t>
      </w:r>
      <w:r>
        <w:t>Ims</w:t>
      </w:r>
      <w:r w:rsidRPr="00D84C7A">
        <w:t>Event</w:t>
      </w:r>
      <w:r>
        <w: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466BD4" w:rsidRPr="00D84C7A" w14:paraId="2438D383" w14:textId="77777777" w:rsidTr="00291878">
        <w:trPr>
          <w:jc w:val="center"/>
        </w:trPr>
        <w:tc>
          <w:tcPr>
            <w:tcW w:w="1645" w:type="dxa"/>
            <w:shd w:val="clear" w:color="auto" w:fill="C0C0C0"/>
          </w:tcPr>
          <w:p w14:paraId="50B35869" w14:textId="77777777" w:rsidR="00466BD4" w:rsidRPr="00D84C7A" w:rsidRDefault="00466BD4" w:rsidP="00291878">
            <w:pPr>
              <w:pStyle w:val="TAH"/>
            </w:pPr>
            <w:r w:rsidRPr="00D84C7A">
              <w:t>Attribute name</w:t>
            </w:r>
          </w:p>
        </w:tc>
        <w:tc>
          <w:tcPr>
            <w:tcW w:w="1505" w:type="dxa"/>
            <w:shd w:val="clear" w:color="auto" w:fill="C0C0C0"/>
          </w:tcPr>
          <w:p w14:paraId="0B53A5F7" w14:textId="77777777" w:rsidR="00466BD4" w:rsidRPr="00D84C7A" w:rsidRDefault="00466BD4" w:rsidP="00291878">
            <w:pPr>
              <w:pStyle w:val="TAH"/>
            </w:pPr>
            <w:r w:rsidRPr="00D84C7A">
              <w:t>Data type</w:t>
            </w:r>
          </w:p>
        </w:tc>
        <w:tc>
          <w:tcPr>
            <w:tcW w:w="426" w:type="dxa"/>
            <w:shd w:val="clear" w:color="auto" w:fill="C0C0C0"/>
          </w:tcPr>
          <w:p w14:paraId="2312A4D6" w14:textId="77777777" w:rsidR="00466BD4" w:rsidRPr="00D84C7A" w:rsidRDefault="00466BD4" w:rsidP="00291878">
            <w:pPr>
              <w:pStyle w:val="TAH"/>
            </w:pPr>
            <w:r w:rsidRPr="00D84C7A">
              <w:t>P</w:t>
            </w:r>
          </w:p>
        </w:tc>
        <w:tc>
          <w:tcPr>
            <w:tcW w:w="1136" w:type="dxa"/>
            <w:shd w:val="clear" w:color="auto" w:fill="C0C0C0"/>
          </w:tcPr>
          <w:p w14:paraId="1D4A70BF" w14:textId="77777777" w:rsidR="00466BD4" w:rsidRPr="00D84C7A" w:rsidRDefault="00466BD4" w:rsidP="00291878">
            <w:pPr>
              <w:pStyle w:val="TAH"/>
            </w:pPr>
            <w:r w:rsidRPr="00D84C7A">
              <w:t>Cardinality</w:t>
            </w:r>
          </w:p>
        </w:tc>
        <w:tc>
          <w:tcPr>
            <w:tcW w:w="4815" w:type="dxa"/>
            <w:shd w:val="clear" w:color="auto" w:fill="C0C0C0"/>
          </w:tcPr>
          <w:p w14:paraId="4BD42268" w14:textId="77777777" w:rsidR="00466BD4" w:rsidRPr="00D84C7A" w:rsidRDefault="00466BD4" w:rsidP="00291878">
            <w:pPr>
              <w:pStyle w:val="TAH"/>
            </w:pPr>
            <w:r w:rsidRPr="00D84C7A">
              <w:t>Description</w:t>
            </w:r>
          </w:p>
        </w:tc>
      </w:tr>
      <w:tr w:rsidR="00466BD4" w:rsidRPr="00D84C7A" w14:paraId="437DFD29" w14:textId="77777777" w:rsidTr="00291878">
        <w:trPr>
          <w:jc w:val="center"/>
        </w:trPr>
        <w:tc>
          <w:tcPr>
            <w:tcW w:w="1645" w:type="dxa"/>
          </w:tcPr>
          <w:p w14:paraId="3317195D" w14:textId="77777777" w:rsidR="00466BD4" w:rsidRPr="00D84C7A" w:rsidRDefault="00466BD4" w:rsidP="00291878">
            <w:pPr>
              <w:pStyle w:val="TAL"/>
              <w:rPr>
                <w:lang w:eastAsia="zh-CN"/>
              </w:rPr>
            </w:pPr>
            <w:r>
              <w:t>e</w:t>
            </w:r>
            <w:r w:rsidRPr="00D84C7A">
              <w:rPr>
                <w:rFonts w:hint="eastAsia"/>
              </w:rPr>
              <w:t>vent</w:t>
            </w:r>
          </w:p>
        </w:tc>
        <w:tc>
          <w:tcPr>
            <w:tcW w:w="1505" w:type="dxa"/>
          </w:tcPr>
          <w:p w14:paraId="1834D749" w14:textId="77777777" w:rsidR="00466BD4" w:rsidRPr="00D84C7A" w:rsidRDefault="00466BD4" w:rsidP="00291878">
            <w:pPr>
              <w:pStyle w:val="TAL"/>
              <w:rPr>
                <w:lang w:eastAsia="zh-CN"/>
              </w:rPr>
            </w:pPr>
            <w:r w:rsidRPr="00D84C7A">
              <w:t>Ims</w:t>
            </w:r>
            <w:r w:rsidRPr="00D84C7A">
              <w:rPr>
                <w:rFonts w:hint="eastAsia"/>
              </w:rPr>
              <w:t>Event</w:t>
            </w:r>
          </w:p>
        </w:tc>
        <w:tc>
          <w:tcPr>
            <w:tcW w:w="426" w:type="dxa"/>
          </w:tcPr>
          <w:p w14:paraId="3E33BE79" w14:textId="77777777" w:rsidR="00466BD4" w:rsidRPr="00D84C7A" w:rsidRDefault="00466BD4" w:rsidP="00291878">
            <w:pPr>
              <w:pStyle w:val="TAL"/>
              <w:rPr>
                <w:lang w:eastAsia="zh-CN"/>
              </w:rPr>
            </w:pPr>
            <w:r w:rsidRPr="00D84C7A">
              <w:rPr>
                <w:rFonts w:hint="eastAsia"/>
              </w:rPr>
              <w:t>M</w:t>
            </w:r>
          </w:p>
        </w:tc>
        <w:tc>
          <w:tcPr>
            <w:tcW w:w="1136" w:type="dxa"/>
          </w:tcPr>
          <w:p w14:paraId="621EEF36" w14:textId="77777777" w:rsidR="00466BD4" w:rsidRPr="00D84C7A" w:rsidRDefault="00466BD4" w:rsidP="00291878">
            <w:pPr>
              <w:pStyle w:val="TAL"/>
              <w:rPr>
                <w:lang w:eastAsia="zh-CN"/>
              </w:rPr>
            </w:pPr>
            <w:r w:rsidRPr="00D84C7A">
              <w:rPr>
                <w:rFonts w:hint="eastAsia"/>
              </w:rPr>
              <w:t>1</w:t>
            </w:r>
          </w:p>
        </w:tc>
        <w:tc>
          <w:tcPr>
            <w:tcW w:w="4815" w:type="dxa"/>
          </w:tcPr>
          <w:p w14:paraId="57CBE0DA" w14:textId="77777777" w:rsidR="00466BD4" w:rsidRPr="00D84C7A" w:rsidRDefault="00466BD4" w:rsidP="00291878">
            <w:pPr>
              <w:pStyle w:val="TAL"/>
              <w:rPr>
                <w:lang w:eastAsia="zh-CN"/>
              </w:rPr>
            </w:pPr>
            <w:r w:rsidRPr="00D84C7A">
              <w:t xml:space="preserve">Event that is </w:t>
            </w:r>
            <w:r>
              <w:t>reported</w:t>
            </w:r>
          </w:p>
        </w:tc>
      </w:tr>
      <w:tr w:rsidR="00466BD4" w:rsidRPr="00D84C7A" w14:paraId="06FC67DD" w14:textId="77777777" w:rsidTr="00291878">
        <w:trPr>
          <w:jc w:val="center"/>
        </w:trPr>
        <w:tc>
          <w:tcPr>
            <w:tcW w:w="1645" w:type="dxa"/>
          </w:tcPr>
          <w:p w14:paraId="5365F24C" w14:textId="77777777" w:rsidR="00466BD4" w:rsidRPr="00D84C7A" w:rsidRDefault="00466BD4" w:rsidP="00291878">
            <w:pPr>
              <w:pStyle w:val="TAL"/>
            </w:pPr>
            <w:r>
              <w:t>eventReport</w:t>
            </w:r>
          </w:p>
        </w:tc>
        <w:tc>
          <w:tcPr>
            <w:tcW w:w="1505" w:type="dxa"/>
          </w:tcPr>
          <w:p w14:paraId="090D36BD" w14:textId="77777777" w:rsidR="00466BD4" w:rsidRPr="00D84C7A" w:rsidRDefault="00466BD4" w:rsidP="00291878">
            <w:pPr>
              <w:pStyle w:val="TAL"/>
            </w:pPr>
            <w:r>
              <w:t>ImsEventReportInfo</w:t>
            </w:r>
          </w:p>
        </w:tc>
        <w:tc>
          <w:tcPr>
            <w:tcW w:w="426" w:type="dxa"/>
          </w:tcPr>
          <w:p w14:paraId="5AF99E11" w14:textId="77777777" w:rsidR="00466BD4" w:rsidRPr="00D84C7A" w:rsidRDefault="00466BD4" w:rsidP="00291878">
            <w:pPr>
              <w:pStyle w:val="TAL"/>
            </w:pPr>
            <w:r>
              <w:t>O</w:t>
            </w:r>
          </w:p>
        </w:tc>
        <w:tc>
          <w:tcPr>
            <w:tcW w:w="1136" w:type="dxa"/>
          </w:tcPr>
          <w:p w14:paraId="3531CEDD" w14:textId="77777777" w:rsidR="00466BD4" w:rsidRPr="00D84C7A" w:rsidRDefault="00466BD4" w:rsidP="00291878">
            <w:pPr>
              <w:pStyle w:val="TAL"/>
            </w:pPr>
            <w:r>
              <w:t>0..1</w:t>
            </w:r>
          </w:p>
        </w:tc>
        <w:tc>
          <w:tcPr>
            <w:tcW w:w="4815" w:type="dxa"/>
          </w:tcPr>
          <w:p w14:paraId="52D9C236" w14:textId="77777777" w:rsidR="00466BD4" w:rsidRPr="00D84C7A" w:rsidRDefault="00466BD4" w:rsidP="00291878">
            <w:pPr>
              <w:pStyle w:val="TAL"/>
            </w:pPr>
            <w:r>
              <w:t>Report Information per event type</w:t>
            </w:r>
          </w:p>
        </w:tc>
      </w:tr>
      <w:tr w:rsidR="00466BD4" w:rsidRPr="00D84C7A" w14:paraId="6DAD8F41" w14:textId="77777777" w:rsidTr="00291878">
        <w:trPr>
          <w:jc w:val="center"/>
        </w:trPr>
        <w:tc>
          <w:tcPr>
            <w:tcW w:w="1645" w:type="dxa"/>
          </w:tcPr>
          <w:p w14:paraId="1C293F63" w14:textId="77777777" w:rsidR="00466BD4" w:rsidRPr="00D84C7A" w:rsidRDefault="00466BD4" w:rsidP="00291878">
            <w:pPr>
              <w:pStyle w:val="TAL"/>
            </w:pPr>
            <w:r w:rsidRPr="00D84C7A">
              <w:rPr>
                <w:rFonts w:hint="eastAsia"/>
                <w:lang w:eastAsia="zh-CN"/>
              </w:rPr>
              <w:t>s</w:t>
            </w:r>
            <w:r w:rsidRPr="00D84C7A">
              <w:rPr>
                <w:lang w:eastAsia="zh-CN"/>
              </w:rPr>
              <w:t>essionId</w:t>
            </w:r>
          </w:p>
        </w:tc>
        <w:tc>
          <w:tcPr>
            <w:tcW w:w="1505" w:type="dxa"/>
          </w:tcPr>
          <w:p w14:paraId="757171FB" w14:textId="77777777" w:rsidR="00466BD4" w:rsidRPr="00D84C7A" w:rsidRDefault="00466BD4" w:rsidP="00291878">
            <w:pPr>
              <w:pStyle w:val="TAL"/>
            </w:pPr>
            <w:r w:rsidRPr="00D84C7A">
              <w:rPr>
                <w:rFonts w:hint="eastAsia"/>
                <w:lang w:eastAsia="zh-CN"/>
              </w:rPr>
              <w:t>S</w:t>
            </w:r>
            <w:r w:rsidRPr="00D84C7A">
              <w:rPr>
                <w:lang w:eastAsia="zh-CN"/>
              </w:rPr>
              <w:t>essionId</w:t>
            </w:r>
          </w:p>
        </w:tc>
        <w:tc>
          <w:tcPr>
            <w:tcW w:w="426" w:type="dxa"/>
          </w:tcPr>
          <w:p w14:paraId="1C2EB328" w14:textId="77777777" w:rsidR="00466BD4" w:rsidRPr="00D84C7A" w:rsidRDefault="00466BD4" w:rsidP="00291878">
            <w:pPr>
              <w:pStyle w:val="TAL"/>
            </w:pPr>
            <w:r>
              <w:rPr>
                <w:lang w:eastAsia="zh-CN"/>
              </w:rPr>
              <w:t>O</w:t>
            </w:r>
          </w:p>
        </w:tc>
        <w:tc>
          <w:tcPr>
            <w:tcW w:w="1136" w:type="dxa"/>
          </w:tcPr>
          <w:p w14:paraId="469BBA81" w14:textId="77777777" w:rsidR="00466BD4" w:rsidRPr="00D84C7A" w:rsidRDefault="00466BD4" w:rsidP="00291878">
            <w:pPr>
              <w:pStyle w:val="TAL"/>
            </w:pPr>
            <w:r>
              <w:rPr>
                <w:lang w:eastAsia="zh-CN"/>
              </w:rPr>
              <w:t>0..</w:t>
            </w:r>
            <w:r w:rsidRPr="00D84C7A">
              <w:rPr>
                <w:rFonts w:hint="eastAsia"/>
                <w:lang w:eastAsia="zh-CN"/>
              </w:rPr>
              <w:t>1</w:t>
            </w:r>
          </w:p>
        </w:tc>
        <w:tc>
          <w:tcPr>
            <w:tcW w:w="4815" w:type="dxa"/>
          </w:tcPr>
          <w:p w14:paraId="5F4ED0CF" w14:textId="77777777" w:rsidR="00466BD4" w:rsidRPr="00D84C7A" w:rsidRDefault="00466BD4" w:rsidP="00291878">
            <w:pPr>
              <w:pStyle w:val="TAL"/>
            </w:pPr>
            <w:r w:rsidRPr="00D84C7A">
              <w:rPr>
                <w:lang w:eastAsia="zh-CN"/>
              </w:rPr>
              <w:t xml:space="preserve">Identifies the </w:t>
            </w:r>
            <w:r w:rsidRPr="00D84C7A">
              <w:rPr>
                <w:rFonts w:hint="eastAsia"/>
                <w:lang w:eastAsia="zh-CN"/>
              </w:rPr>
              <w:t>session</w:t>
            </w:r>
            <w:r w:rsidRPr="00D84C7A">
              <w:rPr>
                <w:lang w:eastAsia="zh-CN"/>
              </w:rPr>
              <w:t xml:space="preserve"> ID</w:t>
            </w:r>
          </w:p>
        </w:tc>
      </w:tr>
    </w:tbl>
    <w:p w14:paraId="365DACB2" w14:textId="77777777" w:rsidR="00466BD4" w:rsidRDefault="00466BD4" w:rsidP="00466BD4"/>
    <w:p w14:paraId="42B6FAB6" w14:textId="77777777" w:rsidR="00466BD4" w:rsidRDefault="00466BD4" w:rsidP="00466BD4">
      <w:pPr>
        <w:pStyle w:val="EditorsNote"/>
      </w:pPr>
      <w:r>
        <w:rPr>
          <w:lang w:eastAsia="zh-CN"/>
        </w:rPr>
        <w:t>Editor's Note:</w:t>
      </w:r>
      <w:r>
        <w:rPr>
          <w:lang w:eastAsia="zh-CN"/>
        </w:rPr>
        <w:tab/>
        <w:t>Session Id to be moved to imsEventReport is ffs.</w:t>
      </w:r>
    </w:p>
    <w:p w14:paraId="17AFA32D" w14:textId="082FCE29" w:rsidR="002F77E3" w:rsidRDefault="002F77E3" w:rsidP="002F77E3">
      <w:pPr>
        <w:pStyle w:val="Heading4"/>
        <w:rPr>
          <w:lang w:val="en-US"/>
        </w:rPr>
      </w:pPr>
      <w:bookmarkStart w:id="640" w:name="_Toc192830106"/>
      <w:r>
        <w:rPr>
          <w:lang w:val="en-US"/>
        </w:rPr>
        <w:t>6.</w:t>
      </w:r>
      <w:r>
        <w:rPr>
          <w:rFonts w:eastAsiaTheme="minorEastAsia" w:hint="eastAsia"/>
          <w:lang w:val="en-US" w:eastAsia="zh-CN"/>
        </w:rPr>
        <w:t>4</w:t>
      </w:r>
      <w:r>
        <w:rPr>
          <w:lang w:val="en-US"/>
        </w:rPr>
        <w:t>.6.3</w:t>
      </w:r>
      <w:r>
        <w:rPr>
          <w:lang w:val="en-US"/>
        </w:rPr>
        <w:tab/>
        <w:t>Simple data types and enumerations</w:t>
      </w:r>
      <w:bookmarkEnd w:id="640"/>
    </w:p>
    <w:p w14:paraId="4813B51D" w14:textId="1D28737F" w:rsidR="002F77E3" w:rsidRDefault="002F77E3" w:rsidP="002F77E3">
      <w:pPr>
        <w:pStyle w:val="Heading5"/>
      </w:pPr>
      <w:bookmarkStart w:id="641" w:name="_Toc192830107"/>
      <w:r>
        <w:t>6.</w:t>
      </w:r>
      <w:r>
        <w:rPr>
          <w:rFonts w:eastAsiaTheme="minorEastAsia" w:hint="eastAsia"/>
          <w:lang w:eastAsia="zh-CN"/>
        </w:rPr>
        <w:t>4</w:t>
      </w:r>
      <w:r>
        <w:t>.6.3.1</w:t>
      </w:r>
      <w:r>
        <w:tab/>
        <w:t>Introduction</w:t>
      </w:r>
      <w:bookmarkEnd w:id="641"/>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Heading5"/>
      </w:pPr>
      <w:bookmarkStart w:id="642" w:name="_Toc192830108"/>
      <w:r>
        <w:t>6.</w:t>
      </w:r>
      <w:r>
        <w:rPr>
          <w:rFonts w:eastAsiaTheme="minorEastAsia" w:hint="eastAsia"/>
          <w:lang w:eastAsia="zh-CN"/>
        </w:rPr>
        <w:t>4</w:t>
      </w:r>
      <w:r>
        <w:t>.6.3.2</w:t>
      </w:r>
      <w:r>
        <w:tab/>
        <w:t>Simple data types</w:t>
      </w:r>
      <w:bookmarkEnd w:id="642"/>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43" w:name="MCCQCTEMPBM_00000032"/>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43"/>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Heading4"/>
        <w:rPr>
          <w:lang w:val="en-US"/>
        </w:rPr>
      </w:pPr>
      <w:bookmarkStart w:id="644" w:name="_Toc192830109"/>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4"/>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Heading4"/>
      </w:pPr>
      <w:bookmarkStart w:id="645" w:name="_Toc192830110"/>
      <w:r>
        <w:t>6.</w:t>
      </w:r>
      <w:r>
        <w:rPr>
          <w:rFonts w:eastAsiaTheme="minorEastAsia" w:hint="eastAsia"/>
          <w:lang w:eastAsia="zh-CN"/>
        </w:rPr>
        <w:t>4</w:t>
      </w:r>
      <w:r>
        <w:t>.6.5</w:t>
      </w:r>
      <w:r>
        <w:tab/>
        <w:t>Binary data</w:t>
      </w:r>
      <w:bookmarkEnd w:id="645"/>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Heading3"/>
      </w:pPr>
      <w:bookmarkStart w:id="646" w:name="_Toc192830111"/>
      <w:r>
        <w:lastRenderedPageBreak/>
        <w:t>6.</w:t>
      </w:r>
      <w:r>
        <w:rPr>
          <w:rFonts w:eastAsiaTheme="minorEastAsia" w:hint="eastAsia"/>
          <w:lang w:eastAsia="zh-CN"/>
        </w:rPr>
        <w:t>4</w:t>
      </w:r>
      <w:r>
        <w:t>.7</w:t>
      </w:r>
      <w:r>
        <w:tab/>
        <w:t>Error Handling</w:t>
      </w:r>
      <w:bookmarkEnd w:id="646"/>
    </w:p>
    <w:p w14:paraId="781CBCCE" w14:textId="313C9DA1" w:rsidR="002F77E3" w:rsidRDefault="002F77E3" w:rsidP="002F77E3">
      <w:pPr>
        <w:pStyle w:val="Heading4"/>
      </w:pPr>
      <w:bookmarkStart w:id="647" w:name="_Toc192830112"/>
      <w:r>
        <w:t>6.</w:t>
      </w:r>
      <w:r>
        <w:rPr>
          <w:rFonts w:eastAsiaTheme="minorEastAsia" w:hint="eastAsia"/>
          <w:lang w:eastAsia="zh-CN"/>
        </w:rPr>
        <w:t>4</w:t>
      </w:r>
      <w:r>
        <w:t>.7.1</w:t>
      </w:r>
      <w:r>
        <w:tab/>
        <w:t>General</w:t>
      </w:r>
      <w:bookmarkEnd w:id="647"/>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Heading4"/>
      </w:pPr>
      <w:bookmarkStart w:id="648" w:name="_Toc192830113"/>
      <w:r>
        <w:t>6.</w:t>
      </w:r>
      <w:r>
        <w:rPr>
          <w:rFonts w:eastAsiaTheme="minorEastAsia" w:hint="eastAsia"/>
          <w:lang w:eastAsia="zh-CN"/>
        </w:rPr>
        <w:t>4</w:t>
      </w:r>
      <w:r>
        <w:t>.7.2</w:t>
      </w:r>
      <w:r>
        <w:tab/>
        <w:t>Protocol Errors</w:t>
      </w:r>
      <w:bookmarkEnd w:id="648"/>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Heading4"/>
      </w:pPr>
      <w:bookmarkStart w:id="649" w:name="_Toc192830114"/>
      <w:r>
        <w:t>6.</w:t>
      </w:r>
      <w:r>
        <w:rPr>
          <w:rFonts w:eastAsiaTheme="minorEastAsia" w:hint="eastAsia"/>
          <w:lang w:eastAsia="zh-CN"/>
        </w:rPr>
        <w:t>4</w:t>
      </w:r>
      <w:r>
        <w:t>.7.3</w:t>
      </w:r>
      <w:r>
        <w:tab/>
        <w:t>Application Errors</w:t>
      </w:r>
      <w:bookmarkEnd w:id="649"/>
    </w:p>
    <w:p w14:paraId="1930F733" w14:textId="77777777"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6.1.7.3-1.</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3B0F26">
        <w:trPr>
          <w:jc w:val="center"/>
        </w:trPr>
        <w:tc>
          <w:tcPr>
            <w:tcW w:w="2921"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3" w:type="dxa"/>
            <w:shd w:val="clear" w:color="auto" w:fill="C0C0C0"/>
          </w:tcPr>
          <w:p w14:paraId="50011813" w14:textId="77777777" w:rsidR="002F77E3" w:rsidRDefault="002F77E3" w:rsidP="003B0F26">
            <w:pPr>
              <w:pStyle w:val="TAH"/>
            </w:pPr>
            <w:r>
              <w:t>Description</w:t>
            </w:r>
          </w:p>
        </w:tc>
      </w:tr>
      <w:tr w:rsidR="002F77E3" w14:paraId="2121E291" w14:textId="77777777" w:rsidTr="003B0F26">
        <w:trPr>
          <w:jc w:val="center"/>
        </w:trPr>
        <w:tc>
          <w:tcPr>
            <w:tcW w:w="2921"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3"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bl>
    <w:p w14:paraId="2BFDAB72" w14:textId="77777777" w:rsidR="002F77E3" w:rsidRDefault="002F77E3" w:rsidP="002F77E3"/>
    <w:p w14:paraId="3DA6F4EE" w14:textId="2DB084EA" w:rsidR="002F77E3" w:rsidRDefault="002F77E3" w:rsidP="002F77E3">
      <w:pPr>
        <w:pStyle w:val="Heading3"/>
        <w:rPr>
          <w:lang w:eastAsia="zh-CN"/>
        </w:rPr>
      </w:pPr>
      <w:bookmarkStart w:id="650" w:name="_Toc192830115"/>
      <w:r>
        <w:t>6.</w:t>
      </w:r>
      <w:r>
        <w:rPr>
          <w:rFonts w:eastAsiaTheme="minorEastAsia" w:hint="eastAsia"/>
          <w:lang w:eastAsia="zh-CN"/>
        </w:rPr>
        <w:t>4</w:t>
      </w:r>
      <w:r>
        <w:t>.8</w:t>
      </w:r>
      <w:r>
        <w:rPr>
          <w:lang w:eastAsia="zh-CN"/>
        </w:rPr>
        <w:tab/>
        <w:t>Feature negotiation</w:t>
      </w:r>
      <w:bookmarkEnd w:id="650"/>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51" w:name="MCCQCTEMPBM_00000033"/>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51"/>
    </w:tbl>
    <w:p w14:paraId="53EDCBA5" w14:textId="77777777" w:rsidR="002F77E3" w:rsidRDefault="002F77E3" w:rsidP="002F77E3"/>
    <w:p w14:paraId="64AA50C1" w14:textId="1C738122" w:rsidR="002F77E3" w:rsidRDefault="002F77E3" w:rsidP="002F77E3">
      <w:pPr>
        <w:pStyle w:val="Heading3"/>
      </w:pPr>
      <w:bookmarkStart w:id="652" w:name="_Toc192830116"/>
      <w:r>
        <w:t>6.</w:t>
      </w:r>
      <w:r>
        <w:rPr>
          <w:rFonts w:eastAsiaTheme="minorEastAsia" w:hint="eastAsia"/>
          <w:lang w:eastAsia="zh-CN"/>
        </w:rPr>
        <w:t>4</w:t>
      </w:r>
      <w:r>
        <w:t>.9</w:t>
      </w:r>
      <w:r>
        <w:tab/>
        <w:t>Security</w:t>
      </w:r>
      <w:bookmarkEnd w:id="652"/>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Heading3"/>
      </w:pPr>
      <w:bookmarkStart w:id="653" w:name="_Toc192830117"/>
      <w:r w:rsidRPr="005562D7">
        <w:t>6.</w:t>
      </w:r>
      <w:r>
        <w:rPr>
          <w:rFonts w:eastAsiaTheme="minorEastAsia" w:hint="eastAsia"/>
          <w:lang w:eastAsia="zh-CN"/>
        </w:rPr>
        <w:t>4</w:t>
      </w:r>
      <w:r w:rsidRPr="005562D7">
        <w:t>.</w:t>
      </w:r>
      <w:r>
        <w:t>10</w:t>
      </w:r>
      <w:r w:rsidRPr="005562D7">
        <w:tab/>
        <w:t>HTTP redirection</w:t>
      </w:r>
      <w:bookmarkEnd w:id="653"/>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Heading2"/>
        <w:rPr>
          <w:rFonts w:eastAsia="SimSun"/>
          <w:lang w:eastAsia="en-US"/>
        </w:rPr>
      </w:pPr>
      <w:bookmarkStart w:id="654" w:name="MCCQCTEMPBM_00000025"/>
      <w:bookmarkStart w:id="655" w:name="_Toc192830118"/>
      <w:r>
        <w:rPr>
          <w:rFonts w:eastAsia="SimSun"/>
        </w:rPr>
        <w:t>6.</w:t>
      </w:r>
      <w:r>
        <w:rPr>
          <w:rFonts w:eastAsia="SimSun" w:hint="eastAsia"/>
          <w:lang w:eastAsia="zh-CN"/>
        </w:rPr>
        <w:t>5</w:t>
      </w:r>
      <w:r>
        <w:rPr>
          <w:rFonts w:eastAsia="SimSun"/>
        </w:rPr>
        <w:tab/>
        <w:t>Nimsas_Ims</w:t>
      </w:r>
      <w:r>
        <w:rPr>
          <w:rFonts w:eastAsia="SimSun"/>
          <w:lang w:eastAsia="zh-CN"/>
        </w:rPr>
        <w:t>ParameterProvision</w:t>
      </w:r>
      <w:r>
        <w:rPr>
          <w:rFonts w:eastAsia="SimSun"/>
        </w:rPr>
        <w:t xml:space="preserve"> Service API</w:t>
      </w:r>
      <w:bookmarkEnd w:id="655"/>
    </w:p>
    <w:p w14:paraId="3D2D69C6" w14:textId="39764166" w:rsidR="001B6BE2" w:rsidRDefault="001B6BE2" w:rsidP="001B6BE2">
      <w:pPr>
        <w:pStyle w:val="Heading3"/>
        <w:rPr>
          <w:rFonts w:eastAsia="SimSun"/>
        </w:rPr>
      </w:pPr>
      <w:bookmarkStart w:id="656" w:name="_Toc192830119"/>
      <w:r>
        <w:rPr>
          <w:rFonts w:eastAsia="SimSun"/>
        </w:rPr>
        <w:t>6.</w:t>
      </w:r>
      <w:r>
        <w:rPr>
          <w:rFonts w:eastAsia="SimSun" w:hint="eastAsia"/>
          <w:lang w:eastAsia="zh-CN"/>
        </w:rPr>
        <w:t>5</w:t>
      </w:r>
      <w:r>
        <w:rPr>
          <w:rFonts w:eastAsia="SimSun"/>
        </w:rPr>
        <w:t>.1</w:t>
      </w:r>
      <w:r>
        <w:rPr>
          <w:rFonts w:eastAsia="SimSun"/>
        </w:rPr>
        <w:tab/>
        <w:t>API URI</w:t>
      </w:r>
      <w:bookmarkEnd w:id="656"/>
    </w:p>
    <w:p w14:paraId="123FAB12" w14:textId="77777777" w:rsidR="001B6BE2" w:rsidRDefault="001B6BE2" w:rsidP="001B6BE2">
      <w:pPr>
        <w:rPr>
          <w:rFonts w:eastAsia="SimSun"/>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Heading3"/>
        <w:rPr>
          <w:rFonts w:eastAsia="SimSun"/>
        </w:rPr>
      </w:pPr>
      <w:bookmarkStart w:id="657" w:name="_Toc192830120"/>
      <w:r>
        <w:rPr>
          <w:rFonts w:eastAsia="SimSun"/>
        </w:rPr>
        <w:t>6.</w:t>
      </w:r>
      <w:r>
        <w:rPr>
          <w:rFonts w:eastAsia="SimSun" w:hint="eastAsia"/>
          <w:lang w:eastAsia="zh-CN"/>
        </w:rPr>
        <w:t>5</w:t>
      </w:r>
      <w:r>
        <w:rPr>
          <w:rFonts w:eastAsia="SimSun"/>
        </w:rPr>
        <w:t>.2</w:t>
      </w:r>
      <w:r>
        <w:rPr>
          <w:rFonts w:eastAsia="SimSun"/>
        </w:rPr>
        <w:tab/>
        <w:t>Usage of HTTP</w:t>
      </w:r>
      <w:bookmarkEnd w:id="657"/>
    </w:p>
    <w:p w14:paraId="539A1927" w14:textId="3B6CBA93" w:rsidR="001B6BE2" w:rsidRDefault="001B6BE2" w:rsidP="001B6BE2">
      <w:pPr>
        <w:pStyle w:val="Heading4"/>
        <w:rPr>
          <w:rFonts w:eastAsia="SimSun"/>
        </w:rPr>
      </w:pPr>
      <w:bookmarkStart w:id="658" w:name="_Toc192830121"/>
      <w:r>
        <w:rPr>
          <w:rFonts w:eastAsia="SimSun"/>
        </w:rPr>
        <w:t>6.</w:t>
      </w:r>
      <w:r>
        <w:rPr>
          <w:rFonts w:eastAsia="SimSun" w:hint="eastAsia"/>
          <w:lang w:eastAsia="zh-CN"/>
        </w:rPr>
        <w:t>5</w:t>
      </w:r>
      <w:r>
        <w:rPr>
          <w:rFonts w:eastAsia="SimSun"/>
        </w:rPr>
        <w:t>.2.1</w:t>
      </w:r>
      <w:r>
        <w:rPr>
          <w:rFonts w:eastAsia="SimSun"/>
        </w:rPr>
        <w:tab/>
        <w:t>General</w:t>
      </w:r>
      <w:bookmarkEnd w:id="658"/>
    </w:p>
    <w:p w14:paraId="59C3D099" w14:textId="77777777" w:rsidR="001B6BE2" w:rsidRDefault="001B6BE2" w:rsidP="001B6BE2">
      <w:pPr>
        <w:rPr>
          <w:rFonts w:eastAsia="SimSun"/>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Heading4"/>
        <w:rPr>
          <w:rFonts w:eastAsia="SimSun"/>
        </w:rPr>
      </w:pPr>
      <w:bookmarkStart w:id="659" w:name="_Toc192830122"/>
      <w:r>
        <w:rPr>
          <w:rFonts w:eastAsia="SimSun"/>
        </w:rPr>
        <w:t>6.</w:t>
      </w:r>
      <w:r>
        <w:rPr>
          <w:rFonts w:eastAsia="SimSun" w:hint="eastAsia"/>
          <w:lang w:eastAsia="zh-CN"/>
        </w:rPr>
        <w:t>5</w:t>
      </w:r>
      <w:r>
        <w:rPr>
          <w:rFonts w:eastAsia="SimSun"/>
        </w:rPr>
        <w:t>.2.2</w:t>
      </w:r>
      <w:r>
        <w:rPr>
          <w:rFonts w:eastAsia="SimSun"/>
        </w:rPr>
        <w:tab/>
        <w:t>HTTP standard headers</w:t>
      </w:r>
      <w:bookmarkEnd w:id="659"/>
    </w:p>
    <w:p w14:paraId="0FE74491" w14:textId="4FC2142A" w:rsidR="001B6BE2" w:rsidRDefault="001B6BE2" w:rsidP="001B6BE2">
      <w:pPr>
        <w:pStyle w:val="Heading5"/>
        <w:rPr>
          <w:rFonts w:eastAsia="SimSun"/>
        </w:rPr>
      </w:pPr>
      <w:bookmarkStart w:id="660" w:name="_Toc192830123"/>
      <w:r>
        <w:rPr>
          <w:rFonts w:eastAsia="SimSun"/>
        </w:rPr>
        <w:t>6.</w:t>
      </w:r>
      <w:r>
        <w:rPr>
          <w:rFonts w:eastAsia="SimSun" w:hint="eastAsia"/>
          <w:lang w:eastAsia="zh-CN"/>
        </w:rPr>
        <w:t>5</w:t>
      </w:r>
      <w:r>
        <w:rPr>
          <w:rFonts w:eastAsia="SimSun"/>
        </w:rPr>
        <w:t>.2.2.1</w:t>
      </w:r>
      <w:r>
        <w:rPr>
          <w:rFonts w:eastAsia="SimSun"/>
        </w:rPr>
        <w:tab/>
        <w:t>General</w:t>
      </w:r>
      <w:bookmarkEnd w:id="660"/>
    </w:p>
    <w:p w14:paraId="363E34E2" w14:textId="77777777" w:rsidR="001B6BE2" w:rsidRDefault="001B6BE2" w:rsidP="001B6BE2">
      <w:pPr>
        <w:rPr>
          <w:rFonts w:eastAsia="SimSun"/>
          <w:noProof/>
        </w:rPr>
      </w:pPr>
      <w:r>
        <w:rPr>
          <w:noProof/>
        </w:rPr>
        <w:t>See clause 5.2.2 of 3GPP TS 29.500 [4] for the usage of HTTP standard headers.</w:t>
      </w:r>
    </w:p>
    <w:p w14:paraId="0B7FA383" w14:textId="65F09612" w:rsidR="001B6BE2" w:rsidRDefault="001B6BE2" w:rsidP="001B6BE2">
      <w:pPr>
        <w:pStyle w:val="Heading5"/>
        <w:rPr>
          <w:rFonts w:eastAsia="SimSun"/>
        </w:rPr>
      </w:pPr>
      <w:bookmarkStart w:id="661" w:name="_Toc192830124"/>
      <w:r>
        <w:rPr>
          <w:rFonts w:eastAsia="SimSun"/>
        </w:rPr>
        <w:t>6.</w:t>
      </w:r>
      <w:r>
        <w:rPr>
          <w:rFonts w:eastAsia="SimSun" w:hint="eastAsia"/>
          <w:lang w:eastAsia="zh-CN"/>
        </w:rPr>
        <w:t>5</w:t>
      </w:r>
      <w:r>
        <w:rPr>
          <w:rFonts w:eastAsia="SimSun"/>
        </w:rPr>
        <w:t>.2.2.2</w:t>
      </w:r>
      <w:r>
        <w:rPr>
          <w:rFonts w:eastAsia="SimSun"/>
        </w:rPr>
        <w:tab/>
        <w:t>Content type</w:t>
      </w:r>
      <w:bookmarkEnd w:id="661"/>
    </w:p>
    <w:p w14:paraId="3AB09129" w14:textId="77777777" w:rsidR="001B6BE2" w:rsidRDefault="001B6BE2" w:rsidP="001B6BE2">
      <w:pPr>
        <w:rPr>
          <w:rFonts w:eastAsia="SimSun"/>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Heading4"/>
        <w:rPr>
          <w:rFonts w:eastAsia="SimSun"/>
        </w:rPr>
      </w:pPr>
      <w:bookmarkStart w:id="662" w:name="_Toc192830125"/>
      <w:r>
        <w:rPr>
          <w:rFonts w:eastAsia="SimSun"/>
        </w:rPr>
        <w:t>6.</w:t>
      </w:r>
      <w:r>
        <w:rPr>
          <w:rFonts w:eastAsia="SimSun" w:hint="eastAsia"/>
          <w:lang w:eastAsia="zh-CN"/>
        </w:rPr>
        <w:t>5</w:t>
      </w:r>
      <w:r>
        <w:rPr>
          <w:rFonts w:eastAsia="SimSun"/>
        </w:rPr>
        <w:t>.2.3</w:t>
      </w:r>
      <w:r>
        <w:rPr>
          <w:rFonts w:eastAsia="SimSun"/>
        </w:rPr>
        <w:tab/>
        <w:t>HTTP custom headers</w:t>
      </w:r>
      <w:bookmarkEnd w:id="662"/>
    </w:p>
    <w:p w14:paraId="07558DB9" w14:textId="77777777" w:rsidR="001B6BE2" w:rsidRDefault="001B6BE2" w:rsidP="001B6BE2">
      <w:pPr>
        <w:rPr>
          <w:rFonts w:eastAsia="SimSun"/>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Heading3"/>
        <w:rPr>
          <w:rFonts w:eastAsia="SimSun"/>
        </w:rPr>
      </w:pPr>
      <w:bookmarkStart w:id="663" w:name="_Toc192830126"/>
      <w:r>
        <w:rPr>
          <w:rFonts w:eastAsia="SimSun"/>
        </w:rPr>
        <w:lastRenderedPageBreak/>
        <w:t>6.</w:t>
      </w:r>
      <w:r>
        <w:rPr>
          <w:rFonts w:eastAsia="SimSun" w:hint="eastAsia"/>
          <w:lang w:eastAsia="zh-CN"/>
        </w:rPr>
        <w:t>5</w:t>
      </w:r>
      <w:r>
        <w:rPr>
          <w:rFonts w:eastAsia="SimSun"/>
        </w:rPr>
        <w:t>.3</w:t>
      </w:r>
      <w:r>
        <w:rPr>
          <w:rFonts w:eastAsia="SimSun"/>
        </w:rPr>
        <w:tab/>
        <w:t>Resources</w:t>
      </w:r>
      <w:bookmarkEnd w:id="663"/>
    </w:p>
    <w:p w14:paraId="1961E262" w14:textId="633F09C6" w:rsidR="001B6BE2" w:rsidRDefault="001B6BE2" w:rsidP="001B6BE2">
      <w:pPr>
        <w:pStyle w:val="Heading4"/>
        <w:rPr>
          <w:rFonts w:eastAsia="SimSun"/>
        </w:rPr>
      </w:pPr>
      <w:bookmarkStart w:id="664" w:name="_Toc192830127"/>
      <w:r>
        <w:rPr>
          <w:rFonts w:eastAsia="SimSun"/>
        </w:rPr>
        <w:t>6.</w:t>
      </w:r>
      <w:r>
        <w:rPr>
          <w:rFonts w:eastAsia="SimSun" w:hint="eastAsia"/>
          <w:lang w:eastAsia="zh-CN"/>
        </w:rPr>
        <w:t>5</w:t>
      </w:r>
      <w:r>
        <w:rPr>
          <w:rFonts w:eastAsia="SimSun"/>
        </w:rPr>
        <w:t>.3.1</w:t>
      </w:r>
      <w:r>
        <w:rPr>
          <w:rFonts w:eastAsia="SimSun"/>
        </w:rPr>
        <w:tab/>
        <w:t>Overview</w:t>
      </w:r>
      <w:bookmarkEnd w:id="664"/>
    </w:p>
    <w:p w14:paraId="5B36908F" w14:textId="77777777" w:rsidR="001B6BE2" w:rsidRDefault="001B6BE2" w:rsidP="001B6BE2">
      <w:pPr>
        <w:rPr>
          <w:rFonts w:eastAsia="SimSun"/>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SimSun"/>
          <w:lang w:eastAsia="en-US"/>
        </w:rPr>
        <w:object w:dxaOrig="5535" w:dyaOrig="2100" w14:anchorId="23D54D26">
          <v:shape id="_x0000_i1047" type="#_x0000_t75" style="width:276.75pt;height:105pt" o:ole="">
            <v:imagedata r:id="rId53" o:title=""/>
          </v:shape>
          <o:OLEObject Type="Embed" ProgID="Visio.Drawing.15" ShapeID="_x0000_i1047" DrawAspect="Content" ObjectID="_1803442690" r:id="rId54"/>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tbl>
    <w:p w14:paraId="64435CEE" w14:textId="77777777" w:rsidR="001B6BE2" w:rsidRDefault="001B6BE2" w:rsidP="001B6BE2">
      <w:pPr>
        <w:rPr>
          <w:lang w:val="en-US" w:eastAsia="en-US"/>
        </w:rPr>
      </w:pPr>
    </w:p>
    <w:p w14:paraId="07510C7A" w14:textId="382EE12F" w:rsidR="001B6BE2" w:rsidRDefault="001B6BE2" w:rsidP="001B6BE2">
      <w:pPr>
        <w:pStyle w:val="Heading4"/>
        <w:rPr>
          <w:rFonts w:eastAsia="SimSun"/>
        </w:rPr>
      </w:pPr>
      <w:bookmarkStart w:id="665" w:name="_Toc192830128"/>
      <w:r>
        <w:rPr>
          <w:rFonts w:eastAsia="SimSun"/>
        </w:rPr>
        <w:t>6.</w:t>
      </w:r>
      <w:r>
        <w:rPr>
          <w:rFonts w:eastAsia="SimSun" w:hint="eastAsia"/>
          <w:lang w:eastAsia="zh-CN"/>
        </w:rPr>
        <w:t>5</w:t>
      </w:r>
      <w:r>
        <w:rPr>
          <w:rFonts w:eastAsia="SimSun"/>
        </w:rPr>
        <w:t>.3.2</w:t>
      </w:r>
      <w:r>
        <w:rPr>
          <w:rFonts w:eastAsia="SimSun"/>
        </w:rPr>
        <w:tab/>
        <w:t>Resource: I</w:t>
      </w:r>
      <w:r>
        <w:rPr>
          <w:rFonts w:eastAsia="SimSun"/>
          <w:lang w:eastAsia="zh-CN"/>
        </w:rPr>
        <w:t>msParameterProvisioningDataEntry</w:t>
      </w:r>
      <w:bookmarkEnd w:id="665"/>
    </w:p>
    <w:p w14:paraId="4B585B05" w14:textId="34EE0761" w:rsidR="001B6BE2" w:rsidRDefault="001B6BE2" w:rsidP="001B6BE2">
      <w:pPr>
        <w:pStyle w:val="Heading5"/>
        <w:rPr>
          <w:rFonts w:eastAsia="SimSun"/>
        </w:rPr>
      </w:pPr>
      <w:bookmarkStart w:id="666" w:name="_Toc192830129"/>
      <w:r>
        <w:rPr>
          <w:rFonts w:eastAsia="SimSun"/>
        </w:rPr>
        <w:t>6.</w:t>
      </w:r>
      <w:r>
        <w:rPr>
          <w:rFonts w:eastAsia="SimSun" w:hint="eastAsia"/>
          <w:lang w:eastAsia="zh-CN"/>
        </w:rPr>
        <w:t>5</w:t>
      </w:r>
      <w:r>
        <w:rPr>
          <w:rFonts w:eastAsia="SimSun"/>
        </w:rPr>
        <w:t>.3.2.1</w:t>
      </w:r>
      <w:r>
        <w:rPr>
          <w:rFonts w:eastAsia="SimSun"/>
        </w:rPr>
        <w:tab/>
        <w:t>Description</w:t>
      </w:r>
      <w:bookmarkEnd w:id="666"/>
    </w:p>
    <w:p w14:paraId="17A89939" w14:textId="77777777" w:rsidR="001B6BE2" w:rsidRDefault="001B6BE2" w:rsidP="001B6BE2">
      <w:pPr>
        <w:rPr>
          <w:rFonts w:eastAsia="SimSun"/>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Heading5"/>
        <w:rPr>
          <w:rFonts w:eastAsia="SimSun"/>
        </w:rPr>
      </w:pPr>
      <w:bookmarkStart w:id="667" w:name="_Toc192830130"/>
      <w:r>
        <w:rPr>
          <w:rFonts w:eastAsia="SimSun"/>
        </w:rPr>
        <w:t>6.</w:t>
      </w:r>
      <w:r>
        <w:rPr>
          <w:rFonts w:eastAsia="SimSun" w:hint="eastAsia"/>
          <w:lang w:eastAsia="zh-CN"/>
        </w:rPr>
        <w:t>5</w:t>
      </w:r>
      <w:r>
        <w:rPr>
          <w:rFonts w:eastAsia="SimSun"/>
        </w:rPr>
        <w:t>.3.2.2</w:t>
      </w:r>
      <w:r>
        <w:rPr>
          <w:rFonts w:eastAsia="SimSun"/>
        </w:rPr>
        <w:tab/>
        <w:t>Resource Definition</w:t>
      </w:r>
      <w:bookmarkEnd w:id="667"/>
    </w:p>
    <w:p w14:paraId="207449D8" w14:textId="77777777" w:rsidR="001B6BE2" w:rsidRDefault="001B6BE2" w:rsidP="001B6BE2">
      <w:pPr>
        <w:rPr>
          <w:rFonts w:eastAsia="SimSun"/>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lastRenderedPageBreak/>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57885E6" w14:textId="77777777" w:rsidR="001B6BE2" w:rsidRDefault="001B6BE2">
            <w:pPr>
              <w:pStyle w:val="TAL"/>
              <w:rPr>
                <w:lang w:val="en-US"/>
              </w:rPr>
            </w:pPr>
            <w:r>
              <w:rPr>
                <w:lang w:val="en-US"/>
              </w:rPr>
              <w:t>Represents the Subscription Identifier SUPI, GPSI, Group Id or anyUE (see 3GPP TS 23.501 [</w:t>
            </w:r>
            <w:r>
              <w:rPr>
                <w:lang w:val="en-US" w:eastAsia="zh-CN"/>
              </w:rPr>
              <w:t>4</w:t>
            </w:r>
            <w:r>
              <w:rPr>
                <w:lang w:val="en-US"/>
              </w:rPr>
              <w:t>] clause 5.9.2)</w:t>
            </w:r>
          </w:p>
          <w:p w14:paraId="3BB59FFF" w14:textId="77777777" w:rsidR="001B6BE2" w:rsidRDefault="001B6BE2">
            <w:pPr>
              <w:pStyle w:val="TAL"/>
            </w:pPr>
            <w:r>
              <w:t>- If representing a single UE, this parameter shall contain the GPSI or SUPI.</w:t>
            </w:r>
            <w:r>
              <w:rPr>
                <w:lang w:val="en-US"/>
              </w:rPr>
              <w:br/>
            </w:r>
            <w:r>
              <w:rPr>
                <w:lang w:val="en-US"/>
              </w:rPr>
              <w:tab/>
              <w:t>pattern: See pattern of type VarUeId 3GPP TS 29.571 [7]</w:t>
            </w:r>
          </w:p>
          <w:p w14:paraId="41C7D280" w14:textId="77777777" w:rsidR="001B6BE2" w:rsidRDefault="001B6BE2">
            <w:pPr>
              <w:pStyle w:val="TAL"/>
            </w:pPr>
            <w:r>
              <w:t>- If representing a group of UEs, this parameter shall contain the External GroupId.</w:t>
            </w:r>
          </w:p>
          <w:p w14:paraId="29E362AD" w14:textId="77777777" w:rsidR="001B6BE2" w:rsidRDefault="001B6BE2">
            <w:pPr>
              <w:pStyle w:val="TAL"/>
            </w:pPr>
            <w:r>
              <w:tab/>
              <w:t>pattern: "^extgroupid-[^@]+@[^@]+$"</w:t>
            </w:r>
          </w:p>
          <w:p w14:paraId="134D4916" w14:textId="77777777" w:rsidR="001B6BE2" w:rsidRDefault="001B6BE2">
            <w:pPr>
              <w:pStyle w:val="TAL"/>
            </w:pPr>
            <w:r>
              <w:t>- If representing any UE, this parameter shall contain "anyUE".</w:t>
            </w:r>
          </w:p>
          <w:p w14:paraId="16F99A5A" w14:textId="77777777" w:rsidR="001B6BE2" w:rsidRDefault="001B6BE2">
            <w:pPr>
              <w:pStyle w:val="TAL"/>
            </w:pPr>
            <w:r>
              <w:tab/>
              <w:t>pattern: "^anyUE$"</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7777777" w:rsidR="001B6BE2" w:rsidRDefault="001B6BE2">
            <w:pPr>
              <w:pStyle w:val="TAL"/>
            </w:pPr>
            <w:r>
              <w:t xml:space="preserve">The string identifying the </w:t>
            </w:r>
            <w:r>
              <w:rPr>
                <w:rFonts w:cs="Arial"/>
                <w:szCs w:val="18"/>
              </w:rPr>
              <w:t>originating AF. (NOTE)</w:t>
            </w:r>
          </w:p>
        </w:tc>
      </w:tr>
    </w:tbl>
    <w:p w14:paraId="1B0F9338" w14:textId="77777777" w:rsidR="001B6BE2" w:rsidRDefault="001B6BE2" w:rsidP="001B6BE2">
      <w:pPr>
        <w:rPr>
          <w:lang w:eastAsia="en-US"/>
        </w:rPr>
      </w:pPr>
    </w:p>
    <w:p w14:paraId="3F8F9CF1" w14:textId="22E1BD6D" w:rsidR="001B6BE2" w:rsidRDefault="001B6BE2" w:rsidP="001B6BE2">
      <w:pPr>
        <w:pStyle w:val="Heading5"/>
        <w:rPr>
          <w:rFonts w:eastAsia="SimSun"/>
        </w:rPr>
      </w:pPr>
      <w:bookmarkStart w:id="668" w:name="_Toc192830131"/>
      <w:r>
        <w:rPr>
          <w:rFonts w:eastAsia="SimSun"/>
        </w:rPr>
        <w:t>6.</w:t>
      </w:r>
      <w:r>
        <w:rPr>
          <w:rFonts w:eastAsia="SimSun" w:hint="eastAsia"/>
          <w:lang w:eastAsia="zh-CN"/>
        </w:rPr>
        <w:t>5</w:t>
      </w:r>
      <w:r>
        <w:rPr>
          <w:rFonts w:eastAsia="SimSun"/>
        </w:rPr>
        <w:t>.3.2.3</w:t>
      </w:r>
      <w:r>
        <w:rPr>
          <w:rFonts w:eastAsia="SimSun"/>
        </w:rPr>
        <w:tab/>
        <w:t>Resource Standard Methods</w:t>
      </w:r>
      <w:bookmarkEnd w:id="668"/>
    </w:p>
    <w:p w14:paraId="03849BFA" w14:textId="0E91CC29" w:rsidR="001B6BE2" w:rsidRDefault="001B6BE2" w:rsidP="001B6BE2">
      <w:pPr>
        <w:pStyle w:val="H6"/>
        <w:rPr>
          <w:rFonts w:eastAsia="SimSun"/>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77777777" w:rsidR="001B6BE2" w:rsidRDefault="001B6BE2">
            <w:pPr>
              <w:pStyle w:val="TAL"/>
            </w:pPr>
            <w:r>
              <w:t xml:space="preserve">Creates </w:t>
            </w:r>
            <w:r>
              <w:rPr>
                <w:lang w:eastAsia="zh-CN"/>
              </w:rPr>
              <w:t xml:space="preserve">an </w:t>
            </w:r>
            <w:r>
              <w:t>I</w:t>
            </w:r>
            <w:r>
              <w:rPr>
                <w:lang w:eastAsia="zh-CN"/>
              </w:rPr>
              <w:t>msParameterProvisioningDataEntry resource</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777777" w:rsidR="001B6BE2" w:rsidRDefault="001B6BE2">
            <w:pPr>
              <w:pStyle w:val="TAL"/>
            </w:pPr>
            <w:r>
              <w:t xml:space="preserve">Represents a successful </w:t>
            </w:r>
            <w:r>
              <w:rPr>
                <w:lang w:eastAsia="zh-CN"/>
              </w:rPr>
              <w:t xml:space="preserve">creation or </w:t>
            </w:r>
            <w:r>
              <w:t xml:space="preserve">update on the resource is returned. </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77777777" w:rsidR="001B6BE2" w:rsidRDefault="001B6BE2">
            <w:pPr>
              <w:pStyle w:val="TAN"/>
            </w:pPr>
            <w:r>
              <w:t>NOTE</w:t>
            </w:r>
            <w:r>
              <w:rPr>
                <w:lang w:val="en-US"/>
              </w:rPr>
              <w:t> 1</w:t>
            </w:r>
            <w:r>
              <w:t>:</w:t>
            </w:r>
            <w:r>
              <w:rPr>
                <w:noProof/>
              </w:rPr>
              <w:tab/>
              <w:t xml:space="preserve">The manadatory </w:t>
            </w:r>
            <w:r>
              <w:t xml:space="preserve">HTTP error status code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lastRenderedPageBreak/>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613755BD" w14:textId="77CFB466" w:rsidR="001B6BE2" w:rsidRDefault="001B6BE2" w:rsidP="001B6BE2">
      <w:pPr>
        <w:pStyle w:val="Heading5"/>
        <w:rPr>
          <w:rFonts w:eastAsia="SimSun"/>
        </w:rPr>
      </w:pPr>
      <w:bookmarkStart w:id="669" w:name="_Toc192830132"/>
      <w:r>
        <w:rPr>
          <w:rFonts w:eastAsia="SimSun"/>
        </w:rPr>
        <w:t>6.</w:t>
      </w:r>
      <w:r>
        <w:rPr>
          <w:rFonts w:eastAsia="SimSun" w:hint="eastAsia"/>
          <w:lang w:eastAsia="zh-CN"/>
        </w:rPr>
        <w:t>5</w:t>
      </w:r>
      <w:r>
        <w:rPr>
          <w:rFonts w:eastAsia="SimSun"/>
        </w:rPr>
        <w:t>.3.2.4</w:t>
      </w:r>
      <w:r>
        <w:rPr>
          <w:rFonts w:eastAsia="SimSun"/>
        </w:rPr>
        <w:tab/>
        <w:t>Resource Custom Operations</w:t>
      </w:r>
      <w:bookmarkEnd w:id="669"/>
    </w:p>
    <w:p w14:paraId="22E11FB5" w14:textId="77777777" w:rsidR="001B6BE2" w:rsidRDefault="001B6BE2" w:rsidP="001B6BE2">
      <w:pPr>
        <w:rPr>
          <w:rFonts w:eastAsia="SimSun"/>
        </w:rPr>
      </w:pPr>
      <w:r>
        <w:t>None.</w:t>
      </w:r>
    </w:p>
    <w:p w14:paraId="318A39BF" w14:textId="752C455B" w:rsidR="001B6BE2" w:rsidRDefault="001B6BE2" w:rsidP="001B6BE2">
      <w:pPr>
        <w:pStyle w:val="Heading3"/>
        <w:rPr>
          <w:rFonts w:eastAsia="SimSun"/>
        </w:rPr>
      </w:pPr>
      <w:bookmarkStart w:id="670" w:name="_Toc192830133"/>
      <w:r>
        <w:rPr>
          <w:rFonts w:eastAsia="SimSun"/>
        </w:rPr>
        <w:t>6.</w:t>
      </w:r>
      <w:r>
        <w:rPr>
          <w:rFonts w:eastAsia="SimSun" w:hint="eastAsia"/>
          <w:lang w:eastAsia="zh-CN"/>
        </w:rPr>
        <w:t>5</w:t>
      </w:r>
      <w:r>
        <w:rPr>
          <w:rFonts w:eastAsia="SimSun"/>
        </w:rPr>
        <w:t>.4</w:t>
      </w:r>
      <w:r>
        <w:rPr>
          <w:rFonts w:eastAsia="SimSun"/>
        </w:rPr>
        <w:tab/>
        <w:t>Custom Operations without associated resources</w:t>
      </w:r>
      <w:bookmarkEnd w:id="670"/>
    </w:p>
    <w:p w14:paraId="1ED629CF" w14:textId="77777777" w:rsidR="001B6BE2" w:rsidRDefault="001B6BE2" w:rsidP="001B6BE2">
      <w:pPr>
        <w:rPr>
          <w:rFonts w:eastAsia="SimSun"/>
        </w:rPr>
      </w:pPr>
      <w:r>
        <w:rPr>
          <w:lang w:eastAsia="zh-CN"/>
        </w:rPr>
        <w:t>None in this release of specification.</w:t>
      </w:r>
    </w:p>
    <w:p w14:paraId="190EA060" w14:textId="2A19980F" w:rsidR="001B6BE2" w:rsidRDefault="001B6BE2" w:rsidP="001B6BE2">
      <w:pPr>
        <w:pStyle w:val="Heading3"/>
        <w:rPr>
          <w:rFonts w:eastAsia="SimSun"/>
        </w:rPr>
      </w:pPr>
      <w:bookmarkStart w:id="671" w:name="_Toc192830134"/>
      <w:r>
        <w:rPr>
          <w:rFonts w:eastAsia="SimSun"/>
        </w:rPr>
        <w:t>6.</w:t>
      </w:r>
      <w:r>
        <w:rPr>
          <w:rFonts w:eastAsia="SimSun" w:hint="eastAsia"/>
          <w:lang w:eastAsia="zh-CN"/>
        </w:rPr>
        <w:t>5</w:t>
      </w:r>
      <w:r>
        <w:rPr>
          <w:rFonts w:eastAsia="SimSun"/>
        </w:rPr>
        <w:t>.5</w:t>
      </w:r>
      <w:r>
        <w:rPr>
          <w:rFonts w:eastAsia="SimSun"/>
        </w:rPr>
        <w:tab/>
        <w:t>Notifications</w:t>
      </w:r>
      <w:bookmarkEnd w:id="671"/>
    </w:p>
    <w:p w14:paraId="612B42DD" w14:textId="77777777" w:rsidR="001B6BE2" w:rsidRDefault="001B6BE2" w:rsidP="001B6BE2">
      <w:pPr>
        <w:rPr>
          <w:rFonts w:eastAsia="SimSun"/>
          <w:lang w:eastAsia="zh-CN"/>
        </w:rPr>
      </w:pPr>
      <w:r>
        <w:rPr>
          <w:lang w:eastAsia="zh-CN"/>
        </w:rPr>
        <w:t>None in this release of specification.</w:t>
      </w:r>
    </w:p>
    <w:p w14:paraId="53B0F6C5" w14:textId="7D14BBB5" w:rsidR="001B6BE2" w:rsidRDefault="001B6BE2" w:rsidP="001B6BE2">
      <w:pPr>
        <w:pStyle w:val="Heading3"/>
        <w:rPr>
          <w:rFonts w:eastAsia="SimSun"/>
          <w:lang w:eastAsia="en-US"/>
        </w:rPr>
      </w:pPr>
      <w:bookmarkStart w:id="672" w:name="_Toc192830135"/>
      <w:r>
        <w:rPr>
          <w:rFonts w:eastAsia="SimSun"/>
        </w:rPr>
        <w:t>6.</w:t>
      </w:r>
      <w:r>
        <w:rPr>
          <w:rFonts w:eastAsia="SimSun" w:hint="eastAsia"/>
          <w:lang w:eastAsia="zh-CN"/>
        </w:rPr>
        <w:t>5</w:t>
      </w:r>
      <w:r>
        <w:rPr>
          <w:rFonts w:eastAsia="SimSun"/>
        </w:rPr>
        <w:t>.6</w:t>
      </w:r>
      <w:r>
        <w:rPr>
          <w:rFonts w:eastAsia="SimSun"/>
        </w:rPr>
        <w:tab/>
        <w:t>Data Model</w:t>
      </w:r>
      <w:bookmarkEnd w:id="672"/>
    </w:p>
    <w:p w14:paraId="46F7BF47" w14:textId="613CACEC" w:rsidR="001B6BE2" w:rsidRDefault="001B6BE2" w:rsidP="001B6BE2">
      <w:pPr>
        <w:pStyle w:val="Heading4"/>
        <w:rPr>
          <w:rFonts w:eastAsia="SimSun"/>
        </w:rPr>
      </w:pPr>
      <w:bookmarkStart w:id="673" w:name="_Toc192830136"/>
      <w:r>
        <w:rPr>
          <w:rFonts w:eastAsia="SimSun"/>
        </w:rPr>
        <w:t>6.</w:t>
      </w:r>
      <w:r>
        <w:rPr>
          <w:rFonts w:eastAsia="SimSun" w:hint="eastAsia"/>
          <w:lang w:eastAsia="zh-CN"/>
        </w:rPr>
        <w:t>5</w:t>
      </w:r>
      <w:r>
        <w:rPr>
          <w:rFonts w:eastAsia="SimSun"/>
        </w:rPr>
        <w:t>.6.1</w:t>
      </w:r>
      <w:r>
        <w:rPr>
          <w:rFonts w:eastAsia="SimSun"/>
        </w:rPr>
        <w:tab/>
        <w:t>General</w:t>
      </w:r>
      <w:bookmarkEnd w:id="673"/>
    </w:p>
    <w:p w14:paraId="2971ED39" w14:textId="77777777" w:rsidR="001B6BE2" w:rsidRDefault="001B6BE2" w:rsidP="001B6BE2">
      <w:pPr>
        <w:rPr>
          <w:rFonts w:eastAsia="SimSun"/>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77777777" w:rsidR="001B6BE2" w:rsidRDefault="001B6BE2">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334D6B01" w14:textId="77777777" w:rsidR="001B6BE2" w:rsidRDefault="001B6BE2">
            <w:pPr>
              <w:pStyle w:val="TAL"/>
              <w:rPr>
                <w:lang w:eastAsia="zh-CN"/>
              </w:rPr>
            </w:pPr>
          </w:p>
        </w:tc>
        <w:tc>
          <w:tcPr>
            <w:tcW w:w="5617" w:type="dxa"/>
            <w:tcBorders>
              <w:top w:val="single" w:sz="4" w:space="0" w:color="auto"/>
              <w:left w:val="single" w:sz="4" w:space="0" w:color="auto"/>
              <w:bottom w:val="single" w:sz="4" w:space="0" w:color="auto"/>
              <w:right w:val="single" w:sz="4" w:space="0" w:color="auto"/>
            </w:tcBorders>
          </w:tcPr>
          <w:p w14:paraId="3C0EC7C0" w14:textId="77777777" w:rsidR="001B6BE2" w:rsidRDefault="001B6BE2">
            <w:pPr>
              <w:pStyle w:val="TAL"/>
              <w:rPr>
                <w:lang w:eastAsia="zh-CN"/>
              </w:rPr>
            </w:pPr>
          </w:p>
        </w:tc>
      </w:tr>
    </w:tbl>
    <w:p w14:paraId="2FFFB8ED" w14:textId="77777777" w:rsidR="001B6BE2" w:rsidRDefault="001B6BE2" w:rsidP="001B6BE2">
      <w:pPr>
        <w:rPr>
          <w:lang w:val="en-US" w:eastAsia="en-US"/>
        </w:rPr>
      </w:pPr>
    </w:p>
    <w:p w14:paraId="00662827" w14:textId="2428018C" w:rsidR="001B6BE2" w:rsidRDefault="001B6BE2" w:rsidP="001B6BE2">
      <w:pPr>
        <w:pStyle w:val="Heading4"/>
        <w:rPr>
          <w:rFonts w:eastAsia="SimSun"/>
          <w:lang w:val="en-US"/>
        </w:rPr>
      </w:pPr>
      <w:bookmarkStart w:id="674" w:name="_Toc192830137"/>
      <w:r>
        <w:rPr>
          <w:rFonts w:eastAsia="SimSun"/>
          <w:lang w:val="en-US"/>
        </w:rPr>
        <w:t>6.</w:t>
      </w:r>
      <w:r>
        <w:rPr>
          <w:rFonts w:eastAsia="SimSun" w:hint="eastAsia"/>
          <w:lang w:val="en-US" w:eastAsia="zh-CN"/>
        </w:rPr>
        <w:t>5</w:t>
      </w:r>
      <w:r>
        <w:rPr>
          <w:rFonts w:eastAsia="SimSun"/>
          <w:lang w:val="en-US"/>
        </w:rPr>
        <w:t>.6.2</w:t>
      </w:r>
      <w:r>
        <w:rPr>
          <w:rFonts w:eastAsia="SimSun"/>
          <w:lang w:val="en-US"/>
        </w:rPr>
        <w:tab/>
        <w:t>Structured data types</w:t>
      </w:r>
      <w:bookmarkEnd w:id="674"/>
    </w:p>
    <w:p w14:paraId="6A1F21A7" w14:textId="29571FAA" w:rsidR="001B6BE2" w:rsidRDefault="001B6BE2" w:rsidP="001B6BE2">
      <w:pPr>
        <w:pStyle w:val="Heading5"/>
        <w:rPr>
          <w:rFonts w:eastAsia="SimSun"/>
        </w:rPr>
      </w:pPr>
      <w:bookmarkStart w:id="675" w:name="_Toc192830138"/>
      <w:r>
        <w:rPr>
          <w:rFonts w:eastAsia="SimSun"/>
        </w:rPr>
        <w:t>6.</w:t>
      </w:r>
      <w:r>
        <w:rPr>
          <w:rFonts w:eastAsia="SimSun" w:hint="eastAsia"/>
          <w:lang w:eastAsia="zh-CN"/>
        </w:rPr>
        <w:t>5</w:t>
      </w:r>
      <w:r>
        <w:rPr>
          <w:rFonts w:eastAsia="SimSun"/>
          <w:lang w:eastAsia="zh-CN"/>
        </w:rPr>
        <w:t>.</w:t>
      </w:r>
      <w:r>
        <w:rPr>
          <w:rFonts w:eastAsia="SimSun"/>
        </w:rPr>
        <w:t>6.2.1</w:t>
      </w:r>
      <w:r>
        <w:rPr>
          <w:rFonts w:eastAsia="SimSun"/>
        </w:rPr>
        <w:tab/>
        <w:t>Introduction</w:t>
      </w:r>
      <w:bookmarkEnd w:id="675"/>
    </w:p>
    <w:p w14:paraId="475AFA6E" w14:textId="77777777" w:rsidR="001B6BE2" w:rsidRDefault="001B6BE2" w:rsidP="001B6BE2">
      <w:pPr>
        <w:rPr>
          <w:rFonts w:eastAsia="SimSun"/>
        </w:rPr>
      </w:pPr>
      <w:r>
        <w:t>This clause defines the structures to be used in resource representations.</w:t>
      </w:r>
    </w:p>
    <w:p w14:paraId="0846325E" w14:textId="385EC6F9" w:rsidR="001B6BE2" w:rsidRDefault="001B6BE2" w:rsidP="001B6BE2">
      <w:pPr>
        <w:pStyle w:val="Heading5"/>
        <w:rPr>
          <w:rFonts w:eastAsia="SimSun"/>
        </w:rPr>
      </w:pPr>
      <w:bookmarkStart w:id="676" w:name="_Toc192830139"/>
      <w:r>
        <w:rPr>
          <w:rFonts w:eastAsia="SimSun"/>
        </w:rPr>
        <w:lastRenderedPageBreak/>
        <w:t>6.</w:t>
      </w:r>
      <w:r>
        <w:rPr>
          <w:rFonts w:eastAsia="SimSun" w:hint="eastAsia"/>
          <w:lang w:eastAsia="zh-CN"/>
        </w:rPr>
        <w:t>5</w:t>
      </w:r>
      <w:r>
        <w:rPr>
          <w:rFonts w:eastAsia="SimSun"/>
        </w:rPr>
        <w:t>.6.2.2</w:t>
      </w:r>
      <w:r>
        <w:rPr>
          <w:rFonts w:eastAsia="SimSun"/>
        </w:rPr>
        <w:tab/>
        <w:t>Type: ImsPpDataEntry</w:t>
      </w:r>
      <w:bookmarkEnd w:id="676"/>
    </w:p>
    <w:p w14:paraId="080702EA" w14:textId="364071B6" w:rsidR="001B6BE2" w:rsidRDefault="001B6BE2" w:rsidP="001B6BE2">
      <w:pPr>
        <w:pStyle w:val="TH"/>
        <w:rPr>
          <w:rFonts w:eastAsia="SimSun"/>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77777777" w:rsidR="001B6BE2" w:rsidRDefault="001B6BE2">
            <w:pPr>
              <w:pStyle w:val="TAL"/>
              <w:rPr>
                <w:lang w:eastAsia="zh-CN"/>
              </w:rPr>
            </w:pPr>
            <w:r>
              <w:rPr>
                <w:lang w:eastAsia="zh-CN"/>
              </w:rPr>
              <w:t>rcdServerInformation</w:t>
            </w:r>
          </w:p>
        </w:tc>
        <w:tc>
          <w:tcPr>
            <w:tcW w:w="1498" w:type="dxa"/>
            <w:tcBorders>
              <w:top w:val="single" w:sz="6" w:space="0" w:color="auto"/>
              <w:left w:val="single" w:sz="6" w:space="0" w:color="auto"/>
              <w:bottom w:val="single" w:sz="6" w:space="0" w:color="auto"/>
              <w:right w:val="single" w:sz="6" w:space="0" w:color="auto"/>
            </w:tcBorders>
            <w:hideMark/>
          </w:tcPr>
          <w:p w14:paraId="54A01ACE" w14:textId="77777777" w:rsidR="001B6BE2" w:rsidRDefault="001B6BE2">
            <w:pPr>
              <w:pStyle w:val="TAL"/>
              <w:rPr>
                <w:lang w:eastAsia="zh-CN"/>
              </w:rPr>
            </w:pPr>
            <w:r>
              <w:rPr>
                <w:lang w:eastAsia="zh-CN"/>
              </w:rPr>
              <w:t>RcdServerInfo</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77777777" w:rsidR="001B6BE2" w:rsidRDefault="001B6BE2">
            <w:pPr>
              <w:pStyle w:val="TAL"/>
              <w:rPr>
                <w:rFonts w:cs="Arial"/>
                <w:szCs w:val="18"/>
                <w:lang w:eastAsia="zh-CN"/>
              </w:rPr>
            </w:pPr>
            <w:r>
              <w:t xml:space="preserve">The </w:t>
            </w:r>
            <w:r>
              <w:rPr>
                <w:lang w:eastAsia="zh-CN"/>
              </w:rPr>
              <w:t>RCD server information provisioned to the IMS AS</w:t>
            </w:r>
            <w:r>
              <w:rPr>
                <w:rFonts w:cs="Arial"/>
                <w:szCs w:val="18"/>
                <w:lang w:eastAsia="zh-CN"/>
              </w:rPr>
              <w:t>.</w:t>
            </w:r>
          </w:p>
        </w:tc>
      </w:tr>
    </w:tbl>
    <w:p w14:paraId="32D8A145" w14:textId="77777777" w:rsidR="001B6BE2" w:rsidRDefault="001B6BE2" w:rsidP="001B6BE2">
      <w:pPr>
        <w:rPr>
          <w:lang w:val="en-US" w:eastAsia="en-US"/>
        </w:rPr>
      </w:pPr>
    </w:p>
    <w:p w14:paraId="3BAFB40D" w14:textId="77777777" w:rsidR="001B6BE2" w:rsidRDefault="001B6BE2" w:rsidP="001B6BE2">
      <w:pPr>
        <w:pStyle w:val="EditorsNote"/>
      </w:pPr>
      <w:r>
        <w:rPr>
          <w:lang w:eastAsia="zh-CN"/>
        </w:rPr>
        <w:t>Editor’s note:</w:t>
      </w:r>
      <w:r>
        <w:rPr>
          <w:lang w:eastAsia="zh-CN"/>
        </w:rPr>
        <w:tab/>
        <w:t>The RcdServerInfo data type need to be defined as common data and is for FFS.</w:t>
      </w:r>
    </w:p>
    <w:p w14:paraId="5E9B2459" w14:textId="4176A883" w:rsidR="001B6BE2" w:rsidRDefault="001B6BE2" w:rsidP="001B6BE2">
      <w:pPr>
        <w:pStyle w:val="Heading4"/>
        <w:rPr>
          <w:rFonts w:eastAsia="SimSun"/>
          <w:lang w:val="en-US"/>
        </w:rPr>
      </w:pPr>
      <w:bookmarkStart w:id="677" w:name="_Toc192830140"/>
      <w:r>
        <w:rPr>
          <w:rFonts w:eastAsia="SimSun"/>
          <w:lang w:val="en-US"/>
        </w:rPr>
        <w:t>6.</w:t>
      </w:r>
      <w:r>
        <w:rPr>
          <w:rFonts w:eastAsia="SimSun" w:hint="eastAsia"/>
          <w:lang w:val="en-US" w:eastAsia="zh-CN"/>
        </w:rPr>
        <w:t>5</w:t>
      </w:r>
      <w:r>
        <w:rPr>
          <w:rFonts w:eastAsia="SimSun"/>
          <w:lang w:val="en-US"/>
        </w:rPr>
        <w:t>.6.3</w:t>
      </w:r>
      <w:r>
        <w:rPr>
          <w:rFonts w:eastAsia="SimSun"/>
          <w:lang w:val="en-US"/>
        </w:rPr>
        <w:tab/>
        <w:t>Simple data types and enumerations</w:t>
      </w:r>
      <w:bookmarkEnd w:id="677"/>
    </w:p>
    <w:p w14:paraId="00CE4B12" w14:textId="67722AA5" w:rsidR="001B6BE2" w:rsidRDefault="001B6BE2" w:rsidP="001B6BE2">
      <w:pPr>
        <w:pStyle w:val="Heading5"/>
        <w:rPr>
          <w:rFonts w:eastAsia="SimSun"/>
        </w:rPr>
      </w:pPr>
      <w:bookmarkStart w:id="678" w:name="_Toc192830141"/>
      <w:r>
        <w:rPr>
          <w:rFonts w:eastAsia="SimSun"/>
        </w:rPr>
        <w:t>6.</w:t>
      </w:r>
      <w:r>
        <w:rPr>
          <w:rFonts w:eastAsia="SimSun" w:hint="eastAsia"/>
          <w:lang w:eastAsia="zh-CN"/>
        </w:rPr>
        <w:t>5</w:t>
      </w:r>
      <w:r>
        <w:rPr>
          <w:rFonts w:eastAsia="SimSun"/>
        </w:rPr>
        <w:t>.6.3.1</w:t>
      </w:r>
      <w:r>
        <w:rPr>
          <w:rFonts w:eastAsia="SimSun"/>
        </w:rPr>
        <w:tab/>
        <w:t>Introduction</w:t>
      </w:r>
      <w:bookmarkEnd w:id="678"/>
    </w:p>
    <w:p w14:paraId="052291C3" w14:textId="77777777" w:rsidR="001B6BE2" w:rsidRDefault="001B6BE2" w:rsidP="001B6BE2">
      <w:pPr>
        <w:rPr>
          <w:rFonts w:eastAsia="SimSun"/>
        </w:rPr>
      </w:pPr>
      <w:r>
        <w:t>This clause defines simple data types and enumerations that can be referenced from data structures defined in the previous clauses.</w:t>
      </w:r>
    </w:p>
    <w:p w14:paraId="1A3E9D5E" w14:textId="1E7B9FBB" w:rsidR="001B6BE2" w:rsidRDefault="001B6BE2" w:rsidP="001B6BE2">
      <w:pPr>
        <w:pStyle w:val="Heading5"/>
        <w:rPr>
          <w:rFonts w:eastAsia="SimSun"/>
        </w:rPr>
      </w:pPr>
      <w:bookmarkStart w:id="679" w:name="_Toc192830142"/>
      <w:r>
        <w:rPr>
          <w:rFonts w:eastAsia="SimSun"/>
        </w:rPr>
        <w:t>6.</w:t>
      </w:r>
      <w:r>
        <w:rPr>
          <w:rFonts w:eastAsia="SimSun" w:hint="eastAsia"/>
          <w:lang w:eastAsia="zh-CN"/>
        </w:rPr>
        <w:t>5</w:t>
      </w:r>
      <w:r>
        <w:rPr>
          <w:rFonts w:eastAsia="SimSun"/>
        </w:rPr>
        <w:t>.6.3.2</w:t>
      </w:r>
      <w:r>
        <w:rPr>
          <w:rFonts w:eastAsia="SimSun"/>
        </w:rPr>
        <w:tab/>
        <w:t>Simple data types</w:t>
      </w:r>
      <w:bookmarkEnd w:id="679"/>
    </w:p>
    <w:p w14:paraId="6F27CE9C" w14:textId="7EC7B398" w:rsidR="001B6BE2" w:rsidRDefault="001B6BE2" w:rsidP="001B6BE2">
      <w:pPr>
        <w:rPr>
          <w:rFonts w:eastAsia="SimSun"/>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tbl>
    <w:p w14:paraId="4EE7DC00" w14:textId="77777777" w:rsidR="001B6BE2" w:rsidRDefault="001B6BE2" w:rsidP="001B6BE2">
      <w:pPr>
        <w:rPr>
          <w:lang w:eastAsia="en-US"/>
        </w:rPr>
      </w:pPr>
    </w:p>
    <w:p w14:paraId="2FEFBD99" w14:textId="6FEC794F" w:rsidR="001B6BE2" w:rsidRDefault="001B6BE2" w:rsidP="001B6BE2">
      <w:pPr>
        <w:pStyle w:val="Heading4"/>
        <w:rPr>
          <w:rFonts w:eastAsia="SimSun"/>
          <w:lang w:val="en-US"/>
        </w:rPr>
      </w:pPr>
      <w:bookmarkStart w:id="680" w:name="_Toc192830143"/>
      <w:r>
        <w:rPr>
          <w:rFonts w:eastAsia="SimSun"/>
          <w:lang w:val="en-US"/>
        </w:rPr>
        <w:t>6.</w:t>
      </w:r>
      <w:r>
        <w:rPr>
          <w:rFonts w:eastAsia="SimSun" w:hint="eastAsia"/>
          <w:lang w:val="en-US" w:eastAsia="zh-CN"/>
        </w:rPr>
        <w:t>5</w:t>
      </w:r>
      <w:r>
        <w:rPr>
          <w:rFonts w:eastAsia="SimSun"/>
          <w:lang w:val="en-US"/>
        </w:rPr>
        <w:t>.6.4</w:t>
      </w:r>
      <w:r>
        <w:rPr>
          <w:rFonts w:eastAsia="SimSun"/>
          <w:lang w:val="en-US"/>
        </w:rPr>
        <w:tab/>
      </w:r>
      <w:r>
        <w:rPr>
          <w:rFonts w:eastAsia="SimSun"/>
          <w:lang w:eastAsia="zh-CN"/>
        </w:rPr>
        <w:t>Data types describing alternative data types or combinations of data types</w:t>
      </w:r>
      <w:bookmarkEnd w:id="680"/>
    </w:p>
    <w:p w14:paraId="1B496901" w14:textId="77777777" w:rsidR="001B6BE2" w:rsidRDefault="001B6BE2" w:rsidP="001B6BE2">
      <w:pPr>
        <w:rPr>
          <w:rFonts w:eastAsia="SimSun"/>
        </w:rPr>
      </w:pPr>
      <w:r>
        <w:t>None in this release of the specification.</w:t>
      </w:r>
    </w:p>
    <w:p w14:paraId="6A4E1DB5" w14:textId="02883244" w:rsidR="001B6BE2" w:rsidRDefault="001B6BE2" w:rsidP="001B6BE2">
      <w:pPr>
        <w:pStyle w:val="Heading4"/>
        <w:rPr>
          <w:rFonts w:eastAsia="SimSun"/>
        </w:rPr>
      </w:pPr>
      <w:bookmarkStart w:id="681" w:name="_Toc192830144"/>
      <w:r>
        <w:rPr>
          <w:rFonts w:eastAsia="SimSun"/>
        </w:rPr>
        <w:t>6.</w:t>
      </w:r>
      <w:r>
        <w:rPr>
          <w:rFonts w:eastAsia="SimSun" w:hint="eastAsia"/>
          <w:lang w:eastAsia="zh-CN"/>
        </w:rPr>
        <w:t>5</w:t>
      </w:r>
      <w:r>
        <w:rPr>
          <w:rFonts w:eastAsia="SimSun"/>
        </w:rPr>
        <w:t>.6.5</w:t>
      </w:r>
      <w:r>
        <w:rPr>
          <w:rFonts w:eastAsia="SimSun"/>
        </w:rPr>
        <w:tab/>
        <w:t>Binary data</w:t>
      </w:r>
      <w:bookmarkEnd w:id="681"/>
    </w:p>
    <w:p w14:paraId="51D69A7F" w14:textId="77777777" w:rsidR="001B6BE2" w:rsidRDefault="001B6BE2" w:rsidP="001B6BE2">
      <w:pPr>
        <w:rPr>
          <w:rFonts w:eastAsia="SimSun"/>
        </w:rPr>
      </w:pPr>
      <w:r>
        <w:t>None in this release of the specification.</w:t>
      </w:r>
    </w:p>
    <w:p w14:paraId="30F1C9A3" w14:textId="220C5F61" w:rsidR="001B6BE2" w:rsidRDefault="001B6BE2" w:rsidP="001B6BE2">
      <w:pPr>
        <w:pStyle w:val="Heading3"/>
        <w:rPr>
          <w:rFonts w:eastAsia="SimSun"/>
        </w:rPr>
      </w:pPr>
      <w:bookmarkStart w:id="682" w:name="_Toc192830145"/>
      <w:r>
        <w:rPr>
          <w:rFonts w:eastAsia="SimSun"/>
        </w:rPr>
        <w:t>6.</w:t>
      </w:r>
      <w:r>
        <w:rPr>
          <w:rFonts w:eastAsia="SimSun" w:hint="eastAsia"/>
          <w:lang w:eastAsia="zh-CN"/>
        </w:rPr>
        <w:t>5</w:t>
      </w:r>
      <w:r>
        <w:rPr>
          <w:rFonts w:eastAsia="SimSun"/>
        </w:rPr>
        <w:t>.7</w:t>
      </w:r>
      <w:r>
        <w:rPr>
          <w:rFonts w:eastAsia="SimSun"/>
        </w:rPr>
        <w:tab/>
        <w:t>Error Handling</w:t>
      </w:r>
      <w:bookmarkEnd w:id="682"/>
    </w:p>
    <w:p w14:paraId="46D14157" w14:textId="65CBC760" w:rsidR="001B6BE2" w:rsidRDefault="001B6BE2" w:rsidP="001B6BE2">
      <w:pPr>
        <w:pStyle w:val="Heading4"/>
        <w:rPr>
          <w:rFonts w:eastAsia="SimSun"/>
        </w:rPr>
      </w:pPr>
      <w:bookmarkStart w:id="683" w:name="_Toc192830146"/>
      <w:r>
        <w:rPr>
          <w:rFonts w:eastAsia="SimSun"/>
        </w:rPr>
        <w:t>6.</w:t>
      </w:r>
      <w:r>
        <w:rPr>
          <w:rFonts w:eastAsia="SimSun" w:hint="eastAsia"/>
          <w:lang w:eastAsia="zh-CN"/>
        </w:rPr>
        <w:t>5</w:t>
      </w:r>
      <w:r>
        <w:rPr>
          <w:rFonts w:eastAsia="SimSun"/>
        </w:rPr>
        <w:t>.7.1</w:t>
      </w:r>
      <w:r>
        <w:rPr>
          <w:rFonts w:eastAsia="SimSun"/>
        </w:rPr>
        <w:tab/>
        <w:t>General</w:t>
      </w:r>
      <w:bookmarkEnd w:id="683"/>
    </w:p>
    <w:p w14:paraId="64C47940" w14:textId="77777777" w:rsidR="001B6BE2" w:rsidRDefault="001B6BE2" w:rsidP="001B6BE2">
      <w:pPr>
        <w:rPr>
          <w:rFonts w:eastAsia="SimSun"/>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Heading4"/>
        <w:rPr>
          <w:rFonts w:eastAsia="SimSun"/>
        </w:rPr>
      </w:pPr>
      <w:bookmarkStart w:id="684" w:name="_Toc192830147"/>
      <w:r>
        <w:rPr>
          <w:rFonts w:eastAsia="SimSun"/>
        </w:rPr>
        <w:t>6.</w:t>
      </w:r>
      <w:r>
        <w:rPr>
          <w:rFonts w:eastAsia="SimSun" w:hint="eastAsia"/>
          <w:lang w:eastAsia="zh-CN"/>
        </w:rPr>
        <w:t>5</w:t>
      </w:r>
      <w:r>
        <w:rPr>
          <w:rFonts w:eastAsia="SimSun"/>
        </w:rPr>
        <w:t>.7.2</w:t>
      </w:r>
      <w:r>
        <w:rPr>
          <w:rFonts w:eastAsia="SimSun"/>
        </w:rPr>
        <w:tab/>
        <w:t>Protocol Errors</w:t>
      </w:r>
      <w:bookmarkEnd w:id="684"/>
    </w:p>
    <w:p w14:paraId="4BB4BA5C" w14:textId="77777777" w:rsidR="001B6BE2" w:rsidRDefault="001B6BE2" w:rsidP="001B6BE2">
      <w:pPr>
        <w:rPr>
          <w:rFonts w:eastAsia="SimSun"/>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Heading4"/>
        <w:rPr>
          <w:rFonts w:eastAsia="SimSun"/>
        </w:rPr>
      </w:pPr>
      <w:bookmarkStart w:id="685" w:name="_Toc192830148"/>
      <w:r>
        <w:rPr>
          <w:rFonts w:eastAsia="SimSun"/>
        </w:rPr>
        <w:t>6.</w:t>
      </w:r>
      <w:r>
        <w:rPr>
          <w:rFonts w:eastAsia="SimSun" w:hint="eastAsia"/>
          <w:lang w:eastAsia="zh-CN"/>
        </w:rPr>
        <w:t>5</w:t>
      </w:r>
      <w:r>
        <w:rPr>
          <w:rFonts w:eastAsia="SimSun"/>
        </w:rPr>
        <w:t>.7.3</w:t>
      </w:r>
      <w:r>
        <w:rPr>
          <w:rFonts w:eastAsia="SimSun"/>
        </w:rPr>
        <w:tab/>
        <w:t>Application Errors</w:t>
      </w:r>
      <w:bookmarkEnd w:id="685"/>
    </w:p>
    <w:p w14:paraId="0EBD7F87" w14:textId="14A6201E" w:rsidR="001B6BE2" w:rsidRDefault="001B6BE2" w:rsidP="001B6BE2">
      <w:pPr>
        <w:rPr>
          <w:rFonts w:eastAsia="SimSun"/>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tbl>
    <w:p w14:paraId="6A5B5452" w14:textId="77777777" w:rsidR="001B6BE2" w:rsidRDefault="001B6BE2" w:rsidP="001B6BE2">
      <w:pPr>
        <w:rPr>
          <w:lang w:eastAsia="en-US"/>
        </w:rPr>
      </w:pPr>
    </w:p>
    <w:p w14:paraId="4CBEBAF6" w14:textId="6E66E358" w:rsidR="001B6BE2" w:rsidRDefault="001B6BE2" w:rsidP="001B6BE2">
      <w:pPr>
        <w:pStyle w:val="Heading3"/>
        <w:rPr>
          <w:rFonts w:eastAsia="SimSun"/>
          <w:lang w:eastAsia="zh-CN"/>
        </w:rPr>
      </w:pPr>
      <w:bookmarkStart w:id="686" w:name="_Toc192830149"/>
      <w:r>
        <w:rPr>
          <w:rFonts w:eastAsia="SimSun"/>
        </w:rPr>
        <w:lastRenderedPageBreak/>
        <w:t>6.</w:t>
      </w:r>
      <w:r>
        <w:rPr>
          <w:rFonts w:eastAsia="SimSun" w:hint="eastAsia"/>
          <w:lang w:eastAsia="zh-CN"/>
        </w:rPr>
        <w:t>5</w:t>
      </w:r>
      <w:r>
        <w:rPr>
          <w:rFonts w:eastAsia="SimSun"/>
        </w:rPr>
        <w:t>.8</w:t>
      </w:r>
      <w:r>
        <w:rPr>
          <w:rFonts w:eastAsia="SimSun"/>
          <w:lang w:eastAsia="zh-CN"/>
        </w:rPr>
        <w:tab/>
        <w:t>Feature negotiation</w:t>
      </w:r>
      <w:bookmarkEnd w:id="686"/>
    </w:p>
    <w:p w14:paraId="4C173BCB" w14:textId="708F8774" w:rsidR="001B6BE2" w:rsidRDefault="001B6BE2" w:rsidP="001B6BE2">
      <w:pPr>
        <w:rPr>
          <w:rFonts w:eastAsia="SimSun"/>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tbl>
    <w:p w14:paraId="530DCF7B" w14:textId="77777777" w:rsidR="001B6BE2" w:rsidRDefault="001B6BE2" w:rsidP="001B6BE2">
      <w:pPr>
        <w:rPr>
          <w:lang w:eastAsia="en-US"/>
        </w:rPr>
      </w:pPr>
    </w:p>
    <w:p w14:paraId="53DD924D" w14:textId="509D66C2" w:rsidR="001B6BE2" w:rsidRDefault="001B6BE2" w:rsidP="001B6BE2">
      <w:pPr>
        <w:pStyle w:val="Heading3"/>
        <w:rPr>
          <w:rFonts w:eastAsia="SimSun"/>
        </w:rPr>
      </w:pPr>
      <w:bookmarkStart w:id="687" w:name="_Toc192830150"/>
      <w:r>
        <w:rPr>
          <w:rFonts w:eastAsia="SimSun"/>
        </w:rPr>
        <w:t>6.</w:t>
      </w:r>
      <w:r>
        <w:rPr>
          <w:rFonts w:eastAsia="SimSun" w:hint="eastAsia"/>
          <w:lang w:eastAsia="zh-CN"/>
        </w:rPr>
        <w:t>5</w:t>
      </w:r>
      <w:r>
        <w:rPr>
          <w:rFonts w:eastAsia="SimSun"/>
        </w:rPr>
        <w:t>.9</w:t>
      </w:r>
      <w:r>
        <w:rPr>
          <w:rFonts w:eastAsia="SimSun"/>
        </w:rPr>
        <w:tab/>
        <w:t>Security</w:t>
      </w:r>
      <w:bookmarkEnd w:id="687"/>
    </w:p>
    <w:p w14:paraId="76426E09" w14:textId="77777777" w:rsidR="001B6BE2" w:rsidRDefault="001B6BE2" w:rsidP="001B6BE2">
      <w:pPr>
        <w:rPr>
          <w:rFonts w:eastAsia="SimSun"/>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Heading3"/>
        <w:rPr>
          <w:rFonts w:eastAsia="SimSun"/>
        </w:rPr>
      </w:pPr>
      <w:bookmarkStart w:id="688" w:name="_Toc192830151"/>
      <w:r>
        <w:rPr>
          <w:rFonts w:eastAsia="SimSun"/>
        </w:rPr>
        <w:t>6.</w:t>
      </w:r>
      <w:r>
        <w:rPr>
          <w:rFonts w:eastAsia="SimSun" w:hint="eastAsia"/>
          <w:lang w:eastAsia="zh-CN"/>
        </w:rPr>
        <w:t>5</w:t>
      </w:r>
      <w:r>
        <w:rPr>
          <w:rFonts w:eastAsia="SimSun"/>
        </w:rPr>
        <w:t>.10</w:t>
      </w:r>
      <w:r>
        <w:rPr>
          <w:rFonts w:eastAsia="SimSun"/>
        </w:rPr>
        <w:tab/>
        <w:t>HTTP redirection</w:t>
      </w:r>
      <w:bookmarkEnd w:id="688"/>
    </w:p>
    <w:p w14:paraId="5FA5E161" w14:textId="77777777" w:rsidR="001B6BE2" w:rsidRDefault="001B6BE2" w:rsidP="001B6BE2">
      <w:pPr>
        <w:rPr>
          <w:rFonts w:eastAsia="SimSun"/>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BC9588D" w14:textId="1140679B" w:rsidR="007B3457" w:rsidRDefault="00944AF9">
      <w:pPr>
        <w:pStyle w:val="Heading8"/>
      </w:pPr>
      <w:r>
        <w:fldChar w:fldCharType="begin"/>
      </w:r>
      <w:r w:rsidR="00000000">
        <w:fldChar w:fldCharType="separate"/>
      </w:r>
      <w:r>
        <w:fldChar w:fldCharType="end"/>
      </w:r>
      <w:bookmarkEnd w:id="654"/>
      <w:r>
        <w:br w:type="page"/>
      </w:r>
      <w:bookmarkStart w:id="689" w:name="_Toc35971450"/>
      <w:bookmarkStart w:id="690" w:name="_Toc510696650"/>
      <w:bookmarkStart w:id="691" w:name="_Toc192830152"/>
      <w:r>
        <w:lastRenderedPageBreak/>
        <w:t>Annex A (normative):</w:t>
      </w:r>
      <w:r>
        <w:br/>
        <w:t>OpenAPI specification</w:t>
      </w:r>
      <w:bookmarkEnd w:id="689"/>
      <w:bookmarkEnd w:id="690"/>
      <w:bookmarkEnd w:id="691"/>
    </w:p>
    <w:p w14:paraId="1656CB21" w14:textId="77777777" w:rsidR="007B3457" w:rsidRDefault="00000000" w:rsidP="003A4F10">
      <w:pPr>
        <w:pStyle w:val="Heading1"/>
      </w:pPr>
      <w:bookmarkStart w:id="692" w:name="_Toc510696651"/>
      <w:bookmarkStart w:id="693" w:name="_Toc35971451"/>
      <w:bookmarkStart w:id="694" w:name="_Toc510696653"/>
      <w:bookmarkStart w:id="695" w:name="_Toc192830153"/>
      <w:r>
        <w:t>A.1</w:t>
      </w:r>
      <w:r>
        <w:tab/>
        <w:t>General</w:t>
      </w:r>
      <w:bookmarkEnd w:id="692"/>
      <w:bookmarkEnd w:id="693"/>
      <w:bookmarkEnd w:id="695"/>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696" w:name="_Hlk191386584"/>
      <w:bookmarkStart w:id="697" w:name="_Toc192830154"/>
      <w:r>
        <w:t>A.2</w:t>
      </w:r>
      <w:r>
        <w:tab/>
      </w:r>
      <w:bookmarkStart w:id="698" w:name="OLE_LINK5"/>
      <w:r w:rsidR="0083253C" w:rsidRPr="0017262F">
        <w:t>Nimsas_SessionEventControl</w:t>
      </w:r>
      <w:bookmarkEnd w:id="698"/>
      <w:r>
        <w:t xml:space="preserve"> API</w:t>
      </w:r>
      <w:bookmarkEnd w:id="697"/>
    </w:p>
    <w:p w14:paraId="69666E72" w14:textId="77777777" w:rsidR="0083253C" w:rsidRPr="007C27B2" w:rsidRDefault="0083253C" w:rsidP="0083253C">
      <w:pPr>
        <w:pStyle w:val="PL"/>
      </w:pPr>
      <w:bookmarkStart w:id="699"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67057DB2"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r w:rsidR="00F5183B">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ECEE1CD"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F5183B">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69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77777777" w:rsidR="006C02CD" w:rsidRPr="007C27B2" w:rsidRDefault="00BB1E30" w:rsidP="006C02CD">
      <w:pPr>
        <w:pStyle w:val="PL"/>
        <w:tabs>
          <w:tab w:val="clear" w:pos="384"/>
        </w:tabs>
      </w:pPr>
      <w:r w:rsidRPr="00EE1428">
        <w:t xml:space="preserve">            $ref: '#/components/schemas/M</w:t>
      </w:r>
      <w:r>
        <w:rPr>
          <w:rFonts w:hint="eastAsia"/>
          <w:lang w:eastAsia="zh-CN"/>
        </w:rPr>
        <w:t>ediaInfoExternal</w:t>
      </w:r>
      <w:r w:rsidRPr="00EE1428">
        <w:t>'</w:t>
      </w:r>
    </w:p>
    <w:p w14:paraId="795E300E" w14:textId="77777777" w:rsidR="006B3722" w:rsidRDefault="006B3722" w:rsidP="006B3722">
      <w:pPr>
        <w:pStyle w:val="PL"/>
      </w:pPr>
    </w:p>
    <w:p w14:paraId="2D668817" w14:textId="77777777" w:rsidR="006B3722" w:rsidRDefault="006B3722" w:rsidP="006B3722">
      <w:pPr>
        <w:pStyle w:val="PL"/>
      </w:pPr>
      <w:r>
        <w:t># The mediaInfoExternal is temporar</w:t>
      </w:r>
      <w:r>
        <w:rPr>
          <w:rFonts w:hint="eastAsia"/>
          <w:lang w:eastAsia="zh-CN"/>
        </w:rPr>
        <w:t>il</w:t>
      </w:r>
      <w:r>
        <w:t>y defined and is only used for pass</w:t>
      </w:r>
      <w:r>
        <w:rPr>
          <w:rFonts w:hint="eastAsia"/>
          <w:lang w:eastAsia="zh-CN"/>
        </w:rPr>
        <w:t>ing</w:t>
      </w:r>
      <w:r>
        <w:t xml:space="preserve"> the parse tool.</w:t>
      </w:r>
    </w:p>
    <w:p w14:paraId="517FAFB3" w14:textId="77777777" w:rsidR="006B3722" w:rsidRDefault="006B3722" w:rsidP="006B3722">
      <w:pPr>
        <w:pStyle w:val="PL"/>
      </w:pPr>
      <w:r>
        <w:t xml:space="preserve">    MediaInfoExternal:</w:t>
      </w:r>
    </w:p>
    <w:p w14:paraId="2A843B99" w14:textId="77777777" w:rsidR="006B3722" w:rsidRDefault="006B3722" w:rsidP="006B3722">
      <w:pPr>
        <w:pStyle w:val="PL"/>
      </w:pPr>
      <w:r>
        <w:t xml:space="preserve">      description: The mediainfo used in the external created or updated IMS session.</w:t>
      </w:r>
    </w:p>
    <w:p w14:paraId="2DEF20B1" w14:textId="77777777" w:rsidR="006B3722" w:rsidRDefault="006B3722" w:rsidP="006B3722">
      <w:pPr>
        <w:pStyle w:val="PL"/>
        <w:tabs>
          <w:tab w:val="clear" w:pos="384"/>
        </w:tabs>
      </w:pPr>
      <w:r>
        <w:t xml:space="preserve">      type: string</w:t>
      </w:r>
    </w:p>
    <w:p w14:paraId="69A77C0B" w14:textId="75936079" w:rsidR="00BB1E30" w:rsidRPr="006C02CD" w:rsidRDefault="00BB1E30" w:rsidP="00BB1E30">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00" w:name="OLE_LINK10"/>
    </w:p>
    <w:bookmarkEnd w:id="700"/>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lastRenderedPageBreak/>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01"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01"/>
    <w:p w14:paraId="4C34C56C" w14:textId="77777777" w:rsidR="0083253C" w:rsidRPr="00340CDF" w:rsidRDefault="0083253C" w:rsidP="0083253C">
      <w:pPr>
        <w:pStyle w:val="PL"/>
      </w:pPr>
    </w:p>
    <w:bookmarkEnd w:id="699"/>
    <w:p w14:paraId="10A05FB5" w14:textId="77777777" w:rsidR="007B3457" w:rsidRDefault="007B3457"/>
    <w:p w14:paraId="73846FDA" w14:textId="01895616" w:rsidR="007B3457" w:rsidRDefault="00000000" w:rsidP="003A4F10">
      <w:pPr>
        <w:pStyle w:val="Heading1"/>
      </w:pPr>
      <w:bookmarkStart w:id="702" w:name="_Toc35971453"/>
      <w:bookmarkStart w:id="703" w:name="_Hlk191386593"/>
      <w:bookmarkStart w:id="704" w:name="_Toc192830155"/>
      <w:r>
        <w:t>A.3</w:t>
      </w:r>
      <w:r>
        <w:tab/>
      </w:r>
      <w:r w:rsidR="00930C61" w:rsidRPr="002C6BFF">
        <w:t>Nimsas_MediaControl</w:t>
      </w:r>
      <w:r>
        <w:t xml:space="preserve"> API</w:t>
      </w:r>
      <w:bookmarkEnd w:id="694"/>
      <w:bookmarkEnd w:id="702"/>
      <w:bookmarkEnd w:id="704"/>
    </w:p>
    <w:p w14:paraId="3AAE8FAE" w14:textId="0D3692A7" w:rsidR="00930C61" w:rsidRDefault="00930C61" w:rsidP="00930C61">
      <w:pPr>
        <w:pStyle w:val="PL"/>
      </w:pPr>
      <w:bookmarkStart w:id="705"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31B91D09" w:rsidR="00930C61" w:rsidRPr="00522201" w:rsidRDefault="00930C61" w:rsidP="00930C61">
      <w:pPr>
        <w:pStyle w:val="PL"/>
      </w:pPr>
      <w:r>
        <w:t xml:space="preserve">  version: </w:t>
      </w:r>
      <w:bookmarkStart w:id="706"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r w:rsidR="00CB3FCE">
        <w:rPr>
          <w:rFonts w:eastAsiaTheme="minorEastAsia" w:hint="eastAsia"/>
          <w:lang w:eastAsia="zh-CN"/>
        </w:rPr>
        <w:t>-alpha.1</w:t>
      </w:r>
      <w:bookmarkEnd w:id="706"/>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0EAC101C" w:rsidR="00930C61" w:rsidRDefault="00930C61" w:rsidP="00930C61">
      <w:pPr>
        <w:pStyle w:val="PL"/>
      </w:pPr>
      <w:r>
        <w:t xml:space="preserve">    3GPP TS 29.175 V</w:t>
      </w:r>
      <w:r w:rsidR="00EA4AD2">
        <w:t>1</w:t>
      </w:r>
      <w:r w:rsidR="00CB3FCE">
        <w:rPr>
          <w:rFonts w:eastAsiaTheme="minorEastAsia" w:hint="eastAsia"/>
          <w:lang w:eastAsia="zh-CN"/>
        </w:rPr>
        <w:t>9</w:t>
      </w:r>
      <w:r>
        <w:t>.</w:t>
      </w:r>
      <w:r w:rsidR="00CB3FCE">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03"/>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lastRenderedPageBreak/>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lastRenderedPageBreak/>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lastRenderedPageBreak/>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Heading1"/>
      </w:pPr>
      <w:bookmarkStart w:id="707" w:name="_Toc160489003"/>
      <w:bookmarkStart w:id="708" w:name="_Toc192830156"/>
      <w:bookmarkEnd w:id="705"/>
      <w:r>
        <w:t>A.</w:t>
      </w:r>
      <w:r>
        <w:rPr>
          <w:rFonts w:eastAsiaTheme="minorEastAsia" w:hint="eastAsia"/>
          <w:lang w:eastAsia="zh-CN"/>
        </w:rPr>
        <w:t>4</w:t>
      </w:r>
      <w:r>
        <w:tab/>
      </w:r>
      <w:r w:rsidRPr="002C6BFF">
        <w:t>Nimsas_</w:t>
      </w:r>
      <w:r>
        <w:t>ImsSessionManagement API</w:t>
      </w:r>
      <w:bookmarkEnd w:id="707"/>
      <w:bookmarkEnd w:id="708"/>
    </w:p>
    <w:p w14:paraId="631B5A9E" w14:textId="77777777" w:rsidR="00481164" w:rsidRDefault="00481164" w:rsidP="00481164">
      <w:pPr>
        <w:pStyle w:val="EditorsNote"/>
        <w:rPr>
          <w:noProof/>
          <w:lang w:eastAsia="zh-CN"/>
        </w:rPr>
      </w:pPr>
      <w:r>
        <w:rPr>
          <w:noProof/>
          <w:lang w:eastAsia="zh-CN"/>
        </w:rPr>
        <w:t>Editor’s Note:</w:t>
      </w:r>
      <w:r>
        <w:rPr>
          <w:noProof/>
          <w:lang w:eastAsia="zh-CN"/>
        </w:rPr>
        <w:tab/>
        <w:t>The OpenAPI of Nimsas_ImsSessionManagement is FFS.</w:t>
      </w:r>
    </w:p>
    <w:p w14:paraId="46BFEBE5" w14:textId="2E709109" w:rsidR="00B42939" w:rsidRDefault="00B42939" w:rsidP="00B42939">
      <w:pPr>
        <w:pStyle w:val="Heading1"/>
      </w:pPr>
      <w:bookmarkStart w:id="709" w:name="_Toc192830157"/>
      <w:r>
        <w:t>A.</w:t>
      </w:r>
      <w:r>
        <w:rPr>
          <w:rFonts w:eastAsiaTheme="minorEastAsia" w:hint="eastAsia"/>
          <w:lang w:eastAsia="zh-CN"/>
        </w:rPr>
        <w:t>5</w:t>
      </w:r>
      <w:r>
        <w:tab/>
      </w:r>
      <w:r w:rsidRPr="002C6BFF">
        <w:t>Nimsas_</w:t>
      </w:r>
      <w:r>
        <w:t>ImsEE API</w:t>
      </w:r>
      <w:bookmarkEnd w:id="709"/>
    </w:p>
    <w:p w14:paraId="4BC9835D" w14:textId="77777777" w:rsidR="00B42939" w:rsidRDefault="00B42939" w:rsidP="00B42939">
      <w:pPr>
        <w:pStyle w:val="EditorsNote"/>
        <w:rPr>
          <w:noProof/>
          <w:lang w:eastAsia="zh-CN"/>
        </w:rPr>
      </w:pPr>
      <w:r>
        <w:rPr>
          <w:noProof/>
          <w:lang w:eastAsia="zh-CN"/>
        </w:rPr>
        <w:t>Editor’s Note:</w:t>
      </w:r>
      <w:r>
        <w:rPr>
          <w:noProof/>
          <w:lang w:eastAsia="zh-CN"/>
        </w:rPr>
        <w:tab/>
        <w:t>The OpenAPI of Nimsas_ImsEE is FFS.</w:t>
      </w:r>
    </w:p>
    <w:p w14:paraId="1BC56306" w14:textId="0D948582" w:rsidR="007B3457" w:rsidRDefault="00000000">
      <w:pPr>
        <w:pStyle w:val="Heading8"/>
      </w:pPr>
      <w:bookmarkStart w:id="710" w:name="historyclause"/>
      <w:r>
        <w:br w:type="page"/>
      </w:r>
      <w:bookmarkStart w:id="711" w:name="_Toc2086459"/>
      <w:bookmarkStart w:id="712" w:name="_Toc192830158"/>
      <w:bookmarkEnd w:id="710"/>
      <w:r>
        <w:lastRenderedPageBreak/>
        <w:t>Annex B (informative):</w:t>
      </w:r>
      <w:r>
        <w:br/>
        <w:t>Change history</w:t>
      </w:r>
      <w:bookmarkEnd w:id="711"/>
      <w:bookmarkEnd w:id="712"/>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13"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13"/>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bl>
    <w:p w14:paraId="26BE07F8" w14:textId="77777777" w:rsidR="007B3457" w:rsidRDefault="007B3457"/>
    <w:p w14:paraId="5D2F01DD" w14:textId="77777777" w:rsidR="007B3457" w:rsidRDefault="007B3457">
      <w:pPr>
        <w:pStyle w:val="Guidance"/>
      </w:pPr>
    </w:p>
    <w:sectPr w:rsidR="007B3457">
      <w:headerReference w:type="default" r:id="rId55"/>
      <w:footerReference w:type="default" r:id="rId5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8143" w14:textId="77777777" w:rsidR="00106D55" w:rsidRDefault="00106D55">
      <w:pPr>
        <w:spacing w:after="0"/>
      </w:pPr>
      <w:r>
        <w:separator/>
      </w:r>
    </w:p>
  </w:endnote>
  <w:endnote w:type="continuationSeparator" w:id="0">
    <w:p w14:paraId="6049DCB1" w14:textId="77777777" w:rsidR="00106D55" w:rsidRDefault="00106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78FC" w14:textId="77777777" w:rsidR="00106D55" w:rsidRDefault="00106D55">
      <w:pPr>
        <w:spacing w:after="0"/>
      </w:pPr>
      <w:r>
        <w:separator/>
      </w:r>
    </w:p>
  </w:footnote>
  <w:footnote w:type="continuationSeparator" w:id="0">
    <w:p w14:paraId="5280A420" w14:textId="77777777" w:rsidR="00106D55" w:rsidRDefault="00106D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0618531F"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8C7">
      <w:rPr>
        <w:rFonts w:ascii="Arial" w:hAnsi="Arial" w:cs="Arial"/>
        <w:b/>
        <w:noProof/>
        <w:sz w:val="18"/>
        <w:szCs w:val="18"/>
      </w:rPr>
      <w:t>3GPP TS 29.175 V19.1.0 (2025-03)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05636C8"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8C7">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 w:numId="14" w16cid:durableId="1801337233">
    <w:abstractNumId w:val="14"/>
  </w:num>
  <w:num w:numId="15" w16cid:durableId="8522327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2335F"/>
    <w:rsid w:val="0003118B"/>
    <w:rsid w:val="000331F6"/>
    <w:rsid w:val="00033397"/>
    <w:rsid w:val="000339A1"/>
    <w:rsid w:val="000341AE"/>
    <w:rsid w:val="00034C6C"/>
    <w:rsid w:val="00040095"/>
    <w:rsid w:val="000414FB"/>
    <w:rsid w:val="00042EA0"/>
    <w:rsid w:val="00043E44"/>
    <w:rsid w:val="000444A0"/>
    <w:rsid w:val="0005041A"/>
    <w:rsid w:val="00050ED8"/>
    <w:rsid w:val="000514A5"/>
    <w:rsid w:val="00051834"/>
    <w:rsid w:val="00054A22"/>
    <w:rsid w:val="000602BD"/>
    <w:rsid w:val="00062023"/>
    <w:rsid w:val="000638E3"/>
    <w:rsid w:val="000655A6"/>
    <w:rsid w:val="00067353"/>
    <w:rsid w:val="00072406"/>
    <w:rsid w:val="000758D0"/>
    <w:rsid w:val="00077CF5"/>
    <w:rsid w:val="00080361"/>
    <w:rsid w:val="00080512"/>
    <w:rsid w:val="000838DC"/>
    <w:rsid w:val="0008580C"/>
    <w:rsid w:val="000932A4"/>
    <w:rsid w:val="000A221C"/>
    <w:rsid w:val="000A2AD1"/>
    <w:rsid w:val="000A41BA"/>
    <w:rsid w:val="000A6F44"/>
    <w:rsid w:val="000B5FCD"/>
    <w:rsid w:val="000B700C"/>
    <w:rsid w:val="000C0377"/>
    <w:rsid w:val="000C3777"/>
    <w:rsid w:val="000C47C3"/>
    <w:rsid w:val="000C61C3"/>
    <w:rsid w:val="000D58AB"/>
    <w:rsid w:val="000E006B"/>
    <w:rsid w:val="000E2443"/>
    <w:rsid w:val="000E72AA"/>
    <w:rsid w:val="000F4873"/>
    <w:rsid w:val="00102B0E"/>
    <w:rsid w:val="00106A51"/>
    <w:rsid w:val="00106D55"/>
    <w:rsid w:val="001159DC"/>
    <w:rsid w:val="001170C1"/>
    <w:rsid w:val="00117C77"/>
    <w:rsid w:val="00120137"/>
    <w:rsid w:val="00124FDE"/>
    <w:rsid w:val="00127E9F"/>
    <w:rsid w:val="00133164"/>
    <w:rsid w:val="00133525"/>
    <w:rsid w:val="001520CA"/>
    <w:rsid w:val="00152853"/>
    <w:rsid w:val="001531C4"/>
    <w:rsid w:val="00157AB2"/>
    <w:rsid w:val="001632B8"/>
    <w:rsid w:val="0016361A"/>
    <w:rsid w:val="00176E96"/>
    <w:rsid w:val="00176FD7"/>
    <w:rsid w:val="001772C3"/>
    <w:rsid w:val="0018061C"/>
    <w:rsid w:val="0018197D"/>
    <w:rsid w:val="001835FC"/>
    <w:rsid w:val="00183DE4"/>
    <w:rsid w:val="00191076"/>
    <w:rsid w:val="00194847"/>
    <w:rsid w:val="00195970"/>
    <w:rsid w:val="001A0D73"/>
    <w:rsid w:val="001A39A2"/>
    <w:rsid w:val="001A4C42"/>
    <w:rsid w:val="001A7420"/>
    <w:rsid w:val="001B384E"/>
    <w:rsid w:val="001B6637"/>
    <w:rsid w:val="001B68F9"/>
    <w:rsid w:val="001B6BE2"/>
    <w:rsid w:val="001C00B8"/>
    <w:rsid w:val="001C21C3"/>
    <w:rsid w:val="001C4156"/>
    <w:rsid w:val="001C6F91"/>
    <w:rsid w:val="001D02C2"/>
    <w:rsid w:val="001D1B46"/>
    <w:rsid w:val="001E402F"/>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02E9"/>
    <w:rsid w:val="002C2BB3"/>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BDD"/>
    <w:rsid w:val="00323E91"/>
    <w:rsid w:val="00332B0E"/>
    <w:rsid w:val="00333899"/>
    <w:rsid w:val="00337373"/>
    <w:rsid w:val="00340CDF"/>
    <w:rsid w:val="003446B6"/>
    <w:rsid w:val="0035462D"/>
    <w:rsid w:val="00355A80"/>
    <w:rsid w:val="00355B47"/>
    <w:rsid w:val="00365144"/>
    <w:rsid w:val="00373902"/>
    <w:rsid w:val="003765B8"/>
    <w:rsid w:val="00377E9D"/>
    <w:rsid w:val="00382E38"/>
    <w:rsid w:val="0038612E"/>
    <w:rsid w:val="003900A6"/>
    <w:rsid w:val="003937F3"/>
    <w:rsid w:val="003A212C"/>
    <w:rsid w:val="003A2178"/>
    <w:rsid w:val="003A40BA"/>
    <w:rsid w:val="003A4F10"/>
    <w:rsid w:val="003A5D18"/>
    <w:rsid w:val="003C06BB"/>
    <w:rsid w:val="003C0F1E"/>
    <w:rsid w:val="003C3971"/>
    <w:rsid w:val="003C4E25"/>
    <w:rsid w:val="003C6DBA"/>
    <w:rsid w:val="003D5BDD"/>
    <w:rsid w:val="003E438A"/>
    <w:rsid w:val="003E58FE"/>
    <w:rsid w:val="003E6DF5"/>
    <w:rsid w:val="003F705C"/>
    <w:rsid w:val="0040289E"/>
    <w:rsid w:val="004034C6"/>
    <w:rsid w:val="004115B0"/>
    <w:rsid w:val="0041414A"/>
    <w:rsid w:val="00423334"/>
    <w:rsid w:val="00424765"/>
    <w:rsid w:val="0042529D"/>
    <w:rsid w:val="004345EC"/>
    <w:rsid w:val="00435ACB"/>
    <w:rsid w:val="00442A2B"/>
    <w:rsid w:val="004454EF"/>
    <w:rsid w:val="00451DCB"/>
    <w:rsid w:val="004546A4"/>
    <w:rsid w:val="00456520"/>
    <w:rsid w:val="00457A77"/>
    <w:rsid w:val="004605F6"/>
    <w:rsid w:val="00461952"/>
    <w:rsid w:val="004620AC"/>
    <w:rsid w:val="00465515"/>
    <w:rsid w:val="0046662F"/>
    <w:rsid w:val="00466BD4"/>
    <w:rsid w:val="00467091"/>
    <w:rsid w:val="00472A82"/>
    <w:rsid w:val="004748C7"/>
    <w:rsid w:val="00477CE1"/>
    <w:rsid w:val="00481164"/>
    <w:rsid w:val="00485844"/>
    <w:rsid w:val="0049187D"/>
    <w:rsid w:val="004954E9"/>
    <w:rsid w:val="004A0CC0"/>
    <w:rsid w:val="004A2252"/>
    <w:rsid w:val="004A6999"/>
    <w:rsid w:val="004B25DC"/>
    <w:rsid w:val="004B4678"/>
    <w:rsid w:val="004B61FA"/>
    <w:rsid w:val="004B655E"/>
    <w:rsid w:val="004B6B68"/>
    <w:rsid w:val="004D08B1"/>
    <w:rsid w:val="004D3578"/>
    <w:rsid w:val="004D4F2B"/>
    <w:rsid w:val="004E213A"/>
    <w:rsid w:val="004E5547"/>
    <w:rsid w:val="004E6EAC"/>
    <w:rsid w:val="004F0988"/>
    <w:rsid w:val="004F147D"/>
    <w:rsid w:val="004F3340"/>
    <w:rsid w:val="004F45EE"/>
    <w:rsid w:val="004F6F00"/>
    <w:rsid w:val="0051129F"/>
    <w:rsid w:val="00511522"/>
    <w:rsid w:val="0051452A"/>
    <w:rsid w:val="00515075"/>
    <w:rsid w:val="00522201"/>
    <w:rsid w:val="00522B94"/>
    <w:rsid w:val="005260FD"/>
    <w:rsid w:val="0053388B"/>
    <w:rsid w:val="00535773"/>
    <w:rsid w:val="00535E81"/>
    <w:rsid w:val="005360FD"/>
    <w:rsid w:val="0054333B"/>
    <w:rsid w:val="00543B2C"/>
    <w:rsid w:val="00543E6C"/>
    <w:rsid w:val="00546F69"/>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1F6D"/>
    <w:rsid w:val="00602AEA"/>
    <w:rsid w:val="0060407A"/>
    <w:rsid w:val="006049E2"/>
    <w:rsid w:val="0060512E"/>
    <w:rsid w:val="00606371"/>
    <w:rsid w:val="0061005F"/>
    <w:rsid w:val="00610F15"/>
    <w:rsid w:val="00614820"/>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7343D"/>
    <w:rsid w:val="00680B7F"/>
    <w:rsid w:val="00683E31"/>
    <w:rsid w:val="006848E0"/>
    <w:rsid w:val="006856A1"/>
    <w:rsid w:val="006857B7"/>
    <w:rsid w:val="006858C1"/>
    <w:rsid w:val="00693E3F"/>
    <w:rsid w:val="00697410"/>
    <w:rsid w:val="006A323F"/>
    <w:rsid w:val="006A4488"/>
    <w:rsid w:val="006B270E"/>
    <w:rsid w:val="006B30D0"/>
    <w:rsid w:val="006B3128"/>
    <w:rsid w:val="006B3722"/>
    <w:rsid w:val="006C02CD"/>
    <w:rsid w:val="006C1BEE"/>
    <w:rsid w:val="006C3D95"/>
    <w:rsid w:val="006D594D"/>
    <w:rsid w:val="006E186B"/>
    <w:rsid w:val="006E5C86"/>
    <w:rsid w:val="006E5CB8"/>
    <w:rsid w:val="00701116"/>
    <w:rsid w:val="00703C25"/>
    <w:rsid w:val="00706B5C"/>
    <w:rsid w:val="00710EA1"/>
    <w:rsid w:val="00711D8D"/>
    <w:rsid w:val="00711EDE"/>
    <w:rsid w:val="00713C44"/>
    <w:rsid w:val="00715752"/>
    <w:rsid w:val="007169BB"/>
    <w:rsid w:val="00722974"/>
    <w:rsid w:val="007233B9"/>
    <w:rsid w:val="00732CFC"/>
    <w:rsid w:val="00734A5B"/>
    <w:rsid w:val="00734C0E"/>
    <w:rsid w:val="00736187"/>
    <w:rsid w:val="0074026F"/>
    <w:rsid w:val="00741112"/>
    <w:rsid w:val="00741232"/>
    <w:rsid w:val="00741673"/>
    <w:rsid w:val="007429F6"/>
    <w:rsid w:val="00744E76"/>
    <w:rsid w:val="00745A52"/>
    <w:rsid w:val="00750B02"/>
    <w:rsid w:val="00756442"/>
    <w:rsid w:val="0076216A"/>
    <w:rsid w:val="0076436A"/>
    <w:rsid w:val="00764E49"/>
    <w:rsid w:val="00767567"/>
    <w:rsid w:val="00771789"/>
    <w:rsid w:val="00774DA4"/>
    <w:rsid w:val="00777B82"/>
    <w:rsid w:val="00780F4B"/>
    <w:rsid w:val="00781074"/>
    <w:rsid w:val="00781F0F"/>
    <w:rsid w:val="00782DAA"/>
    <w:rsid w:val="007850CC"/>
    <w:rsid w:val="00790C8D"/>
    <w:rsid w:val="007926DF"/>
    <w:rsid w:val="00796C29"/>
    <w:rsid w:val="007A11D0"/>
    <w:rsid w:val="007A1829"/>
    <w:rsid w:val="007A4424"/>
    <w:rsid w:val="007B14C1"/>
    <w:rsid w:val="007B3457"/>
    <w:rsid w:val="007B600E"/>
    <w:rsid w:val="007B76E2"/>
    <w:rsid w:val="007C34B9"/>
    <w:rsid w:val="007C500A"/>
    <w:rsid w:val="007C67DC"/>
    <w:rsid w:val="007D5A61"/>
    <w:rsid w:val="007D5A8A"/>
    <w:rsid w:val="007E4543"/>
    <w:rsid w:val="007F0F4A"/>
    <w:rsid w:val="007F72EC"/>
    <w:rsid w:val="007F73DC"/>
    <w:rsid w:val="008028A4"/>
    <w:rsid w:val="00812B23"/>
    <w:rsid w:val="00816FB9"/>
    <w:rsid w:val="008174B8"/>
    <w:rsid w:val="0082702A"/>
    <w:rsid w:val="00830747"/>
    <w:rsid w:val="0083253C"/>
    <w:rsid w:val="00834179"/>
    <w:rsid w:val="00851A40"/>
    <w:rsid w:val="008524D2"/>
    <w:rsid w:val="00855FDA"/>
    <w:rsid w:val="00856B02"/>
    <w:rsid w:val="00860335"/>
    <w:rsid w:val="00864252"/>
    <w:rsid w:val="008768CA"/>
    <w:rsid w:val="00881198"/>
    <w:rsid w:val="00886A82"/>
    <w:rsid w:val="00886C9C"/>
    <w:rsid w:val="00887E88"/>
    <w:rsid w:val="008912E3"/>
    <w:rsid w:val="00897CEA"/>
    <w:rsid w:val="008A024B"/>
    <w:rsid w:val="008A6D4A"/>
    <w:rsid w:val="008A6DD7"/>
    <w:rsid w:val="008A7881"/>
    <w:rsid w:val="008B5E5E"/>
    <w:rsid w:val="008B7FDE"/>
    <w:rsid w:val="008C342B"/>
    <w:rsid w:val="008C384C"/>
    <w:rsid w:val="008D0AB6"/>
    <w:rsid w:val="008D1C66"/>
    <w:rsid w:val="008D2246"/>
    <w:rsid w:val="008D4BD0"/>
    <w:rsid w:val="008E2F13"/>
    <w:rsid w:val="008E4984"/>
    <w:rsid w:val="008E66C5"/>
    <w:rsid w:val="008F45DB"/>
    <w:rsid w:val="008F4B29"/>
    <w:rsid w:val="008F7C7C"/>
    <w:rsid w:val="009010DE"/>
    <w:rsid w:val="009016F6"/>
    <w:rsid w:val="0090271F"/>
    <w:rsid w:val="00902E23"/>
    <w:rsid w:val="0090582B"/>
    <w:rsid w:val="00906B67"/>
    <w:rsid w:val="009108CA"/>
    <w:rsid w:val="009114D7"/>
    <w:rsid w:val="0091348E"/>
    <w:rsid w:val="00913830"/>
    <w:rsid w:val="0091477C"/>
    <w:rsid w:val="00917CCB"/>
    <w:rsid w:val="00930C61"/>
    <w:rsid w:val="00931040"/>
    <w:rsid w:val="00940934"/>
    <w:rsid w:val="00942EC2"/>
    <w:rsid w:val="00944AF9"/>
    <w:rsid w:val="00946DEA"/>
    <w:rsid w:val="00952A43"/>
    <w:rsid w:val="00956A6C"/>
    <w:rsid w:val="00961BC3"/>
    <w:rsid w:val="00965484"/>
    <w:rsid w:val="00966616"/>
    <w:rsid w:val="009779C3"/>
    <w:rsid w:val="00987970"/>
    <w:rsid w:val="00996788"/>
    <w:rsid w:val="00996B6F"/>
    <w:rsid w:val="0099732F"/>
    <w:rsid w:val="009A07E2"/>
    <w:rsid w:val="009A7E13"/>
    <w:rsid w:val="009B5285"/>
    <w:rsid w:val="009B6AE0"/>
    <w:rsid w:val="009B6B4D"/>
    <w:rsid w:val="009C3F13"/>
    <w:rsid w:val="009C3F4E"/>
    <w:rsid w:val="009E27A9"/>
    <w:rsid w:val="009E281E"/>
    <w:rsid w:val="009E2C9C"/>
    <w:rsid w:val="009E4880"/>
    <w:rsid w:val="009F37B7"/>
    <w:rsid w:val="00A0157C"/>
    <w:rsid w:val="00A10D80"/>
    <w:rsid w:val="00A10F02"/>
    <w:rsid w:val="00A10F26"/>
    <w:rsid w:val="00A15D39"/>
    <w:rsid w:val="00A164B4"/>
    <w:rsid w:val="00A218F6"/>
    <w:rsid w:val="00A2387A"/>
    <w:rsid w:val="00A26956"/>
    <w:rsid w:val="00A27486"/>
    <w:rsid w:val="00A27BB7"/>
    <w:rsid w:val="00A33E3C"/>
    <w:rsid w:val="00A40F54"/>
    <w:rsid w:val="00A45D50"/>
    <w:rsid w:val="00A53724"/>
    <w:rsid w:val="00A55C6B"/>
    <w:rsid w:val="00A56066"/>
    <w:rsid w:val="00A56452"/>
    <w:rsid w:val="00A56D23"/>
    <w:rsid w:val="00A61B81"/>
    <w:rsid w:val="00A665BD"/>
    <w:rsid w:val="00A73129"/>
    <w:rsid w:val="00A7416D"/>
    <w:rsid w:val="00A755BC"/>
    <w:rsid w:val="00A7682A"/>
    <w:rsid w:val="00A776A6"/>
    <w:rsid w:val="00A77E58"/>
    <w:rsid w:val="00A82346"/>
    <w:rsid w:val="00A87885"/>
    <w:rsid w:val="00A90435"/>
    <w:rsid w:val="00A90B3B"/>
    <w:rsid w:val="00A92BA1"/>
    <w:rsid w:val="00A93BF4"/>
    <w:rsid w:val="00A96420"/>
    <w:rsid w:val="00AA3A25"/>
    <w:rsid w:val="00AA763D"/>
    <w:rsid w:val="00AB1805"/>
    <w:rsid w:val="00AB5B2A"/>
    <w:rsid w:val="00AB70D9"/>
    <w:rsid w:val="00AB7206"/>
    <w:rsid w:val="00AC1B58"/>
    <w:rsid w:val="00AC2304"/>
    <w:rsid w:val="00AC43F0"/>
    <w:rsid w:val="00AC6BC6"/>
    <w:rsid w:val="00AD1ECA"/>
    <w:rsid w:val="00AD5F72"/>
    <w:rsid w:val="00AD6189"/>
    <w:rsid w:val="00AD7D8D"/>
    <w:rsid w:val="00AE4D1E"/>
    <w:rsid w:val="00AE65E2"/>
    <w:rsid w:val="00AF612D"/>
    <w:rsid w:val="00B00AA4"/>
    <w:rsid w:val="00B00BCD"/>
    <w:rsid w:val="00B02A24"/>
    <w:rsid w:val="00B046C2"/>
    <w:rsid w:val="00B06319"/>
    <w:rsid w:val="00B064FF"/>
    <w:rsid w:val="00B07EF2"/>
    <w:rsid w:val="00B15449"/>
    <w:rsid w:val="00B15B42"/>
    <w:rsid w:val="00B261DF"/>
    <w:rsid w:val="00B322B7"/>
    <w:rsid w:val="00B4047B"/>
    <w:rsid w:val="00B42939"/>
    <w:rsid w:val="00B43A02"/>
    <w:rsid w:val="00B4480E"/>
    <w:rsid w:val="00B4681D"/>
    <w:rsid w:val="00B50941"/>
    <w:rsid w:val="00B51E14"/>
    <w:rsid w:val="00B54FF5"/>
    <w:rsid w:val="00B60618"/>
    <w:rsid w:val="00B62FF6"/>
    <w:rsid w:val="00B665B8"/>
    <w:rsid w:val="00B67061"/>
    <w:rsid w:val="00B7369F"/>
    <w:rsid w:val="00B760AD"/>
    <w:rsid w:val="00B770CB"/>
    <w:rsid w:val="00B81A8B"/>
    <w:rsid w:val="00B82215"/>
    <w:rsid w:val="00B83F6E"/>
    <w:rsid w:val="00B84AD6"/>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0D18"/>
    <w:rsid w:val="00C0469B"/>
    <w:rsid w:val="00C074DD"/>
    <w:rsid w:val="00C147D4"/>
    <w:rsid w:val="00C1496A"/>
    <w:rsid w:val="00C16122"/>
    <w:rsid w:val="00C16606"/>
    <w:rsid w:val="00C20C13"/>
    <w:rsid w:val="00C33079"/>
    <w:rsid w:val="00C35EB9"/>
    <w:rsid w:val="00C41E09"/>
    <w:rsid w:val="00C45231"/>
    <w:rsid w:val="00C539FB"/>
    <w:rsid w:val="00C539FD"/>
    <w:rsid w:val="00C64CF6"/>
    <w:rsid w:val="00C652D0"/>
    <w:rsid w:val="00C67585"/>
    <w:rsid w:val="00C72833"/>
    <w:rsid w:val="00C767DE"/>
    <w:rsid w:val="00C80F1D"/>
    <w:rsid w:val="00C83C54"/>
    <w:rsid w:val="00C84143"/>
    <w:rsid w:val="00C84562"/>
    <w:rsid w:val="00C87041"/>
    <w:rsid w:val="00C90944"/>
    <w:rsid w:val="00C93F40"/>
    <w:rsid w:val="00CA3D0C"/>
    <w:rsid w:val="00CB008A"/>
    <w:rsid w:val="00CB202E"/>
    <w:rsid w:val="00CB2BD7"/>
    <w:rsid w:val="00CB3FCE"/>
    <w:rsid w:val="00CC0529"/>
    <w:rsid w:val="00CC0897"/>
    <w:rsid w:val="00CC12DD"/>
    <w:rsid w:val="00CC6DCF"/>
    <w:rsid w:val="00CC7DF7"/>
    <w:rsid w:val="00CD4754"/>
    <w:rsid w:val="00CE1014"/>
    <w:rsid w:val="00CF21FE"/>
    <w:rsid w:val="00CF3910"/>
    <w:rsid w:val="00CF6ED5"/>
    <w:rsid w:val="00D014F1"/>
    <w:rsid w:val="00D0237C"/>
    <w:rsid w:val="00D038D8"/>
    <w:rsid w:val="00D04F56"/>
    <w:rsid w:val="00D15826"/>
    <w:rsid w:val="00D200C2"/>
    <w:rsid w:val="00D221FB"/>
    <w:rsid w:val="00D23C85"/>
    <w:rsid w:val="00D24401"/>
    <w:rsid w:val="00D31738"/>
    <w:rsid w:val="00D3246B"/>
    <w:rsid w:val="00D34FEF"/>
    <w:rsid w:val="00D3634B"/>
    <w:rsid w:val="00D37941"/>
    <w:rsid w:val="00D42267"/>
    <w:rsid w:val="00D53F28"/>
    <w:rsid w:val="00D544E1"/>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77FE2"/>
    <w:rsid w:val="00D81A09"/>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06345"/>
    <w:rsid w:val="00E105F0"/>
    <w:rsid w:val="00E12F8B"/>
    <w:rsid w:val="00E13A37"/>
    <w:rsid w:val="00E14FBC"/>
    <w:rsid w:val="00E16509"/>
    <w:rsid w:val="00E265E5"/>
    <w:rsid w:val="00E27121"/>
    <w:rsid w:val="00E33111"/>
    <w:rsid w:val="00E44582"/>
    <w:rsid w:val="00E55F72"/>
    <w:rsid w:val="00E6126C"/>
    <w:rsid w:val="00E62B0B"/>
    <w:rsid w:val="00E658F2"/>
    <w:rsid w:val="00E72992"/>
    <w:rsid w:val="00E75A52"/>
    <w:rsid w:val="00E77645"/>
    <w:rsid w:val="00EA15B0"/>
    <w:rsid w:val="00EA3536"/>
    <w:rsid w:val="00EA4AD2"/>
    <w:rsid w:val="00EA5EA7"/>
    <w:rsid w:val="00EB08F4"/>
    <w:rsid w:val="00EB1FC2"/>
    <w:rsid w:val="00EB2FFD"/>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71821"/>
    <w:rsid w:val="00F73383"/>
    <w:rsid w:val="00F739B9"/>
    <w:rsid w:val="00F75D20"/>
    <w:rsid w:val="00F9008D"/>
    <w:rsid w:val="00F92716"/>
    <w:rsid w:val="00FA1266"/>
    <w:rsid w:val="00FA12F4"/>
    <w:rsid w:val="00FA3864"/>
    <w:rsid w:val="00FA6B98"/>
    <w:rsid w:val="00FB4846"/>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uiPriority w:val="39"/>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uiPriority w:val="39"/>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link w:val="B3Car"/>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1</Pages>
  <Words>29174</Words>
  <Characters>174758</Characters>
  <Application>Microsoft Office Word</Application>
  <DocSecurity>0</DocSecurity>
  <Lines>6990</Lines>
  <Paragraphs>5826</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198106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Lena_Qualcomm</cp:lastModifiedBy>
  <cp:revision>323</cp:revision>
  <cp:lastPrinted>2019-02-25T14:05:00Z</cp:lastPrinted>
  <dcterms:created xsi:type="dcterms:W3CDTF">2023-11-27T11:13:00Z</dcterms:created>
  <dcterms:modified xsi:type="dcterms:W3CDTF">2025-03-14T06:30:00Z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