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9271C" w:rsidRPr="00975BFD" w14:paraId="34BEC48F" w14:textId="77777777">
        <w:tc>
          <w:tcPr>
            <w:tcW w:w="10423" w:type="dxa"/>
            <w:gridSpan w:val="2"/>
            <w:shd w:val="clear" w:color="auto" w:fill="auto"/>
          </w:tcPr>
          <w:p w14:paraId="0A929730" w14:textId="1AE44255" w:rsidR="0039271C" w:rsidRPr="00975BFD" w:rsidRDefault="00632768" w:rsidP="003655F7">
            <w:pPr>
              <w:pStyle w:val="ZA"/>
              <w:framePr w:w="0" w:hRule="auto" w:wrap="auto" w:vAnchor="margin" w:hAnchor="text" w:yAlign="inline"/>
            </w:pPr>
            <w:bookmarkStart w:id="0" w:name="page1"/>
            <w:r w:rsidRPr="00975BFD">
              <w:rPr>
                <w:sz w:val="64"/>
              </w:rPr>
              <w:t xml:space="preserve">3GPP </w:t>
            </w:r>
            <w:bookmarkStart w:id="1" w:name="specType1"/>
            <w:r w:rsidRPr="00975BFD">
              <w:rPr>
                <w:sz w:val="64"/>
              </w:rPr>
              <w:t>TS</w:t>
            </w:r>
            <w:bookmarkEnd w:id="1"/>
            <w:r w:rsidRPr="00975BFD">
              <w:rPr>
                <w:sz w:val="64"/>
              </w:rPr>
              <w:t xml:space="preserve"> </w:t>
            </w:r>
            <w:r w:rsidRPr="00975BFD">
              <w:rPr>
                <w:rFonts w:eastAsia="SimSun"/>
                <w:sz w:val="64"/>
                <w:lang w:eastAsia="zh-CN"/>
              </w:rPr>
              <w:t>23.435</w:t>
            </w:r>
            <w:r w:rsidRPr="00975BFD">
              <w:rPr>
                <w:sz w:val="64"/>
              </w:rPr>
              <w:t xml:space="preserve"> </w:t>
            </w:r>
            <w:r w:rsidRPr="00975BFD">
              <w:t>V</w:t>
            </w:r>
            <w:bookmarkStart w:id="2" w:name="specVersion"/>
            <w:r w:rsidR="00975BFD" w:rsidRPr="00975BFD">
              <w:t>18</w:t>
            </w:r>
            <w:r w:rsidRPr="00975BFD">
              <w:t>.</w:t>
            </w:r>
            <w:r w:rsidR="00323741">
              <w:t>3</w:t>
            </w:r>
            <w:r w:rsidRPr="00975BFD">
              <w:t>.</w:t>
            </w:r>
            <w:bookmarkEnd w:id="2"/>
            <w:r w:rsidRPr="00975BFD">
              <w:rPr>
                <w:rFonts w:eastAsia="SimSun"/>
                <w:lang w:eastAsia="zh-CN"/>
              </w:rPr>
              <w:t>0</w:t>
            </w:r>
            <w:r w:rsidRPr="00975BFD">
              <w:t xml:space="preserve"> </w:t>
            </w:r>
            <w:r w:rsidRPr="00975BFD">
              <w:rPr>
                <w:sz w:val="32"/>
              </w:rPr>
              <w:t>(</w:t>
            </w:r>
            <w:bookmarkStart w:id="3" w:name="issueDate"/>
            <w:r w:rsidRPr="00975BFD">
              <w:rPr>
                <w:rFonts w:eastAsia="SimSun"/>
                <w:sz w:val="32"/>
                <w:lang w:eastAsia="zh-CN"/>
              </w:rPr>
              <w:t>202</w:t>
            </w:r>
            <w:r w:rsidR="00971472">
              <w:rPr>
                <w:rFonts w:eastAsia="SimSun"/>
                <w:sz w:val="32"/>
                <w:lang w:eastAsia="zh-CN"/>
              </w:rPr>
              <w:t>4</w:t>
            </w:r>
            <w:r w:rsidRPr="00975BFD">
              <w:rPr>
                <w:sz w:val="32"/>
              </w:rPr>
              <w:t>-</w:t>
            </w:r>
            <w:bookmarkEnd w:id="3"/>
            <w:r w:rsidR="00971472">
              <w:rPr>
                <w:sz w:val="32"/>
              </w:rPr>
              <w:t>0</w:t>
            </w:r>
            <w:r w:rsidR="00323741">
              <w:rPr>
                <w:sz w:val="32"/>
              </w:rPr>
              <w:t>6</w:t>
            </w:r>
            <w:r w:rsidRPr="00975BFD">
              <w:rPr>
                <w:sz w:val="32"/>
              </w:rPr>
              <w:t>)</w:t>
            </w:r>
          </w:p>
        </w:tc>
      </w:tr>
      <w:tr w:rsidR="0039271C" w:rsidRPr="00975BFD" w14:paraId="562F37BE" w14:textId="77777777">
        <w:trPr>
          <w:trHeight w:hRule="exact" w:val="1134"/>
        </w:trPr>
        <w:tc>
          <w:tcPr>
            <w:tcW w:w="10423" w:type="dxa"/>
            <w:gridSpan w:val="2"/>
            <w:shd w:val="clear" w:color="auto" w:fill="auto"/>
          </w:tcPr>
          <w:p w14:paraId="15877DAA" w14:textId="77777777" w:rsidR="0039271C" w:rsidRPr="00975BFD" w:rsidRDefault="00632768">
            <w:pPr>
              <w:pStyle w:val="ZB"/>
              <w:framePr w:w="0" w:hRule="auto" w:wrap="auto" w:vAnchor="margin" w:hAnchor="text" w:yAlign="inline"/>
            </w:pPr>
            <w:r w:rsidRPr="00975BFD">
              <w:t xml:space="preserve">Technical </w:t>
            </w:r>
            <w:bookmarkStart w:id="4" w:name="spectype2"/>
            <w:r w:rsidRPr="00975BFD">
              <w:t>Specification</w:t>
            </w:r>
            <w:bookmarkEnd w:id="4"/>
          </w:p>
          <w:p w14:paraId="09ECA2D3" w14:textId="77777777" w:rsidR="0039271C" w:rsidRPr="00975BFD" w:rsidRDefault="00632768">
            <w:pPr>
              <w:pStyle w:val="Guidance"/>
            </w:pPr>
            <w:r w:rsidRPr="00975BFD">
              <w:br/>
            </w:r>
            <w:r w:rsidRPr="00975BFD">
              <w:br/>
            </w:r>
          </w:p>
        </w:tc>
      </w:tr>
      <w:tr w:rsidR="0039271C" w:rsidRPr="00975BFD" w14:paraId="00C88E0F" w14:textId="77777777">
        <w:trPr>
          <w:trHeight w:hRule="exact" w:val="3686"/>
        </w:trPr>
        <w:tc>
          <w:tcPr>
            <w:tcW w:w="10423" w:type="dxa"/>
            <w:gridSpan w:val="2"/>
            <w:shd w:val="clear" w:color="auto" w:fill="auto"/>
          </w:tcPr>
          <w:p w14:paraId="6C7A4B9D" w14:textId="77777777" w:rsidR="0039271C" w:rsidRPr="00975BFD" w:rsidRDefault="00632768">
            <w:pPr>
              <w:pStyle w:val="ZT"/>
              <w:framePr w:wrap="auto" w:hAnchor="text" w:yAlign="inline"/>
            </w:pPr>
            <w:r w:rsidRPr="00975BFD">
              <w:t>3rd Generation Partnership Project;</w:t>
            </w:r>
          </w:p>
          <w:p w14:paraId="2AB3ACD7" w14:textId="77777777" w:rsidR="0039271C" w:rsidRPr="00975BFD" w:rsidRDefault="00632768">
            <w:pPr>
              <w:pStyle w:val="ZT"/>
              <w:framePr w:wrap="auto" w:hAnchor="text" w:yAlign="inline"/>
            </w:pPr>
            <w:r w:rsidRPr="00975BFD">
              <w:t xml:space="preserve">Technical Specification Group </w:t>
            </w:r>
            <w:bookmarkStart w:id="5" w:name="specTitle"/>
            <w:r w:rsidRPr="00975BFD">
              <w:t>Services and System Aspects;</w:t>
            </w:r>
          </w:p>
          <w:bookmarkEnd w:id="5"/>
          <w:p w14:paraId="49FA6FAC" w14:textId="77777777" w:rsidR="0039271C" w:rsidRPr="00975BFD" w:rsidRDefault="00632768">
            <w:pPr>
              <w:pStyle w:val="ZT"/>
              <w:framePr w:wrap="auto" w:hAnchor="text" w:yAlign="inline"/>
            </w:pPr>
            <w:r w:rsidRPr="00975BFD">
              <w:rPr>
                <w:iCs/>
              </w:rPr>
              <w:t>Procedures for Network Slice Capability Exposure for Application Layer Enablement Service</w:t>
            </w:r>
          </w:p>
          <w:p w14:paraId="279B02D6" w14:textId="77777777" w:rsidR="0039271C" w:rsidRPr="00975BFD" w:rsidRDefault="00632768">
            <w:pPr>
              <w:pStyle w:val="ZT"/>
              <w:framePr w:wrap="auto" w:hAnchor="text" w:yAlign="inline"/>
              <w:rPr>
                <w:i/>
                <w:sz w:val="28"/>
              </w:rPr>
            </w:pPr>
            <w:r w:rsidRPr="00975BFD">
              <w:t>(</w:t>
            </w:r>
            <w:r w:rsidRPr="00975BFD">
              <w:rPr>
                <w:rStyle w:val="ZGSM"/>
              </w:rPr>
              <w:t xml:space="preserve">Release </w:t>
            </w:r>
            <w:bookmarkStart w:id="6" w:name="specRelease"/>
            <w:r w:rsidRPr="00975BFD">
              <w:rPr>
                <w:rStyle w:val="ZGSM"/>
              </w:rPr>
              <w:t>18</w:t>
            </w:r>
            <w:bookmarkEnd w:id="6"/>
            <w:r w:rsidRPr="00975BFD">
              <w:t>)</w:t>
            </w:r>
          </w:p>
        </w:tc>
      </w:tr>
      <w:tr w:rsidR="0039271C" w:rsidRPr="00975BFD" w14:paraId="466AAE32" w14:textId="77777777">
        <w:tc>
          <w:tcPr>
            <w:tcW w:w="10423" w:type="dxa"/>
            <w:gridSpan w:val="2"/>
            <w:shd w:val="clear" w:color="auto" w:fill="auto"/>
          </w:tcPr>
          <w:p w14:paraId="28FE7F69" w14:textId="77777777" w:rsidR="0039271C" w:rsidRPr="00975BFD" w:rsidRDefault="00632768">
            <w:pPr>
              <w:pStyle w:val="ZU"/>
              <w:framePr w:w="0" w:wrap="auto" w:vAnchor="margin" w:hAnchor="text" w:yAlign="inline"/>
              <w:tabs>
                <w:tab w:val="right" w:pos="10206"/>
              </w:tabs>
              <w:jc w:val="left"/>
              <w:rPr>
                <w:color w:val="0000FF"/>
              </w:rPr>
            </w:pPr>
            <w:r w:rsidRPr="00975BFD">
              <w:rPr>
                <w:color w:val="0000FF"/>
              </w:rPr>
              <w:tab/>
            </w:r>
          </w:p>
        </w:tc>
      </w:tr>
      <w:tr w:rsidR="0039271C" w:rsidRPr="00975BFD" w14:paraId="22C5A99B" w14:textId="77777777">
        <w:trPr>
          <w:trHeight w:hRule="exact" w:val="1531"/>
        </w:trPr>
        <w:tc>
          <w:tcPr>
            <w:tcW w:w="4883" w:type="dxa"/>
            <w:shd w:val="clear" w:color="auto" w:fill="auto"/>
          </w:tcPr>
          <w:p w14:paraId="05A98B59" w14:textId="77777777" w:rsidR="0039271C" w:rsidRPr="00975BFD" w:rsidRDefault="00632768">
            <w:pPr>
              <w:rPr>
                <w:i/>
              </w:rPr>
            </w:pPr>
            <w:r w:rsidRPr="00975BFD">
              <w:rPr>
                <w:i/>
                <w:noProof/>
                <w:lang w:eastAsia="zh-CN"/>
              </w:rPr>
              <w:drawing>
                <wp:inline distT="0" distB="0" distL="0" distR="0" wp14:anchorId="7F3AC125" wp14:editId="0C109491">
                  <wp:extent cx="1285875" cy="800100"/>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285875" cy="800100"/>
                          </a:xfrm>
                          <a:prstGeom prst="rect">
                            <a:avLst/>
                          </a:prstGeom>
                          <a:noFill/>
                          <a:ln>
                            <a:noFill/>
                          </a:ln>
                        </pic:spPr>
                      </pic:pic>
                    </a:graphicData>
                  </a:graphic>
                </wp:inline>
              </w:drawing>
            </w:r>
          </w:p>
        </w:tc>
        <w:tc>
          <w:tcPr>
            <w:tcW w:w="5540" w:type="dxa"/>
            <w:shd w:val="clear" w:color="auto" w:fill="auto"/>
          </w:tcPr>
          <w:p w14:paraId="54538296" w14:textId="77777777" w:rsidR="0039271C" w:rsidRPr="00975BFD" w:rsidRDefault="00632768">
            <w:pPr>
              <w:jc w:val="right"/>
            </w:pPr>
            <w:r w:rsidRPr="00975BFD">
              <w:rPr>
                <w:noProof/>
                <w:lang w:eastAsia="zh-CN"/>
              </w:rPr>
              <w:drawing>
                <wp:inline distT="0" distB="0" distL="0" distR="0" wp14:anchorId="73203658" wp14:editId="35D1CC99">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p>
        </w:tc>
      </w:tr>
      <w:tr w:rsidR="0039271C" w:rsidRPr="00975BFD" w14:paraId="238F9ED1" w14:textId="77777777">
        <w:trPr>
          <w:trHeight w:hRule="exact" w:val="5783"/>
        </w:trPr>
        <w:tc>
          <w:tcPr>
            <w:tcW w:w="10423" w:type="dxa"/>
            <w:gridSpan w:val="2"/>
            <w:shd w:val="clear" w:color="auto" w:fill="auto"/>
          </w:tcPr>
          <w:p w14:paraId="1408757B" w14:textId="77777777" w:rsidR="0039271C" w:rsidRPr="00975BFD" w:rsidRDefault="0039271C">
            <w:pPr>
              <w:pStyle w:val="Guidance"/>
              <w:rPr>
                <w:b/>
              </w:rPr>
            </w:pPr>
          </w:p>
        </w:tc>
      </w:tr>
      <w:tr w:rsidR="0039271C" w:rsidRPr="00975BFD" w14:paraId="446D36C5" w14:textId="77777777">
        <w:trPr>
          <w:cantSplit/>
          <w:trHeight w:hRule="exact" w:val="964"/>
        </w:trPr>
        <w:tc>
          <w:tcPr>
            <w:tcW w:w="10423" w:type="dxa"/>
            <w:gridSpan w:val="2"/>
            <w:shd w:val="clear" w:color="auto" w:fill="auto"/>
          </w:tcPr>
          <w:p w14:paraId="57CC7511" w14:textId="77777777" w:rsidR="0039271C" w:rsidRPr="00975BFD" w:rsidRDefault="00632768">
            <w:pPr>
              <w:rPr>
                <w:sz w:val="16"/>
              </w:rPr>
            </w:pPr>
            <w:bookmarkStart w:id="7" w:name="warningNotice"/>
            <w:r w:rsidRPr="00975BFD">
              <w:rPr>
                <w:sz w:val="16"/>
              </w:rPr>
              <w:t>The present document has been developed within the 3rd Generation Partnership Project (3GPP</w:t>
            </w:r>
            <w:r w:rsidRPr="00975BFD">
              <w:rPr>
                <w:sz w:val="16"/>
                <w:vertAlign w:val="superscript"/>
              </w:rPr>
              <w:t xml:space="preserve"> TM</w:t>
            </w:r>
            <w:r w:rsidRPr="00975BFD">
              <w:rPr>
                <w:sz w:val="16"/>
              </w:rPr>
              <w:t>) and may be further elaborated for the purposes of 3GPP.</w:t>
            </w:r>
            <w:r w:rsidRPr="00975BFD">
              <w:rPr>
                <w:sz w:val="16"/>
              </w:rPr>
              <w:br/>
              <w:t>The present document has not been subject to any approval process by the 3GPP</w:t>
            </w:r>
            <w:r w:rsidRPr="00975BFD">
              <w:rPr>
                <w:sz w:val="16"/>
                <w:vertAlign w:val="superscript"/>
              </w:rPr>
              <w:t xml:space="preserve"> </w:t>
            </w:r>
            <w:r w:rsidRPr="00975BFD">
              <w:rPr>
                <w:sz w:val="16"/>
              </w:rPr>
              <w:t>Organizational Partners and shall not be implemented.</w:t>
            </w:r>
            <w:r w:rsidRPr="00975BFD">
              <w:rPr>
                <w:sz w:val="16"/>
              </w:rPr>
              <w:br/>
              <w:t>This Specification is provided for future development work within 3GPP</w:t>
            </w:r>
            <w:r w:rsidRPr="00975BFD">
              <w:rPr>
                <w:sz w:val="16"/>
                <w:vertAlign w:val="superscript"/>
              </w:rPr>
              <w:t xml:space="preserve"> </w:t>
            </w:r>
            <w:r w:rsidRPr="00975BFD">
              <w:rPr>
                <w:sz w:val="16"/>
              </w:rPr>
              <w:t>only. The Organizational Partners accept no liability for any use of this Specification.</w:t>
            </w:r>
            <w:r w:rsidRPr="00975BFD">
              <w:rPr>
                <w:sz w:val="16"/>
              </w:rPr>
              <w:br/>
              <w:t>Specifications and Reports for implementation of the 3GPP</w:t>
            </w:r>
            <w:r w:rsidRPr="00975BFD">
              <w:rPr>
                <w:sz w:val="16"/>
                <w:vertAlign w:val="superscript"/>
              </w:rPr>
              <w:t xml:space="preserve"> TM</w:t>
            </w:r>
            <w:r w:rsidRPr="00975BFD">
              <w:rPr>
                <w:sz w:val="16"/>
              </w:rPr>
              <w:t xml:space="preserve"> system should be obtained via the 3GPP Organizational Partners' Publications Offices.</w:t>
            </w:r>
            <w:bookmarkEnd w:id="7"/>
          </w:p>
          <w:p w14:paraId="59B3EF68" w14:textId="77777777" w:rsidR="0039271C" w:rsidRPr="00975BFD" w:rsidRDefault="0039271C">
            <w:pPr>
              <w:pStyle w:val="ZV"/>
              <w:framePr w:wrap="notBeside"/>
            </w:pPr>
          </w:p>
          <w:p w14:paraId="66F447A3" w14:textId="77777777" w:rsidR="0039271C" w:rsidRPr="00975BFD" w:rsidRDefault="0039271C">
            <w:pPr>
              <w:rPr>
                <w:sz w:val="16"/>
              </w:rPr>
            </w:pPr>
          </w:p>
        </w:tc>
      </w:tr>
      <w:bookmarkEnd w:id="0"/>
    </w:tbl>
    <w:p w14:paraId="2CDAF564" w14:textId="77777777" w:rsidR="0039271C" w:rsidRPr="00975BFD" w:rsidRDefault="0039271C">
      <w:pPr>
        <w:sectPr w:rsidR="0039271C" w:rsidRPr="00975BFD" w:rsidSect="009D6270">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9271C" w:rsidRPr="00975BFD" w14:paraId="3C05093B" w14:textId="77777777">
        <w:trPr>
          <w:trHeight w:hRule="exact" w:val="5670"/>
        </w:trPr>
        <w:tc>
          <w:tcPr>
            <w:tcW w:w="10423" w:type="dxa"/>
            <w:shd w:val="clear" w:color="auto" w:fill="auto"/>
          </w:tcPr>
          <w:p w14:paraId="6704BE4A" w14:textId="77777777" w:rsidR="0039271C" w:rsidRPr="00975BFD" w:rsidRDefault="0039271C">
            <w:pPr>
              <w:pStyle w:val="Guidance"/>
            </w:pPr>
            <w:bookmarkStart w:id="8" w:name="page2"/>
          </w:p>
        </w:tc>
      </w:tr>
      <w:tr w:rsidR="0039271C" w:rsidRPr="00975BFD" w14:paraId="1ACC2CA9" w14:textId="77777777">
        <w:trPr>
          <w:trHeight w:hRule="exact" w:val="5387"/>
        </w:trPr>
        <w:tc>
          <w:tcPr>
            <w:tcW w:w="10423" w:type="dxa"/>
            <w:shd w:val="clear" w:color="auto" w:fill="auto"/>
          </w:tcPr>
          <w:p w14:paraId="283FE8F0" w14:textId="77777777" w:rsidR="0039271C" w:rsidRPr="00975BFD" w:rsidRDefault="00632768">
            <w:pPr>
              <w:pStyle w:val="FP"/>
              <w:spacing w:after="240"/>
              <w:ind w:left="2835" w:right="2835"/>
              <w:jc w:val="center"/>
              <w:rPr>
                <w:rFonts w:ascii="Arial" w:hAnsi="Arial"/>
                <w:b/>
                <w:i/>
              </w:rPr>
            </w:pPr>
            <w:bookmarkStart w:id="9" w:name="coords3gpp"/>
            <w:r w:rsidRPr="00975BFD">
              <w:rPr>
                <w:rFonts w:ascii="Arial" w:hAnsi="Arial"/>
                <w:b/>
                <w:i/>
              </w:rPr>
              <w:t>3GPP</w:t>
            </w:r>
          </w:p>
          <w:p w14:paraId="36D8041F" w14:textId="77777777" w:rsidR="0039271C" w:rsidRPr="00975BFD" w:rsidRDefault="00632768">
            <w:pPr>
              <w:pStyle w:val="FP"/>
              <w:pBdr>
                <w:bottom w:val="single" w:sz="6" w:space="1" w:color="auto"/>
              </w:pBdr>
              <w:ind w:left="2835" w:right="2835"/>
              <w:jc w:val="center"/>
            </w:pPr>
            <w:r w:rsidRPr="00975BFD">
              <w:t>Postal address</w:t>
            </w:r>
          </w:p>
          <w:p w14:paraId="1822F74D" w14:textId="77777777" w:rsidR="0039271C" w:rsidRPr="00975BFD" w:rsidRDefault="0039271C">
            <w:pPr>
              <w:pStyle w:val="FP"/>
              <w:ind w:left="2835" w:right="2835"/>
              <w:jc w:val="center"/>
              <w:rPr>
                <w:rFonts w:ascii="Arial" w:hAnsi="Arial"/>
                <w:sz w:val="18"/>
              </w:rPr>
            </w:pPr>
          </w:p>
          <w:p w14:paraId="1075F6E1" w14:textId="77777777" w:rsidR="0039271C" w:rsidRPr="00975BFD" w:rsidRDefault="00632768">
            <w:pPr>
              <w:pStyle w:val="FP"/>
              <w:pBdr>
                <w:bottom w:val="single" w:sz="6" w:space="1" w:color="auto"/>
              </w:pBdr>
              <w:spacing w:before="240"/>
              <w:ind w:left="2835" w:right="2835"/>
              <w:jc w:val="center"/>
            </w:pPr>
            <w:r w:rsidRPr="00975BFD">
              <w:t>3GPP support office address</w:t>
            </w:r>
          </w:p>
          <w:p w14:paraId="188CC82B" w14:textId="77777777" w:rsidR="0039271C" w:rsidRPr="00975BFD" w:rsidRDefault="00632768">
            <w:pPr>
              <w:pStyle w:val="FP"/>
              <w:ind w:left="2835" w:right="2835"/>
              <w:jc w:val="center"/>
              <w:rPr>
                <w:rFonts w:ascii="Arial" w:hAnsi="Arial"/>
                <w:sz w:val="18"/>
                <w:lang w:val="fr-FR"/>
              </w:rPr>
            </w:pPr>
            <w:r w:rsidRPr="00975BFD">
              <w:rPr>
                <w:rFonts w:ascii="Arial" w:hAnsi="Arial"/>
                <w:sz w:val="18"/>
                <w:lang w:val="fr-FR"/>
              </w:rPr>
              <w:t>650 Route des Lucioles - Sophia Antipolis</w:t>
            </w:r>
          </w:p>
          <w:p w14:paraId="6BE7D676" w14:textId="77777777" w:rsidR="0039271C" w:rsidRPr="00975BFD" w:rsidRDefault="00632768">
            <w:pPr>
              <w:pStyle w:val="FP"/>
              <w:ind w:left="2835" w:right="2835"/>
              <w:jc w:val="center"/>
              <w:rPr>
                <w:rFonts w:ascii="Arial" w:hAnsi="Arial"/>
                <w:sz w:val="18"/>
                <w:lang w:val="fr-FR"/>
              </w:rPr>
            </w:pPr>
            <w:r w:rsidRPr="00975BFD">
              <w:rPr>
                <w:rFonts w:ascii="Arial" w:hAnsi="Arial"/>
                <w:sz w:val="18"/>
                <w:lang w:val="fr-FR"/>
              </w:rPr>
              <w:t>Valbonne - FRANCE</w:t>
            </w:r>
          </w:p>
          <w:p w14:paraId="381B5997" w14:textId="77777777" w:rsidR="0039271C" w:rsidRPr="00975BFD" w:rsidRDefault="00632768">
            <w:pPr>
              <w:pStyle w:val="FP"/>
              <w:spacing w:after="20"/>
              <w:ind w:left="2835" w:right="2835"/>
              <w:jc w:val="center"/>
              <w:rPr>
                <w:rFonts w:ascii="Arial" w:hAnsi="Arial"/>
                <w:sz w:val="18"/>
              </w:rPr>
            </w:pPr>
            <w:r w:rsidRPr="00975BFD">
              <w:rPr>
                <w:rFonts w:ascii="Arial" w:hAnsi="Arial"/>
                <w:sz w:val="18"/>
              </w:rPr>
              <w:t>Tel.: +33 4 92 94 42 00 Fax: +33 4 93 65 47 16</w:t>
            </w:r>
          </w:p>
          <w:p w14:paraId="0C48BEEA" w14:textId="77777777" w:rsidR="0039271C" w:rsidRPr="00975BFD" w:rsidRDefault="00632768">
            <w:pPr>
              <w:pStyle w:val="FP"/>
              <w:pBdr>
                <w:bottom w:val="single" w:sz="6" w:space="1" w:color="auto"/>
              </w:pBdr>
              <w:spacing w:before="240"/>
              <w:ind w:left="2835" w:right="2835"/>
              <w:jc w:val="center"/>
            </w:pPr>
            <w:r w:rsidRPr="00975BFD">
              <w:t>Internet</w:t>
            </w:r>
          </w:p>
          <w:p w14:paraId="5DD0CE4E" w14:textId="77777777" w:rsidR="0039271C" w:rsidRPr="00975BFD" w:rsidRDefault="00632768">
            <w:pPr>
              <w:pStyle w:val="FP"/>
              <w:ind w:left="2835" w:right="2835"/>
              <w:jc w:val="center"/>
              <w:rPr>
                <w:rFonts w:ascii="Arial" w:hAnsi="Arial"/>
                <w:sz w:val="18"/>
              </w:rPr>
            </w:pPr>
            <w:r w:rsidRPr="00975BFD">
              <w:rPr>
                <w:rFonts w:ascii="Arial" w:hAnsi="Arial"/>
                <w:sz w:val="18"/>
              </w:rPr>
              <w:t>http://www.3gpp.org</w:t>
            </w:r>
            <w:bookmarkEnd w:id="9"/>
          </w:p>
          <w:p w14:paraId="2E876220" w14:textId="77777777" w:rsidR="0039271C" w:rsidRPr="00975BFD" w:rsidRDefault="0039271C"/>
        </w:tc>
      </w:tr>
      <w:tr w:rsidR="0039271C" w:rsidRPr="00975BFD" w14:paraId="7C563528" w14:textId="77777777">
        <w:tc>
          <w:tcPr>
            <w:tcW w:w="10423" w:type="dxa"/>
            <w:shd w:val="clear" w:color="auto" w:fill="auto"/>
            <w:vAlign w:val="bottom"/>
          </w:tcPr>
          <w:p w14:paraId="25DA0A5D" w14:textId="77777777" w:rsidR="0039271C" w:rsidRPr="00975BFD" w:rsidRDefault="00632768">
            <w:pPr>
              <w:pStyle w:val="FP"/>
              <w:pBdr>
                <w:bottom w:val="single" w:sz="6" w:space="1" w:color="auto"/>
              </w:pBdr>
              <w:spacing w:after="240"/>
              <w:jc w:val="center"/>
              <w:rPr>
                <w:rFonts w:ascii="Arial" w:hAnsi="Arial"/>
                <w:b/>
                <w:i/>
              </w:rPr>
            </w:pPr>
            <w:bookmarkStart w:id="10" w:name="copyrightNotification"/>
            <w:r w:rsidRPr="00975BFD">
              <w:rPr>
                <w:rFonts w:ascii="Arial" w:hAnsi="Arial"/>
                <w:b/>
                <w:i/>
              </w:rPr>
              <w:t>Copyright Notification</w:t>
            </w:r>
          </w:p>
          <w:p w14:paraId="38CC69C0" w14:textId="77777777" w:rsidR="0039271C" w:rsidRPr="00975BFD" w:rsidRDefault="00632768">
            <w:pPr>
              <w:pStyle w:val="FP"/>
              <w:jc w:val="center"/>
            </w:pPr>
            <w:r w:rsidRPr="00975BFD">
              <w:t>No part may be reproduced except as authorized by written permission.</w:t>
            </w:r>
            <w:r w:rsidRPr="00975BFD">
              <w:br/>
              <w:t>The copyright and the foregoing restriction extend to reproduction in all media.</w:t>
            </w:r>
          </w:p>
          <w:p w14:paraId="1501CE08" w14:textId="77777777" w:rsidR="0039271C" w:rsidRPr="00975BFD" w:rsidRDefault="0039271C">
            <w:pPr>
              <w:pStyle w:val="FP"/>
              <w:jc w:val="center"/>
            </w:pPr>
          </w:p>
          <w:p w14:paraId="0149D63D" w14:textId="3B259DBF" w:rsidR="0039271C" w:rsidRPr="00975BFD" w:rsidRDefault="00632768">
            <w:pPr>
              <w:pStyle w:val="FP"/>
              <w:jc w:val="center"/>
              <w:rPr>
                <w:sz w:val="18"/>
              </w:rPr>
            </w:pPr>
            <w:r w:rsidRPr="00975BFD">
              <w:rPr>
                <w:sz w:val="18"/>
              </w:rPr>
              <w:t xml:space="preserve">© </w:t>
            </w:r>
            <w:bookmarkStart w:id="11" w:name="copyrightDate"/>
            <w:r w:rsidRPr="00975BFD">
              <w:rPr>
                <w:sz w:val="18"/>
              </w:rPr>
              <w:t>202</w:t>
            </w:r>
            <w:bookmarkEnd w:id="11"/>
            <w:r w:rsidR="00971472">
              <w:rPr>
                <w:sz w:val="18"/>
              </w:rPr>
              <w:t>4</w:t>
            </w:r>
            <w:r w:rsidRPr="00975BFD">
              <w:rPr>
                <w:sz w:val="18"/>
              </w:rPr>
              <w:t>, 3GPP Organizational Partners (ARIB, ATIS, CCSA, ETSI, TSDSI, TTA, TTC).</w:t>
            </w:r>
            <w:bookmarkStart w:id="12" w:name="copyrightaddon"/>
            <w:bookmarkEnd w:id="12"/>
          </w:p>
          <w:p w14:paraId="08AC80A9" w14:textId="77777777" w:rsidR="0039271C" w:rsidRPr="00975BFD" w:rsidRDefault="00632768">
            <w:pPr>
              <w:pStyle w:val="FP"/>
              <w:jc w:val="center"/>
              <w:rPr>
                <w:sz w:val="18"/>
              </w:rPr>
            </w:pPr>
            <w:r w:rsidRPr="00975BFD">
              <w:rPr>
                <w:sz w:val="18"/>
              </w:rPr>
              <w:t>All rights reserved.</w:t>
            </w:r>
          </w:p>
          <w:p w14:paraId="5CD08419" w14:textId="77777777" w:rsidR="0039271C" w:rsidRPr="00975BFD" w:rsidRDefault="0039271C">
            <w:pPr>
              <w:pStyle w:val="FP"/>
              <w:rPr>
                <w:sz w:val="18"/>
              </w:rPr>
            </w:pPr>
          </w:p>
          <w:p w14:paraId="46689AF8" w14:textId="77777777" w:rsidR="0039271C" w:rsidRPr="00975BFD" w:rsidRDefault="00632768">
            <w:pPr>
              <w:pStyle w:val="FP"/>
              <w:rPr>
                <w:sz w:val="18"/>
              </w:rPr>
            </w:pPr>
            <w:r w:rsidRPr="00975BFD">
              <w:rPr>
                <w:sz w:val="18"/>
              </w:rPr>
              <w:t>UMTS™ is a Trade Mark of ETSI registered for the benefit of its members</w:t>
            </w:r>
          </w:p>
          <w:p w14:paraId="360E0332" w14:textId="77777777" w:rsidR="0039271C" w:rsidRPr="00975BFD" w:rsidRDefault="00632768">
            <w:pPr>
              <w:pStyle w:val="FP"/>
              <w:rPr>
                <w:sz w:val="18"/>
              </w:rPr>
            </w:pPr>
            <w:r w:rsidRPr="00975BFD">
              <w:rPr>
                <w:sz w:val="18"/>
              </w:rPr>
              <w:t>3GPP™ is a Trade Mark of ETSI registered for the benefit of its Members and of the 3GPP Organizational Partners</w:t>
            </w:r>
            <w:r w:rsidRPr="00975BFD">
              <w:rPr>
                <w:sz w:val="18"/>
              </w:rPr>
              <w:br/>
              <w:t>LTE™ is a Trade Mark of ETSI registered for the benefit of its Members and of the 3GPP Organizational Partners</w:t>
            </w:r>
          </w:p>
          <w:p w14:paraId="529D6C9B" w14:textId="77777777" w:rsidR="0039271C" w:rsidRPr="00975BFD" w:rsidRDefault="00632768">
            <w:pPr>
              <w:pStyle w:val="FP"/>
              <w:rPr>
                <w:sz w:val="18"/>
              </w:rPr>
            </w:pPr>
            <w:r w:rsidRPr="00975BFD">
              <w:rPr>
                <w:sz w:val="18"/>
              </w:rPr>
              <w:t>GSM® and the GSM logo are registered and owned by the GSM Association</w:t>
            </w:r>
            <w:bookmarkEnd w:id="10"/>
          </w:p>
          <w:p w14:paraId="7C5C4F2C" w14:textId="77777777" w:rsidR="0039271C" w:rsidRPr="00975BFD" w:rsidRDefault="0039271C"/>
        </w:tc>
      </w:tr>
      <w:bookmarkEnd w:id="8"/>
    </w:tbl>
    <w:p w14:paraId="12422836" w14:textId="77777777" w:rsidR="0039271C" w:rsidRPr="00975BFD" w:rsidRDefault="00632768">
      <w:pPr>
        <w:pStyle w:val="TT"/>
        <w:outlineLvl w:val="0"/>
      </w:pPr>
      <w:r w:rsidRPr="00975BFD">
        <w:br w:type="page"/>
      </w:r>
      <w:bookmarkStart w:id="13" w:name="tableOfContents"/>
      <w:bookmarkEnd w:id="13"/>
      <w:r w:rsidRPr="00975BFD">
        <w:t>Contents</w:t>
      </w:r>
    </w:p>
    <w:p w14:paraId="3E121EE0" w14:textId="5988B571" w:rsidR="000930DE" w:rsidRDefault="008B0039">
      <w:pPr>
        <w:pStyle w:val="TOC1"/>
        <w:rPr>
          <w:rFonts w:asciiTheme="minorHAnsi" w:eastAsiaTheme="minorEastAsia" w:hAnsiTheme="minorHAnsi" w:cstheme="minorBidi"/>
          <w:noProof/>
          <w:kern w:val="2"/>
          <w:sz w:val="24"/>
          <w:szCs w:val="24"/>
          <w:lang w:eastAsia="en-GB"/>
          <w14:ligatures w14:val="standardContextual"/>
        </w:rPr>
      </w:pPr>
      <w:r w:rsidRPr="00975BFD">
        <w:fldChar w:fldCharType="begin"/>
      </w:r>
      <w:r w:rsidR="00632768" w:rsidRPr="00975BFD">
        <w:instrText xml:space="preserve"> TOC \o "1-9" </w:instrText>
      </w:r>
      <w:r w:rsidRPr="00975BFD">
        <w:fldChar w:fldCharType="separate"/>
      </w:r>
      <w:r w:rsidR="000930DE">
        <w:rPr>
          <w:noProof/>
        </w:rPr>
        <w:t>Foreword</w:t>
      </w:r>
      <w:r w:rsidR="000930DE">
        <w:rPr>
          <w:noProof/>
        </w:rPr>
        <w:tab/>
      </w:r>
      <w:r w:rsidR="000930DE">
        <w:rPr>
          <w:noProof/>
        </w:rPr>
        <w:fldChar w:fldCharType="begin"/>
      </w:r>
      <w:r w:rsidR="000930DE">
        <w:rPr>
          <w:noProof/>
        </w:rPr>
        <w:instrText xml:space="preserve"> PAGEREF _Toc170686005 \h </w:instrText>
      </w:r>
      <w:r w:rsidR="000930DE">
        <w:rPr>
          <w:noProof/>
        </w:rPr>
      </w:r>
      <w:r w:rsidR="000930DE">
        <w:rPr>
          <w:noProof/>
        </w:rPr>
        <w:fldChar w:fldCharType="separate"/>
      </w:r>
      <w:r w:rsidR="000930DE">
        <w:rPr>
          <w:noProof/>
        </w:rPr>
        <w:t>10</w:t>
      </w:r>
      <w:r w:rsidR="000930DE">
        <w:rPr>
          <w:noProof/>
        </w:rPr>
        <w:fldChar w:fldCharType="end"/>
      </w:r>
    </w:p>
    <w:p w14:paraId="583752F0" w14:textId="5CACC56D" w:rsidR="000930DE" w:rsidRDefault="000930DE">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_Toc170686006 \h </w:instrText>
      </w:r>
      <w:r>
        <w:rPr>
          <w:noProof/>
        </w:rPr>
      </w:r>
      <w:r>
        <w:rPr>
          <w:noProof/>
        </w:rPr>
        <w:fldChar w:fldCharType="separate"/>
      </w:r>
      <w:r>
        <w:rPr>
          <w:noProof/>
        </w:rPr>
        <w:t>11</w:t>
      </w:r>
      <w:r>
        <w:rPr>
          <w:noProof/>
        </w:rPr>
        <w:fldChar w:fldCharType="end"/>
      </w:r>
    </w:p>
    <w:p w14:paraId="5D7599AD" w14:textId="77F29280" w:rsidR="000930DE" w:rsidRDefault="000930DE">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_Toc170686007 \h </w:instrText>
      </w:r>
      <w:r>
        <w:rPr>
          <w:noProof/>
        </w:rPr>
      </w:r>
      <w:r>
        <w:rPr>
          <w:noProof/>
        </w:rPr>
        <w:fldChar w:fldCharType="separate"/>
      </w:r>
      <w:r>
        <w:rPr>
          <w:noProof/>
        </w:rPr>
        <w:t>12</w:t>
      </w:r>
      <w:r>
        <w:rPr>
          <w:noProof/>
        </w:rPr>
        <w:fldChar w:fldCharType="end"/>
      </w:r>
    </w:p>
    <w:p w14:paraId="03956F8C" w14:textId="6EA6F507" w:rsidR="000930DE" w:rsidRDefault="000930DE">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_Toc170686008 \h </w:instrText>
      </w:r>
      <w:r>
        <w:rPr>
          <w:noProof/>
        </w:rPr>
      </w:r>
      <w:r>
        <w:rPr>
          <w:noProof/>
        </w:rPr>
        <w:fldChar w:fldCharType="separate"/>
      </w:r>
      <w:r>
        <w:rPr>
          <w:noProof/>
        </w:rPr>
        <w:t>12</w:t>
      </w:r>
      <w:r>
        <w:rPr>
          <w:noProof/>
        </w:rPr>
        <w:fldChar w:fldCharType="end"/>
      </w:r>
    </w:p>
    <w:p w14:paraId="16E4FE57" w14:textId="4640EB96" w:rsidR="000930DE" w:rsidRDefault="000930DE">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_Toc170686009 \h </w:instrText>
      </w:r>
      <w:r>
        <w:rPr>
          <w:noProof/>
        </w:rPr>
      </w:r>
      <w:r>
        <w:rPr>
          <w:noProof/>
        </w:rPr>
        <w:fldChar w:fldCharType="separate"/>
      </w:r>
      <w:r>
        <w:rPr>
          <w:noProof/>
        </w:rPr>
        <w:t>13</w:t>
      </w:r>
      <w:r>
        <w:rPr>
          <w:noProof/>
        </w:rPr>
        <w:fldChar w:fldCharType="end"/>
      </w:r>
    </w:p>
    <w:p w14:paraId="69FE1716" w14:textId="41E586BA"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_Toc170686010 \h </w:instrText>
      </w:r>
      <w:r>
        <w:rPr>
          <w:noProof/>
        </w:rPr>
      </w:r>
      <w:r>
        <w:rPr>
          <w:noProof/>
        </w:rPr>
        <w:fldChar w:fldCharType="separate"/>
      </w:r>
      <w:r>
        <w:rPr>
          <w:noProof/>
        </w:rPr>
        <w:t>13</w:t>
      </w:r>
      <w:r>
        <w:rPr>
          <w:noProof/>
        </w:rPr>
        <w:fldChar w:fldCharType="end"/>
      </w:r>
    </w:p>
    <w:p w14:paraId="53C88BC5" w14:textId="64FB95E6"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_Toc170686011 \h </w:instrText>
      </w:r>
      <w:r>
        <w:rPr>
          <w:noProof/>
        </w:rPr>
      </w:r>
      <w:r>
        <w:rPr>
          <w:noProof/>
        </w:rPr>
        <w:fldChar w:fldCharType="separate"/>
      </w:r>
      <w:r>
        <w:rPr>
          <w:noProof/>
        </w:rPr>
        <w:t>13</w:t>
      </w:r>
      <w:r>
        <w:rPr>
          <w:noProof/>
        </w:rPr>
        <w:fldChar w:fldCharType="end"/>
      </w:r>
    </w:p>
    <w:p w14:paraId="4FA6EA2B" w14:textId="0333A706"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_Toc170686012 \h </w:instrText>
      </w:r>
      <w:r>
        <w:rPr>
          <w:noProof/>
        </w:rPr>
      </w:r>
      <w:r>
        <w:rPr>
          <w:noProof/>
        </w:rPr>
        <w:fldChar w:fldCharType="separate"/>
      </w:r>
      <w:r>
        <w:rPr>
          <w:noProof/>
        </w:rPr>
        <w:t>14</w:t>
      </w:r>
      <w:r>
        <w:rPr>
          <w:noProof/>
        </w:rPr>
        <w:fldChar w:fldCharType="end"/>
      </w:r>
    </w:p>
    <w:p w14:paraId="51725926" w14:textId="2D660DF5" w:rsidR="000930DE" w:rsidRDefault="000930DE">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sidRPr="00B24CCB">
        <w:rPr>
          <w:rFonts w:eastAsia="SimSun"/>
          <w:noProof/>
          <w:lang w:eastAsia="zh-CN"/>
        </w:rPr>
        <w:t>Overview</w:t>
      </w:r>
      <w:r>
        <w:rPr>
          <w:noProof/>
        </w:rPr>
        <w:tab/>
      </w:r>
      <w:r>
        <w:rPr>
          <w:noProof/>
        </w:rPr>
        <w:fldChar w:fldCharType="begin"/>
      </w:r>
      <w:r>
        <w:rPr>
          <w:noProof/>
        </w:rPr>
        <w:instrText xml:space="preserve"> PAGEREF _Toc170686013 \h </w:instrText>
      </w:r>
      <w:r>
        <w:rPr>
          <w:noProof/>
        </w:rPr>
      </w:r>
      <w:r>
        <w:rPr>
          <w:noProof/>
        </w:rPr>
        <w:fldChar w:fldCharType="separate"/>
      </w:r>
      <w:r>
        <w:rPr>
          <w:noProof/>
        </w:rPr>
        <w:t>14</w:t>
      </w:r>
      <w:r>
        <w:rPr>
          <w:noProof/>
        </w:rPr>
        <w:fldChar w:fldCharType="end"/>
      </w:r>
    </w:p>
    <w:p w14:paraId="2AD2E55E" w14:textId="63353882"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sidRPr="00B24CCB">
        <w:rPr>
          <w:rFonts w:eastAsiaTheme="minorEastAsia"/>
          <w:noProof/>
          <w:lang w:eastAsia="zh-CN"/>
        </w:rPr>
        <w:t>R</w:t>
      </w:r>
      <w:r>
        <w:rPr>
          <w:noProof/>
        </w:rPr>
        <w:t>egistration</w:t>
      </w:r>
      <w:r>
        <w:rPr>
          <w:noProof/>
        </w:rPr>
        <w:tab/>
      </w:r>
      <w:r>
        <w:rPr>
          <w:noProof/>
        </w:rPr>
        <w:fldChar w:fldCharType="begin"/>
      </w:r>
      <w:r>
        <w:rPr>
          <w:noProof/>
        </w:rPr>
        <w:instrText xml:space="preserve"> PAGEREF _Toc170686014 \h </w:instrText>
      </w:r>
      <w:r>
        <w:rPr>
          <w:noProof/>
        </w:rPr>
      </w:r>
      <w:r>
        <w:rPr>
          <w:noProof/>
        </w:rPr>
        <w:fldChar w:fldCharType="separate"/>
      </w:r>
      <w:r>
        <w:rPr>
          <w:noProof/>
        </w:rPr>
        <w:t>14</w:t>
      </w:r>
      <w:r>
        <w:rPr>
          <w:noProof/>
        </w:rPr>
        <w:fldChar w:fldCharType="end"/>
      </w:r>
    </w:p>
    <w:p w14:paraId="77B60376" w14:textId="459C8C6C"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Pr>
          <w:noProof/>
        </w:rPr>
        <w:t>4.</w:t>
      </w:r>
      <w:r w:rsidRPr="00B24CCB">
        <w:rPr>
          <w:rFonts w:eastAsiaTheme="minorEastAsia"/>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Slice API configuration and translation</w:t>
      </w:r>
      <w:r>
        <w:rPr>
          <w:noProof/>
        </w:rPr>
        <w:tab/>
      </w:r>
      <w:r>
        <w:rPr>
          <w:noProof/>
        </w:rPr>
        <w:fldChar w:fldCharType="begin"/>
      </w:r>
      <w:r>
        <w:rPr>
          <w:noProof/>
        </w:rPr>
        <w:instrText xml:space="preserve"> PAGEREF _Toc170686015 \h </w:instrText>
      </w:r>
      <w:r>
        <w:rPr>
          <w:noProof/>
        </w:rPr>
      </w:r>
      <w:r>
        <w:rPr>
          <w:noProof/>
        </w:rPr>
        <w:fldChar w:fldCharType="separate"/>
      </w:r>
      <w:r>
        <w:rPr>
          <w:noProof/>
        </w:rPr>
        <w:t>14</w:t>
      </w:r>
      <w:r>
        <w:rPr>
          <w:noProof/>
        </w:rPr>
        <w:fldChar w:fldCharType="end"/>
      </w:r>
    </w:p>
    <w:p w14:paraId="1CAFCE8A" w14:textId="526ACBB0"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Pr>
          <w:noProof/>
        </w:rPr>
        <w:t>4.</w:t>
      </w:r>
      <w:r w:rsidRPr="00B24CCB">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Application layer network slice lifecycle management</w:t>
      </w:r>
      <w:r>
        <w:rPr>
          <w:noProof/>
        </w:rPr>
        <w:tab/>
      </w:r>
      <w:r>
        <w:rPr>
          <w:noProof/>
        </w:rPr>
        <w:fldChar w:fldCharType="begin"/>
      </w:r>
      <w:r>
        <w:rPr>
          <w:noProof/>
        </w:rPr>
        <w:instrText xml:space="preserve"> PAGEREF _Toc170686016 \h </w:instrText>
      </w:r>
      <w:r>
        <w:rPr>
          <w:noProof/>
        </w:rPr>
      </w:r>
      <w:r>
        <w:rPr>
          <w:noProof/>
        </w:rPr>
        <w:fldChar w:fldCharType="separate"/>
      </w:r>
      <w:r>
        <w:rPr>
          <w:noProof/>
        </w:rPr>
        <w:t>14</w:t>
      </w:r>
      <w:r>
        <w:rPr>
          <w:noProof/>
        </w:rPr>
        <w:fldChar w:fldCharType="end"/>
      </w:r>
    </w:p>
    <w:p w14:paraId="1F934399" w14:textId="59EF864E"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Pr>
          <w:noProof/>
        </w:rPr>
        <w:t>4.</w:t>
      </w:r>
      <w:r w:rsidRPr="00B24CCB">
        <w:rPr>
          <w:rFonts w:eastAsiaTheme="minorEastAsia"/>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 optimization based on VAL server policy</w:t>
      </w:r>
      <w:r>
        <w:rPr>
          <w:noProof/>
        </w:rPr>
        <w:tab/>
      </w:r>
      <w:r>
        <w:rPr>
          <w:noProof/>
        </w:rPr>
        <w:fldChar w:fldCharType="begin"/>
      </w:r>
      <w:r>
        <w:rPr>
          <w:noProof/>
        </w:rPr>
        <w:instrText xml:space="preserve"> PAGEREF _Toc170686017 \h </w:instrText>
      </w:r>
      <w:r>
        <w:rPr>
          <w:noProof/>
        </w:rPr>
      </w:r>
      <w:r>
        <w:rPr>
          <w:noProof/>
        </w:rPr>
        <w:fldChar w:fldCharType="separate"/>
      </w:r>
      <w:r>
        <w:rPr>
          <w:noProof/>
        </w:rPr>
        <w:t>15</w:t>
      </w:r>
      <w:r>
        <w:rPr>
          <w:noProof/>
        </w:rPr>
        <w:fldChar w:fldCharType="end"/>
      </w:r>
    </w:p>
    <w:p w14:paraId="6F9518A6" w14:textId="3BBD2F1B"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Pr>
          <w:noProof/>
        </w:rPr>
        <w:t>4.</w:t>
      </w:r>
      <w:r w:rsidRPr="00B24CCB">
        <w:rPr>
          <w:rFonts w:eastAsiaTheme="minorEastAsia"/>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Discovery of management service exposure</w:t>
      </w:r>
      <w:r>
        <w:rPr>
          <w:noProof/>
        </w:rPr>
        <w:tab/>
      </w:r>
      <w:r>
        <w:rPr>
          <w:noProof/>
        </w:rPr>
        <w:fldChar w:fldCharType="begin"/>
      </w:r>
      <w:r>
        <w:rPr>
          <w:noProof/>
        </w:rPr>
        <w:instrText xml:space="preserve"> PAGEREF _Toc170686018 \h </w:instrText>
      </w:r>
      <w:r>
        <w:rPr>
          <w:noProof/>
        </w:rPr>
      </w:r>
      <w:r>
        <w:rPr>
          <w:noProof/>
        </w:rPr>
        <w:fldChar w:fldCharType="separate"/>
      </w:r>
      <w:r>
        <w:rPr>
          <w:noProof/>
        </w:rPr>
        <w:t>15</w:t>
      </w:r>
      <w:r>
        <w:rPr>
          <w:noProof/>
        </w:rPr>
        <w:fldChar w:fldCharType="end"/>
      </w:r>
    </w:p>
    <w:p w14:paraId="45DF90DD" w14:textId="02102DA0"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sidRPr="00B24CCB">
        <w:rPr>
          <w:rFonts w:eastAsiaTheme="minorEastAsia"/>
          <w:noProof/>
          <w:lang w:eastAsia="zh-CN"/>
        </w:rPr>
        <w:t>4.6</w:t>
      </w:r>
      <w:r>
        <w:rPr>
          <w:rFonts w:asciiTheme="minorHAnsi" w:eastAsiaTheme="minorEastAsia" w:hAnsiTheme="minorHAnsi" w:cstheme="minorBidi"/>
          <w:noProof/>
          <w:kern w:val="2"/>
          <w:sz w:val="24"/>
          <w:szCs w:val="24"/>
          <w:lang w:eastAsia="en-GB"/>
          <w14:ligatures w14:val="standardContextual"/>
        </w:rPr>
        <w:tab/>
      </w:r>
      <w:r>
        <w:rPr>
          <w:noProof/>
        </w:rPr>
        <w:t>Network slice performance and analytics monitoring</w:t>
      </w:r>
      <w:r>
        <w:rPr>
          <w:noProof/>
        </w:rPr>
        <w:tab/>
      </w:r>
      <w:r>
        <w:rPr>
          <w:noProof/>
        </w:rPr>
        <w:fldChar w:fldCharType="begin"/>
      </w:r>
      <w:r>
        <w:rPr>
          <w:noProof/>
        </w:rPr>
        <w:instrText xml:space="preserve"> PAGEREF _Toc170686019 \h </w:instrText>
      </w:r>
      <w:r>
        <w:rPr>
          <w:noProof/>
        </w:rPr>
      </w:r>
      <w:r>
        <w:rPr>
          <w:noProof/>
        </w:rPr>
        <w:fldChar w:fldCharType="separate"/>
      </w:r>
      <w:r>
        <w:rPr>
          <w:noProof/>
        </w:rPr>
        <w:t>15</w:t>
      </w:r>
      <w:r>
        <w:rPr>
          <w:noProof/>
        </w:rPr>
        <w:fldChar w:fldCharType="end"/>
      </w:r>
    </w:p>
    <w:p w14:paraId="2CC5522B" w14:textId="027BD9C6"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Pr>
          <w:noProof/>
        </w:rPr>
        <w:t>4.</w:t>
      </w:r>
      <w:r w:rsidRPr="00B24CCB">
        <w:rPr>
          <w:rFonts w:eastAsiaTheme="minorEastAsia"/>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Information collection from NSCE server</w:t>
      </w:r>
      <w:r w:rsidRPr="00B24CCB">
        <w:rPr>
          <w:rFonts w:eastAsiaTheme="minorEastAsia"/>
          <w:noProof/>
        </w:rPr>
        <w:t>(</w:t>
      </w:r>
      <w:r>
        <w:rPr>
          <w:noProof/>
        </w:rPr>
        <w:t>s</w:t>
      </w:r>
      <w:r w:rsidRPr="00B24CCB">
        <w:rPr>
          <w:rFonts w:eastAsiaTheme="minorEastAsia"/>
          <w:noProof/>
        </w:rPr>
        <w:t>)</w:t>
      </w:r>
      <w:r>
        <w:rPr>
          <w:noProof/>
        </w:rPr>
        <w:tab/>
      </w:r>
      <w:r>
        <w:rPr>
          <w:noProof/>
        </w:rPr>
        <w:fldChar w:fldCharType="begin"/>
      </w:r>
      <w:r>
        <w:rPr>
          <w:noProof/>
        </w:rPr>
        <w:instrText xml:space="preserve"> PAGEREF _Toc170686020 \h </w:instrText>
      </w:r>
      <w:r>
        <w:rPr>
          <w:noProof/>
        </w:rPr>
      </w:r>
      <w:r>
        <w:rPr>
          <w:noProof/>
        </w:rPr>
        <w:fldChar w:fldCharType="separate"/>
      </w:r>
      <w:r>
        <w:rPr>
          <w:noProof/>
        </w:rPr>
        <w:t>15</w:t>
      </w:r>
      <w:r>
        <w:rPr>
          <w:noProof/>
        </w:rPr>
        <w:fldChar w:fldCharType="end"/>
      </w:r>
    </w:p>
    <w:p w14:paraId="28EDF3F8" w14:textId="7568A0A4"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sidRPr="00B24CCB">
        <w:rPr>
          <w:bCs/>
          <w:noProof/>
        </w:rPr>
        <w:t>4.</w:t>
      </w:r>
      <w:r w:rsidRPr="00B24CCB">
        <w:rPr>
          <w:rFonts w:eastAsiaTheme="minorEastAsia"/>
          <w:bCs/>
          <w:noProof/>
          <w:lang w:eastAsia="zh-CN"/>
        </w:rPr>
        <w:t>8</w:t>
      </w:r>
      <w:r>
        <w:rPr>
          <w:rFonts w:asciiTheme="minorHAnsi" w:eastAsiaTheme="minorEastAsia" w:hAnsiTheme="minorHAnsi" w:cstheme="minorBidi"/>
          <w:noProof/>
          <w:kern w:val="2"/>
          <w:sz w:val="24"/>
          <w:szCs w:val="24"/>
          <w:lang w:eastAsia="en-GB"/>
          <w14:ligatures w14:val="standardContextual"/>
        </w:rPr>
        <w:tab/>
      </w:r>
      <w:r w:rsidRPr="00B24CCB">
        <w:rPr>
          <w:bCs/>
          <w:noProof/>
        </w:rPr>
        <w:t>Predictive slice modification in edge based NSCE deployments</w:t>
      </w:r>
      <w:r>
        <w:rPr>
          <w:noProof/>
        </w:rPr>
        <w:tab/>
      </w:r>
      <w:r>
        <w:rPr>
          <w:noProof/>
        </w:rPr>
        <w:fldChar w:fldCharType="begin"/>
      </w:r>
      <w:r>
        <w:rPr>
          <w:noProof/>
        </w:rPr>
        <w:instrText xml:space="preserve"> PAGEREF _Toc170686021 \h </w:instrText>
      </w:r>
      <w:r>
        <w:rPr>
          <w:noProof/>
        </w:rPr>
      </w:r>
      <w:r>
        <w:rPr>
          <w:noProof/>
        </w:rPr>
        <w:fldChar w:fldCharType="separate"/>
      </w:r>
      <w:r>
        <w:rPr>
          <w:noProof/>
        </w:rPr>
        <w:t>15</w:t>
      </w:r>
      <w:r>
        <w:rPr>
          <w:noProof/>
        </w:rPr>
        <w:fldChar w:fldCharType="end"/>
      </w:r>
    </w:p>
    <w:p w14:paraId="4BB53B59" w14:textId="43733E62"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sidRPr="00B24CCB">
        <w:rPr>
          <w:rFonts w:eastAsiaTheme="minorEastAsia"/>
          <w:noProof/>
          <w:lang w:eastAsia="zh-CN"/>
        </w:rPr>
        <w:t>4.9</w:t>
      </w:r>
      <w:r>
        <w:rPr>
          <w:rFonts w:asciiTheme="minorHAnsi" w:eastAsiaTheme="minorEastAsia" w:hAnsiTheme="minorHAnsi" w:cstheme="minorBidi"/>
          <w:noProof/>
          <w:kern w:val="2"/>
          <w:sz w:val="24"/>
          <w:szCs w:val="24"/>
          <w:lang w:eastAsia="en-GB"/>
          <w14:ligatures w14:val="standardContextual"/>
        </w:rPr>
        <w:tab/>
      </w:r>
      <w:r w:rsidRPr="00B24CCB">
        <w:rPr>
          <w:rFonts w:eastAsiaTheme="minorEastAsia"/>
          <w:noProof/>
          <w:lang w:eastAsia="zh-CN"/>
        </w:rPr>
        <w:t>Multiple slices coordinated resource optimization</w:t>
      </w:r>
      <w:r>
        <w:rPr>
          <w:noProof/>
        </w:rPr>
        <w:tab/>
      </w:r>
      <w:r>
        <w:rPr>
          <w:noProof/>
        </w:rPr>
        <w:fldChar w:fldCharType="begin"/>
      </w:r>
      <w:r>
        <w:rPr>
          <w:noProof/>
        </w:rPr>
        <w:instrText xml:space="preserve"> PAGEREF _Toc170686022 \h </w:instrText>
      </w:r>
      <w:r>
        <w:rPr>
          <w:noProof/>
        </w:rPr>
      </w:r>
      <w:r>
        <w:rPr>
          <w:noProof/>
        </w:rPr>
        <w:fldChar w:fldCharType="separate"/>
      </w:r>
      <w:r>
        <w:rPr>
          <w:noProof/>
        </w:rPr>
        <w:t>15</w:t>
      </w:r>
      <w:r>
        <w:rPr>
          <w:noProof/>
        </w:rPr>
        <w:fldChar w:fldCharType="end"/>
      </w:r>
    </w:p>
    <w:p w14:paraId="02B29F66" w14:textId="7FAA253F"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sidRPr="00B24CCB">
        <w:rPr>
          <w:rFonts w:eastAsia="SimSun"/>
          <w:noProof/>
          <w:lang w:eastAsia="zh-CN"/>
        </w:rPr>
        <w:t>4.10</w:t>
      </w:r>
      <w:r>
        <w:rPr>
          <w:rFonts w:asciiTheme="minorHAnsi" w:eastAsiaTheme="minorEastAsia" w:hAnsiTheme="minorHAnsi" w:cstheme="minorBidi"/>
          <w:noProof/>
          <w:kern w:val="2"/>
          <w:sz w:val="24"/>
          <w:szCs w:val="24"/>
          <w:lang w:eastAsia="en-GB"/>
          <w14:ligatures w14:val="standardContextual"/>
        </w:rPr>
        <w:tab/>
      </w:r>
      <w:r w:rsidRPr="00B24CCB">
        <w:rPr>
          <w:rFonts w:eastAsia="SimSun"/>
          <w:noProof/>
          <w:lang w:eastAsia="zh-CN"/>
        </w:rPr>
        <w:t>Network slice adaptation for VAL application</w:t>
      </w:r>
      <w:r>
        <w:rPr>
          <w:noProof/>
        </w:rPr>
        <w:tab/>
      </w:r>
      <w:r>
        <w:rPr>
          <w:noProof/>
        </w:rPr>
        <w:fldChar w:fldCharType="begin"/>
      </w:r>
      <w:r>
        <w:rPr>
          <w:noProof/>
        </w:rPr>
        <w:instrText xml:space="preserve"> PAGEREF _Toc170686023 \h </w:instrText>
      </w:r>
      <w:r>
        <w:rPr>
          <w:noProof/>
        </w:rPr>
      </w:r>
      <w:r>
        <w:rPr>
          <w:noProof/>
        </w:rPr>
        <w:fldChar w:fldCharType="separate"/>
      </w:r>
      <w:r>
        <w:rPr>
          <w:noProof/>
        </w:rPr>
        <w:t>15</w:t>
      </w:r>
      <w:r>
        <w:rPr>
          <w:noProof/>
        </w:rPr>
        <w:fldChar w:fldCharType="end"/>
      </w:r>
    </w:p>
    <w:p w14:paraId="1999CC45" w14:textId="6D47B0E8"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sidRPr="00B24CCB">
        <w:rPr>
          <w:rFonts w:eastAsia="SimSun"/>
          <w:noProof/>
          <w:lang w:eastAsia="zh-CN"/>
        </w:rPr>
        <w:t>4.11</w:t>
      </w:r>
      <w:r>
        <w:rPr>
          <w:rFonts w:asciiTheme="minorHAnsi" w:eastAsiaTheme="minorEastAsia" w:hAnsiTheme="minorHAnsi" w:cstheme="minorBidi"/>
          <w:noProof/>
          <w:kern w:val="2"/>
          <w:sz w:val="24"/>
          <w:szCs w:val="24"/>
          <w:lang w:eastAsia="en-GB"/>
          <w14:ligatures w14:val="standardContextual"/>
        </w:rPr>
        <w:tab/>
      </w:r>
      <w:r w:rsidRPr="00B24CCB">
        <w:rPr>
          <w:rFonts w:eastAsia="SimSun"/>
          <w:noProof/>
        </w:rPr>
        <w:t>Slice related communication service lifecycle management</w:t>
      </w:r>
      <w:r>
        <w:rPr>
          <w:noProof/>
        </w:rPr>
        <w:tab/>
      </w:r>
      <w:r>
        <w:rPr>
          <w:noProof/>
        </w:rPr>
        <w:fldChar w:fldCharType="begin"/>
      </w:r>
      <w:r>
        <w:rPr>
          <w:noProof/>
        </w:rPr>
        <w:instrText xml:space="preserve"> PAGEREF _Toc170686024 \h </w:instrText>
      </w:r>
      <w:r>
        <w:rPr>
          <w:noProof/>
        </w:rPr>
      </w:r>
      <w:r>
        <w:rPr>
          <w:noProof/>
        </w:rPr>
        <w:fldChar w:fldCharType="separate"/>
      </w:r>
      <w:r>
        <w:rPr>
          <w:noProof/>
        </w:rPr>
        <w:t>16</w:t>
      </w:r>
      <w:r>
        <w:rPr>
          <w:noProof/>
        </w:rPr>
        <w:fldChar w:fldCharType="end"/>
      </w:r>
    </w:p>
    <w:p w14:paraId="3C3E4018" w14:textId="178F8B54"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sidRPr="00B24CCB">
        <w:rPr>
          <w:rFonts w:eastAsia="SimSun"/>
          <w:noProof/>
          <w:lang w:eastAsia="zh-CN"/>
        </w:rPr>
        <w:t>4.12</w:t>
      </w:r>
      <w:r>
        <w:rPr>
          <w:rFonts w:asciiTheme="minorHAnsi" w:eastAsiaTheme="minorEastAsia" w:hAnsiTheme="minorHAnsi" w:cstheme="minorBidi"/>
          <w:noProof/>
          <w:kern w:val="2"/>
          <w:sz w:val="24"/>
          <w:szCs w:val="24"/>
          <w:lang w:eastAsia="en-GB"/>
          <w14:ligatures w14:val="standardContextual"/>
        </w:rPr>
        <w:tab/>
      </w:r>
      <w:r w:rsidRPr="00B24CCB">
        <w:rPr>
          <w:rFonts w:eastAsia="SimSun"/>
          <w:noProof/>
        </w:rPr>
        <w:t>Predictive slice modification in Inter-PLMN based slice service continuity</w:t>
      </w:r>
      <w:r>
        <w:rPr>
          <w:noProof/>
        </w:rPr>
        <w:tab/>
      </w:r>
      <w:r>
        <w:rPr>
          <w:noProof/>
        </w:rPr>
        <w:fldChar w:fldCharType="begin"/>
      </w:r>
      <w:r>
        <w:rPr>
          <w:noProof/>
        </w:rPr>
        <w:instrText xml:space="preserve"> PAGEREF _Toc170686025 \h </w:instrText>
      </w:r>
      <w:r>
        <w:rPr>
          <w:noProof/>
        </w:rPr>
      </w:r>
      <w:r>
        <w:rPr>
          <w:noProof/>
        </w:rPr>
        <w:fldChar w:fldCharType="separate"/>
      </w:r>
      <w:r>
        <w:rPr>
          <w:noProof/>
        </w:rPr>
        <w:t>16</w:t>
      </w:r>
      <w:r>
        <w:rPr>
          <w:noProof/>
        </w:rPr>
        <w:fldChar w:fldCharType="end"/>
      </w:r>
    </w:p>
    <w:p w14:paraId="3B2DBF12" w14:textId="7E3526F7"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Pr>
          <w:noProof/>
        </w:rPr>
        <w:t>4.</w:t>
      </w:r>
      <w:r w:rsidRPr="00B24CCB">
        <w:rPr>
          <w:rFonts w:eastAsiaTheme="minorEastAsia"/>
          <w:noProof/>
          <w:lang w:eastAsia="zh-CN"/>
        </w:rPr>
        <w:t>13</w:t>
      </w:r>
      <w:r>
        <w:rPr>
          <w:rFonts w:asciiTheme="minorHAnsi" w:eastAsiaTheme="minorEastAsia" w:hAnsiTheme="minorHAnsi" w:cstheme="minorBidi"/>
          <w:noProof/>
          <w:kern w:val="2"/>
          <w:sz w:val="24"/>
          <w:szCs w:val="24"/>
          <w:lang w:eastAsia="en-GB"/>
          <w14:ligatures w14:val="standardContextual"/>
        </w:rPr>
        <w:tab/>
      </w:r>
      <w:r w:rsidRPr="00B24CCB">
        <w:rPr>
          <w:bCs/>
          <w:noProof/>
        </w:rPr>
        <w:t>Network slice diagnostics</w:t>
      </w:r>
      <w:r>
        <w:rPr>
          <w:noProof/>
        </w:rPr>
        <w:tab/>
      </w:r>
      <w:r>
        <w:rPr>
          <w:noProof/>
        </w:rPr>
        <w:fldChar w:fldCharType="begin"/>
      </w:r>
      <w:r>
        <w:rPr>
          <w:noProof/>
        </w:rPr>
        <w:instrText xml:space="preserve"> PAGEREF _Toc170686026 \h </w:instrText>
      </w:r>
      <w:r>
        <w:rPr>
          <w:noProof/>
        </w:rPr>
      </w:r>
      <w:r>
        <w:rPr>
          <w:noProof/>
        </w:rPr>
        <w:fldChar w:fldCharType="separate"/>
      </w:r>
      <w:r>
        <w:rPr>
          <w:noProof/>
        </w:rPr>
        <w:t>16</w:t>
      </w:r>
      <w:r>
        <w:rPr>
          <w:noProof/>
        </w:rPr>
        <w:fldChar w:fldCharType="end"/>
      </w:r>
    </w:p>
    <w:p w14:paraId="6507F406" w14:textId="0A7AEDEF"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w:t>
      </w:r>
      <w:r w:rsidRPr="00B24CCB">
        <w:rPr>
          <w:rFonts w:eastAsiaTheme="minorEastAsia"/>
          <w:noProof/>
          <w:lang w:eastAsia="zh-CN"/>
        </w:rPr>
        <w:t>14</w:t>
      </w:r>
      <w:r>
        <w:rPr>
          <w:rFonts w:asciiTheme="minorHAnsi" w:eastAsiaTheme="minorEastAsia" w:hAnsiTheme="minorHAnsi" w:cstheme="minorBidi"/>
          <w:noProof/>
          <w:kern w:val="2"/>
          <w:sz w:val="24"/>
          <w:szCs w:val="24"/>
          <w:lang w:eastAsia="en-GB"/>
          <w14:ligatures w14:val="standardContextual"/>
        </w:rPr>
        <w:tab/>
      </w:r>
      <w:r w:rsidRPr="00B24CCB">
        <w:rPr>
          <w:bCs/>
          <w:noProof/>
          <w:lang w:eastAsia="zh-CN"/>
        </w:rPr>
        <w:t>N</w:t>
      </w:r>
      <w:r w:rsidRPr="00B24CCB">
        <w:rPr>
          <w:bCs/>
          <w:noProof/>
        </w:rPr>
        <w:t>etwork slice fault management</w:t>
      </w:r>
      <w:r>
        <w:rPr>
          <w:noProof/>
        </w:rPr>
        <w:t xml:space="preserve"> capability exposure</w:t>
      </w:r>
      <w:r>
        <w:rPr>
          <w:noProof/>
        </w:rPr>
        <w:tab/>
      </w:r>
      <w:r>
        <w:rPr>
          <w:noProof/>
        </w:rPr>
        <w:fldChar w:fldCharType="begin"/>
      </w:r>
      <w:r>
        <w:rPr>
          <w:noProof/>
        </w:rPr>
        <w:instrText xml:space="preserve"> PAGEREF _Toc170686027 \h </w:instrText>
      </w:r>
      <w:r>
        <w:rPr>
          <w:noProof/>
        </w:rPr>
      </w:r>
      <w:r>
        <w:rPr>
          <w:noProof/>
        </w:rPr>
        <w:fldChar w:fldCharType="separate"/>
      </w:r>
      <w:r>
        <w:rPr>
          <w:noProof/>
        </w:rPr>
        <w:t>16</w:t>
      </w:r>
      <w:r>
        <w:rPr>
          <w:noProof/>
        </w:rPr>
        <w:fldChar w:fldCharType="end"/>
      </w:r>
    </w:p>
    <w:p w14:paraId="7D2965E3" w14:textId="614162AC"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w:t>
      </w:r>
      <w:r w:rsidRPr="00B24CCB">
        <w:rPr>
          <w:rFonts w:eastAsiaTheme="minorEastAsia"/>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lang w:eastAsia="zh-CN"/>
        </w:rPr>
        <w:t>S</w:t>
      </w:r>
      <w:r>
        <w:rPr>
          <w:noProof/>
        </w:rPr>
        <w:t>lice requirements verification and alignment capability exposure</w:t>
      </w:r>
      <w:r>
        <w:rPr>
          <w:noProof/>
        </w:rPr>
        <w:tab/>
      </w:r>
      <w:r>
        <w:rPr>
          <w:noProof/>
        </w:rPr>
        <w:fldChar w:fldCharType="begin"/>
      </w:r>
      <w:r>
        <w:rPr>
          <w:noProof/>
        </w:rPr>
        <w:instrText xml:space="preserve"> PAGEREF _Toc170686028 \h </w:instrText>
      </w:r>
      <w:r>
        <w:rPr>
          <w:noProof/>
        </w:rPr>
      </w:r>
      <w:r>
        <w:rPr>
          <w:noProof/>
        </w:rPr>
        <w:fldChar w:fldCharType="separate"/>
      </w:r>
      <w:r>
        <w:rPr>
          <w:noProof/>
        </w:rPr>
        <w:t>16</w:t>
      </w:r>
      <w:r>
        <w:rPr>
          <w:noProof/>
        </w:rPr>
        <w:fldChar w:fldCharType="end"/>
      </w:r>
    </w:p>
    <w:p w14:paraId="3836C242" w14:textId="4C021C9E"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w:t>
      </w:r>
      <w:r w:rsidRPr="00B24CCB">
        <w:rPr>
          <w:rFonts w:eastAsiaTheme="minorEastAsia"/>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Network Slice Information delivery</w:t>
      </w:r>
      <w:r>
        <w:rPr>
          <w:noProof/>
        </w:rPr>
        <w:tab/>
      </w:r>
      <w:r>
        <w:rPr>
          <w:noProof/>
        </w:rPr>
        <w:fldChar w:fldCharType="begin"/>
      </w:r>
      <w:r>
        <w:rPr>
          <w:noProof/>
        </w:rPr>
        <w:instrText xml:space="preserve"> PAGEREF _Toc170686029 \h </w:instrText>
      </w:r>
      <w:r>
        <w:rPr>
          <w:noProof/>
        </w:rPr>
      </w:r>
      <w:r>
        <w:rPr>
          <w:noProof/>
        </w:rPr>
        <w:fldChar w:fldCharType="separate"/>
      </w:r>
      <w:r>
        <w:rPr>
          <w:noProof/>
        </w:rPr>
        <w:t>16</w:t>
      </w:r>
      <w:r>
        <w:rPr>
          <w:noProof/>
        </w:rPr>
        <w:fldChar w:fldCharType="end"/>
      </w:r>
    </w:p>
    <w:p w14:paraId="27C71D25" w14:textId="1B8BB970"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w:t>
      </w:r>
      <w:r w:rsidRPr="00B24CCB">
        <w:rPr>
          <w:rFonts w:eastAsiaTheme="minorEastAsia"/>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Network Slice Allocation</w:t>
      </w:r>
      <w:r>
        <w:rPr>
          <w:noProof/>
        </w:rPr>
        <w:tab/>
      </w:r>
      <w:r>
        <w:rPr>
          <w:noProof/>
        </w:rPr>
        <w:fldChar w:fldCharType="begin"/>
      </w:r>
      <w:r>
        <w:rPr>
          <w:noProof/>
        </w:rPr>
        <w:instrText xml:space="preserve"> PAGEREF _Toc170686030 \h </w:instrText>
      </w:r>
      <w:r>
        <w:rPr>
          <w:noProof/>
        </w:rPr>
      </w:r>
      <w:r>
        <w:rPr>
          <w:noProof/>
        </w:rPr>
        <w:fldChar w:fldCharType="separate"/>
      </w:r>
      <w:r>
        <w:rPr>
          <w:noProof/>
        </w:rPr>
        <w:t>16</w:t>
      </w:r>
      <w:r>
        <w:rPr>
          <w:noProof/>
        </w:rPr>
        <w:fldChar w:fldCharType="end"/>
      </w:r>
    </w:p>
    <w:p w14:paraId="1CB5CCA4" w14:textId="1CC60717" w:rsidR="000930DE" w:rsidRDefault="000930DE">
      <w:pPr>
        <w:pStyle w:val="TOC1"/>
        <w:rPr>
          <w:rFonts w:asciiTheme="minorHAnsi" w:eastAsiaTheme="minorEastAsia" w:hAnsiTheme="minorHAnsi" w:cstheme="minorBidi"/>
          <w:noProof/>
          <w:kern w:val="2"/>
          <w:sz w:val="24"/>
          <w:szCs w:val="24"/>
          <w:lang w:eastAsia="en-GB"/>
          <w14:ligatures w14:val="standardContextual"/>
        </w:rPr>
      </w:pPr>
      <w:r w:rsidRPr="00B24CCB">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B24CCB">
        <w:rPr>
          <w:rFonts w:eastAsia="SimSun"/>
          <w:noProof/>
          <w:lang w:eastAsia="zh-CN"/>
        </w:rPr>
        <w:t>Business models and relationships for NSCE</w:t>
      </w:r>
      <w:r>
        <w:rPr>
          <w:noProof/>
        </w:rPr>
        <w:tab/>
      </w:r>
      <w:r>
        <w:rPr>
          <w:noProof/>
        </w:rPr>
        <w:fldChar w:fldCharType="begin"/>
      </w:r>
      <w:r>
        <w:rPr>
          <w:noProof/>
        </w:rPr>
        <w:instrText xml:space="preserve"> PAGEREF _Toc170686031 \h </w:instrText>
      </w:r>
      <w:r>
        <w:rPr>
          <w:noProof/>
        </w:rPr>
      </w:r>
      <w:r>
        <w:rPr>
          <w:noProof/>
        </w:rPr>
        <w:fldChar w:fldCharType="separate"/>
      </w:r>
      <w:r>
        <w:rPr>
          <w:noProof/>
        </w:rPr>
        <w:t>17</w:t>
      </w:r>
      <w:r>
        <w:rPr>
          <w:noProof/>
        </w:rPr>
        <w:fldChar w:fldCharType="end"/>
      </w:r>
    </w:p>
    <w:p w14:paraId="05786BE6" w14:textId="15B45F66" w:rsidR="000930DE" w:rsidRDefault="000930DE">
      <w:pPr>
        <w:pStyle w:val="TOC1"/>
        <w:rPr>
          <w:rFonts w:asciiTheme="minorHAnsi" w:eastAsiaTheme="minorEastAsia" w:hAnsiTheme="minorHAnsi" w:cstheme="minorBidi"/>
          <w:noProof/>
          <w:kern w:val="2"/>
          <w:sz w:val="24"/>
          <w:szCs w:val="24"/>
          <w:lang w:eastAsia="en-GB"/>
          <w14:ligatures w14:val="standardContextual"/>
        </w:rPr>
      </w:pPr>
      <w:r w:rsidRPr="00B24CCB">
        <w:rPr>
          <w:rFonts w:eastAsia="SimSun"/>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_Toc170686032 \h </w:instrText>
      </w:r>
      <w:r>
        <w:rPr>
          <w:noProof/>
        </w:rPr>
      </w:r>
      <w:r>
        <w:rPr>
          <w:noProof/>
        </w:rPr>
        <w:fldChar w:fldCharType="separate"/>
      </w:r>
      <w:r>
        <w:rPr>
          <w:noProof/>
        </w:rPr>
        <w:t>18</w:t>
      </w:r>
      <w:r>
        <w:rPr>
          <w:noProof/>
        </w:rPr>
        <w:fldChar w:fldCharType="end"/>
      </w:r>
    </w:p>
    <w:p w14:paraId="77D0127F" w14:textId="0160FBE5"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sidRPr="00B24CCB">
        <w:rPr>
          <w:rFonts w:eastAsia="SimSun"/>
          <w:noProof/>
          <w:lang w:eastAsia="zh-CN"/>
        </w:rPr>
        <w:t>6.1</w:t>
      </w:r>
      <w:r>
        <w:rPr>
          <w:rFonts w:asciiTheme="minorHAnsi" w:eastAsiaTheme="minorEastAsia" w:hAnsiTheme="minorHAnsi" w:cstheme="minorBidi"/>
          <w:noProof/>
          <w:kern w:val="2"/>
          <w:sz w:val="24"/>
          <w:szCs w:val="24"/>
          <w:lang w:eastAsia="en-GB"/>
          <w14:ligatures w14:val="standardContextual"/>
        </w:rPr>
        <w:tab/>
      </w:r>
      <w:r w:rsidRPr="00B24CCB">
        <w:rPr>
          <w:rFonts w:eastAsia="SimSun"/>
          <w:noProof/>
          <w:lang w:eastAsia="zh-CN"/>
        </w:rPr>
        <w:t>General Description</w:t>
      </w:r>
      <w:r>
        <w:rPr>
          <w:noProof/>
        </w:rPr>
        <w:tab/>
      </w:r>
      <w:r>
        <w:rPr>
          <w:noProof/>
        </w:rPr>
        <w:fldChar w:fldCharType="begin"/>
      </w:r>
      <w:r>
        <w:rPr>
          <w:noProof/>
        </w:rPr>
        <w:instrText xml:space="preserve"> PAGEREF _Toc170686033 \h </w:instrText>
      </w:r>
      <w:r>
        <w:rPr>
          <w:noProof/>
        </w:rPr>
      </w:r>
      <w:r>
        <w:rPr>
          <w:noProof/>
        </w:rPr>
        <w:fldChar w:fldCharType="separate"/>
      </w:r>
      <w:r>
        <w:rPr>
          <w:noProof/>
        </w:rPr>
        <w:t>18</w:t>
      </w:r>
      <w:r>
        <w:rPr>
          <w:noProof/>
        </w:rPr>
        <w:fldChar w:fldCharType="end"/>
      </w:r>
    </w:p>
    <w:p w14:paraId="046277F8" w14:textId="31C1C5C2"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sidRPr="00B24CCB">
        <w:rPr>
          <w:bCs/>
          <w:noProof/>
        </w:rPr>
        <w:t>6.</w:t>
      </w:r>
      <w:r w:rsidRPr="00B24CCB">
        <w:rPr>
          <w:rFonts w:eastAsiaTheme="minorEastAsia"/>
          <w:bCs/>
          <w:noProof/>
          <w:lang w:eastAsia="zh-CN"/>
        </w:rPr>
        <w:t>2</w:t>
      </w:r>
      <w:r>
        <w:rPr>
          <w:rFonts w:asciiTheme="minorHAnsi" w:eastAsiaTheme="minorEastAsia" w:hAnsiTheme="minorHAnsi" w:cstheme="minorBidi"/>
          <w:noProof/>
          <w:kern w:val="2"/>
          <w:sz w:val="24"/>
          <w:szCs w:val="24"/>
          <w:lang w:eastAsia="en-GB"/>
          <w14:ligatures w14:val="standardContextual"/>
        </w:rPr>
        <w:tab/>
      </w:r>
      <w:r w:rsidRPr="00B24CCB">
        <w:rPr>
          <w:bCs/>
          <w:noProof/>
        </w:rPr>
        <w:t>General requirements</w:t>
      </w:r>
      <w:r>
        <w:rPr>
          <w:noProof/>
        </w:rPr>
        <w:tab/>
      </w:r>
      <w:r>
        <w:rPr>
          <w:noProof/>
        </w:rPr>
        <w:fldChar w:fldCharType="begin"/>
      </w:r>
      <w:r>
        <w:rPr>
          <w:noProof/>
        </w:rPr>
        <w:instrText xml:space="preserve"> PAGEREF _Toc170686034 \h </w:instrText>
      </w:r>
      <w:r>
        <w:rPr>
          <w:noProof/>
        </w:rPr>
      </w:r>
      <w:r>
        <w:rPr>
          <w:noProof/>
        </w:rPr>
        <w:fldChar w:fldCharType="separate"/>
      </w:r>
      <w:r>
        <w:rPr>
          <w:noProof/>
        </w:rPr>
        <w:t>18</w:t>
      </w:r>
      <w:r>
        <w:rPr>
          <w:noProof/>
        </w:rPr>
        <w:fldChar w:fldCharType="end"/>
      </w:r>
    </w:p>
    <w:p w14:paraId="50A112E0" w14:textId="3EF8512D"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sidRPr="00B24CCB">
        <w:rPr>
          <w:bCs/>
          <w:noProof/>
        </w:rPr>
        <w:t>6.</w:t>
      </w:r>
      <w:r w:rsidRPr="00B24CCB">
        <w:rPr>
          <w:rFonts w:eastAsiaTheme="minorEastAsia"/>
          <w:bCs/>
          <w:noProof/>
          <w:lang w:eastAsia="zh-CN"/>
        </w:rPr>
        <w:t>3</w:t>
      </w:r>
      <w:r>
        <w:rPr>
          <w:rFonts w:asciiTheme="minorHAnsi" w:eastAsiaTheme="minorEastAsia" w:hAnsiTheme="minorHAnsi" w:cstheme="minorBidi"/>
          <w:noProof/>
          <w:kern w:val="2"/>
          <w:sz w:val="24"/>
          <w:szCs w:val="24"/>
          <w:lang w:eastAsia="en-GB"/>
          <w14:ligatures w14:val="standardContextual"/>
        </w:rPr>
        <w:tab/>
      </w:r>
      <w:r w:rsidRPr="00B24CCB">
        <w:rPr>
          <w:rFonts w:eastAsiaTheme="minorEastAsia"/>
          <w:bCs/>
          <w:noProof/>
          <w:lang w:eastAsia="zh-CN"/>
        </w:rPr>
        <w:t xml:space="preserve">Network slice </w:t>
      </w:r>
      <w:r w:rsidRPr="00B24CCB">
        <w:rPr>
          <w:bCs/>
          <w:noProof/>
        </w:rPr>
        <w:t>Lifecycle management requirements</w:t>
      </w:r>
      <w:r>
        <w:rPr>
          <w:noProof/>
        </w:rPr>
        <w:tab/>
      </w:r>
      <w:r>
        <w:rPr>
          <w:noProof/>
        </w:rPr>
        <w:fldChar w:fldCharType="begin"/>
      </w:r>
      <w:r>
        <w:rPr>
          <w:noProof/>
        </w:rPr>
        <w:instrText xml:space="preserve"> PAGEREF _Toc170686035 \h </w:instrText>
      </w:r>
      <w:r>
        <w:rPr>
          <w:noProof/>
        </w:rPr>
      </w:r>
      <w:r>
        <w:rPr>
          <w:noProof/>
        </w:rPr>
        <w:fldChar w:fldCharType="separate"/>
      </w:r>
      <w:r>
        <w:rPr>
          <w:noProof/>
        </w:rPr>
        <w:t>18</w:t>
      </w:r>
      <w:r>
        <w:rPr>
          <w:noProof/>
        </w:rPr>
        <w:fldChar w:fldCharType="end"/>
      </w:r>
    </w:p>
    <w:p w14:paraId="4E5DF48A" w14:textId="0458F01E"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sidRPr="00B24CCB">
        <w:rPr>
          <w:rFonts w:eastAsia="SimSun"/>
          <w:noProof/>
          <w:lang w:eastAsia="zh-CN"/>
        </w:rPr>
        <w:t>6.4</w:t>
      </w:r>
      <w:r>
        <w:rPr>
          <w:rFonts w:asciiTheme="minorHAnsi" w:eastAsiaTheme="minorEastAsia" w:hAnsiTheme="minorHAnsi" w:cstheme="minorBidi"/>
          <w:noProof/>
          <w:kern w:val="2"/>
          <w:sz w:val="24"/>
          <w:szCs w:val="24"/>
          <w:lang w:eastAsia="en-GB"/>
          <w14:ligatures w14:val="standardContextual"/>
        </w:rPr>
        <w:tab/>
      </w:r>
      <w:r w:rsidRPr="00B24CCB">
        <w:rPr>
          <w:rFonts w:eastAsia="SimSun"/>
          <w:noProof/>
          <w:lang w:eastAsia="zh-CN"/>
        </w:rPr>
        <w:t>Performance data retrieval requirement</w:t>
      </w:r>
      <w:r>
        <w:rPr>
          <w:noProof/>
        </w:rPr>
        <w:tab/>
      </w:r>
      <w:r>
        <w:rPr>
          <w:noProof/>
        </w:rPr>
        <w:fldChar w:fldCharType="begin"/>
      </w:r>
      <w:r>
        <w:rPr>
          <w:noProof/>
        </w:rPr>
        <w:instrText xml:space="preserve"> PAGEREF _Toc170686036 \h </w:instrText>
      </w:r>
      <w:r>
        <w:rPr>
          <w:noProof/>
        </w:rPr>
      </w:r>
      <w:r>
        <w:rPr>
          <w:noProof/>
        </w:rPr>
        <w:fldChar w:fldCharType="separate"/>
      </w:r>
      <w:r>
        <w:rPr>
          <w:noProof/>
        </w:rPr>
        <w:t>18</w:t>
      </w:r>
      <w:r>
        <w:rPr>
          <w:noProof/>
        </w:rPr>
        <w:fldChar w:fldCharType="end"/>
      </w:r>
    </w:p>
    <w:p w14:paraId="057B31D2" w14:textId="391527EF"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sidRPr="00B24CCB">
        <w:rPr>
          <w:bCs/>
          <w:noProof/>
        </w:rPr>
        <w:t>6.5</w:t>
      </w:r>
      <w:r>
        <w:rPr>
          <w:rFonts w:asciiTheme="minorHAnsi" w:eastAsiaTheme="minorEastAsia" w:hAnsiTheme="minorHAnsi" w:cstheme="minorBidi"/>
          <w:noProof/>
          <w:kern w:val="2"/>
          <w:sz w:val="24"/>
          <w:szCs w:val="24"/>
          <w:lang w:eastAsia="en-GB"/>
          <w14:ligatures w14:val="standardContextual"/>
        </w:rPr>
        <w:tab/>
      </w:r>
      <w:r w:rsidRPr="00B24CCB">
        <w:rPr>
          <w:bCs/>
          <w:noProof/>
        </w:rPr>
        <w:t>N</w:t>
      </w:r>
      <w:r>
        <w:rPr>
          <w:noProof/>
        </w:rPr>
        <w:t>etwork slice adaption</w:t>
      </w:r>
      <w:r w:rsidRPr="00B24CCB">
        <w:rPr>
          <w:rFonts w:ascii="SimSun" w:hAnsi="SimSun"/>
          <w:noProof/>
        </w:rPr>
        <w:t xml:space="preserve"> </w:t>
      </w:r>
      <w:r>
        <w:rPr>
          <w:noProof/>
        </w:rPr>
        <w:t>requirement</w:t>
      </w:r>
      <w:r>
        <w:rPr>
          <w:noProof/>
        </w:rPr>
        <w:tab/>
      </w:r>
      <w:r>
        <w:rPr>
          <w:noProof/>
        </w:rPr>
        <w:fldChar w:fldCharType="begin"/>
      </w:r>
      <w:r>
        <w:rPr>
          <w:noProof/>
        </w:rPr>
        <w:instrText xml:space="preserve"> PAGEREF _Toc170686037 \h </w:instrText>
      </w:r>
      <w:r>
        <w:rPr>
          <w:noProof/>
        </w:rPr>
      </w:r>
      <w:r>
        <w:rPr>
          <w:noProof/>
        </w:rPr>
        <w:fldChar w:fldCharType="separate"/>
      </w:r>
      <w:r>
        <w:rPr>
          <w:noProof/>
        </w:rPr>
        <w:t>18</w:t>
      </w:r>
      <w:r>
        <w:rPr>
          <w:noProof/>
        </w:rPr>
        <w:fldChar w:fldCharType="end"/>
      </w:r>
    </w:p>
    <w:p w14:paraId="6232F70A" w14:textId="556FF0D2"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Network slice configuration and translation requirement</w:t>
      </w:r>
      <w:r>
        <w:rPr>
          <w:noProof/>
        </w:rPr>
        <w:tab/>
      </w:r>
      <w:r>
        <w:rPr>
          <w:noProof/>
        </w:rPr>
        <w:fldChar w:fldCharType="begin"/>
      </w:r>
      <w:r>
        <w:rPr>
          <w:noProof/>
        </w:rPr>
        <w:instrText xml:space="preserve"> PAGEREF _Toc170686038 \h </w:instrText>
      </w:r>
      <w:r>
        <w:rPr>
          <w:noProof/>
        </w:rPr>
      </w:r>
      <w:r>
        <w:rPr>
          <w:noProof/>
        </w:rPr>
        <w:fldChar w:fldCharType="separate"/>
      </w:r>
      <w:r>
        <w:rPr>
          <w:noProof/>
        </w:rPr>
        <w:t>18</w:t>
      </w:r>
      <w:r>
        <w:rPr>
          <w:noProof/>
        </w:rPr>
        <w:fldChar w:fldCharType="end"/>
      </w:r>
    </w:p>
    <w:p w14:paraId="583C2BD9" w14:textId="68174583"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sidRPr="00B24CCB">
        <w:rPr>
          <w:bCs/>
          <w:noProof/>
        </w:rPr>
        <w:t>6.</w:t>
      </w:r>
      <w:r w:rsidRPr="00B24CCB">
        <w:rPr>
          <w:rFonts w:eastAsiaTheme="minorEastAsia"/>
          <w:bCs/>
          <w:noProof/>
          <w:lang w:eastAsia="zh-CN"/>
        </w:rPr>
        <w:t>7</w:t>
      </w:r>
      <w:r>
        <w:rPr>
          <w:rFonts w:asciiTheme="minorHAnsi" w:eastAsiaTheme="minorEastAsia" w:hAnsiTheme="minorHAnsi" w:cstheme="minorBidi"/>
          <w:noProof/>
          <w:kern w:val="2"/>
          <w:sz w:val="24"/>
          <w:szCs w:val="24"/>
          <w:lang w:eastAsia="en-GB"/>
          <w14:ligatures w14:val="standardContextual"/>
        </w:rPr>
        <w:tab/>
      </w:r>
      <w:r w:rsidRPr="00B24CCB">
        <w:rPr>
          <w:bCs/>
          <w:noProof/>
        </w:rPr>
        <w:t>Multiple slices combined management requirement</w:t>
      </w:r>
      <w:r>
        <w:rPr>
          <w:noProof/>
        </w:rPr>
        <w:tab/>
      </w:r>
      <w:r>
        <w:rPr>
          <w:noProof/>
        </w:rPr>
        <w:fldChar w:fldCharType="begin"/>
      </w:r>
      <w:r>
        <w:rPr>
          <w:noProof/>
        </w:rPr>
        <w:instrText xml:space="preserve"> PAGEREF _Toc170686039 \h </w:instrText>
      </w:r>
      <w:r>
        <w:rPr>
          <w:noProof/>
        </w:rPr>
      </w:r>
      <w:r>
        <w:rPr>
          <w:noProof/>
        </w:rPr>
        <w:fldChar w:fldCharType="separate"/>
      </w:r>
      <w:r>
        <w:rPr>
          <w:noProof/>
        </w:rPr>
        <w:t>19</w:t>
      </w:r>
      <w:r>
        <w:rPr>
          <w:noProof/>
        </w:rPr>
        <w:fldChar w:fldCharType="end"/>
      </w:r>
    </w:p>
    <w:p w14:paraId="176B0F48" w14:textId="148366E3"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Security requirements</w:t>
      </w:r>
      <w:r>
        <w:rPr>
          <w:noProof/>
        </w:rPr>
        <w:tab/>
      </w:r>
      <w:r>
        <w:rPr>
          <w:noProof/>
        </w:rPr>
        <w:fldChar w:fldCharType="begin"/>
      </w:r>
      <w:r>
        <w:rPr>
          <w:noProof/>
        </w:rPr>
        <w:instrText xml:space="preserve"> PAGEREF _Toc170686040 \h </w:instrText>
      </w:r>
      <w:r>
        <w:rPr>
          <w:noProof/>
        </w:rPr>
      </w:r>
      <w:r>
        <w:rPr>
          <w:noProof/>
        </w:rPr>
        <w:fldChar w:fldCharType="separate"/>
      </w:r>
      <w:r>
        <w:rPr>
          <w:noProof/>
        </w:rPr>
        <w:t>19</w:t>
      </w:r>
      <w:r>
        <w:rPr>
          <w:noProof/>
        </w:rPr>
        <w:fldChar w:fldCharType="end"/>
      </w:r>
    </w:p>
    <w:p w14:paraId="013602C5" w14:textId="7C8B8F2B" w:rsidR="000930DE" w:rsidRDefault="000930DE">
      <w:pPr>
        <w:pStyle w:val="TOC1"/>
        <w:rPr>
          <w:rFonts w:asciiTheme="minorHAnsi" w:eastAsiaTheme="minorEastAsia" w:hAnsiTheme="minorHAnsi" w:cstheme="minorBidi"/>
          <w:noProof/>
          <w:kern w:val="2"/>
          <w:sz w:val="24"/>
          <w:szCs w:val="24"/>
          <w:lang w:eastAsia="en-GB"/>
          <w14:ligatures w14:val="standardContextual"/>
        </w:rPr>
      </w:pPr>
      <w:r w:rsidRPr="00B24CCB">
        <w:rPr>
          <w:rFonts w:eastAsia="SimSun"/>
          <w:noProof/>
          <w:lang w:eastAsia="zh-CN"/>
        </w:rPr>
        <w:t>7</w:t>
      </w:r>
      <w:r>
        <w:rPr>
          <w:rFonts w:asciiTheme="minorHAnsi" w:eastAsiaTheme="minorEastAsia" w:hAnsiTheme="minorHAnsi" w:cstheme="minorBidi"/>
          <w:noProof/>
          <w:kern w:val="2"/>
          <w:sz w:val="24"/>
          <w:szCs w:val="24"/>
          <w:lang w:eastAsia="en-GB"/>
          <w14:ligatures w14:val="standardContextual"/>
        </w:rPr>
        <w:tab/>
      </w:r>
      <w:r w:rsidRPr="00B24CCB">
        <w:rPr>
          <w:rFonts w:eastAsia="SimSun"/>
          <w:noProof/>
          <w:lang w:eastAsia="zh-CN"/>
        </w:rPr>
        <w:t>Application architecture</w:t>
      </w:r>
      <w:r>
        <w:rPr>
          <w:noProof/>
        </w:rPr>
        <w:t xml:space="preserve"> for NSCE</w:t>
      </w:r>
      <w:r>
        <w:rPr>
          <w:noProof/>
        </w:rPr>
        <w:tab/>
      </w:r>
      <w:r>
        <w:rPr>
          <w:noProof/>
        </w:rPr>
        <w:fldChar w:fldCharType="begin"/>
      </w:r>
      <w:r>
        <w:rPr>
          <w:noProof/>
        </w:rPr>
        <w:instrText xml:space="preserve"> PAGEREF _Toc170686041 \h </w:instrText>
      </w:r>
      <w:r>
        <w:rPr>
          <w:noProof/>
        </w:rPr>
      </w:r>
      <w:r>
        <w:rPr>
          <w:noProof/>
        </w:rPr>
        <w:fldChar w:fldCharType="separate"/>
      </w:r>
      <w:r>
        <w:rPr>
          <w:noProof/>
        </w:rPr>
        <w:t>19</w:t>
      </w:r>
      <w:r>
        <w:rPr>
          <w:noProof/>
        </w:rPr>
        <w:fldChar w:fldCharType="end"/>
      </w:r>
    </w:p>
    <w:p w14:paraId="1014E93B" w14:textId="560F5FC1"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sidRPr="00B24CCB">
        <w:rPr>
          <w:bCs/>
          <w:noProof/>
        </w:rPr>
        <w:t>7.1</w:t>
      </w:r>
      <w:r>
        <w:rPr>
          <w:rFonts w:asciiTheme="minorHAnsi" w:eastAsiaTheme="minorEastAsia" w:hAnsiTheme="minorHAnsi" w:cstheme="minorBidi"/>
          <w:noProof/>
          <w:kern w:val="2"/>
          <w:sz w:val="24"/>
          <w:szCs w:val="24"/>
          <w:lang w:eastAsia="en-GB"/>
          <w14:ligatures w14:val="standardContextual"/>
        </w:rPr>
        <w:tab/>
      </w:r>
      <w:r w:rsidRPr="00B24CCB">
        <w:rPr>
          <w:bCs/>
          <w:noProof/>
        </w:rPr>
        <w:t>General</w:t>
      </w:r>
      <w:r>
        <w:rPr>
          <w:noProof/>
        </w:rPr>
        <w:tab/>
      </w:r>
      <w:r>
        <w:rPr>
          <w:noProof/>
        </w:rPr>
        <w:fldChar w:fldCharType="begin"/>
      </w:r>
      <w:r>
        <w:rPr>
          <w:noProof/>
        </w:rPr>
        <w:instrText xml:space="preserve"> PAGEREF _Toc170686042 \h </w:instrText>
      </w:r>
      <w:r>
        <w:rPr>
          <w:noProof/>
        </w:rPr>
      </w:r>
      <w:r>
        <w:rPr>
          <w:noProof/>
        </w:rPr>
        <w:fldChar w:fldCharType="separate"/>
      </w:r>
      <w:r>
        <w:rPr>
          <w:noProof/>
        </w:rPr>
        <w:t>19</w:t>
      </w:r>
      <w:r>
        <w:rPr>
          <w:noProof/>
        </w:rPr>
        <w:fldChar w:fldCharType="end"/>
      </w:r>
    </w:p>
    <w:p w14:paraId="0D442F9D" w14:textId="1EA3EF24"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sidRPr="00B24CCB">
        <w:rPr>
          <w:bCs/>
          <w:noProof/>
        </w:rPr>
        <w:t>7.2</w:t>
      </w:r>
      <w:r>
        <w:rPr>
          <w:rFonts w:asciiTheme="minorHAnsi" w:eastAsiaTheme="minorEastAsia" w:hAnsiTheme="minorHAnsi" w:cstheme="minorBidi"/>
          <w:noProof/>
          <w:kern w:val="2"/>
          <w:sz w:val="24"/>
          <w:szCs w:val="24"/>
          <w:lang w:eastAsia="en-GB"/>
          <w14:ligatures w14:val="standardContextual"/>
        </w:rPr>
        <w:tab/>
      </w:r>
      <w:r w:rsidRPr="00B24CCB">
        <w:rPr>
          <w:bCs/>
          <w:noProof/>
        </w:rPr>
        <w:t>Architecture description</w:t>
      </w:r>
      <w:r>
        <w:rPr>
          <w:noProof/>
        </w:rPr>
        <w:tab/>
      </w:r>
      <w:r>
        <w:rPr>
          <w:noProof/>
        </w:rPr>
        <w:fldChar w:fldCharType="begin"/>
      </w:r>
      <w:r>
        <w:rPr>
          <w:noProof/>
        </w:rPr>
        <w:instrText xml:space="preserve"> PAGEREF _Toc170686043 \h </w:instrText>
      </w:r>
      <w:r>
        <w:rPr>
          <w:noProof/>
        </w:rPr>
      </w:r>
      <w:r>
        <w:rPr>
          <w:noProof/>
        </w:rPr>
        <w:fldChar w:fldCharType="separate"/>
      </w:r>
      <w:r>
        <w:rPr>
          <w:noProof/>
        </w:rPr>
        <w:t>19</w:t>
      </w:r>
      <w:r>
        <w:rPr>
          <w:noProof/>
        </w:rPr>
        <w:fldChar w:fldCharType="end"/>
      </w:r>
    </w:p>
    <w:p w14:paraId="0BE35B57" w14:textId="43013BAA"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sidRPr="00B24CCB">
        <w:rPr>
          <w:bCs/>
          <w:noProof/>
        </w:rPr>
        <w:t>7.3</w:t>
      </w:r>
      <w:r>
        <w:rPr>
          <w:rFonts w:asciiTheme="minorHAnsi" w:eastAsiaTheme="minorEastAsia" w:hAnsiTheme="minorHAnsi" w:cstheme="minorBidi"/>
          <w:noProof/>
          <w:kern w:val="2"/>
          <w:sz w:val="24"/>
          <w:szCs w:val="24"/>
          <w:lang w:eastAsia="en-GB"/>
          <w14:ligatures w14:val="standardContextual"/>
        </w:rPr>
        <w:tab/>
      </w:r>
      <w:r w:rsidRPr="00B24CCB">
        <w:rPr>
          <w:bCs/>
          <w:noProof/>
        </w:rPr>
        <w:t>Functional entities description</w:t>
      </w:r>
      <w:r>
        <w:rPr>
          <w:noProof/>
        </w:rPr>
        <w:tab/>
      </w:r>
      <w:r>
        <w:rPr>
          <w:noProof/>
        </w:rPr>
        <w:fldChar w:fldCharType="begin"/>
      </w:r>
      <w:r>
        <w:rPr>
          <w:noProof/>
        </w:rPr>
        <w:instrText xml:space="preserve"> PAGEREF _Toc170686044 \h </w:instrText>
      </w:r>
      <w:r>
        <w:rPr>
          <w:noProof/>
        </w:rPr>
      </w:r>
      <w:r>
        <w:rPr>
          <w:noProof/>
        </w:rPr>
        <w:fldChar w:fldCharType="separate"/>
      </w:r>
      <w:r>
        <w:rPr>
          <w:noProof/>
        </w:rPr>
        <w:t>20</w:t>
      </w:r>
      <w:r>
        <w:rPr>
          <w:noProof/>
        </w:rPr>
        <w:fldChar w:fldCharType="end"/>
      </w:r>
    </w:p>
    <w:p w14:paraId="2C33C467" w14:textId="07D48E5D"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7.3.1</w:t>
      </w:r>
      <w:r>
        <w:rPr>
          <w:rFonts w:asciiTheme="minorHAnsi" w:eastAsiaTheme="minorEastAsia" w:hAnsiTheme="minorHAnsi" w:cstheme="minorBidi"/>
          <w:noProof/>
          <w:kern w:val="2"/>
          <w:sz w:val="24"/>
          <w:szCs w:val="24"/>
          <w:lang w:eastAsia="en-GB"/>
          <w14:ligatures w14:val="standardContextual"/>
        </w:rPr>
        <w:tab/>
      </w:r>
      <w:r w:rsidRPr="00B24CCB">
        <w:rPr>
          <w:bCs/>
          <w:noProof/>
        </w:rPr>
        <w:t>General</w:t>
      </w:r>
      <w:r>
        <w:rPr>
          <w:noProof/>
        </w:rPr>
        <w:tab/>
      </w:r>
      <w:r>
        <w:rPr>
          <w:noProof/>
        </w:rPr>
        <w:fldChar w:fldCharType="begin"/>
      </w:r>
      <w:r>
        <w:rPr>
          <w:noProof/>
        </w:rPr>
        <w:instrText xml:space="preserve"> PAGEREF _Toc170686045 \h </w:instrText>
      </w:r>
      <w:r>
        <w:rPr>
          <w:noProof/>
        </w:rPr>
      </w:r>
      <w:r>
        <w:rPr>
          <w:noProof/>
        </w:rPr>
        <w:fldChar w:fldCharType="separate"/>
      </w:r>
      <w:r>
        <w:rPr>
          <w:noProof/>
        </w:rPr>
        <w:t>20</w:t>
      </w:r>
      <w:r>
        <w:rPr>
          <w:noProof/>
        </w:rPr>
        <w:fldChar w:fldCharType="end"/>
      </w:r>
    </w:p>
    <w:p w14:paraId="5902708E" w14:textId="0D24F03A"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7.3.2</w:t>
      </w:r>
      <w:r>
        <w:rPr>
          <w:rFonts w:asciiTheme="minorHAnsi" w:eastAsiaTheme="minorEastAsia" w:hAnsiTheme="minorHAnsi" w:cstheme="minorBidi"/>
          <w:noProof/>
          <w:kern w:val="2"/>
          <w:sz w:val="24"/>
          <w:szCs w:val="24"/>
          <w:lang w:eastAsia="en-GB"/>
          <w14:ligatures w14:val="standardContextual"/>
        </w:rPr>
        <w:tab/>
      </w:r>
      <w:r w:rsidRPr="00B24CCB">
        <w:rPr>
          <w:bCs/>
          <w:noProof/>
        </w:rPr>
        <w:t>Network slice capability enablement server</w:t>
      </w:r>
      <w:r>
        <w:rPr>
          <w:noProof/>
        </w:rPr>
        <w:tab/>
      </w:r>
      <w:r>
        <w:rPr>
          <w:noProof/>
        </w:rPr>
        <w:fldChar w:fldCharType="begin"/>
      </w:r>
      <w:r>
        <w:rPr>
          <w:noProof/>
        </w:rPr>
        <w:instrText xml:space="preserve"> PAGEREF _Toc170686046 \h </w:instrText>
      </w:r>
      <w:r>
        <w:rPr>
          <w:noProof/>
        </w:rPr>
      </w:r>
      <w:r>
        <w:rPr>
          <w:noProof/>
        </w:rPr>
        <w:fldChar w:fldCharType="separate"/>
      </w:r>
      <w:r>
        <w:rPr>
          <w:noProof/>
        </w:rPr>
        <w:t>21</w:t>
      </w:r>
      <w:r>
        <w:rPr>
          <w:noProof/>
        </w:rPr>
        <w:fldChar w:fldCharType="end"/>
      </w:r>
    </w:p>
    <w:p w14:paraId="4DA4E492" w14:textId="1E4F3A81"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7.3.3</w:t>
      </w:r>
      <w:r>
        <w:rPr>
          <w:rFonts w:asciiTheme="minorHAnsi" w:eastAsiaTheme="minorEastAsia" w:hAnsiTheme="minorHAnsi" w:cstheme="minorBidi"/>
          <w:noProof/>
          <w:kern w:val="2"/>
          <w:sz w:val="24"/>
          <w:szCs w:val="24"/>
          <w:lang w:eastAsia="en-GB"/>
          <w14:ligatures w14:val="standardContextual"/>
        </w:rPr>
        <w:tab/>
      </w:r>
      <w:r w:rsidRPr="00B24CCB">
        <w:rPr>
          <w:bCs/>
          <w:noProof/>
        </w:rPr>
        <w:t>Network slice capability enablement client</w:t>
      </w:r>
      <w:r>
        <w:rPr>
          <w:noProof/>
        </w:rPr>
        <w:tab/>
      </w:r>
      <w:r>
        <w:rPr>
          <w:noProof/>
        </w:rPr>
        <w:fldChar w:fldCharType="begin"/>
      </w:r>
      <w:r>
        <w:rPr>
          <w:noProof/>
        </w:rPr>
        <w:instrText xml:space="preserve"> PAGEREF _Toc170686047 \h </w:instrText>
      </w:r>
      <w:r>
        <w:rPr>
          <w:noProof/>
        </w:rPr>
      </w:r>
      <w:r>
        <w:rPr>
          <w:noProof/>
        </w:rPr>
        <w:fldChar w:fldCharType="separate"/>
      </w:r>
      <w:r>
        <w:rPr>
          <w:noProof/>
        </w:rPr>
        <w:t>21</w:t>
      </w:r>
      <w:r>
        <w:rPr>
          <w:noProof/>
        </w:rPr>
        <w:fldChar w:fldCharType="end"/>
      </w:r>
    </w:p>
    <w:p w14:paraId="49E18344" w14:textId="7527C7A5"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sidRPr="00B24CCB">
        <w:rPr>
          <w:bCs/>
          <w:noProof/>
        </w:rPr>
        <w:t>7.4</w:t>
      </w:r>
      <w:r>
        <w:rPr>
          <w:rFonts w:asciiTheme="minorHAnsi" w:eastAsiaTheme="minorEastAsia" w:hAnsiTheme="minorHAnsi" w:cstheme="minorBidi"/>
          <w:noProof/>
          <w:kern w:val="2"/>
          <w:sz w:val="24"/>
          <w:szCs w:val="24"/>
          <w:lang w:eastAsia="en-GB"/>
          <w14:ligatures w14:val="standardContextual"/>
        </w:rPr>
        <w:tab/>
      </w:r>
      <w:r w:rsidRPr="00B24CCB">
        <w:rPr>
          <w:bCs/>
          <w:noProof/>
        </w:rPr>
        <w:t>Reference points description</w:t>
      </w:r>
      <w:r>
        <w:rPr>
          <w:noProof/>
        </w:rPr>
        <w:tab/>
      </w:r>
      <w:r>
        <w:rPr>
          <w:noProof/>
        </w:rPr>
        <w:fldChar w:fldCharType="begin"/>
      </w:r>
      <w:r>
        <w:rPr>
          <w:noProof/>
        </w:rPr>
        <w:instrText xml:space="preserve"> PAGEREF _Toc170686048 \h </w:instrText>
      </w:r>
      <w:r>
        <w:rPr>
          <w:noProof/>
        </w:rPr>
      </w:r>
      <w:r>
        <w:rPr>
          <w:noProof/>
        </w:rPr>
        <w:fldChar w:fldCharType="separate"/>
      </w:r>
      <w:r>
        <w:rPr>
          <w:noProof/>
        </w:rPr>
        <w:t>21</w:t>
      </w:r>
      <w:r>
        <w:rPr>
          <w:noProof/>
        </w:rPr>
        <w:fldChar w:fldCharType="end"/>
      </w:r>
    </w:p>
    <w:p w14:paraId="6B759374" w14:textId="152EE9F8"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7.4.1</w:t>
      </w:r>
      <w:r>
        <w:rPr>
          <w:rFonts w:asciiTheme="minorHAnsi" w:eastAsiaTheme="minorEastAsia" w:hAnsiTheme="minorHAnsi" w:cstheme="minorBidi"/>
          <w:noProof/>
          <w:kern w:val="2"/>
          <w:sz w:val="24"/>
          <w:szCs w:val="24"/>
          <w:lang w:eastAsia="en-GB"/>
          <w14:ligatures w14:val="standardContextual"/>
        </w:rPr>
        <w:tab/>
      </w:r>
      <w:r w:rsidRPr="00B24CCB">
        <w:rPr>
          <w:bCs/>
          <w:noProof/>
        </w:rPr>
        <w:t>General</w:t>
      </w:r>
      <w:r>
        <w:rPr>
          <w:noProof/>
        </w:rPr>
        <w:tab/>
      </w:r>
      <w:r>
        <w:rPr>
          <w:noProof/>
        </w:rPr>
        <w:fldChar w:fldCharType="begin"/>
      </w:r>
      <w:r>
        <w:rPr>
          <w:noProof/>
        </w:rPr>
        <w:instrText xml:space="preserve"> PAGEREF _Toc170686049 \h </w:instrText>
      </w:r>
      <w:r>
        <w:rPr>
          <w:noProof/>
        </w:rPr>
      </w:r>
      <w:r>
        <w:rPr>
          <w:noProof/>
        </w:rPr>
        <w:fldChar w:fldCharType="separate"/>
      </w:r>
      <w:r>
        <w:rPr>
          <w:noProof/>
        </w:rPr>
        <w:t>21</w:t>
      </w:r>
      <w:r>
        <w:rPr>
          <w:noProof/>
        </w:rPr>
        <w:fldChar w:fldCharType="end"/>
      </w:r>
    </w:p>
    <w:p w14:paraId="18A6BB7C" w14:textId="13B489FD"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7.4.2</w:t>
      </w:r>
      <w:r>
        <w:rPr>
          <w:rFonts w:asciiTheme="minorHAnsi" w:eastAsiaTheme="minorEastAsia" w:hAnsiTheme="minorHAnsi" w:cstheme="minorBidi"/>
          <w:noProof/>
          <w:kern w:val="2"/>
          <w:sz w:val="24"/>
          <w:szCs w:val="24"/>
          <w:lang w:eastAsia="en-GB"/>
          <w14:ligatures w14:val="standardContextual"/>
        </w:rPr>
        <w:tab/>
      </w:r>
      <w:r w:rsidRPr="00B24CCB">
        <w:rPr>
          <w:bCs/>
          <w:noProof/>
        </w:rPr>
        <w:t>NSCE-UU</w:t>
      </w:r>
      <w:r>
        <w:rPr>
          <w:noProof/>
        </w:rPr>
        <w:tab/>
      </w:r>
      <w:r>
        <w:rPr>
          <w:noProof/>
        </w:rPr>
        <w:fldChar w:fldCharType="begin"/>
      </w:r>
      <w:r>
        <w:rPr>
          <w:noProof/>
        </w:rPr>
        <w:instrText xml:space="preserve"> PAGEREF _Toc170686050 \h </w:instrText>
      </w:r>
      <w:r>
        <w:rPr>
          <w:noProof/>
        </w:rPr>
      </w:r>
      <w:r>
        <w:rPr>
          <w:noProof/>
        </w:rPr>
        <w:fldChar w:fldCharType="separate"/>
      </w:r>
      <w:r>
        <w:rPr>
          <w:noProof/>
        </w:rPr>
        <w:t>21</w:t>
      </w:r>
      <w:r>
        <w:rPr>
          <w:noProof/>
        </w:rPr>
        <w:fldChar w:fldCharType="end"/>
      </w:r>
    </w:p>
    <w:p w14:paraId="4F733EB7" w14:textId="6DF1DB0E"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7.4.3</w:t>
      </w:r>
      <w:r>
        <w:rPr>
          <w:rFonts w:asciiTheme="minorHAnsi" w:eastAsiaTheme="minorEastAsia" w:hAnsiTheme="minorHAnsi" w:cstheme="minorBidi"/>
          <w:noProof/>
          <w:kern w:val="2"/>
          <w:sz w:val="24"/>
          <w:szCs w:val="24"/>
          <w:lang w:eastAsia="en-GB"/>
          <w14:ligatures w14:val="standardContextual"/>
        </w:rPr>
        <w:tab/>
      </w:r>
      <w:r w:rsidRPr="00B24CCB">
        <w:rPr>
          <w:bCs/>
          <w:noProof/>
        </w:rPr>
        <w:t>NSCE-C</w:t>
      </w:r>
      <w:r>
        <w:rPr>
          <w:noProof/>
        </w:rPr>
        <w:tab/>
      </w:r>
      <w:r>
        <w:rPr>
          <w:noProof/>
        </w:rPr>
        <w:fldChar w:fldCharType="begin"/>
      </w:r>
      <w:r>
        <w:rPr>
          <w:noProof/>
        </w:rPr>
        <w:instrText xml:space="preserve"> PAGEREF _Toc170686051 \h </w:instrText>
      </w:r>
      <w:r>
        <w:rPr>
          <w:noProof/>
        </w:rPr>
      </w:r>
      <w:r>
        <w:rPr>
          <w:noProof/>
        </w:rPr>
        <w:fldChar w:fldCharType="separate"/>
      </w:r>
      <w:r>
        <w:rPr>
          <w:noProof/>
        </w:rPr>
        <w:t>21</w:t>
      </w:r>
      <w:r>
        <w:rPr>
          <w:noProof/>
        </w:rPr>
        <w:fldChar w:fldCharType="end"/>
      </w:r>
    </w:p>
    <w:p w14:paraId="1339D4F0" w14:textId="28EDA7B1"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7.4.4</w:t>
      </w:r>
      <w:r>
        <w:rPr>
          <w:rFonts w:asciiTheme="minorHAnsi" w:eastAsiaTheme="minorEastAsia" w:hAnsiTheme="minorHAnsi" w:cstheme="minorBidi"/>
          <w:noProof/>
          <w:kern w:val="2"/>
          <w:sz w:val="24"/>
          <w:szCs w:val="24"/>
          <w:lang w:eastAsia="en-GB"/>
          <w14:ligatures w14:val="standardContextual"/>
        </w:rPr>
        <w:tab/>
      </w:r>
      <w:r w:rsidRPr="00B24CCB">
        <w:rPr>
          <w:bCs/>
          <w:noProof/>
        </w:rPr>
        <w:t>NSCE-S</w:t>
      </w:r>
      <w:r>
        <w:rPr>
          <w:noProof/>
        </w:rPr>
        <w:tab/>
      </w:r>
      <w:r>
        <w:rPr>
          <w:noProof/>
        </w:rPr>
        <w:fldChar w:fldCharType="begin"/>
      </w:r>
      <w:r>
        <w:rPr>
          <w:noProof/>
        </w:rPr>
        <w:instrText xml:space="preserve"> PAGEREF _Toc170686052 \h </w:instrText>
      </w:r>
      <w:r>
        <w:rPr>
          <w:noProof/>
        </w:rPr>
      </w:r>
      <w:r>
        <w:rPr>
          <w:noProof/>
        </w:rPr>
        <w:fldChar w:fldCharType="separate"/>
      </w:r>
      <w:r>
        <w:rPr>
          <w:noProof/>
        </w:rPr>
        <w:t>21</w:t>
      </w:r>
      <w:r>
        <w:rPr>
          <w:noProof/>
        </w:rPr>
        <w:fldChar w:fldCharType="end"/>
      </w:r>
    </w:p>
    <w:p w14:paraId="2CAAC897" w14:textId="09EF8EBB"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7.4.5</w:t>
      </w:r>
      <w:r>
        <w:rPr>
          <w:rFonts w:asciiTheme="minorHAnsi" w:eastAsiaTheme="minorEastAsia" w:hAnsiTheme="minorHAnsi" w:cstheme="minorBidi"/>
          <w:noProof/>
          <w:kern w:val="2"/>
          <w:sz w:val="24"/>
          <w:szCs w:val="24"/>
          <w:lang w:eastAsia="en-GB"/>
          <w14:ligatures w14:val="standardContextual"/>
        </w:rPr>
        <w:tab/>
      </w:r>
      <w:r w:rsidRPr="00B24CCB">
        <w:rPr>
          <w:bCs/>
          <w:noProof/>
        </w:rPr>
        <w:t>N33</w:t>
      </w:r>
      <w:r>
        <w:rPr>
          <w:noProof/>
        </w:rPr>
        <w:tab/>
      </w:r>
      <w:r>
        <w:rPr>
          <w:noProof/>
        </w:rPr>
        <w:fldChar w:fldCharType="begin"/>
      </w:r>
      <w:r>
        <w:rPr>
          <w:noProof/>
        </w:rPr>
        <w:instrText xml:space="preserve"> PAGEREF _Toc170686053 \h </w:instrText>
      </w:r>
      <w:r>
        <w:rPr>
          <w:noProof/>
        </w:rPr>
      </w:r>
      <w:r>
        <w:rPr>
          <w:noProof/>
        </w:rPr>
        <w:fldChar w:fldCharType="separate"/>
      </w:r>
      <w:r>
        <w:rPr>
          <w:noProof/>
        </w:rPr>
        <w:t>21</w:t>
      </w:r>
      <w:r>
        <w:rPr>
          <w:noProof/>
        </w:rPr>
        <w:fldChar w:fldCharType="end"/>
      </w:r>
    </w:p>
    <w:p w14:paraId="2EDE14AF" w14:textId="1C25B122"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7.4.6</w:t>
      </w:r>
      <w:r>
        <w:rPr>
          <w:rFonts w:asciiTheme="minorHAnsi" w:eastAsiaTheme="minorEastAsia" w:hAnsiTheme="minorHAnsi" w:cstheme="minorBidi"/>
          <w:noProof/>
          <w:kern w:val="2"/>
          <w:sz w:val="24"/>
          <w:szCs w:val="24"/>
          <w:lang w:eastAsia="en-GB"/>
          <w14:ligatures w14:val="standardContextual"/>
        </w:rPr>
        <w:tab/>
      </w:r>
      <w:r w:rsidRPr="00B24CCB">
        <w:rPr>
          <w:bCs/>
          <w:noProof/>
        </w:rPr>
        <w:t>NSCE-E</w:t>
      </w:r>
      <w:r>
        <w:rPr>
          <w:noProof/>
        </w:rPr>
        <w:tab/>
      </w:r>
      <w:r>
        <w:rPr>
          <w:noProof/>
        </w:rPr>
        <w:fldChar w:fldCharType="begin"/>
      </w:r>
      <w:r>
        <w:rPr>
          <w:noProof/>
        </w:rPr>
        <w:instrText xml:space="preserve"> PAGEREF _Toc170686054 \h </w:instrText>
      </w:r>
      <w:r>
        <w:rPr>
          <w:noProof/>
        </w:rPr>
      </w:r>
      <w:r>
        <w:rPr>
          <w:noProof/>
        </w:rPr>
        <w:fldChar w:fldCharType="separate"/>
      </w:r>
      <w:r>
        <w:rPr>
          <w:noProof/>
        </w:rPr>
        <w:t>21</w:t>
      </w:r>
      <w:r>
        <w:rPr>
          <w:noProof/>
        </w:rPr>
        <w:fldChar w:fldCharType="end"/>
      </w:r>
    </w:p>
    <w:p w14:paraId="18CC5086" w14:textId="2258CF6B"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7.4.7</w:t>
      </w:r>
      <w:r>
        <w:rPr>
          <w:rFonts w:asciiTheme="minorHAnsi" w:eastAsiaTheme="minorEastAsia" w:hAnsiTheme="minorHAnsi" w:cstheme="minorBidi"/>
          <w:noProof/>
          <w:kern w:val="2"/>
          <w:sz w:val="24"/>
          <w:szCs w:val="24"/>
          <w:lang w:eastAsia="en-GB"/>
          <w14:ligatures w14:val="standardContextual"/>
        </w:rPr>
        <w:tab/>
      </w:r>
      <w:r w:rsidRPr="00B24CCB">
        <w:rPr>
          <w:bCs/>
          <w:noProof/>
        </w:rPr>
        <w:t>NSCE-OAM</w:t>
      </w:r>
      <w:r>
        <w:rPr>
          <w:noProof/>
        </w:rPr>
        <w:tab/>
      </w:r>
      <w:r>
        <w:rPr>
          <w:noProof/>
        </w:rPr>
        <w:fldChar w:fldCharType="begin"/>
      </w:r>
      <w:r>
        <w:rPr>
          <w:noProof/>
        </w:rPr>
        <w:instrText xml:space="preserve"> PAGEREF _Toc170686055 \h </w:instrText>
      </w:r>
      <w:r>
        <w:rPr>
          <w:noProof/>
        </w:rPr>
      </w:r>
      <w:r>
        <w:rPr>
          <w:noProof/>
        </w:rPr>
        <w:fldChar w:fldCharType="separate"/>
      </w:r>
      <w:r>
        <w:rPr>
          <w:noProof/>
        </w:rPr>
        <w:t>22</w:t>
      </w:r>
      <w:r>
        <w:rPr>
          <w:noProof/>
        </w:rPr>
        <w:fldChar w:fldCharType="end"/>
      </w:r>
    </w:p>
    <w:p w14:paraId="7139DB13" w14:textId="266F919F"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7.4.</w:t>
      </w:r>
      <w:r w:rsidRPr="00B24CCB">
        <w:rPr>
          <w:rFonts w:eastAsiaTheme="minorEastAsia"/>
          <w:bCs/>
          <w:noProof/>
          <w:lang w:eastAsia="zh-CN"/>
        </w:rPr>
        <w:t>8</w:t>
      </w:r>
      <w:r>
        <w:rPr>
          <w:rFonts w:asciiTheme="minorHAnsi" w:eastAsiaTheme="minorEastAsia" w:hAnsiTheme="minorHAnsi" w:cstheme="minorBidi"/>
          <w:noProof/>
          <w:kern w:val="2"/>
          <w:sz w:val="24"/>
          <w:szCs w:val="24"/>
          <w:lang w:eastAsia="en-GB"/>
          <w14:ligatures w14:val="standardContextual"/>
        </w:rPr>
        <w:tab/>
      </w:r>
      <w:r w:rsidRPr="00B24CCB">
        <w:rPr>
          <w:bCs/>
          <w:noProof/>
        </w:rPr>
        <w:t>SEAL-X</w:t>
      </w:r>
      <w:r>
        <w:rPr>
          <w:noProof/>
        </w:rPr>
        <w:tab/>
      </w:r>
      <w:r>
        <w:rPr>
          <w:noProof/>
        </w:rPr>
        <w:fldChar w:fldCharType="begin"/>
      </w:r>
      <w:r>
        <w:rPr>
          <w:noProof/>
        </w:rPr>
        <w:instrText xml:space="preserve"> PAGEREF _Toc170686056 \h </w:instrText>
      </w:r>
      <w:r>
        <w:rPr>
          <w:noProof/>
        </w:rPr>
      </w:r>
      <w:r>
        <w:rPr>
          <w:noProof/>
        </w:rPr>
        <w:fldChar w:fldCharType="separate"/>
      </w:r>
      <w:r>
        <w:rPr>
          <w:noProof/>
        </w:rPr>
        <w:t>22</w:t>
      </w:r>
      <w:r>
        <w:rPr>
          <w:noProof/>
        </w:rPr>
        <w:fldChar w:fldCharType="end"/>
      </w:r>
    </w:p>
    <w:p w14:paraId="53966329" w14:textId="3A89A307" w:rsidR="000930DE" w:rsidRDefault="000930DE">
      <w:pPr>
        <w:pStyle w:val="TOC1"/>
        <w:rPr>
          <w:rFonts w:asciiTheme="minorHAnsi" w:eastAsiaTheme="minorEastAsia" w:hAnsiTheme="minorHAnsi" w:cstheme="minorBidi"/>
          <w:noProof/>
          <w:kern w:val="2"/>
          <w:sz w:val="24"/>
          <w:szCs w:val="24"/>
          <w:lang w:eastAsia="en-GB"/>
          <w14:ligatures w14:val="standardContextual"/>
        </w:rPr>
      </w:pPr>
      <w:r w:rsidRPr="00B24CCB">
        <w:rPr>
          <w:rFonts w:eastAsia="SimSun"/>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Identities and commonly used values</w:t>
      </w:r>
      <w:r>
        <w:rPr>
          <w:noProof/>
        </w:rPr>
        <w:tab/>
      </w:r>
      <w:r>
        <w:rPr>
          <w:noProof/>
        </w:rPr>
        <w:fldChar w:fldCharType="begin"/>
      </w:r>
      <w:r>
        <w:rPr>
          <w:noProof/>
        </w:rPr>
        <w:instrText xml:space="preserve"> PAGEREF _Toc170686057 \h </w:instrText>
      </w:r>
      <w:r>
        <w:rPr>
          <w:noProof/>
        </w:rPr>
      </w:r>
      <w:r>
        <w:rPr>
          <w:noProof/>
        </w:rPr>
        <w:fldChar w:fldCharType="separate"/>
      </w:r>
      <w:r>
        <w:rPr>
          <w:noProof/>
        </w:rPr>
        <w:t>22</w:t>
      </w:r>
      <w:r>
        <w:rPr>
          <w:noProof/>
        </w:rPr>
        <w:fldChar w:fldCharType="end"/>
      </w:r>
    </w:p>
    <w:p w14:paraId="4B66EE17" w14:textId="48BF7A04"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_Toc170686058 \h </w:instrText>
      </w:r>
      <w:r>
        <w:rPr>
          <w:noProof/>
        </w:rPr>
      </w:r>
      <w:r>
        <w:rPr>
          <w:noProof/>
        </w:rPr>
        <w:fldChar w:fldCharType="separate"/>
      </w:r>
      <w:r>
        <w:rPr>
          <w:noProof/>
        </w:rPr>
        <w:t>22</w:t>
      </w:r>
      <w:r>
        <w:rPr>
          <w:noProof/>
        </w:rPr>
        <w:fldChar w:fldCharType="end"/>
      </w:r>
    </w:p>
    <w:p w14:paraId="46C8CC29" w14:textId="0260CCBD"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NSCE server ID</w:t>
      </w:r>
      <w:r>
        <w:rPr>
          <w:noProof/>
        </w:rPr>
        <w:tab/>
      </w:r>
      <w:r>
        <w:rPr>
          <w:noProof/>
        </w:rPr>
        <w:fldChar w:fldCharType="begin"/>
      </w:r>
      <w:r>
        <w:rPr>
          <w:noProof/>
        </w:rPr>
        <w:instrText xml:space="preserve"> PAGEREF _Toc170686059 \h </w:instrText>
      </w:r>
      <w:r>
        <w:rPr>
          <w:noProof/>
        </w:rPr>
      </w:r>
      <w:r>
        <w:rPr>
          <w:noProof/>
        </w:rPr>
        <w:fldChar w:fldCharType="separate"/>
      </w:r>
      <w:r>
        <w:rPr>
          <w:noProof/>
        </w:rPr>
        <w:t>22</w:t>
      </w:r>
      <w:r>
        <w:rPr>
          <w:noProof/>
        </w:rPr>
        <w:fldChar w:fldCharType="end"/>
      </w:r>
    </w:p>
    <w:p w14:paraId="204D18A3" w14:textId="650FAA0D"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NSCE client ID</w:t>
      </w:r>
      <w:r>
        <w:rPr>
          <w:noProof/>
        </w:rPr>
        <w:tab/>
      </w:r>
      <w:r>
        <w:rPr>
          <w:noProof/>
        </w:rPr>
        <w:fldChar w:fldCharType="begin"/>
      </w:r>
      <w:r>
        <w:rPr>
          <w:noProof/>
        </w:rPr>
        <w:instrText xml:space="preserve"> PAGEREF _Toc170686060 \h </w:instrText>
      </w:r>
      <w:r>
        <w:rPr>
          <w:noProof/>
        </w:rPr>
      </w:r>
      <w:r>
        <w:rPr>
          <w:noProof/>
        </w:rPr>
        <w:fldChar w:fldCharType="separate"/>
      </w:r>
      <w:r>
        <w:rPr>
          <w:noProof/>
        </w:rPr>
        <w:t>22</w:t>
      </w:r>
      <w:r>
        <w:rPr>
          <w:noProof/>
        </w:rPr>
        <w:fldChar w:fldCharType="end"/>
      </w:r>
    </w:p>
    <w:p w14:paraId="48B6F397" w14:textId="34D7C292"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sidRPr="00B24CCB">
        <w:rPr>
          <w:bCs/>
          <w:noProof/>
        </w:rPr>
        <w:t>8.4</w:t>
      </w:r>
      <w:r>
        <w:rPr>
          <w:rFonts w:asciiTheme="minorHAnsi" w:eastAsiaTheme="minorEastAsia" w:hAnsiTheme="minorHAnsi" w:cstheme="minorBidi"/>
          <w:noProof/>
          <w:kern w:val="2"/>
          <w:sz w:val="24"/>
          <w:szCs w:val="24"/>
          <w:lang w:eastAsia="en-GB"/>
          <w14:ligatures w14:val="standardContextual"/>
        </w:rPr>
        <w:tab/>
      </w:r>
      <w:r w:rsidRPr="00B24CCB">
        <w:rPr>
          <w:rFonts w:eastAsia="SimSun"/>
          <w:bCs/>
          <w:noProof/>
        </w:rPr>
        <w:t xml:space="preserve">Network </w:t>
      </w:r>
      <w:r w:rsidRPr="00B24CCB">
        <w:rPr>
          <w:bCs/>
          <w:noProof/>
        </w:rPr>
        <w:t xml:space="preserve">Slice </w:t>
      </w:r>
      <w:r w:rsidRPr="00B24CCB">
        <w:rPr>
          <w:rFonts w:eastAsia="SimSun"/>
          <w:bCs/>
          <w:noProof/>
        </w:rPr>
        <w:t xml:space="preserve">related </w:t>
      </w:r>
      <w:r w:rsidRPr="00B24CCB">
        <w:rPr>
          <w:bCs/>
          <w:noProof/>
        </w:rPr>
        <w:t>Identifier</w:t>
      </w:r>
      <w:r>
        <w:rPr>
          <w:noProof/>
        </w:rPr>
        <w:tab/>
      </w:r>
      <w:r>
        <w:rPr>
          <w:noProof/>
        </w:rPr>
        <w:fldChar w:fldCharType="begin"/>
      </w:r>
      <w:r>
        <w:rPr>
          <w:noProof/>
        </w:rPr>
        <w:instrText xml:space="preserve"> PAGEREF _Toc170686061 \h </w:instrText>
      </w:r>
      <w:r>
        <w:rPr>
          <w:noProof/>
        </w:rPr>
      </w:r>
      <w:r>
        <w:rPr>
          <w:noProof/>
        </w:rPr>
        <w:fldChar w:fldCharType="separate"/>
      </w:r>
      <w:r>
        <w:rPr>
          <w:noProof/>
        </w:rPr>
        <w:t>22</w:t>
      </w:r>
      <w:r>
        <w:rPr>
          <w:noProof/>
        </w:rPr>
        <w:fldChar w:fldCharType="end"/>
      </w:r>
    </w:p>
    <w:p w14:paraId="2DABC18C" w14:textId="697D529C"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Pr>
          <w:noProof/>
        </w:rPr>
        <w:t>8.</w:t>
      </w:r>
      <w:r w:rsidRPr="00B24CCB">
        <w:rPr>
          <w:rFonts w:eastAsiaTheme="minorEastAsia"/>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Slice coverage area</w:t>
      </w:r>
      <w:r>
        <w:rPr>
          <w:noProof/>
        </w:rPr>
        <w:tab/>
      </w:r>
      <w:r>
        <w:rPr>
          <w:noProof/>
        </w:rPr>
        <w:fldChar w:fldCharType="begin"/>
      </w:r>
      <w:r>
        <w:rPr>
          <w:noProof/>
        </w:rPr>
        <w:instrText xml:space="preserve"> PAGEREF _Toc170686062 \h </w:instrText>
      </w:r>
      <w:r>
        <w:rPr>
          <w:noProof/>
        </w:rPr>
      </w:r>
      <w:r>
        <w:rPr>
          <w:noProof/>
        </w:rPr>
        <w:fldChar w:fldCharType="separate"/>
      </w:r>
      <w:r>
        <w:rPr>
          <w:noProof/>
        </w:rPr>
        <w:t>22</w:t>
      </w:r>
      <w:r>
        <w:rPr>
          <w:noProof/>
        </w:rPr>
        <w:fldChar w:fldCharType="end"/>
      </w:r>
    </w:p>
    <w:p w14:paraId="312CDB99" w14:textId="04C92E16"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Pr>
          <w:noProof/>
        </w:rPr>
        <w:t>8.</w:t>
      </w:r>
      <w:r w:rsidRPr="00B24CCB">
        <w:rPr>
          <w:rFonts w:eastAsiaTheme="minorEastAsia"/>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NSCE </w:t>
      </w:r>
      <w:r>
        <w:rPr>
          <w:noProof/>
          <w:lang w:eastAsia="zh-CN"/>
        </w:rPr>
        <w:t>s</w:t>
      </w:r>
      <w:r>
        <w:rPr>
          <w:noProof/>
        </w:rPr>
        <w:t>ervice area</w:t>
      </w:r>
      <w:r>
        <w:rPr>
          <w:noProof/>
        </w:rPr>
        <w:tab/>
      </w:r>
      <w:r>
        <w:rPr>
          <w:noProof/>
        </w:rPr>
        <w:fldChar w:fldCharType="begin"/>
      </w:r>
      <w:r>
        <w:rPr>
          <w:noProof/>
        </w:rPr>
        <w:instrText xml:space="preserve"> PAGEREF _Toc170686063 \h </w:instrText>
      </w:r>
      <w:r>
        <w:rPr>
          <w:noProof/>
        </w:rPr>
      </w:r>
      <w:r>
        <w:rPr>
          <w:noProof/>
        </w:rPr>
        <w:fldChar w:fldCharType="separate"/>
      </w:r>
      <w:r>
        <w:rPr>
          <w:noProof/>
        </w:rPr>
        <w:t>22</w:t>
      </w:r>
      <w:r>
        <w:rPr>
          <w:noProof/>
        </w:rPr>
        <w:fldChar w:fldCharType="end"/>
      </w:r>
    </w:p>
    <w:p w14:paraId="20F137DA" w14:textId="736DCFC4" w:rsidR="000930DE" w:rsidRDefault="000930DE">
      <w:pPr>
        <w:pStyle w:val="TOC1"/>
        <w:rPr>
          <w:rFonts w:asciiTheme="minorHAnsi" w:eastAsiaTheme="minorEastAsia" w:hAnsiTheme="minorHAnsi" w:cstheme="minorBidi"/>
          <w:noProof/>
          <w:kern w:val="2"/>
          <w:sz w:val="24"/>
          <w:szCs w:val="24"/>
          <w:lang w:eastAsia="en-GB"/>
          <w14:ligatures w14:val="standardContextual"/>
        </w:rPr>
      </w:pPr>
      <w:r w:rsidRPr="00B24CCB">
        <w:rPr>
          <w:rFonts w:eastAsia="SimSun"/>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_Toc170686064 \h </w:instrText>
      </w:r>
      <w:r>
        <w:rPr>
          <w:noProof/>
        </w:rPr>
      </w:r>
      <w:r>
        <w:rPr>
          <w:noProof/>
        </w:rPr>
        <w:fldChar w:fldCharType="separate"/>
      </w:r>
      <w:r>
        <w:rPr>
          <w:noProof/>
        </w:rPr>
        <w:t>23</w:t>
      </w:r>
      <w:r>
        <w:rPr>
          <w:noProof/>
        </w:rPr>
        <w:fldChar w:fldCharType="end"/>
      </w:r>
    </w:p>
    <w:p w14:paraId="60F873AB" w14:textId="25B431B7"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sidRPr="00B24CCB">
        <w:rPr>
          <w:rFonts w:eastAsia="SimSun"/>
          <w:noProof/>
          <w:lang w:eastAsia="zh-CN"/>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_Toc170686065 \h </w:instrText>
      </w:r>
      <w:r>
        <w:rPr>
          <w:noProof/>
        </w:rPr>
      </w:r>
      <w:r>
        <w:rPr>
          <w:noProof/>
        </w:rPr>
        <w:fldChar w:fldCharType="separate"/>
      </w:r>
      <w:r>
        <w:rPr>
          <w:noProof/>
        </w:rPr>
        <w:t>23</w:t>
      </w:r>
      <w:r>
        <w:rPr>
          <w:noProof/>
        </w:rPr>
        <w:fldChar w:fldCharType="end"/>
      </w:r>
    </w:p>
    <w:p w14:paraId="367A6048" w14:textId="0D1593C8"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9.1.1</w:t>
      </w:r>
      <w:r>
        <w:rPr>
          <w:rFonts w:asciiTheme="minorHAnsi" w:eastAsiaTheme="minorEastAsia" w:hAnsiTheme="minorHAnsi" w:cstheme="minorBidi"/>
          <w:noProof/>
          <w:kern w:val="2"/>
          <w:sz w:val="24"/>
          <w:szCs w:val="24"/>
          <w:lang w:eastAsia="en-GB"/>
          <w14:ligatures w14:val="standardContextual"/>
        </w:rPr>
        <w:tab/>
      </w:r>
      <w:r w:rsidRPr="00B24CCB">
        <w:rPr>
          <w:bCs/>
          <w:noProof/>
        </w:rPr>
        <w:t>Common Information Elements</w:t>
      </w:r>
      <w:r>
        <w:rPr>
          <w:noProof/>
        </w:rPr>
        <w:tab/>
      </w:r>
      <w:r>
        <w:rPr>
          <w:noProof/>
        </w:rPr>
        <w:fldChar w:fldCharType="begin"/>
      </w:r>
      <w:r>
        <w:rPr>
          <w:noProof/>
        </w:rPr>
        <w:instrText xml:space="preserve"> PAGEREF _Toc170686066 \h </w:instrText>
      </w:r>
      <w:r>
        <w:rPr>
          <w:noProof/>
        </w:rPr>
      </w:r>
      <w:r>
        <w:rPr>
          <w:noProof/>
        </w:rPr>
        <w:fldChar w:fldCharType="separate"/>
      </w:r>
      <w:r>
        <w:rPr>
          <w:noProof/>
        </w:rPr>
        <w:t>23</w:t>
      </w:r>
      <w:r>
        <w:rPr>
          <w:noProof/>
        </w:rPr>
        <w:fldChar w:fldCharType="end"/>
      </w:r>
    </w:p>
    <w:p w14:paraId="0FCC78FC" w14:textId="62937F2E"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9.1.1.</w:t>
      </w:r>
      <w:r w:rsidRPr="00B24CCB">
        <w:rPr>
          <w:rFonts w:eastAsiaTheme="minorEastAsia"/>
          <w:bCs/>
          <w:noProof/>
          <w:lang w:eastAsia="zh-CN"/>
        </w:rPr>
        <w:t>2</w:t>
      </w:r>
      <w:r>
        <w:rPr>
          <w:rFonts w:asciiTheme="minorHAnsi" w:eastAsiaTheme="minorEastAsia" w:hAnsiTheme="minorHAnsi" w:cstheme="minorBidi"/>
          <w:noProof/>
          <w:kern w:val="2"/>
          <w:sz w:val="24"/>
          <w:szCs w:val="24"/>
          <w:lang w:eastAsia="en-GB"/>
          <w14:ligatures w14:val="standardContextual"/>
        </w:rPr>
        <w:tab/>
      </w:r>
      <w:r w:rsidRPr="00B24CCB">
        <w:rPr>
          <w:bCs/>
          <w:noProof/>
        </w:rPr>
        <w:t>Service requirement</w:t>
      </w:r>
      <w:r>
        <w:rPr>
          <w:noProof/>
        </w:rPr>
        <w:tab/>
      </w:r>
      <w:r>
        <w:rPr>
          <w:noProof/>
        </w:rPr>
        <w:fldChar w:fldCharType="begin"/>
      </w:r>
      <w:r>
        <w:rPr>
          <w:noProof/>
        </w:rPr>
        <w:instrText xml:space="preserve"> PAGEREF _Toc170686067 \h </w:instrText>
      </w:r>
      <w:r>
        <w:rPr>
          <w:noProof/>
        </w:rPr>
      </w:r>
      <w:r>
        <w:rPr>
          <w:noProof/>
        </w:rPr>
        <w:fldChar w:fldCharType="separate"/>
      </w:r>
      <w:r>
        <w:rPr>
          <w:noProof/>
        </w:rPr>
        <w:t>23</w:t>
      </w:r>
      <w:r>
        <w:rPr>
          <w:noProof/>
        </w:rPr>
        <w:fldChar w:fldCharType="end"/>
      </w:r>
    </w:p>
    <w:p w14:paraId="324A1252" w14:textId="6D4FBD94"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2</w:t>
      </w:r>
      <w:r>
        <w:rPr>
          <w:rFonts w:asciiTheme="minorHAnsi" w:eastAsiaTheme="minorEastAsia" w:hAnsiTheme="minorHAnsi" w:cstheme="minorBidi"/>
          <w:noProof/>
          <w:kern w:val="2"/>
          <w:sz w:val="24"/>
          <w:szCs w:val="24"/>
          <w:lang w:eastAsia="en-GB"/>
          <w14:ligatures w14:val="standardContextual"/>
        </w:rPr>
        <w:tab/>
      </w:r>
      <w:r w:rsidRPr="00B24CCB">
        <w:rPr>
          <w:rFonts w:eastAsiaTheme="minorEastAsia"/>
          <w:bCs/>
          <w:noProof/>
          <w:lang w:eastAsia="zh-CN"/>
        </w:rPr>
        <w:t>R</w:t>
      </w:r>
      <w:r w:rsidRPr="00B24CCB">
        <w:rPr>
          <w:bCs/>
          <w:noProof/>
        </w:rPr>
        <w:t>egistration</w:t>
      </w:r>
      <w:r>
        <w:rPr>
          <w:noProof/>
        </w:rPr>
        <w:tab/>
      </w:r>
      <w:r>
        <w:rPr>
          <w:noProof/>
        </w:rPr>
        <w:fldChar w:fldCharType="begin"/>
      </w:r>
      <w:r>
        <w:rPr>
          <w:noProof/>
        </w:rPr>
        <w:instrText xml:space="preserve"> PAGEREF _Toc170686068 \h </w:instrText>
      </w:r>
      <w:r>
        <w:rPr>
          <w:noProof/>
        </w:rPr>
      </w:r>
      <w:r>
        <w:rPr>
          <w:noProof/>
        </w:rPr>
        <w:fldChar w:fldCharType="separate"/>
      </w:r>
      <w:r>
        <w:rPr>
          <w:noProof/>
        </w:rPr>
        <w:t>23</w:t>
      </w:r>
      <w:r>
        <w:rPr>
          <w:noProof/>
        </w:rPr>
        <w:fldChar w:fldCharType="end"/>
      </w:r>
    </w:p>
    <w:p w14:paraId="5EADA529" w14:textId="20499A4E"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Pr>
          <w:noProof/>
        </w:rPr>
        <w:t>Slice API configuration and translation</w:t>
      </w:r>
      <w:r>
        <w:rPr>
          <w:noProof/>
        </w:rPr>
        <w:tab/>
      </w:r>
      <w:r>
        <w:rPr>
          <w:noProof/>
        </w:rPr>
        <w:fldChar w:fldCharType="begin"/>
      </w:r>
      <w:r>
        <w:rPr>
          <w:noProof/>
        </w:rPr>
        <w:instrText xml:space="preserve"> PAGEREF _Toc170686069 \h </w:instrText>
      </w:r>
      <w:r>
        <w:rPr>
          <w:noProof/>
        </w:rPr>
      </w:r>
      <w:r>
        <w:rPr>
          <w:noProof/>
        </w:rPr>
        <w:fldChar w:fldCharType="separate"/>
      </w:r>
      <w:r>
        <w:rPr>
          <w:noProof/>
        </w:rPr>
        <w:t>23</w:t>
      </w:r>
      <w:r>
        <w:rPr>
          <w:noProof/>
        </w:rPr>
        <w:fldChar w:fldCharType="end"/>
      </w:r>
    </w:p>
    <w:p w14:paraId="46A5F9C6" w14:textId="29B5B061"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_Toc170686070 \h </w:instrText>
      </w:r>
      <w:r>
        <w:rPr>
          <w:noProof/>
        </w:rPr>
      </w:r>
      <w:r>
        <w:rPr>
          <w:noProof/>
        </w:rPr>
        <w:fldChar w:fldCharType="separate"/>
      </w:r>
      <w:r>
        <w:rPr>
          <w:noProof/>
        </w:rPr>
        <w:t>23</w:t>
      </w:r>
      <w:r>
        <w:rPr>
          <w:noProof/>
        </w:rPr>
        <w:fldChar w:fldCharType="end"/>
      </w:r>
    </w:p>
    <w:p w14:paraId="686BFFA3" w14:textId="6B80A673"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_Toc170686071 \h </w:instrText>
      </w:r>
      <w:r>
        <w:rPr>
          <w:noProof/>
        </w:rPr>
      </w:r>
      <w:r>
        <w:rPr>
          <w:noProof/>
        </w:rPr>
        <w:fldChar w:fldCharType="separate"/>
      </w:r>
      <w:r>
        <w:rPr>
          <w:noProof/>
        </w:rPr>
        <w:t>24</w:t>
      </w:r>
      <w:r>
        <w:rPr>
          <w:noProof/>
        </w:rPr>
        <w:fldChar w:fldCharType="end"/>
      </w:r>
    </w:p>
    <w:p w14:paraId="123B00D6" w14:textId="35439B37"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DengXian"/>
          <w:noProof/>
        </w:rPr>
        <w:t>3</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Procedures on slice API configuration</w:t>
      </w:r>
      <w:r>
        <w:rPr>
          <w:noProof/>
        </w:rPr>
        <w:tab/>
      </w:r>
      <w:r>
        <w:rPr>
          <w:noProof/>
        </w:rPr>
        <w:fldChar w:fldCharType="begin"/>
      </w:r>
      <w:r>
        <w:rPr>
          <w:noProof/>
        </w:rPr>
        <w:instrText xml:space="preserve"> PAGEREF _Toc170686072 \h </w:instrText>
      </w:r>
      <w:r>
        <w:rPr>
          <w:noProof/>
        </w:rPr>
      </w:r>
      <w:r>
        <w:rPr>
          <w:noProof/>
        </w:rPr>
        <w:fldChar w:fldCharType="separate"/>
      </w:r>
      <w:r>
        <w:rPr>
          <w:noProof/>
        </w:rPr>
        <w:t>24</w:t>
      </w:r>
      <w:r>
        <w:rPr>
          <w:noProof/>
        </w:rPr>
        <w:fldChar w:fldCharType="end"/>
      </w:r>
    </w:p>
    <w:p w14:paraId="7C9BC570" w14:textId="3E737BE4" w:rsidR="000930DE" w:rsidRDefault="000930DE">
      <w:pPr>
        <w:pStyle w:val="TOC5"/>
        <w:rPr>
          <w:rFonts w:asciiTheme="minorHAnsi" w:eastAsiaTheme="minorEastAsia" w:hAnsiTheme="minorHAnsi" w:cstheme="minorBidi"/>
          <w:noProof/>
          <w:kern w:val="2"/>
          <w:sz w:val="24"/>
          <w:szCs w:val="24"/>
          <w:lang w:eastAsia="en-GB"/>
          <w14:ligatures w14:val="standardContextual"/>
        </w:rPr>
      </w:pPr>
      <w:r>
        <w:rPr>
          <w:noProof/>
        </w:rPr>
        <w:t>9.3.2.1.1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_Toc170686073 \h </w:instrText>
      </w:r>
      <w:r>
        <w:rPr>
          <w:noProof/>
        </w:rPr>
      </w:r>
      <w:r>
        <w:rPr>
          <w:noProof/>
        </w:rPr>
        <w:fldChar w:fldCharType="separate"/>
      </w:r>
      <w:r>
        <w:rPr>
          <w:noProof/>
        </w:rPr>
        <w:t>24</w:t>
      </w:r>
      <w:r>
        <w:rPr>
          <w:noProof/>
        </w:rPr>
        <w:fldChar w:fldCharType="end"/>
      </w:r>
    </w:p>
    <w:p w14:paraId="7EF266A0" w14:textId="74220BCA" w:rsidR="000930DE" w:rsidRDefault="000930DE">
      <w:pPr>
        <w:pStyle w:val="TOC5"/>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rPr>
        <w:t>3</w:t>
      </w:r>
      <w:r>
        <w:rPr>
          <w:noProof/>
        </w:rPr>
        <w:t>.2.1</w:t>
      </w:r>
      <w:r w:rsidRPr="00B24CCB">
        <w:rPr>
          <w:rFonts w:eastAsiaTheme="minorEastAsia"/>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Initial Configuration</w:t>
      </w:r>
      <w:r>
        <w:rPr>
          <w:noProof/>
        </w:rPr>
        <w:tab/>
      </w:r>
      <w:r>
        <w:rPr>
          <w:noProof/>
        </w:rPr>
        <w:fldChar w:fldCharType="begin"/>
      </w:r>
      <w:r>
        <w:rPr>
          <w:noProof/>
        </w:rPr>
        <w:instrText xml:space="preserve"> PAGEREF _Toc170686074 \h </w:instrText>
      </w:r>
      <w:r>
        <w:rPr>
          <w:noProof/>
        </w:rPr>
      </w:r>
      <w:r>
        <w:rPr>
          <w:noProof/>
        </w:rPr>
        <w:fldChar w:fldCharType="separate"/>
      </w:r>
      <w:r>
        <w:rPr>
          <w:noProof/>
        </w:rPr>
        <w:t>24</w:t>
      </w:r>
      <w:r>
        <w:rPr>
          <w:noProof/>
        </w:rPr>
        <w:fldChar w:fldCharType="end"/>
      </w:r>
    </w:p>
    <w:p w14:paraId="3457FB97" w14:textId="414A0F7E" w:rsidR="000930DE" w:rsidRDefault="000930DE">
      <w:pPr>
        <w:pStyle w:val="TOC5"/>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rPr>
        <w:t>3</w:t>
      </w:r>
      <w:r>
        <w:rPr>
          <w:noProof/>
        </w:rPr>
        <w:t>.2.</w:t>
      </w:r>
      <w:r w:rsidRPr="00B24CCB">
        <w:rPr>
          <w:rFonts w:eastAsiaTheme="minorEastAsia"/>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VAL server-initiated Configuration Update</w:t>
      </w:r>
      <w:r>
        <w:rPr>
          <w:noProof/>
        </w:rPr>
        <w:tab/>
      </w:r>
      <w:r>
        <w:rPr>
          <w:noProof/>
        </w:rPr>
        <w:fldChar w:fldCharType="begin"/>
      </w:r>
      <w:r>
        <w:rPr>
          <w:noProof/>
        </w:rPr>
        <w:instrText xml:space="preserve"> PAGEREF _Toc170686075 \h </w:instrText>
      </w:r>
      <w:r>
        <w:rPr>
          <w:noProof/>
        </w:rPr>
      </w:r>
      <w:r>
        <w:rPr>
          <w:noProof/>
        </w:rPr>
        <w:fldChar w:fldCharType="separate"/>
      </w:r>
      <w:r>
        <w:rPr>
          <w:noProof/>
        </w:rPr>
        <w:t>25</w:t>
      </w:r>
      <w:r>
        <w:rPr>
          <w:noProof/>
        </w:rPr>
        <w:fldChar w:fldCharType="end"/>
      </w:r>
    </w:p>
    <w:p w14:paraId="2E5BA640" w14:textId="5CE5D9AA"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lang w:eastAsia="zh-CN"/>
        </w:rPr>
        <w:t>3</w:t>
      </w:r>
      <w:r>
        <w:rPr>
          <w:noProof/>
        </w:rPr>
        <w:t>.</w:t>
      </w:r>
      <w:r w:rsidRPr="00B24CCB">
        <w:rPr>
          <w:rFonts w:eastAsiaTheme="minorEastAsia"/>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Procedure on slice API translation</w:t>
      </w:r>
      <w:r>
        <w:rPr>
          <w:noProof/>
        </w:rPr>
        <w:tab/>
      </w:r>
      <w:r>
        <w:rPr>
          <w:noProof/>
        </w:rPr>
        <w:fldChar w:fldCharType="begin"/>
      </w:r>
      <w:r>
        <w:rPr>
          <w:noProof/>
        </w:rPr>
        <w:instrText xml:space="preserve"> PAGEREF _Toc170686076 \h </w:instrText>
      </w:r>
      <w:r>
        <w:rPr>
          <w:noProof/>
        </w:rPr>
      </w:r>
      <w:r>
        <w:rPr>
          <w:noProof/>
        </w:rPr>
        <w:fldChar w:fldCharType="separate"/>
      </w:r>
      <w:r>
        <w:rPr>
          <w:noProof/>
        </w:rPr>
        <w:t>25</w:t>
      </w:r>
      <w:r>
        <w:rPr>
          <w:noProof/>
        </w:rPr>
        <w:fldChar w:fldCharType="end"/>
      </w:r>
    </w:p>
    <w:p w14:paraId="0D05A94A" w14:textId="3E5B91B3"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lang w:eastAsia="zh-CN"/>
        </w:rPr>
        <w:t>3</w:t>
      </w:r>
      <w:r>
        <w:rPr>
          <w:noProof/>
        </w:rPr>
        <w:t xml:space="preserve">. </w:t>
      </w:r>
      <w:r w:rsidRPr="00B24CCB">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_Toc170686077 \h </w:instrText>
      </w:r>
      <w:r>
        <w:rPr>
          <w:noProof/>
        </w:rPr>
      </w:r>
      <w:r>
        <w:rPr>
          <w:noProof/>
        </w:rPr>
        <w:fldChar w:fldCharType="separate"/>
      </w:r>
      <w:r>
        <w:rPr>
          <w:noProof/>
        </w:rPr>
        <w:t>26</w:t>
      </w:r>
      <w:r>
        <w:rPr>
          <w:noProof/>
        </w:rPr>
        <w:fldChar w:fldCharType="end"/>
      </w:r>
    </w:p>
    <w:p w14:paraId="2D3C2CAA" w14:textId="277DF304"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rPr>
        <w:t>3</w:t>
      </w:r>
      <w:r>
        <w:rPr>
          <w:noProof/>
        </w:rPr>
        <w:t>.</w:t>
      </w:r>
      <w:r w:rsidRPr="00B24CCB">
        <w:rPr>
          <w:rFonts w:eastAsiaTheme="minorEastAsia"/>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_Toc170686078 \h </w:instrText>
      </w:r>
      <w:r>
        <w:rPr>
          <w:noProof/>
        </w:rPr>
      </w:r>
      <w:r>
        <w:rPr>
          <w:noProof/>
        </w:rPr>
        <w:fldChar w:fldCharType="separate"/>
      </w:r>
      <w:r>
        <w:rPr>
          <w:noProof/>
        </w:rPr>
        <w:t>26</w:t>
      </w:r>
      <w:r>
        <w:rPr>
          <w:noProof/>
        </w:rPr>
        <w:fldChar w:fldCharType="end"/>
      </w:r>
    </w:p>
    <w:p w14:paraId="788A32BF" w14:textId="396637D7"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lang w:eastAsia="zh-CN"/>
        </w:rPr>
        <w:t>3</w:t>
      </w:r>
      <w:r>
        <w:rPr>
          <w:noProof/>
        </w:rPr>
        <w:t>.</w:t>
      </w:r>
      <w:r w:rsidRPr="00B24CCB">
        <w:rPr>
          <w:rFonts w:eastAsiaTheme="minorEastAsia"/>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VAL application requirement request</w:t>
      </w:r>
      <w:r>
        <w:rPr>
          <w:noProof/>
        </w:rPr>
        <w:tab/>
      </w:r>
      <w:r>
        <w:rPr>
          <w:noProof/>
        </w:rPr>
        <w:fldChar w:fldCharType="begin"/>
      </w:r>
      <w:r>
        <w:rPr>
          <w:noProof/>
        </w:rPr>
        <w:instrText xml:space="preserve"> PAGEREF _Toc170686079 \h </w:instrText>
      </w:r>
      <w:r>
        <w:rPr>
          <w:noProof/>
        </w:rPr>
      </w:r>
      <w:r>
        <w:rPr>
          <w:noProof/>
        </w:rPr>
        <w:fldChar w:fldCharType="separate"/>
      </w:r>
      <w:r>
        <w:rPr>
          <w:noProof/>
        </w:rPr>
        <w:t>26</w:t>
      </w:r>
      <w:r>
        <w:rPr>
          <w:noProof/>
        </w:rPr>
        <w:fldChar w:fldCharType="end"/>
      </w:r>
    </w:p>
    <w:p w14:paraId="68C9C40B" w14:textId="33CE874D"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rPr>
        <w:t>3</w:t>
      </w:r>
      <w:r>
        <w:rPr>
          <w:noProof/>
        </w:rPr>
        <w:t>.</w:t>
      </w:r>
      <w:r w:rsidRPr="00B24CCB">
        <w:rPr>
          <w:rFonts w:eastAsiaTheme="minorEastAsia"/>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VAL application requirement response</w:t>
      </w:r>
      <w:r>
        <w:rPr>
          <w:noProof/>
        </w:rPr>
        <w:tab/>
      </w:r>
      <w:r>
        <w:rPr>
          <w:noProof/>
        </w:rPr>
        <w:fldChar w:fldCharType="begin"/>
      </w:r>
      <w:r>
        <w:rPr>
          <w:noProof/>
        </w:rPr>
        <w:instrText xml:space="preserve"> PAGEREF _Toc170686080 \h </w:instrText>
      </w:r>
      <w:r>
        <w:rPr>
          <w:noProof/>
        </w:rPr>
      </w:r>
      <w:r>
        <w:rPr>
          <w:noProof/>
        </w:rPr>
        <w:fldChar w:fldCharType="separate"/>
      </w:r>
      <w:r>
        <w:rPr>
          <w:noProof/>
        </w:rPr>
        <w:t>27</w:t>
      </w:r>
      <w:r>
        <w:rPr>
          <w:noProof/>
        </w:rPr>
        <w:fldChar w:fldCharType="end"/>
      </w:r>
    </w:p>
    <w:p w14:paraId="1F72C12D" w14:textId="37A88940"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rPr>
        <w:t>3</w:t>
      </w:r>
      <w:r>
        <w:rPr>
          <w:noProof/>
        </w:rPr>
        <w:t>.</w:t>
      </w:r>
      <w:r w:rsidRPr="00B24CCB">
        <w:rPr>
          <w:rFonts w:eastAsiaTheme="minorEastAsia"/>
          <w:noProof/>
          <w:lang w:eastAsia="zh-CN"/>
        </w:rPr>
        <w:t>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Slice API information notify</w:t>
      </w:r>
      <w:r>
        <w:rPr>
          <w:noProof/>
        </w:rPr>
        <w:tab/>
      </w:r>
      <w:r>
        <w:rPr>
          <w:noProof/>
        </w:rPr>
        <w:fldChar w:fldCharType="begin"/>
      </w:r>
      <w:r>
        <w:rPr>
          <w:noProof/>
        </w:rPr>
        <w:instrText xml:space="preserve"> PAGEREF _Toc170686081 \h </w:instrText>
      </w:r>
      <w:r>
        <w:rPr>
          <w:noProof/>
        </w:rPr>
      </w:r>
      <w:r>
        <w:rPr>
          <w:noProof/>
        </w:rPr>
        <w:fldChar w:fldCharType="separate"/>
      </w:r>
      <w:r>
        <w:rPr>
          <w:noProof/>
        </w:rPr>
        <w:t>27</w:t>
      </w:r>
      <w:r>
        <w:rPr>
          <w:noProof/>
        </w:rPr>
        <w:fldChar w:fldCharType="end"/>
      </w:r>
    </w:p>
    <w:p w14:paraId="10699366" w14:textId="068F6415"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rPr>
        <w:t>3</w:t>
      </w:r>
      <w:r>
        <w:rPr>
          <w:noProof/>
        </w:rPr>
        <w:t>.</w:t>
      </w:r>
      <w:r w:rsidRPr="00B24CCB">
        <w:rPr>
          <w:rFonts w:eastAsiaTheme="minorEastAsia"/>
          <w:noProof/>
          <w:lang w:eastAsia="zh-CN"/>
        </w:rPr>
        <w:t>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VAL server-initiated configuration update request</w:t>
      </w:r>
      <w:r>
        <w:rPr>
          <w:noProof/>
        </w:rPr>
        <w:tab/>
      </w:r>
      <w:r>
        <w:rPr>
          <w:noProof/>
        </w:rPr>
        <w:fldChar w:fldCharType="begin"/>
      </w:r>
      <w:r>
        <w:rPr>
          <w:noProof/>
        </w:rPr>
        <w:instrText xml:space="preserve"> PAGEREF _Toc170686082 \h </w:instrText>
      </w:r>
      <w:r>
        <w:rPr>
          <w:noProof/>
        </w:rPr>
      </w:r>
      <w:r>
        <w:rPr>
          <w:noProof/>
        </w:rPr>
        <w:fldChar w:fldCharType="separate"/>
      </w:r>
      <w:r>
        <w:rPr>
          <w:noProof/>
        </w:rPr>
        <w:t>27</w:t>
      </w:r>
      <w:r>
        <w:rPr>
          <w:noProof/>
        </w:rPr>
        <w:fldChar w:fldCharType="end"/>
      </w:r>
    </w:p>
    <w:p w14:paraId="3D485E70" w14:textId="072615CF"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9.3.</w:t>
      </w:r>
      <w:r w:rsidRPr="00B24CCB">
        <w:rPr>
          <w:rFonts w:eastAsiaTheme="minorEastAsia"/>
          <w:bCs/>
          <w:noProof/>
          <w:lang w:eastAsia="zh-CN"/>
        </w:rPr>
        <w:t>3</w:t>
      </w:r>
      <w:r w:rsidRPr="00B24CCB">
        <w:rPr>
          <w:bCs/>
          <w:noProof/>
        </w:rPr>
        <w:t>.</w:t>
      </w:r>
      <w:r w:rsidRPr="00B24CCB">
        <w:rPr>
          <w:rFonts w:eastAsiaTheme="minorEastAsia"/>
          <w:bCs/>
          <w:noProof/>
          <w:lang w:eastAsia="zh-CN"/>
        </w:rPr>
        <w:t>6</w:t>
      </w:r>
      <w:r>
        <w:rPr>
          <w:rFonts w:asciiTheme="minorHAnsi" w:eastAsiaTheme="minorEastAsia" w:hAnsiTheme="minorHAnsi" w:cstheme="minorBidi"/>
          <w:noProof/>
          <w:kern w:val="2"/>
          <w:sz w:val="24"/>
          <w:szCs w:val="24"/>
          <w:lang w:eastAsia="en-GB"/>
          <w14:ligatures w14:val="standardContextual"/>
        </w:rPr>
        <w:tab/>
      </w:r>
      <w:r w:rsidRPr="00B24CCB">
        <w:rPr>
          <w:bCs/>
          <w:noProof/>
        </w:rPr>
        <w:t>VAL server-initiated configuration update response</w:t>
      </w:r>
      <w:r>
        <w:rPr>
          <w:noProof/>
        </w:rPr>
        <w:tab/>
      </w:r>
      <w:r>
        <w:rPr>
          <w:noProof/>
        </w:rPr>
        <w:fldChar w:fldCharType="begin"/>
      </w:r>
      <w:r>
        <w:rPr>
          <w:noProof/>
        </w:rPr>
        <w:instrText xml:space="preserve"> PAGEREF _Toc170686083 \h </w:instrText>
      </w:r>
      <w:r>
        <w:rPr>
          <w:noProof/>
        </w:rPr>
      </w:r>
      <w:r>
        <w:rPr>
          <w:noProof/>
        </w:rPr>
        <w:fldChar w:fldCharType="separate"/>
      </w:r>
      <w:r>
        <w:rPr>
          <w:noProof/>
        </w:rPr>
        <w:t>27</w:t>
      </w:r>
      <w:r>
        <w:rPr>
          <w:noProof/>
        </w:rPr>
        <w:fldChar w:fldCharType="end"/>
      </w:r>
    </w:p>
    <w:p w14:paraId="1C5BB2E0" w14:textId="67854853"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rPr>
        <w:t>3</w:t>
      </w:r>
      <w:r>
        <w:rPr>
          <w:noProof/>
        </w:rPr>
        <w:t>.</w:t>
      </w:r>
      <w:r w:rsidRPr="00B24CCB">
        <w:rPr>
          <w:rFonts w:eastAsiaTheme="minorEastAsia"/>
          <w:noProof/>
          <w:lang w:eastAsia="zh-CN"/>
        </w:rPr>
        <w:t>3</w:t>
      </w:r>
      <w:r>
        <w:rPr>
          <w:noProof/>
        </w:rPr>
        <w:t>.</w:t>
      </w:r>
      <w:r w:rsidRPr="00B24CCB">
        <w:rPr>
          <w:rFonts w:eastAsiaTheme="minorEastAsia"/>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slice API invocation request</w:t>
      </w:r>
      <w:r>
        <w:rPr>
          <w:noProof/>
        </w:rPr>
        <w:tab/>
      </w:r>
      <w:r>
        <w:rPr>
          <w:noProof/>
        </w:rPr>
        <w:fldChar w:fldCharType="begin"/>
      </w:r>
      <w:r>
        <w:rPr>
          <w:noProof/>
        </w:rPr>
        <w:instrText xml:space="preserve"> PAGEREF _Toc170686084 \h </w:instrText>
      </w:r>
      <w:r>
        <w:rPr>
          <w:noProof/>
        </w:rPr>
      </w:r>
      <w:r>
        <w:rPr>
          <w:noProof/>
        </w:rPr>
        <w:fldChar w:fldCharType="separate"/>
      </w:r>
      <w:r>
        <w:rPr>
          <w:noProof/>
        </w:rPr>
        <w:t>28</w:t>
      </w:r>
      <w:r>
        <w:rPr>
          <w:noProof/>
        </w:rPr>
        <w:fldChar w:fldCharType="end"/>
      </w:r>
    </w:p>
    <w:p w14:paraId="04E9FA18" w14:textId="3CAC0679"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rPr>
        <w:t>3</w:t>
      </w:r>
      <w:r>
        <w:rPr>
          <w:noProof/>
        </w:rPr>
        <w:t>.</w:t>
      </w:r>
      <w:r w:rsidRPr="00B24CCB">
        <w:rPr>
          <w:rFonts w:eastAsiaTheme="minorEastAsia"/>
          <w:noProof/>
          <w:lang w:eastAsia="zh-CN"/>
        </w:rPr>
        <w:t>3</w:t>
      </w:r>
      <w:r>
        <w:rPr>
          <w:noProof/>
        </w:rPr>
        <w:t>.</w:t>
      </w:r>
      <w:r w:rsidRPr="00B24CCB">
        <w:rPr>
          <w:rFonts w:eastAsiaTheme="minorEastAsia"/>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slice API invocation response</w:t>
      </w:r>
      <w:r>
        <w:rPr>
          <w:noProof/>
        </w:rPr>
        <w:tab/>
      </w:r>
      <w:r>
        <w:rPr>
          <w:noProof/>
        </w:rPr>
        <w:fldChar w:fldCharType="begin"/>
      </w:r>
      <w:r>
        <w:rPr>
          <w:noProof/>
        </w:rPr>
        <w:instrText xml:space="preserve"> PAGEREF _Toc170686085 \h </w:instrText>
      </w:r>
      <w:r>
        <w:rPr>
          <w:noProof/>
        </w:rPr>
      </w:r>
      <w:r>
        <w:rPr>
          <w:noProof/>
        </w:rPr>
        <w:fldChar w:fldCharType="separate"/>
      </w:r>
      <w:r>
        <w:rPr>
          <w:noProof/>
        </w:rPr>
        <w:t>28</w:t>
      </w:r>
      <w:r>
        <w:rPr>
          <w:noProof/>
        </w:rPr>
        <w:fldChar w:fldCharType="end"/>
      </w:r>
    </w:p>
    <w:p w14:paraId="1F2C1F78" w14:textId="73EE7437"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rPr>
        <w:t>3</w:t>
      </w:r>
      <w:r>
        <w:rPr>
          <w:noProof/>
        </w:rPr>
        <w:t>.</w:t>
      </w:r>
      <w:r w:rsidRPr="00B24CCB">
        <w:rPr>
          <w:rFonts w:eastAsiaTheme="minorEastAsia"/>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_Toc170686086 \h </w:instrText>
      </w:r>
      <w:r>
        <w:rPr>
          <w:noProof/>
        </w:rPr>
      </w:r>
      <w:r>
        <w:rPr>
          <w:noProof/>
        </w:rPr>
        <w:fldChar w:fldCharType="separate"/>
      </w:r>
      <w:r>
        <w:rPr>
          <w:noProof/>
        </w:rPr>
        <w:t>28</w:t>
      </w:r>
      <w:r>
        <w:rPr>
          <w:noProof/>
        </w:rPr>
        <w:fldChar w:fldCharType="end"/>
      </w:r>
    </w:p>
    <w:p w14:paraId="7AC013A2" w14:textId="60477C75"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DengXian"/>
          <w:noProof/>
        </w:rPr>
        <w:t>3</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_Toc170686087 \h </w:instrText>
      </w:r>
      <w:r>
        <w:rPr>
          <w:noProof/>
        </w:rPr>
      </w:r>
      <w:r>
        <w:rPr>
          <w:noProof/>
        </w:rPr>
        <w:fldChar w:fldCharType="separate"/>
      </w:r>
      <w:r>
        <w:rPr>
          <w:noProof/>
        </w:rPr>
        <w:t>28</w:t>
      </w:r>
      <w:r>
        <w:rPr>
          <w:noProof/>
        </w:rPr>
        <w:fldChar w:fldCharType="end"/>
      </w:r>
    </w:p>
    <w:p w14:paraId="35BE3446" w14:textId="3FCA7004"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lang w:eastAsia="zh-CN"/>
        </w:rPr>
        <w:t>3</w:t>
      </w:r>
      <w:r>
        <w:rPr>
          <w:noProof/>
        </w:rPr>
        <w:t>.</w:t>
      </w:r>
      <w:r w:rsidRPr="00B24CCB">
        <w:rPr>
          <w:rFonts w:eastAsiaTheme="minorEastAsia"/>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rPr>
        <w:t>SS_NSCE_SliceApiConfiguration API</w:t>
      </w:r>
      <w:r>
        <w:rPr>
          <w:noProof/>
        </w:rPr>
        <w:tab/>
      </w:r>
      <w:r>
        <w:rPr>
          <w:noProof/>
        </w:rPr>
        <w:fldChar w:fldCharType="begin"/>
      </w:r>
      <w:r>
        <w:rPr>
          <w:noProof/>
        </w:rPr>
        <w:instrText xml:space="preserve"> PAGEREF _Toc170686088 \h </w:instrText>
      </w:r>
      <w:r>
        <w:rPr>
          <w:noProof/>
        </w:rPr>
      </w:r>
      <w:r>
        <w:rPr>
          <w:noProof/>
        </w:rPr>
        <w:fldChar w:fldCharType="separate"/>
      </w:r>
      <w:r>
        <w:rPr>
          <w:noProof/>
        </w:rPr>
        <w:t>29</w:t>
      </w:r>
      <w:r>
        <w:rPr>
          <w:noProof/>
        </w:rPr>
        <w:fldChar w:fldCharType="end"/>
      </w:r>
    </w:p>
    <w:p w14:paraId="5CE8362C" w14:textId="10D5CCDE" w:rsidR="000930DE" w:rsidRDefault="000930DE">
      <w:pPr>
        <w:pStyle w:val="TOC5"/>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lang w:eastAsia="zh-CN"/>
        </w:rPr>
        <w:t>3</w:t>
      </w:r>
      <w:r>
        <w:rPr>
          <w:noProof/>
        </w:rPr>
        <w:t>.</w:t>
      </w:r>
      <w:r w:rsidRPr="00B24CCB">
        <w:rPr>
          <w:rFonts w:eastAsiaTheme="minorEastAsia"/>
          <w:noProof/>
          <w:lang w:eastAsia="zh-CN"/>
        </w:rPr>
        <w:t>4.2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_Toc170686089 \h </w:instrText>
      </w:r>
      <w:r>
        <w:rPr>
          <w:noProof/>
        </w:rPr>
      </w:r>
      <w:r>
        <w:rPr>
          <w:noProof/>
        </w:rPr>
        <w:fldChar w:fldCharType="separate"/>
      </w:r>
      <w:r>
        <w:rPr>
          <w:noProof/>
        </w:rPr>
        <w:t>29</w:t>
      </w:r>
      <w:r>
        <w:rPr>
          <w:noProof/>
        </w:rPr>
        <w:fldChar w:fldCharType="end"/>
      </w:r>
    </w:p>
    <w:p w14:paraId="53732088" w14:textId="022144A6" w:rsidR="000930DE" w:rsidRDefault="000930DE">
      <w:pPr>
        <w:pStyle w:val="TOC5"/>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lang w:eastAsia="zh-CN"/>
        </w:rPr>
        <w:t>3</w:t>
      </w:r>
      <w:r>
        <w:rPr>
          <w:noProof/>
        </w:rPr>
        <w:t>.</w:t>
      </w:r>
      <w:r w:rsidRPr="00B24CCB">
        <w:rPr>
          <w:rFonts w:eastAsiaTheme="minorEastAsia"/>
          <w:noProof/>
          <w:lang w:eastAsia="zh-CN"/>
        </w:rPr>
        <w:t>4.2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SS_NSCE_Slice_API_configuration</w:t>
      </w:r>
      <w:r>
        <w:rPr>
          <w:noProof/>
        </w:rPr>
        <w:tab/>
      </w:r>
      <w:r>
        <w:rPr>
          <w:noProof/>
        </w:rPr>
        <w:fldChar w:fldCharType="begin"/>
      </w:r>
      <w:r>
        <w:rPr>
          <w:noProof/>
        </w:rPr>
        <w:instrText xml:space="preserve"> PAGEREF _Toc170686090 \h </w:instrText>
      </w:r>
      <w:r>
        <w:rPr>
          <w:noProof/>
        </w:rPr>
      </w:r>
      <w:r>
        <w:rPr>
          <w:noProof/>
        </w:rPr>
        <w:fldChar w:fldCharType="separate"/>
      </w:r>
      <w:r>
        <w:rPr>
          <w:noProof/>
        </w:rPr>
        <w:t>29</w:t>
      </w:r>
      <w:r>
        <w:rPr>
          <w:noProof/>
        </w:rPr>
        <w:fldChar w:fldCharType="end"/>
      </w:r>
    </w:p>
    <w:p w14:paraId="02B3E67D" w14:textId="45C2B705" w:rsidR="000930DE" w:rsidRDefault="000930DE">
      <w:pPr>
        <w:pStyle w:val="TOC5"/>
        <w:rPr>
          <w:rFonts w:asciiTheme="minorHAnsi" w:eastAsiaTheme="minorEastAsia" w:hAnsiTheme="minorHAnsi" w:cstheme="minorBidi"/>
          <w:noProof/>
          <w:kern w:val="2"/>
          <w:sz w:val="24"/>
          <w:szCs w:val="24"/>
          <w:lang w:eastAsia="en-GB"/>
          <w14:ligatures w14:val="standardContextual"/>
        </w:rPr>
      </w:pPr>
      <w:r>
        <w:rPr>
          <w:noProof/>
        </w:rPr>
        <w:t>9.3.</w:t>
      </w:r>
      <w:r w:rsidRPr="00B24CCB">
        <w:rPr>
          <w:rFonts w:eastAsiaTheme="minorEastAsia"/>
          <w:noProof/>
          <w:lang w:eastAsia="zh-CN"/>
        </w:rPr>
        <w:t>4.2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SS_NSCE_Slice_API_configuration_update</w:t>
      </w:r>
      <w:r>
        <w:rPr>
          <w:noProof/>
        </w:rPr>
        <w:tab/>
      </w:r>
      <w:r>
        <w:rPr>
          <w:noProof/>
        </w:rPr>
        <w:fldChar w:fldCharType="begin"/>
      </w:r>
      <w:r>
        <w:rPr>
          <w:noProof/>
        </w:rPr>
        <w:instrText xml:space="preserve"> PAGEREF _Toc170686091 \h </w:instrText>
      </w:r>
      <w:r>
        <w:rPr>
          <w:noProof/>
        </w:rPr>
      </w:r>
      <w:r>
        <w:rPr>
          <w:noProof/>
        </w:rPr>
        <w:fldChar w:fldCharType="separate"/>
      </w:r>
      <w:r>
        <w:rPr>
          <w:noProof/>
        </w:rPr>
        <w:t>29</w:t>
      </w:r>
      <w:r>
        <w:rPr>
          <w:noProof/>
        </w:rPr>
        <w:fldChar w:fldCharType="end"/>
      </w:r>
    </w:p>
    <w:p w14:paraId="4A9DFE29" w14:textId="27CAEE85" w:rsidR="000930DE" w:rsidRDefault="000930DE">
      <w:pPr>
        <w:pStyle w:val="TOC5"/>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lang w:eastAsia="zh-CN"/>
        </w:rPr>
        <w:t>3</w:t>
      </w:r>
      <w:r>
        <w:rPr>
          <w:noProof/>
        </w:rPr>
        <w:t>.</w:t>
      </w:r>
      <w:r w:rsidRPr="00B24CCB">
        <w:rPr>
          <w:rFonts w:eastAsiaTheme="minorEastAsia"/>
          <w:noProof/>
          <w:lang w:eastAsia="zh-CN"/>
        </w:rPr>
        <w:t>4.2</w:t>
      </w:r>
      <w:r>
        <w:rPr>
          <w:noProof/>
        </w:rPr>
        <w:t>.</w:t>
      </w:r>
      <w:r w:rsidRPr="00B24CCB">
        <w:rPr>
          <w:rFonts w:eastAsiaTheme="minorEastAsia"/>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SS_NSCE_Slice_API_information_notify</w:t>
      </w:r>
      <w:r>
        <w:rPr>
          <w:noProof/>
        </w:rPr>
        <w:tab/>
      </w:r>
      <w:r>
        <w:rPr>
          <w:noProof/>
        </w:rPr>
        <w:fldChar w:fldCharType="begin"/>
      </w:r>
      <w:r>
        <w:rPr>
          <w:noProof/>
        </w:rPr>
        <w:instrText xml:space="preserve"> PAGEREF _Toc170686092 \h </w:instrText>
      </w:r>
      <w:r>
        <w:rPr>
          <w:noProof/>
        </w:rPr>
      </w:r>
      <w:r>
        <w:rPr>
          <w:noProof/>
        </w:rPr>
        <w:fldChar w:fldCharType="separate"/>
      </w:r>
      <w:r>
        <w:rPr>
          <w:noProof/>
        </w:rPr>
        <w:t>29</w:t>
      </w:r>
      <w:r>
        <w:rPr>
          <w:noProof/>
        </w:rPr>
        <w:fldChar w:fldCharType="end"/>
      </w:r>
    </w:p>
    <w:p w14:paraId="2A2C3FF1" w14:textId="1D42A5E4"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lang w:eastAsia="zh-CN"/>
        </w:rPr>
        <w:t>3.4.3</w:t>
      </w:r>
      <w:r>
        <w:rPr>
          <w:rFonts w:asciiTheme="minorHAnsi" w:eastAsiaTheme="minorEastAsia" w:hAnsiTheme="minorHAnsi" w:cstheme="minorBidi"/>
          <w:noProof/>
          <w:kern w:val="2"/>
          <w:sz w:val="24"/>
          <w:szCs w:val="24"/>
          <w:lang w:eastAsia="en-GB"/>
          <w14:ligatures w14:val="standardContextual"/>
        </w:rPr>
        <w:tab/>
      </w:r>
      <w:r>
        <w:rPr>
          <w:noProof/>
        </w:rPr>
        <w:t>SS_NSCE_Slice_A</w:t>
      </w:r>
      <w:r w:rsidRPr="00B24CCB">
        <w:rPr>
          <w:rFonts w:eastAsiaTheme="minorEastAsia"/>
          <w:noProof/>
          <w:lang w:eastAsia="zh-CN"/>
        </w:rPr>
        <w:t>p</w:t>
      </w:r>
      <w:r>
        <w:rPr>
          <w:noProof/>
        </w:rPr>
        <w:t>i</w:t>
      </w:r>
      <w:r w:rsidRPr="00B24CCB">
        <w:rPr>
          <w:rFonts w:eastAsiaTheme="minorEastAsia"/>
          <w:noProof/>
          <w:lang w:eastAsia="zh-CN"/>
        </w:rPr>
        <w:t>I</w:t>
      </w:r>
      <w:r>
        <w:rPr>
          <w:noProof/>
        </w:rPr>
        <w:t>nvocation API</w:t>
      </w:r>
      <w:r>
        <w:rPr>
          <w:noProof/>
        </w:rPr>
        <w:tab/>
      </w:r>
      <w:r>
        <w:rPr>
          <w:noProof/>
        </w:rPr>
        <w:fldChar w:fldCharType="begin"/>
      </w:r>
      <w:r>
        <w:rPr>
          <w:noProof/>
        </w:rPr>
        <w:instrText xml:space="preserve"> PAGEREF _Toc170686093 \h </w:instrText>
      </w:r>
      <w:r>
        <w:rPr>
          <w:noProof/>
        </w:rPr>
      </w:r>
      <w:r>
        <w:rPr>
          <w:noProof/>
        </w:rPr>
        <w:fldChar w:fldCharType="separate"/>
      </w:r>
      <w:r>
        <w:rPr>
          <w:noProof/>
        </w:rPr>
        <w:t>29</w:t>
      </w:r>
      <w:r>
        <w:rPr>
          <w:noProof/>
        </w:rPr>
        <w:fldChar w:fldCharType="end"/>
      </w:r>
    </w:p>
    <w:p w14:paraId="7E9DD13F" w14:textId="1CCEEE17" w:rsidR="000930DE" w:rsidRDefault="000930DE">
      <w:pPr>
        <w:pStyle w:val="TOC5"/>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lang w:eastAsia="zh-CN"/>
        </w:rPr>
        <w:t>3</w:t>
      </w:r>
      <w:r>
        <w:rPr>
          <w:noProof/>
        </w:rPr>
        <w:t>.</w:t>
      </w:r>
      <w:r w:rsidRPr="00B24CCB">
        <w:rPr>
          <w:rFonts w:eastAsiaTheme="minorEastAsia"/>
          <w:noProof/>
          <w:lang w:eastAsia="zh-CN"/>
        </w:rPr>
        <w:t>4.3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_Toc170686094 \h </w:instrText>
      </w:r>
      <w:r>
        <w:rPr>
          <w:noProof/>
        </w:rPr>
      </w:r>
      <w:r>
        <w:rPr>
          <w:noProof/>
        </w:rPr>
        <w:fldChar w:fldCharType="separate"/>
      </w:r>
      <w:r>
        <w:rPr>
          <w:noProof/>
        </w:rPr>
        <w:t>29</w:t>
      </w:r>
      <w:r>
        <w:rPr>
          <w:noProof/>
        </w:rPr>
        <w:fldChar w:fldCharType="end"/>
      </w:r>
    </w:p>
    <w:p w14:paraId="07714FC8" w14:textId="16F72DEA" w:rsidR="000930DE" w:rsidRDefault="000930DE">
      <w:pPr>
        <w:pStyle w:val="TOC5"/>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lang w:eastAsia="zh-CN"/>
        </w:rPr>
        <w:t>3</w:t>
      </w:r>
      <w:r>
        <w:rPr>
          <w:noProof/>
        </w:rPr>
        <w:t>.</w:t>
      </w:r>
      <w:r w:rsidRPr="00B24CCB">
        <w:rPr>
          <w:rFonts w:eastAsiaTheme="minorEastAsia"/>
          <w:noProof/>
          <w:lang w:eastAsia="zh-CN"/>
        </w:rPr>
        <w:t>4.3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SS_NSCE_Slice_API_invocation</w:t>
      </w:r>
      <w:r>
        <w:rPr>
          <w:noProof/>
        </w:rPr>
        <w:tab/>
      </w:r>
      <w:r>
        <w:rPr>
          <w:noProof/>
        </w:rPr>
        <w:fldChar w:fldCharType="begin"/>
      </w:r>
      <w:r>
        <w:rPr>
          <w:noProof/>
        </w:rPr>
        <w:instrText xml:space="preserve"> PAGEREF _Toc170686095 \h </w:instrText>
      </w:r>
      <w:r>
        <w:rPr>
          <w:noProof/>
        </w:rPr>
      </w:r>
      <w:r>
        <w:rPr>
          <w:noProof/>
        </w:rPr>
        <w:fldChar w:fldCharType="separate"/>
      </w:r>
      <w:r>
        <w:rPr>
          <w:noProof/>
        </w:rPr>
        <w:t>30</w:t>
      </w:r>
      <w:r>
        <w:rPr>
          <w:noProof/>
        </w:rPr>
        <w:fldChar w:fldCharType="end"/>
      </w:r>
    </w:p>
    <w:p w14:paraId="210E62BB" w14:textId="60683F2D"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rPr>
        <w:t>4</w:t>
      </w:r>
      <w:r>
        <w:rPr>
          <w:rFonts w:asciiTheme="minorHAnsi" w:eastAsiaTheme="minorEastAsia" w:hAnsiTheme="minorHAnsi" w:cstheme="minorBidi"/>
          <w:noProof/>
          <w:kern w:val="2"/>
          <w:sz w:val="24"/>
          <w:szCs w:val="24"/>
          <w:lang w:eastAsia="en-GB"/>
          <w14:ligatures w14:val="standardContextual"/>
        </w:rPr>
        <w:tab/>
      </w:r>
      <w:r>
        <w:rPr>
          <w:noProof/>
        </w:rPr>
        <w:t>Application layer network slice lifecycle management</w:t>
      </w:r>
      <w:r>
        <w:rPr>
          <w:noProof/>
        </w:rPr>
        <w:tab/>
      </w:r>
      <w:r>
        <w:rPr>
          <w:noProof/>
        </w:rPr>
        <w:fldChar w:fldCharType="begin"/>
      </w:r>
      <w:r>
        <w:rPr>
          <w:noProof/>
        </w:rPr>
        <w:instrText xml:space="preserve"> PAGEREF _Toc170686096 \h </w:instrText>
      </w:r>
      <w:r>
        <w:rPr>
          <w:noProof/>
        </w:rPr>
      </w:r>
      <w:r>
        <w:rPr>
          <w:noProof/>
        </w:rPr>
        <w:fldChar w:fldCharType="separate"/>
      </w:r>
      <w:r>
        <w:rPr>
          <w:noProof/>
        </w:rPr>
        <w:t>30</w:t>
      </w:r>
      <w:r>
        <w:rPr>
          <w:noProof/>
        </w:rPr>
        <w:fldChar w:fldCharType="end"/>
      </w:r>
    </w:p>
    <w:p w14:paraId="3FEE66D1" w14:textId="50BCD038"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_Toc170686097 \h </w:instrText>
      </w:r>
      <w:r>
        <w:rPr>
          <w:noProof/>
        </w:rPr>
      </w:r>
      <w:r>
        <w:rPr>
          <w:noProof/>
        </w:rPr>
        <w:fldChar w:fldCharType="separate"/>
      </w:r>
      <w:r>
        <w:rPr>
          <w:noProof/>
        </w:rPr>
        <w:t>30</w:t>
      </w:r>
      <w:r>
        <w:rPr>
          <w:noProof/>
        </w:rPr>
        <w:fldChar w:fldCharType="end"/>
      </w:r>
    </w:p>
    <w:p w14:paraId="37EB3352" w14:textId="40386AEE"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_Toc170686098 \h </w:instrText>
      </w:r>
      <w:r>
        <w:rPr>
          <w:noProof/>
        </w:rPr>
      </w:r>
      <w:r>
        <w:rPr>
          <w:noProof/>
        </w:rPr>
        <w:fldChar w:fldCharType="separate"/>
      </w:r>
      <w:r>
        <w:rPr>
          <w:noProof/>
        </w:rPr>
        <w:t>30</w:t>
      </w:r>
      <w:r>
        <w:rPr>
          <w:noProof/>
        </w:rPr>
        <w:fldChar w:fldCharType="end"/>
      </w:r>
    </w:p>
    <w:p w14:paraId="551CB0FF" w14:textId="58E56C12"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DengXian"/>
          <w:noProof/>
        </w:rPr>
        <w:t>4</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Procedures on slice lifecycle management</w:t>
      </w:r>
      <w:r>
        <w:rPr>
          <w:noProof/>
        </w:rPr>
        <w:tab/>
      </w:r>
      <w:r>
        <w:rPr>
          <w:noProof/>
        </w:rPr>
        <w:fldChar w:fldCharType="begin"/>
      </w:r>
      <w:r>
        <w:rPr>
          <w:noProof/>
        </w:rPr>
        <w:instrText xml:space="preserve"> PAGEREF _Toc170686099 \h </w:instrText>
      </w:r>
      <w:r>
        <w:rPr>
          <w:noProof/>
        </w:rPr>
      </w:r>
      <w:r>
        <w:rPr>
          <w:noProof/>
        </w:rPr>
        <w:fldChar w:fldCharType="separate"/>
      </w:r>
      <w:r>
        <w:rPr>
          <w:noProof/>
        </w:rPr>
        <w:t>30</w:t>
      </w:r>
      <w:r>
        <w:rPr>
          <w:noProof/>
        </w:rPr>
        <w:fldChar w:fldCharType="end"/>
      </w:r>
    </w:p>
    <w:p w14:paraId="48BF092B" w14:textId="0C1CFBD2"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_Toc170686100 \h </w:instrText>
      </w:r>
      <w:r>
        <w:rPr>
          <w:noProof/>
        </w:rPr>
      </w:r>
      <w:r>
        <w:rPr>
          <w:noProof/>
        </w:rPr>
        <w:fldChar w:fldCharType="separate"/>
      </w:r>
      <w:r>
        <w:rPr>
          <w:noProof/>
        </w:rPr>
        <w:t>32</w:t>
      </w:r>
      <w:r>
        <w:rPr>
          <w:noProof/>
        </w:rPr>
        <w:fldChar w:fldCharType="end"/>
      </w:r>
    </w:p>
    <w:p w14:paraId="63CF8AFD" w14:textId="1E5B77AE"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rPr>
        <w:t>4</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_Toc170686101 \h </w:instrText>
      </w:r>
      <w:r>
        <w:rPr>
          <w:noProof/>
        </w:rPr>
      </w:r>
      <w:r>
        <w:rPr>
          <w:noProof/>
        </w:rPr>
        <w:fldChar w:fldCharType="separate"/>
      </w:r>
      <w:r>
        <w:rPr>
          <w:noProof/>
        </w:rPr>
        <w:t>32</w:t>
      </w:r>
      <w:r>
        <w:rPr>
          <w:noProof/>
        </w:rPr>
        <w:fldChar w:fldCharType="end"/>
      </w:r>
    </w:p>
    <w:p w14:paraId="2C13F9FB" w14:textId="105A3B05"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rPr>
        <w:t>4</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Application layer network slice lifecycle management subscribe request</w:t>
      </w:r>
      <w:r>
        <w:rPr>
          <w:noProof/>
        </w:rPr>
        <w:tab/>
      </w:r>
      <w:r>
        <w:rPr>
          <w:noProof/>
        </w:rPr>
        <w:fldChar w:fldCharType="begin"/>
      </w:r>
      <w:r>
        <w:rPr>
          <w:noProof/>
        </w:rPr>
        <w:instrText xml:space="preserve"> PAGEREF _Toc170686102 \h </w:instrText>
      </w:r>
      <w:r>
        <w:rPr>
          <w:noProof/>
        </w:rPr>
      </w:r>
      <w:r>
        <w:rPr>
          <w:noProof/>
        </w:rPr>
        <w:fldChar w:fldCharType="separate"/>
      </w:r>
      <w:r>
        <w:rPr>
          <w:noProof/>
        </w:rPr>
        <w:t>32</w:t>
      </w:r>
      <w:r>
        <w:rPr>
          <w:noProof/>
        </w:rPr>
        <w:fldChar w:fldCharType="end"/>
      </w:r>
    </w:p>
    <w:p w14:paraId="1569E582" w14:textId="54FD7278"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rPr>
        <w:t>4</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Application layer network slice lifecycle management response</w:t>
      </w:r>
      <w:r>
        <w:rPr>
          <w:noProof/>
        </w:rPr>
        <w:tab/>
      </w:r>
      <w:r>
        <w:rPr>
          <w:noProof/>
        </w:rPr>
        <w:fldChar w:fldCharType="begin"/>
      </w:r>
      <w:r>
        <w:rPr>
          <w:noProof/>
        </w:rPr>
        <w:instrText xml:space="preserve"> PAGEREF _Toc170686103 \h </w:instrText>
      </w:r>
      <w:r>
        <w:rPr>
          <w:noProof/>
        </w:rPr>
      </w:r>
      <w:r>
        <w:rPr>
          <w:noProof/>
        </w:rPr>
        <w:fldChar w:fldCharType="separate"/>
      </w:r>
      <w:r>
        <w:rPr>
          <w:noProof/>
        </w:rPr>
        <w:t>32</w:t>
      </w:r>
      <w:r>
        <w:rPr>
          <w:noProof/>
        </w:rPr>
        <w:fldChar w:fldCharType="end"/>
      </w:r>
    </w:p>
    <w:p w14:paraId="1A965F1B" w14:textId="53617905"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rPr>
        <w:t>4</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Application layer network slice lifecycle management notif</w:t>
      </w:r>
      <w:r>
        <w:rPr>
          <w:noProof/>
          <w:lang w:eastAsia="zh-CN"/>
        </w:rPr>
        <w:t>ication</w:t>
      </w:r>
      <w:r>
        <w:rPr>
          <w:noProof/>
        </w:rPr>
        <w:tab/>
      </w:r>
      <w:r>
        <w:rPr>
          <w:noProof/>
        </w:rPr>
        <w:fldChar w:fldCharType="begin"/>
      </w:r>
      <w:r>
        <w:rPr>
          <w:noProof/>
        </w:rPr>
        <w:instrText xml:space="preserve"> PAGEREF _Toc170686104 \h </w:instrText>
      </w:r>
      <w:r>
        <w:rPr>
          <w:noProof/>
        </w:rPr>
      </w:r>
      <w:r>
        <w:rPr>
          <w:noProof/>
        </w:rPr>
        <w:fldChar w:fldCharType="separate"/>
      </w:r>
      <w:r>
        <w:rPr>
          <w:noProof/>
        </w:rPr>
        <w:t>33</w:t>
      </w:r>
      <w:r>
        <w:rPr>
          <w:noProof/>
        </w:rPr>
        <w:fldChar w:fldCharType="end"/>
      </w:r>
    </w:p>
    <w:p w14:paraId="15CB4F1A" w14:textId="2C21C0A9"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rPr>
        <w:t>4</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QoE metrics subscribe</w:t>
      </w:r>
      <w:r>
        <w:rPr>
          <w:noProof/>
        </w:rPr>
        <w:tab/>
      </w:r>
      <w:r>
        <w:rPr>
          <w:noProof/>
        </w:rPr>
        <w:fldChar w:fldCharType="begin"/>
      </w:r>
      <w:r>
        <w:rPr>
          <w:noProof/>
        </w:rPr>
        <w:instrText xml:space="preserve"> PAGEREF _Toc170686105 \h </w:instrText>
      </w:r>
      <w:r>
        <w:rPr>
          <w:noProof/>
        </w:rPr>
      </w:r>
      <w:r>
        <w:rPr>
          <w:noProof/>
        </w:rPr>
        <w:fldChar w:fldCharType="separate"/>
      </w:r>
      <w:r>
        <w:rPr>
          <w:noProof/>
        </w:rPr>
        <w:t>33</w:t>
      </w:r>
      <w:r>
        <w:rPr>
          <w:noProof/>
        </w:rPr>
        <w:fldChar w:fldCharType="end"/>
      </w:r>
    </w:p>
    <w:p w14:paraId="33A64614" w14:textId="082E094D"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rPr>
        <w:t>4</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QoE metrics response</w:t>
      </w:r>
      <w:r>
        <w:rPr>
          <w:noProof/>
        </w:rPr>
        <w:tab/>
      </w:r>
      <w:r>
        <w:rPr>
          <w:noProof/>
        </w:rPr>
        <w:fldChar w:fldCharType="begin"/>
      </w:r>
      <w:r>
        <w:rPr>
          <w:noProof/>
        </w:rPr>
        <w:instrText xml:space="preserve"> PAGEREF _Toc170686106 \h </w:instrText>
      </w:r>
      <w:r>
        <w:rPr>
          <w:noProof/>
        </w:rPr>
      </w:r>
      <w:r>
        <w:rPr>
          <w:noProof/>
        </w:rPr>
        <w:fldChar w:fldCharType="separate"/>
      </w:r>
      <w:r>
        <w:rPr>
          <w:noProof/>
        </w:rPr>
        <w:t>34</w:t>
      </w:r>
      <w:r>
        <w:rPr>
          <w:noProof/>
        </w:rPr>
        <w:fldChar w:fldCharType="end"/>
      </w:r>
    </w:p>
    <w:p w14:paraId="0CDB387F" w14:textId="68F5548A"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lang w:eastAsia="zh-CN"/>
        </w:rPr>
        <w:t>4</w:t>
      </w:r>
      <w:r>
        <w:rPr>
          <w:noProof/>
        </w:rPr>
        <w:t>.3.7</w:t>
      </w:r>
      <w:r>
        <w:rPr>
          <w:rFonts w:asciiTheme="minorHAnsi" w:eastAsiaTheme="minorEastAsia" w:hAnsiTheme="minorHAnsi" w:cstheme="minorBidi"/>
          <w:noProof/>
          <w:kern w:val="2"/>
          <w:sz w:val="24"/>
          <w:szCs w:val="24"/>
          <w:lang w:eastAsia="en-GB"/>
          <w14:ligatures w14:val="standardContextual"/>
        </w:rPr>
        <w:tab/>
      </w:r>
      <w:r>
        <w:rPr>
          <w:noProof/>
        </w:rPr>
        <w:t>QoE metrics notification</w:t>
      </w:r>
      <w:r>
        <w:rPr>
          <w:noProof/>
        </w:rPr>
        <w:tab/>
      </w:r>
      <w:r>
        <w:rPr>
          <w:noProof/>
        </w:rPr>
        <w:fldChar w:fldCharType="begin"/>
      </w:r>
      <w:r>
        <w:rPr>
          <w:noProof/>
        </w:rPr>
        <w:instrText xml:space="preserve"> PAGEREF _Toc170686107 \h </w:instrText>
      </w:r>
      <w:r>
        <w:rPr>
          <w:noProof/>
        </w:rPr>
      </w:r>
      <w:r>
        <w:rPr>
          <w:noProof/>
        </w:rPr>
        <w:fldChar w:fldCharType="separate"/>
      </w:r>
      <w:r>
        <w:rPr>
          <w:noProof/>
        </w:rPr>
        <w:t>34</w:t>
      </w:r>
      <w:r>
        <w:rPr>
          <w:noProof/>
        </w:rPr>
        <w:fldChar w:fldCharType="end"/>
      </w:r>
    </w:p>
    <w:p w14:paraId="511321B3" w14:textId="47EBB936"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rPr>
        <w:t>4</w:t>
      </w:r>
      <w:r>
        <w:rPr>
          <w:noProof/>
        </w:rPr>
        <w:t>.3.8</w:t>
      </w:r>
      <w:r>
        <w:rPr>
          <w:rFonts w:asciiTheme="minorHAnsi" w:eastAsiaTheme="minorEastAsia" w:hAnsiTheme="minorHAnsi" w:cstheme="minorBidi"/>
          <w:noProof/>
          <w:kern w:val="2"/>
          <w:sz w:val="24"/>
          <w:szCs w:val="24"/>
          <w:lang w:eastAsia="en-GB"/>
          <w14:ligatures w14:val="standardContextual"/>
        </w:rPr>
        <w:tab/>
      </w:r>
      <w:r>
        <w:rPr>
          <w:noProof/>
        </w:rPr>
        <w:t>Network slice LCM recommendation request</w:t>
      </w:r>
      <w:r>
        <w:rPr>
          <w:noProof/>
        </w:rPr>
        <w:tab/>
      </w:r>
      <w:r>
        <w:rPr>
          <w:noProof/>
        </w:rPr>
        <w:fldChar w:fldCharType="begin"/>
      </w:r>
      <w:r>
        <w:rPr>
          <w:noProof/>
        </w:rPr>
        <w:instrText xml:space="preserve"> PAGEREF _Toc170686108 \h </w:instrText>
      </w:r>
      <w:r>
        <w:rPr>
          <w:noProof/>
        </w:rPr>
      </w:r>
      <w:r>
        <w:rPr>
          <w:noProof/>
        </w:rPr>
        <w:fldChar w:fldCharType="separate"/>
      </w:r>
      <w:r>
        <w:rPr>
          <w:noProof/>
        </w:rPr>
        <w:t>34</w:t>
      </w:r>
      <w:r>
        <w:rPr>
          <w:noProof/>
        </w:rPr>
        <w:fldChar w:fldCharType="end"/>
      </w:r>
    </w:p>
    <w:p w14:paraId="6600A764" w14:textId="5E6BEED5"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rPr>
        <w:t>4</w:t>
      </w:r>
      <w:r>
        <w:rPr>
          <w:noProof/>
        </w:rPr>
        <w:t>.3.9</w:t>
      </w:r>
      <w:r>
        <w:rPr>
          <w:rFonts w:asciiTheme="minorHAnsi" w:eastAsiaTheme="minorEastAsia" w:hAnsiTheme="minorHAnsi" w:cstheme="minorBidi"/>
          <w:noProof/>
          <w:kern w:val="2"/>
          <w:sz w:val="24"/>
          <w:szCs w:val="24"/>
          <w:lang w:eastAsia="en-GB"/>
          <w14:ligatures w14:val="standardContextual"/>
        </w:rPr>
        <w:tab/>
      </w:r>
      <w:r>
        <w:rPr>
          <w:noProof/>
        </w:rPr>
        <w:t>Network slice LCM recommendation response</w:t>
      </w:r>
      <w:r>
        <w:rPr>
          <w:noProof/>
        </w:rPr>
        <w:tab/>
      </w:r>
      <w:r>
        <w:rPr>
          <w:noProof/>
        </w:rPr>
        <w:fldChar w:fldCharType="begin"/>
      </w:r>
      <w:r>
        <w:rPr>
          <w:noProof/>
        </w:rPr>
        <w:instrText xml:space="preserve"> PAGEREF _Toc170686109 \h </w:instrText>
      </w:r>
      <w:r>
        <w:rPr>
          <w:noProof/>
        </w:rPr>
      </w:r>
      <w:r>
        <w:rPr>
          <w:noProof/>
        </w:rPr>
        <w:fldChar w:fldCharType="separate"/>
      </w:r>
      <w:r>
        <w:rPr>
          <w:noProof/>
        </w:rPr>
        <w:t>34</w:t>
      </w:r>
      <w:r>
        <w:rPr>
          <w:noProof/>
        </w:rPr>
        <w:fldChar w:fldCharType="end"/>
      </w:r>
    </w:p>
    <w:p w14:paraId="42229F97" w14:textId="2C0F525C"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lang w:eastAsia="zh-CN"/>
        </w:rPr>
        <w:t>4</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_Toc170686110 \h </w:instrText>
      </w:r>
      <w:r>
        <w:rPr>
          <w:noProof/>
        </w:rPr>
      </w:r>
      <w:r>
        <w:rPr>
          <w:noProof/>
        </w:rPr>
        <w:fldChar w:fldCharType="separate"/>
      </w:r>
      <w:r>
        <w:rPr>
          <w:noProof/>
        </w:rPr>
        <w:t>35</w:t>
      </w:r>
      <w:r>
        <w:rPr>
          <w:noProof/>
        </w:rPr>
        <w:fldChar w:fldCharType="end"/>
      </w:r>
    </w:p>
    <w:p w14:paraId="45512BC9" w14:textId="43ADE85A"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rPr>
        <w:t>4</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_Toc170686111 \h </w:instrText>
      </w:r>
      <w:r>
        <w:rPr>
          <w:noProof/>
        </w:rPr>
      </w:r>
      <w:r>
        <w:rPr>
          <w:noProof/>
        </w:rPr>
        <w:fldChar w:fldCharType="separate"/>
      </w:r>
      <w:r>
        <w:rPr>
          <w:noProof/>
        </w:rPr>
        <w:t>35</w:t>
      </w:r>
      <w:r>
        <w:rPr>
          <w:noProof/>
        </w:rPr>
        <w:fldChar w:fldCharType="end"/>
      </w:r>
    </w:p>
    <w:p w14:paraId="5609A63E" w14:textId="4B9150A3"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rPr>
        <w:t>4</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SS_NSCE_</w:t>
      </w:r>
      <w:r w:rsidRPr="00B24CCB">
        <w:rPr>
          <w:rFonts w:cs="Arial"/>
          <w:noProof/>
        </w:rPr>
        <w:t>AppLayer</w:t>
      </w:r>
      <w:r>
        <w:rPr>
          <w:noProof/>
        </w:rPr>
        <w:t>NSLCM_Subscribe operation</w:t>
      </w:r>
      <w:r>
        <w:rPr>
          <w:noProof/>
        </w:rPr>
        <w:tab/>
      </w:r>
      <w:r>
        <w:rPr>
          <w:noProof/>
        </w:rPr>
        <w:fldChar w:fldCharType="begin"/>
      </w:r>
      <w:r>
        <w:rPr>
          <w:noProof/>
        </w:rPr>
        <w:instrText xml:space="preserve"> PAGEREF _Toc170686112 \h </w:instrText>
      </w:r>
      <w:r>
        <w:rPr>
          <w:noProof/>
        </w:rPr>
      </w:r>
      <w:r>
        <w:rPr>
          <w:noProof/>
        </w:rPr>
        <w:fldChar w:fldCharType="separate"/>
      </w:r>
      <w:r>
        <w:rPr>
          <w:noProof/>
        </w:rPr>
        <w:t>35</w:t>
      </w:r>
      <w:r>
        <w:rPr>
          <w:noProof/>
        </w:rPr>
        <w:fldChar w:fldCharType="end"/>
      </w:r>
    </w:p>
    <w:p w14:paraId="4B3B8BC3" w14:textId="3A0A462E"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rPr>
        <w:t>4</w:t>
      </w: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SS_NSCE_</w:t>
      </w:r>
      <w:r w:rsidRPr="00B24CCB">
        <w:rPr>
          <w:rFonts w:cs="Arial"/>
          <w:noProof/>
        </w:rPr>
        <w:t>AppLayer</w:t>
      </w:r>
      <w:r>
        <w:rPr>
          <w:noProof/>
        </w:rPr>
        <w:t>NSLCM_Notify operation</w:t>
      </w:r>
      <w:r>
        <w:rPr>
          <w:noProof/>
        </w:rPr>
        <w:tab/>
      </w:r>
      <w:r>
        <w:rPr>
          <w:noProof/>
        </w:rPr>
        <w:fldChar w:fldCharType="begin"/>
      </w:r>
      <w:r>
        <w:rPr>
          <w:noProof/>
        </w:rPr>
        <w:instrText xml:space="preserve"> PAGEREF _Toc170686113 \h </w:instrText>
      </w:r>
      <w:r>
        <w:rPr>
          <w:noProof/>
        </w:rPr>
      </w:r>
      <w:r>
        <w:rPr>
          <w:noProof/>
        </w:rPr>
        <w:fldChar w:fldCharType="separate"/>
      </w:r>
      <w:r>
        <w:rPr>
          <w:noProof/>
        </w:rPr>
        <w:t>35</w:t>
      </w:r>
      <w:r>
        <w:rPr>
          <w:noProof/>
        </w:rPr>
        <w:fldChar w:fldCharType="end"/>
      </w:r>
    </w:p>
    <w:p w14:paraId="466D9F9E" w14:textId="55F6B216"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rPr>
        <w:t>4</w:t>
      </w: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SS_NSCE_</w:t>
      </w:r>
      <w:r w:rsidRPr="00B24CCB">
        <w:rPr>
          <w:rFonts w:eastAsiaTheme="minorEastAsia"/>
          <w:noProof/>
          <w:lang w:eastAsia="zh-CN"/>
        </w:rPr>
        <w:t>V</w:t>
      </w:r>
      <w:r>
        <w:rPr>
          <w:noProof/>
        </w:rPr>
        <w:t>al_QoEMetrics_Subscribe operation</w:t>
      </w:r>
      <w:r>
        <w:rPr>
          <w:noProof/>
        </w:rPr>
        <w:tab/>
      </w:r>
      <w:r>
        <w:rPr>
          <w:noProof/>
        </w:rPr>
        <w:fldChar w:fldCharType="begin"/>
      </w:r>
      <w:r>
        <w:rPr>
          <w:noProof/>
        </w:rPr>
        <w:instrText xml:space="preserve"> PAGEREF _Toc170686114 \h </w:instrText>
      </w:r>
      <w:r>
        <w:rPr>
          <w:noProof/>
        </w:rPr>
      </w:r>
      <w:r>
        <w:rPr>
          <w:noProof/>
        </w:rPr>
        <w:fldChar w:fldCharType="separate"/>
      </w:r>
      <w:r>
        <w:rPr>
          <w:noProof/>
        </w:rPr>
        <w:t>35</w:t>
      </w:r>
      <w:r>
        <w:rPr>
          <w:noProof/>
        </w:rPr>
        <w:fldChar w:fldCharType="end"/>
      </w:r>
    </w:p>
    <w:p w14:paraId="769139D3" w14:textId="53678EA7"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rPr>
        <w:t>4</w:t>
      </w: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SS_NSCE_</w:t>
      </w:r>
      <w:r w:rsidRPr="00B24CCB">
        <w:rPr>
          <w:rFonts w:eastAsiaTheme="minorEastAsia"/>
          <w:noProof/>
          <w:lang w:eastAsia="zh-CN"/>
        </w:rPr>
        <w:t>V</w:t>
      </w:r>
      <w:r>
        <w:rPr>
          <w:noProof/>
        </w:rPr>
        <w:t>al_QoEMetrics_Notify operation</w:t>
      </w:r>
      <w:r>
        <w:rPr>
          <w:noProof/>
        </w:rPr>
        <w:tab/>
      </w:r>
      <w:r>
        <w:rPr>
          <w:noProof/>
        </w:rPr>
        <w:fldChar w:fldCharType="begin"/>
      </w:r>
      <w:r>
        <w:rPr>
          <w:noProof/>
        </w:rPr>
        <w:instrText xml:space="preserve"> PAGEREF _Toc170686115 \h </w:instrText>
      </w:r>
      <w:r>
        <w:rPr>
          <w:noProof/>
        </w:rPr>
      </w:r>
      <w:r>
        <w:rPr>
          <w:noProof/>
        </w:rPr>
        <w:fldChar w:fldCharType="separate"/>
      </w:r>
      <w:r>
        <w:rPr>
          <w:noProof/>
        </w:rPr>
        <w:t>36</w:t>
      </w:r>
      <w:r>
        <w:rPr>
          <w:noProof/>
        </w:rPr>
        <w:fldChar w:fldCharType="end"/>
      </w:r>
    </w:p>
    <w:p w14:paraId="3C645428" w14:textId="6CD0C291"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rPr>
        <w:t>4</w:t>
      </w: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SS_NSCE_</w:t>
      </w:r>
      <w:r w:rsidRPr="00B24CCB">
        <w:rPr>
          <w:rFonts w:eastAsiaTheme="minorEastAsia"/>
          <w:noProof/>
          <w:lang w:eastAsia="zh-CN"/>
        </w:rPr>
        <w:t>V</w:t>
      </w:r>
      <w:r>
        <w:rPr>
          <w:noProof/>
        </w:rPr>
        <w:t>al_NSLCMRecommendation _Request operation</w:t>
      </w:r>
      <w:r>
        <w:rPr>
          <w:noProof/>
        </w:rPr>
        <w:tab/>
      </w:r>
      <w:r>
        <w:rPr>
          <w:noProof/>
        </w:rPr>
        <w:fldChar w:fldCharType="begin"/>
      </w:r>
      <w:r>
        <w:rPr>
          <w:noProof/>
        </w:rPr>
        <w:instrText xml:space="preserve"> PAGEREF _Toc170686116 \h </w:instrText>
      </w:r>
      <w:r>
        <w:rPr>
          <w:noProof/>
        </w:rPr>
      </w:r>
      <w:r>
        <w:rPr>
          <w:noProof/>
        </w:rPr>
        <w:fldChar w:fldCharType="separate"/>
      </w:r>
      <w:r>
        <w:rPr>
          <w:noProof/>
        </w:rPr>
        <w:t>36</w:t>
      </w:r>
      <w:r>
        <w:rPr>
          <w:noProof/>
        </w:rPr>
        <w:fldChar w:fldCharType="end"/>
      </w:r>
    </w:p>
    <w:p w14:paraId="6FFD49C9" w14:textId="3D5DBF63"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sidRPr="00B24CCB">
        <w:rPr>
          <w:rFonts w:cs="Arial"/>
          <w:noProof/>
          <w:lang w:eastAsia="zh-CN"/>
        </w:rPr>
        <w:t>9</w:t>
      </w:r>
      <w:r>
        <w:rPr>
          <w:noProof/>
        </w:rPr>
        <w:t>.</w:t>
      </w:r>
      <w:r w:rsidRPr="00B24CCB">
        <w:rPr>
          <w:rFonts w:eastAsiaTheme="minorEastAsia"/>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 optimization based on VAL server policy</w:t>
      </w:r>
      <w:r>
        <w:rPr>
          <w:noProof/>
        </w:rPr>
        <w:tab/>
      </w:r>
      <w:r>
        <w:rPr>
          <w:noProof/>
        </w:rPr>
        <w:fldChar w:fldCharType="begin"/>
      </w:r>
      <w:r>
        <w:rPr>
          <w:noProof/>
        </w:rPr>
        <w:instrText xml:space="preserve"> PAGEREF _Toc170686117 \h </w:instrText>
      </w:r>
      <w:r>
        <w:rPr>
          <w:noProof/>
        </w:rPr>
      </w:r>
      <w:r>
        <w:rPr>
          <w:noProof/>
        </w:rPr>
        <w:fldChar w:fldCharType="separate"/>
      </w:r>
      <w:r>
        <w:rPr>
          <w:noProof/>
        </w:rPr>
        <w:t>36</w:t>
      </w:r>
      <w:r>
        <w:rPr>
          <w:noProof/>
        </w:rPr>
        <w:fldChar w:fldCharType="end"/>
      </w:r>
    </w:p>
    <w:p w14:paraId="63049A41" w14:textId="7F5CE696"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B24CCB">
        <w:rPr>
          <w:rFonts w:eastAsiaTheme="minorEastAsia"/>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_Toc170686118 \h </w:instrText>
      </w:r>
      <w:r>
        <w:rPr>
          <w:noProof/>
        </w:rPr>
      </w:r>
      <w:r>
        <w:rPr>
          <w:noProof/>
        </w:rPr>
        <w:fldChar w:fldCharType="separate"/>
      </w:r>
      <w:r>
        <w:rPr>
          <w:noProof/>
        </w:rPr>
        <w:t>36</w:t>
      </w:r>
      <w:r>
        <w:rPr>
          <w:noProof/>
        </w:rPr>
        <w:fldChar w:fldCharType="end"/>
      </w:r>
    </w:p>
    <w:p w14:paraId="429EA1BB" w14:textId="05AEAF30"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B24CCB">
        <w:rPr>
          <w:rFonts w:eastAsiaTheme="minorEastAsia"/>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_Toc170686119 \h </w:instrText>
      </w:r>
      <w:r>
        <w:rPr>
          <w:noProof/>
        </w:rPr>
      </w:r>
      <w:r>
        <w:rPr>
          <w:noProof/>
        </w:rPr>
        <w:fldChar w:fldCharType="separate"/>
      </w:r>
      <w:r>
        <w:rPr>
          <w:noProof/>
        </w:rPr>
        <w:t>36</w:t>
      </w:r>
      <w:r>
        <w:rPr>
          <w:noProof/>
        </w:rPr>
        <w:fldChar w:fldCharType="end"/>
      </w:r>
    </w:p>
    <w:p w14:paraId="5AAF4EE9" w14:textId="43884004"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B24CCB">
        <w:rPr>
          <w:rFonts w:eastAsiaTheme="minorEastAsia"/>
          <w:noProof/>
          <w:lang w:eastAsia="zh-CN"/>
        </w:rPr>
        <w:t>5</w:t>
      </w:r>
      <w:r>
        <w:rPr>
          <w:noProof/>
        </w:rPr>
        <w:t>.</w:t>
      </w:r>
      <w:r>
        <w:rPr>
          <w:noProof/>
          <w:lang w:eastAsia="zh-CN"/>
        </w:rPr>
        <w:t>2</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 VAL server policy </w:t>
      </w:r>
      <w:r w:rsidRPr="00B24CCB">
        <w:rPr>
          <w:rFonts w:eastAsiaTheme="minorEastAsia"/>
          <w:noProof/>
          <w:lang w:eastAsia="zh-CN"/>
        </w:rPr>
        <w:t>management</w:t>
      </w:r>
      <w:r>
        <w:rPr>
          <w:noProof/>
        </w:rPr>
        <w:tab/>
      </w:r>
      <w:r>
        <w:rPr>
          <w:noProof/>
        </w:rPr>
        <w:fldChar w:fldCharType="begin"/>
      </w:r>
      <w:r>
        <w:rPr>
          <w:noProof/>
        </w:rPr>
        <w:instrText xml:space="preserve"> PAGEREF _Toc170686120 \h </w:instrText>
      </w:r>
      <w:r>
        <w:rPr>
          <w:noProof/>
        </w:rPr>
      </w:r>
      <w:r>
        <w:rPr>
          <w:noProof/>
        </w:rPr>
        <w:fldChar w:fldCharType="separate"/>
      </w:r>
      <w:r>
        <w:rPr>
          <w:noProof/>
        </w:rPr>
        <w:t>36</w:t>
      </w:r>
      <w:r>
        <w:rPr>
          <w:noProof/>
        </w:rPr>
        <w:fldChar w:fldCharType="end"/>
      </w:r>
    </w:p>
    <w:p w14:paraId="12732188" w14:textId="20A6F8BF" w:rsidR="000930DE" w:rsidRDefault="000930D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B24CCB">
        <w:rPr>
          <w:rFonts w:eastAsiaTheme="minorEastAsia"/>
          <w:noProof/>
          <w:lang w:eastAsia="zh-CN"/>
        </w:rPr>
        <w:t>5</w:t>
      </w:r>
      <w:r>
        <w:rPr>
          <w:noProof/>
        </w:rPr>
        <w:t>.</w:t>
      </w:r>
      <w:r>
        <w:rPr>
          <w:noProof/>
          <w:lang w:eastAsia="zh-CN"/>
        </w:rPr>
        <w:t>2</w:t>
      </w:r>
      <w:r>
        <w:rPr>
          <w:noProof/>
        </w:rPr>
        <w:t>.</w:t>
      </w:r>
      <w:r>
        <w:rPr>
          <w:noProof/>
          <w:lang w:eastAsia="zh-CN"/>
        </w:rPr>
        <w:t>1</w:t>
      </w:r>
      <w:r w:rsidRPr="00B24CCB">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server policy provisioning</w:t>
      </w:r>
      <w:r>
        <w:rPr>
          <w:noProof/>
        </w:rPr>
        <w:tab/>
      </w:r>
      <w:r>
        <w:rPr>
          <w:noProof/>
        </w:rPr>
        <w:fldChar w:fldCharType="begin"/>
      </w:r>
      <w:r>
        <w:rPr>
          <w:noProof/>
        </w:rPr>
        <w:instrText xml:space="preserve"> PAGEREF _Toc170686121 \h </w:instrText>
      </w:r>
      <w:r>
        <w:rPr>
          <w:noProof/>
        </w:rPr>
      </w:r>
      <w:r>
        <w:rPr>
          <w:noProof/>
        </w:rPr>
        <w:fldChar w:fldCharType="separate"/>
      </w:r>
      <w:r>
        <w:rPr>
          <w:noProof/>
        </w:rPr>
        <w:t>36</w:t>
      </w:r>
      <w:r>
        <w:rPr>
          <w:noProof/>
        </w:rPr>
        <w:fldChar w:fldCharType="end"/>
      </w:r>
    </w:p>
    <w:p w14:paraId="65DA0C8F" w14:textId="322AAB48" w:rsidR="000930DE" w:rsidRDefault="000930DE">
      <w:pPr>
        <w:pStyle w:val="TOC5"/>
        <w:rPr>
          <w:rFonts w:asciiTheme="minorHAnsi" w:eastAsiaTheme="minorEastAsia" w:hAnsiTheme="minorHAnsi" w:cstheme="minorBidi"/>
          <w:noProof/>
          <w:kern w:val="2"/>
          <w:sz w:val="24"/>
          <w:szCs w:val="24"/>
          <w:lang w:eastAsia="en-GB"/>
          <w14:ligatures w14:val="standardContextual"/>
        </w:rPr>
      </w:pPr>
      <w:r w:rsidRPr="00B24CCB">
        <w:rPr>
          <w:rFonts w:cs="Arial"/>
          <w:noProof/>
        </w:rPr>
        <w:t>9</w:t>
      </w:r>
      <w:r>
        <w:rPr>
          <w:noProof/>
        </w:rPr>
        <w:t>.</w:t>
      </w:r>
      <w:r w:rsidRPr="00B24CCB">
        <w:rPr>
          <w:rFonts w:eastAsia="DengXian" w:cs="Arial"/>
          <w:noProof/>
        </w:rPr>
        <w:t>5</w:t>
      </w:r>
      <w:r>
        <w:rPr>
          <w:noProof/>
        </w:rPr>
        <w:t>.2.1</w:t>
      </w:r>
      <w:r w:rsidRPr="00B24CCB">
        <w:rPr>
          <w:rFonts w:eastAsiaTheme="minorEastAsia"/>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VAL server policy Update</w:t>
      </w:r>
      <w:r>
        <w:rPr>
          <w:noProof/>
        </w:rPr>
        <w:tab/>
      </w:r>
      <w:r>
        <w:rPr>
          <w:noProof/>
        </w:rPr>
        <w:fldChar w:fldCharType="begin"/>
      </w:r>
      <w:r>
        <w:rPr>
          <w:noProof/>
        </w:rPr>
        <w:instrText xml:space="preserve"> PAGEREF _Toc170686122 \h </w:instrText>
      </w:r>
      <w:r>
        <w:rPr>
          <w:noProof/>
        </w:rPr>
      </w:r>
      <w:r>
        <w:rPr>
          <w:noProof/>
        </w:rPr>
        <w:fldChar w:fldCharType="separate"/>
      </w:r>
      <w:r>
        <w:rPr>
          <w:noProof/>
        </w:rPr>
        <w:t>37</w:t>
      </w:r>
      <w:r>
        <w:rPr>
          <w:noProof/>
        </w:rPr>
        <w:fldChar w:fldCharType="end"/>
      </w:r>
    </w:p>
    <w:p w14:paraId="7920C5F4" w14:textId="391DBA6A" w:rsidR="000930DE" w:rsidRDefault="000930DE">
      <w:pPr>
        <w:pStyle w:val="TOC5"/>
        <w:rPr>
          <w:rFonts w:asciiTheme="minorHAnsi" w:eastAsiaTheme="minorEastAsia" w:hAnsiTheme="minorHAnsi" w:cstheme="minorBidi"/>
          <w:noProof/>
          <w:kern w:val="2"/>
          <w:sz w:val="24"/>
          <w:szCs w:val="24"/>
          <w:lang w:eastAsia="en-GB"/>
          <w14:ligatures w14:val="standardContextual"/>
        </w:rPr>
      </w:pPr>
      <w:r w:rsidRPr="00B24CCB">
        <w:rPr>
          <w:rFonts w:cs="Arial"/>
          <w:noProof/>
        </w:rPr>
        <w:t>9</w:t>
      </w:r>
      <w:r>
        <w:rPr>
          <w:noProof/>
        </w:rPr>
        <w:t>.</w:t>
      </w:r>
      <w:r w:rsidRPr="00B24CCB">
        <w:rPr>
          <w:rFonts w:eastAsia="DengXian" w:cs="Arial"/>
          <w:noProof/>
        </w:rPr>
        <w:t>5</w:t>
      </w:r>
      <w:r>
        <w:rPr>
          <w:noProof/>
        </w:rPr>
        <w:t>.2.</w:t>
      </w:r>
      <w:r w:rsidRPr="00B24CCB">
        <w:rPr>
          <w:rFonts w:eastAsiaTheme="minorEastAsia"/>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VAL server policy Delete</w:t>
      </w:r>
      <w:r>
        <w:rPr>
          <w:noProof/>
        </w:rPr>
        <w:tab/>
      </w:r>
      <w:r>
        <w:rPr>
          <w:noProof/>
        </w:rPr>
        <w:fldChar w:fldCharType="begin"/>
      </w:r>
      <w:r>
        <w:rPr>
          <w:noProof/>
        </w:rPr>
        <w:instrText xml:space="preserve"> PAGEREF _Toc170686123 \h </w:instrText>
      </w:r>
      <w:r>
        <w:rPr>
          <w:noProof/>
        </w:rPr>
      </w:r>
      <w:r>
        <w:rPr>
          <w:noProof/>
        </w:rPr>
        <w:fldChar w:fldCharType="separate"/>
      </w:r>
      <w:r>
        <w:rPr>
          <w:noProof/>
        </w:rPr>
        <w:t>38</w:t>
      </w:r>
      <w:r>
        <w:rPr>
          <w:noProof/>
        </w:rPr>
        <w:fldChar w:fldCharType="end"/>
      </w:r>
    </w:p>
    <w:p w14:paraId="79571314" w14:textId="3D53561E" w:rsidR="000930DE" w:rsidRDefault="000930DE">
      <w:pPr>
        <w:pStyle w:val="TOC5"/>
        <w:rPr>
          <w:rFonts w:asciiTheme="minorHAnsi" w:eastAsiaTheme="minorEastAsia" w:hAnsiTheme="minorHAnsi" w:cstheme="minorBidi"/>
          <w:noProof/>
          <w:kern w:val="2"/>
          <w:sz w:val="24"/>
          <w:szCs w:val="24"/>
          <w:lang w:eastAsia="en-GB"/>
          <w14:ligatures w14:val="standardContextual"/>
        </w:rPr>
      </w:pPr>
      <w:r>
        <w:rPr>
          <w:noProof/>
        </w:rPr>
        <w:t>9.5.2.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Policy harmonization</w:t>
      </w:r>
      <w:r>
        <w:rPr>
          <w:noProof/>
        </w:rPr>
        <w:tab/>
      </w:r>
      <w:r>
        <w:rPr>
          <w:noProof/>
        </w:rPr>
        <w:fldChar w:fldCharType="begin"/>
      </w:r>
      <w:r>
        <w:rPr>
          <w:noProof/>
        </w:rPr>
        <w:instrText xml:space="preserve"> PAGEREF _Toc170686124 \h </w:instrText>
      </w:r>
      <w:r>
        <w:rPr>
          <w:noProof/>
        </w:rPr>
      </w:r>
      <w:r>
        <w:rPr>
          <w:noProof/>
        </w:rPr>
        <w:fldChar w:fldCharType="separate"/>
      </w:r>
      <w:r>
        <w:rPr>
          <w:noProof/>
        </w:rPr>
        <w:t>39</w:t>
      </w:r>
      <w:r>
        <w:rPr>
          <w:noProof/>
        </w:rPr>
        <w:fldChar w:fldCharType="end"/>
      </w:r>
    </w:p>
    <w:p w14:paraId="1C83E6C5" w14:textId="558F7D17" w:rsidR="000930DE" w:rsidRDefault="000930DE">
      <w:pPr>
        <w:pStyle w:val="TOC5"/>
        <w:rPr>
          <w:rFonts w:asciiTheme="minorHAnsi" w:eastAsiaTheme="minorEastAsia" w:hAnsiTheme="minorHAnsi" w:cstheme="minorBidi"/>
          <w:noProof/>
          <w:kern w:val="2"/>
          <w:sz w:val="24"/>
          <w:szCs w:val="24"/>
          <w:lang w:eastAsia="en-GB"/>
          <w14:ligatures w14:val="standardContextual"/>
        </w:rPr>
      </w:pPr>
      <w:r w:rsidRPr="00B24CCB">
        <w:rPr>
          <w:rFonts w:cs="Arial"/>
          <w:bCs/>
          <w:noProof/>
        </w:rPr>
        <w:t>9.</w:t>
      </w:r>
      <w:r w:rsidRPr="00B24CCB">
        <w:rPr>
          <w:rFonts w:eastAsia="DengXian" w:cs="Arial"/>
          <w:bCs/>
          <w:noProof/>
        </w:rPr>
        <w:t>5</w:t>
      </w:r>
      <w:r w:rsidRPr="00B24CCB">
        <w:rPr>
          <w:bCs/>
          <w:noProof/>
        </w:rPr>
        <w:t>.2.</w:t>
      </w:r>
      <w:r w:rsidRPr="00B24CCB">
        <w:rPr>
          <w:rFonts w:eastAsiaTheme="minorEastAsia"/>
          <w:bCs/>
          <w:noProof/>
          <w:lang w:eastAsia="zh-CN"/>
        </w:rPr>
        <w:t>1.5</w:t>
      </w:r>
      <w:r>
        <w:rPr>
          <w:rFonts w:asciiTheme="minorHAnsi" w:eastAsiaTheme="minorEastAsia" w:hAnsiTheme="minorHAnsi" w:cstheme="minorBidi"/>
          <w:noProof/>
          <w:kern w:val="2"/>
          <w:sz w:val="24"/>
          <w:szCs w:val="24"/>
          <w:lang w:eastAsia="en-GB"/>
          <w14:ligatures w14:val="standardContextual"/>
        </w:rPr>
        <w:tab/>
      </w:r>
      <w:r w:rsidRPr="00B24CCB">
        <w:rPr>
          <w:bCs/>
          <w:noProof/>
        </w:rPr>
        <w:t>VAL server policy Usage Reporting data</w:t>
      </w:r>
      <w:r>
        <w:rPr>
          <w:noProof/>
        </w:rPr>
        <w:tab/>
      </w:r>
      <w:r>
        <w:rPr>
          <w:noProof/>
        </w:rPr>
        <w:fldChar w:fldCharType="begin"/>
      </w:r>
      <w:r>
        <w:rPr>
          <w:noProof/>
        </w:rPr>
        <w:instrText xml:space="preserve"> PAGEREF _Toc170686125 \h </w:instrText>
      </w:r>
      <w:r>
        <w:rPr>
          <w:noProof/>
        </w:rPr>
      </w:r>
      <w:r>
        <w:rPr>
          <w:noProof/>
        </w:rPr>
        <w:fldChar w:fldCharType="separate"/>
      </w:r>
      <w:r>
        <w:rPr>
          <w:noProof/>
        </w:rPr>
        <w:t>39</w:t>
      </w:r>
      <w:r>
        <w:rPr>
          <w:noProof/>
        </w:rPr>
        <w:fldChar w:fldCharType="end"/>
      </w:r>
    </w:p>
    <w:p w14:paraId="0B38DAD4" w14:textId="58836E3D"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B24CCB">
        <w:rPr>
          <w:rFonts w:eastAsiaTheme="minorEastAsia"/>
          <w:noProof/>
          <w:lang w:eastAsia="zh-CN"/>
        </w:rPr>
        <w:t>5</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N</w:t>
      </w:r>
      <w:r>
        <w:rPr>
          <w:noProof/>
        </w:rPr>
        <w:t>etwork slice optimization</w:t>
      </w:r>
      <w:r>
        <w:rPr>
          <w:noProof/>
          <w:lang w:eastAsia="zh-CN"/>
        </w:rPr>
        <w:t xml:space="preserve"> based on VAL server policy</w:t>
      </w:r>
      <w:r>
        <w:rPr>
          <w:noProof/>
        </w:rPr>
        <w:tab/>
      </w:r>
      <w:r>
        <w:rPr>
          <w:noProof/>
        </w:rPr>
        <w:fldChar w:fldCharType="begin"/>
      </w:r>
      <w:r>
        <w:rPr>
          <w:noProof/>
        </w:rPr>
        <w:instrText xml:space="preserve"> PAGEREF _Toc170686126 \h </w:instrText>
      </w:r>
      <w:r>
        <w:rPr>
          <w:noProof/>
        </w:rPr>
      </w:r>
      <w:r>
        <w:rPr>
          <w:noProof/>
        </w:rPr>
        <w:fldChar w:fldCharType="separate"/>
      </w:r>
      <w:r>
        <w:rPr>
          <w:noProof/>
        </w:rPr>
        <w:t>40</w:t>
      </w:r>
      <w:r>
        <w:rPr>
          <w:noProof/>
        </w:rPr>
        <w:fldChar w:fldCharType="end"/>
      </w:r>
    </w:p>
    <w:p w14:paraId="1F2FA087" w14:textId="065C2B4E"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DengXian"/>
          <w:noProof/>
        </w:rPr>
        <w:t>5</w:t>
      </w:r>
      <w:r>
        <w:rPr>
          <w:noProof/>
        </w:rPr>
        <w:t>.2.</w:t>
      </w:r>
      <w:r w:rsidRPr="00B24CCB">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Pr>
          <w:noProof/>
        </w:rPr>
        <w:t>Network slice optimization report retrieval</w:t>
      </w:r>
      <w:r>
        <w:rPr>
          <w:noProof/>
        </w:rPr>
        <w:tab/>
      </w:r>
      <w:r>
        <w:rPr>
          <w:noProof/>
        </w:rPr>
        <w:fldChar w:fldCharType="begin"/>
      </w:r>
      <w:r>
        <w:rPr>
          <w:noProof/>
        </w:rPr>
        <w:instrText xml:space="preserve"> PAGEREF _Toc170686127 \h </w:instrText>
      </w:r>
      <w:r>
        <w:rPr>
          <w:noProof/>
        </w:rPr>
      </w:r>
      <w:r>
        <w:rPr>
          <w:noProof/>
        </w:rPr>
        <w:fldChar w:fldCharType="separate"/>
      </w:r>
      <w:r>
        <w:rPr>
          <w:noProof/>
        </w:rPr>
        <w:t>41</w:t>
      </w:r>
      <w:r>
        <w:rPr>
          <w:noProof/>
        </w:rPr>
        <w:fldChar w:fldCharType="end"/>
      </w:r>
    </w:p>
    <w:p w14:paraId="012E26A6" w14:textId="6EF6A141"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B24CCB">
        <w:rPr>
          <w:rFonts w:eastAsiaTheme="minorEastAsia"/>
          <w:noProof/>
          <w:lang w:eastAsia="zh-CN"/>
        </w:rPr>
        <w:t>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_Toc170686128 \h </w:instrText>
      </w:r>
      <w:r>
        <w:rPr>
          <w:noProof/>
        </w:rPr>
      </w:r>
      <w:r>
        <w:rPr>
          <w:noProof/>
        </w:rPr>
        <w:fldChar w:fldCharType="separate"/>
      </w:r>
      <w:r>
        <w:rPr>
          <w:noProof/>
        </w:rPr>
        <w:t>42</w:t>
      </w:r>
      <w:r>
        <w:rPr>
          <w:noProof/>
        </w:rPr>
        <w:fldChar w:fldCharType="end"/>
      </w:r>
    </w:p>
    <w:p w14:paraId="628D6C58" w14:textId="57A0E63C"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B24CCB">
        <w:rPr>
          <w:rFonts w:eastAsiaTheme="minorEastAsia"/>
          <w:noProof/>
          <w:lang w:eastAsia="zh-CN"/>
        </w:rPr>
        <w:t>5</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_Toc170686129 \h </w:instrText>
      </w:r>
      <w:r>
        <w:rPr>
          <w:noProof/>
        </w:rPr>
      </w:r>
      <w:r>
        <w:rPr>
          <w:noProof/>
        </w:rPr>
        <w:fldChar w:fldCharType="separate"/>
      </w:r>
      <w:r>
        <w:rPr>
          <w:noProof/>
        </w:rPr>
        <w:t>42</w:t>
      </w:r>
      <w:r>
        <w:rPr>
          <w:noProof/>
        </w:rPr>
        <w:fldChar w:fldCharType="end"/>
      </w:r>
    </w:p>
    <w:p w14:paraId="66825518" w14:textId="102EB325"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B24CCB">
        <w:rPr>
          <w:rFonts w:eastAsiaTheme="minorEastAsia"/>
          <w:noProof/>
          <w:lang w:eastAsia="zh-CN"/>
        </w:rPr>
        <w:t>5</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VAL server policy provisioning </w:t>
      </w:r>
      <w:r>
        <w:rPr>
          <w:noProof/>
        </w:rPr>
        <w:t>request</w:t>
      </w:r>
      <w:r>
        <w:rPr>
          <w:noProof/>
        </w:rPr>
        <w:tab/>
      </w:r>
      <w:r>
        <w:rPr>
          <w:noProof/>
        </w:rPr>
        <w:fldChar w:fldCharType="begin"/>
      </w:r>
      <w:r>
        <w:rPr>
          <w:noProof/>
        </w:rPr>
        <w:instrText xml:space="preserve"> PAGEREF _Toc170686130 \h </w:instrText>
      </w:r>
      <w:r>
        <w:rPr>
          <w:noProof/>
        </w:rPr>
      </w:r>
      <w:r>
        <w:rPr>
          <w:noProof/>
        </w:rPr>
        <w:fldChar w:fldCharType="separate"/>
      </w:r>
      <w:r>
        <w:rPr>
          <w:noProof/>
        </w:rPr>
        <w:t>42</w:t>
      </w:r>
      <w:r>
        <w:rPr>
          <w:noProof/>
        </w:rPr>
        <w:fldChar w:fldCharType="end"/>
      </w:r>
    </w:p>
    <w:p w14:paraId="310758F4" w14:textId="070717C1"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B24CCB">
        <w:rPr>
          <w:rFonts w:eastAsiaTheme="minorEastAsia"/>
          <w:noProof/>
          <w:lang w:eastAsia="zh-CN"/>
        </w:rPr>
        <w:t>5</w:t>
      </w:r>
      <w:r>
        <w:rPr>
          <w:noProof/>
        </w:rPr>
        <w:t>.</w:t>
      </w:r>
      <w:r>
        <w:rPr>
          <w:noProof/>
          <w:lang w:eastAsia="zh-CN"/>
        </w:rPr>
        <w:t>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server policy provisioning</w:t>
      </w:r>
      <w:r w:rsidRPr="00B24CCB">
        <w:rPr>
          <w:noProof/>
          <w:lang w:eastAsia="zh-CN"/>
        </w:rPr>
        <w:t xml:space="preserve"> </w:t>
      </w:r>
      <w:r>
        <w:rPr>
          <w:noProof/>
        </w:rPr>
        <w:t>response</w:t>
      </w:r>
      <w:r>
        <w:rPr>
          <w:noProof/>
        </w:rPr>
        <w:tab/>
      </w:r>
      <w:r>
        <w:rPr>
          <w:noProof/>
        </w:rPr>
        <w:fldChar w:fldCharType="begin"/>
      </w:r>
      <w:r>
        <w:rPr>
          <w:noProof/>
        </w:rPr>
        <w:instrText xml:space="preserve"> PAGEREF _Toc170686131 \h </w:instrText>
      </w:r>
      <w:r>
        <w:rPr>
          <w:noProof/>
        </w:rPr>
      </w:r>
      <w:r>
        <w:rPr>
          <w:noProof/>
        </w:rPr>
        <w:fldChar w:fldCharType="separate"/>
      </w:r>
      <w:r>
        <w:rPr>
          <w:noProof/>
        </w:rPr>
        <w:t>45</w:t>
      </w:r>
      <w:r>
        <w:rPr>
          <w:noProof/>
        </w:rPr>
        <w:fldChar w:fldCharType="end"/>
      </w:r>
    </w:p>
    <w:p w14:paraId="01EC5D50" w14:textId="384DA32F"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rFonts w:cs="Arial"/>
          <w:bCs/>
          <w:noProof/>
        </w:rPr>
        <w:t>9.</w:t>
      </w:r>
      <w:r w:rsidRPr="00B24CCB">
        <w:rPr>
          <w:rFonts w:eastAsia="DengXian" w:cs="Arial"/>
          <w:bCs/>
          <w:noProof/>
        </w:rPr>
        <w:t>5</w:t>
      </w:r>
      <w:r w:rsidRPr="00B24CCB">
        <w:rPr>
          <w:bCs/>
          <w:noProof/>
        </w:rPr>
        <w:t>.3.</w:t>
      </w:r>
      <w:r w:rsidRPr="00B24CCB">
        <w:rPr>
          <w:rFonts w:eastAsiaTheme="minorEastAsia"/>
          <w:bCs/>
          <w:noProof/>
          <w:lang w:eastAsia="zh-CN"/>
        </w:rPr>
        <w:t>4</w:t>
      </w:r>
      <w:r>
        <w:rPr>
          <w:rFonts w:asciiTheme="minorHAnsi" w:eastAsiaTheme="minorEastAsia" w:hAnsiTheme="minorHAnsi" w:cstheme="minorBidi"/>
          <w:noProof/>
          <w:kern w:val="2"/>
          <w:sz w:val="24"/>
          <w:szCs w:val="24"/>
          <w:lang w:eastAsia="en-GB"/>
          <w14:ligatures w14:val="standardContextual"/>
        </w:rPr>
        <w:tab/>
      </w:r>
      <w:r w:rsidRPr="00B24CCB">
        <w:rPr>
          <w:rFonts w:cs="Arial"/>
          <w:bCs/>
          <w:noProof/>
        </w:rPr>
        <w:t xml:space="preserve">VAL server policy </w:t>
      </w:r>
      <w:r w:rsidRPr="00B24CCB">
        <w:rPr>
          <w:bCs/>
          <w:noProof/>
        </w:rPr>
        <w:t>update request</w:t>
      </w:r>
      <w:r>
        <w:rPr>
          <w:noProof/>
        </w:rPr>
        <w:tab/>
      </w:r>
      <w:r>
        <w:rPr>
          <w:noProof/>
        </w:rPr>
        <w:fldChar w:fldCharType="begin"/>
      </w:r>
      <w:r>
        <w:rPr>
          <w:noProof/>
        </w:rPr>
        <w:instrText xml:space="preserve"> PAGEREF _Toc170686132 \h </w:instrText>
      </w:r>
      <w:r>
        <w:rPr>
          <w:noProof/>
        </w:rPr>
      </w:r>
      <w:r>
        <w:rPr>
          <w:noProof/>
        </w:rPr>
        <w:fldChar w:fldCharType="separate"/>
      </w:r>
      <w:r>
        <w:rPr>
          <w:noProof/>
        </w:rPr>
        <w:t>45</w:t>
      </w:r>
      <w:r>
        <w:rPr>
          <w:noProof/>
        </w:rPr>
        <w:fldChar w:fldCharType="end"/>
      </w:r>
    </w:p>
    <w:p w14:paraId="63C48347" w14:textId="5C47624E"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rFonts w:cs="Arial"/>
          <w:bCs/>
          <w:noProof/>
        </w:rPr>
        <w:t>9.</w:t>
      </w:r>
      <w:r w:rsidRPr="00B24CCB">
        <w:rPr>
          <w:rFonts w:eastAsia="SimSun" w:cs="Arial"/>
          <w:bCs/>
          <w:noProof/>
        </w:rPr>
        <w:t>5</w:t>
      </w:r>
      <w:r w:rsidRPr="00B24CCB">
        <w:rPr>
          <w:bCs/>
          <w:noProof/>
        </w:rPr>
        <w:t>.</w:t>
      </w:r>
      <w:r w:rsidRPr="00B24CCB">
        <w:rPr>
          <w:rFonts w:cs="Arial"/>
          <w:bCs/>
          <w:noProof/>
        </w:rPr>
        <w:t>3</w:t>
      </w:r>
      <w:r w:rsidRPr="00B24CCB">
        <w:rPr>
          <w:bCs/>
          <w:noProof/>
        </w:rPr>
        <w:t>.</w:t>
      </w:r>
      <w:r w:rsidRPr="00B24CCB">
        <w:rPr>
          <w:rFonts w:eastAsiaTheme="minorEastAsia"/>
          <w:bCs/>
          <w:noProof/>
          <w:lang w:eastAsia="zh-CN"/>
        </w:rPr>
        <w:t>5</w:t>
      </w:r>
      <w:r>
        <w:rPr>
          <w:rFonts w:asciiTheme="minorHAnsi" w:eastAsiaTheme="minorEastAsia" w:hAnsiTheme="minorHAnsi" w:cstheme="minorBidi"/>
          <w:noProof/>
          <w:kern w:val="2"/>
          <w:sz w:val="24"/>
          <w:szCs w:val="24"/>
          <w:lang w:eastAsia="en-GB"/>
          <w14:ligatures w14:val="standardContextual"/>
        </w:rPr>
        <w:tab/>
      </w:r>
      <w:r w:rsidRPr="00B24CCB">
        <w:rPr>
          <w:bCs/>
          <w:noProof/>
        </w:rPr>
        <w:t>VAL server policy update response</w:t>
      </w:r>
      <w:r>
        <w:rPr>
          <w:noProof/>
        </w:rPr>
        <w:tab/>
      </w:r>
      <w:r>
        <w:rPr>
          <w:noProof/>
        </w:rPr>
        <w:fldChar w:fldCharType="begin"/>
      </w:r>
      <w:r>
        <w:rPr>
          <w:noProof/>
        </w:rPr>
        <w:instrText xml:space="preserve"> PAGEREF _Toc170686133 \h </w:instrText>
      </w:r>
      <w:r>
        <w:rPr>
          <w:noProof/>
        </w:rPr>
      </w:r>
      <w:r>
        <w:rPr>
          <w:noProof/>
        </w:rPr>
        <w:fldChar w:fldCharType="separate"/>
      </w:r>
      <w:r>
        <w:rPr>
          <w:noProof/>
        </w:rPr>
        <w:t>46</w:t>
      </w:r>
      <w:r>
        <w:rPr>
          <w:noProof/>
        </w:rPr>
        <w:fldChar w:fldCharType="end"/>
      </w:r>
    </w:p>
    <w:p w14:paraId="04ED2400" w14:textId="58E7DBAF"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rFonts w:cs="Arial"/>
          <w:bCs/>
          <w:noProof/>
        </w:rPr>
        <w:t>9.</w:t>
      </w:r>
      <w:r w:rsidRPr="00B24CCB">
        <w:rPr>
          <w:rFonts w:eastAsia="SimSun" w:cs="Arial"/>
          <w:bCs/>
          <w:noProof/>
        </w:rPr>
        <w:t>5</w:t>
      </w:r>
      <w:r w:rsidRPr="00B24CCB">
        <w:rPr>
          <w:bCs/>
          <w:noProof/>
        </w:rPr>
        <w:t>.3.</w:t>
      </w:r>
      <w:r w:rsidRPr="00B24CCB">
        <w:rPr>
          <w:rFonts w:eastAsiaTheme="minorEastAsia"/>
          <w:bCs/>
          <w:noProof/>
          <w:lang w:eastAsia="zh-CN"/>
        </w:rPr>
        <w:t>6</w:t>
      </w:r>
      <w:r>
        <w:rPr>
          <w:rFonts w:asciiTheme="minorHAnsi" w:eastAsiaTheme="minorEastAsia" w:hAnsiTheme="minorHAnsi" w:cstheme="minorBidi"/>
          <w:noProof/>
          <w:kern w:val="2"/>
          <w:sz w:val="24"/>
          <w:szCs w:val="24"/>
          <w:lang w:eastAsia="en-GB"/>
          <w14:ligatures w14:val="standardContextual"/>
        </w:rPr>
        <w:tab/>
      </w:r>
      <w:r w:rsidRPr="00B24CCB">
        <w:rPr>
          <w:rFonts w:cs="Arial"/>
          <w:bCs/>
          <w:noProof/>
        </w:rPr>
        <w:t xml:space="preserve">VAL server policy </w:t>
      </w:r>
      <w:r w:rsidRPr="00B24CCB">
        <w:rPr>
          <w:bCs/>
          <w:noProof/>
        </w:rPr>
        <w:t>delete request</w:t>
      </w:r>
      <w:r>
        <w:rPr>
          <w:noProof/>
        </w:rPr>
        <w:tab/>
      </w:r>
      <w:r>
        <w:rPr>
          <w:noProof/>
        </w:rPr>
        <w:fldChar w:fldCharType="begin"/>
      </w:r>
      <w:r>
        <w:rPr>
          <w:noProof/>
        </w:rPr>
        <w:instrText xml:space="preserve"> PAGEREF _Toc170686134 \h </w:instrText>
      </w:r>
      <w:r>
        <w:rPr>
          <w:noProof/>
        </w:rPr>
      </w:r>
      <w:r>
        <w:rPr>
          <w:noProof/>
        </w:rPr>
        <w:fldChar w:fldCharType="separate"/>
      </w:r>
      <w:r>
        <w:rPr>
          <w:noProof/>
        </w:rPr>
        <w:t>46</w:t>
      </w:r>
      <w:r>
        <w:rPr>
          <w:noProof/>
        </w:rPr>
        <w:fldChar w:fldCharType="end"/>
      </w:r>
    </w:p>
    <w:p w14:paraId="188AB904" w14:textId="18960F68"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rFonts w:cs="Arial"/>
          <w:bCs/>
          <w:noProof/>
        </w:rPr>
        <w:t>9.</w:t>
      </w:r>
      <w:r w:rsidRPr="00B24CCB">
        <w:rPr>
          <w:rFonts w:eastAsia="SimSun" w:cs="Arial"/>
          <w:bCs/>
          <w:noProof/>
        </w:rPr>
        <w:t>5</w:t>
      </w:r>
      <w:r w:rsidRPr="00B24CCB">
        <w:rPr>
          <w:bCs/>
          <w:noProof/>
        </w:rPr>
        <w:t>.</w:t>
      </w:r>
      <w:r w:rsidRPr="00B24CCB">
        <w:rPr>
          <w:rFonts w:cs="Arial"/>
          <w:bCs/>
          <w:noProof/>
        </w:rPr>
        <w:t>3</w:t>
      </w:r>
      <w:r w:rsidRPr="00B24CCB">
        <w:rPr>
          <w:bCs/>
          <w:noProof/>
        </w:rPr>
        <w:t>.</w:t>
      </w:r>
      <w:r w:rsidRPr="00B24CCB">
        <w:rPr>
          <w:rFonts w:eastAsiaTheme="minorEastAsia"/>
          <w:bCs/>
          <w:noProof/>
          <w:lang w:eastAsia="zh-CN"/>
        </w:rPr>
        <w:t>7</w:t>
      </w:r>
      <w:r>
        <w:rPr>
          <w:rFonts w:asciiTheme="minorHAnsi" w:eastAsiaTheme="minorEastAsia" w:hAnsiTheme="minorHAnsi" w:cstheme="minorBidi"/>
          <w:noProof/>
          <w:kern w:val="2"/>
          <w:sz w:val="24"/>
          <w:szCs w:val="24"/>
          <w:lang w:eastAsia="en-GB"/>
          <w14:ligatures w14:val="standardContextual"/>
        </w:rPr>
        <w:tab/>
      </w:r>
      <w:r w:rsidRPr="00B24CCB">
        <w:rPr>
          <w:bCs/>
          <w:noProof/>
        </w:rPr>
        <w:t>VAL server policy delete response</w:t>
      </w:r>
      <w:r>
        <w:rPr>
          <w:noProof/>
        </w:rPr>
        <w:tab/>
      </w:r>
      <w:r>
        <w:rPr>
          <w:noProof/>
        </w:rPr>
        <w:fldChar w:fldCharType="begin"/>
      </w:r>
      <w:r>
        <w:rPr>
          <w:noProof/>
        </w:rPr>
        <w:instrText xml:space="preserve"> PAGEREF _Toc170686135 \h </w:instrText>
      </w:r>
      <w:r>
        <w:rPr>
          <w:noProof/>
        </w:rPr>
      </w:r>
      <w:r>
        <w:rPr>
          <w:noProof/>
        </w:rPr>
        <w:fldChar w:fldCharType="separate"/>
      </w:r>
      <w:r>
        <w:rPr>
          <w:noProof/>
        </w:rPr>
        <w:t>46</w:t>
      </w:r>
      <w:r>
        <w:rPr>
          <w:noProof/>
        </w:rPr>
        <w:fldChar w:fldCharType="end"/>
      </w:r>
    </w:p>
    <w:p w14:paraId="1CE89DF4" w14:textId="02B9DA25"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rFonts w:cs="Arial"/>
          <w:bCs/>
          <w:noProof/>
        </w:rPr>
        <w:t>9.</w:t>
      </w:r>
      <w:r w:rsidRPr="00B24CCB">
        <w:rPr>
          <w:rFonts w:eastAsia="SimSun" w:cs="Arial"/>
          <w:bCs/>
          <w:noProof/>
        </w:rPr>
        <w:t>5</w:t>
      </w:r>
      <w:r w:rsidRPr="00B24CCB">
        <w:rPr>
          <w:bCs/>
          <w:noProof/>
        </w:rPr>
        <w:t>.</w:t>
      </w:r>
      <w:r w:rsidRPr="00B24CCB">
        <w:rPr>
          <w:rFonts w:cs="Arial"/>
          <w:bCs/>
          <w:noProof/>
        </w:rPr>
        <w:t>3</w:t>
      </w:r>
      <w:r w:rsidRPr="00B24CCB">
        <w:rPr>
          <w:bCs/>
          <w:noProof/>
        </w:rPr>
        <w:t>.</w:t>
      </w:r>
      <w:r w:rsidRPr="00B24CCB">
        <w:rPr>
          <w:rFonts w:eastAsiaTheme="minorEastAsia"/>
          <w:bCs/>
          <w:noProof/>
          <w:lang w:eastAsia="zh-CN"/>
        </w:rPr>
        <w:t>8</w:t>
      </w:r>
      <w:r>
        <w:rPr>
          <w:rFonts w:asciiTheme="minorHAnsi" w:eastAsiaTheme="minorEastAsia" w:hAnsiTheme="minorHAnsi" w:cstheme="minorBidi"/>
          <w:noProof/>
          <w:kern w:val="2"/>
          <w:sz w:val="24"/>
          <w:szCs w:val="24"/>
          <w:lang w:eastAsia="en-GB"/>
          <w14:ligatures w14:val="standardContextual"/>
        </w:rPr>
        <w:tab/>
      </w:r>
      <w:r w:rsidRPr="00B24CCB">
        <w:rPr>
          <w:bCs/>
          <w:noProof/>
        </w:rPr>
        <w:t xml:space="preserve">VAL server policy usage reporting data subscribe </w:t>
      </w:r>
      <w:r w:rsidRPr="00B24CCB">
        <w:rPr>
          <w:rFonts w:cs="Arial"/>
          <w:bCs/>
          <w:noProof/>
        </w:rPr>
        <w:t>request</w:t>
      </w:r>
      <w:r>
        <w:rPr>
          <w:noProof/>
        </w:rPr>
        <w:tab/>
      </w:r>
      <w:r>
        <w:rPr>
          <w:noProof/>
        </w:rPr>
        <w:fldChar w:fldCharType="begin"/>
      </w:r>
      <w:r>
        <w:rPr>
          <w:noProof/>
        </w:rPr>
        <w:instrText xml:space="preserve"> PAGEREF _Toc170686136 \h </w:instrText>
      </w:r>
      <w:r>
        <w:rPr>
          <w:noProof/>
        </w:rPr>
      </w:r>
      <w:r>
        <w:rPr>
          <w:noProof/>
        </w:rPr>
        <w:fldChar w:fldCharType="separate"/>
      </w:r>
      <w:r>
        <w:rPr>
          <w:noProof/>
        </w:rPr>
        <w:t>47</w:t>
      </w:r>
      <w:r>
        <w:rPr>
          <w:noProof/>
        </w:rPr>
        <w:fldChar w:fldCharType="end"/>
      </w:r>
    </w:p>
    <w:p w14:paraId="230068C4" w14:textId="006B596A"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rFonts w:cs="Arial"/>
          <w:bCs/>
          <w:noProof/>
        </w:rPr>
        <w:t>9.</w:t>
      </w:r>
      <w:r w:rsidRPr="00B24CCB">
        <w:rPr>
          <w:rFonts w:eastAsia="SimSun" w:cs="Arial"/>
          <w:bCs/>
          <w:noProof/>
        </w:rPr>
        <w:t>5</w:t>
      </w:r>
      <w:r w:rsidRPr="00B24CCB">
        <w:rPr>
          <w:bCs/>
          <w:noProof/>
        </w:rPr>
        <w:t>.</w:t>
      </w:r>
      <w:r w:rsidRPr="00B24CCB">
        <w:rPr>
          <w:rFonts w:cs="Arial"/>
          <w:bCs/>
          <w:noProof/>
        </w:rPr>
        <w:t>3</w:t>
      </w:r>
      <w:r w:rsidRPr="00B24CCB">
        <w:rPr>
          <w:bCs/>
          <w:noProof/>
        </w:rPr>
        <w:t>.</w:t>
      </w:r>
      <w:r w:rsidRPr="00B24CCB">
        <w:rPr>
          <w:rFonts w:eastAsiaTheme="minorEastAsia"/>
          <w:bCs/>
          <w:noProof/>
          <w:lang w:eastAsia="zh-CN"/>
        </w:rPr>
        <w:t>9</w:t>
      </w:r>
      <w:r>
        <w:rPr>
          <w:rFonts w:asciiTheme="minorHAnsi" w:eastAsiaTheme="minorEastAsia" w:hAnsiTheme="minorHAnsi" w:cstheme="minorBidi"/>
          <w:noProof/>
          <w:kern w:val="2"/>
          <w:sz w:val="24"/>
          <w:szCs w:val="24"/>
          <w:lang w:eastAsia="en-GB"/>
          <w14:ligatures w14:val="standardContextual"/>
        </w:rPr>
        <w:tab/>
      </w:r>
      <w:r w:rsidRPr="00B24CCB">
        <w:rPr>
          <w:bCs/>
          <w:noProof/>
        </w:rPr>
        <w:t>VAL server policy usage reporting data subscribe response</w:t>
      </w:r>
      <w:r>
        <w:rPr>
          <w:noProof/>
        </w:rPr>
        <w:tab/>
      </w:r>
      <w:r>
        <w:rPr>
          <w:noProof/>
        </w:rPr>
        <w:fldChar w:fldCharType="begin"/>
      </w:r>
      <w:r>
        <w:rPr>
          <w:noProof/>
        </w:rPr>
        <w:instrText xml:space="preserve"> PAGEREF _Toc170686137 \h </w:instrText>
      </w:r>
      <w:r>
        <w:rPr>
          <w:noProof/>
        </w:rPr>
      </w:r>
      <w:r>
        <w:rPr>
          <w:noProof/>
        </w:rPr>
        <w:fldChar w:fldCharType="separate"/>
      </w:r>
      <w:r>
        <w:rPr>
          <w:noProof/>
        </w:rPr>
        <w:t>47</w:t>
      </w:r>
      <w:r>
        <w:rPr>
          <w:noProof/>
        </w:rPr>
        <w:fldChar w:fldCharType="end"/>
      </w:r>
    </w:p>
    <w:p w14:paraId="61BFF9D9" w14:textId="6EE71894"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rFonts w:cs="Arial"/>
          <w:bCs/>
          <w:noProof/>
        </w:rPr>
        <w:t>9.</w:t>
      </w:r>
      <w:r w:rsidRPr="00B24CCB">
        <w:rPr>
          <w:rFonts w:eastAsia="SimSun" w:cs="Arial"/>
          <w:bCs/>
          <w:noProof/>
        </w:rPr>
        <w:t>5</w:t>
      </w:r>
      <w:r w:rsidRPr="00B24CCB">
        <w:rPr>
          <w:bCs/>
          <w:noProof/>
        </w:rPr>
        <w:t>.</w:t>
      </w:r>
      <w:r w:rsidRPr="00B24CCB">
        <w:rPr>
          <w:rFonts w:cs="Arial"/>
          <w:bCs/>
          <w:noProof/>
        </w:rPr>
        <w:t>3</w:t>
      </w:r>
      <w:r w:rsidRPr="00B24CCB">
        <w:rPr>
          <w:bCs/>
          <w:noProof/>
        </w:rPr>
        <w:t>.</w:t>
      </w:r>
      <w:r w:rsidRPr="00B24CCB">
        <w:rPr>
          <w:rFonts w:eastAsiaTheme="minorEastAsia"/>
          <w:bCs/>
          <w:noProof/>
          <w:lang w:eastAsia="zh-CN"/>
        </w:rPr>
        <w:t>10</w:t>
      </w:r>
      <w:r>
        <w:rPr>
          <w:rFonts w:asciiTheme="minorHAnsi" w:eastAsiaTheme="minorEastAsia" w:hAnsiTheme="minorHAnsi" w:cstheme="minorBidi"/>
          <w:noProof/>
          <w:kern w:val="2"/>
          <w:sz w:val="24"/>
          <w:szCs w:val="24"/>
          <w:lang w:eastAsia="en-GB"/>
          <w14:ligatures w14:val="standardContextual"/>
        </w:rPr>
        <w:tab/>
      </w:r>
      <w:r w:rsidRPr="00B24CCB">
        <w:rPr>
          <w:bCs/>
          <w:noProof/>
        </w:rPr>
        <w:t xml:space="preserve">VAL server policy usage reporting data </w:t>
      </w:r>
      <w:r w:rsidRPr="00B24CCB">
        <w:rPr>
          <w:rFonts w:cs="Arial"/>
          <w:bCs/>
          <w:noProof/>
        </w:rPr>
        <w:t>notif</w:t>
      </w:r>
      <w:r w:rsidRPr="00B24CCB">
        <w:rPr>
          <w:bCs/>
          <w:noProof/>
        </w:rPr>
        <w:t>ication</w:t>
      </w:r>
      <w:r>
        <w:rPr>
          <w:noProof/>
        </w:rPr>
        <w:tab/>
      </w:r>
      <w:r>
        <w:rPr>
          <w:noProof/>
        </w:rPr>
        <w:fldChar w:fldCharType="begin"/>
      </w:r>
      <w:r>
        <w:rPr>
          <w:noProof/>
        </w:rPr>
        <w:instrText xml:space="preserve"> PAGEREF _Toc170686138 \h </w:instrText>
      </w:r>
      <w:r>
        <w:rPr>
          <w:noProof/>
        </w:rPr>
      </w:r>
      <w:r>
        <w:rPr>
          <w:noProof/>
        </w:rPr>
        <w:fldChar w:fldCharType="separate"/>
      </w:r>
      <w:r>
        <w:rPr>
          <w:noProof/>
        </w:rPr>
        <w:t>47</w:t>
      </w:r>
      <w:r>
        <w:rPr>
          <w:noProof/>
        </w:rPr>
        <w:fldChar w:fldCharType="end"/>
      </w:r>
    </w:p>
    <w:p w14:paraId="1CE0E116" w14:textId="684562CF"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B24CCB">
        <w:rPr>
          <w:rFonts w:eastAsiaTheme="minorEastAsia"/>
          <w:noProof/>
          <w:lang w:eastAsia="zh-CN"/>
        </w:rPr>
        <w:t>5</w:t>
      </w:r>
      <w:r>
        <w:rPr>
          <w:noProof/>
        </w:rPr>
        <w:t>.</w:t>
      </w:r>
      <w:r>
        <w:rPr>
          <w:noProof/>
          <w:lang w:eastAsia="zh-CN"/>
        </w:rPr>
        <w:t>3</w:t>
      </w:r>
      <w:r>
        <w:rPr>
          <w:noProof/>
        </w:rPr>
        <w:t>.</w:t>
      </w:r>
      <w:r w:rsidRPr="00B24CCB">
        <w:rPr>
          <w:rFonts w:eastAsiaTheme="minorEastAsia"/>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 optimization</w:t>
      </w:r>
      <w:r>
        <w:rPr>
          <w:noProof/>
        </w:rPr>
        <w:t xml:space="preserve"> </w:t>
      </w:r>
      <w:r>
        <w:rPr>
          <w:noProof/>
          <w:lang w:eastAsia="zh-CN"/>
        </w:rPr>
        <w:t>subscription request</w:t>
      </w:r>
      <w:r>
        <w:rPr>
          <w:noProof/>
        </w:rPr>
        <w:tab/>
      </w:r>
      <w:r>
        <w:rPr>
          <w:noProof/>
        </w:rPr>
        <w:fldChar w:fldCharType="begin"/>
      </w:r>
      <w:r>
        <w:rPr>
          <w:noProof/>
        </w:rPr>
        <w:instrText xml:space="preserve"> PAGEREF _Toc170686139 \h </w:instrText>
      </w:r>
      <w:r>
        <w:rPr>
          <w:noProof/>
        </w:rPr>
      </w:r>
      <w:r>
        <w:rPr>
          <w:noProof/>
        </w:rPr>
        <w:fldChar w:fldCharType="separate"/>
      </w:r>
      <w:r>
        <w:rPr>
          <w:noProof/>
        </w:rPr>
        <w:t>48</w:t>
      </w:r>
      <w:r>
        <w:rPr>
          <w:noProof/>
        </w:rPr>
        <w:fldChar w:fldCharType="end"/>
      </w:r>
    </w:p>
    <w:p w14:paraId="7A27C801" w14:textId="4018A627"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B24CCB">
        <w:rPr>
          <w:rFonts w:eastAsiaTheme="minorEastAsia"/>
          <w:noProof/>
          <w:lang w:eastAsia="zh-CN"/>
        </w:rPr>
        <w:t>5</w:t>
      </w:r>
      <w:r>
        <w:rPr>
          <w:noProof/>
        </w:rPr>
        <w:t>.</w:t>
      </w:r>
      <w:r>
        <w:rPr>
          <w:noProof/>
          <w:lang w:eastAsia="zh-CN"/>
        </w:rPr>
        <w:t>3</w:t>
      </w:r>
      <w:r>
        <w:rPr>
          <w:noProof/>
        </w:rPr>
        <w:t>.</w:t>
      </w:r>
      <w:r w:rsidRPr="00B24CCB">
        <w:rPr>
          <w:rFonts w:eastAsiaTheme="minorEastAsia"/>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 optimization</w:t>
      </w:r>
      <w:r>
        <w:rPr>
          <w:noProof/>
        </w:rPr>
        <w:t xml:space="preserve"> </w:t>
      </w:r>
      <w:r>
        <w:rPr>
          <w:noProof/>
          <w:lang w:eastAsia="zh-CN"/>
        </w:rPr>
        <w:t xml:space="preserve">subscription </w:t>
      </w:r>
      <w:r>
        <w:rPr>
          <w:noProof/>
        </w:rPr>
        <w:t>response</w:t>
      </w:r>
      <w:r>
        <w:rPr>
          <w:noProof/>
        </w:rPr>
        <w:tab/>
      </w:r>
      <w:r>
        <w:rPr>
          <w:noProof/>
        </w:rPr>
        <w:fldChar w:fldCharType="begin"/>
      </w:r>
      <w:r>
        <w:rPr>
          <w:noProof/>
        </w:rPr>
        <w:instrText xml:space="preserve"> PAGEREF _Toc170686140 \h </w:instrText>
      </w:r>
      <w:r>
        <w:rPr>
          <w:noProof/>
        </w:rPr>
      </w:r>
      <w:r>
        <w:rPr>
          <w:noProof/>
        </w:rPr>
        <w:fldChar w:fldCharType="separate"/>
      </w:r>
      <w:r>
        <w:rPr>
          <w:noProof/>
        </w:rPr>
        <w:t>48</w:t>
      </w:r>
      <w:r>
        <w:rPr>
          <w:noProof/>
        </w:rPr>
        <w:fldChar w:fldCharType="end"/>
      </w:r>
    </w:p>
    <w:p w14:paraId="6330C559" w14:textId="6BB36B6B"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B24CCB">
        <w:rPr>
          <w:rFonts w:eastAsiaTheme="minorEastAsia"/>
          <w:noProof/>
          <w:lang w:eastAsia="zh-CN"/>
        </w:rPr>
        <w:t>5</w:t>
      </w:r>
      <w:r>
        <w:rPr>
          <w:noProof/>
        </w:rPr>
        <w:t>.</w:t>
      </w:r>
      <w:r>
        <w:rPr>
          <w:noProof/>
          <w:lang w:eastAsia="zh-CN"/>
        </w:rPr>
        <w:t>3</w:t>
      </w:r>
      <w:r>
        <w:rPr>
          <w:noProof/>
        </w:rPr>
        <w:t>.</w:t>
      </w:r>
      <w:r w:rsidRPr="00B24CCB">
        <w:rPr>
          <w:rFonts w:eastAsiaTheme="minorEastAsia"/>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 optimization</w:t>
      </w:r>
      <w:r>
        <w:rPr>
          <w:noProof/>
        </w:rPr>
        <w:t xml:space="preserve"> </w:t>
      </w:r>
      <w:r>
        <w:rPr>
          <w:noProof/>
          <w:lang w:eastAsia="zh-CN"/>
        </w:rPr>
        <w:t>notif</w:t>
      </w:r>
      <w:r w:rsidRPr="00B24CCB">
        <w:rPr>
          <w:rFonts w:eastAsiaTheme="minorEastAsia"/>
          <w:noProof/>
          <w:lang w:eastAsia="zh-CN"/>
        </w:rPr>
        <w:t>ication</w:t>
      </w:r>
      <w:r>
        <w:rPr>
          <w:noProof/>
        </w:rPr>
        <w:tab/>
      </w:r>
      <w:r>
        <w:rPr>
          <w:noProof/>
        </w:rPr>
        <w:fldChar w:fldCharType="begin"/>
      </w:r>
      <w:r>
        <w:rPr>
          <w:noProof/>
        </w:rPr>
        <w:instrText xml:space="preserve"> PAGEREF _Toc170686141 \h </w:instrText>
      </w:r>
      <w:r>
        <w:rPr>
          <w:noProof/>
        </w:rPr>
      </w:r>
      <w:r>
        <w:rPr>
          <w:noProof/>
        </w:rPr>
        <w:fldChar w:fldCharType="separate"/>
      </w:r>
      <w:r>
        <w:rPr>
          <w:noProof/>
        </w:rPr>
        <w:t>48</w:t>
      </w:r>
      <w:r>
        <w:rPr>
          <w:noProof/>
        </w:rPr>
        <w:fldChar w:fldCharType="end"/>
      </w:r>
    </w:p>
    <w:p w14:paraId="610FD241" w14:textId="3D300C85"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rFonts w:cs="Arial"/>
          <w:bCs/>
          <w:noProof/>
        </w:rPr>
        <w:t>9.</w:t>
      </w:r>
      <w:r w:rsidRPr="00B24CCB">
        <w:rPr>
          <w:rFonts w:eastAsia="DengXian" w:cs="Arial"/>
          <w:bCs/>
          <w:noProof/>
        </w:rPr>
        <w:t>5</w:t>
      </w:r>
      <w:r w:rsidRPr="00B24CCB">
        <w:rPr>
          <w:bCs/>
          <w:noProof/>
        </w:rPr>
        <w:t>.</w:t>
      </w:r>
      <w:r w:rsidRPr="00B24CCB">
        <w:rPr>
          <w:rFonts w:cs="Arial"/>
          <w:bCs/>
          <w:noProof/>
        </w:rPr>
        <w:t>3</w:t>
      </w:r>
      <w:r w:rsidRPr="00B24CCB">
        <w:rPr>
          <w:bCs/>
          <w:noProof/>
        </w:rPr>
        <w:t>.</w:t>
      </w:r>
      <w:r w:rsidRPr="00B24CCB">
        <w:rPr>
          <w:rFonts w:eastAsiaTheme="minorEastAsia"/>
          <w:bCs/>
          <w:noProof/>
          <w:lang w:eastAsia="zh-CN"/>
        </w:rPr>
        <w:t>14</w:t>
      </w:r>
      <w:r>
        <w:rPr>
          <w:rFonts w:asciiTheme="minorHAnsi" w:eastAsiaTheme="minorEastAsia" w:hAnsiTheme="minorHAnsi" w:cstheme="minorBidi"/>
          <w:noProof/>
          <w:kern w:val="2"/>
          <w:sz w:val="24"/>
          <w:szCs w:val="24"/>
          <w:lang w:eastAsia="en-GB"/>
          <w14:ligatures w14:val="standardContextual"/>
        </w:rPr>
        <w:tab/>
      </w:r>
      <w:r w:rsidRPr="00B24CCB">
        <w:rPr>
          <w:rFonts w:cs="Arial"/>
          <w:bCs/>
          <w:noProof/>
        </w:rPr>
        <w:t>Network slice optimization</w:t>
      </w:r>
      <w:r w:rsidRPr="00B24CCB">
        <w:rPr>
          <w:bCs/>
          <w:noProof/>
        </w:rPr>
        <w:t xml:space="preserve"> report retrieval </w:t>
      </w:r>
      <w:r w:rsidRPr="00B24CCB">
        <w:rPr>
          <w:rFonts w:cs="Arial"/>
          <w:bCs/>
          <w:noProof/>
        </w:rPr>
        <w:t>request</w:t>
      </w:r>
      <w:r>
        <w:rPr>
          <w:noProof/>
        </w:rPr>
        <w:tab/>
      </w:r>
      <w:r>
        <w:rPr>
          <w:noProof/>
        </w:rPr>
        <w:fldChar w:fldCharType="begin"/>
      </w:r>
      <w:r>
        <w:rPr>
          <w:noProof/>
        </w:rPr>
        <w:instrText xml:space="preserve"> PAGEREF _Toc170686142 \h </w:instrText>
      </w:r>
      <w:r>
        <w:rPr>
          <w:noProof/>
        </w:rPr>
      </w:r>
      <w:r>
        <w:rPr>
          <w:noProof/>
        </w:rPr>
        <w:fldChar w:fldCharType="separate"/>
      </w:r>
      <w:r>
        <w:rPr>
          <w:noProof/>
        </w:rPr>
        <w:t>49</w:t>
      </w:r>
      <w:r>
        <w:rPr>
          <w:noProof/>
        </w:rPr>
        <w:fldChar w:fldCharType="end"/>
      </w:r>
    </w:p>
    <w:p w14:paraId="3701E92C" w14:textId="3AC06CA1"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rFonts w:cs="Arial"/>
          <w:bCs/>
          <w:noProof/>
        </w:rPr>
        <w:t>9.</w:t>
      </w:r>
      <w:r w:rsidRPr="00B24CCB">
        <w:rPr>
          <w:rFonts w:eastAsia="DengXian" w:cs="Arial"/>
          <w:bCs/>
          <w:noProof/>
        </w:rPr>
        <w:t>5</w:t>
      </w:r>
      <w:r w:rsidRPr="00B24CCB">
        <w:rPr>
          <w:bCs/>
          <w:noProof/>
        </w:rPr>
        <w:t>.</w:t>
      </w:r>
      <w:r w:rsidRPr="00B24CCB">
        <w:rPr>
          <w:rFonts w:cs="Arial"/>
          <w:bCs/>
          <w:noProof/>
        </w:rPr>
        <w:t>3</w:t>
      </w:r>
      <w:r w:rsidRPr="00B24CCB">
        <w:rPr>
          <w:bCs/>
          <w:noProof/>
        </w:rPr>
        <w:t>.</w:t>
      </w:r>
      <w:r w:rsidRPr="00B24CCB">
        <w:rPr>
          <w:rFonts w:eastAsiaTheme="minorEastAsia"/>
          <w:bCs/>
          <w:noProof/>
          <w:lang w:eastAsia="zh-CN"/>
        </w:rPr>
        <w:t>15</w:t>
      </w:r>
      <w:r>
        <w:rPr>
          <w:rFonts w:asciiTheme="minorHAnsi" w:eastAsiaTheme="minorEastAsia" w:hAnsiTheme="minorHAnsi" w:cstheme="minorBidi"/>
          <w:noProof/>
          <w:kern w:val="2"/>
          <w:sz w:val="24"/>
          <w:szCs w:val="24"/>
          <w:lang w:eastAsia="en-GB"/>
          <w14:ligatures w14:val="standardContextual"/>
        </w:rPr>
        <w:tab/>
      </w:r>
      <w:r w:rsidRPr="00B24CCB">
        <w:rPr>
          <w:rFonts w:cs="Arial"/>
          <w:bCs/>
          <w:noProof/>
        </w:rPr>
        <w:t>Network slice optimization</w:t>
      </w:r>
      <w:r w:rsidRPr="00B24CCB">
        <w:rPr>
          <w:bCs/>
          <w:noProof/>
        </w:rPr>
        <w:t xml:space="preserve"> report retrieval response</w:t>
      </w:r>
      <w:r>
        <w:rPr>
          <w:noProof/>
        </w:rPr>
        <w:tab/>
      </w:r>
      <w:r>
        <w:rPr>
          <w:noProof/>
        </w:rPr>
        <w:fldChar w:fldCharType="begin"/>
      </w:r>
      <w:r>
        <w:rPr>
          <w:noProof/>
        </w:rPr>
        <w:instrText xml:space="preserve"> PAGEREF _Toc170686143 \h </w:instrText>
      </w:r>
      <w:r>
        <w:rPr>
          <w:noProof/>
        </w:rPr>
      </w:r>
      <w:r>
        <w:rPr>
          <w:noProof/>
        </w:rPr>
        <w:fldChar w:fldCharType="separate"/>
      </w:r>
      <w:r>
        <w:rPr>
          <w:noProof/>
        </w:rPr>
        <w:t>49</w:t>
      </w:r>
      <w:r>
        <w:rPr>
          <w:noProof/>
        </w:rPr>
        <w:fldChar w:fldCharType="end"/>
      </w:r>
    </w:p>
    <w:p w14:paraId="5F5B037E" w14:textId="4C4A197D"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5</w:t>
      </w:r>
      <w:r>
        <w:rPr>
          <w:noProof/>
        </w:rPr>
        <w:t>.</w:t>
      </w:r>
      <w:r>
        <w:rPr>
          <w:noProof/>
          <w:lang w:eastAsia="zh-CN"/>
        </w:rPr>
        <w:t>3</w:t>
      </w:r>
      <w:r>
        <w:rPr>
          <w:noProof/>
        </w:rPr>
        <w:t>.</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rPr>
        <w:t>olicy</w:t>
      </w:r>
      <w:r>
        <w:rPr>
          <w:noProof/>
          <w:lang w:eastAsia="zh-CN"/>
        </w:rPr>
        <w:t xml:space="preserve"> </w:t>
      </w:r>
      <w:r>
        <w:rPr>
          <w:noProof/>
        </w:rPr>
        <w:t>harmonization</w:t>
      </w:r>
      <w:r>
        <w:rPr>
          <w:noProof/>
          <w:lang w:eastAsia="zh-CN"/>
        </w:rPr>
        <w:t xml:space="preserve"> subscribe notify</w:t>
      </w:r>
      <w:r>
        <w:rPr>
          <w:noProof/>
        </w:rPr>
        <w:tab/>
      </w:r>
      <w:r>
        <w:rPr>
          <w:noProof/>
        </w:rPr>
        <w:fldChar w:fldCharType="begin"/>
      </w:r>
      <w:r>
        <w:rPr>
          <w:noProof/>
        </w:rPr>
        <w:instrText xml:space="preserve"> PAGEREF _Toc170686144 \h </w:instrText>
      </w:r>
      <w:r>
        <w:rPr>
          <w:noProof/>
        </w:rPr>
      </w:r>
      <w:r>
        <w:rPr>
          <w:noProof/>
        </w:rPr>
        <w:fldChar w:fldCharType="separate"/>
      </w:r>
      <w:r>
        <w:rPr>
          <w:noProof/>
        </w:rPr>
        <w:t>50</w:t>
      </w:r>
      <w:r>
        <w:rPr>
          <w:noProof/>
        </w:rPr>
        <w:fldChar w:fldCharType="end"/>
      </w:r>
    </w:p>
    <w:p w14:paraId="41A1CFB1" w14:textId="67E013DC"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B24CCB">
        <w:rPr>
          <w:rFonts w:eastAsiaTheme="minorEastAsia"/>
          <w:noProof/>
          <w:lang w:eastAsia="zh-CN"/>
        </w:rPr>
        <w:t>5</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_Toc170686145 \h </w:instrText>
      </w:r>
      <w:r>
        <w:rPr>
          <w:noProof/>
        </w:rPr>
      </w:r>
      <w:r>
        <w:rPr>
          <w:noProof/>
        </w:rPr>
        <w:fldChar w:fldCharType="separate"/>
      </w:r>
      <w:r>
        <w:rPr>
          <w:noProof/>
        </w:rPr>
        <w:t>50</w:t>
      </w:r>
      <w:r>
        <w:rPr>
          <w:noProof/>
        </w:rPr>
        <w:fldChar w:fldCharType="end"/>
      </w:r>
    </w:p>
    <w:p w14:paraId="77A987BF" w14:textId="22657D9F"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B24CCB">
        <w:rPr>
          <w:rFonts w:eastAsiaTheme="minorEastAsia"/>
          <w:noProof/>
          <w:lang w:eastAsia="zh-CN"/>
        </w:rPr>
        <w:t>5</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_Toc170686146 \h </w:instrText>
      </w:r>
      <w:r>
        <w:rPr>
          <w:noProof/>
        </w:rPr>
      </w:r>
      <w:r>
        <w:rPr>
          <w:noProof/>
        </w:rPr>
        <w:fldChar w:fldCharType="separate"/>
      </w:r>
      <w:r>
        <w:rPr>
          <w:noProof/>
        </w:rPr>
        <w:t>50</w:t>
      </w:r>
      <w:r>
        <w:rPr>
          <w:noProof/>
        </w:rPr>
        <w:fldChar w:fldCharType="end"/>
      </w:r>
    </w:p>
    <w:p w14:paraId="3DC9B168" w14:textId="13C2B5BF"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B24CCB">
        <w:rPr>
          <w:rFonts w:eastAsiaTheme="minorEastAsia"/>
          <w:noProof/>
          <w:lang w:eastAsia="zh-CN"/>
        </w:rPr>
        <w:t>5</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SS_NSCE_</w:t>
      </w:r>
      <w:r>
        <w:rPr>
          <w:noProof/>
          <w:lang w:eastAsia="zh-CN"/>
        </w:rPr>
        <w:t xml:space="preserve"> Policy</w:t>
      </w:r>
      <w:r w:rsidRPr="00B24CCB">
        <w:rPr>
          <w:rFonts w:eastAsiaTheme="minorEastAsia"/>
          <w:noProof/>
          <w:lang w:eastAsia="zh-CN"/>
        </w:rPr>
        <w:t>_</w:t>
      </w:r>
      <w:r>
        <w:rPr>
          <w:noProof/>
          <w:lang w:eastAsia="zh-CN"/>
        </w:rPr>
        <w:t>Provisioning</w:t>
      </w:r>
      <w:r>
        <w:rPr>
          <w:noProof/>
        </w:rPr>
        <w:t xml:space="preserve"> operation</w:t>
      </w:r>
      <w:r>
        <w:rPr>
          <w:noProof/>
        </w:rPr>
        <w:tab/>
      </w:r>
      <w:r>
        <w:rPr>
          <w:noProof/>
        </w:rPr>
        <w:fldChar w:fldCharType="begin"/>
      </w:r>
      <w:r>
        <w:rPr>
          <w:noProof/>
        </w:rPr>
        <w:instrText xml:space="preserve"> PAGEREF _Toc170686147 \h </w:instrText>
      </w:r>
      <w:r>
        <w:rPr>
          <w:noProof/>
        </w:rPr>
      </w:r>
      <w:r>
        <w:rPr>
          <w:noProof/>
        </w:rPr>
        <w:fldChar w:fldCharType="separate"/>
      </w:r>
      <w:r>
        <w:rPr>
          <w:noProof/>
        </w:rPr>
        <w:t>50</w:t>
      </w:r>
      <w:r>
        <w:rPr>
          <w:noProof/>
        </w:rPr>
        <w:fldChar w:fldCharType="end"/>
      </w:r>
    </w:p>
    <w:p w14:paraId="7DA7C8E8" w14:textId="185DE930"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rFonts w:cs="Arial"/>
          <w:bCs/>
          <w:noProof/>
        </w:rPr>
        <w:t>9.</w:t>
      </w:r>
      <w:r w:rsidRPr="00B24CCB">
        <w:rPr>
          <w:rFonts w:eastAsia="DengXian" w:cs="Arial"/>
          <w:bCs/>
          <w:noProof/>
        </w:rPr>
        <w:t>5</w:t>
      </w:r>
      <w:r w:rsidRPr="00B24CCB">
        <w:rPr>
          <w:bCs/>
          <w:noProof/>
        </w:rPr>
        <w:t>.4.</w:t>
      </w:r>
      <w:r w:rsidRPr="00B24CCB">
        <w:rPr>
          <w:rFonts w:eastAsiaTheme="minorEastAsia"/>
          <w:bCs/>
          <w:noProof/>
          <w:lang w:eastAsia="zh-CN"/>
        </w:rPr>
        <w:t>3</w:t>
      </w:r>
      <w:r>
        <w:rPr>
          <w:rFonts w:asciiTheme="minorHAnsi" w:eastAsiaTheme="minorEastAsia" w:hAnsiTheme="minorHAnsi" w:cstheme="minorBidi"/>
          <w:noProof/>
          <w:kern w:val="2"/>
          <w:sz w:val="24"/>
          <w:szCs w:val="24"/>
          <w:lang w:eastAsia="en-GB"/>
          <w14:ligatures w14:val="standardContextual"/>
        </w:rPr>
        <w:tab/>
      </w:r>
      <w:r w:rsidRPr="00B24CCB">
        <w:rPr>
          <w:bCs/>
          <w:noProof/>
        </w:rPr>
        <w:t>SS_NSCE_</w:t>
      </w:r>
      <w:r w:rsidRPr="00B24CCB">
        <w:rPr>
          <w:rFonts w:cs="Arial"/>
          <w:bCs/>
          <w:noProof/>
        </w:rPr>
        <w:t xml:space="preserve"> Policy</w:t>
      </w:r>
      <w:r w:rsidRPr="00B24CCB">
        <w:rPr>
          <w:bCs/>
          <w:noProof/>
        </w:rPr>
        <w:t>_Update operation</w:t>
      </w:r>
      <w:r>
        <w:rPr>
          <w:noProof/>
        </w:rPr>
        <w:tab/>
      </w:r>
      <w:r>
        <w:rPr>
          <w:noProof/>
        </w:rPr>
        <w:fldChar w:fldCharType="begin"/>
      </w:r>
      <w:r>
        <w:rPr>
          <w:noProof/>
        </w:rPr>
        <w:instrText xml:space="preserve"> PAGEREF _Toc170686148 \h </w:instrText>
      </w:r>
      <w:r>
        <w:rPr>
          <w:noProof/>
        </w:rPr>
      </w:r>
      <w:r>
        <w:rPr>
          <w:noProof/>
        </w:rPr>
        <w:fldChar w:fldCharType="separate"/>
      </w:r>
      <w:r>
        <w:rPr>
          <w:noProof/>
        </w:rPr>
        <w:t>50</w:t>
      </w:r>
      <w:r>
        <w:rPr>
          <w:noProof/>
        </w:rPr>
        <w:fldChar w:fldCharType="end"/>
      </w:r>
    </w:p>
    <w:p w14:paraId="28D35C3A" w14:textId="5E05108C"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rFonts w:cs="Arial"/>
          <w:bCs/>
          <w:noProof/>
        </w:rPr>
        <w:t>9.</w:t>
      </w:r>
      <w:r w:rsidRPr="00B24CCB">
        <w:rPr>
          <w:rFonts w:eastAsia="DengXian" w:cs="Arial"/>
          <w:bCs/>
          <w:noProof/>
        </w:rPr>
        <w:t>5</w:t>
      </w:r>
      <w:r w:rsidRPr="00B24CCB">
        <w:rPr>
          <w:bCs/>
          <w:noProof/>
        </w:rPr>
        <w:t>.4.</w:t>
      </w:r>
      <w:r w:rsidRPr="00B24CCB">
        <w:rPr>
          <w:rFonts w:eastAsiaTheme="minorEastAsia"/>
          <w:bCs/>
          <w:noProof/>
          <w:lang w:eastAsia="zh-CN"/>
        </w:rPr>
        <w:t>4</w:t>
      </w:r>
      <w:r>
        <w:rPr>
          <w:rFonts w:asciiTheme="minorHAnsi" w:eastAsiaTheme="minorEastAsia" w:hAnsiTheme="minorHAnsi" w:cstheme="minorBidi"/>
          <w:noProof/>
          <w:kern w:val="2"/>
          <w:sz w:val="24"/>
          <w:szCs w:val="24"/>
          <w:lang w:eastAsia="en-GB"/>
          <w14:ligatures w14:val="standardContextual"/>
        </w:rPr>
        <w:tab/>
      </w:r>
      <w:r w:rsidRPr="00B24CCB">
        <w:rPr>
          <w:bCs/>
          <w:noProof/>
        </w:rPr>
        <w:t>SS_NSCE_</w:t>
      </w:r>
      <w:r w:rsidRPr="00B24CCB">
        <w:rPr>
          <w:rFonts w:cs="Arial"/>
          <w:bCs/>
          <w:noProof/>
        </w:rPr>
        <w:t xml:space="preserve"> Policy</w:t>
      </w:r>
      <w:r w:rsidRPr="00B24CCB">
        <w:rPr>
          <w:bCs/>
          <w:noProof/>
        </w:rPr>
        <w:t>_Delete operation</w:t>
      </w:r>
      <w:r>
        <w:rPr>
          <w:noProof/>
        </w:rPr>
        <w:tab/>
      </w:r>
      <w:r>
        <w:rPr>
          <w:noProof/>
        </w:rPr>
        <w:fldChar w:fldCharType="begin"/>
      </w:r>
      <w:r>
        <w:rPr>
          <w:noProof/>
        </w:rPr>
        <w:instrText xml:space="preserve"> PAGEREF _Toc170686149 \h </w:instrText>
      </w:r>
      <w:r>
        <w:rPr>
          <w:noProof/>
        </w:rPr>
      </w:r>
      <w:r>
        <w:rPr>
          <w:noProof/>
        </w:rPr>
        <w:fldChar w:fldCharType="separate"/>
      </w:r>
      <w:r>
        <w:rPr>
          <w:noProof/>
        </w:rPr>
        <w:t>50</w:t>
      </w:r>
      <w:r>
        <w:rPr>
          <w:noProof/>
        </w:rPr>
        <w:fldChar w:fldCharType="end"/>
      </w:r>
    </w:p>
    <w:p w14:paraId="4F85DEEF" w14:textId="18DCB412"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.4.</w:t>
      </w:r>
      <w:r w:rsidRPr="00B24CCB">
        <w:rPr>
          <w:rFonts w:eastAsiaTheme="minorEastAsia"/>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SS_NSCE_</w:t>
      </w:r>
      <w:r>
        <w:rPr>
          <w:noProof/>
          <w:lang w:eastAsia="zh-CN"/>
        </w:rPr>
        <w:t>Policy_harmonization</w:t>
      </w:r>
      <w:r>
        <w:rPr>
          <w:noProof/>
        </w:rPr>
        <w:t xml:space="preserve"> </w:t>
      </w:r>
      <w:r>
        <w:rPr>
          <w:noProof/>
          <w:lang w:eastAsia="zh-CN"/>
        </w:rPr>
        <w:t>Notify_</w:t>
      </w:r>
      <w:r>
        <w:rPr>
          <w:noProof/>
        </w:rPr>
        <w:t>operation</w:t>
      </w:r>
      <w:r>
        <w:rPr>
          <w:noProof/>
        </w:rPr>
        <w:tab/>
      </w:r>
      <w:r>
        <w:rPr>
          <w:noProof/>
        </w:rPr>
        <w:fldChar w:fldCharType="begin"/>
      </w:r>
      <w:r>
        <w:rPr>
          <w:noProof/>
        </w:rPr>
        <w:instrText xml:space="preserve"> PAGEREF _Toc170686150 \h </w:instrText>
      </w:r>
      <w:r>
        <w:rPr>
          <w:noProof/>
        </w:rPr>
      </w:r>
      <w:r>
        <w:rPr>
          <w:noProof/>
        </w:rPr>
        <w:fldChar w:fldCharType="separate"/>
      </w:r>
      <w:r>
        <w:rPr>
          <w:noProof/>
        </w:rPr>
        <w:t>51</w:t>
      </w:r>
      <w:r>
        <w:rPr>
          <w:noProof/>
        </w:rPr>
        <w:fldChar w:fldCharType="end"/>
      </w:r>
    </w:p>
    <w:p w14:paraId="5DC643B3" w14:textId="78DBB2F3"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rFonts w:cs="Arial"/>
          <w:bCs/>
          <w:noProof/>
        </w:rPr>
        <w:t>9.</w:t>
      </w:r>
      <w:r w:rsidRPr="00B24CCB">
        <w:rPr>
          <w:rFonts w:eastAsia="DengXian" w:cs="Arial"/>
          <w:bCs/>
          <w:noProof/>
        </w:rPr>
        <w:t>5</w:t>
      </w:r>
      <w:r w:rsidRPr="00B24CCB">
        <w:rPr>
          <w:bCs/>
          <w:noProof/>
        </w:rPr>
        <w:t>.4.</w:t>
      </w:r>
      <w:r w:rsidRPr="00B24CCB">
        <w:rPr>
          <w:rFonts w:eastAsiaTheme="minorEastAsia"/>
          <w:bCs/>
          <w:noProof/>
          <w:lang w:eastAsia="zh-CN"/>
        </w:rPr>
        <w:t>6</w:t>
      </w:r>
      <w:r>
        <w:rPr>
          <w:rFonts w:asciiTheme="minorHAnsi" w:eastAsiaTheme="minorEastAsia" w:hAnsiTheme="minorHAnsi" w:cstheme="minorBidi"/>
          <w:noProof/>
          <w:kern w:val="2"/>
          <w:sz w:val="24"/>
          <w:szCs w:val="24"/>
          <w:lang w:eastAsia="en-GB"/>
          <w14:ligatures w14:val="standardContextual"/>
        </w:rPr>
        <w:tab/>
      </w:r>
      <w:r w:rsidRPr="00B24CCB">
        <w:rPr>
          <w:bCs/>
          <w:noProof/>
        </w:rPr>
        <w:t>SS_NSCE_</w:t>
      </w:r>
      <w:r w:rsidRPr="00B24CCB">
        <w:rPr>
          <w:rFonts w:cs="Arial"/>
          <w:bCs/>
          <w:noProof/>
        </w:rPr>
        <w:t xml:space="preserve"> Policy</w:t>
      </w:r>
      <w:r w:rsidRPr="00B24CCB">
        <w:rPr>
          <w:bCs/>
          <w:noProof/>
        </w:rPr>
        <w:t>_Usage_Reporting_Data_Subscribe operation</w:t>
      </w:r>
      <w:r>
        <w:rPr>
          <w:noProof/>
        </w:rPr>
        <w:tab/>
      </w:r>
      <w:r>
        <w:rPr>
          <w:noProof/>
        </w:rPr>
        <w:fldChar w:fldCharType="begin"/>
      </w:r>
      <w:r>
        <w:rPr>
          <w:noProof/>
        </w:rPr>
        <w:instrText xml:space="preserve"> PAGEREF _Toc170686151 \h </w:instrText>
      </w:r>
      <w:r>
        <w:rPr>
          <w:noProof/>
        </w:rPr>
      </w:r>
      <w:r>
        <w:rPr>
          <w:noProof/>
        </w:rPr>
        <w:fldChar w:fldCharType="separate"/>
      </w:r>
      <w:r>
        <w:rPr>
          <w:noProof/>
        </w:rPr>
        <w:t>51</w:t>
      </w:r>
      <w:r>
        <w:rPr>
          <w:noProof/>
        </w:rPr>
        <w:fldChar w:fldCharType="end"/>
      </w:r>
    </w:p>
    <w:p w14:paraId="1A2011CE" w14:textId="318685DA"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rFonts w:cs="Arial"/>
          <w:bCs/>
          <w:noProof/>
        </w:rPr>
        <w:t>9.</w:t>
      </w:r>
      <w:r w:rsidRPr="00B24CCB">
        <w:rPr>
          <w:rFonts w:eastAsia="DengXian" w:cs="Arial"/>
          <w:bCs/>
          <w:noProof/>
        </w:rPr>
        <w:t>5</w:t>
      </w:r>
      <w:r w:rsidRPr="00B24CCB">
        <w:rPr>
          <w:bCs/>
          <w:noProof/>
        </w:rPr>
        <w:t>.4.</w:t>
      </w:r>
      <w:r w:rsidRPr="00B24CCB">
        <w:rPr>
          <w:rFonts w:eastAsiaTheme="minorEastAsia"/>
          <w:bCs/>
          <w:noProof/>
          <w:lang w:eastAsia="zh-CN"/>
        </w:rPr>
        <w:t>7</w:t>
      </w:r>
      <w:r>
        <w:rPr>
          <w:rFonts w:asciiTheme="minorHAnsi" w:eastAsiaTheme="minorEastAsia" w:hAnsiTheme="minorHAnsi" w:cstheme="minorBidi"/>
          <w:noProof/>
          <w:kern w:val="2"/>
          <w:sz w:val="24"/>
          <w:szCs w:val="24"/>
          <w:lang w:eastAsia="en-GB"/>
          <w14:ligatures w14:val="standardContextual"/>
        </w:rPr>
        <w:tab/>
      </w:r>
      <w:r w:rsidRPr="00B24CCB">
        <w:rPr>
          <w:bCs/>
          <w:noProof/>
        </w:rPr>
        <w:t>SS_NSCE_</w:t>
      </w:r>
      <w:r w:rsidRPr="00B24CCB">
        <w:rPr>
          <w:rFonts w:cs="Arial"/>
          <w:bCs/>
          <w:noProof/>
        </w:rPr>
        <w:t xml:space="preserve"> Policy</w:t>
      </w:r>
      <w:r w:rsidRPr="00B24CCB">
        <w:rPr>
          <w:bCs/>
          <w:noProof/>
        </w:rPr>
        <w:t>_Usage_Reporting_Data_Notification operation</w:t>
      </w:r>
      <w:r>
        <w:rPr>
          <w:noProof/>
        </w:rPr>
        <w:tab/>
      </w:r>
      <w:r>
        <w:rPr>
          <w:noProof/>
        </w:rPr>
        <w:fldChar w:fldCharType="begin"/>
      </w:r>
      <w:r>
        <w:rPr>
          <w:noProof/>
        </w:rPr>
        <w:instrText xml:space="preserve"> PAGEREF _Toc170686152 \h </w:instrText>
      </w:r>
      <w:r>
        <w:rPr>
          <w:noProof/>
        </w:rPr>
      </w:r>
      <w:r>
        <w:rPr>
          <w:noProof/>
        </w:rPr>
        <w:fldChar w:fldCharType="separate"/>
      </w:r>
      <w:r>
        <w:rPr>
          <w:noProof/>
        </w:rPr>
        <w:t>51</w:t>
      </w:r>
      <w:r>
        <w:rPr>
          <w:noProof/>
        </w:rPr>
        <w:fldChar w:fldCharType="end"/>
      </w:r>
    </w:p>
    <w:p w14:paraId="5B57D544" w14:textId="48056D8E"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rFonts w:cs="Arial"/>
          <w:bCs/>
          <w:noProof/>
        </w:rPr>
        <w:t>9.</w:t>
      </w:r>
      <w:r w:rsidRPr="00B24CCB">
        <w:rPr>
          <w:rFonts w:eastAsia="DengXian" w:cs="Arial"/>
          <w:bCs/>
          <w:noProof/>
        </w:rPr>
        <w:t>5</w:t>
      </w:r>
      <w:r w:rsidRPr="00B24CCB">
        <w:rPr>
          <w:bCs/>
          <w:noProof/>
        </w:rPr>
        <w:t>.4.</w:t>
      </w:r>
      <w:r w:rsidRPr="00B24CCB">
        <w:rPr>
          <w:rFonts w:eastAsiaTheme="minorEastAsia"/>
          <w:bCs/>
          <w:noProof/>
          <w:lang w:eastAsia="zh-CN"/>
        </w:rPr>
        <w:t>8</w:t>
      </w:r>
      <w:r>
        <w:rPr>
          <w:rFonts w:asciiTheme="minorHAnsi" w:eastAsiaTheme="minorEastAsia" w:hAnsiTheme="minorHAnsi" w:cstheme="minorBidi"/>
          <w:noProof/>
          <w:kern w:val="2"/>
          <w:sz w:val="24"/>
          <w:szCs w:val="24"/>
          <w:lang w:eastAsia="en-GB"/>
          <w14:ligatures w14:val="standardContextual"/>
        </w:rPr>
        <w:tab/>
      </w:r>
      <w:r w:rsidRPr="00B24CCB">
        <w:rPr>
          <w:bCs/>
          <w:noProof/>
        </w:rPr>
        <w:t>SS_NSCE_NS_Optimization_Report_Retrieval operation</w:t>
      </w:r>
      <w:r>
        <w:rPr>
          <w:noProof/>
        </w:rPr>
        <w:tab/>
      </w:r>
      <w:r>
        <w:rPr>
          <w:noProof/>
        </w:rPr>
        <w:fldChar w:fldCharType="begin"/>
      </w:r>
      <w:r>
        <w:rPr>
          <w:noProof/>
        </w:rPr>
        <w:instrText xml:space="preserve"> PAGEREF _Toc170686153 \h </w:instrText>
      </w:r>
      <w:r>
        <w:rPr>
          <w:noProof/>
        </w:rPr>
      </w:r>
      <w:r>
        <w:rPr>
          <w:noProof/>
        </w:rPr>
        <w:fldChar w:fldCharType="separate"/>
      </w:r>
      <w:r>
        <w:rPr>
          <w:noProof/>
        </w:rPr>
        <w:t>51</w:t>
      </w:r>
      <w:r>
        <w:rPr>
          <w:noProof/>
        </w:rPr>
        <w:fldChar w:fldCharType="end"/>
      </w:r>
    </w:p>
    <w:p w14:paraId="539D6BD7" w14:textId="34AA8989"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B24CCB">
        <w:rPr>
          <w:rFonts w:eastAsiaTheme="minorEastAsia"/>
          <w:noProof/>
          <w:lang w:eastAsia="zh-CN"/>
        </w:rPr>
        <w:t>5</w:t>
      </w:r>
      <w:r>
        <w:rPr>
          <w:noProof/>
        </w:rPr>
        <w:t>.4.</w:t>
      </w:r>
      <w:r w:rsidRPr="00B24CCB">
        <w:rPr>
          <w:rFonts w:eastAsiaTheme="minorEastAsia"/>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SS_NSCE_</w:t>
      </w:r>
      <w:r>
        <w:rPr>
          <w:noProof/>
          <w:lang w:eastAsia="zh-CN"/>
        </w:rPr>
        <w:t xml:space="preserve">NSOptimization_Subscribe </w:t>
      </w:r>
      <w:r>
        <w:rPr>
          <w:noProof/>
        </w:rPr>
        <w:t>Request operation</w:t>
      </w:r>
      <w:r>
        <w:rPr>
          <w:noProof/>
        </w:rPr>
        <w:tab/>
      </w:r>
      <w:r>
        <w:rPr>
          <w:noProof/>
        </w:rPr>
        <w:fldChar w:fldCharType="begin"/>
      </w:r>
      <w:r>
        <w:rPr>
          <w:noProof/>
        </w:rPr>
        <w:instrText xml:space="preserve"> PAGEREF _Toc170686154 \h </w:instrText>
      </w:r>
      <w:r>
        <w:rPr>
          <w:noProof/>
        </w:rPr>
      </w:r>
      <w:r>
        <w:rPr>
          <w:noProof/>
        </w:rPr>
        <w:fldChar w:fldCharType="separate"/>
      </w:r>
      <w:r>
        <w:rPr>
          <w:noProof/>
        </w:rPr>
        <w:t>51</w:t>
      </w:r>
      <w:r>
        <w:rPr>
          <w:noProof/>
        </w:rPr>
        <w:fldChar w:fldCharType="end"/>
      </w:r>
    </w:p>
    <w:p w14:paraId="593F04A6" w14:textId="2417A0B2"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B24CCB">
        <w:rPr>
          <w:rFonts w:eastAsiaTheme="minorEastAsia"/>
          <w:noProof/>
          <w:lang w:eastAsia="zh-CN"/>
        </w:rPr>
        <w:t>5</w:t>
      </w:r>
      <w:r>
        <w:rPr>
          <w:noProof/>
        </w:rPr>
        <w:t>.4.</w:t>
      </w:r>
      <w:r w:rsidRPr="00B24CCB">
        <w:rPr>
          <w:rFonts w:eastAsiaTheme="minorEastAsia"/>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SS_NSCE_</w:t>
      </w:r>
      <w:r>
        <w:rPr>
          <w:noProof/>
          <w:lang w:eastAsia="zh-CN"/>
        </w:rPr>
        <w:t>NSOptimization</w:t>
      </w:r>
      <w:r>
        <w:rPr>
          <w:noProof/>
        </w:rPr>
        <w:t>_</w:t>
      </w:r>
      <w:r>
        <w:rPr>
          <w:noProof/>
          <w:lang w:eastAsia="zh-CN"/>
        </w:rPr>
        <w:t>Notif</w:t>
      </w:r>
      <w:r w:rsidRPr="00B24CCB">
        <w:rPr>
          <w:rFonts w:eastAsiaTheme="minorEastAsia"/>
          <w:noProof/>
          <w:lang w:eastAsia="zh-CN"/>
        </w:rPr>
        <w:t>ication</w:t>
      </w:r>
      <w:r>
        <w:rPr>
          <w:noProof/>
        </w:rPr>
        <w:t xml:space="preserve"> operation</w:t>
      </w:r>
      <w:r>
        <w:rPr>
          <w:noProof/>
        </w:rPr>
        <w:tab/>
      </w:r>
      <w:r>
        <w:rPr>
          <w:noProof/>
        </w:rPr>
        <w:fldChar w:fldCharType="begin"/>
      </w:r>
      <w:r>
        <w:rPr>
          <w:noProof/>
        </w:rPr>
        <w:instrText xml:space="preserve"> PAGEREF _Toc170686155 \h </w:instrText>
      </w:r>
      <w:r>
        <w:rPr>
          <w:noProof/>
        </w:rPr>
      </w:r>
      <w:r>
        <w:rPr>
          <w:noProof/>
        </w:rPr>
        <w:fldChar w:fldCharType="separate"/>
      </w:r>
      <w:r>
        <w:rPr>
          <w:noProof/>
        </w:rPr>
        <w:t>52</w:t>
      </w:r>
      <w:r>
        <w:rPr>
          <w:noProof/>
        </w:rPr>
        <w:fldChar w:fldCharType="end"/>
      </w:r>
    </w:p>
    <w:p w14:paraId="61A24392" w14:textId="2013ECD2"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6</w:t>
      </w:r>
      <w:r>
        <w:rPr>
          <w:rFonts w:asciiTheme="minorHAnsi" w:eastAsiaTheme="minorEastAsia" w:hAnsiTheme="minorHAnsi" w:cstheme="minorBidi"/>
          <w:noProof/>
          <w:kern w:val="2"/>
          <w:sz w:val="24"/>
          <w:szCs w:val="24"/>
          <w:lang w:eastAsia="en-GB"/>
          <w14:ligatures w14:val="standardContextual"/>
        </w:rPr>
        <w:tab/>
      </w:r>
      <w:r w:rsidRPr="00B24CCB">
        <w:rPr>
          <w:bCs/>
          <w:noProof/>
        </w:rPr>
        <w:t>Discovery of management service exposure</w:t>
      </w:r>
      <w:r>
        <w:rPr>
          <w:noProof/>
        </w:rPr>
        <w:tab/>
      </w:r>
      <w:r>
        <w:rPr>
          <w:noProof/>
        </w:rPr>
        <w:fldChar w:fldCharType="begin"/>
      </w:r>
      <w:r>
        <w:rPr>
          <w:noProof/>
        </w:rPr>
        <w:instrText xml:space="preserve"> PAGEREF _Toc170686156 \h </w:instrText>
      </w:r>
      <w:r>
        <w:rPr>
          <w:noProof/>
        </w:rPr>
      </w:r>
      <w:r>
        <w:rPr>
          <w:noProof/>
        </w:rPr>
        <w:fldChar w:fldCharType="separate"/>
      </w:r>
      <w:r>
        <w:rPr>
          <w:noProof/>
        </w:rPr>
        <w:t>52</w:t>
      </w:r>
      <w:r>
        <w:rPr>
          <w:noProof/>
        </w:rPr>
        <w:fldChar w:fldCharType="end"/>
      </w:r>
    </w:p>
    <w:p w14:paraId="29072E21" w14:textId="4C854313"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6</w:t>
      </w:r>
      <w:r w:rsidRPr="00B24CCB">
        <w:rPr>
          <w:bCs/>
          <w:noProof/>
        </w:rPr>
        <w:t>.1</w:t>
      </w:r>
      <w:r>
        <w:rPr>
          <w:rFonts w:asciiTheme="minorHAnsi" w:eastAsiaTheme="minorEastAsia" w:hAnsiTheme="minorHAnsi" w:cstheme="minorBidi"/>
          <w:noProof/>
          <w:kern w:val="2"/>
          <w:sz w:val="24"/>
          <w:szCs w:val="24"/>
          <w:lang w:eastAsia="en-GB"/>
          <w14:ligatures w14:val="standardContextual"/>
        </w:rPr>
        <w:tab/>
      </w:r>
      <w:r w:rsidRPr="00B24CCB">
        <w:rPr>
          <w:bCs/>
          <w:noProof/>
        </w:rPr>
        <w:t>General</w:t>
      </w:r>
      <w:r>
        <w:rPr>
          <w:noProof/>
        </w:rPr>
        <w:tab/>
      </w:r>
      <w:r>
        <w:rPr>
          <w:noProof/>
        </w:rPr>
        <w:fldChar w:fldCharType="begin"/>
      </w:r>
      <w:r>
        <w:rPr>
          <w:noProof/>
        </w:rPr>
        <w:instrText xml:space="preserve"> PAGEREF _Toc170686157 \h </w:instrText>
      </w:r>
      <w:r>
        <w:rPr>
          <w:noProof/>
        </w:rPr>
      </w:r>
      <w:r>
        <w:rPr>
          <w:noProof/>
        </w:rPr>
        <w:fldChar w:fldCharType="separate"/>
      </w:r>
      <w:r>
        <w:rPr>
          <w:noProof/>
        </w:rPr>
        <w:t>52</w:t>
      </w:r>
      <w:r>
        <w:rPr>
          <w:noProof/>
        </w:rPr>
        <w:fldChar w:fldCharType="end"/>
      </w:r>
    </w:p>
    <w:p w14:paraId="138165A8" w14:textId="033B1ECC"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6</w:t>
      </w:r>
      <w:r w:rsidRPr="00B24CCB">
        <w:rPr>
          <w:bCs/>
          <w:noProof/>
        </w:rPr>
        <w:t>.2</w:t>
      </w:r>
      <w:r>
        <w:rPr>
          <w:rFonts w:asciiTheme="minorHAnsi" w:eastAsiaTheme="minorEastAsia" w:hAnsiTheme="minorHAnsi" w:cstheme="minorBidi"/>
          <w:noProof/>
          <w:kern w:val="2"/>
          <w:sz w:val="24"/>
          <w:szCs w:val="24"/>
          <w:lang w:eastAsia="en-GB"/>
          <w14:ligatures w14:val="standardContextual"/>
        </w:rPr>
        <w:tab/>
      </w:r>
      <w:r w:rsidRPr="00B24CCB">
        <w:rPr>
          <w:bCs/>
          <w:noProof/>
        </w:rPr>
        <w:t>Procedure</w:t>
      </w:r>
      <w:r>
        <w:rPr>
          <w:noProof/>
        </w:rPr>
        <w:tab/>
      </w:r>
      <w:r>
        <w:rPr>
          <w:noProof/>
        </w:rPr>
        <w:fldChar w:fldCharType="begin"/>
      </w:r>
      <w:r>
        <w:rPr>
          <w:noProof/>
        </w:rPr>
        <w:instrText xml:space="preserve"> PAGEREF _Toc170686158 \h </w:instrText>
      </w:r>
      <w:r>
        <w:rPr>
          <w:noProof/>
        </w:rPr>
      </w:r>
      <w:r>
        <w:rPr>
          <w:noProof/>
        </w:rPr>
        <w:fldChar w:fldCharType="separate"/>
      </w:r>
      <w:r>
        <w:rPr>
          <w:noProof/>
        </w:rPr>
        <w:t>52</w:t>
      </w:r>
      <w:r>
        <w:rPr>
          <w:noProof/>
        </w:rPr>
        <w:fldChar w:fldCharType="end"/>
      </w:r>
    </w:p>
    <w:p w14:paraId="6625A450" w14:textId="3083EF94"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9.6.2.1</w:t>
      </w:r>
      <w:r>
        <w:rPr>
          <w:rFonts w:asciiTheme="minorHAnsi" w:eastAsiaTheme="minorEastAsia" w:hAnsiTheme="minorHAnsi" w:cstheme="minorBidi"/>
          <w:noProof/>
          <w:kern w:val="2"/>
          <w:sz w:val="24"/>
          <w:szCs w:val="24"/>
          <w:lang w:eastAsia="en-GB"/>
          <w14:ligatures w14:val="standardContextual"/>
        </w:rPr>
        <w:tab/>
      </w:r>
      <w:r>
        <w:rPr>
          <w:noProof/>
        </w:rPr>
        <w:t>VAL-triggered MnS discovery procedure</w:t>
      </w:r>
      <w:r>
        <w:rPr>
          <w:noProof/>
        </w:rPr>
        <w:tab/>
      </w:r>
      <w:r>
        <w:rPr>
          <w:noProof/>
        </w:rPr>
        <w:fldChar w:fldCharType="begin"/>
      </w:r>
      <w:r>
        <w:rPr>
          <w:noProof/>
        </w:rPr>
        <w:instrText xml:space="preserve"> PAGEREF _Toc170686159 \h </w:instrText>
      </w:r>
      <w:r>
        <w:rPr>
          <w:noProof/>
        </w:rPr>
      </w:r>
      <w:r>
        <w:rPr>
          <w:noProof/>
        </w:rPr>
        <w:fldChar w:fldCharType="separate"/>
      </w:r>
      <w:r>
        <w:rPr>
          <w:noProof/>
        </w:rPr>
        <w:t>52</w:t>
      </w:r>
      <w:r>
        <w:rPr>
          <w:noProof/>
        </w:rPr>
        <w:fldChar w:fldCharType="end"/>
      </w:r>
    </w:p>
    <w:p w14:paraId="4D1D7970" w14:textId="7891C03E"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lang w:eastAsia="zh-CN"/>
        </w:rPr>
        <w:t>6</w:t>
      </w:r>
      <w:r>
        <w:rPr>
          <w:noProof/>
        </w:rPr>
        <w:t>.</w:t>
      </w:r>
      <w:r w:rsidRPr="00B24CCB">
        <w:rPr>
          <w:rFonts w:eastAsiaTheme="minorEastAsia"/>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OAM-triggered new/modified MnS discovery</w:t>
      </w:r>
      <w:r>
        <w:rPr>
          <w:noProof/>
        </w:rPr>
        <w:tab/>
      </w:r>
      <w:r>
        <w:rPr>
          <w:noProof/>
        </w:rPr>
        <w:fldChar w:fldCharType="begin"/>
      </w:r>
      <w:r>
        <w:rPr>
          <w:noProof/>
        </w:rPr>
        <w:instrText xml:space="preserve"> PAGEREF _Toc170686160 \h </w:instrText>
      </w:r>
      <w:r>
        <w:rPr>
          <w:noProof/>
        </w:rPr>
      </w:r>
      <w:r>
        <w:rPr>
          <w:noProof/>
        </w:rPr>
        <w:fldChar w:fldCharType="separate"/>
      </w:r>
      <w:r>
        <w:rPr>
          <w:noProof/>
        </w:rPr>
        <w:t>53</w:t>
      </w:r>
      <w:r>
        <w:rPr>
          <w:noProof/>
        </w:rPr>
        <w:fldChar w:fldCharType="end"/>
      </w:r>
    </w:p>
    <w:p w14:paraId="7EC8987F" w14:textId="107C3B12"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6</w:t>
      </w:r>
      <w:r w:rsidRPr="00B24CCB">
        <w:rPr>
          <w:bCs/>
          <w:noProof/>
        </w:rPr>
        <w:t>.</w:t>
      </w:r>
      <w:r w:rsidRPr="00B24CCB">
        <w:rPr>
          <w:rFonts w:eastAsiaTheme="minorEastAsia"/>
          <w:bCs/>
          <w:noProof/>
          <w:lang w:eastAsia="zh-CN"/>
        </w:rPr>
        <w:t>3</w:t>
      </w:r>
      <w:r>
        <w:rPr>
          <w:rFonts w:asciiTheme="minorHAnsi" w:eastAsiaTheme="minorEastAsia" w:hAnsiTheme="minorHAnsi" w:cstheme="minorBidi"/>
          <w:noProof/>
          <w:kern w:val="2"/>
          <w:sz w:val="24"/>
          <w:szCs w:val="24"/>
          <w:lang w:eastAsia="en-GB"/>
          <w14:ligatures w14:val="standardContextual"/>
        </w:rPr>
        <w:tab/>
      </w:r>
      <w:r w:rsidRPr="00B24CCB">
        <w:rPr>
          <w:bCs/>
          <w:noProof/>
        </w:rPr>
        <w:t>Information flows</w:t>
      </w:r>
      <w:r>
        <w:rPr>
          <w:noProof/>
        </w:rPr>
        <w:tab/>
      </w:r>
      <w:r>
        <w:rPr>
          <w:noProof/>
        </w:rPr>
        <w:fldChar w:fldCharType="begin"/>
      </w:r>
      <w:r>
        <w:rPr>
          <w:noProof/>
        </w:rPr>
        <w:instrText xml:space="preserve"> PAGEREF _Toc170686161 \h </w:instrText>
      </w:r>
      <w:r>
        <w:rPr>
          <w:noProof/>
        </w:rPr>
      </w:r>
      <w:r>
        <w:rPr>
          <w:noProof/>
        </w:rPr>
        <w:fldChar w:fldCharType="separate"/>
      </w:r>
      <w:r>
        <w:rPr>
          <w:noProof/>
        </w:rPr>
        <w:t>54</w:t>
      </w:r>
      <w:r>
        <w:rPr>
          <w:noProof/>
        </w:rPr>
        <w:fldChar w:fldCharType="end"/>
      </w:r>
    </w:p>
    <w:p w14:paraId="708F4608" w14:textId="6ABD3563"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6</w:t>
      </w:r>
      <w:r w:rsidRPr="00B24CCB">
        <w:rPr>
          <w:bCs/>
          <w:noProof/>
        </w:rPr>
        <w:t>.</w:t>
      </w:r>
      <w:r w:rsidRPr="00B24CCB">
        <w:rPr>
          <w:rFonts w:eastAsiaTheme="minorEastAsia"/>
          <w:bCs/>
          <w:noProof/>
          <w:lang w:eastAsia="zh-CN"/>
        </w:rPr>
        <w:t>3</w:t>
      </w:r>
      <w:r w:rsidRPr="00B24CCB">
        <w:rPr>
          <w:bCs/>
          <w:noProof/>
        </w:rPr>
        <w:t>.1</w:t>
      </w:r>
      <w:r>
        <w:rPr>
          <w:rFonts w:asciiTheme="minorHAnsi" w:eastAsiaTheme="minorEastAsia" w:hAnsiTheme="minorHAnsi" w:cstheme="minorBidi"/>
          <w:noProof/>
          <w:kern w:val="2"/>
          <w:sz w:val="24"/>
          <w:szCs w:val="24"/>
          <w:lang w:eastAsia="en-GB"/>
          <w14:ligatures w14:val="standardContextual"/>
        </w:rPr>
        <w:tab/>
      </w:r>
      <w:r w:rsidRPr="00B24CCB">
        <w:rPr>
          <w:bCs/>
          <w:noProof/>
        </w:rPr>
        <w:t>General</w:t>
      </w:r>
      <w:r>
        <w:rPr>
          <w:noProof/>
        </w:rPr>
        <w:tab/>
      </w:r>
      <w:r>
        <w:rPr>
          <w:noProof/>
        </w:rPr>
        <w:fldChar w:fldCharType="begin"/>
      </w:r>
      <w:r>
        <w:rPr>
          <w:noProof/>
        </w:rPr>
        <w:instrText xml:space="preserve"> PAGEREF _Toc170686162 \h </w:instrText>
      </w:r>
      <w:r>
        <w:rPr>
          <w:noProof/>
        </w:rPr>
      </w:r>
      <w:r>
        <w:rPr>
          <w:noProof/>
        </w:rPr>
        <w:fldChar w:fldCharType="separate"/>
      </w:r>
      <w:r>
        <w:rPr>
          <w:noProof/>
        </w:rPr>
        <w:t>54</w:t>
      </w:r>
      <w:r>
        <w:rPr>
          <w:noProof/>
        </w:rPr>
        <w:fldChar w:fldCharType="end"/>
      </w:r>
    </w:p>
    <w:p w14:paraId="437E9186" w14:textId="7757A586"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6</w:t>
      </w:r>
      <w:r w:rsidRPr="00B24CCB">
        <w:rPr>
          <w:bCs/>
          <w:noProof/>
        </w:rPr>
        <w:t>.</w:t>
      </w:r>
      <w:r w:rsidRPr="00B24CCB">
        <w:rPr>
          <w:rFonts w:eastAsiaTheme="minorEastAsia"/>
          <w:bCs/>
          <w:noProof/>
          <w:lang w:eastAsia="zh-CN"/>
        </w:rPr>
        <w:t>3</w:t>
      </w:r>
      <w:r w:rsidRPr="00B24CCB">
        <w:rPr>
          <w:bCs/>
          <w:noProof/>
        </w:rPr>
        <w:t>.2</w:t>
      </w:r>
      <w:r>
        <w:rPr>
          <w:rFonts w:asciiTheme="minorHAnsi" w:eastAsiaTheme="minorEastAsia" w:hAnsiTheme="minorHAnsi" w:cstheme="minorBidi"/>
          <w:noProof/>
          <w:kern w:val="2"/>
          <w:sz w:val="24"/>
          <w:szCs w:val="24"/>
          <w:lang w:eastAsia="en-GB"/>
          <w14:ligatures w14:val="standardContextual"/>
        </w:rPr>
        <w:tab/>
      </w:r>
      <w:r w:rsidRPr="00B24CCB">
        <w:rPr>
          <w:bCs/>
          <w:noProof/>
        </w:rPr>
        <w:t>Management service discovery subscribe request</w:t>
      </w:r>
      <w:r>
        <w:rPr>
          <w:noProof/>
        </w:rPr>
        <w:tab/>
      </w:r>
      <w:r>
        <w:rPr>
          <w:noProof/>
        </w:rPr>
        <w:fldChar w:fldCharType="begin"/>
      </w:r>
      <w:r>
        <w:rPr>
          <w:noProof/>
        </w:rPr>
        <w:instrText xml:space="preserve"> PAGEREF _Toc170686163 \h </w:instrText>
      </w:r>
      <w:r>
        <w:rPr>
          <w:noProof/>
        </w:rPr>
      </w:r>
      <w:r>
        <w:rPr>
          <w:noProof/>
        </w:rPr>
        <w:fldChar w:fldCharType="separate"/>
      </w:r>
      <w:r>
        <w:rPr>
          <w:noProof/>
        </w:rPr>
        <w:t>54</w:t>
      </w:r>
      <w:r>
        <w:rPr>
          <w:noProof/>
        </w:rPr>
        <w:fldChar w:fldCharType="end"/>
      </w:r>
    </w:p>
    <w:p w14:paraId="69A19BD1" w14:textId="31B0440C"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6</w:t>
      </w:r>
      <w:r w:rsidRPr="00B24CCB">
        <w:rPr>
          <w:bCs/>
          <w:noProof/>
        </w:rPr>
        <w:t>.</w:t>
      </w:r>
      <w:r w:rsidRPr="00B24CCB">
        <w:rPr>
          <w:rFonts w:eastAsiaTheme="minorEastAsia"/>
          <w:bCs/>
          <w:noProof/>
          <w:lang w:eastAsia="zh-CN"/>
        </w:rPr>
        <w:t>3</w:t>
      </w:r>
      <w:r w:rsidRPr="00B24CCB">
        <w:rPr>
          <w:bCs/>
          <w:noProof/>
        </w:rPr>
        <w:t>.3</w:t>
      </w:r>
      <w:r>
        <w:rPr>
          <w:rFonts w:asciiTheme="minorHAnsi" w:eastAsiaTheme="minorEastAsia" w:hAnsiTheme="minorHAnsi" w:cstheme="minorBidi"/>
          <w:noProof/>
          <w:kern w:val="2"/>
          <w:sz w:val="24"/>
          <w:szCs w:val="24"/>
          <w:lang w:eastAsia="en-GB"/>
          <w14:ligatures w14:val="standardContextual"/>
        </w:rPr>
        <w:tab/>
      </w:r>
      <w:r w:rsidRPr="00B24CCB">
        <w:rPr>
          <w:bCs/>
          <w:noProof/>
        </w:rPr>
        <w:t>Management service discovery subscribe response</w:t>
      </w:r>
      <w:r>
        <w:rPr>
          <w:noProof/>
        </w:rPr>
        <w:tab/>
      </w:r>
      <w:r>
        <w:rPr>
          <w:noProof/>
        </w:rPr>
        <w:fldChar w:fldCharType="begin"/>
      </w:r>
      <w:r>
        <w:rPr>
          <w:noProof/>
        </w:rPr>
        <w:instrText xml:space="preserve"> PAGEREF _Toc170686164 \h </w:instrText>
      </w:r>
      <w:r>
        <w:rPr>
          <w:noProof/>
        </w:rPr>
      </w:r>
      <w:r>
        <w:rPr>
          <w:noProof/>
        </w:rPr>
        <w:fldChar w:fldCharType="separate"/>
      </w:r>
      <w:r>
        <w:rPr>
          <w:noProof/>
        </w:rPr>
        <w:t>55</w:t>
      </w:r>
      <w:r>
        <w:rPr>
          <w:noProof/>
        </w:rPr>
        <w:fldChar w:fldCharType="end"/>
      </w:r>
    </w:p>
    <w:p w14:paraId="77E38E78" w14:textId="60DEB355"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6</w:t>
      </w:r>
      <w:r w:rsidRPr="00B24CCB">
        <w:rPr>
          <w:bCs/>
          <w:noProof/>
        </w:rPr>
        <w:t>.</w:t>
      </w:r>
      <w:r w:rsidRPr="00B24CCB">
        <w:rPr>
          <w:rFonts w:eastAsiaTheme="minorEastAsia"/>
          <w:bCs/>
          <w:noProof/>
          <w:lang w:eastAsia="zh-CN"/>
        </w:rPr>
        <w:t>3</w:t>
      </w:r>
      <w:r w:rsidRPr="00B24CCB">
        <w:rPr>
          <w:bCs/>
          <w:noProof/>
        </w:rPr>
        <w:t>.4</w:t>
      </w:r>
      <w:r>
        <w:rPr>
          <w:rFonts w:asciiTheme="minorHAnsi" w:eastAsiaTheme="minorEastAsia" w:hAnsiTheme="minorHAnsi" w:cstheme="minorBidi"/>
          <w:noProof/>
          <w:kern w:val="2"/>
          <w:sz w:val="24"/>
          <w:szCs w:val="24"/>
          <w:lang w:eastAsia="en-GB"/>
          <w14:ligatures w14:val="standardContextual"/>
        </w:rPr>
        <w:tab/>
      </w:r>
      <w:r w:rsidRPr="00B24CCB">
        <w:rPr>
          <w:bCs/>
          <w:noProof/>
        </w:rPr>
        <w:t>Management service discovery notify</w:t>
      </w:r>
      <w:r>
        <w:rPr>
          <w:noProof/>
        </w:rPr>
        <w:tab/>
      </w:r>
      <w:r>
        <w:rPr>
          <w:noProof/>
        </w:rPr>
        <w:fldChar w:fldCharType="begin"/>
      </w:r>
      <w:r>
        <w:rPr>
          <w:noProof/>
        </w:rPr>
        <w:instrText xml:space="preserve"> PAGEREF _Toc170686165 \h </w:instrText>
      </w:r>
      <w:r>
        <w:rPr>
          <w:noProof/>
        </w:rPr>
      </w:r>
      <w:r>
        <w:rPr>
          <w:noProof/>
        </w:rPr>
        <w:fldChar w:fldCharType="separate"/>
      </w:r>
      <w:r>
        <w:rPr>
          <w:noProof/>
        </w:rPr>
        <w:t>55</w:t>
      </w:r>
      <w:r>
        <w:rPr>
          <w:noProof/>
        </w:rPr>
        <w:fldChar w:fldCharType="end"/>
      </w:r>
    </w:p>
    <w:p w14:paraId="6FDD80DC" w14:textId="1AC7106A"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6</w:t>
      </w:r>
      <w:r w:rsidRPr="00B24CCB">
        <w:rPr>
          <w:bCs/>
          <w:noProof/>
        </w:rPr>
        <w:t>.</w:t>
      </w:r>
      <w:r w:rsidRPr="00B24CCB">
        <w:rPr>
          <w:rFonts w:eastAsiaTheme="minorEastAsia"/>
          <w:bCs/>
          <w:noProof/>
          <w:lang w:eastAsia="zh-CN"/>
        </w:rPr>
        <w:t>4</w:t>
      </w:r>
      <w:r>
        <w:rPr>
          <w:rFonts w:asciiTheme="minorHAnsi" w:eastAsiaTheme="minorEastAsia" w:hAnsiTheme="minorHAnsi" w:cstheme="minorBidi"/>
          <w:noProof/>
          <w:kern w:val="2"/>
          <w:sz w:val="24"/>
          <w:szCs w:val="24"/>
          <w:lang w:eastAsia="en-GB"/>
          <w14:ligatures w14:val="standardContextual"/>
        </w:rPr>
        <w:tab/>
      </w:r>
      <w:r w:rsidRPr="00B24CCB">
        <w:rPr>
          <w:bCs/>
          <w:noProof/>
        </w:rPr>
        <w:t>APIs</w:t>
      </w:r>
      <w:r>
        <w:rPr>
          <w:noProof/>
        </w:rPr>
        <w:tab/>
      </w:r>
      <w:r>
        <w:rPr>
          <w:noProof/>
        </w:rPr>
        <w:fldChar w:fldCharType="begin"/>
      </w:r>
      <w:r>
        <w:rPr>
          <w:noProof/>
        </w:rPr>
        <w:instrText xml:space="preserve"> PAGEREF _Toc170686166 \h </w:instrText>
      </w:r>
      <w:r>
        <w:rPr>
          <w:noProof/>
        </w:rPr>
      </w:r>
      <w:r>
        <w:rPr>
          <w:noProof/>
        </w:rPr>
        <w:fldChar w:fldCharType="separate"/>
      </w:r>
      <w:r>
        <w:rPr>
          <w:noProof/>
        </w:rPr>
        <w:t>55</w:t>
      </w:r>
      <w:r>
        <w:rPr>
          <w:noProof/>
        </w:rPr>
        <w:fldChar w:fldCharType="end"/>
      </w:r>
    </w:p>
    <w:p w14:paraId="1FA56E16" w14:textId="2F7DF502"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DengXian"/>
          <w:noProof/>
        </w:rPr>
        <w:t>6</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_Toc170686167 \h </w:instrText>
      </w:r>
      <w:r>
        <w:rPr>
          <w:noProof/>
        </w:rPr>
      </w:r>
      <w:r>
        <w:rPr>
          <w:noProof/>
        </w:rPr>
        <w:fldChar w:fldCharType="separate"/>
      </w:r>
      <w:r>
        <w:rPr>
          <w:noProof/>
        </w:rPr>
        <w:t>55</w:t>
      </w:r>
      <w:r>
        <w:rPr>
          <w:noProof/>
        </w:rPr>
        <w:fldChar w:fldCharType="end"/>
      </w:r>
    </w:p>
    <w:p w14:paraId="287D06B4" w14:textId="51CE6BFC"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6</w:t>
      </w:r>
      <w:r w:rsidRPr="00B24CCB">
        <w:rPr>
          <w:bCs/>
          <w:noProof/>
        </w:rPr>
        <w:t>.</w:t>
      </w:r>
      <w:r w:rsidRPr="00B24CCB">
        <w:rPr>
          <w:rFonts w:eastAsiaTheme="minorEastAsia"/>
          <w:bCs/>
          <w:noProof/>
          <w:lang w:eastAsia="zh-CN"/>
        </w:rPr>
        <w:t>4.2</w:t>
      </w:r>
      <w:r>
        <w:rPr>
          <w:rFonts w:asciiTheme="minorHAnsi" w:eastAsiaTheme="minorEastAsia" w:hAnsiTheme="minorHAnsi" w:cstheme="minorBidi"/>
          <w:noProof/>
          <w:kern w:val="2"/>
          <w:sz w:val="24"/>
          <w:szCs w:val="24"/>
          <w:lang w:eastAsia="en-GB"/>
          <w14:ligatures w14:val="standardContextual"/>
        </w:rPr>
        <w:tab/>
      </w:r>
      <w:r w:rsidRPr="00B24CCB">
        <w:rPr>
          <w:bCs/>
          <w:noProof/>
        </w:rPr>
        <w:t>SS_NSCE_Management_Service Discovery</w:t>
      </w:r>
      <w:r>
        <w:rPr>
          <w:noProof/>
        </w:rPr>
        <w:tab/>
      </w:r>
      <w:r>
        <w:rPr>
          <w:noProof/>
        </w:rPr>
        <w:fldChar w:fldCharType="begin"/>
      </w:r>
      <w:r>
        <w:rPr>
          <w:noProof/>
        </w:rPr>
        <w:instrText xml:space="preserve"> PAGEREF _Toc170686168 \h </w:instrText>
      </w:r>
      <w:r>
        <w:rPr>
          <w:noProof/>
        </w:rPr>
      </w:r>
      <w:r>
        <w:rPr>
          <w:noProof/>
        </w:rPr>
        <w:fldChar w:fldCharType="separate"/>
      </w:r>
      <w:r>
        <w:rPr>
          <w:noProof/>
        </w:rPr>
        <w:t>56</w:t>
      </w:r>
      <w:r>
        <w:rPr>
          <w:noProof/>
        </w:rPr>
        <w:fldChar w:fldCharType="end"/>
      </w:r>
    </w:p>
    <w:p w14:paraId="5F76F085" w14:textId="34AC4905" w:rsidR="000930DE" w:rsidRDefault="000930DE">
      <w:pPr>
        <w:pStyle w:val="TOC5"/>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6</w:t>
      </w:r>
      <w:r w:rsidRPr="00B24CCB">
        <w:rPr>
          <w:bCs/>
          <w:noProof/>
        </w:rPr>
        <w:t>.</w:t>
      </w:r>
      <w:r w:rsidRPr="00B24CCB">
        <w:rPr>
          <w:rFonts w:eastAsiaTheme="minorEastAsia"/>
          <w:bCs/>
          <w:noProof/>
          <w:lang w:eastAsia="zh-CN"/>
        </w:rPr>
        <w:t>4.2</w:t>
      </w:r>
      <w:r w:rsidRPr="00B24CCB">
        <w:rPr>
          <w:bCs/>
          <w:noProof/>
        </w:rPr>
        <w:t>.1</w:t>
      </w:r>
      <w:r>
        <w:rPr>
          <w:rFonts w:asciiTheme="minorHAnsi" w:eastAsiaTheme="minorEastAsia" w:hAnsiTheme="minorHAnsi" w:cstheme="minorBidi"/>
          <w:noProof/>
          <w:kern w:val="2"/>
          <w:sz w:val="24"/>
          <w:szCs w:val="24"/>
          <w:lang w:eastAsia="en-GB"/>
          <w14:ligatures w14:val="standardContextual"/>
        </w:rPr>
        <w:tab/>
      </w:r>
      <w:r w:rsidRPr="00B24CCB">
        <w:rPr>
          <w:bCs/>
          <w:noProof/>
        </w:rPr>
        <w:t>General</w:t>
      </w:r>
      <w:r>
        <w:rPr>
          <w:noProof/>
        </w:rPr>
        <w:tab/>
      </w:r>
      <w:r>
        <w:rPr>
          <w:noProof/>
        </w:rPr>
        <w:fldChar w:fldCharType="begin"/>
      </w:r>
      <w:r>
        <w:rPr>
          <w:noProof/>
        </w:rPr>
        <w:instrText xml:space="preserve"> PAGEREF _Toc170686169 \h </w:instrText>
      </w:r>
      <w:r>
        <w:rPr>
          <w:noProof/>
        </w:rPr>
      </w:r>
      <w:r>
        <w:rPr>
          <w:noProof/>
        </w:rPr>
        <w:fldChar w:fldCharType="separate"/>
      </w:r>
      <w:r>
        <w:rPr>
          <w:noProof/>
        </w:rPr>
        <w:t>56</w:t>
      </w:r>
      <w:r>
        <w:rPr>
          <w:noProof/>
        </w:rPr>
        <w:fldChar w:fldCharType="end"/>
      </w:r>
    </w:p>
    <w:p w14:paraId="70F602F1" w14:textId="1945AB85" w:rsidR="000930DE" w:rsidRDefault="000930DE">
      <w:pPr>
        <w:pStyle w:val="TOC5"/>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6</w:t>
      </w:r>
      <w:r w:rsidRPr="00B24CCB">
        <w:rPr>
          <w:bCs/>
          <w:noProof/>
        </w:rPr>
        <w:t>.</w:t>
      </w:r>
      <w:r w:rsidRPr="00B24CCB">
        <w:rPr>
          <w:rFonts w:eastAsiaTheme="minorEastAsia"/>
          <w:bCs/>
          <w:noProof/>
          <w:lang w:eastAsia="zh-CN"/>
        </w:rPr>
        <w:t>4.2</w:t>
      </w:r>
      <w:r w:rsidRPr="00B24CCB">
        <w:rPr>
          <w:bCs/>
          <w:noProof/>
        </w:rPr>
        <w:t>.2</w:t>
      </w:r>
      <w:r>
        <w:rPr>
          <w:rFonts w:asciiTheme="minorHAnsi" w:eastAsiaTheme="minorEastAsia" w:hAnsiTheme="minorHAnsi" w:cstheme="minorBidi"/>
          <w:noProof/>
          <w:kern w:val="2"/>
          <w:sz w:val="24"/>
          <w:szCs w:val="24"/>
          <w:lang w:eastAsia="en-GB"/>
          <w14:ligatures w14:val="standardContextual"/>
        </w:rPr>
        <w:tab/>
      </w:r>
      <w:r w:rsidRPr="00B24CCB">
        <w:rPr>
          <w:bCs/>
          <w:noProof/>
        </w:rPr>
        <w:t>SS_NSCE_Management_Service Discovery</w:t>
      </w:r>
      <w:r>
        <w:rPr>
          <w:noProof/>
        </w:rPr>
        <w:tab/>
      </w:r>
      <w:r>
        <w:rPr>
          <w:noProof/>
        </w:rPr>
        <w:fldChar w:fldCharType="begin"/>
      </w:r>
      <w:r>
        <w:rPr>
          <w:noProof/>
        </w:rPr>
        <w:instrText xml:space="preserve"> PAGEREF _Toc170686170 \h </w:instrText>
      </w:r>
      <w:r>
        <w:rPr>
          <w:noProof/>
        </w:rPr>
      </w:r>
      <w:r>
        <w:rPr>
          <w:noProof/>
        </w:rPr>
        <w:fldChar w:fldCharType="separate"/>
      </w:r>
      <w:r>
        <w:rPr>
          <w:noProof/>
        </w:rPr>
        <w:t>56</w:t>
      </w:r>
      <w:r>
        <w:rPr>
          <w:noProof/>
        </w:rPr>
        <w:fldChar w:fldCharType="end"/>
      </w:r>
    </w:p>
    <w:p w14:paraId="28DBD595" w14:textId="732C4FDC"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7</w:t>
      </w:r>
      <w:r>
        <w:rPr>
          <w:rFonts w:asciiTheme="minorHAnsi" w:eastAsiaTheme="minorEastAsia" w:hAnsiTheme="minorHAnsi" w:cstheme="minorBidi"/>
          <w:noProof/>
          <w:kern w:val="2"/>
          <w:sz w:val="24"/>
          <w:szCs w:val="24"/>
          <w:lang w:eastAsia="en-GB"/>
          <w14:ligatures w14:val="standardContextual"/>
        </w:rPr>
        <w:tab/>
      </w:r>
      <w:r w:rsidRPr="00B24CCB">
        <w:rPr>
          <w:bCs/>
          <w:noProof/>
        </w:rPr>
        <w:t>Network slice related performance and analytics monitoring</w:t>
      </w:r>
      <w:r>
        <w:rPr>
          <w:noProof/>
        </w:rPr>
        <w:tab/>
      </w:r>
      <w:r>
        <w:rPr>
          <w:noProof/>
        </w:rPr>
        <w:fldChar w:fldCharType="begin"/>
      </w:r>
      <w:r>
        <w:rPr>
          <w:noProof/>
        </w:rPr>
        <w:instrText xml:space="preserve"> PAGEREF _Toc170686171 \h </w:instrText>
      </w:r>
      <w:r>
        <w:rPr>
          <w:noProof/>
        </w:rPr>
      </w:r>
      <w:r>
        <w:rPr>
          <w:noProof/>
        </w:rPr>
        <w:fldChar w:fldCharType="separate"/>
      </w:r>
      <w:r>
        <w:rPr>
          <w:noProof/>
        </w:rPr>
        <w:t>56</w:t>
      </w:r>
      <w:r>
        <w:rPr>
          <w:noProof/>
        </w:rPr>
        <w:fldChar w:fldCharType="end"/>
      </w:r>
    </w:p>
    <w:p w14:paraId="149D7CB0" w14:textId="639C32A8"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7</w:t>
      </w:r>
      <w:r w:rsidRPr="00B24CCB">
        <w:rPr>
          <w:bCs/>
          <w:noProof/>
        </w:rPr>
        <w:t>.1</w:t>
      </w:r>
      <w:r>
        <w:rPr>
          <w:rFonts w:asciiTheme="minorHAnsi" w:eastAsiaTheme="minorEastAsia" w:hAnsiTheme="minorHAnsi" w:cstheme="minorBidi"/>
          <w:noProof/>
          <w:kern w:val="2"/>
          <w:sz w:val="24"/>
          <w:szCs w:val="24"/>
          <w:lang w:eastAsia="en-GB"/>
          <w14:ligatures w14:val="standardContextual"/>
        </w:rPr>
        <w:tab/>
      </w:r>
      <w:r w:rsidRPr="00B24CCB">
        <w:rPr>
          <w:bCs/>
          <w:noProof/>
        </w:rPr>
        <w:t>General</w:t>
      </w:r>
      <w:r>
        <w:rPr>
          <w:noProof/>
        </w:rPr>
        <w:tab/>
      </w:r>
      <w:r>
        <w:rPr>
          <w:noProof/>
        </w:rPr>
        <w:fldChar w:fldCharType="begin"/>
      </w:r>
      <w:r>
        <w:rPr>
          <w:noProof/>
        </w:rPr>
        <w:instrText xml:space="preserve"> PAGEREF _Toc170686172 \h </w:instrText>
      </w:r>
      <w:r>
        <w:rPr>
          <w:noProof/>
        </w:rPr>
      </w:r>
      <w:r>
        <w:rPr>
          <w:noProof/>
        </w:rPr>
        <w:fldChar w:fldCharType="separate"/>
      </w:r>
      <w:r>
        <w:rPr>
          <w:noProof/>
        </w:rPr>
        <w:t>56</w:t>
      </w:r>
      <w:r>
        <w:rPr>
          <w:noProof/>
        </w:rPr>
        <w:fldChar w:fldCharType="end"/>
      </w:r>
    </w:p>
    <w:p w14:paraId="78C53151" w14:textId="131D1392"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7</w:t>
      </w:r>
      <w:r w:rsidRPr="00B24CCB">
        <w:rPr>
          <w:bCs/>
          <w:noProof/>
        </w:rPr>
        <w:t>.2</w:t>
      </w:r>
      <w:r>
        <w:rPr>
          <w:rFonts w:asciiTheme="minorHAnsi" w:eastAsiaTheme="minorEastAsia" w:hAnsiTheme="minorHAnsi" w:cstheme="minorBidi"/>
          <w:noProof/>
          <w:kern w:val="2"/>
          <w:sz w:val="24"/>
          <w:szCs w:val="24"/>
          <w:lang w:eastAsia="en-GB"/>
          <w14:ligatures w14:val="standardContextual"/>
        </w:rPr>
        <w:tab/>
      </w:r>
      <w:r w:rsidRPr="00B24CCB">
        <w:rPr>
          <w:bCs/>
          <w:noProof/>
        </w:rPr>
        <w:t>Procedure</w:t>
      </w:r>
      <w:r>
        <w:rPr>
          <w:noProof/>
        </w:rPr>
        <w:tab/>
      </w:r>
      <w:r>
        <w:rPr>
          <w:noProof/>
        </w:rPr>
        <w:fldChar w:fldCharType="begin"/>
      </w:r>
      <w:r>
        <w:rPr>
          <w:noProof/>
        </w:rPr>
        <w:instrText xml:space="preserve"> PAGEREF _Toc170686173 \h </w:instrText>
      </w:r>
      <w:r>
        <w:rPr>
          <w:noProof/>
        </w:rPr>
      </w:r>
      <w:r>
        <w:rPr>
          <w:noProof/>
        </w:rPr>
        <w:fldChar w:fldCharType="separate"/>
      </w:r>
      <w:r>
        <w:rPr>
          <w:noProof/>
        </w:rPr>
        <w:t>56</w:t>
      </w:r>
      <w:r>
        <w:rPr>
          <w:noProof/>
        </w:rPr>
        <w:fldChar w:fldCharType="end"/>
      </w:r>
    </w:p>
    <w:p w14:paraId="4001F845" w14:textId="47D14F53"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7</w:t>
      </w:r>
      <w:r w:rsidRPr="00B24CCB">
        <w:rPr>
          <w:bCs/>
          <w:noProof/>
        </w:rPr>
        <w:t>.2.1</w:t>
      </w:r>
      <w:r>
        <w:rPr>
          <w:rFonts w:asciiTheme="minorHAnsi" w:eastAsiaTheme="minorEastAsia" w:hAnsiTheme="minorHAnsi" w:cstheme="minorBidi"/>
          <w:noProof/>
          <w:kern w:val="2"/>
          <w:sz w:val="24"/>
          <w:szCs w:val="24"/>
          <w:lang w:eastAsia="en-GB"/>
          <w14:ligatures w14:val="standardContextual"/>
        </w:rPr>
        <w:tab/>
      </w:r>
      <w:r w:rsidRPr="00B24CCB">
        <w:rPr>
          <w:bCs/>
          <w:noProof/>
        </w:rPr>
        <w:t xml:space="preserve">Network slice related performance and analytics monitoring </w:t>
      </w:r>
      <w:r w:rsidRPr="00B24CCB">
        <w:rPr>
          <w:rFonts w:eastAsiaTheme="minorEastAsia"/>
          <w:bCs/>
          <w:noProof/>
          <w:lang w:eastAsia="zh-CN"/>
        </w:rPr>
        <w:t xml:space="preserve">job creation </w:t>
      </w:r>
      <w:r w:rsidRPr="00B24CCB">
        <w:rPr>
          <w:bCs/>
          <w:noProof/>
        </w:rPr>
        <w:t>request</w:t>
      </w:r>
      <w:r>
        <w:rPr>
          <w:noProof/>
        </w:rPr>
        <w:tab/>
      </w:r>
      <w:r>
        <w:rPr>
          <w:noProof/>
        </w:rPr>
        <w:fldChar w:fldCharType="begin"/>
      </w:r>
      <w:r>
        <w:rPr>
          <w:noProof/>
        </w:rPr>
        <w:instrText xml:space="preserve"> PAGEREF _Toc170686174 \h </w:instrText>
      </w:r>
      <w:r>
        <w:rPr>
          <w:noProof/>
        </w:rPr>
      </w:r>
      <w:r>
        <w:rPr>
          <w:noProof/>
        </w:rPr>
        <w:fldChar w:fldCharType="separate"/>
      </w:r>
      <w:r>
        <w:rPr>
          <w:noProof/>
        </w:rPr>
        <w:t>56</w:t>
      </w:r>
      <w:r>
        <w:rPr>
          <w:noProof/>
        </w:rPr>
        <w:fldChar w:fldCharType="end"/>
      </w:r>
    </w:p>
    <w:p w14:paraId="269E550C" w14:textId="284B0450"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7</w:t>
      </w:r>
      <w:r w:rsidRPr="00B24CCB">
        <w:rPr>
          <w:bCs/>
          <w:noProof/>
        </w:rPr>
        <w:t>.2.2</w:t>
      </w:r>
      <w:r>
        <w:rPr>
          <w:rFonts w:asciiTheme="minorHAnsi" w:eastAsiaTheme="minorEastAsia" w:hAnsiTheme="minorHAnsi" w:cstheme="minorBidi"/>
          <w:noProof/>
          <w:kern w:val="2"/>
          <w:sz w:val="24"/>
          <w:szCs w:val="24"/>
          <w:lang w:eastAsia="en-GB"/>
          <w14:ligatures w14:val="standardContextual"/>
        </w:rPr>
        <w:tab/>
      </w:r>
      <w:r w:rsidRPr="00B24CCB">
        <w:rPr>
          <w:bCs/>
          <w:noProof/>
        </w:rPr>
        <w:t>Network slice related performance and analytics report subscription and report</w:t>
      </w:r>
      <w:r>
        <w:rPr>
          <w:noProof/>
        </w:rPr>
        <w:tab/>
      </w:r>
      <w:r>
        <w:rPr>
          <w:noProof/>
        </w:rPr>
        <w:fldChar w:fldCharType="begin"/>
      </w:r>
      <w:r>
        <w:rPr>
          <w:noProof/>
        </w:rPr>
        <w:instrText xml:space="preserve"> PAGEREF _Toc170686175 \h </w:instrText>
      </w:r>
      <w:r>
        <w:rPr>
          <w:noProof/>
        </w:rPr>
      </w:r>
      <w:r>
        <w:rPr>
          <w:noProof/>
        </w:rPr>
        <w:fldChar w:fldCharType="separate"/>
      </w:r>
      <w:r>
        <w:rPr>
          <w:noProof/>
        </w:rPr>
        <w:t>57</w:t>
      </w:r>
      <w:r>
        <w:rPr>
          <w:noProof/>
        </w:rPr>
        <w:fldChar w:fldCharType="end"/>
      </w:r>
    </w:p>
    <w:p w14:paraId="23316901" w14:textId="2C46E047"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bCs/>
          <w:noProof/>
          <w:lang w:eastAsia="zh-CN"/>
        </w:rPr>
        <w:t>7</w:t>
      </w:r>
      <w:r w:rsidRPr="00B24CCB">
        <w:rPr>
          <w:bCs/>
          <w:noProof/>
        </w:rPr>
        <w:t>.2.</w:t>
      </w:r>
      <w:r w:rsidRPr="00B24CCB">
        <w:rPr>
          <w:rFonts w:eastAsiaTheme="minorEastAsia"/>
          <w:bCs/>
          <w:noProof/>
          <w:lang w:eastAsia="zh-CN"/>
        </w:rPr>
        <w:t>3</w:t>
      </w:r>
      <w:r>
        <w:rPr>
          <w:rFonts w:asciiTheme="minorHAnsi" w:eastAsiaTheme="minorEastAsia" w:hAnsiTheme="minorHAnsi" w:cstheme="minorBidi"/>
          <w:noProof/>
          <w:kern w:val="2"/>
          <w:sz w:val="24"/>
          <w:szCs w:val="24"/>
          <w:lang w:eastAsia="en-GB"/>
          <w14:ligatures w14:val="standardContextual"/>
        </w:rPr>
        <w:tab/>
      </w:r>
      <w:r w:rsidRPr="00B24CCB">
        <w:rPr>
          <w:bCs/>
          <w:noProof/>
        </w:rPr>
        <w:t xml:space="preserve">Multiple slices related performance and analytics </w:t>
      </w:r>
      <w:r>
        <w:rPr>
          <w:noProof/>
        </w:rPr>
        <w:t xml:space="preserve">consolidated </w:t>
      </w:r>
      <w:r w:rsidRPr="00B24CCB">
        <w:rPr>
          <w:bCs/>
          <w:noProof/>
        </w:rPr>
        <w:t>report request</w:t>
      </w:r>
      <w:r>
        <w:rPr>
          <w:noProof/>
        </w:rPr>
        <w:tab/>
      </w:r>
      <w:r>
        <w:rPr>
          <w:noProof/>
        </w:rPr>
        <w:fldChar w:fldCharType="begin"/>
      </w:r>
      <w:r>
        <w:rPr>
          <w:noProof/>
        </w:rPr>
        <w:instrText xml:space="preserve"> PAGEREF _Toc170686176 \h </w:instrText>
      </w:r>
      <w:r>
        <w:rPr>
          <w:noProof/>
        </w:rPr>
      </w:r>
      <w:r>
        <w:rPr>
          <w:noProof/>
        </w:rPr>
        <w:fldChar w:fldCharType="separate"/>
      </w:r>
      <w:r>
        <w:rPr>
          <w:noProof/>
        </w:rPr>
        <w:t>58</w:t>
      </w:r>
      <w:r>
        <w:rPr>
          <w:noProof/>
        </w:rPr>
        <w:fldChar w:fldCharType="end"/>
      </w:r>
    </w:p>
    <w:p w14:paraId="39961551" w14:textId="5D61EB2A"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7</w:t>
      </w:r>
      <w:r w:rsidRPr="00B24CCB">
        <w:rPr>
          <w:bCs/>
          <w:noProof/>
        </w:rPr>
        <w:t>.3</w:t>
      </w:r>
      <w:r>
        <w:rPr>
          <w:rFonts w:asciiTheme="minorHAnsi" w:eastAsiaTheme="minorEastAsia" w:hAnsiTheme="minorHAnsi" w:cstheme="minorBidi"/>
          <w:noProof/>
          <w:kern w:val="2"/>
          <w:sz w:val="24"/>
          <w:szCs w:val="24"/>
          <w:lang w:eastAsia="en-GB"/>
          <w14:ligatures w14:val="standardContextual"/>
        </w:rPr>
        <w:tab/>
      </w:r>
      <w:r w:rsidRPr="00B24CCB">
        <w:rPr>
          <w:bCs/>
          <w:noProof/>
        </w:rPr>
        <w:t>Information flows</w:t>
      </w:r>
      <w:r>
        <w:rPr>
          <w:noProof/>
        </w:rPr>
        <w:tab/>
      </w:r>
      <w:r>
        <w:rPr>
          <w:noProof/>
        </w:rPr>
        <w:fldChar w:fldCharType="begin"/>
      </w:r>
      <w:r>
        <w:rPr>
          <w:noProof/>
        </w:rPr>
        <w:instrText xml:space="preserve"> PAGEREF _Toc170686177 \h </w:instrText>
      </w:r>
      <w:r>
        <w:rPr>
          <w:noProof/>
        </w:rPr>
      </w:r>
      <w:r>
        <w:rPr>
          <w:noProof/>
        </w:rPr>
        <w:fldChar w:fldCharType="separate"/>
      </w:r>
      <w:r>
        <w:rPr>
          <w:noProof/>
        </w:rPr>
        <w:t>59</w:t>
      </w:r>
      <w:r>
        <w:rPr>
          <w:noProof/>
        </w:rPr>
        <w:fldChar w:fldCharType="end"/>
      </w:r>
    </w:p>
    <w:p w14:paraId="4DBCA8FB" w14:textId="1F9B7D01"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7</w:t>
      </w:r>
      <w:r w:rsidRPr="00B24CCB">
        <w:rPr>
          <w:bCs/>
          <w:noProof/>
        </w:rPr>
        <w:t>.3.1</w:t>
      </w:r>
      <w:r>
        <w:rPr>
          <w:rFonts w:asciiTheme="minorHAnsi" w:eastAsiaTheme="minorEastAsia" w:hAnsiTheme="minorHAnsi" w:cstheme="minorBidi"/>
          <w:noProof/>
          <w:kern w:val="2"/>
          <w:sz w:val="24"/>
          <w:szCs w:val="24"/>
          <w:lang w:eastAsia="en-GB"/>
          <w14:ligatures w14:val="standardContextual"/>
        </w:rPr>
        <w:tab/>
      </w:r>
      <w:r w:rsidRPr="00B24CCB">
        <w:rPr>
          <w:bCs/>
          <w:noProof/>
        </w:rPr>
        <w:t>General</w:t>
      </w:r>
      <w:r>
        <w:rPr>
          <w:noProof/>
        </w:rPr>
        <w:tab/>
      </w:r>
      <w:r>
        <w:rPr>
          <w:noProof/>
        </w:rPr>
        <w:fldChar w:fldCharType="begin"/>
      </w:r>
      <w:r>
        <w:rPr>
          <w:noProof/>
        </w:rPr>
        <w:instrText xml:space="preserve"> PAGEREF _Toc170686178 \h </w:instrText>
      </w:r>
      <w:r>
        <w:rPr>
          <w:noProof/>
        </w:rPr>
      </w:r>
      <w:r>
        <w:rPr>
          <w:noProof/>
        </w:rPr>
        <w:fldChar w:fldCharType="separate"/>
      </w:r>
      <w:r>
        <w:rPr>
          <w:noProof/>
        </w:rPr>
        <w:t>59</w:t>
      </w:r>
      <w:r>
        <w:rPr>
          <w:noProof/>
        </w:rPr>
        <w:fldChar w:fldCharType="end"/>
      </w:r>
    </w:p>
    <w:p w14:paraId="59AB75E1" w14:textId="45093F25"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7</w:t>
      </w:r>
      <w:r w:rsidRPr="00B24CCB">
        <w:rPr>
          <w:bCs/>
          <w:noProof/>
        </w:rPr>
        <w:t>.3.2</w:t>
      </w:r>
      <w:r>
        <w:rPr>
          <w:rFonts w:asciiTheme="minorHAnsi" w:eastAsiaTheme="minorEastAsia" w:hAnsiTheme="minorHAnsi" w:cstheme="minorBidi"/>
          <w:noProof/>
          <w:kern w:val="2"/>
          <w:sz w:val="24"/>
          <w:szCs w:val="24"/>
          <w:lang w:eastAsia="en-GB"/>
          <w14:ligatures w14:val="standardContextual"/>
        </w:rPr>
        <w:tab/>
      </w:r>
      <w:r w:rsidRPr="00B24CCB">
        <w:rPr>
          <w:bCs/>
          <w:noProof/>
        </w:rPr>
        <w:t xml:space="preserve">Network slice related performance and analytics monitoring </w:t>
      </w:r>
      <w:r w:rsidRPr="00B24CCB">
        <w:rPr>
          <w:rFonts w:eastAsiaTheme="minorEastAsia"/>
          <w:noProof/>
          <w:lang w:eastAsia="zh-CN"/>
        </w:rPr>
        <w:t>job creation</w:t>
      </w:r>
      <w:r w:rsidRPr="00B24CCB">
        <w:rPr>
          <w:bCs/>
          <w:noProof/>
        </w:rPr>
        <w:t xml:space="preserve"> request and response</w:t>
      </w:r>
      <w:r>
        <w:rPr>
          <w:noProof/>
        </w:rPr>
        <w:tab/>
      </w:r>
      <w:r>
        <w:rPr>
          <w:noProof/>
        </w:rPr>
        <w:fldChar w:fldCharType="begin"/>
      </w:r>
      <w:r>
        <w:rPr>
          <w:noProof/>
        </w:rPr>
        <w:instrText xml:space="preserve"> PAGEREF _Toc170686179 \h </w:instrText>
      </w:r>
      <w:r>
        <w:rPr>
          <w:noProof/>
        </w:rPr>
      </w:r>
      <w:r>
        <w:rPr>
          <w:noProof/>
        </w:rPr>
        <w:fldChar w:fldCharType="separate"/>
      </w:r>
      <w:r>
        <w:rPr>
          <w:noProof/>
        </w:rPr>
        <w:t>60</w:t>
      </w:r>
      <w:r>
        <w:rPr>
          <w:noProof/>
        </w:rPr>
        <w:fldChar w:fldCharType="end"/>
      </w:r>
    </w:p>
    <w:p w14:paraId="21D62AA2" w14:textId="12CE369F"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rPr>
        <w:t>7</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Network slice related performance and analytics report subscription</w:t>
      </w:r>
      <w:r>
        <w:rPr>
          <w:noProof/>
        </w:rPr>
        <w:tab/>
      </w:r>
      <w:r>
        <w:rPr>
          <w:noProof/>
        </w:rPr>
        <w:fldChar w:fldCharType="begin"/>
      </w:r>
      <w:r>
        <w:rPr>
          <w:noProof/>
        </w:rPr>
        <w:instrText xml:space="preserve"> PAGEREF _Toc170686180 \h </w:instrText>
      </w:r>
      <w:r>
        <w:rPr>
          <w:noProof/>
        </w:rPr>
      </w:r>
      <w:r>
        <w:rPr>
          <w:noProof/>
        </w:rPr>
        <w:fldChar w:fldCharType="separate"/>
      </w:r>
      <w:r>
        <w:rPr>
          <w:noProof/>
        </w:rPr>
        <w:t>60</w:t>
      </w:r>
      <w:r>
        <w:rPr>
          <w:noProof/>
        </w:rPr>
        <w:fldChar w:fldCharType="end"/>
      </w:r>
    </w:p>
    <w:p w14:paraId="302E3FED" w14:textId="2D4D0BD0"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7</w:t>
      </w:r>
      <w:r w:rsidRPr="00B24CCB">
        <w:rPr>
          <w:bCs/>
          <w:noProof/>
        </w:rPr>
        <w:t>.3.4</w:t>
      </w:r>
      <w:r>
        <w:rPr>
          <w:rFonts w:asciiTheme="minorHAnsi" w:eastAsiaTheme="minorEastAsia" w:hAnsiTheme="minorHAnsi" w:cstheme="minorBidi"/>
          <w:noProof/>
          <w:kern w:val="2"/>
          <w:sz w:val="24"/>
          <w:szCs w:val="24"/>
          <w:lang w:eastAsia="en-GB"/>
          <w14:ligatures w14:val="standardContextual"/>
        </w:rPr>
        <w:tab/>
      </w:r>
      <w:r w:rsidRPr="00B24CCB">
        <w:rPr>
          <w:bCs/>
          <w:noProof/>
        </w:rPr>
        <w:t>Network slice related performance and analytics report</w:t>
      </w:r>
      <w:r w:rsidRPr="00B24CCB">
        <w:rPr>
          <w:rFonts w:eastAsiaTheme="minorEastAsia"/>
          <w:bCs/>
          <w:noProof/>
          <w:lang w:eastAsia="zh-CN"/>
        </w:rPr>
        <w:t xml:space="preserve"> </w:t>
      </w:r>
      <w:r w:rsidRPr="00B24CCB">
        <w:rPr>
          <w:rFonts w:eastAsiaTheme="minorEastAsia"/>
          <w:noProof/>
          <w:lang w:eastAsia="zh-CN"/>
        </w:rPr>
        <w:t>Notify</w:t>
      </w:r>
      <w:r>
        <w:rPr>
          <w:noProof/>
        </w:rPr>
        <w:tab/>
      </w:r>
      <w:r>
        <w:rPr>
          <w:noProof/>
        </w:rPr>
        <w:fldChar w:fldCharType="begin"/>
      </w:r>
      <w:r>
        <w:rPr>
          <w:noProof/>
        </w:rPr>
        <w:instrText xml:space="preserve"> PAGEREF _Toc170686181 \h </w:instrText>
      </w:r>
      <w:r>
        <w:rPr>
          <w:noProof/>
        </w:rPr>
      </w:r>
      <w:r>
        <w:rPr>
          <w:noProof/>
        </w:rPr>
        <w:fldChar w:fldCharType="separate"/>
      </w:r>
      <w:r>
        <w:rPr>
          <w:noProof/>
        </w:rPr>
        <w:t>61</w:t>
      </w:r>
      <w:r>
        <w:rPr>
          <w:noProof/>
        </w:rPr>
        <w:fldChar w:fldCharType="end"/>
      </w:r>
    </w:p>
    <w:p w14:paraId="79572DFA" w14:textId="199ED514"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bCs/>
          <w:noProof/>
          <w:lang w:eastAsia="zh-CN"/>
        </w:rPr>
        <w:t>7</w:t>
      </w:r>
      <w:r w:rsidRPr="00B24CCB">
        <w:rPr>
          <w:bCs/>
          <w:noProof/>
        </w:rPr>
        <w:t>.3.</w:t>
      </w:r>
      <w:r w:rsidRPr="00B24CCB">
        <w:rPr>
          <w:rFonts w:eastAsiaTheme="minorEastAsia"/>
          <w:bCs/>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Multiple slices related performance and analytics consolidated report</w:t>
      </w:r>
      <w:r w:rsidRPr="00B24CCB">
        <w:rPr>
          <w:bCs/>
          <w:noProof/>
        </w:rPr>
        <w:t xml:space="preserve"> request and response</w:t>
      </w:r>
      <w:r>
        <w:rPr>
          <w:noProof/>
        </w:rPr>
        <w:tab/>
      </w:r>
      <w:r>
        <w:rPr>
          <w:noProof/>
        </w:rPr>
        <w:fldChar w:fldCharType="begin"/>
      </w:r>
      <w:r>
        <w:rPr>
          <w:noProof/>
        </w:rPr>
        <w:instrText xml:space="preserve"> PAGEREF _Toc170686182 \h </w:instrText>
      </w:r>
      <w:r>
        <w:rPr>
          <w:noProof/>
        </w:rPr>
      </w:r>
      <w:r>
        <w:rPr>
          <w:noProof/>
        </w:rPr>
        <w:fldChar w:fldCharType="separate"/>
      </w:r>
      <w:r>
        <w:rPr>
          <w:noProof/>
        </w:rPr>
        <w:t>62</w:t>
      </w:r>
      <w:r>
        <w:rPr>
          <w:noProof/>
        </w:rPr>
        <w:fldChar w:fldCharType="end"/>
      </w:r>
    </w:p>
    <w:p w14:paraId="208BC995" w14:textId="14069EB1"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7</w:t>
      </w:r>
      <w:r w:rsidRPr="00B24CCB">
        <w:rPr>
          <w:bCs/>
          <w:noProof/>
        </w:rPr>
        <w:t>.4</w:t>
      </w:r>
      <w:r>
        <w:rPr>
          <w:rFonts w:asciiTheme="minorHAnsi" w:eastAsiaTheme="minorEastAsia" w:hAnsiTheme="minorHAnsi" w:cstheme="minorBidi"/>
          <w:noProof/>
          <w:kern w:val="2"/>
          <w:sz w:val="24"/>
          <w:szCs w:val="24"/>
          <w:lang w:eastAsia="en-GB"/>
          <w14:ligatures w14:val="standardContextual"/>
        </w:rPr>
        <w:tab/>
      </w:r>
      <w:r w:rsidRPr="00B24CCB">
        <w:rPr>
          <w:bCs/>
          <w:noProof/>
        </w:rPr>
        <w:t>APIs</w:t>
      </w:r>
      <w:r>
        <w:rPr>
          <w:noProof/>
        </w:rPr>
        <w:tab/>
      </w:r>
      <w:r>
        <w:rPr>
          <w:noProof/>
        </w:rPr>
        <w:fldChar w:fldCharType="begin"/>
      </w:r>
      <w:r>
        <w:rPr>
          <w:noProof/>
        </w:rPr>
        <w:instrText xml:space="preserve"> PAGEREF _Toc170686183 \h </w:instrText>
      </w:r>
      <w:r>
        <w:rPr>
          <w:noProof/>
        </w:rPr>
      </w:r>
      <w:r>
        <w:rPr>
          <w:noProof/>
        </w:rPr>
        <w:fldChar w:fldCharType="separate"/>
      </w:r>
      <w:r>
        <w:rPr>
          <w:noProof/>
        </w:rPr>
        <w:t>63</w:t>
      </w:r>
      <w:r>
        <w:rPr>
          <w:noProof/>
        </w:rPr>
        <w:fldChar w:fldCharType="end"/>
      </w:r>
    </w:p>
    <w:p w14:paraId="2DC1130D" w14:textId="7CFF67A2"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7</w:t>
      </w:r>
      <w:r w:rsidRPr="00B24CCB">
        <w:rPr>
          <w:bCs/>
          <w:noProof/>
        </w:rPr>
        <w:t>.4.1</w:t>
      </w:r>
      <w:r>
        <w:rPr>
          <w:rFonts w:asciiTheme="minorHAnsi" w:eastAsiaTheme="minorEastAsia" w:hAnsiTheme="minorHAnsi" w:cstheme="minorBidi"/>
          <w:noProof/>
          <w:kern w:val="2"/>
          <w:sz w:val="24"/>
          <w:szCs w:val="24"/>
          <w:lang w:eastAsia="en-GB"/>
          <w14:ligatures w14:val="standardContextual"/>
        </w:rPr>
        <w:tab/>
      </w:r>
      <w:r w:rsidRPr="00B24CCB">
        <w:rPr>
          <w:bCs/>
          <w:noProof/>
        </w:rPr>
        <w:t>General</w:t>
      </w:r>
      <w:r>
        <w:rPr>
          <w:noProof/>
        </w:rPr>
        <w:tab/>
      </w:r>
      <w:r>
        <w:rPr>
          <w:noProof/>
        </w:rPr>
        <w:fldChar w:fldCharType="begin"/>
      </w:r>
      <w:r>
        <w:rPr>
          <w:noProof/>
        </w:rPr>
        <w:instrText xml:space="preserve"> PAGEREF _Toc170686184 \h </w:instrText>
      </w:r>
      <w:r>
        <w:rPr>
          <w:noProof/>
        </w:rPr>
      </w:r>
      <w:r>
        <w:rPr>
          <w:noProof/>
        </w:rPr>
        <w:fldChar w:fldCharType="separate"/>
      </w:r>
      <w:r>
        <w:rPr>
          <w:noProof/>
        </w:rPr>
        <w:t>63</w:t>
      </w:r>
      <w:r>
        <w:rPr>
          <w:noProof/>
        </w:rPr>
        <w:fldChar w:fldCharType="end"/>
      </w:r>
    </w:p>
    <w:p w14:paraId="63049CDB" w14:textId="0534E156"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7</w:t>
      </w:r>
      <w:r w:rsidRPr="00B24CCB">
        <w:rPr>
          <w:bCs/>
          <w:noProof/>
        </w:rPr>
        <w:t>.4.2</w:t>
      </w:r>
      <w:r>
        <w:rPr>
          <w:rFonts w:asciiTheme="minorHAnsi" w:eastAsiaTheme="minorEastAsia" w:hAnsiTheme="minorHAnsi" w:cstheme="minorBidi"/>
          <w:noProof/>
          <w:kern w:val="2"/>
          <w:sz w:val="24"/>
          <w:szCs w:val="24"/>
          <w:lang w:eastAsia="en-GB"/>
          <w14:ligatures w14:val="standardContextual"/>
        </w:rPr>
        <w:tab/>
      </w:r>
      <w:r w:rsidRPr="00B24CCB">
        <w:rPr>
          <w:bCs/>
          <w:noProof/>
        </w:rPr>
        <w:t>SS_NSCE_PerfMonitoring API</w:t>
      </w:r>
      <w:r>
        <w:rPr>
          <w:noProof/>
        </w:rPr>
        <w:tab/>
      </w:r>
      <w:r>
        <w:rPr>
          <w:noProof/>
        </w:rPr>
        <w:fldChar w:fldCharType="begin"/>
      </w:r>
      <w:r>
        <w:rPr>
          <w:noProof/>
        </w:rPr>
        <w:instrText xml:space="preserve"> PAGEREF _Toc170686185 \h </w:instrText>
      </w:r>
      <w:r>
        <w:rPr>
          <w:noProof/>
        </w:rPr>
      </w:r>
      <w:r>
        <w:rPr>
          <w:noProof/>
        </w:rPr>
        <w:fldChar w:fldCharType="separate"/>
      </w:r>
      <w:r>
        <w:rPr>
          <w:noProof/>
        </w:rPr>
        <w:t>64</w:t>
      </w:r>
      <w:r>
        <w:rPr>
          <w:noProof/>
        </w:rPr>
        <w:fldChar w:fldCharType="end"/>
      </w:r>
    </w:p>
    <w:p w14:paraId="4302742C" w14:textId="2244AACD"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rPr>
        <w:t>7</w:t>
      </w: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SS_NSCE_PerfReportSubscription API</w:t>
      </w:r>
      <w:r>
        <w:rPr>
          <w:noProof/>
        </w:rPr>
        <w:tab/>
      </w:r>
      <w:r>
        <w:rPr>
          <w:noProof/>
        </w:rPr>
        <w:fldChar w:fldCharType="begin"/>
      </w:r>
      <w:r>
        <w:rPr>
          <w:noProof/>
        </w:rPr>
        <w:instrText xml:space="preserve"> PAGEREF _Toc170686186 \h </w:instrText>
      </w:r>
      <w:r>
        <w:rPr>
          <w:noProof/>
        </w:rPr>
      </w:r>
      <w:r>
        <w:rPr>
          <w:noProof/>
        </w:rPr>
        <w:fldChar w:fldCharType="separate"/>
      </w:r>
      <w:r>
        <w:rPr>
          <w:noProof/>
        </w:rPr>
        <w:t>64</w:t>
      </w:r>
      <w:r>
        <w:rPr>
          <w:noProof/>
        </w:rPr>
        <w:fldChar w:fldCharType="end"/>
      </w:r>
    </w:p>
    <w:p w14:paraId="502F8411" w14:textId="49559EE4"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rPr>
        <w:t>7</w:t>
      </w: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SS_NSCE_PerfReport API</w:t>
      </w:r>
      <w:r>
        <w:rPr>
          <w:noProof/>
        </w:rPr>
        <w:tab/>
      </w:r>
      <w:r>
        <w:rPr>
          <w:noProof/>
        </w:rPr>
        <w:fldChar w:fldCharType="begin"/>
      </w:r>
      <w:r>
        <w:rPr>
          <w:noProof/>
        </w:rPr>
        <w:instrText xml:space="preserve"> PAGEREF _Toc170686187 \h </w:instrText>
      </w:r>
      <w:r>
        <w:rPr>
          <w:noProof/>
        </w:rPr>
      </w:r>
      <w:r>
        <w:rPr>
          <w:noProof/>
        </w:rPr>
        <w:fldChar w:fldCharType="separate"/>
      </w:r>
      <w:r>
        <w:rPr>
          <w:noProof/>
        </w:rPr>
        <w:t>64</w:t>
      </w:r>
      <w:r>
        <w:rPr>
          <w:noProof/>
        </w:rPr>
        <w:fldChar w:fldCharType="end"/>
      </w:r>
    </w:p>
    <w:p w14:paraId="49EA4FF9" w14:textId="2AB99B45"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9.7.4.</w:t>
      </w:r>
      <w:r w:rsidRPr="00B24CCB">
        <w:rPr>
          <w:rFonts w:eastAsiaTheme="minorEastAsia"/>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SS_NSCE_MultiSlicePerfReport API</w:t>
      </w:r>
      <w:r>
        <w:rPr>
          <w:noProof/>
        </w:rPr>
        <w:tab/>
      </w:r>
      <w:r>
        <w:rPr>
          <w:noProof/>
        </w:rPr>
        <w:fldChar w:fldCharType="begin"/>
      </w:r>
      <w:r>
        <w:rPr>
          <w:noProof/>
        </w:rPr>
        <w:instrText xml:space="preserve"> PAGEREF _Toc170686188 \h </w:instrText>
      </w:r>
      <w:r>
        <w:rPr>
          <w:noProof/>
        </w:rPr>
      </w:r>
      <w:r>
        <w:rPr>
          <w:noProof/>
        </w:rPr>
        <w:fldChar w:fldCharType="separate"/>
      </w:r>
      <w:r>
        <w:rPr>
          <w:noProof/>
        </w:rPr>
        <w:t>64</w:t>
      </w:r>
      <w:r>
        <w:rPr>
          <w:noProof/>
        </w:rPr>
        <w:fldChar w:fldCharType="end"/>
      </w:r>
    </w:p>
    <w:p w14:paraId="3D0AEE75" w14:textId="029F900B"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8</w:t>
      </w:r>
      <w:r>
        <w:rPr>
          <w:rFonts w:asciiTheme="minorHAnsi" w:eastAsiaTheme="minorEastAsia" w:hAnsiTheme="minorHAnsi" w:cstheme="minorBidi"/>
          <w:noProof/>
          <w:kern w:val="2"/>
          <w:sz w:val="24"/>
          <w:szCs w:val="24"/>
          <w:lang w:eastAsia="en-GB"/>
          <w14:ligatures w14:val="standardContextual"/>
        </w:rPr>
        <w:tab/>
      </w:r>
      <w:r w:rsidRPr="00B24CCB">
        <w:rPr>
          <w:bCs/>
          <w:noProof/>
        </w:rPr>
        <w:t>Information collection from NSCE server(s)</w:t>
      </w:r>
      <w:r>
        <w:rPr>
          <w:noProof/>
        </w:rPr>
        <w:tab/>
      </w:r>
      <w:r>
        <w:rPr>
          <w:noProof/>
        </w:rPr>
        <w:fldChar w:fldCharType="begin"/>
      </w:r>
      <w:r>
        <w:rPr>
          <w:noProof/>
        </w:rPr>
        <w:instrText xml:space="preserve"> PAGEREF _Toc170686189 \h </w:instrText>
      </w:r>
      <w:r>
        <w:rPr>
          <w:noProof/>
        </w:rPr>
      </w:r>
      <w:r>
        <w:rPr>
          <w:noProof/>
        </w:rPr>
        <w:fldChar w:fldCharType="separate"/>
      </w:r>
      <w:r>
        <w:rPr>
          <w:noProof/>
        </w:rPr>
        <w:t>65</w:t>
      </w:r>
      <w:r>
        <w:rPr>
          <w:noProof/>
        </w:rPr>
        <w:fldChar w:fldCharType="end"/>
      </w:r>
    </w:p>
    <w:p w14:paraId="676AC0AA" w14:textId="5F6501E9"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8</w:t>
      </w:r>
      <w:r w:rsidRPr="00B24CCB">
        <w:rPr>
          <w:bCs/>
          <w:noProof/>
        </w:rPr>
        <w:t>.1</w:t>
      </w:r>
      <w:r>
        <w:rPr>
          <w:rFonts w:asciiTheme="minorHAnsi" w:eastAsiaTheme="minorEastAsia" w:hAnsiTheme="minorHAnsi" w:cstheme="minorBidi"/>
          <w:noProof/>
          <w:kern w:val="2"/>
          <w:sz w:val="24"/>
          <w:szCs w:val="24"/>
          <w:lang w:eastAsia="en-GB"/>
          <w14:ligatures w14:val="standardContextual"/>
        </w:rPr>
        <w:tab/>
      </w:r>
      <w:r w:rsidRPr="00B24CCB">
        <w:rPr>
          <w:bCs/>
          <w:noProof/>
        </w:rPr>
        <w:t>General</w:t>
      </w:r>
      <w:r>
        <w:rPr>
          <w:noProof/>
        </w:rPr>
        <w:tab/>
      </w:r>
      <w:r>
        <w:rPr>
          <w:noProof/>
        </w:rPr>
        <w:fldChar w:fldCharType="begin"/>
      </w:r>
      <w:r>
        <w:rPr>
          <w:noProof/>
        </w:rPr>
        <w:instrText xml:space="preserve"> PAGEREF _Toc170686190 \h </w:instrText>
      </w:r>
      <w:r>
        <w:rPr>
          <w:noProof/>
        </w:rPr>
      </w:r>
      <w:r>
        <w:rPr>
          <w:noProof/>
        </w:rPr>
        <w:fldChar w:fldCharType="separate"/>
      </w:r>
      <w:r>
        <w:rPr>
          <w:noProof/>
        </w:rPr>
        <w:t>65</w:t>
      </w:r>
      <w:r>
        <w:rPr>
          <w:noProof/>
        </w:rPr>
        <w:fldChar w:fldCharType="end"/>
      </w:r>
    </w:p>
    <w:p w14:paraId="056E2283" w14:textId="2550DE94"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8</w:t>
      </w:r>
      <w:r w:rsidRPr="00B24CCB">
        <w:rPr>
          <w:bCs/>
          <w:noProof/>
        </w:rPr>
        <w:t>.2</w:t>
      </w:r>
      <w:r>
        <w:rPr>
          <w:rFonts w:asciiTheme="minorHAnsi" w:eastAsiaTheme="minorEastAsia" w:hAnsiTheme="minorHAnsi" w:cstheme="minorBidi"/>
          <w:noProof/>
          <w:kern w:val="2"/>
          <w:sz w:val="24"/>
          <w:szCs w:val="24"/>
          <w:lang w:eastAsia="en-GB"/>
          <w14:ligatures w14:val="standardContextual"/>
        </w:rPr>
        <w:tab/>
      </w:r>
      <w:r w:rsidRPr="00B24CCB">
        <w:rPr>
          <w:bCs/>
          <w:noProof/>
        </w:rPr>
        <w:t>Procedure</w:t>
      </w:r>
      <w:r>
        <w:rPr>
          <w:noProof/>
        </w:rPr>
        <w:tab/>
      </w:r>
      <w:r>
        <w:rPr>
          <w:noProof/>
        </w:rPr>
        <w:fldChar w:fldCharType="begin"/>
      </w:r>
      <w:r>
        <w:rPr>
          <w:noProof/>
        </w:rPr>
        <w:instrText xml:space="preserve"> PAGEREF _Toc170686191 \h </w:instrText>
      </w:r>
      <w:r>
        <w:rPr>
          <w:noProof/>
        </w:rPr>
      </w:r>
      <w:r>
        <w:rPr>
          <w:noProof/>
        </w:rPr>
        <w:fldChar w:fldCharType="separate"/>
      </w:r>
      <w:r>
        <w:rPr>
          <w:noProof/>
        </w:rPr>
        <w:t>65</w:t>
      </w:r>
      <w:r>
        <w:rPr>
          <w:noProof/>
        </w:rPr>
        <w:fldChar w:fldCharType="end"/>
      </w:r>
    </w:p>
    <w:p w14:paraId="6D2EAC84" w14:textId="3E3A963E"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8</w:t>
      </w:r>
      <w:r w:rsidRPr="00B24CCB">
        <w:rPr>
          <w:bCs/>
          <w:noProof/>
        </w:rPr>
        <w:t>.2.1</w:t>
      </w:r>
      <w:r>
        <w:rPr>
          <w:rFonts w:asciiTheme="minorHAnsi" w:eastAsiaTheme="minorEastAsia" w:hAnsiTheme="minorHAnsi" w:cstheme="minorBidi"/>
          <w:noProof/>
          <w:kern w:val="2"/>
          <w:sz w:val="24"/>
          <w:szCs w:val="24"/>
          <w:lang w:eastAsia="en-GB"/>
          <w14:ligatures w14:val="standardContextual"/>
        </w:rPr>
        <w:tab/>
      </w:r>
      <w:r w:rsidRPr="00B24CCB">
        <w:rPr>
          <w:bCs/>
          <w:noProof/>
        </w:rPr>
        <w:t>Information collection from NSCE server(s) subscribe request and response</w:t>
      </w:r>
      <w:r>
        <w:rPr>
          <w:noProof/>
        </w:rPr>
        <w:tab/>
      </w:r>
      <w:r>
        <w:rPr>
          <w:noProof/>
        </w:rPr>
        <w:fldChar w:fldCharType="begin"/>
      </w:r>
      <w:r>
        <w:rPr>
          <w:noProof/>
        </w:rPr>
        <w:instrText xml:space="preserve"> PAGEREF _Toc170686192 \h </w:instrText>
      </w:r>
      <w:r>
        <w:rPr>
          <w:noProof/>
        </w:rPr>
      </w:r>
      <w:r>
        <w:rPr>
          <w:noProof/>
        </w:rPr>
        <w:fldChar w:fldCharType="separate"/>
      </w:r>
      <w:r>
        <w:rPr>
          <w:noProof/>
        </w:rPr>
        <w:t>65</w:t>
      </w:r>
      <w:r>
        <w:rPr>
          <w:noProof/>
        </w:rPr>
        <w:fldChar w:fldCharType="end"/>
      </w:r>
    </w:p>
    <w:p w14:paraId="329D353F" w14:textId="1210D633"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8</w:t>
      </w:r>
      <w:r w:rsidRPr="00B24CCB">
        <w:rPr>
          <w:bCs/>
          <w:noProof/>
        </w:rPr>
        <w:t>.2.2</w:t>
      </w:r>
      <w:r>
        <w:rPr>
          <w:rFonts w:asciiTheme="minorHAnsi" w:eastAsiaTheme="minorEastAsia" w:hAnsiTheme="minorHAnsi" w:cstheme="minorBidi"/>
          <w:noProof/>
          <w:kern w:val="2"/>
          <w:sz w:val="24"/>
          <w:szCs w:val="24"/>
          <w:lang w:eastAsia="en-GB"/>
          <w14:ligatures w14:val="standardContextual"/>
        </w:rPr>
        <w:tab/>
      </w:r>
      <w:r w:rsidRPr="00B24CCB">
        <w:rPr>
          <w:bCs/>
          <w:noProof/>
        </w:rPr>
        <w:t>Information collection from NSCE server(s) Notify</w:t>
      </w:r>
      <w:r>
        <w:rPr>
          <w:noProof/>
        </w:rPr>
        <w:tab/>
      </w:r>
      <w:r>
        <w:rPr>
          <w:noProof/>
        </w:rPr>
        <w:fldChar w:fldCharType="begin"/>
      </w:r>
      <w:r>
        <w:rPr>
          <w:noProof/>
        </w:rPr>
        <w:instrText xml:space="preserve"> PAGEREF _Toc170686193 \h </w:instrText>
      </w:r>
      <w:r>
        <w:rPr>
          <w:noProof/>
        </w:rPr>
      </w:r>
      <w:r>
        <w:rPr>
          <w:noProof/>
        </w:rPr>
        <w:fldChar w:fldCharType="separate"/>
      </w:r>
      <w:r>
        <w:rPr>
          <w:noProof/>
        </w:rPr>
        <w:t>66</w:t>
      </w:r>
      <w:r>
        <w:rPr>
          <w:noProof/>
        </w:rPr>
        <w:fldChar w:fldCharType="end"/>
      </w:r>
    </w:p>
    <w:p w14:paraId="54107DF0" w14:textId="5850862D"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8</w:t>
      </w:r>
      <w:r w:rsidRPr="00B24CCB">
        <w:rPr>
          <w:bCs/>
          <w:noProof/>
        </w:rPr>
        <w:t>.3</w:t>
      </w:r>
      <w:r>
        <w:rPr>
          <w:rFonts w:asciiTheme="minorHAnsi" w:eastAsiaTheme="minorEastAsia" w:hAnsiTheme="minorHAnsi" w:cstheme="minorBidi"/>
          <w:noProof/>
          <w:kern w:val="2"/>
          <w:sz w:val="24"/>
          <w:szCs w:val="24"/>
          <w:lang w:eastAsia="en-GB"/>
          <w14:ligatures w14:val="standardContextual"/>
        </w:rPr>
        <w:tab/>
      </w:r>
      <w:r w:rsidRPr="00B24CCB">
        <w:rPr>
          <w:bCs/>
          <w:noProof/>
        </w:rPr>
        <w:t>Information flows</w:t>
      </w:r>
      <w:r>
        <w:rPr>
          <w:noProof/>
        </w:rPr>
        <w:tab/>
      </w:r>
      <w:r>
        <w:rPr>
          <w:noProof/>
        </w:rPr>
        <w:fldChar w:fldCharType="begin"/>
      </w:r>
      <w:r>
        <w:rPr>
          <w:noProof/>
        </w:rPr>
        <w:instrText xml:space="preserve"> PAGEREF _Toc170686194 \h </w:instrText>
      </w:r>
      <w:r>
        <w:rPr>
          <w:noProof/>
        </w:rPr>
      </w:r>
      <w:r>
        <w:rPr>
          <w:noProof/>
        </w:rPr>
        <w:fldChar w:fldCharType="separate"/>
      </w:r>
      <w:r>
        <w:rPr>
          <w:noProof/>
        </w:rPr>
        <w:t>66</w:t>
      </w:r>
      <w:r>
        <w:rPr>
          <w:noProof/>
        </w:rPr>
        <w:fldChar w:fldCharType="end"/>
      </w:r>
    </w:p>
    <w:p w14:paraId="17BC480A" w14:textId="2965C719"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8</w:t>
      </w:r>
      <w:r w:rsidRPr="00B24CCB">
        <w:rPr>
          <w:bCs/>
          <w:noProof/>
        </w:rPr>
        <w:t>.3.1</w:t>
      </w:r>
      <w:r>
        <w:rPr>
          <w:rFonts w:asciiTheme="minorHAnsi" w:eastAsiaTheme="minorEastAsia" w:hAnsiTheme="minorHAnsi" w:cstheme="minorBidi"/>
          <w:noProof/>
          <w:kern w:val="2"/>
          <w:sz w:val="24"/>
          <w:szCs w:val="24"/>
          <w:lang w:eastAsia="en-GB"/>
          <w14:ligatures w14:val="standardContextual"/>
        </w:rPr>
        <w:tab/>
      </w:r>
      <w:r w:rsidRPr="00B24CCB">
        <w:rPr>
          <w:bCs/>
          <w:noProof/>
        </w:rPr>
        <w:t>General</w:t>
      </w:r>
      <w:r>
        <w:rPr>
          <w:noProof/>
        </w:rPr>
        <w:tab/>
      </w:r>
      <w:r>
        <w:rPr>
          <w:noProof/>
        </w:rPr>
        <w:fldChar w:fldCharType="begin"/>
      </w:r>
      <w:r>
        <w:rPr>
          <w:noProof/>
        </w:rPr>
        <w:instrText xml:space="preserve"> PAGEREF _Toc170686195 \h </w:instrText>
      </w:r>
      <w:r>
        <w:rPr>
          <w:noProof/>
        </w:rPr>
      </w:r>
      <w:r>
        <w:rPr>
          <w:noProof/>
        </w:rPr>
        <w:fldChar w:fldCharType="separate"/>
      </w:r>
      <w:r>
        <w:rPr>
          <w:noProof/>
        </w:rPr>
        <w:t>66</w:t>
      </w:r>
      <w:r>
        <w:rPr>
          <w:noProof/>
        </w:rPr>
        <w:fldChar w:fldCharType="end"/>
      </w:r>
    </w:p>
    <w:p w14:paraId="2D247808" w14:textId="419940C4"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8</w:t>
      </w:r>
      <w:r w:rsidRPr="00B24CCB">
        <w:rPr>
          <w:bCs/>
          <w:noProof/>
        </w:rPr>
        <w:t>.3.2</w:t>
      </w:r>
      <w:r>
        <w:rPr>
          <w:rFonts w:asciiTheme="minorHAnsi" w:eastAsiaTheme="minorEastAsia" w:hAnsiTheme="minorHAnsi" w:cstheme="minorBidi"/>
          <w:noProof/>
          <w:kern w:val="2"/>
          <w:sz w:val="24"/>
          <w:szCs w:val="24"/>
          <w:lang w:eastAsia="en-GB"/>
          <w14:ligatures w14:val="standardContextual"/>
        </w:rPr>
        <w:tab/>
      </w:r>
      <w:r w:rsidRPr="00B24CCB">
        <w:rPr>
          <w:bCs/>
          <w:noProof/>
        </w:rPr>
        <w:t>Information collection from NSCE server(s) subscribe request</w:t>
      </w:r>
      <w:r>
        <w:rPr>
          <w:noProof/>
        </w:rPr>
        <w:tab/>
      </w:r>
      <w:r>
        <w:rPr>
          <w:noProof/>
        </w:rPr>
        <w:fldChar w:fldCharType="begin"/>
      </w:r>
      <w:r>
        <w:rPr>
          <w:noProof/>
        </w:rPr>
        <w:instrText xml:space="preserve"> PAGEREF _Toc170686196 \h </w:instrText>
      </w:r>
      <w:r>
        <w:rPr>
          <w:noProof/>
        </w:rPr>
      </w:r>
      <w:r>
        <w:rPr>
          <w:noProof/>
        </w:rPr>
        <w:fldChar w:fldCharType="separate"/>
      </w:r>
      <w:r>
        <w:rPr>
          <w:noProof/>
        </w:rPr>
        <w:t>66</w:t>
      </w:r>
      <w:r>
        <w:rPr>
          <w:noProof/>
        </w:rPr>
        <w:fldChar w:fldCharType="end"/>
      </w:r>
    </w:p>
    <w:p w14:paraId="6B1DA0EC" w14:textId="297C4A81"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8</w:t>
      </w:r>
      <w:r w:rsidRPr="00B24CCB">
        <w:rPr>
          <w:bCs/>
          <w:noProof/>
        </w:rPr>
        <w:t>.3.3</w:t>
      </w:r>
      <w:r>
        <w:rPr>
          <w:rFonts w:asciiTheme="minorHAnsi" w:eastAsiaTheme="minorEastAsia" w:hAnsiTheme="minorHAnsi" w:cstheme="minorBidi"/>
          <w:noProof/>
          <w:kern w:val="2"/>
          <w:sz w:val="24"/>
          <w:szCs w:val="24"/>
          <w:lang w:eastAsia="en-GB"/>
          <w14:ligatures w14:val="standardContextual"/>
        </w:rPr>
        <w:tab/>
      </w:r>
      <w:r w:rsidRPr="00B24CCB">
        <w:rPr>
          <w:bCs/>
          <w:noProof/>
        </w:rPr>
        <w:t>Information collection from NSCE server(s) subscribe response</w:t>
      </w:r>
      <w:r>
        <w:rPr>
          <w:noProof/>
        </w:rPr>
        <w:tab/>
      </w:r>
      <w:r>
        <w:rPr>
          <w:noProof/>
        </w:rPr>
        <w:fldChar w:fldCharType="begin"/>
      </w:r>
      <w:r>
        <w:rPr>
          <w:noProof/>
        </w:rPr>
        <w:instrText xml:space="preserve"> PAGEREF _Toc170686197 \h </w:instrText>
      </w:r>
      <w:r>
        <w:rPr>
          <w:noProof/>
        </w:rPr>
      </w:r>
      <w:r>
        <w:rPr>
          <w:noProof/>
        </w:rPr>
        <w:fldChar w:fldCharType="separate"/>
      </w:r>
      <w:r>
        <w:rPr>
          <w:noProof/>
        </w:rPr>
        <w:t>66</w:t>
      </w:r>
      <w:r>
        <w:rPr>
          <w:noProof/>
        </w:rPr>
        <w:fldChar w:fldCharType="end"/>
      </w:r>
    </w:p>
    <w:p w14:paraId="6AB36BA7" w14:textId="7515EA26"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8</w:t>
      </w:r>
      <w:r w:rsidRPr="00B24CCB">
        <w:rPr>
          <w:bCs/>
          <w:noProof/>
        </w:rPr>
        <w:t>.3.4</w:t>
      </w:r>
      <w:r>
        <w:rPr>
          <w:rFonts w:asciiTheme="minorHAnsi" w:eastAsiaTheme="minorEastAsia" w:hAnsiTheme="minorHAnsi" w:cstheme="minorBidi"/>
          <w:noProof/>
          <w:kern w:val="2"/>
          <w:sz w:val="24"/>
          <w:szCs w:val="24"/>
          <w:lang w:eastAsia="en-GB"/>
          <w14:ligatures w14:val="standardContextual"/>
        </w:rPr>
        <w:tab/>
      </w:r>
      <w:r w:rsidRPr="00B24CCB">
        <w:rPr>
          <w:bCs/>
          <w:noProof/>
        </w:rPr>
        <w:t>Information collection from NSCE server(s) notify</w:t>
      </w:r>
      <w:r>
        <w:rPr>
          <w:noProof/>
        </w:rPr>
        <w:tab/>
      </w:r>
      <w:r>
        <w:rPr>
          <w:noProof/>
        </w:rPr>
        <w:fldChar w:fldCharType="begin"/>
      </w:r>
      <w:r>
        <w:rPr>
          <w:noProof/>
        </w:rPr>
        <w:instrText xml:space="preserve"> PAGEREF _Toc170686198 \h </w:instrText>
      </w:r>
      <w:r>
        <w:rPr>
          <w:noProof/>
        </w:rPr>
      </w:r>
      <w:r>
        <w:rPr>
          <w:noProof/>
        </w:rPr>
        <w:fldChar w:fldCharType="separate"/>
      </w:r>
      <w:r>
        <w:rPr>
          <w:noProof/>
        </w:rPr>
        <w:t>67</w:t>
      </w:r>
      <w:r>
        <w:rPr>
          <w:noProof/>
        </w:rPr>
        <w:fldChar w:fldCharType="end"/>
      </w:r>
    </w:p>
    <w:p w14:paraId="0035D17E" w14:textId="4DB7B308"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8</w:t>
      </w:r>
      <w:r w:rsidRPr="00B24CCB">
        <w:rPr>
          <w:bCs/>
          <w:noProof/>
        </w:rPr>
        <w:t>.4</w:t>
      </w:r>
      <w:r>
        <w:rPr>
          <w:rFonts w:asciiTheme="minorHAnsi" w:eastAsiaTheme="minorEastAsia" w:hAnsiTheme="minorHAnsi" w:cstheme="minorBidi"/>
          <w:noProof/>
          <w:kern w:val="2"/>
          <w:sz w:val="24"/>
          <w:szCs w:val="24"/>
          <w:lang w:eastAsia="en-GB"/>
          <w14:ligatures w14:val="standardContextual"/>
        </w:rPr>
        <w:tab/>
      </w:r>
      <w:r w:rsidRPr="00B24CCB">
        <w:rPr>
          <w:bCs/>
          <w:noProof/>
        </w:rPr>
        <w:t>APIs</w:t>
      </w:r>
      <w:r>
        <w:rPr>
          <w:noProof/>
        </w:rPr>
        <w:tab/>
      </w:r>
      <w:r>
        <w:rPr>
          <w:noProof/>
        </w:rPr>
        <w:fldChar w:fldCharType="begin"/>
      </w:r>
      <w:r>
        <w:rPr>
          <w:noProof/>
        </w:rPr>
        <w:instrText xml:space="preserve"> PAGEREF _Toc170686199 \h </w:instrText>
      </w:r>
      <w:r>
        <w:rPr>
          <w:noProof/>
        </w:rPr>
      </w:r>
      <w:r>
        <w:rPr>
          <w:noProof/>
        </w:rPr>
        <w:fldChar w:fldCharType="separate"/>
      </w:r>
      <w:r>
        <w:rPr>
          <w:noProof/>
        </w:rPr>
        <w:t>67</w:t>
      </w:r>
      <w:r>
        <w:rPr>
          <w:noProof/>
        </w:rPr>
        <w:fldChar w:fldCharType="end"/>
      </w:r>
    </w:p>
    <w:p w14:paraId="2BB290DD" w14:textId="467F4D65"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8</w:t>
      </w:r>
      <w:r w:rsidRPr="00B24CCB">
        <w:rPr>
          <w:bCs/>
          <w:noProof/>
        </w:rPr>
        <w:t>.4.1</w:t>
      </w:r>
      <w:r>
        <w:rPr>
          <w:rFonts w:asciiTheme="minorHAnsi" w:eastAsiaTheme="minorEastAsia" w:hAnsiTheme="minorHAnsi" w:cstheme="minorBidi"/>
          <w:noProof/>
          <w:kern w:val="2"/>
          <w:sz w:val="24"/>
          <w:szCs w:val="24"/>
          <w:lang w:eastAsia="en-GB"/>
          <w14:ligatures w14:val="standardContextual"/>
        </w:rPr>
        <w:tab/>
      </w:r>
      <w:r w:rsidRPr="00B24CCB">
        <w:rPr>
          <w:bCs/>
          <w:noProof/>
        </w:rPr>
        <w:t>General</w:t>
      </w:r>
      <w:r>
        <w:rPr>
          <w:noProof/>
        </w:rPr>
        <w:tab/>
      </w:r>
      <w:r>
        <w:rPr>
          <w:noProof/>
        </w:rPr>
        <w:fldChar w:fldCharType="begin"/>
      </w:r>
      <w:r>
        <w:rPr>
          <w:noProof/>
        </w:rPr>
        <w:instrText xml:space="preserve"> PAGEREF _Toc170686200 \h </w:instrText>
      </w:r>
      <w:r>
        <w:rPr>
          <w:noProof/>
        </w:rPr>
      </w:r>
      <w:r>
        <w:rPr>
          <w:noProof/>
        </w:rPr>
        <w:fldChar w:fldCharType="separate"/>
      </w:r>
      <w:r>
        <w:rPr>
          <w:noProof/>
        </w:rPr>
        <w:t>67</w:t>
      </w:r>
      <w:r>
        <w:rPr>
          <w:noProof/>
        </w:rPr>
        <w:fldChar w:fldCharType="end"/>
      </w:r>
    </w:p>
    <w:p w14:paraId="7C6C29B4" w14:textId="0FD35E6C"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rPr>
        <w:t>8</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SS_NSCE_InfoCollection_Subscribe operation</w:t>
      </w:r>
      <w:r>
        <w:rPr>
          <w:noProof/>
        </w:rPr>
        <w:tab/>
      </w:r>
      <w:r>
        <w:rPr>
          <w:noProof/>
        </w:rPr>
        <w:fldChar w:fldCharType="begin"/>
      </w:r>
      <w:r>
        <w:rPr>
          <w:noProof/>
        </w:rPr>
        <w:instrText xml:space="preserve"> PAGEREF _Toc170686201 \h </w:instrText>
      </w:r>
      <w:r>
        <w:rPr>
          <w:noProof/>
        </w:rPr>
      </w:r>
      <w:r>
        <w:rPr>
          <w:noProof/>
        </w:rPr>
        <w:fldChar w:fldCharType="separate"/>
      </w:r>
      <w:r>
        <w:rPr>
          <w:noProof/>
        </w:rPr>
        <w:t>67</w:t>
      </w:r>
      <w:r>
        <w:rPr>
          <w:noProof/>
        </w:rPr>
        <w:fldChar w:fldCharType="end"/>
      </w:r>
    </w:p>
    <w:p w14:paraId="5C88C830" w14:textId="6DCA958D"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8</w:t>
      </w:r>
      <w:r w:rsidRPr="00B24CCB">
        <w:rPr>
          <w:bCs/>
          <w:noProof/>
        </w:rPr>
        <w:t>.4.3</w:t>
      </w:r>
      <w:r>
        <w:rPr>
          <w:rFonts w:asciiTheme="minorHAnsi" w:eastAsiaTheme="minorEastAsia" w:hAnsiTheme="minorHAnsi" w:cstheme="minorBidi"/>
          <w:noProof/>
          <w:kern w:val="2"/>
          <w:sz w:val="24"/>
          <w:szCs w:val="24"/>
          <w:lang w:eastAsia="en-GB"/>
          <w14:ligatures w14:val="standardContextual"/>
        </w:rPr>
        <w:tab/>
      </w:r>
      <w:r w:rsidRPr="00B24CCB">
        <w:rPr>
          <w:bCs/>
          <w:noProof/>
        </w:rPr>
        <w:t>SS_NSCE_InfoCollection_Notify operation</w:t>
      </w:r>
      <w:r>
        <w:rPr>
          <w:noProof/>
        </w:rPr>
        <w:tab/>
      </w:r>
      <w:r>
        <w:rPr>
          <w:noProof/>
        </w:rPr>
        <w:fldChar w:fldCharType="begin"/>
      </w:r>
      <w:r>
        <w:rPr>
          <w:noProof/>
        </w:rPr>
        <w:instrText xml:space="preserve"> PAGEREF _Toc170686202 \h </w:instrText>
      </w:r>
      <w:r>
        <w:rPr>
          <w:noProof/>
        </w:rPr>
      </w:r>
      <w:r>
        <w:rPr>
          <w:noProof/>
        </w:rPr>
        <w:fldChar w:fldCharType="separate"/>
      </w:r>
      <w:r>
        <w:rPr>
          <w:noProof/>
        </w:rPr>
        <w:t>67</w:t>
      </w:r>
      <w:r>
        <w:rPr>
          <w:noProof/>
        </w:rPr>
        <w:fldChar w:fldCharType="end"/>
      </w:r>
    </w:p>
    <w:p w14:paraId="0674C590" w14:textId="2A21F30D"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9</w:t>
      </w:r>
      <w:r>
        <w:rPr>
          <w:rFonts w:asciiTheme="minorHAnsi" w:eastAsiaTheme="minorEastAsia" w:hAnsiTheme="minorHAnsi" w:cstheme="minorBidi"/>
          <w:noProof/>
          <w:kern w:val="2"/>
          <w:sz w:val="24"/>
          <w:szCs w:val="24"/>
          <w:lang w:eastAsia="en-GB"/>
          <w14:ligatures w14:val="standardContextual"/>
        </w:rPr>
        <w:tab/>
      </w:r>
      <w:r w:rsidRPr="00B24CCB">
        <w:rPr>
          <w:bCs/>
          <w:noProof/>
        </w:rPr>
        <w:t>Predictive slice modification in edge based NSCE deployments</w:t>
      </w:r>
      <w:r>
        <w:rPr>
          <w:noProof/>
        </w:rPr>
        <w:tab/>
      </w:r>
      <w:r>
        <w:rPr>
          <w:noProof/>
        </w:rPr>
        <w:fldChar w:fldCharType="begin"/>
      </w:r>
      <w:r>
        <w:rPr>
          <w:noProof/>
        </w:rPr>
        <w:instrText xml:space="preserve"> PAGEREF _Toc170686203 \h </w:instrText>
      </w:r>
      <w:r>
        <w:rPr>
          <w:noProof/>
        </w:rPr>
      </w:r>
      <w:r>
        <w:rPr>
          <w:noProof/>
        </w:rPr>
        <w:fldChar w:fldCharType="separate"/>
      </w:r>
      <w:r>
        <w:rPr>
          <w:noProof/>
        </w:rPr>
        <w:t>68</w:t>
      </w:r>
      <w:r>
        <w:rPr>
          <w:noProof/>
        </w:rPr>
        <w:fldChar w:fldCharType="end"/>
      </w:r>
    </w:p>
    <w:p w14:paraId="48CBDCE9" w14:textId="14521D27"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9</w:t>
      </w:r>
      <w:r w:rsidRPr="00B24CCB">
        <w:rPr>
          <w:bCs/>
          <w:noProof/>
        </w:rPr>
        <w:t>.1</w:t>
      </w:r>
      <w:r>
        <w:rPr>
          <w:rFonts w:asciiTheme="minorHAnsi" w:eastAsiaTheme="minorEastAsia" w:hAnsiTheme="minorHAnsi" w:cstheme="minorBidi"/>
          <w:noProof/>
          <w:kern w:val="2"/>
          <w:sz w:val="24"/>
          <w:szCs w:val="24"/>
          <w:lang w:eastAsia="en-GB"/>
          <w14:ligatures w14:val="standardContextual"/>
        </w:rPr>
        <w:tab/>
      </w:r>
      <w:r w:rsidRPr="00B24CCB">
        <w:rPr>
          <w:bCs/>
          <w:noProof/>
        </w:rPr>
        <w:t>General</w:t>
      </w:r>
      <w:r>
        <w:rPr>
          <w:noProof/>
        </w:rPr>
        <w:tab/>
      </w:r>
      <w:r>
        <w:rPr>
          <w:noProof/>
        </w:rPr>
        <w:fldChar w:fldCharType="begin"/>
      </w:r>
      <w:r>
        <w:rPr>
          <w:noProof/>
        </w:rPr>
        <w:instrText xml:space="preserve"> PAGEREF _Toc170686204 \h </w:instrText>
      </w:r>
      <w:r>
        <w:rPr>
          <w:noProof/>
        </w:rPr>
      </w:r>
      <w:r>
        <w:rPr>
          <w:noProof/>
        </w:rPr>
        <w:fldChar w:fldCharType="separate"/>
      </w:r>
      <w:r>
        <w:rPr>
          <w:noProof/>
        </w:rPr>
        <w:t>68</w:t>
      </w:r>
      <w:r>
        <w:rPr>
          <w:noProof/>
        </w:rPr>
        <w:fldChar w:fldCharType="end"/>
      </w:r>
    </w:p>
    <w:p w14:paraId="4FE6A7F1" w14:textId="08E3DA5C"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9</w:t>
      </w:r>
      <w:r w:rsidRPr="00B24CCB">
        <w:rPr>
          <w:bCs/>
          <w:noProof/>
        </w:rPr>
        <w:t>.2</w:t>
      </w:r>
      <w:r>
        <w:rPr>
          <w:rFonts w:asciiTheme="minorHAnsi" w:eastAsiaTheme="minorEastAsia" w:hAnsiTheme="minorHAnsi" w:cstheme="minorBidi"/>
          <w:noProof/>
          <w:kern w:val="2"/>
          <w:sz w:val="24"/>
          <w:szCs w:val="24"/>
          <w:lang w:eastAsia="en-GB"/>
          <w14:ligatures w14:val="standardContextual"/>
        </w:rPr>
        <w:tab/>
      </w:r>
      <w:r w:rsidRPr="00B24CCB">
        <w:rPr>
          <w:bCs/>
          <w:noProof/>
        </w:rPr>
        <w:t>Procedure</w:t>
      </w:r>
      <w:r>
        <w:rPr>
          <w:noProof/>
        </w:rPr>
        <w:tab/>
      </w:r>
      <w:r>
        <w:rPr>
          <w:noProof/>
        </w:rPr>
        <w:fldChar w:fldCharType="begin"/>
      </w:r>
      <w:r>
        <w:rPr>
          <w:noProof/>
        </w:rPr>
        <w:instrText xml:space="preserve"> PAGEREF _Toc170686205 \h </w:instrText>
      </w:r>
      <w:r>
        <w:rPr>
          <w:noProof/>
        </w:rPr>
      </w:r>
      <w:r>
        <w:rPr>
          <w:noProof/>
        </w:rPr>
        <w:fldChar w:fldCharType="separate"/>
      </w:r>
      <w:r>
        <w:rPr>
          <w:noProof/>
        </w:rPr>
        <w:t>68</w:t>
      </w:r>
      <w:r>
        <w:rPr>
          <w:noProof/>
        </w:rPr>
        <w:fldChar w:fldCharType="end"/>
      </w:r>
    </w:p>
    <w:p w14:paraId="5EC5A576" w14:textId="4C186304"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9.9.2.1</w:t>
      </w:r>
      <w:r>
        <w:rPr>
          <w:rFonts w:asciiTheme="minorHAnsi" w:eastAsiaTheme="minorEastAsia" w:hAnsiTheme="minorHAnsi" w:cstheme="minorBidi"/>
          <w:noProof/>
          <w:kern w:val="2"/>
          <w:sz w:val="24"/>
          <w:szCs w:val="24"/>
          <w:lang w:eastAsia="en-GB"/>
          <w14:ligatures w14:val="standardContextual"/>
        </w:rPr>
        <w:tab/>
      </w:r>
      <w:r>
        <w:rPr>
          <w:noProof/>
        </w:rPr>
        <w:t>Procedures on predictive slice modification in edge based NSCE deployments</w:t>
      </w:r>
      <w:r>
        <w:rPr>
          <w:noProof/>
        </w:rPr>
        <w:tab/>
      </w:r>
      <w:r>
        <w:rPr>
          <w:noProof/>
        </w:rPr>
        <w:fldChar w:fldCharType="begin"/>
      </w:r>
      <w:r>
        <w:rPr>
          <w:noProof/>
        </w:rPr>
        <w:instrText xml:space="preserve"> PAGEREF _Toc170686206 \h </w:instrText>
      </w:r>
      <w:r>
        <w:rPr>
          <w:noProof/>
        </w:rPr>
      </w:r>
      <w:r>
        <w:rPr>
          <w:noProof/>
        </w:rPr>
        <w:fldChar w:fldCharType="separate"/>
      </w:r>
      <w:r>
        <w:rPr>
          <w:noProof/>
        </w:rPr>
        <w:t>68</w:t>
      </w:r>
      <w:r>
        <w:rPr>
          <w:noProof/>
        </w:rPr>
        <w:fldChar w:fldCharType="end"/>
      </w:r>
    </w:p>
    <w:p w14:paraId="5F6982B2" w14:textId="62C65F89"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9.9.3</w:t>
      </w:r>
      <w:r>
        <w:rPr>
          <w:rFonts w:asciiTheme="minorHAnsi" w:eastAsiaTheme="minorEastAsia" w:hAnsiTheme="minorHAnsi" w:cstheme="minorBidi"/>
          <w:noProof/>
          <w:kern w:val="2"/>
          <w:sz w:val="24"/>
          <w:szCs w:val="24"/>
          <w:lang w:eastAsia="en-GB"/>
          <w14:ligatures w14:val="standardContextual"/>
        </w:rPr>
        <w:tab/>
      </w:r>
      <w:r w:rsidRPr="00B24CCB">
        <w:rPr>
          <w:bCs/>
          <w:noProof/>
        </w:rPr>
        <w:t>Information flows</w:t>
      </w:r>
      <w:r>
        <w:rPr>
          <w:noProof/>
        </w:rPr>
        <w:tab/>
      </w:r>
      <w:r>
        <w:rPr>
          <w:noProof/>
        </w:rPr>
        <w:fldChar w:fldCharType="begin"/>
      </w:r>
      <w:r>
        <w:rPr>
          <w:noProof/>
        </w:rPr>
        <w:instrText xml:space="preserve"> PAGEREF _Toc170686207 \h </w:instrText>
      </w:r>
      <w:r>
        <w:rPr>
          <w:noProof/>
        </w:rPr>
      </w:r>
      <w:r>
        <w:rPr>
          <w:noProof/>
        </w:rPr>
        <w:fldChar w:fldCharType="separate"/>
      </w:r>
      <w:r>
        <w:rPr>
          <w:noProof/>
        </w:rPr>
        <w:t>70</w:t>
      </w:r>
      <w:r>
        <w:rPr>
          <w:noProof/>
        </w:rPr>
        <w:fldChar w:fldCharType="end"/>
      </w:r>
    </w:p>
    <w:p w14:paraId="6DC7D6E7" w14:textId="4ABD8424"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9.9.3.1</w:t>
      </w:r>
      <w:r>
        <w:rPr>
          <w:rFonts w:asciiTheme="minorHAnsi" w:eastAsiaTheme="minorEastAsia" w:hAnsiTheme="minorHAnsi" w:cstheme="minorBidi"/>
          <w:noProof/>
          <w:kern w:val="2"/>
          <w:sz w:val="24"/>
          <w:szCs w:val="24"/>
          <w:lang w:eastAsia="en-GB"/>
          <w14:ligatures w14:val="standardContextual"/>
        </w:rPr>
        <w:tab/>
      </w:r>
      <w:r w:rsidRPr="00B24CCB">
        <w:rPr>
          <w:bCs/>
          <w:noProof/>
        </w:rPr>
        <w:t>General</w:t>
      </w:r>
      <w:r>
        <w:rPr>
          <w:noProof/>
        </w:rPr>
        <w:tab/>
      </w:r>
      <w:r>
        <w:rPr>
          <w:noProof/>
        </w:rPr>
        <w:fldChar w:fldCharType="begin"/>
      </w:r>
      <w:r>
        <w:rPr>
          <w:noProof/>
        </w:rPr>
        <w:instrText xml:space="preserve"> PAGEREF _Toc170686208 \h </w:instrText>
      </w:r>
      <w:r>
        <w:rPr>
          <w:noProof/>
        </w:rPr>
      </w:r>
      <w:r>
        <w:rPr>
          <w:noProof/>
        </w:rPr>
        <w:fldChar w:fldCharType="separate"/>
      </w:r>
      <w:r>
        <w:rPr>
          <w:noProof/>
        </w:rPr>
        <w:t>70</w:t>
      </w:r>
      <w:r>
        <w:rPr>
          <w:noProof/>
        </w:rPr>
        <w:fldChar w:fldCharType="end"/>
      </w:r>
    </w:p>
    <w:p w14:paraId="268C5FDE" w14:textId="4AE66940"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9.9.3.2</w:t>
      </w:r>
      <w:r>
        <w:rPr>
          <w:rFonts w:asciiTheme="minorHAnsi" w:eastAsiaTheme="minorEastAsia" w:hAnsiTheme="minorHAnsi" w:cstheme="minorBidi"/>
          <w:noProof/>
          <w:kern w:val="2"/>
          <w:sz w:val="24"/>
          <w:szCs w:val="24"/>
          <w:lang w:eastAsia="en-GB"/>
          <w14:ligatures w14:val="standardContextual"/>
        </w:rPr>
        <w:tab/>
      </w:r>
      <w:r w:rsidRPr="00B24CCB">
        <w:rPr>
          <w:bCs/>
          <w:noProof/>
        </w:rPr>
        <w:t>Application service continuity requirement request</w:t>
      </w:r>
      <w:r>
        <w:rPr>
          <w:noProof/>
        </w:rPr>
        <w:tab/>
      </w:r>
      <w:r>
        <w:rPr>
          <w:noProof/>
        </w:rPr>
        <w:fldChar w:fldCharType="begin"/>
      </w:r>
      <w:r>
        <w:rPr>
          <w:noProof/>
        </w:rPr>
        <w:instrText xml:space="preserve"> PAGEREF _Toc170686209 \h </w:instrText>
      </w:r>
      <w:r>
        <w:rPr>
          <w:noProof/>
        </w:rPr>
      </w:r>
      <w:r>
        <w:rPr>
          <w:noProof/>
        </w:rPr>
        <w:fldChar w:fldCharType="separate"/>
      </w:r>
      <w:r>
        <w:rPr>
          <w:noProof/>
        </w:rPr>
        <w:t>70</w:t>
      </w:r>
      <w:r>
        <w:rPr>
          <w:noProof/>
        </w:rPr>
        <w:fldChar w:fldCharType="end"/>
      </w:r>
    </w:p>
    <w:p w14:paraId="72469C8A" w14:textId="1BD86931"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9.9.3.3</w:t>
      </w:r>
      <w:r>
        <w:rPr>
          <w:rFonts w:asciiTheme="minorHAnsi" w:eastAsiaTheme="minorEastAsia" w:hAnsiTheme="minorHAnsi" w:cstheme="minorBidi"/>
          <w:noProof/>
          <w:kern w:val="2"/>
          <w:sz w:val="24"/>
          <w:szCs w:val="24"/>
          <w:lang w:eastAsia="en-GB"/>
          <w14:ligatures w14:val="standardContextual"/>
        </w:rPr>
        <w:tab/>
      </w:r>
      <w:r w:rsidRPr="00B24CCB">
        <w:rPr>
          <w:bCs/>
          <w:noProof/>
        </w:rPr>
        <w:t>Application service continuity requirement response</w:t>
      </w:r>
      <w:r>
        <w:rPr>
          <w:noProof/>
        </w:rPr>
        <w:tab/>
      </w:r>
      <w:r>
        <w:rPr>
          <w:noProof/>
        </w:rPr>
        <w:fldChar w:fldCharType="begin"/>
      </w:r>
      <w:r>
        <w:rPr>
          <w:noProof/>
        </w:rPr>
        <w:instrText xml:space="preserve"> PAGEREF _Toc170686210 \h </w:instrText>
      </w:r>
      <w:r>
        <w:rPr>
          <w:noProof/>
        </w:rPr>
      </w:r>
      <w:r>
        <w:rPr>
          <w:noProof/>
        </w:rPr>
        <w:fldChar w:fldCharType="separate"/>
      </w:r>
      <w:r>
        <w:rPr>
          <w:noProof/>
        </w:rPr>
        <w:t>70</w:t>
      </w:r>
      <w:r>
        <w:rPr>
          <w:noProof/>
        </w:rPr>
        <w:fldChar w:fldCharType="end"/>
      </w:r>
    </w:p>
    <w:p w14:paraId="19F0529F" w14:textId="06B828D7"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9.9.3.4</w:t>
      </w:r>
      <w:r>
        <w:rPr>
          <w:rFonts w:asciiTheme="minorHAnsi" w:eastAsiaTheme="minorEastAsia" w:hAnsiTheme="minorHAnsi" w:cstheme="minorBidi"/>
          <w:noProof/>
          <w:kern w:val="2"/>
          <w:sz w:val="24"/>
          <w:szCs w:val="24"/>
          <w:lang w:eastAsia="en-GB"/>
          <w14:ligatures w14:val="standardContextual"/>
        </w:rPr>
        <w:tab/>
      </w:r>
      <w:r w:rsidRPr="00B24CCB">
        <w:rPr>
          <w:rFonts w:eastAsiaTheme="minorEastAsia"/>
          <w:bCs/>
          <w:noProof/>
          <w:lang w:eastAsia="zh-CN"/>
        </w:rPr>
        <w:t>S</w:t>
      </w:r>
      <w:r w:rsidRPr="00B24CCB">
        <w:rPr>
          <w:bCs/>
          <w:noProof/>
        </w:rPr>
        <w:t>ervice continuity negotiation request</w:t>
      </w:r>
      <w:r>
        <w:rPr>
          <w:noProof/>
        </w:rPr>
        <w:tab/>
      </w:r>
      <w:r>
        <w:rPr>
          <w:noProof/>
        </w:rPr>
        <w:fldChar w:fldCharType="begin"/>
      </w:r>
      <w:r>
        <w:rPr>
          <w:noProof/>
        </w:rPr>
        <w:instrText xml:space="preserve"> PAGEREF _Toc170686211 \h </w:instrText>
      </w:r>
      <w:r>
        <w:rPr>
          <w:noProof/>
        </w:rPr>
      </w:r>
      <w:r>
        <w:rPr>
          <w:noProof/>
        </w:rPr>
        <w:fldChar w:fldCharType="separate"/>
      </w:r>
      <w:r>
        <w:rPr>
          <w:noProof/>
        </w:rPr>
        <w:t>71</w:t>
      </w:r>
      <w:r>
        <w:rPr>
          <w:noProof/>
        </w:rPr>
        <w:fldChar w:fldCharType="end"/>
      </w:r>
    </w:p>
    <w:p w14:paraId="339E543C" w14:textId="6FE646D6"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9.9.3.5</w:t>
      </w:r>
      <w:r>
        <w:rPr>
          <w:rFonts w:asciiTheme="minorHAnsi" w:eastAsiaTheme="minorEastAsia" w:hAnsiTheme="minorHAnsi" w:cstheme="minorBidi"/>
          <w:noProof/>
          <w:kern w:val="2"/>
          <w:sz w:val="24"/>
          <w:szCs w:val="24"/>
          <w:lang w:eastAsia="en-GB"/>
          <w14:ligatures w14:val="standardContextual"/>
        </w:rPr>
        <w:tab/>
      </w:r>
      <w:r w:rsidRPr="00B24CCB">
        <w:rPr>
          <w:rFonts w:eastAsiaTheme="minorEastAsia"/>
          <w:bCs/>
          <w:noProof/>
          <w:lang w:eastAsia="zh-CN"/>
        </w:rPr>
        <w:t>S</w:t>
      </w:r>
      <w:r w:rsidRPr="00B24CCB">
        <w:rPr>
          <w:bCs/>
          <w:noProof/>
        </w:rPr>
        <w:t>ervice continuity negotiation response</w:t>
      </w:r>
      <w:r>
        <w:rPr>
          <w:noProof/>
        </w:rPr>
        <w:tab/>
      </w:r>
      <w:r>
        <w:rPr>
          <w:noProof/>
        </w:rPr>
        <w:fldChar w:fldCharType="begin"/>
      </w:r>
      <w:r>
        <w:rPr>
          <w:noProof/>
        </w:rPr>
        <w:instrText xml:space="preserve"> PAGEREF _Toc170686212 \h </w:instrText>
      </w:r>
      <w:r>
        <w:rPr>
          <w:noProof/>
        </w:rPr>
      </w:r>
      <w:r>
        <w:rPr>
          <w:noProof/>
        </w:rPr>
        <w:fldChar w:fldCharType="separate"/>
      </w:r>
      <w:r>
        <w:rPr>
          <w:noProof/>
        </w:rPr>
        <w:t>71</w:t>
      </w:r>
      <w:r>
        <w:rPr>
          <w:noProof/>
        </w:rPr>
        <w:fldChar w:fldCharType="end"/>
      </w:r>
    </w:p>
    <w:p w14:paraId="5C125DA8" w14:textId="3D3C9B7C"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9.9.3.6</w:t>
      </w:r>
      <w:r>
        <w:rPr>
          <w:rFonts w:asciiTheme="minorHAnsi" w:eastAsiaTheme="minorEastAsia" w:hAnsiTheme="minorHAnsi" w:cstheme="minorBidi"/>
          <w:noProof/>
          <w:kern w:val="2"/>
          <w:sz w:val="24"/>
          <w:szCs w:val="24"/>
          <w:lang w:eastAsia="en-GB"/>
          <w14:ligatures w14:val="standardContextual"/>
        </w:rPr>
        <w:tab/>
      </w:r>
      <w:r w:rsidRPr="00B24CCB">
        <w:rPr>
          <w:rFonts w:eastAsiaTheme="minorEastAsia"/>
          <w:bCs/>
          <w:noProof/>
          <w:lang w:eastAsia="zh-CN"/>
        </w:rPr>
        <w:t>S</w:t>
      </w:r>
      <w:r w:rsidRPr="00B24CCB">
        <w:rPr>
          <w:bCs/>
          <w:noProof/>
        </w:rPr>
        <w:t>lice modification notify</w:t>
      </w:r>
      <w:r>
        <w:rPr>
          <w:noProof/>
        </w:rPr>
        <w:tab/>
      </w:r>
      <w:r>
        <w:rPr>
          <w:noProof/>
        </w:rPr>
        <w:fldChar w:fldCharType="begin"/>
      </w:r>
      <w:r>
        <w:rPr>
          <w:noProof/>
        </w:rPr>
        <w:instrText xml:space="preserve"> PAGEREF _Toc170686213 \h </w:instrText>
      </w:r>
      <w:r>
        <w:rPr>
          <w:noProof/>
        </w:rPr>
      </w:r>
      <w:r>
        <w:rPr>
          <w:noProof/>
        </w:rPr>
        <w:fldChar w:fldCharType="separate"/>
      </w:r>
      <w:r>
        <w:rPr>
          <w:noProof/>
        </w:rPr>
        <w:t>71</w:t>
      </w:r>
      <w:r>
        <w:rPr>
          <w:noProof/>
        </w:rPr>
        <w:fldChar w:fldCharType="end"/>
      </w:r>
    </w:p>
    <w:p w14:paraId="479FEA65" w14:textId="553B5CE5"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9.9.4</w:t>
      </w:r>
      <w:r>
        <w:rPr>
          <w:rFonts w:asciiTheme="minorHAnsi" w:eastAsiaTheme="minorEastAsia" w:hAnsiTheme="minorHAnsi" w:cstheme="minorBidi"/>
          <w:noProof/>
          <w:kern w:val="2"/>
          <w:sz w:val="24"/>
          <w:szCs w:val="24"/>
          <w:lang w:eastAsia="en-GB"/>
          <w14:ligatures w14:val="standardContextual"/>
        </w:rPr>
        <w:tab/>
      </w:r>
      <w:r w:rsidRPr="00B24CCB">
        <w:rPr>
          <w:bCs/>
          <w:noProof/>
        </w:rPr>
        <w:t>APIs</w:t>
      </w:r>
      <w:r>
        <w:rPr>
          <w:noProof/>
        </w:rPr>
        <w:tab/>
      </w:r>
      <w:r>
        <w:rPr>
          <w:noProof/>
        </w:rPr>
        <w:fldChar w:fldCharType="begin"/>
      </w:r>
      <w:r>
        <w:rPr>
          <w:noProof/>
        </w:rPr>
        <w:instrText xml:space="preserve"> PAGEREF _Toc170686214 \h </w:instrText>
      </w:r>
      <w:r>
        <w:rPr>
          <w:noProof/>
        </w:rPr>
      </w:r>
      <w:r>
        <w:rPr>
          <w:noProof/>
        </w:rPr>
        <w:fldChar w:fldCharType="separate"/>
      </w:r>
      <w:r>
        <w:rPr>
          <w:noProof/>
        </w:rPr>
        <w:t>72</w:t>
      </w:r>
      <w:r>
        <w:rPr>
          <w:noProof/>
        </w:rPr>
        <w:fldChar w:fldCharType="end"/>
      </w:r>
    </w:p>
    <w:p w14:paraId="5CF001E7" w14:textId="1FBC2618"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_Toc170686215 \h </w:instrText>
      </w:r>
      <w:r>
        <w:rPr>
          <w:noProof/>
        </w:rPr>
      </w:r>
      <w:r>
        <w:rPr>
          <w:noProof/>
        </w:rPr>
        <w:fldChar w:fldCharType="separate"/>
      </w:r>
      <w:r>
        <w:rPr>
          <w:noProof/>
        </w:rPr>
        <w:t>72</w:t>
      </w:r>
      <w:r>
        <w:rPr>
          <w:noProof/>
        </w:rPr>
        <w:fldChar w:fldCharType="end"/>
      </w:r>
    </w:p>
    <w:p w14:paraId="7E85D341" w14:textId="1E3B3EC8"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9.9.4.</w:t>
      </w:r>
      <w:r w:rsidRPr="00B24CCB">
        <w:rPr>
          <w:rFonts w:eastAsiaTheme="minorEastAsia"/>
          <w:bCs/>
          <w:noProof/>
          <w:lang w:eastAsia="zh-CN"/>
        </w:rPr>
        <w:t>2</w:t>
      </w:r>
      <w:r>
        <w:rPr>
          <w:rFonts w:asciiTheme="minorHAnsi" w:eastAsiaTheme="minorEastAsia" w:hAnsiTheme="minorHAnsi" w:cstheme="minorBidi"/>
          <w:noProof/>
          <w:kern w:val="2"/>
          <w:sz w:val="24"/>
          <w:szCs w:val="24"/>
          <w:lang w:eastAsia="en-GB"/>
          <w14:ligatures w14:val="standardContextual"/>
        </w:rPr>
        <w:tab/>
      </w:r>
      <w:r w:rsidRPr="00B24CCB">
        <w:rPr>
          <w:bCs/>
          <w:noProof/>
        </w:rPr>
        <w:t>SS_NSCE_Service_Continuity_Requirement</w:t>
      </w:r>
      <w:r>
        <w:rPr>
          <w:noProof/>
        </w:rPr>
        <w:tab/>
      </w:r>
      <w:r>
        <w:rPr>
          <w:noProof/>
        </w:rPr>
        <w:fldChar w:fldCharType="begin"/>
      </w:r>
      <w:r>
        <w:rPr>
          <w:noProof/>
        </w:rPr>
        <w:instrText xml:space="preserve"> PAGEREF _Toc170686216 \h </w:instrText>
      </w:r>
      <w:r>
        <w:rPr>
          <w:noProof/>
        </w:rPr>
      </w:r>
      <w:r>
        <w:rPr>
          <w:noProof/>
        </w:rPr>
        <w:fldChar w:fldCharType="separate"/>
      </w:r>
      <w:r>
        <w:rPr>
          <w:noProof/>
        </w:rPr>
        <w:t>72</w:t>
      </w:r>
      <w:r>
        <w:rPr>
          <w:noProof/>
        </w:rPr>
        <w:fldChar w:fldCharType="end"/>
      </w:r>
    </w:p>
    <w:p w14:paraId="6F066ABB" w14:textId="24572FBC" w:rsidR="000930DE" w:rsidRDefault="000930DE">
      <w:pPr>
        <w:pStyle w:val="TOC5"/>
        <w:rPr>
          <w:rFonts w:asciiTheme="minorHAnsi" w:eastAsiaTheme="minorEastAsia" w:hAnsiTheme="minorHAnsi" w:cstheme="minorBidi"/>
          <w:noProof/>
          <w:kern w:val="2"/>
          <w:sz w:val="24"/>
          <w:szCs w:val="24"/>
          <w:lang w:eastAsia="en-GB"/>
          <w14:ligatures w14:val="standardContextual"/>
        </w:rPr>
      </w:pPr>
      <w:r w:rsidRPr="00B24CCB">
        <w:rPr>
          <w:bCs/>
          <w:noProof/>
        </w:rPr>
        <w:t>9.9.4.</w:t>
      </w:r>
      <w:r w:rsidRPr="00B24CCB">
        <w:rPr>
          <w:rFonts w:eastAsiaTheme="minorEastAsia"/>
          <w:bCs/>
          <w:noProof/>
          <w:lang w:eastAsia="zh-CN"/>
        </w:rPr>
        <w:t>2</w:t>
      </w:r>
      <w:r w:rsidRPr="00B24CCB">
        <w:rPr>
          <w:bCs/>
          <w:noProof/>
        </w:rPr>
        <w:t>.1</w:t>
      </w:r>
      <w:r>
        <w:rPr>
          <w:rFonts w:asciiTheme="minorHAnsi" w:eastAsiaTheme="minorEastAsia" w:hAnsiTheme="minorHAnsi" w:cstheme="minorBidi"/>
          <w:noProof/>
          <w:kern w:val="2"/>
          <w:sz w:val="24"/>
          <w:szCs w:val="24"/>
          <w:lang w:eastAsia="en-GB"/>
          <w14:ligatures w14:val="standardContextual"/>
        </w:rPr>
        <w:tab/>
      </w:r>
      <w:r w:rsidRPr="00B24CCB">
        <w:rPr>
          <w:bCs/>
          <w:noProof/>
        </w:rPr>
        <w:t>General</w:t>
      </w:r>
      <w:r>
        <w:rPr>
          <w:noProof/>
        </w:rPr>
        <w:tab/>
      </w:r>
      <w:r>
        <w:rPr>
          <w:noProof/>
        </w:rPr>
        <w:fldChar w:fldCharType="begin"/>
      </w:r>
      <w:r>
        <w:rPr>
          <w:noProof/>
        </w:rPr>
        <w:instrText xml:space="preserve"> PAGEREF _Toc170686217 \h </w:instrText>
      </w:r>
      <w:r>
        <w:rPr>
          <w:noProof/>
        </w:rPr>
      </w:r>
      <w:r>
        <w:rPr>
          <w:noProof/>
        </w:rPr>
        <w:fldChar w:fldCharType="separate"/>
      </w:r>
      <w:r>
        <w:rPr>
          <w:noProof/>
        </w:rPr>
        <w:t>72</w:t>
      </w:r>
      <w:r>
        <w:rPr>
          <w:noProof/>
        </w:rPr>
        <w:fldChar w:fldCharType="end"/>
      </w:r>
    </w:p>
    <w:p w14:paraId="64398D87" w14:textId="6EA05015" w:rsidR="000930DE" w:rsidRDefault="000930DE">
      <w:pPr>
        <w:pStyle w:val="TOC5"/>
        <w:rPr>
          <w:rFonts w:asciiTheme="minorHAnsi" w:eastAsiaTheme="minorEastAsia" w:hAnsiTheme="minorHAnsi" w:cstheme="minorBidi"/>
          <w:noProof/>
          <w:kern w:val="2"/>
          <w:sz w:val="24"/>
          <w:szCs w:val="24"/>
          <w:lang w:eastAsia="en-GB"/>
          <w14:ligatures w14:val="standardContextual"/>
        </w:rPr>
      </w:pPr>
      <w:r w:rsidRPr="00B24CCB">
        <w:rPr>
          <w:bCs/>
          <w:noProof/>
        </w:rPr>
        <w:t>9.9.4.</w:t>
      </w:r>
      <w:r w:rsidRPr="00B24CCB">
        <w:rPr>
          <w:rFonts w:eastAsiaTheme="minorEastAsia"/>
          <w:bCs/>
          <w:noProof/>
          <w:lang w:eastAsia="zh-CN"/>
        </w:rPr>
        <w:t>2</w:t>
      </w:r>
      <w:r w:rsidRPr="00B24CCB">
        <w:rPr>
          <w:bCs/>
          <w:noProof/>
        </w:rPr>
        <w:t>.2</w:t>
      </w:r>
      <w:r>
        <w:rPr>
          <w:rFonts w:asciiTheme="minorHAnsi" w:eastAsiaTheme="minorEastAsia" w:hAnsiTheme="minorHAnsi" w:cstheme="minorBidi"/>
          <w:noProof/>
          <w:kern w:val="2"/>
          <w:sz w:val="24"/>
          <w:szCs w:val="24"/>
          <w:lang w:eastAsia="en-GB"/>
          <w14:ligatures w14:val="standardContextual"/>
        </w:rPr>
        <w:tab/>
      </w:r>
      <w:r w:rsidRPr="00B24CCB">
        <w:rPr>
          <w:bCs/>
          <w:noProof/>
        </w:rPr>
        <w:t>Service_Continuity_Requirement</w:t>
      </w:r>
      <w:r>
        <w:rPr>
          <w:noProof/>
        </w:rPr>
        <w:tab/>
      </w:r>
      <w:r>
        <w:rPr>
          <w:noProof/>
        </w:rPr>
        <w:fldChar w:fldCharType="begin"/>
      </w:r>
      <w:r>
        <w:rPr>
          <w:noProof/>
        </w:rPr>
        <w:instrText xml:space="preserve"> PAGEREF _Toc170686218 \h </w:instrText>
      </w:r>
      <w:r>
        <w:rPr>
          <w:noProof/>
        </w:rPr>
      </w:r>
      <w:r>
        <w:rPr>
          <w:noProof/>
        </w:rPr>
        <w:fldChar w:fldCharType="separate"/>
      </w:r>
      <w:r>
        <w:rPr>
          <w:noProof/>
        </w:rPr>
        <w:t>72</w:t>
      </w:r>
      <w:r>
        <w:rPr>
          <w:noProof/>
        </w:rPr>
        <w:fldChar w:fldCharType="end"/>
      </w:r>
    </w:p>
    <w:p w14:paraId="0EF76F27" w14:textId="53CB8B9B"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9.9.4.</w:t>
      </w:r>
      <w:r w:rsidRPr="00B24CCB">
        <w:rPr>
          <w:rFonts w:eastAsiaTheme="minorEastAsia"/>
          <w:bCs/>
          <w:noProof/>
          <w:lang w:eastAsia="zh-CN"/>
        </w:rPr>
        <w:t>3</w:t>
      </w:r>
      <w:r>
        <w:rPr>
          <w:rFonts w:asciiTheme="minorHAnsi" w:eastAsiaTheme="minorEastAsia" w:hAnsiTheme="minorHAnsi" w:cstheme="minorBidi"/>
          <w:noProof/>
          <w:kern w:val="2"/>
          <w:sz w:val="24"/>
          <w:szCs w:val="24"/>
          <w:lang w:eastAsia="en-GB"/>
          <w14:ligatures w14:val="standardContextual"/>
        </w:rPr>
        <w:tab/>
      </w:r>
      <w:r w:rsidRPr="00B24CCB">
        <w:rPr>
          <w:bCs/>
          <w:noProof/>
        </w:rPr>
        <w:t>SS_NSCE_Service_Continuity_Negotiation</w:t>
      </w:r>
      <w:r>
        <w:rPr>
          <w:noProof/>
        </w:rPr>
        <w:tab/>
      </w:r>
      <w:r>
        <w:rPr>
          <w:noProof/>
        </w:rPr>
        <w:fldChar w:fldCharType="begin"/>
      </w:r>
      <w:r>
        <w:rPr>
          <w:noProof/>
        </w:rPr>
        <w:instrText xml:space="preserve"> PAGEREF _Toc170686219 \h </w:instrText>
      </w:r>
      <w:r>
        <w:rPr>
          <w:noProof/>
        </w:rPr>
      </w:r>
      <w:r>
        <w:rPr>
          <w:noProof/>
        </w:rPr>
        <w:fldChar w:fldCharType="separate"/>
      </w:r>
      <w:r>
        <w:rPr>
          <w:noProof/>
        </w:rPr>
        <w:t>72</w:t>
      </w:r>
      <w:r>
        <w:rPr>
          <w:noProof/>
        </w:rPr>
        <w:fldChar w:fldCharType="end"/>
      </w:r>
    </w:p>
    <w:p w14:paraId="456FEF5A" w14:textId="54FF0ECC" w:rsidR="000930DE" w:rsidRDefault="000930DE">
      <w:pPr>
        <w:pStyle w:val="TOC5"/>
        <w:rPr>
          <w:rFonts w:asciiTheme="minorHAnsi" w:eastAsiaTheme="minorEastAsia" w:hAnsiTheme="minorHAnsi" w:cstheme="minorBidi"/>
          <w:noProof/>
          <w:kern w:val="2"/>
          <w:sz w:val="24"/>
          <w:szCs w:val="24"/>
          <w:lang w:eastAsia="en-GB"/>
          <w14:ligatures w14:val="standardContextual"/>
        </w:rPr>
      </w:pPr>
      <w:r w:rsidRPr="00B24CCB">
        <w:rPr>
          <w:bCs/>
          <w:noProof/>
        </w:rPr>
        <w:t>9.9.4.</w:t>
      </w:r>
      <w:r w:rsidRPr="00B24CCB">
        <w:rPr>
          <w:rFonts w:eastAsiaTheme="minorEastAsia"/>
          <w:bCs/>
          <w:noProof/>
          <w:lang w:eastAsia="zh-CN"/>
        </w:rPr>
        <w:t>3</w:t>
      </w:r>
      <w:r w:rsidRPr="00B24CCB">
        <w:rPr>
          <w:bCs/>
          <w:noProof/>
        </w:rPr>
        <w:t>.1</w:t>
      </w:r>
      <w:r>
        <w:rPr>
          <w:rFonts w:asciiTheme="minorHAnsi" w:eastAsiaTheme="minorEastAsia" w:hAnsiTheme="minorHAnsi" w:cstheme="minorBidi"/>
          <w:noProof/>
          <w:kern w:val="2"/>
          <w:sz w:val="24"/>
          <w:szCs w:val="24"/>
          <w:lang w:eastAsia="en-GB"/>
          <w14:ligatures w14:val="standardContextual"/>
        </w:rPr>
        <w:tab/>
      </w:r>
      <w:r w:rsidRPr="00B24CCB">
        <w:rPr>
          <w:bCs/>
          <w:noProof/>
        </w:rPr>
        <w:t>General</w:t>
      </w:r>
      <w:r>
        <w:rPr>
          <w:noProof/>
        </w:rPr>
        <w:tab/>
      </w:r>
      <w:r>
        <w:rPr>
          <w:noProof/>
        </w:rPr>
        <w:fldChar w:fldCharType="begin"/>
      </w:r>
      <w:r>
        <w:rPr>
          <w:noProof/>
        </w:rPr>
        <w:instrText xml:space="preserve"> PAGEREF _Toc170686220 \h </w:instrText>
      </w:r>
      <w:r>
        <w:rPr>
          <w:noProof/>
        </w:rPr>
      </w:r>
      <w:r>
        <w:rPr>
          <w:noProof/>
        </w:rPr>
        <w:fldChar w:fldCharType="separate"/>
      </w:r>
      <w:r>
        <w:rPr>
          <w:noProof/>
        </w:rPr>
        <w:t>72</w:t>
      </w:r>
      <w:r>
        <w:rPr>
          <w:noProof/>
        </w:rPr>
        <w:fldChar w:fldCharType="end"/>
      </w:r>
    </w:p>
    <w:p w14:paraId="723E34C5" w14:textId="14130619" w:rsidR="000930DE" w:rsidRDefault="000930DE">
      <w:pPr>
        <w:pStyle w:val="TOC5"/>
        <w:rPr>
          <w:rFonts w:asciiTheme="minorHAnsi" w:eastAsiaTheme="minorEastAsia" w:hAnsiTheme="minorHAnsi" w:cstheme="minorBidi"/>
          <w:noProof/>
          <w:kern w:val="2"/>
          <w:sz w:val="24"/>
          <w:szCs w:val="24"/>
          <w:lang w:eastAsia="en-GB"/>
          <w14:ligatures w14:val="standardContextual"/>
        </w:rPr>
      </w:pPr>
      <w:r w:rsidRPr="00B24CCB">
        <w:rPr>
          <w:bCs/>
          <w:noProof/>
        </w:rPr>
        <w:t>9.9.4.</w:t>
      </w:r>
      <w:r w:rsidRPr="00B24CCB">
        <w:rPr>
          <w:rFonts w:eastAsiaTheme="minorEastAsia"/>
          <w:bCs/>
          <w:noProof/>
          <w:lang w:eastAsia="zh-CN"/>
        </w:rPr>
        <w:t>3</w:t>
      </w:r>
      <w:r w:rsidRPr="00B24CCB">
        <w:rPr>
          <w:bCs/>
          <w:noProof/>
        </w:rPr>
        <w:t>.2</w:t>
      </w:r>
      <w:r>
        <w:rPr>
          <w:rFonts w:asciiTheme="minorHAnsi" w:eastAsiaTheme="minorEastAsia" w:hAnsiTheme="minorHAnsi" w:cstheme="minorBidi"/>
          <w:noProof/>
          <w:kern w:val="2"/>
          <w:sz w:val="24"/>
          <w:szCs w:val="24"/>
          <w:lang w:eastAsia="en-GB"/>
          <w14:ligatures w14:val="standardContextual"/>
        </w:rPr>
        <w:tab/>
      </w:r>
      <w:r w:rsidRPr="00B24CCB">
        <w:rPr>
          <w:bCs/>
          <w:noProof/>
        </w:rPr>
        <w:t>Service_Continuity_Negotiation</w:t>
      </w:r>
      <w:r>
        <w:rPr>
          <w:noProof/>
        </w:rPr>
        <w:tab/>
      </w:r>
      <w:r>
        <w:rPr>
          <w:noProof/>
        </w:rPr>
        <w:fldChar w:fldCharType="begin"/>
      </w:r>
      <w:r>
        <w:rPr>
          <w:noProof/>
        </w:rPr>
        <w:instrText xml:space="preserve"> PAGEREF _Toc170686221 \h </w:instrText>
      </w:r>
      <w:r>
        <w:rPr>
          <w:noProof/>
        </w:rPr>
      </w:r>
      <w:r>
        <w:rPr>
          <w:noProof/>
        </w:rPr>
        <w:fldChar w:fldCharType="separate"/>
      </w:r>
      <w:r>
        <w:rPr>
          <w:noProof/>
        </w:rPr>
        <w:t>73</w:t>
      </w:r>
      <w:r>
        <w:rPr>
          <w:noProof/>
        </w:rPr>
        <w:fldChar w:fldCharType="end"/>
      </w:r>
    </w:p>
    <w:p w14:paraId="577B6B0B" w14:textId="67C87F38"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9.9.4.</w:t>
      </w:r>
      <w:r w:rsidRPr="00B24CCB">
        <w:rPr>
          <w:rFonts w:eastAsiaTheme="minorEastAsia"/>
          <w:bCs/>
          <w:noProof/>
          <w:lang w:eastAsia="zh-CN"/>
        </w:rPr>
        <w:t>4</w:t>
      </w:r>
      <w:r>
        <w:rPr>
          <w:rFonts w:asciiTheme="minorHAnsi" w:eastAsiaTheme="minorEastAsia" w:hAnsiTheme="minorHAnsi" w:cstheme="minorBidi"/>
          <w:noProof/>
          <w:kern w:val="2"/>
          <w:sz w:val="24"/>
          <w:szCs w:val="24"/>
          <w:lang w:eastAsia="en-GB"/>
          <w14:ligatures w14:val="standardContextual"/>
        </w:rPr>
        <w:tab/>
      </w:r>
      <w:r w:rsidRPr="00B24CCB">
        <w:rPr>
          <w:bCs/>
          <w:noProof/>
        </w:rPr>
        <w:t>SS_NSCE_Slice_Modification_Notify</w:t>
      </w:r>
      <w:r>
        <w:rPr>
          <w:noProof/>
        </w:rPr>
        <w:tab/>
      </w:r>
      <w:r>
        <w:rPr>
          <w:noProof/>
        </w:rPr>
        <w:fldChar w:fldCharType="begin"/>
      </w:r>
      <w:r>
        <w:rPr>
          <w:noProof/>
        </w:rPr>
        <w:instrText xml:space="preserve"> PAGEREF _Toc170686222 \h </w:instrText>
      </w:r>
      <w:r>
        <w:rPr>
          <w:noProof/>
        </w:rPr>
      </w:r>
      <w:r>
        <w:rPr>
          <w:noProof/>
        </w:rPr>
        <w:fldChar w:fldCharType="separate"/>
      </w:r>
      <w:r>
        <w:rPr>
          <w:noProof/>
        </w:rPr>
        <w:t>73</w:t>
      </w:r>
      <w:r>
        <w:rPr>
          <w:noProof/>
        </w:rPr>
        <w:fldChar w:fldCharType="end"/>
      </w:r>
    </w:p>
    <w:p w14:paraId="34C65A0A" w14:textId="2FB83410" w:rsidR="000930DE" w:rsidRDefault="000930DE">
      <w:pPr>
        <w:pStyle w:val="TOC5"/>
        <w:rPr>
          <w:rFonts w:asciiTheme="minorHAnsi" w:eastAsiaTheme="minorEastAsia" w:hAnsiTheme="minorHAnsi" w:cstheme="minorBidi"/>
          <w:noProof/>
          <w:kern w:val="2"/>
          <w:sz w:val="24"/>
          <w:szCs w:val="24"/>
          <w:lang w:eastAsia="en-GB"/>
          <w14:ligatures w14:val="standardContextual"/>
        </w:rPr>
      </w:pPr>
      <w:r w:rsidRPr="00B24CCB">
        <w:rPr>
          <w:bCs/>
          <w:noProof/>
        </w:rPr>
        <w:t>9.9.4.</w:t>
      </w:r>
      <w:r w:rsidRPr="00B24CCB">
        <w:rPr>
          <w:rFonts w:eastAsiaTheme="minorEastAsia"/>
          <w:bCs/>
          <w:noProof/>
          <w:lang w:eastAsia="zh-CN"/>
        </w:rPr>
        <w:t>4</w:t>
      </w:r>
      <w:r w:rsidRPr="00B24CCB">
        <w:rPr>
          <w:bCs/>
          <w:noProof/>
        </w:rPr>
        <w:t>.1</w:t>
      </w:r>
      <w:r>
        <w:rPr>
          <w:rFonts w:asciiTheme="minorHAnsi" w:eastAsiaTheme="minorEastAsia" w:hAnsiTheme="minorHAnsi" w:cstheme="minorBidi"/>
          <w:noProof/>
          <w:kern w:val="2"/>
          <w:sz w:val="24"/>
          <w:szCs w:val="24"/>
          <w:lang w:eastAsia="en-GB"/>
          <w14:ligatures w14:val="standardContextual"/>
        </w:rPr>
        <w:tab/>
      </w:r>
      <w:r w:rsidRPr="00B24CCB">
        <w:rPr>
          <w:bCs/>
          <w:noProof/>
        </w:rPr>
        <w:t>General</w:t>
      </w:r>
      <w:r>
        <w:rPr>
          <w:noProof/>
        </w:rPr>
        <w:tab/>
      </w:r>
      <w:r>
        <w:rPr>
          <w:noProof/>
        </w:rPr>
        <w:fldChar w:fldCharType="begin"/>
      </w:r>
      <w:r>
        <w:rPr>
          <w:noProof/>
        </w:rPr>
        <w:instrText xml:space="preserve"> PAGEREF _Toc170686223 \h </w:instrText>
      </w:r>
      <w:r>
        <w:rPr>
          <w:noProof/>
        </w:rPr>
      </w:r>
      <w:r>
        <w:rPr>
          <w:noProof/>
        </w:rPr>
        <w:fldChar w:fldCharType="separate"/>
      </w:r>
      <w:r>
        <w:rPr>
          <w:noProof/>
        </w:rPr>
        <w:t>73</w:t>
      </w:r>
      <w:r>
        <w:rPr>
          <w:noProof/>
        </w:rPr>
        <w:fldChar w:fldCharType="end"/>
      </w:r>
    </w:p>
    <w:p w14:paraId="387911B1" w14:textId="06591044" w:rsidR="000930DE" w:rsidRDefault="000930DE">
      <w:pPr>
        <w:pStyle w:val="TOC5"/>
        <w:rPr>
          <w:rFonts w:asciiTheme="minorHAnsi" w:eastAsiaTheme="minorEastAsia" w:hAnsiTheme="minorHAnsi" w:cstheme="minorBidi"/>
          <w:noProof/>
          <w:kern w:val="2"/>
          <w:sz w:val="24"/>
          <w:szCs w:val="24"/>
          <w:lang w:eastAsia="en-GB"/>
          <w14:ligatures w14:val="standardContextual"/>
        </w:rPr>
      </w:pPr>
      <w:r w:rsidRPr="00B24CCB">
        <w:rPr>
          <w:bCs/>
          <w:noProof/>
        </w:rPr>
        <w:t>9.9.4.4.2</w:t>
      </w:r>
      <w:r>
        <w:rPr>
          <w:rFonts w:asciiTheme="minorHAnsi" w:eastAsiaTheme="minorEastAsia" w:hAnsiTheme="minorHAnsi" w:cstheme="minorBidi"/>
          <w:noProof/>
          <w:kern w:val="2"/>
          <w:sz w:val="24"/>
          <w:szCs w:val="24"/>
          <w:lang w:eastAsia="en-GB"/>
          <w14:ligatures w14:val="standardContextual"/>
        </w:rPr>
        <w:tab/>
      </w:r>
      <w:r w:rsidRPr="00B24CCB">
        <w:rPr>
          <w:bCs/>
          <w:noProof/>
        </w:rPr>
        <w:t>Slice_Modification_Notify</w:t>
      </w:r>
      <w:r>
        <w:rPr>
          <w:noProof/>
        </w:rPr>
        <w:tab/>
      </w:r>
      <w:r>
        <w:rPr>
          <w:noProof/>
        </w:rPr>
        <w:fldChar w:fldCharType="begin"/>
      </w:r>
      <w:r>
        <w:rPr>
          <w:noProof/>
        </w:rPr>
        <w:instrText xml:space="preserve"> PAGEREF _Toc170686224 \h </w:instrText>
      </w:r>
      <w:r>
        <w:rPr>
          <w:noProof/>
        </w:rPr>
      </w:r>
      <w:r>
        <w:rPr>
          <w:noProof/>
        </w:rPr>
        <w:fldChar w:fldCharType="separate"/>
      </w:r>
      <w:r>
        <w:rPr>
          <w:noProof/>
        </w:rPr>
        <w:t>73</w:t>
      </w:r>
      <w:r>
        <w:rPr>
          <w:noProof/>
        </w:rPr>
        <w:fldChar w:fldCharType="end"/>
      </w:r>
    </w:p>
    <w:p w14:paraId="17A887E6" w14:textId="116E8B40"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sidRPr="00B24CCB">
        <w:rPr>
          <w:rFonts w:cs="Arial"/>
          <w:bCs/>
          <w:noProof/>
        </w:rPr>
        <w:t>9</w:t>
      </w:r>
      <w:r w:rsidRPr="00B24CCB">
        <w:rPr>
          <w:bCs/>
          <w:noProof/>
        </w:rPr>
        <w:t>.</w:t>
      </w:r>
      <w:r w:rsidRPr="00B24CCB">
        <w:rPr>
          <w:rFonts w:cs="Arial"/>
          <w:bCs/>
          <w:noProof/>
        </w:rPr>
        <w:t>10</w:t>
      </w:r>
      <w:r>
        <w:rPr>
          <w:rFonts w:asciiTheme="minorHAnsi" w:eastAsiaTheme="minorEastAsia" w:hAnsiTheme="minorHAnsi" w:cstheme="minorBidi"/>
          <w:noProof/>
          <w:kern w:val="2"/>
          <w:sz w:val="24"/>
          <w:szCs w:val="24"/>
          <w:lang w:eastAsia="en-GB"/>
          <w14:ligatures w14:val="standardContextual"/>
        </w:rPr>
        <w:tab/>
      </w:r>
      <w:r w:rsidRPr="00B24CCB">
        <w:rPr>
          <w:bCs/>
          <w:noProof/>
        </w:rPr>
        <w:t>Multiple slices coordinated resource optimization</w:t>
      </w:r>
      <w:r>
        <w:rPr>
          <w:noProof/>
        </w:rPr>
        <w:tab/>
      </w:r>
      <w:r>
        <w:rPr>
          <w:noProof/>
        </w:rPr>
        <w:fldChar w:fldCharType="begin"/>
      </w:r>
      <w:r>
        <w:rPr>
          <w:noProof/>
        </w:rPr>
        <w:instrText xml:space="preserve"> PAGEREF _Toc170686225 \h </w:instrText>
      </w:r>
      <w:r>
        <w:rPr>
          <w:noProof/>
        </w:rPr>
      </w:r>
      <w:r>
        <w:rPr>
          <w:noProof/>
        </w:rPr>
        <w:fldChar w:fldCharType="separate"/>
      </w:r>
      <w:r>
        <w:rPr>
          <w:noProof/>
        </w:rPr>
        <w:t>73</w:t>
      </w:r>
      <w:r>
        <w:rPr>
          <w:noProof/>
        </w:rPr>
        <w:fldChar w:fldCharType="end"/>
      </w:r>
    </w:p>
    <w:p w14:paraId="377238CE" w14:textId="0B9B2E1F"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Pr>
          <w:noProof/>
        </w:rPr>
        <w:t>9.10.1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_Toc170686226 \h </w:instrText>
      </w:r>
      <w:r>
        <w:rPr>
          <w:noProof/>
        </w:rPr>
      </w:r>
      <w:r>
        <w:rPr>
          <w:noProof/>
        </w:rPr>
        <w:fldChar w:fldCharType="separate"/>
      </w:r>
      <w:r>
        <w:rPr>
          <w:noProof/>
        </w:rPr>
        <w:t>73</w:t>
      </w:r>
      <w:r>
        <w:rPr>
          <w:noProof/>
        </w:rPr>
        <w:fldChar w:fldCharType="end"/>
      </w:r>
    </w:p>
    <w:p w14:paraId="33F9FDCB" w14:textId="0D33283F"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rFonts w:cs="Arial"/>
          <w:bCs/>
          <w:noProof/>
        </w:rPr>
        <w:t>9</w:t>
      </w:r>
      <w:r w:rsidRPr="00B24CCB">
        <w:rPr>
          <w:bCs/>
          <w:noProof/>
        </w:rPr>
        <w:t>.10.</w:t>
      </w:r>
      <w:r w:rsidRPr="00B24CCB">
        <w:rPr>
          <w:rFonts w:cs="Arial"/>
          <w:bCs/>
          <w:noProof/>
        </w:rPr>
        <w:t>2</w:t>
      </w:r>
      <w:r>
        <w:rPr>
          <w:rFonts w:asciiTheme="minorHAnsi" w:eastAsiaTheme="minorEastAsia" w:hAnsiTheme="minorHAnsi" w:cstheme="minorBidi"/>
          <w:noProof/>
          <w:kern w:val="2"/>
          <w:sz w:val="24"/>
          <w:szCs w:val="24"/>
          <w:lang w:eastAsia="en-GB"/>
          <w14:ligatures w14:val="standardContextual"/>
        </w:rPr>
        <w:tab/>
      </w:r>
      <w:r w:rsidRPr="00B24CCB">
        <w:rPr>
          <w:rFonts w:cs="Arial"/>
          <w:bCs/>
          <w:noProof/>
        </w:rPr>
        <w:t>Procedure</w:t>
      </w:r>
      <w:r>
        <w:rPr>
          <w:noProof/>
        </w:rPr>
        <w:tab/>
      </w:r>
      <w:r>
        <w:rPr>
          <w:noProof/>
        </w:rPr>
        <w:fldChar w:fldCharType="begin"/>
      </w:r>
      <w:r>
        <w:rPr>
          <w:noProof/>
        </w:rPr>
        <w:instrText xml:space="preserve"> PAGEREF _Toc170686227 \h </w:instrText>
      </w:r>
      <w:r>
        <w:rPr>
          <w:noProof/>
        </w:rPr>
      </w:r>
      <w:r>
        <w:rPr>
          <w:noProof/>
        </w:rPr>
        <w:fldChar w:fldCharType="separate"/>
      </w:r>
      <w:r>
        <w:rPr>
          <w:noProof/>
        </w:rPr>
        <w:t>73</w:t>
      </w:r>
      <w:r>
        <w:rPr>
          <w:noProof/>
        </w:rPr>
        <w:fldChar w:fldCharType="end"/>
      </w:r>
    </w:p>
    <w:p w14:paraId="188A2F1D" w14:textId="308425C3"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9.10.2.1</w:t>
      </w:r>
      <w:r>
        <w:rPr>
          <w:rFonts w:asciiTheme="minorHAnsi" w:eastAsiaTheme="minorEastAsia" w:hAnsiTheme="minorHAnsi" w:cstheme="minorBidi"/>
          <w:noProof/>
          <w:kern w:val="2"/>
          <w:sz w:val="24"/>
          <w:szCs w:val="24"/>
          <w:lang w:eastAsia="en-GB"/>
          <w14:ligatures w14:val="standardContextual"/>
        </w:rPr>
        <w:tab/>
      </w:r>
      <w:r>
        <w:rPr>
          <w:noProof/>
        </w:rPr>
        <w:t>Procedure on multiple slices coordinated resource optimization</w:t>
      </w:r>
      <w:r>
        <w:rPr>
          <w:noProof/>
        </w:rPr>
        <w:tab/>
      </w:r>
      <w:r>
        <w:rPr>
          <w:noProof/>
        </w:rPr>
        <w:fldChar w:fldCharType="begin"/>
      </w:r>
      <w:r>
        <w:rPr>
          <w:noProof/>
        </w:rPr>
        <w:instrText xml:space="preserve"> PAGEREF _Toc170686228 \h </w:instrText>
      </w:r>
      <w:r>
        <w:rPr>
          <w:noProof/>
        </w:rPr>
      </w:r>
      <w:r>
        <w:rPr>
          <w:noProof/>
        </w:rPr>
        <w:fldChar w:fldCharType="separate"/>
      </w:r>
      <w:r>
        <w:rPr>
          <w:noProof/>
        </w:rPr>
        <w:t>73</w:t>
      </w:r>
      <w:r>
        <w:rPr>
          <w:noProof/>
        </w:rPr>
        <w:fldChar w:fldCharType="end"/>
      </w:r>
    </w:p>
    <w:p w14:paraId="083E2143" w14:textId="16D48F41"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rFonts w:cs="Arial"/>
          <w:bCs/>
          <w:noProof/>
        </w:rPr>
        <w:t>9.</w:t>
      </w:r>
      <w:r w:rsidRPr="00B24CCB">
        <w:rPr>
          <w:bCs/>
          <w:noProof/>
        </w:rPr>
        <w:t>10.</w:t>
      </w:r>
      <w:r w:rsidRPr="00B24CCB">
        <w:rPr>
          <w:rFonts w:cs="Arial"/>
          <w:bCs/>
          <w:noProof/>
        </w:rPr>
        <w:t>3</w:t>
      </w:r>
      <w:r>
        <w:rPr>
          <w:rFonts w:asciiTheme="minorHAnsi" w:eastAsiaTheme="minorEastAsia" w:hAnsiTheme="minorHAnsi" w:cstheme="minorBidi"/>
          <w:noProof/>
          <w:kern w:val="2"/>
          <w:sz w:val="24"/>
          <w:szCs w:val="24"/>
          <w:lang w:eastAsia="en-GB"/>
          <w14:ligatures w14:val="standardContextual"/>
        </w:rPr>
        <w:tab/>
      </w:r>
      <w:r w:rsidRPr="00B24CCB">
        <w:rPr>
          <w:bCs/>
          <w:noProof/>
        </w:rPr>
        <w:t>Information flows</w:t>
      </w:r>
      <w:r>
        <w:rPr>
          <w:noProof/>
        </w:rPr>
        <w:tab/>
      </w:r>
      <w:r>
        <w:rPr>
          <w:noProof/>
        </w:rPr>
        <w:fldChar w:fldCharType="begin"/>
      </w:r>
      <w:r>
        <w:rPr>
          <w:noProof/>
        </w:rPr>
        <w:instrText xml:space="preserve"> PAGEREF _Toc170686229 \h </w:instrText>
      </w:r>
      <w:r>
        <w:rPr>
          <w:noProof/>
        </w:rPr>
      </w:r>
      <w:r>
        <w:rPr>
          <w:noProof/>
        </w:rPr>
        <w:fldChar w:fldCharType="separate"/>
      </w:r>
      <w:r>
        <w:rPr>
          <w:noProof/>
        </w:rPr>
        <w:t>75</w:t>
      </w:r>
      <w:r>
        <w:rPr>
          <w:noProof/>
        </w:rPr>
        <w:fldChar w:fldCharType="end"/>
      </w:r>
    </w:p>
    <w:p w14:paraId="528EC3E2" w14:textId="4BE230A7"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rFonts w:cs="Arial"/>
          <w:bCs/>
          <w:noProof/>
        </w:rPr>
        <w:t>9.10</w:t>
      </w:r>
      <w:r w:rsidRPr="00B24CCB">
        <w:rPr>
          <w:bCs/>
          <w:noProof/>
        </w:rPr>
        <w:t>.</w:t>
      </w:r>
      <w:r w:rsidRPr="00B24CCB">
        <w:rPr>
          <w:rFonts w:cs="Arial"/>
          <w:bCs/>
          <w:noProof/>
        </w:rPr>
        <w:t>3</w:t>
      </w:r>
      <w:r w:rsidRPr="00B24CCB">
        <w:rPr>
          <w:bCs/>
          <w:noProof/>
        </w:rPr>
        <w:t>.1</w:t>
      </w:r>
      <w:r>
        <w:rPr>
          <w:rFonts w:asciiTheme="minorHAnsi" w:eastAsiaTheme="minorEastAsia" w:hAnsiTheme="minorHAnsi" w:cstheme="minorBidi"/>
          <w:noProof/>
          <w:kern w:val="2"/>
          <w:sz w:val="24"/>
          <w:szCs w:val="24"/>
          <w:lang w:eastAsia="en-GB"/>
          <w14:ligatures w14:val="standardContextual"/>
        </w:rPr>
        <w:tab/>
      </w:r>
      <w:r w:rsidRPr="00B24CCB">
        <w:rPr>
          <w:bCs/>
          <w:noProof/>
        </w:rPr>
        <w:t>General</w:t>
      </w:r>
      <w:r>
        <w:rPr>
          <w:noProof/>
        </w:rPr>
        <w:tab/>
      </w:r>
      <w:r>
        <w:rPr>
          <w:noProof/>
        </w:rPr>
        <w:fldChar w:fldCharType="begin"/>
      </w:r>
      <w:r>
        <w:rPr>
          <w:noProof/>
        </w:rPr>
        <w:instrText xml:space="preserve"> PAGEREF _Toc170686230 \h </w:instrText>
      </w:r>
      <w:r>
        <w:rPr>
          <w:noProof/>
        </w:rPr>
      </w:r>
      <w:r>
        <w:rPr>
          <w:noProof/>
        </w:rPr>
        <w:fldChar w:fldCharType="separate"/>
      </w:r>
      <w:r>
        <w:rPr>
          <w:noProof/>
        </w:rPr>
        <w:t>75</w:t>
      </w:r>
      <w:r>
        <w:rPr>
          <w:noProof/>
        </w:rPr>
        <w:fldChar w:fldCharType="end"/>
      </w:r>
    </w:p>
    <w:p w14:paraId="49FD85F3" w14:textId="4FA75C5D"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rFonts w:cs="Arial"/>
          <w:bCs/>
          <w:noProof/>
        </w:rPr>
        <w:t>9.10</w:t>
      </w:r>
      <w:r w:rsidRPr="00B24CCB">
        <w:rPr>
          <w:bCs/>
          <w:noProof/>
        </w:rPr>
        <w:t>.3.</w:t>
      </w:r>
      <w:r w:rsidRPr="00B24CCB">
        <w:rPr>
          <w:rFonts w:cs="Arial"/>
          <w:bCs/>
          <w:noProof/>
        </w:rPr>
        <w:t>2</w:t>
      </w:r>
      <w:r>
        <w:rPr>
          <w:rFonts w:asciiTheme="minorHAnsi" w:eastAsiaTheme="minorEastAsia" w:hAnsiTheme="minorHAnsi" w:cstheme="minorBidi"/>
          <w:noProof/>
          <w:kern w:val="2"/>
          <w:sz w:val="24"/>
          <w:szCs w:val="24"/>
          <w:lang w:eastAsia="en-GB"/>
          <w14:ligatures w14:val="standardContextual"/>
        </w:rPr>
        <w:tab/>
      </w:r>
      <w:r w:rsidRPr="00B24CCB">
        <w:rPr>
          <w:bCs/>
          <w:noProof/>
        </w:rPr>
        <w:t>Multiple slices coordinated resource optimization request</w:t>
      </w:r>
      <w:r>
        <w:rPr>
          <w:noProof/>
        </w:rPr>
        <w:tab/>
      </w:r>
      <w:r>
        <w:rPr>
          <w:noProof/>
        </w:rPr>
        <w:fldChar w:fldCharType="begin"/>
      </w:r>
      <w:r>
        <w:rPr>
          <w:noProof/>
        </w:rPr>
        <w:instrText xml:space="preserve"> PAGEREF _Toc170686231 \h </w:instrText>
      </w:r>
      <w:r>
        <w:rPr>
          <w:noProof/>
        </w:rPr>
      </w:r>
      <w:r>
        <w:rPr>
          <w:noProof/>
        </w:rPr>
        <w:fldChar w:fldCharType="separate"/>
      </w:r>
      <w:r>
        <w:rPr>
          <w:noProof/>
        </w:rPr>
        <w:t>75</w:t>
      </w:r>
      <w:r>
        <w:rPr>
          <w:noProof/>
        </w:rPr>
        <w:fldChar w:fldCharType="end"/>
      </w:r>
    </w:p>
    <w:p w14:paraId="1E0894BE" w14:textId="5D8D8F92"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rFonts w:cs="Arial"/>
          <w:bCs/>
          <w:noProof/>
        </w:rPr>
        <w:t>9.10</w:t>
      </w:r>
      <w:r w:rsidRPr="00B24CCB">
        <w:rPr>
          <w:bCs/>
          <w:noProof/>
        </w:rPr>
        <w:t>.</w:t>
      </w:r>
      <w:r w:rsidRPr="00B24CCB">
        <w:rPr>
          <w:rFonts w:cs="Arial"/>
          <w:bCs/>
          <w:noProof/>
        </w:rPr>
        <w:t>3</w:t>
      </w:r>
      <w:r w:rsidRPr="00B24CCB">
        <w:rPr>
          <w:bCs/>
          <w:noProof/>
        </w:rPr>
        <w:t>.</w:t>
      </w:r>
      <w:r w:rsidRPr="00B24CCB">
        <w:rPr>
          <w:rFonts w:cs="Arial"/>
          <w:bCs/>
          <w:noProof/>
        </w:rPr>
        <w:t>3</w:t>
      </w:r>
      <w:r>
        <w:rPr>
          <w:rFonts w:asciiTheme="minorHAnsi" w:eastAsiaTheme="minorEastAsia" w:hAnsiTheme="minorHAnsi" w:cstheme="minorBidi"/>
          <w:noProof/>
          <w:kern w:val="2"/>
          <w:sz w:val="24"/>
          <w:szCs w:val="24"/>
          <w:lang w:eastAsia="en-GB"/>
          <w14:ligatures w14:val="standardContextual"/>
        </w:rPr>
        <w:tab/>
      </w:r>
      <w:r w:rsidRPr="00B24CCB">
        <w:rPr>
          <w:bCs/>
          <w:noProof/>
        </w:rPr>
        <w:t>Multiple slices coordinated resource optimization response</w:t>
      </w:r>
      <w:r>
        <w:rPr>
          <w:noProof/>
        </w:rPr>
        <w:tab/>
      </w:r>
      <w:r>
        <w:rPr>
          <w:noProof/>
        </w:rPr>
        <w:fldChar w:fldCharType="begin"/>
      </w:r>
      <w:r>
        <w:rPr>
          <w:noProof/>
        </w:rPr>
        <w:instrText xml:space="preserve"> PAGEREF _Toc170686232 \h </w:instrText>
      </w:r>
      <w:r>
        <w:rPr>
          <w:noProof/>
        </w:rPr>
      </w:r>
      <w:r>
        <w:rPr>
          <w:noProof/>
        </w:rPr>
        <w:fldChar w:fldCharType="separate"/>
      </w:r>
      <w:r>
        <w:rPr>
          <w:noProof/>
        </w:rPr>
        <w:t>75</w:t>
      </w:r>
      <w:r>
        <w:rPr>
          <w:noProof/>
        </w:rPr>
        <w:fldChar w:fldCharType="end"/>
      </w:r>
    </w:p>
    <w:p w14:paraId="4A3F1237" w14:textId="6EB66ACF"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rFonts w:cs="Arial"/>
          <w:bCs/>
          <w:noProof/>
        </w:rPr>
        <w:t>9.10</w:t>
      </w:r>
      <w:r w:rsidRPr="00B24CCB">
        <w:rPr>
          <w:bCs/>
          <w:noProof/>
        </w:rPr>
        <w:t>.</w:t>
      </w:r>
      <w:r w:rsidRPr="00B24CCB">
        <w:rPr>
          <w:rFonts w:cs="Arial"/>
          <w:bCs/>
          <w:noProof/>
        </w:rPr>
        <w:t>4</w:t>
      </w:r>
      <w:r>
        <w:rPr>
          <w:rFonts w:asciiTheme="minorHAnsi" w:eastAsiaTheme="minorEastAsia" w:hAnsiTheme="minorHAnsi" w:cstheme="minorBidi"/>
          <w:noProof/>
          <w:kern w:val="2"/>
          <w:sz w:val="24"/>
          <w:szCs w:val="24"/>
          <w:lang w:eastAsia="en-GB"/>
          <w14:ligatures w14:val="standardContextual"/>
        </w:rPr>
        <w:tab/>
      </w:r>
      <w:r w:rsidRPr="00B24CCB">
        <w:rPr>
          <w:bCs/>
          <w:noProof/>
        </w:rPr>
        <w:t>APIs</w:t>
      </w:r>
      <w:r>
        <w:rPr>
          <w:noProof/>
        </w:rPr>
        <w:tab/>
      </w:r>
      <w:r>
        <w:rPr>
          <w:noProof/>
        </w:rPr>
        <w:fldChar w:fldCharType="begin"/>
      </w:r>
      <w:r>
        <w:rPr>
          <w:noProof/>
        </w:rPr>
        <w:instrText xml:space="preserve"> PAGEREF _Toc170686233 \h </w:instrText>
      </w:r>
      <w:r>
        <w:rPr>
          <w:noProof/>
        </w:rPr>
      </w:r>
      <w:r>
        <w:rPr>
          <w:noProof/>
        </w:rPr>
        <w:fldChar w:fldCharType="separate"/>
      </w:r>
      <w:r>
        <w:rPr>
          <w:noProof/>
        </w:rPr>
        <w:t>75</w:t>
      </w:r>
      <w:r>
        <w:rPr>
          <w:noProof/>
        </w:rPr>
        <w:fldChar w:fldCharType="end"/>
      </w:r>
    </w:p>
    <w:p w14:paraId="70AAB5F9" w14:textId="0DF37AE4"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rFonts w:cs="Arial"/>
          <w:bCs/>
          <w:noProof/>
        </w:rPr>
        <w:t>9.10</w:t>
      </w:r>
      <w:r w:rsidRPr="00B24CCB">
        <w:rPr>
          <w:bCs/>
          <w:noProof/>
        </w:rPr>
        <w:t>.</w:t>
      </w:r>
      <w:r w:rsidRPr="00B24CCB">
        <w:rPr>
          <w:rFonts w:cs="Arial"/>
          <w:bCs/>
          <w:noProof/>
        </w:rPr>
        <w:t>4</w:t>
      </w:r>
      <w:r w:rsidRPr="00B24CCB">
        <w:rPr>
          <w:bCs/>
          <w:noProof/>
        </w:rPr>
        <w:t>.1</w:t>
      </w:r>
      <w:r>
        <w:rPr>
          <w:rFonts w:asciiTheme="minorHAnsi" w:eastAsiaTheme="minorEastAsia" w:hAnsiTheme="minorHAnsi" w:cstheme="minorBidi"/>
          <w:noProof/>
          <w:kern w:val="2"/>
          <w:sz w:val="24"/>
          <w:szCs w:val="24"/>
          <w:lang w:eastAsia="en-GB"/>
          <w14:ligatures w14:val="standardContextual"/>
        </w:rPr>
        <w:tab/>
      </w:r>
      <w:r w:rsidRPr="00B24CCB">
        <w:rPr>
          <w:bCs/>
          <w:noProof/>
        </w:rPr>
        <w:t>General</w:t>
      </w:r>
      <w:r>
        <w:rPr>
          <w:noProof/>
        </w:rPr>
        <w:tab/>
      </w:r>
      <w:r>
        <w:rPr>
          <w:noProof/>
        </w:rPr>
        <w:fldChar w:fldCharType="begin"/>
      </w:r>
      <w:r>
        <w:rPr>
          <w:noProof/>
        </w:rPr>
        <w:instrText xml:space="preserve"> PAGEREF _Toc170686234 \h </w:instrText>
      </w:r>
      <w:r>
        <w:rPr>
          <w:noProof/>
        </w:rPr>
      </w:r>
      <w:r>
        <w:rPr>
          <w:noProof/>
        </w:rPr>
        <w:fldChar w:fldCharType="separate"/>
      </w:r>
      <w:r>
        <w:rPr>
          <w:noProof/>
        </w:rPr>
        <w:t>75</w:t>
      </w:r>
      <w:r>
        <w:rPr>
          <w:noProof/>
        </w:rPr>
        <w:fldChar w:fldCharType="end"/>
      </w:r>
    </w:p>
    <w:p w14:paraId="6014042C" w14:textId="68690B7C"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rFonts w:cs="Arial"/>
          <w:bCs/>
          <w:noProof/>
        </w:rPr>
        <w:t>9.10</w:t>
      </w:r>
      <w:r w:rsidRPr="00B24CCB">
        <w:rPr>
          <w:bCs/>
          <w:noProof/>
        </w:rPr>
        <w:t>.4.2</w:t>
      </w:r>
      <w:r>
        <w:rPr>
          <w:rFonts w:asciiTheme="minorHAnsi" w:eastAsiaTheme="minorEastAsia" w:hAnsiTheme="minorHAnsi" w:cstheme="minorBidi"/>
          <w:noProof/>
          <w:kern w:val="2"/>
          <w:sz w:val="24"/>
          <w:szCs w:val="24"/>
          <w:lang w:eastAsia="en-GB"/>
          <w14:ligatures w14:val="standardContextual"/>
        </w:rPr>
        <w:tab/>
      </w:r>
      <w:r w:rsidRPr="00B24CCB">
        <w:rPr>
          <w:bCs/>
          <w:noProof/>
        </w:rPr>
        <w:t>SS_NSCE_MultiSlices_Optimization operation</w:t>
      </w:r>
      <w:r>
        <w:rPr>
          <w:noProof/>
        </w:rPr>
        <w:tab/>
      </w:r>
      <w:r>
        <w:rPr>
          <w:noProof/>
        </w:rPr>
        <w:fldChar w:fldCharType="begin"/>
      </w:r>
      <w:r>
        <w:rPr>
          <w:noProof/>
        </w:rPr>
        <w:instrText xml:space="preserve"> PAGEREF _Toc170686235 \h </w:instrText>
      </w:r>
      <w:r>
        <w:rPr>
          <w:noProof/>
        </w:rPr>
      </w:r>
      <w:r>
        <w:rPr>
          <w:noProof/>
        </w:rPr>
        <w:fldChar w:fldCharType="separate"/>
      </w:r>
      <w:r>
        <w:rPr>
          <w:noProof/>
        </w:rPr>
        <w:t>76</w:t>
      </w:r>
      <w:r>
        <w:rPr>
          <w:noProof/>
        </w:rPr>
        <w:fldChar w:fldCharType="end"/>
      </w:r>
    </w:p>
    <w:p w14:paraId="7AF0E96B" w14:textId="0260C6F3"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rPr>
        <w:t>11</w:t>
      </w:r>
      <w:r>
        <w:rPr>
          <w:rFonts w:asciiTheme="minorHAnsi" w:eastAsiaTheme="minorEastAsia" w:hAnsiTheme="minorHAnsi" w:cstheme="minorBidi"/>
          <w:noProof/>
          <w:kern w:val="2"/>
          <w:sz w:val="24"/>
          <w:szCs w:val="24"/>
          <w:lang w:eastAsia="en-GB"/>
          <w14:ligatures w14:val="standardContextual"/>
        </w:rPr>
        <w:tab/>
      </w:r>
      <w:r>
        <w:rPr>
          <w:noProof/>
        </w:rPr>
        <w:t>Network slice adaptation for VAL application</w:t>
      </w:r>
      <w:r>
        <w:rPr>
          <w:noProof/>
        </w:rPr>
        <w:tab/>
      </w:r>
      <w:r>
        <w:rPr>
          <w:noProof/>
        </w:rPr>
        <w:fldChar w:fldCharType="begin"/>
      </w:r>
      <w:r>
        <w:rPr>
          <w:noProof/>
        </w:rPr>
        <w:instrText xml:space="preserve"> PAGEREF _Toc170686236 \h </w:instrText>
      </w:r>
      <w:r>
        <w:rPr>
          <w:noProof/>
        </w:rPr>
      </w:r>
      <w:r>
        <w:rPr>
          <w:noProof/>
        </w:rPr>
        <w:fldChar w:fldCharType="separate"/>
      </w:r>
      <w:r>
        <w:rPr>
          <w:noProof/>
        </w:rPr>
        <w:t>76</w:t>
      </w:r>
      <w:r>
        <w:rPr>
          <w:noProof/>
        </w:rPr>
        <w:fldChar w:fldCharType="end"/>
      </w:r>
    </w:p>
    <w:p w14:paraId="07379B1F" w14:textId="05C9B183"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rPr>
        <w:t>11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_Toc170686237 \h </w:instrText>
      </w:r>
      <w:r>
        <w:rPr>
          <w:noProof/>
        </w:rPr>
      </w:r>
      <w:r>
        <w:rPr>
          <w:noProof/>
        </w:rPr>
        <w:fldChar w:fldCharType="separate"/>
      </w:r>
      <w:r>
        <w:rPr>
          <w:noProof/>
        </w:rPr>
        <w:t>76</w:t>
      </w:r>
      <w:r>
        <w:rPr>
          <w:noProof/>
        </w:rPr>
        <w:fldChar w:fldCharType="end"/>
      </w:r>
    </w:p>
    <w:p w14:paraId="7B46A171" w14:textId="4A45DDE1"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9.11.2</w:t>
      </w:r>
      <w:r>
        <w:rPr>
          <w:rFonts w:asciiTheme="minorHAnsi" w:eastAsiaTheme="minorEastAsia" w:hAnsiTheme="minorHAnsi" w:cstheme="minorBidi"/>
          <w:noProof/>
          <w:kern w:val="2"/>
          <w:sz w:val="24"/>
          <w:szCs w:val="24"/>
          <w:lang w:eastAsia="en-GB"/>
          <w14:ligatures w14:val="standardContextual"/>
        </w:rPr>
        <w:tab/>
      </w:r>
      <w:r w:rsidRPr="00B24CCB">
        <w:rPr>
          <w:bCs/>
          <w:noProof/>
        </w:rPr>
        <w:t>Procedures</w:t>
      </w:r>
      <w:r>
        <w:rPr>
          <w:noProof/>
        </w:rPr>
        <w:tab/>
      </w:r>
      <w:r>
        <w:rPr>
          <w:noProof/>
        </w:rPr>
        <w:fldChar w:fldCharType="begin"/>
      </w:r>
      <w:r>
        <w:rPr>
          <w:noProof/>
        </w:rPr>
        <w:instrText xml:space="preserve"> PAGEREF _Toc170686238 \h </w:instrText>
      </w:r>
      <w:r>
        <w:rPr>
          <w:noProof/>
        </w:rPr>
      </w:r>
      <w:r>
        <w:rPr>
          <w:noProof/>
        </w:rPr>
        <w:fldChar w:fldCharType="separate"/>
      </w:r>
      <w:r>
        <w:rPr>
          <w:noProof/>
        </w:rPr>
        <w:t>76</w:t>
      </w:r>
      <w:r>
        <w:rPr>
          <w:noProof/>
        </w:rPr>
        <w:fldChar w:fldCharType="end"/>
      </w:r>
    </w:p>
    <w:p w14:paraId="5FAC5A32" w14:textId="0E6DE962"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9.11.2.1</w:t>
      </w:r>
      <w:r>
        <w:rPr>
          <w:rFonts w:asciiTheme="minorHAnsi" w:eastAsiaTheme="minorEastAsia" w:hAnsiTheme="minorHAnsi" w:cstheme="minorBidi"/>
          <w:noProof/>
          <w:kern w:val="2"/>
          <w:sz w:val="24"/>
          <w:szCs w:val="24"/>
          <w:lang w:eastAsia="en-GB"/>
          <w14:ligatures w14:val="standardContextual"/>
        </w:rPr>
        <w:tab/>
      </w:r>
      <w:r w:rsidRPr="00B24CCB">
        <w:rPr>
          <w:bCs/>
          <w:noProof/>
        </w:rPr>
        <w:t>Procedure for VAL server-triggered and network-based network slice adaptation for VAL application- request and response model</w:t>
      </w:r>
      <w:r>
        <w:rPr>
          <w:noProof/>
        </w:rPr>
        <w:tab/>
      </w:r>
      <w:r>
        <w:rPr>
          <w:noProof/>
        </w:rPr>
        <w:fldChar w:fldCharType="begin"/>
      </w:r>
      <w:r>
        <w:rPr>
          <w:noProof/>
        </w:rPr>
        <w:instrText xml:space="preserve"> PAGEREF _Toc170686239 \h </w:instrText>
      </w:r>
      <w:r>
        <w:rPr>
          <w:noProof/>
        </w:rPr>
      </w:r>
      <w:r>
        <w:rPr>
          <w:noProof/>
        </w:rPr>
        <w:fldChar w:fldCharType="separate"/>
      </w:r>
      <w:r>
        <w:rPr>
          <w:noProof/>
        </w:rPr>
        <w:t>76</w:t>
      </w:r>
      <w:r>
        <w:rPr>
          <w:noProof/>
        </w:rPr>
        <w:fldChar w:fldCharType="end"/>
      </w:r>
    </w:p>
    <w:p w14:paraId="720D0A9A" w14:textId="47C1F688"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9.11.2.2</w:t>
      </w:r>
      <w:r>
        <w:rPr>
          <w:rFonts w:asciiTheme="minorHAnsi" w:eastAsiaTheme="minorEastAsia" w:hAnsiTheme="minorHAnsi" w:cstheme="minorBidi"/>
          <w:noProof/>
          <w:kern w:val="2"/>
          <w:sz w:val="24"/>
          <w:szCs w:val="24"/>
          <w:lang w:eastAsia="en-GB"/>
          <w14:ligatures w14:val="standardContextual"/>
        </w:rPr>
        <w:tab/>
      </w:r>
      <w:r>
        <w:rPr>
          <w:noProof/>
        </w:rPr>
        <w:t>Procedure for VAL UE-triggered and network-based network slice adaptation for VAL application - request and response model</w:t>
      </w:r>
      <w:r>
        <w:rPr>
          <w:noProof/>
        </w:rPr>
        <w:tab/>
      </w:r>
      <w:r>
        <w:rPr>
          <w:noProof/>
        </w:rPr>
        <w:fldChar w:fldCharType="begin"/>
      </w:r>
      <w:r>
        <w:rPr>
          <w:noProof/>
        </w:rPr>
        <w:instrText xml:space="preserve"> PAGEREF _Toc170686240 \h </w:instrText>
      </w:r>
      <w:r>
        <w:rPr>
          <w:noProof/>
        </w:rPr>
      </w:r>
      <w:r>
        <w:rPr>
          <w:noProof/>
        </w:rPr>
        <w:fldChar w:fldCharType="separate"/>
      </w:r>
      <w:r>
        <w:rPr>
          <w:noProof/>
        </w:rPr>
        <w:t>77</w:t>
      </w:r>
      <w:r>
        <w:rPr>
          <w:noProof/>
        </w:rPr>
        <w:fldChar w:fldCharType="end"/>
      </w:r>
    </w:p>
    <w:p w14:paraId="795C98FF" w14:textId="37E4CB0F"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9.11.2.3</w:t>
      </w:r>
      <w:r>
        <w:rPr>
          <w:rFonts w:asciiTheme="minorHAnsi" w:eastAsiaTheme="minorEastAsia" w:hAnsiTheme="minorHAnsi" w:cstheme="minorBidi"/>
          <w:noProof/>
          <w:kern w:val="2"/>
          <w:sz w:val="24"/>
          <w:szCs w:val="24"/>
          <w:lang w:eastAsia="en-GB"/>
          <w14:ligatures w14:val="standardContextual"/>
        </w:rPr>
        <w:tab/>
      </w:r>
      <w:r w:rsidRPr="00B24CCB">
        <w:rPr>
          <w:bCs/>
          <w:noProof/>
        </w:rPr>
        <w:t>Procedure for VAL server-triggered and network-based network slice adaptation for VAL application – subscribe and notify model</w:t>
      </w:r>
      <w:r>
        <w:rPr>
          <w:noProof/>
        </w:rPr>
        <w:tab/>
      </w:r>
      <w:r>
        <w:rPr>
          <w:noProof/>
        </w:rPr>
        <w:fldChar w:fldCharType="begin"/>
      </w:r>
      <w:r>
        <w:rPr>
          <w:noProof/>
        </w:rPr>
        <w:instrText xml:space="preserve"> PAGEREF _Toc170686241 \h </w:instrText>
      </w:r>
      <w:r>
        <w:rPr>
          <w:noProof/>
        </w:rPr>
      </w:r>
      <w:r>
        <w:rPr>
          <w:noProof/>
        </w:rPr>
        <w:fldChar w:fldCharType="separate"/>
      </w:r>
      <w:r>
        <w:rPr>
          <w:noProof/>
        </w:rPr>
        <w:t>78</w:t>
      </w:r>
      <w:r>
        <w:rPr>
          <w:noProof/>
        </w:rPr>
        <w:fldChar w:fldCharType="end"/>
      </w:r>
    </w:p>
    <w:p w14:paraId="706673EE" w14:textId="78875969"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9.11.2.4</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VAL UE-triggered and network-based network slice adaptation for VAL application - </w:t>
      </w:r>
      <w:r w:rsidRPr="00B24CCB">
        <w:rPr>
          <w:bCs/>
          <w:noProof/>
        </w:rPr>
        <w:t>subscribe and notify model</w:t>
      </w:r>
      <w:r>
        <w:rPr>
          <w:noProof/>
        </w:rPr>
        <w:tab/>
      </w:r>
      <w:r>
        <w:rPr>
          <w:noProof/>
        </w:rPr>
        <w:fldChar w:fldCharType="begin"/>
      </w:r>
      <w:r>
        <w:rPr>
          <w:noProof/>
        </w:rPr>
        <w:instrText xml:space="preserve"> PAGEREF _Toc170686242 \h </w:instrText>
      </w:r>
      <w:r>
        <w:rPr>
          <w:noProof/>
        </w:rPr>
      </w:r>
      <w:r>
        <w:rPr>
          <w:noProof/>
        </w:rPr>
        <w:fldChar w:fldCharType="separate"/>
      </w:r>
      <w:r>
        <w:rPr>
          <w:noProof/>
        </w:rPr>
        <w:t>79</w:t>
      </w:r>
      <w:r>
        <w:rPr>
          <w:noProof/>
        </w:rPr>
        <w:fldChar w:fldCharType="end"/>
      </w:r>
    </w:p>
    <w:p w14:paraId="257A770F" w14:textId="192CC7BA"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9.11.3</w:t>
      </w:r>
      <w:r>
        <w:rPr>
          <w:rFonts w:asciiTheme="minorHAnsi" w:eastAsiaTheme="minorEastAsia" w:hAnsiTheme="minorHAnsi" w:cstheme="minorBidi"/>
          <w:noProof/>
          <w:kern w:val="2"/>
          <w:sz w:val="24"/>
          <w:szCs w:val="24"/>
          <w:lang w:eastAsia="en-GB"/>
          <w14:ligatures w14:val="standardContextual"/>
        </w:rPr>
        <w:tab/>
      </w:r>
      <w:r w:rsidRPr="00B24CCB">
        <w:rPr>
          <w:bCs/>
          <w:noProof/>
        </w:rPr>
        <w:t>Information flows</w:t>
      </w:r>
      <w:r>
        <w:rPr>
          <w:noProof/>
        </w:rPr>
        <w:tab/>
      </w:r>
      <w:r>
        <w:rPr>
          <w:noProof/>
        </w:rPr>
        <w:fldChar w:fldCharType="begin"/>
      </w:r>
      <w:r>
        <w:rPr>
          <w:noProof/>
        </w:rPr>
        <w:instrText xml:space="preserve"> PAGEREF _Toc170686243 \h </w:instrText>
      </w:r>
      <w:r>
        <w:rPr>
          <w:noProof/>
        </w:rPr>
      </w:r>
      <w:r>
        <w:rPr>
          <w:noProof/>
        </w:rPr>
        <w:fldChar w:fldCharType="separate"/>
      </w:r>
      <w:r>
        <w:rPr>
          <w:noProof/>
        </w:rPr>
        <w:t>80</w:t>
      </w:r>
      <w:r>
        <w:rPr>
          <w:noProof/>
        </w:rPr>
        <w:fldChar w:fldCharType="end"/>
      </w:r>
    </w:p>
    <w:p w14:paraId="66364F31" w14:textId="7DB90E3F"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9.11.3.1</w:t>
      </w:r>
      <w:r>
        <w:rPr>
          <w:rFonts w:asciiTheme="minorHAnsi" w:eastAsiaTheme="minorEastAsia" w:hAnsiTheme="minorHAnsi" w:cstheme="minorBidi"/>
          <w:noProof/>
          <w:kern w:val="2"/>
          <w:sz w:val="24"/>
          <w:szCs w:val="24"/>
          <w:lang w:eastAsia="en-GB"/>
          <w14:ligatures w14:val="standardContextual"/>
        </w:rPr>
        <w:tab/>
      </w:r>
      <w:r w:rsidRPr="00B24CCB">
        <w:rPr>
          <w:bCs/>
          <w:noProof/>
        </w:rPr>
        <w:t>Network slice adaptation request</w:t>
      </w:r>
      <w:r>
        <w:rPr>
          <w:noProof/>
        </w:rPr>
        <w:tab/>
      </w:r>
      <w:r>
        <w:rPr>
          <w:noProof/>
        </w:rPr>
        <w:fldChar w:fldCharType="begin"/>
      </w:r>
      <w:r>
        <w:rPr>
          <w:noProof/>
        </w:rPr>
        <w:instrText xml:space="preserve"> PAGEREF _Toc170686244 \h </w:instrText>
      </w:r>
      <w:r>
        <w:rPr>
          <w:noProof/>
        </w:rPr>
      </w:r>
      <w:r>
        <w:rPr>
          <w:noProof/>
        </w:rPr>
        <w:fldChar w:fldCharType="separate"/>
      </w:r>
      <w:r>
        <w:rPr>
          <w:noProof/>
        </w:rPr>
        <w:t>80</w:t>
      </w:r>
      <w:r>
        <w:rPr>
          <w:noProof/>
        </w:rPr>
        <w:fldChar w:fldCharType="end"/>
      </w:r>
    </w:p>
    <w:p w14:paraId="4C88F559" w14:textId="7CEAE185"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9.11.3.2</w:t>
      </w:r>
      <w:r>
        <w:rPr>
          <w:rFonts w:asciiTheme="minorHAnsi" w:eastAsiaTheme="minorEastAsia" w:hAnsiTheme="minorHAnsi" w:cstheme="minorBidi"/>
          <w:noProof/>
          <w:kern w:val="2"/>
          <w:sz w:val="24"/>
          <w:szCs w:val="24"/>
          <w:lang w:eastAsia="en-GB"/>
          <w14:ligatures w14:val="standardContextual"/>
        </w:rPr>
        <w:tab/>
      </w:r>
      <w:r w:rsidRPr="00B24CCB">
        <w:rPr>
          <w:bCs/>
          <w:noProof/>
        </w:rPr>
        <w:t>Network slice adaptation response</w:t>
      </w:r>
      <w:r>
        <w:rPr>
          <w:noProof/>
        </w:rPr>
        <w:tab/>
      </w:r>
      <w:r>
        <w:rPr>
          <w:noProof/>
        </w:rPr>
        <w:fldChar w:fldCharType="begin"/>
      </w:r>
      <w:r>
        <w:rPr>
          <w:noProof/>
        </w:rPr>
        <w:instrText xml:space="preserve"> PAGEREF _Toc170686245 \h </w:instrText>
      </w:r>
      <w:r>
        <w:rPr>
          <w:noProof/>
        </w:rPr>
      </w:r>
      <w:r>
        <w:rPr>
          <w:noProof/>
        </w:rPr>
        <w:fldChar w:fldCharType="separate"/>
      </w:r>
      <w:r>
        <w:rPr>
          <w:noProof/>
        </w:rPr>
        <w:t>80</w:t>
      </w:r>
      <w:r>
        <w:rPr>
          <w:noProof/>
        </w:rPr>
        <w:fldChar w:fldCharType="end"/>
      </w:r>
    </w:p>
    <w:p w14:paraId="3D393C69" w14:textId="0BE377BC"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9.11.3.3</w:t>
      </w:r>
      <w:r>
        <w:rPr>
          <w:rFonts w:asciiTheme="minorHAnsi" w:eastAsiaTheme="minorEastAsia" w:hAnsiTheme="minorHAnsi" w:cstheme="minorBidi"/>
          <w:noProof/>
          <w:kern w:val="2"/>
          <w:sz w:val="24"/>
          <w:szCs w:val="24"/>
          <w:lang w:eastAsia="en-GB"/>
          <w14:ligatures w14:val="standardContextual"/>
        </w:rPr>
        <w:tab/>
      </w:r>
      <w:r w:rsidRPr="00B24CCB">
        <w:rPr>
          <w:bCs/>
          <w:noProof/>
        </w:rPr>
        <w:t>Network slice adaptation trigger</w:t>
      </w:r>
      <w:r>
        <w:rPr>
          <w:noProof/>
        </w:rPr>
        <w:tab/>
      </w:r>
      <w:r>
        <w:rPr>
          <w:noProof/>
        </w:rPr>
        <w:fldChar w:fldCharType="begin"/>
      </w:r>
      <w:r>
        <w:rPr>
          <w:noProof/>
        </w:rPr>
        <w:instrText xml:space="preserve"> PAGEREF _Toc170686246 \h </w:instrText>
      </w:r>
      <w:r>
        <w:rPr>
          <w:noProof/>
        </w:rPr>
      </w:r>
      <w:r>
        <w:rPr>
          <w:noProof/>
        </w:rPr>
        <w:fldChar w:fldCharType="separate"/>
      </w:r>
      <w:r>
        <w:rPr>
          <w:noProof/>
        </w:rPr>
        <w:t>80</w:t>
      </w:r>
      <w:r>
        <w:rPr>
          <w:noProof/>
        </w:rPr>
        <w:fldChar w:fldCharType="end"/>
      </w:r>
    </w:p>
    <w:p w14:paraId="57CF6342" w14:textId="0AD1941F"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9.11.3.4</w:t>
      </w:r>
      <w:r>
        <w:rPr>
          <w:rFonts w:asciiTheme="minorHAnsi" w:eastAsiaTheme="minorEastAsia" w:hAnsiTheme="minorHAnsi" w:cstheme="minorBidi"/>
          <w:noProof/>
          <w:kern w:val="2"/>
          <w:sz w:val="24"/>
          <w:szCs w:val="24"/>
          <w:lang w:eastAsia="en-GB"/>
          <w14:ligatures w14:val="standardContextual"/>
        </w:rPr>
        <w:tab/>
      </w:r>
      <w:r w:rsidRPr="00B24CCB">
        <w:rPr>
          <w:bCs/>
          <w:noProof/>
        </w:rPr>
        <w:t>Network slice adaptation trigger response</w:t>
      </w:r>
      <w:r>
        <w:rPr>
          <w:noProof/>
        </w:rPr>
        <w:tab/>
      </w:r>
      <w:r>
        <w:rPr>
          <w:noProof/>
        </w:rPr>
        <w:fldChar w:fldCharType="begin"/>
      </w:r>
      <w:r>
        <w:rPr>
          <w:noProof/>
        </w:rPr>
        <w:instrText xml:space="preserve"> PAGEREF _Toc170686247 \h </w:instrText>
      </w:r>
      <w:r>
        <w:rPr>
          <w:noProof/>
        </w:rPr>
      </w:r>
      <w:r>
        <w:rPr>
          <w:noProof/>
        </w:rPr>
        <w:fldChar w:fldCharType="separate"/>
      </w:r>
      <w:r>
        <w:rPr>
          <w:noProof/>
        </w:rPr>
        <w:t>81</w:t>
      </w:r>
      <w:r>
        <w:rPr>
          <w:noProof/>
        </w:rPr>
        <w:fldChar w:fldCharType="end"/>
      </w:r>
    </w:p>
    <w:p w14:paraId="4A1FB005" w14:textId="42CFAC1F"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9.11.3.5</w:t>
      </w:r>
      <w:r>
        <w:rPr>
          <w:rFonts w:asciiTheme="minorHAnsi" w:eastAsiaTheme="minorEastAsia" w:hAnsiTheme="minorHAnsi" w:cstheme="minorBidi"/>
          <w:noProof/>
          <w:kern w:val="2"/>
          <w:sz w:val="24"/>
          <w:szCs w:val="24"/>
          <w:lang w:eastAsia="en-GB"/>
          <w14:ligatures w14:val="standardContextual"/>
        </w:rPr>
        <w:tab/>
      </w:r>
      <w:r w:rsidRPr="00B24CCB">
        <w:rPr>
          <w:bCs/>
          <w:noProof/>
        </w:rPr>
        <w:t>Network slice adaptation subscribe request</w:t>
      </w:r>
      <w:r>
        <w:rPr>
          <w:noProof/>
        </w:rPr>
        <w:tab/>
      </w:r>
      <w:r>
        <w:rPr>
          <w:noProof/>
        </w:rPr>
        <w:fldChar w:fldCharType="begin"/>
      </w:r>
      <w:r>
        <w:rPr>
          <w:noProof/>
        </w:rPr>
        <w:instrText xml:space="preserve"> PAGEREF _Toc170686248 \h </w:instrText>
      </w:r>
      <w:r>
        <w:rPr>
          <w:noProof/>
        </w:rPr>
      </w:r>
      <w:r>
        <w:rPr>
          <w:noProof/>
        </w:rPr>
        <w:fldChar w:fldCharType="separate"/>
      </w:r>
      <w:r>
        <w:rPr>
          <w:noProof/>
        </w:rPr>
        <w:t>81</w:t>
      </w:r>
      <w:r>
        <w:rPr>
          <w:noProof/>
        </w:rPr>
        <w:fldChar w:fldCharType="end"/>
      </w:r>
    </w:p>
    <w:p w14:paraId="3CB08FE0" w14:textId="2FD7768B"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9.11.3.6</w:t>
      </w:r>
      <w:r>
        <w:rPr>
          <w:rFonts w:asciiTheme="minorHAnsi" w:eastAsiaTheme="minorEastAsia" w:hAnsiTheme="minorHAnsi" w:cstheme="minorBidi"/>
          <w:noProof/>
          <w:kern w:val="2"/>
          <w:sz w:val="24"/>
          <w:szCs w:val="24"/>
          <w:lang w:eastAsia="en-GB"/>
          <w14:ligatures w14:val="standardContextual"/>
        </w:rPr>
        <w:tab/>
      </w:r>
      <w:r w:rsidRPr="00B24CCB">
        <w:rPr>
          <w:bCs/>
          <w:noProof/>
        </w:rPr>
        <w:t>Network slice adaptation subscribe response</w:t>
      </w:r>
      <w:r>
        <w:rPr>
          <w:noProof/>
        </w:rPr>
        <w:tab/>
      </w:r>
      <w:r>
        <w:rPr>
          <w:noProof/>
        </w:rPr>
        <w:fldChar w:fldCharType="begin"/>
      </w:r>
      <w:r>
        <w:rPr>
          <w:noProof/>
        </w:rPr>
        <w:instrText xml:space="preserve"> PAGEREF _Toc170686249 \h </w:instrText>
      </w:r>
      <w:r>
        <w:rPr>
          <w:noProof/>
        </w:rPr>
      </w:r>
      <w:r>
        <w:rPr>
          <w:noProof/>
        </w:rPr>
        <w:fldChar w:fldCharType="separate"/>
      </w:r>
      <w:r>
        <w:rPr>
          <w:noProof/>
        </w:rPr>
        <w:t>82</w:t>
      </w:r>
      <w:r>
        <w:rPr>
          <w:noProof/>
        </w:rPr>
        <w:fldChar w:fldCharType="end"/>
      </w:r>
    </w:p>
    <w:p w14:paraId="5C8C58F8" w14:textId="1B1F26AE"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9.11.3.7</w:t>
      </w:r>
      <w:r>
        <w:rPr>
          <w:rFonts w:asciiTheme="minorHAnsi" w:eastAsiaTheme="minorEastAsia" w:hAnsiTheme="minorHAnsi" w:cstheme="minorBidi"/>
          <w:noProof/>
          <w:kern w:val="2"/>
          <w:sz w:val="24"/>
          <w:szCs w:val="24"/>
          <w:lang w:eastAsia="en-GB"/>
          <w14:ligatures w14:val="standardContextual"/>
        </w:rPr>
        <w:tab/>
      </w:r>
      <w:r w:rsidRPr="00B24CCB">
        <w:rPr>
          <w:bCs/>
          <w:noProof/>
        </w:rPr>
        <w:t>Network slice adaptation trigger subscribe request</w:t>
      </w:r>
      <w:r>
        <w:rPr>
          <w:noProof/>
        </w:rPr>
        <w:tab/>
      </w:r>
      <w:r>
        <w:rPr>
          <w:noProof/>
        </w:rPr>
        <w:fldChar w:fldCharType="begin"/>
      </w:r>
      <w:r>
        <w:rPr>
          <w:noProof/>
        </w:rPr>
        <w:instrText xml:space="preserve"> PAGEREF _Toc170686250 \h </w:instrText>
      </w:r>
      <w:r>
        <w:rPr>
          <w:noProof/>
        </w:rPr>
      </w:r>
      <w:r>
        <w:rPr>
          <w:noProof/>
        </w:rPr>
        <w:fldChar w:fldCharType="separate"/>
      </w:r>
      <w:r>
        <w:rPr>
          <w:noProof/>
        </w:rPr>
        <w:t>82</w:t>
      </w:r>
      <w:r>
        <w:rPr>
          <w:noProof/>
        </w:rPr>
        <w:fldChar w:fldCharType="end"/>
      </w:r>
    </w:p>
    <w:p w14:paraId="0F3DFEB5" w14:textId="166832DE"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9.11.3.8</w:t>
      </w:r>
      <w:r>
        <w:rPr>
          <w:rFonts w:asciiTheme="minorHAnsi" w:eastAsiaTheme="minorEastAsia" w:hAnsiTheme="minorHAnsi" w:cstheme="minorBidi"/>
          <w:noProof/>
          <w:kern w:val="2"/>
          <w:sz w:val="24"/>
          <w:szCs w:val="24"/>
          <w:lang w:eastAsia="en-GB"/>
          <w14:ligatures w14:val="standardContextual"/>
        </w:rPr>
        <w:tab/>
      </w:r>
      <w:r w:rsidRPr="00B24CCB">
        <w:rPr>
          <w:bCs/>
          <w:noProof/>
        </w:rPr>
        <w:t>Network slice adaptation trigger subscribe response</w:t>
      </w:r>
      <w:r>
        <w:rPr>
          <w:noProof/>
        </w:rPr>
        <w:tab/>
      </w:r>
      <w:r>
        <w:rPr>
          <w:noProof/>
        </w:rPr>
        <w:fldChar w:fldCharType="begin"/>
      </w:r>
      <w:r>
        <w:rPr>
          <w:noProof/>
        </w:rPr>
        <w:instrText xml:space="preserve"> PAGEREF _Toc170686251 \h </w:instrText>
      </w:r>
      <w:r>
        <w:rPr>
          <w:noProof/>
        </w:rPr>
      </w:r>
      <w:r>
        <w:rPr>
          <w:noProof/>
        </w:rPr>
        <w:fldChar w:fldCharType="separate"/>
      </w:r>
      <w:r>
        <w:rPr>
          <w:noProof/>
        </w:rPr>
        <w:t>83</w:t>
      </w:r>
      <w:r>
        <w:rPr>
          <w:noProof/>
        </w:rPr>
        <w:fldChar w:fldCharType="end"/>
      </w:r>
    </w:p>
    <w:p w14:paraId="58612CB6" w14:textId="51CCE9F3"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9.11.3.9</w:t>
      </w:r>
      <w:r>
        <w:rPr>
          <w:rFonts w:asciiTheme="minorHAnsi" w:eastAsiaTheme="minorEastAsia" w:hAnsiTheme="minorHAnsi" w:cstheme="minorBidi"/>
          <w:noProof/>
          <w:kern w:val="2"/>
          <w:sz w:val="24"/>
          <w:szCs w:val="24"/>
          <w:lang w:eastAsia="en-GB"/>
          <w14:ligatures w14:val="standardContextual"/>
        </w:rPr>
        <w:tab/>
      </w:r>
      <w:r w:rsidRPr="00B24CCB">
        <w:rPr>
          <w:bCs/>
          <w:noProof/>
        </w:rPr>
        <w:t>Network slice adaptation notification</w:t>
      </w:r>
      <w:r>
        <w:rPr>
          <w:noProof/>
        </w:rPr>
        <w:tab/>
      </w:r>
      <w:r>
        <w:rPr>
          <w:noProof/>
        </w:rPr>
        <w:fldChar w:fldCharType="begin"/>
      </w:r>
      <w:r>
        <w:rPr>
          <w:noProof/>
        </w:rPr>
        <w:instrText xml:space="preserve"> PAGEREF _Toc170686252 \h </w:instrText>
      </w:r>
      <w:r>
        <w:rPr>
          <w:noProof/>
        </w:rPr>
      </w:r>
      <w:r>
        <w:rPr>
          <w:noProof/>
        </w:rPr>
        <w:fldChar w:fldCharType="separate"/>
      </w:r>
      <w:r>
        <w:rPr>
          <w:noProof/>
        </w:rPr>
        <w:t>83</w:t>
      </w:r>
      <w:r>
        <w:rPr>
          <w:noProof/>
        </w:rPr>
        <w:fldChar w:fldCharType="end"/>
      </w:r>
    </w:p>
    <w:p w14:paraId="22FD1C7C" w14:textId="4CB20012"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9.11.4</w:t>
      </w:r>
      <w:r>
        <w:rPr>
          <w:rFonts w:asciiTheme="minorHAnsi" w:eastAsiaTheme="minorEastAsia" w:hAnsiTheme="minorHAnsi" w:cstheme="minorBidi"/>
          <w:noProof/>
          <w:kern w:val="2"/>
          <w:sz w:val="24"/>
          <w:szCs w:val="24"/>
          <w:lang w:eastAsia="en-GB"/>
          <w14:ligatures w14:val="standardContextual"/>
        </w:rPr>
        <w:tab/>
      </w:r>
      <w:r w:rsidRPr="00B24CCB">
        <w:rPr>
          <w:bCs/>
          <w:noProof/>
        </w:rPr>
        <w:t>APIs</w:t>
      </w:r>
      <w:r>
        <w:rPr>
          <w:noProof/>
        </w:rPr>
        <w:tab/>
      </w:r>
      <w:r>
        <w:rPr>
          <w:noProof/>
        </w:rPr>
        <w:fldChar w:fldCharType="begin"/>
      </w:r>
      <w:r>
        <w:rPr>
          <w:noProof/>
        </w:rPr>
        <w:instrText xml:space="preserve"> PAGEREF _Toc170686253 \h </w:instrText>
      </w:r>
      <w:r>
        <w:rPr>
          <w:noProof/>
        </w:rPr>
      </w:r>
      <w:r>
        <w:rPr>
          <w:noProof/>
        </w:rPr>
        <w:fldChar w:fldCharType="separate"/>
      </w:r>
      <w:r>
        <w:rPr>
          <w:noProof/>
        </w:rPr>
        <w:t>83</w:t>
      </w:r>
      <w:r>
        <w:rPr>
          <w:noProof/>
        </w:rPr>
        <w:fldChar w:fldCharType="end"/>
      </w:r>
    </w:p>
    <w:p w14:paraId="633A76C5" w14:textId="05479C33"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9.11.4.1</w:t>
      </w:r>
      <w:r>
        <w:rPr>
          <w:rFonts w:asciiTheme="minorHAnsi" w:eastAsiaTheme="minorEastAsia" w:hAnsiTheme="minorHAnsi" w:cstheme="minorBidi"/>
          <w:noProof/>
          <w:kern w:val="2"/>
          <w:sz w:val="24"/>
          <w:szCs w:val="24"/>
          <w:lang w:eastAsia="en-GB"/>
          <w14:ligatures w14:val="standardContextual"/>
        </w:rPr>
        <w:tab/>
      </w:r>
      <w:r w:rsidRPr="00B24CCB">
        <w:rPr>
          <w:bCs/>
          <w:noProof/>
        </w:rPr>
        <w:t>General</w:t>
      </w:r>
      <w:r>
        <w:rPr>
          <w:noProof/>
        </w:rPr>
        <w:tab/>
      </w:r>
      <w:r>
        <w:rPr>
          <w:noProof/>
        </w:rPr>
        <w:fldChar w:fldCharType="begin"/>
      </w:r>
      <w:r>
        <w:rPr>
          <w:noProof/>
        </w:rPr>
        <w:instrText xml:space="preserve"> PAGEREF _Toc170686254 \h </w:instrText>
      </w:r>
      <w:r>
        <w:rPr>
          <w:noProof/>
        </w:rPr>
      </w:r>
      <w:r>
        <w:rPr>
          <w:noProof/>
        </w:rPr>
        <w:fldChar w:fldCharType="separate"/>
      </w:r>
      <w:r>
        <w:rPr>
          <w:noProof/>
        </w:rPr>
        <w:t>83</w:t>
      </w:r>
      <w:r>
        <w:rPr>
          <w:noProof/>
        </w:rPr>
        <w:fldChar w:fldCharType="end"/>
      </w:r>
    </w:p>
    <w:p w14:paraId="54EB4679" w14:textId="721BAC62"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9.11.4.2</w:t>
      </w:r>
      <w:r>
        <w:rPr>
          <w:rFonts w:asciiTheme="minorHAnsi" w:eastAsiaTheme="minorEastAsia" w:hAnsiTheme="minorHAnsi" w:cstheme="minorBidi"/>
          <w:noProof/>
          <w:kern w:val="2"/>
          <w:sz w:val="24"/>
          <w:szCs w:val="24"/>
          <w:lang w:eastAsia="en-GB"/>
          <w14:ligatures w14:val="standardContextual"/>
        </w:rPr>
        <w:tab/>
      </w:r>
      <w:r w:rsidRPr="00B24CCB">
        <w:rPr>
          <w:bCs/>
          <w:noProof/>
        </w:rPr>
        <w:t>SS_</w:t>
      </w:r>
      <w:r w:rsidRPr="00B24CCB">
        <w:rPr>
          <w:rFonts w:eastAsiaTheme="minorEastAsia"/>
          <w:bCs/>
          <w:noProof/>
          <w:lang w:eastAsia="zh-CN"/>
        </w:rPr>
        <w:t>NSCE_</w:t>
      </w:r>
      <w:r w:rsidRPr="00B24CCB">
        <w:rPr>
          <w:bCs/>
          <w:noProof/>
        </w:rPr>
        <w:t>NetworkSliceAdaptation API</w:t>
      </w:r>
      <w:r>
        <w:rPr>
          <w:noProof/>
        </w:rPr>
        <w:tab/>
      </w:r>
      <w:r>
        <w:rPr>
          <w:noProof/>
        </w:rPr>
        <w:fldChar w:fldCharType="begin"/>
      </w:r>
      <w:r>
        <w:rPr>
          <w:noProof/>
        </w:rPr>
        <w:instrText xml:space="preserve"> PAGEREF _Toc170686255 \h </w:instrText>
      </w:r>
      <w:r>
        <w:rPr>
          <w:noProof/>
        </w:rPr>
      </w:r>
      <w:r>
        <w:rPr>
          <w:noProof/>
        </w:rPr>
        <w:fldChar w:fldCharType="separate"/>
      </w:r>
      <w:r>
        <w:rPr>
          <w:noProof/>
        </w:rPr>
        <w:t>84</w:t>
      </w:r>
      <w:r>
        <w:rPr>
          <w:noProof/>
        </w:rPr>
        <w:fldChar w:fldCharType="end"/>
      </w:r>
    </w:p>
    <w:p w14:paraId="60FB60CE" w14:textId="51928F1A" w:rsidR="000930DE" w:rsidRDefault="000930DE">
      <w:pPr>
        <w:pStyle w:val="TOC5"/>
        <w:rPr>
          <w:rFonts w:asciiTheme="minorHAnsi" w:eastAsiaTheme="minorEastAsia" w:hAnsiTheme="minorHAnsi" w:cstheme="minorBidi"/>
          <w:noProof/>
          <w:kern w:val="2"/>
          <w:sz w:val="24"/>
          <w:szCs w:val="24"/>
          <w:lang w:eastAsia="en-GB"/>
          <w14:ligatures w14:val="standardContextual"/>
        </w:rPr>
      </w:pPr>
      <w:r>
        <w:rPr>
          <w:noProof/>
        </w:rPr>
        <w:t>9.11.4.2.1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_Toc170686256 \h </w:instrText>
      </w:r>
      <w:r>
        <w:rPr>
          <w:noProof/>
        </w:rPr>
      </w:r>
      <w:r>
        <w:rPr>
          <w:noProof/>
        </w:rPr>
        <w:fldChar w:fldCharType="separate"/>
      </w:r>
      <w:r>
        <w:rPr>
          <w:noProof/>
        </w:rPr>
        <w:t>84</w:t>
      </w:r>
      <w:r>
        <w:rPr>
          <w:noProof/>
        </w:rPr>
        <w:fldChar w:fldCharType="end"/>
      </w:r>
    </w:p>
    <w:p w14:paraId="26BD984D" w14:textId="03E92E4C" w:rsidR="000930DE" w:rsidRDefault="000930DE">
      <w:pPr>
        <w:pStyle w:val="TOC5"/>
        <w:rPr>
          <w:rFonts w:asciiTheme="minorHAnsi" w:eastAsiaTheme="minorEastAsia" w:hAnsiTheme="minorHAnsi" w:cstheme="minorBidi"/>
          <w:noProof/>
          <w:kern w:val="2"/>
          <w:sz w:val="24"/>
          <w:szCs w:val="24"/>
          <w:lang w:eastAsia="en-GB"/>
          <w14:ligatures w14:val="standardContextual"/>
        </w:rPr>
      </w:pPr>
      <w:r>
        <w:rPr>
          <w:noProof/>
        </w:rPr>
        <w:t>9.11.4.2.2</w:t>
      </w:r>
      <w:r>
        <w:rPr>
          <w:rFonts w:asciiTheme="minorHAnsi" w:eastAsiaTheme="minorEastAsia" w:hAnsiTheme="minorHAnsi" w:cstheme="minorBidi"/>
          <w:noProof/>
          <w:kern w:val="2"/>
          <w:sz w:val="24"/>
          <w:szCs w:val="24"/>
          <w:lang w:eastAsia="en-GB"/>
          <w14:ligatures w14:val="standardContextual"/>
        </w:rPr>
        <w:tab/>
      </w:r>
      <w:r>
        <w:rPr>
          <w:noProof/>
        </w:rPr>
        <w:t>Network_Slice_Adaptation</w:t>
      </w:r>
      <w:r>
        <w:rPr>
          <w:noProof/>
        </w:rPr>
        <w:tab/>
      </w:r>
      <w:r>
        <w:rPr>
          <w:noProof/>
        </w:rPr>
        <w:fldChar w:fldCharType="begin"/>
      </w:r>
      <w:r>
        <w:rPr>
          <w:noProof/>
        </w:rPr>
        <w:instrText xml:space="preserve"> PAGEREF _Toc170686257 \h </w:instrText>
      </w:r>
      <w:r>
        <w:rPr>
          <w:noProof/>
        </w:rPr>
      </w:r>
      <w:r>
        <w:rPr>
          <w:noProof/>
        </w:rPr>
        <w:fldChar w:fldCharType="separate"/>
      </w:r>
      <w:r>
        <w:rPr>
          <w:noProof/>
        </w:rPr>
        <w:t>84</w:t>
      </w:r>
      <w:r>
        <w:rPr>
          <w:noProof/>
        </w:rPr>
        <w:fldChar w:fldCharType="end"/>
      </w:r>
    </w:p>
    <w:p w14:paraId="5288972A" w14:textId="2DB8E993"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sidRPr="00B24CCB">
        <w:rPr>
          <w:rFonts w:eastAsia="SimSun"/>
          <w:bCs/>
          <w:noProof/>
        </w:rPr>
        <w:t>9</w:t>
      </w:r>
      <w:r w:rsidRPr="00B24CCB">
        <w:rPr>
          <w:bCs/>
          <w:noProof/>
        </w:rPr>
        <w:t>.</w:t>
      </w:r>
      <w:r w:rsidRPr="00B24CCB">
        <w:rPr>
          <w:rFonts w:eastAsiaTheme="minorEastAsia"/>
          <w:bCs/>
          <w:noProof/>
          <w:lang w:eastAsia="zh-CN"/>
        </w:rPr>
        <w:t>12</w:t>
      </w:r>
      <w:r>
        <w:rPr>
          <w:rFonts w:asciiTheme="minorHAnsi" w:eastAsiaTheme="minorEastAsia" w:hAnsiTheme="minorHAnsi" w:cstheme="minorBidi"/>
          <w:noProof/>
          <w:kern w:val="2"/>
          <w:sz w:val="24"/>
          <w:szCs w:val="24"/>
          <w:lang w:eastAsia="en-GB"/>
          <w14:ligatures w14:val="standardContextual"/>
        </w:rPr>
        <w:tab/>
      </w:r>
      <w:r w:rsidRPr="00B24CCB">
        <w:rPr>
          <w:bCs/>
          <w:noProof/>
        </w:rPr>
        <w:t>Slice related communication service lifecycle management exposure</w:t>
      </w:r>
      <w:r>
        <w:rPr>
          <w:noProof/>
        </w:rPr>
        <w:tab/>
      </w:r>
      <w:r>
        <w:rPr>
          <w:noProof/>
        </w:rPr>
        <w:fldChar w:fldCharType="begin"/>
      </w:r>
      <w:r>
        <w:rPr>
          <w:noProof/>
        </w:rPr>
        <w:instrText xml:space="preserve"> PAGEREF _Toc170686258 \h </w:instrText>
      </w:r>
      <w:r>
        <w:rPr>
          <w:noProof/>
        </w:rPr>
      </w:r>
      <w:r>
        <w:rPr>
          <w:noProof/>
        </w:rPr>
        <w:fldChar w:fldCharType="separate"/>
      </w:r>
      <w:r>
        <w:rPr>
          <w:noProof/>
        </w:rPr>
        <w:t>84</w:t>
      </w:r>
      <w:r>
        <w:rPr>
          <w:noProof/>
        </w:rPr>
        <w:fldChar w:fldCharType="end"/>
      </w:r>
    </w:p>
    <w:p w14:paraId="5D1C1440" w14:textId="14164E9A"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rFonts w:eastAsia="SimSun"/>
          <w:bCs/>
          <w:noProof/>
        </w:rPr>
        <w:t>9</w:t>
      </w:r>
      <w:r w:rsidRPr="00B24CCB">
        <w:rPr>
          <w:bCs/>
          <w:noProof/>
        </w:rPr>
        <w:t>.</w:t>
      </w:r>
      <w:r w:rsidRPr="00B24CCB">
        <w:rPr>
          <w:rFonts w:eastAsiaTheme="minorEastAsia"/>
          <w:bCs/>
          <w:noProof/>
          <w:lang w:eastAsia="zh-CN"/>
        </w:rPr>
        <w:t>12</w:t>
      </w:r>
      <w:r w:rsidRPr="00B24CCB">
        <w:rPr>
          <w:bCs/>
          <w:noProof/>
        </w:rPr>
        <w:t>.1</w:t>
      </w:r>
      <w:r>
        <w:rPr>
          <w:rFonts w:asciiTheme="minorHAnsi" w:eastAsiaTheme="minorEastAsia" w:hAnsiTheme="minorHAnsi" w:cstheme="minorBidi"/>
          <w:noProof/>
          <w:kern w:val="2"/>
          <w:sz w:val="24"/>
          <w:szCs w:val="24"/>
          <w:lang w:eastAsia="en-GB"/>
          <w14:ligatures w14:val="standardContextual"/>
        </w:rPr>
        <w:tab/>
      </w:r>
      <w:r w:rsidRPr="00B24CCB">
        <w:rPr>
          <w:bCs/>
          <w:noProof/>
        </w:rPr>
        <w:t>General</w:t>
      </w:r>
      <w:r>
        <w:rPr>
          <w:noProof/>
        </w:rPr>
        <w:tab/>
      </w:r>
      <w:r>
        <w:rPr>
          <w:noProof/>
        </w:rPr>
        <w:fldChar w:fldCharType="begin"/>
      </w:r>
      <w:r>
        <w:rPr>
          <w:noProof/>
        </w:rPr>
        <w:instrText xml:space="preserve"> PAGEREF _Toc170686259 \h </w:instrText>
      </w:r>
      <w:r>
        <w:rPr>
          <w:noProof/>
        </w:rPr>
      </w:r>
      <w:r>
        <w:rPr>
          <w:noProof/>
        </w:rPr>
        <w:fldChar w:fldCharType="separate"/>
      </w:r>
      <w:r>
        <w:rPr>
          <w:noProof/>
        </w:rPr>
        <w:t>84</w:t>
      </w:r>
      <w:r>
        <w:rPr>
          <w:noProof/>
        </w:rPr>
        <w:fldChar w:fldCharType="end"/>
      </w:r>
    </w:p>
    <w:p w14:paraId="1941CDF8" w14:textId="2CFF16F3"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rFonts w:eastAsia="SimSun"/>
          <w:bCs/>
          <w:noProof/>
        </w:rPr>
        <w:t>9</w:t>
      </w:r>
      <w:r w:rsidRPr="00B24CCB">
        <w:rPr>
          <w:bCs/>
          <w:noProof/>
        </w:rPr>
        <w:t>.</w:t>
      </w:r>
      <w:r w:rsidRPr="00B24CCB">
        <w:rPr>
          <w:rFonts w:eastAsiaTheme="minorEastAsia"/>
          <w:bCs/>
          <w:noProof/>
          <w:lang w:eastAsia="zh-CN"/>
        </w:rPr>
        <w:t>12</w:t>
      </w:r>
      <w:r w:rsidRPr="00B24CCB">
        <w:rPr>
          <w:bCs/>
          <w:noProof/>
        </w:rPr>
        <w:t>.</w:t>
      </w:r>
      <w:r w:rsidRPr="00B24CCB">
        <w:rPr>
          <w:rFonts w:eastAsia="SimSun" w:cs="Arial"/>
          <w:bCs/>
          <w:noProof/>
        </w:rPr>
        <w:t>2</w:t>
      </w:r>
      <w:r>
        <w:rPr>
          <w:rFonts w:asciiTheme="minorHAnsi" w:eastAsiaTheme="minorEastAsia" w:hAnsiTheme="minorHAnsi" w:cstheme="minorBidi"/>
          <w:noProof/>
          <w:kern w:val="2"/>
          <w:sz w:val="24"/>
          <w:szCs w:val="24"/>
          <w:lang w:eastAsia="en-GB"/>
          <w14:ligatures w14:val="standardContextual"/>
        </w:rPr>
        <w:tab/>
      </w:r>
      <w:r w:rsidRPr="00B24CCB">
        <w:rPr>
          <w:bCs/>
          <w:noProof/>
        </w:rPr>
        <w:t>Procedure</w:t>
      </w:r>
      <w:r>
        <w:rPr>
          <w:noProof/>
        </w:rPr>
        <w:tab/>
      </w:r>
      <w:r>
        <w:rPr>
          <w:noProof/>
        </w:rPr>
        <w:fldChar w:fldCharType="begin"/>
      </w:r>
      <w:r>
        <w:rPr>
          <w:noProof/>
        </w:rPr>
        <w:instrText xml:space="preserve"> PAGEREF _Toc170686260 \h </w:instrText>
      </w:r>
      <w:r>
        <w:rPr>
          <w:noProof/>
        </w:rPr>
      </w:r>
      <w:r>
        <w:rPr>
          <w:noProof/>
        </w:rPr>
        <w:fldChar w:fldCharType="separate"/>
      </w:r>
      <w:r>
        <w:rPr>
          <w:noProof/>
        </w:rPr>
        <w:t>84</w:t>
      </w:r>
      <w:r>
        <w:rPr>
          <w:noProof/>
        </w:rPr>
        <w:fldChar w:fldCharType="end"/>
      </w:r>
    </w:p>
    <w:p w14:paraId="0C875A18" w14:textId="68B4ACB5"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12</w:t>
      </w:r>
      <w:r w:rsidRPr="00B24CCB">
        <w:rPr>
          <w:bCs/>
          <w:noProof/>
        </w:rPr>
        <w:t>.</w:t>
      </w:r>
      <w:r w:rsidRPr="00B24CCB">
        <w:rPr>
          <w:rFonts w:cs="Arial"/>
          <w:bCs/>
          <w:noProof/>
        </w:rPr>
        <w:t>2</w:t>
      </w:r>
      <w:r w:rsidRPr="00B24CCB">
        <w:rPr>
          <w:bCs/>
          <w:noProof/>
        </w:rPr>
        <w:t>.1</w:t>
      </w:r>
      <w:r>
        <w:rPr>
          <w:rFonts w:asciiTheme="minorHAnsi" w:eastAsiaTheme="minorEastAsia" w:hAnsiTheme="minorHAnsi" w:cstheme="minorBidi"/>
          <w:noProof/>
          <w:kern w:val="2"/>
          <w:sz w:val="24"/>
          <w:szCs w:val="24"/>
          <w:lang w:eastAsia="en-GB"/>
          <w14:ligatures w14:val="standardContextual"/>
        </w:rPr>
        <w:tab/>
      </w:r>
      <w:r w:rsidRPr="00B24CCB">
        <w:rPr>
          <w:bCs/>
          <w:noProof/>
        </w:rPr>
        <w:t>Procedures on slice related communication service lifecycle management exposure</w:t>
      </w:r>
      <w:r>
        <w:rPr>
          <w:noProof/>
        </w:rPr>
        <w:tab/>
      </w:r>
      <w:r>
        <w:rPr>
          <w:noProof/>
        </w:rPr>
        <w:fldChar w:fldCharType="begin"/>
      </w:r>
      <w:r>
        <w:rPr>
          <w:noProof/>
        </w:rPr>
        <w:instrText xml:space="preserve"> PAGEREF _Toc170686261 \h </w:instrText>
      </w:r>
      <w:r>
        <w:rPr>
          <w:noProof/>
        </w:rPr>
      </w:r>
      <w:r>
        <w:rPr>
          <w:noProof/>
        </w:rPr>
        <w:fldChar w:fldCharType="separate"/>
      </w:r>
      <w:r>
        <w:rPr>
          <w:noProof/>
        </w:rPr>
        <w:t>84</w:t>
      </w:r>
      <w:r>
        <w:rPr>
          <w:noProof/>
        </w:rPr>
        <w:fldChar w:fldCharType="end"/>
      </w:r>
    </w:p>
    <w:p w14:paraId="3F980AA2" w14:textId="54C015AC" w:rsidR="000930DE" w:rsidRDefault="000930DE">
      <w:pPr>
        <w:pStyle w:val="TOC5"/>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12</w:t>
      </w:r>
      <w:r w:rsidRPr="00B24CCB">
        <w:rPr>
          <w:bCs/>
          <w:noProof/>
        </w:rPr>
        <w:t>.</w:t>
      </w:r>
      <w:r w:rsidRPr="00B24CCB">
        <w:rPr>
          <w:rFonts w:cs="Arial"/>
          <w:bCs/>
          <w:noProof/>
        </w:rPr>
        <w:t>2</w:t>
      </w:r>
      <w:r w:rsidRPr="00B24CCB">
        <w:rPr>
          <w:bCs/>
          <w:noProof/>
        </w:rPr>
        <w:t>.1</w:t>
      </w:r>
      <w:r w:rsidRPr="00B24CCB">
        <w:rPr>
          <w:rFonts w:ascii="DengXian" w:eastAsia="DengXian" w:hAnsi="DengXian"/>
          <w:bCs/>
          <w:noProof/>
        </w:rPr>
        <w:t>.</w:t>
      </w:r>
      <w:r w:rsidRPr="00B24CCB">
        <w:rPr>
          <w:bCs/>
          <w:noProof/>
        </w:rPr>
        <w:t>1</w:t>
      </w:r>
      <w:r>
        <w:rPr>
          <w:rFonts w:asciiTheme="minorHAnsi" w:eastAsiaTheme="minorEastAsia" w:hAnsiTheme="minorHAnsi" w:cstheme="minorBidi"/>
          <w:noProof/>
          <w:kern w:val="2"/>
          <w:sz w:val="24"/>
          <w:szCs w:val="24"/>
          <w:lang w:eastAsia="en-GB"/>
          <w14:ligatures w14:val="standardContextual"/>
        </w:rPr>
        <w:tab/>
      </w:r>
      <w:r w:rsidRPr="00B24CCB">
        <w:rPr>
          <w:bCs/>
          <w:noProof/>
        </w:rPr>
        <w:t>Slice related Communication Service Creation</w:t>
      </w:r>
      <w:r>
        <w:rPr>
          <w:noProof/>
        </w:rPr>
        <w:tab/>
      </w:r>
      <w:r>
        <w:rPr>
          <w:noProof/>
        </w:rPr>
        <w:fldChar w:fldCharType="begin"/>
      </w:r>
      <w:r>
        <w:rPr>
          <w:noProof/>
        </w:rPr>
        <w:instrText xml:space="preserve"> PAGEREF _Toc170686262 \h </w:instrText>
      </w:r>
      <w:r>
        <w:rPr>
          <w:noProof/>
        </w:rPr>
      </w:r>
      <w:r>
        <w:rPr>
          <w:noProof/>
        </w:rPr>
        <w:fldChar w:fldCharType="separate"/>
      </w:r>
      <w:r>
        <w:rPr>
          <w:noProof/>
        </w:rPr>
        <w:t>84</w:t>
      </w:r>
      <w:r>
        <w:rPr>
          <w:noProof/>
        </w:rPr>
        <w:fldChar w:fldCharType="end"/>
      </w:r>
    </w:p>
    <w:p w14:paraId="46DCC05E" w14:textId="092E7EA0" w:rsidR="000930DE" w:rsidRDefault="000930DE">
      <w:pPr>
        <w:pStyle w:val="TOC5"/>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12</w:t>
      </w:r>
      <w:r w:rsidRPr="00B24CCB">
        <w:rPr>
          <w:bCs/>
          <w:noProof/>
        </w:rPr>
        <w:t>.</w:t>
      </w:r>
      <w:r w:rsidRPr="00B24CCB">
        <w:rPr>
          <w:rFonts w:cs="Arial"/>
          <w:bCs/>
          <w:noProof/>
        </w:rPr>
        <w:t>2</w:t>
      </w:r>
      <w:r w:rsidRPr="00B24CCB">
        <w:rPr>
          <w:bCs/>
          <w:noProof/>
        </w:rPr>
        <w:t>.1</w:t>
      </w:r>
      <w:r w:rsidRPr="00B24CCB">
        <w:rPr>
          <w:rFonts w:ascii="DengXian" w:eastAsia="DengXian" w:hAnsi="DengXian"/>
          <w:bCs/>
          <w:noProof/>
        </w:rPr>
        <w:t>.</w:t>
      </w:r>
      <w:r w:rsidRPr="00B24CCB">
        <w:rPr>
          <w:bCs/>
          <w:noProof/>
        </w:rPr>
        <w:t>2</w:t>
      </w:r>
      <w:r>
        <w:rPr>
          <w:rFonts w:asciiTheme="minorHAnsi" w:eastAsiaTheme="minorEastAsia" w:hAnsiTheme="minorHAnsi" w:cstheme="minorBidi"/>
          <w:noProof/>
          <w:kern w:val="2"/>
          <w:sz w:val="24"/>
          <w:szCs w:val="24"/>
          <w:lang w:eastAsia="en-GB"/>
          <w14:ligatures w14:val="standardContextual"/>
        </w:rPr>
        <w:tab/>
      </w:r>
      <w:r w:rsidRPr="00B24CCB">
        <w:rPr>
          <w:bCs/>
          <w:noProof/>
        </w:rPr>
        <w:t>Slice related Communication Service Reconfiguration</w:t>
      </w:r>
      <w:r>
        <w:rPr>
          <w:noProof/>
        </w:rPr>
        <w:tab/>
      </w:r>
      <w:r>
        <w:rPr>
          <w:noProof/>
        </w:rPr>
        <w:fldChar w:fldCharType="begin"/>
      </w:r>
      <w:r>
        <w:rPr>
          <w:noProof/>
        </w:rPr>
        <w:instrText xml:space="preserve"> PAGEREF _Toc170686263 \h </w:instrText>
      </w:r>
      <w:r>
        <w:rPr>
          <w:noProof/>
        </w:rPr>
      </w:r>
      <w:r>
        <w:rPr>
          <w:noProof/>
        </w:rPr>
        <w:fldChar w:fldCharType="separate"/>
      </w:r>
      <w:r>
        <w:rPr>
          <w:noProof/>
        </w:rPr>
        <w:t>85</w:t>
      </w:r>
      <w:r>
        <w:rPr>
          <w:noProof/>
        </w:rPr>
        <w:fldChar w:fldCharType="end"/>
      </w:r>
    </w:p>
    <w:p w14:paraId="1DCCB5FC" w14:textId="5748C8A1" w:rsidR="000930DE" w:rsidRDefault="000930DE">
      <w:pPr>
        <w:pStyle w:val="TOC5"/>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12</w:t>
      </w:r>
      <w:r w:rsidRPr="00B24CCB">
        <w:rPr>
          <w:bCs/>
          <w:noProof/>
        </w:rPr>
        <w:t>.</w:t>
      </w:r>
      <w:r w:rsidRPr="00B24CCB">
        <w:rPr>
          <w:rFonts w:cs="Arial"/>
          <w:bCs/>
          <w:noProof/>
        </w:rPr>
        <w:t>2</w:t>
      </w:r>
      <w:r w:rsidRPr="00B24CCB">
        <w:rPr>
          <w:bCs/>
          <w:noProof/>
        </w:rPr>
        <w:t>.1</w:t>
      </w:r>
      <w:r w:rsidRPr="00B24CCB">
        <w:rPr>
          <w:rFonts w:ascii="DengXian" w:eastAsia="DengXian" w:hAnsi="DengXian"/>
          <w:bCs/>
          <w:noProof/>
        </w:rPr>
        <w:t>.</w:t>
      </w:r>
      <w:r w:rsidRPr="00B24CCB">
        <w:rPr>
          <w:bCs/>
          <w:noProof/>
        </w:rPr>
        <w:t>3</w:t>
      </w:r>
      <w:r>
        <w:rPr>
          <w:rFonts w:asciiTheme="minorHAnsi" w:eastAsiaTheme="minorEastAsia" w:hAnsiTheme="minorHAnsi" w:cstheme="minorBidi"/>
          <w:noProof/>
          <w:kern w:val="2"/>
          <w:sz w:val="24"/>
          <w:szCs w:val="24"/>
          <w:lang w:eastAsia="en-GB"/>
          <w14:ligatures w14:val="standardContextual"/>
        </w:rPr>
        <w:tab/>
      </w:r>
      <w:r w:rsidRPr="00B24CCB">
        <w:rPr>
          <w:bCs/>
          <w:noProof/>
        </w:rPr>
        <w:t>Slice related Communication Service disengagement</w:t>
      </w:r>
      <w:r>
        <w:rPr>
          <w:noProof/>
        </w:rPr>
        <w:tab/>
      </w:r>
      <w:r>
        <w:rPr>
          <w:noProof/>
        </w:rPr>
        <w:fldChar w:fldCharType="begin"/>
      </w:r>
      <w:r>
        <w:rPr>
          <w:noProof/>
        </w:rPr>
        <w:instrText xml:space="preserve"> PAGEREF _Toc170686264 \h </w:instrText>
      </w:r>
      <w:r>
        <w:rPr>
          <w:noProof/>
        </w:rPr>
      </w:r>
      <w:r>
        <w:rPr>
          <w:noProof/>
        </w:rPr>
        <w:fldChar w:fldCharType="separate"/>
      </w:r>
      <w:r>
        <w:rPr>
          <w:noProof/>
        </w:rPr>
        <w:t>86</w:t>
      </w:r>
      <w:r>
        <w:rPr>
          <w:noProof/>
        </w:rPr>
        <w:fldChar w:fldCharType="end"/>
      </w:r>
    </w:p>
    <w:p w14:paraId="516E443C" w14:textId="22B6F6E3"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rFonts w:eastAsia="SimSun"/>
          <w:bCs/>
          <w:noProof/>
        </w:rPr>
        <w:t>9</w:t>
      </w:r>
      <w:r w:rsidRPr="00B24CCB">
        <w:rPr>
          <w:bCs/>
          <w:noProof/>
        </w:rPr>
        <w:t>.</w:t>
      </w:r>
      <w:r w:rsidRPr="00B24CCB">
        <w:rPr>
          <w:rFonts w:eastAsiaTheme="minorEastAsia"/>
          <w:bCs/>
          <w:noProof/>
          <w:lang w:eastAsia="zh-CN"/>
        </w:rPr>
        <w:t>12</w:t>
      </w:r>
      <w:r w:rsidRPr="00B24CCB">
        <w:rPr>
          <w:bCs/>
          <w:noProof/>
        </w:rPr>
        <w:t>.</w:t>
      </w:r>
      <w:r w:rsidRPr="00B24CCB">
        <w:rPr>
          <w:rFonts w:eastAsia="SimSun" w:cs="Arial"/>
          <w:bCs/>
          <w:noProof/>
        </w:rPr>
        <w:t>3</w:t>
      </w:r>
      <w:r>
        <w:rPr>
          <w:rFonts w:asciiTheme="minorHAnsi" w:eastAsiaTheme="minorEastAsia" w:hAnsiTheme="minorHAnsi" w:cstheme="minorBidi"/>
          <w:noProof/>
          <w:kern w:val="2"/>
          <w:sz w:val="24"/>
          <w:szCs w:val="24"/>
          <w:lang w:eastAsia="en-GB"/>
          <w14:ligatures w14:val="standardContextual"/>
        </w:rPr>
        <w:tab/>
      </w:r>
      <w:r w:rsidRPr="00B24CCB">
        <w:rPr>
          <w:bCs/>
          <w:noProof/>
        </w:rPr>
        <w:t>Information flows</w:t>
      </w:r>
      <w:r>
        <w:rPr>
          <w:noProof/>
        </w:rPr>
        <w:tab/>
      </w:r>
      <w:r>
        <w:rPr>
          <w:noProof/>
        </w:rPr>
        <w:fldChar w:fldCharType="begin"/>
      </w:r>
      <w:r>
        <w:rPr>
          <w:noProof/>
        </w:rPr>
        <w:instrText xml:space="preserve"> PAGEREF _Toc170686265 \h </w:instrText>
      </w:r>
      <w:r>
        <w:rPr>
          <w:noProof/>
        </w:rPr>
      </w:r>
      <w:r>
        <w:rPr>
          <w:noProof/>
        </w:rPr>
        <w:fldChar w:fldCharType="separate"/>
      </w:r>
      <w:r>
        <w:rPr>
          <w:noProof/>
        </w:rPr>
        <w:t>87</w:t>
      </w:r>
      <w:r>
        <w:rPr>
          <w:noProof/>
        </w:rPr>
        <w:fldChar w:fldCharType="end"/>
      </w:r>
    </w:p>
    <w:p w14:paraId="0E3C9AC6" w14:textId="19A74B45"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DengXian"/>
          <w:bCs/>
          <w:noProof/>
          <w:lang w:eastAsia="zh-CN"/>
        </w:rPr>
        <w:t>12</w:t>
      </w:r>
      <w:r w:rsidRPr="00B24CCB">
        <w:rPr>
          <w:bCs/>
          <w:noProof/>
        </w:rPr>
        <w:t>.3.1</w:t>
      </w:r>
      <w:r>
        <w:rPr>
          <w:rFonts w:asciiTheme="minorHAnsi" w:eastAsiaTheme="minorEastAsia" w:hAnsiTheme="minorHAnsi" w:cstheme="minorBidi"/>
          <w:noProof/>
          <w:kern w:val="2"/>
          <w:sz w:val="24"/>
          <w:szCs w:val="24"/>
          <w:lang w:eastAsia="en-GB"/>
          <w14:ligatures w14:val="standardContextual"/>
        </w:rPr>
        <w:tab/>
      </w:r>
      <w:r w:rsidRPr="00B24CCB">
        <w:rPr>
          <w:bCs/>
          <w:noProof/>
        </w:rPr>
        <w:t>General</w:t>
      </w:r>
      <w:r>
        <w:rPr>
          <w:noProof/>
        </w:rPr>
        <w:tab/>
      </w:r>
      <w:r>
        <w:rPr>
          <w:noProof/>
        </w:rPr>
        <w:fldChar w:fldCharType="begin"/>
      </w:r>
      <w:r>
        <w:rPr>
          <w:noProof/>
        </w:rPr>
        <w:instrText xml:space="preserve"> PAGEREF _Toc170686266 \h </w:instrText>
      </w:r>
      <w:r>
        <w:rPr>
          <w:noProof/>
        </w:rPr>
      </w:r>
      <w:r>
        <w:rPr>
          <w:noProof/>
        </w:rPr>
        <w:fldChar w:fldCharType="separate"/>
      </w:r>
      <w:r>
        <w:rPr>
          <w:noProof/>
        </w:rPr>
        <w:t>87</w:t>
      </w:r>
      <w:r>
        <w:rPr>
          <w:noProof/>
        </w:rPr>
        <w:fldChar w:fldCharType="end"/>
      </w:r>
    </w:p>
    <w:p w14:paraId="460A63C3" w14:textId="5B0468C2"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DengXian"/>
          <w:bCs/>
          <w:noProof/>
          <w:lang w:eastAsia="zh-CN"/>
        </w:rPr>
        <w:t>12</w:t>
      </w:r>
      <w:r w:rsidRPr="00B24CCB">
        <w:rPr>
          <w:bCs/>
          <w:noProof/>
        </w:rPr>
        <w:t>.3.2</w:t>
      </w:r>
      <w:r>
        <w:rPr>
          <w:rFonts w:asciiTheme="minorHAnsi" w:eastAsiaTheme="minorEastAsia" w:hAnsiTheme="minorHAnsi" w:cstheme="minorBidi"/>
          <w:noProof/>
          <w:kern w:val="2"/>
          <w:sz w:val="24"/>
          <w:szCs w:val="24"/>
          <w:lang w:eastAsia="en-GB"/>
          <w14:ligatures w14:val="standardContextual"/>
        </w:rPr>
        <w:tab/>
      </w:r>
      <w:r w:rsidRPr="00B24CCB">
        <w:rPr>
          <w:bCs/>
          <w:noProof/>
        </w:rPr>
        <w:t>Slice related communication service creation</w:t>
      </w:r>
      <w:r>
        <w:rPr>
          <w:noProof/>
        </w:rPr>
        <w:tab/>
      </w:r>
      <w:r>
        <w:rPr>
          <w:noProof/>
        </w:rPr>
        <w:fldChar w:fldCharType="begin"/>
      </w:r>
      <w:r>
        <w:rPr>
          <w:noProof/>
        </w:rPr>
        <w:instrText xml:space="preserve"> PAGEREF _Toc170686267 \h </w:instrText>
      </w:r>
      <w:r>
        <w:rPr>
          <w:noProof/>
        </w:rPr>
      </w:r>
      <w:r>
        <w:rPr>
          <w:noProof/>
        </w:rPr>
        <w:fldChar w:fldCharType="separate"/>
      </w:r>
      <w:r>
        <w:rPr>
          <w:noProof/>
        </w:rPr>
        <w:t>87</w:t>
      </w:r>
      <w:r>
        <w:rPr>
          <w:noProof/>
        </w:rPr>
        <w:fldChar w:fldCharType="end"/>
      </w:r>
    </w:p>
    <w:p w14:paraId="17A214C5" w14:textId="3F96F21A"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DengXian"/>
          <w:bCs/>
          <w:noProof/>
          <w:lang w:eastAsia="zh-CN"/>
        </w:rPr>
        <w:t>12</w:t>
      </w:r>
      <w:r w:rsidRPr="00B24CCB">
        <w:rPr>
          <w:bCs/>
          <w:noProof/>
        </w:rPr>
        <w:t>.3.3</w:t>
      </w:r>
      <w:r>
        <w:rPr>
          <w:rFonts w:asciiTheme="minorHAnsi" w:eastAsiaTheme="minorEastAsia" w:hAnsiTheme="minorHAnsi" w:cstheme="minorBidi"/>
          <w:noProof/>
          <w:kern w:val="2"/>
          <w:sz w:val="24"/>
          <w:szCs w:val="24"/>
          <w:lang w:eastAsia="en-GB"/>
          <w14:ligatures w14:val="standardContextual"/>
        </w:rPr>
        <w:tab/>
      </w:r>
      <w:r w:rsidRPr="00B24CCB">
        <w:rPr>
          <w:bCs/>
          <w:noProof/>
        </w:rPr>
        <w:t>Slice related communication service reconfiguration</w:t>
      </w:r>
      <w:r>
        <w:rPr>
          <w:noProof/>
        </w:rPr>
        <w:tab/>
      </w:r>
      <w:r>
        <w:rPr>
          <w:noProof/>
        </w:rPr>
        <w:fldChar w:fldCharType="begin"/>
      </w:r>
      <w:r>
        <w:rPr>
          <w:noProof/>
        </w:rPr>
        <w:instrText xml:space="preserve"> PAGEREF _Toc170686268 \h </w:instrText>
      </w:r>
      <w:r>
        <w:rPr>
          <w:noProof/>
        </w:rPr>
      </w:r>
      <w:r>
        <w:rPr>
          <w:noProof/>
        </w:rPr>
        <w:fldChar w:fldCharType="separate"/>
      </w:r>
      <w:r>
        <w:rPr>
          <w:noProof/>
        </w:rPr>
        <w:t>88</w:t>
      </w:r>
      <w:r>
        <w:rPr>
          <w:noProof/>
        </w:rPr>
        <w:fldChar w:fldCharType="end"/>
      </w:r>
    </w:p>
    <w:p w14:paraId="400396BE" w14:textId="69B1068F"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DengXian"/>
          <w:bCs/>
          <w:noProof/>
          <w:lang w:eastAsia="zh-CN"/>
        </w:rPr>
        <w:t>12</w:t>
      </w:r>
      <w:r w:rsidRPr="00B24CCB">
        <w:rPr>
          <w:bCs/>
          <w:noProof/>
        </w:rPr>
        <w:t>.3.4</w:t>
      </w:r>
      <w:r>
        <w:rPr>
          <w:rFonts w:asciiTheme="minorHAnsi" w:eastAsiaTheme="minorEastAsia" w:hAnsiTheme="minorHAnsi" w:cstheme="minorBidi"/>
          <w:noProof/>
          <w:kern w:val="2"/>
          <w:sz w:val="24"/>
          <w:szCs w:val="24"/>
          <w:lang w:eastAsia="en-GB"/>
          <w14:ligatures w14:val="standardContextual"/>
        </w:rPr>
        <w:tab/>
      </w:r>
      <w:r w:rsidRPr="00B24CCB">
        <w:rPr>
          <w:bCs/>
          <w:noProof/>
        </w:rPr>
        <w:t xml:space="preserve">Slice related communication service </w:t>
      </w:r>
      <w:r w:rsidRPr="00B24CCB">
        <w:rPr>
          <w:rFonts w:cs="Arial"/>
          <w:bCs/>
          <w:noProof/>
        </w:rPr>
        <w:t>disengagement</w:t>
      </w:r>
      <w:r>
        <w:rPr>
          <w:noProof/>
        </w:rPr>
        <w:tab/>
      </w:r>
      <w:r>
        <w:rPr>
          <w:noProof/>
        </w:rPr>
        <w:fldChar w:fldCharType="begin"/>
      </w:r>
      <w:r>
        <w:rPr>
          <w:noProof/>
        </w:rPr>
        <w:instrText xml:space="preserve"> PAGEREF _Toc170686269 \h </w:instrText>
      </w:r>
      <w:r>
        <w:rPr>
          <w:noProof/>
        </w:rPr>
      </w:r>
      <w:r>
        <w:rPr>
          <w:noProof/>
        </w:rPr>
        <w:fldChar w:fldCharType="separate"/>
      </w:r>
      <w:r>
        <w:rPr>
          <w:noProof/>
        </w:rPr>
        <w:t>90</w:t>
      </w:r>
      <w:r>
        <w:rPr>
          <w:noProof/>
        </w:rPr>
        <w:fldChar w:fldCharType="end"/>
      </w:r>
    </w:p>
    <w:p w14:paraId="64BAD44F" w14:textId="397C249F"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rFonts w:eastAsia="SimSun"/>
          <w:bCs/>
          <w:noProof/>
        </w:rPr>
        <w:t>9.</w:t>
      </w:r>
      <w:r w:rsidRPr="00B24CCB">
        <w:rPr>
          <w:rFonts w:eastAsia="SimSun"/>
          <w:bCs/>
          <w:noProof/>
          <w:lang w:eastAsia="zh-CN"/>
        </w:rPr>
        <w:t>12</w:t>
      </w:r>
      <w:r w:rsidRPr="00B24CCB">
        <w:rPr>
          <w:rFonts w:eastAsia="SimSun"/>
          <w:bCs/>
          <w:noProof/>
        </w:rPr>
        <w:t>.4</w:t>
      </w:r>
      <w:r>
        <w:rPr>
          <w:rFonts w:asciiTheme="minorHAnsi" w:eastAsiaTheme="minorEastAsia" w:hAnsiTheme="minorHAnsi" w:cstheme="minorBidi"/>
          <w:noProof/>
          <w:kern w:val="2"/>
          <w:sz w:val="24"/>
          <w:szCs w:val="24"/>
          <w:lang w:eastAsia="en-GB"/>
          <w14:ligatures w14:val="standardContextual"/>
        </w:rPr>
        <w:tab/>
      </w:r>
      <w:r w:rsidRPr="00B24CCB">
        <w:rPr>
          <w:rFonts w:eastAsia="SimSun"/>
          <w:bCs/>
          <w:noProof/>
        </w:rPr>
        <w:t>APIs</w:t>
      </w:r>
      <w:r>
        <w:rPr>
          <w:noProof/>
        </w:rPr>
        <w:tab/>
      </w:r>
      <w:r>
        <w:rPr>
          <w:noProof/>
        </w:rPr>
        <w:fldChar w:fldCharType="begin"/>
      </w:r>
      <w:r>
        <w:rPr>
          <w:noProof/>
        </w:rPr>
        <w:instrText xml:space="preserve"> PAGEREF _Toc170686270 \h </w:instrText>
      </w:r>
      <w:r>
        <w:rPr>
          <w:noProof/>
        </w:rPr>
      </w:r>
      <w:r>
        <w:rPr>
          <w:noProof/>
        </w:rPr>
        <w:fldChar w:fldCharType="separate"/>
      </w:r>
      <w:r>
        <w:rPr>
          <w:noProof/>
        </w:rPr>
        <w:t>90</w:t>
      </w:r>
      <w:r>
        <w:rPr>
          <w:noProof/>
        </w:rPr>
        <w:fldChar w:fldCharType="end"/>
      </w:r>
    </w:p>
    <w:p w14:paraId="6E6FBA01" w14:textId="05323E73"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DengXian"/>
          <w:bCs/>
          <w:noProof/>
          <w:lang w:eastAsia="zh-CN"/>
        </w:rPr>
        <w:t>12</w:t>
      </w:r>
      <w:r w:rsidRPr="00B24CCB">
        <w:rPr>
          <w:bCs/>
          <w:noProof/>
        </w:rPr>
        <w:t>.4.1</w:t>
      </w:r>
      <w:r>
        <w:rPr>
          <w:rFonts w:asciiTheme="minorHAnsi" w:eastAsiaTheme="minorEastAsia" w:hAnsiTheme="minorHAnsi" w:cstheme="minorBidi"/>
          <w:noProof/>
          <w:kern w:val="2"/>
          <w:sz w:val="24"/>
          <w:szCs w:val="24"/>
          <w:lang w:eastAsia="en-GB"/>
          <w14:ligatures w14:val="standardContextual"/>
        </w:rPr>
        <w:tab/>
      </w:r>
      <w:r w:rsidRPr="00B24CCB">
        <w:rPr>
          <w:bCs/>
          <w:noProof/>
        </w:rPr>
        <w:t>General</w:t>
      </w:r>
      <w:r>
        <w:rPr>
          <w:noProof/>
        </w:rPr>
        <w:tab/>
      </w:r>
      <w:r>
        <w:rPr>
          <w:noProof/>
        </w:rPr>
        <w:fldChar w:fldCharType="begin"/>
      </w:r>
      <w:r>
        <w:rPr>
          <w:noProof/>
        </w:rPr>
        <w:instrText xml:space="preserve"> PAGEREF _Toc170686271 \h </w:instrText>
      </w:r>
      <w:r>
        <w:rPr>
          <w:noProof/>
        </w:rPr>
      </w:r>
      <w:r>
        <w:rPr>
          <w:noProof/>
        </w:rPr>
        <w:fldChar w:fldCharType="separate"/>
      </w:r>
      <w:r>
        <w:rPr>
          <w:noProof/>
        </w:rPr>
        <w:t>90</w:t>
      </w:r>
      <w:r>
        <w:rPr>
          <w:noProof/>
        </w:rPr>
        <w:fldChar w:fldCharType="end"/>
      </w:r>
    </w:p>
    <w:p w14:paraId="4F3FBA5D" w14:textId="1C04713A"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DengXian"/>
          <w:bCs/>
          <w:noProof/>
          <w:lang w:eastAsia="zh-CN"/>
        </w:rPr>
        <w:t>12</w:t>
      </w:r>
      <w:r w:rsidRPr="00B24CCB">
        <w:rPr>
          <w:bCs/>
          <w:noProof/>
        </w:rPr>
        <w:t>.4.2</w:t>
      </w:r>
      <w:r>
        <w:rPr>
          <w:rFonts w:asciiTheme="minorHAnsi" w:eastAsiaTheme="minorEastAsia" w:hAnsiTheme="minorHAnsi" w:cstheme="minorBidi"/>
          <w:noProof/>
          <w:kern w:val="2"/>
          <w:sz w:val="24"/>
          <w:szCs w:val="24"/>
          <w:lang w:eastAsia="en-GB"/>
          <w14:ligatures w14:val="standardContextual"/>
        </w:rPr>
        <w:tab/>
      </w:r>
      <w:r w:rsidRPr="00B24CCB">
        <w:rPr>
          <w:bCs/>
          <w:noProof/>
        </w:rPr>
        <w:t>SS_NSCE_SliceCommService_Creation API</w:t>
      </w:r>
      <w:r>
        <w:rPr>
          <w:noProof/>
        </w:rPr>
        <w:tab/>
      </w:r>
      <w:r>
        <w:rPr>
          <w:noProof/>
        </w:rPr>
        <w:fldChar w:fldCharType="begin"/>
      </w:r>
      <w:r>
        <w:rPr>
          <w:noProof/>
        </w:rPr>
        <w:instrText xml:space="preserve"> PAGEREF _Toc170686272 \h </w:instrText>
      </w:r>
      <w:r>
        <w:rPr>
          <w:noProof/>
        </w:rPr>
      </w:r>
      <w:r>
        <w:rPr>
          <w:noProof/>
        </w:rPr>
        <w:fldChar w:fldCharType="separate"/>
      </w:r>
      <w:r>
        <w:rPr>
          <w:noProof/>
        </w:rPr>
        <w:t>90</w:t>
      </w:r>
      <w:r>
        <w:rPr>
          <w:noProof/>
        </w:rPr>
        <w:fldChar w:fldCharType="end"/>
      </w:r>
    </w:p>
    <w:p w14:paraId="5ADD6151" w14:textId="4E75D6D4"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DengXian"/>
          <w:bCs/>
          <w:noProof/>
          <w:lang w:eastAsia="zh-CN"/>
        </w:rPr>
        <w:t>12</w:t>
      </w:r>
      <w:r w:rsidRPr="00B24CCB">
        <w:rPr>
          <w:bCs/>
          <w:noProof/>
        </w:rPr>
        <w:t>.4.3</w:t>
      </w:r>
      <w:r>
        <w:rPr>
          <w:rFonts w:asciiTheme="minorHAnsi" w:eastAsiaTheme="minorEastAsia" w:hAnsiTheme="minorHAnsi" w:cstheme="minorBidi"/>
          <w:noProof/>
          <w:kern w:val="2"/>
          <w:sz w:val="24"/>
          <w:szCs w:val="24"/>
          <w:lang w:eastAsia="en-GB"/>
          <w14:ligatures w14:val="standardContextual"/>
        </w:rPr>
        <w:tab/>
      </w:r>
      <w:r w:rsidRPr="00B24CCB">
        <w:rPr>
          <w:bCs/>
          <w:noProof/>
        </w:rPr>
        <w:t>SS_NSCE_SliceCommService_Reconfiguration API</w:t>
      </w:r>
      <w:r>
        <w:rPr>
          <w:noProof/>
        </w:rPr>
        <w:tab/>
      </w:r>
      <w:r>
        <w:rPr>
          <w:noProof/>
        </w:rPr>
        <w:fldChar w:fldCharType="begin"/>
      </w:r>
      <w:r>
        <w:rPr>
          <w:noProof/>
        </w:rPr>
        <w:instrText xml:space="preserve"> PAGEREF _Toc170686273 \h </w:instrText>
      </w:r>
      <w:r>
        <w:rPr>
          <w:noProof/>
        </w:rPr>
      </w:r>
      <w:r>
        <w:rPr>
          <w:noProof/>
        </w:rPr>
        <w:fldChar w:fldCharType="separate"/>
      </w:r>
      <w:r>
        <w:rPr>
          <w:noProof/>
        </w:rPr>
        <w:t>91</w:t>
      </w:r>
      <w:r>
        <w:rPr>
          <w:noProof/>
        </w:rPr>
        <w:fldChar w:fldCharType="end"/>
      </w:r>
    </w:p>
    <w:p w14:paraId="79EB50F7" w14:textId="2A0C995E"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DengXian"/>
          <w:bCs/>
          <w:noProof/>
          <w:lang w:eastAsia="zh-CN"/>
        </w:rPr>
        <w:t>12</w:t>
      </w:r>
      <w:r w:rsidRPr="00B24CCB">
        <w:rPr>
          <w:bCs/>
          <w:noProof/>
        </w:rPr>
        <w:t>.4.4</w:t>
      </w:r>
      <w:r>
        <w:rPr>
          <w:rFonts w:asciiTheme="minorHAnsi" w:eastAsiaTheme="minorEastAsia" w:hAnsiTheme="minorHAnsi" w:cstheme="minorBidi"/>
          <w:noProof/>
          <w:kern w:val="2"/>
          <w:sz w:val="24"/>
          <w:szCs w:val="24"/>
          <w:lang w:eastAsia="en-GB"/>
          <w14:ligatures w14:val="standardContextual"/>
        </w:rPr>
        <w:tab/>
      </w:r>
      <w:r w:rsidRPr="00B24CCB">
        <w:rPr>
          <w:bCs/>
          <w:noProof/>
        </w:rPr>
        <w:t>SS_NSCE_SliceCommService_Disengagement API</w:t>
      </w:r>
      <w:r>
        <w:rPr>
          <w:noProof/>
        </w:rPr>
        <w:tab/>
      </w:r>
      <w:r>
        <w:rPr>
          <w:noProof/>
        </w:rPr>
        <w:fldChar w:fldCharType="begin"/>
      </w:r>
      <w:r>
        <w:rPr>
          <w:noProof/>
        </w:rPr>
        <w:instrText xml:space="preserve"> PAGEREF _Toc170686274 \h </w:instrText>
      </w:r>
      <w:r>
        <w:rPr>
          <w:noProof/>
        </w:rPr>
      </w:r>
      <w:r>
        <w:rPr>
          <w:noProof/>
        </w:rPr>
        <w:fldChar w:fldCharType="separate"/>
      </w:r>
      <w:r>
        <w:rPr>
          <w:noProof/>
        </w:rPr>
        <w:t>91</w:t>
      </w:r>
      <w:r>
        <w:rPr>
          <w:noProof/>
        </w:rPr>
        <w:fldChar w:fldCharType="end"/>
      </w:r>
    </w:p>
    <w:p w14:paraId="538E0D30" w14:textId="6FFFB734"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13</w:t>
      </w:r>
      <w:r>
        <w:rPr>
          <w:rFonts w:asciiTheme="minorHAnsi" w:eastAsiaTheme="minorEastAsia" w:hAnsiTheme="minorHAnsi" w:cstheme="minorBidi"/>
          <w:noProof/>
          <w:kern w:val="2"/>
          <w:sz w:val="24"/>
          <w:szCs w:val="24"/>
          <w:lang w:eastAsia="en-GB"/>
          <w14:ligatures w14:val="standardContextual"/>
        </w:rPr>
        <w:tab/>
      </w:r>
      <w:r w:rsidRPr="00B24CCB">
        <w:rPr>
          <w:bCs/>
          <w:noProof/>
        </w:rPr>
        <w:t>Predictive slice modification in Inter-PLMN based slice service continuity</w:t>
      </w:r>
      <w:r>
        <w:rPr>
          <w:noProof/>
        </w:rPr>
        <w:tab/>
      </w:r>
      <w:r>
        <w:rPr>
          <w:noProof/>
        </w:rPr>
        <w:fldChar w:fldCharType="begin"/>
      </w:r>
      <w:r>
        <w:rPr>
          <w:noProof/>
        </w:rPr>
        <w:instrText xml:space="preserve"> PAGEREF _Toc170686275 \h </w:instrText>
      </w:r>
      <w:r>
        <w:rPr>
          <w:noProof/>
        </w:rPr>
      </w:r>
      <w:r>
        <w:rPr>
          <w:noProof/>
        </w:rPr>
        <w:fldChar w:fldCharType="separate"/>
      </w:r>
      <w:r>
        <w:rPr>
          <w:noProof/>
        </w:rPr>
        <w:t>91</w:t>
      </w:r>
      <w:r>
        <w:rPr>
          <w:noProof/>
        </w:rPr>
        <w:fldChar w:fldCharType="end"/>
      </w:r>
    </w:p>
    <w:p w14:paraId="0B9CD537" w14:textId="401F4BDE"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13</w:t>
      </w:r>
      <w:r w:rsidRPr="00B24CCB">
        <w:rPr>
          <w:bCs/>
          <w:noProof/>
        </w:rPr>
        <w:t>.1</w:t>
      </w:r>
      <w:r>
        <w:rPr>
          <w:rFonts w:asciiTheme="minorHAnsi" w:eastAsiaTheme="minorEastAsia" w:hAnsiTheme="minorHAnsi" w:cstheme="minorBidi"/>
          <w:noProof/>
          <w:kern w:val="2"/>
          <w:sz w:val="24"/>
          <w:szCs w:val="24"/>
          <w:lang w:eastAsia="en-GB"/>
          <w14:ligatures w14:val="standardContextual"/>
        </w:rPr>
        <w:tab/>
      </w:r>
      <w:r w:rsidRPr="00B24CCB">
        <w:rPr>
          <w:bCs/>
          <w:noProof/>
        </w:rPr>
        <w:t>General</w:t>
      </w:r>
      <w:r>
        <w:rPr>
          <w:noProof/>
        </w:rPr>
        <w:tab/>
      </w:r>
      <w:r>
        <w:rPr>
          <w:noProof/>
        </w:rPr>
        <w:fldChar w:fldCharType="begin"/>
      </w:r>
      <w:r>
        <w:rPr>
          <w:noProof/>
        </w:rPr>
        <w:instrText xml:space="preserve"> PAGEREF _Toc170686276 \h </w:instrText>
      </w:r>
      <w:r>
        <w:rPr>
          <w:noProof/>
        </w:rPr>
      </w:r>
      <w:r>
        <w:rPr>
          <w:noProof/>
        </w:rPr>
        <w:fldChar w:fldCharType="separate"/>
      </w:r>
      <w:r>
        <w:rPr>
          <w:noProof/>
        </w:rPr>
        <w:t>91</w:t>
      </w:r>
      <w:r>
        <w:rPr>
          <w:noProof/>
        </w:rPr>
        <w:fldChar w:fldCharType="end"/>
      </w:r>
    </w:p>
    <w:p w14:paraId="1AAC4C3D" w14:textId="0FCEBF64"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13</w:t>
      </w:r>
      <w:r w:rsidRPr="00B24CCB">
        <w:rPr>
          <w:bCs/>
          <w:noProof/>
        </w:rPr>
        <w:t>.2</w:t>
      </w:r>
      <w:r>
        <w:rPr>
          <w:rFonts w:asciiTheme="minorHAnsi" w:eastAsiaTheme="minorEastAsia" w:hAnsiTheme="minorHAnsi" w:cstheme="minorBidi"/>
          <w:noProof/>
          <w:kern w:val="2"/>
          <w:sz w:val="24"/>
          <w:szCs w:val="24"/>
          <w:lang w:eastAsia="en-GB"/>
          <w14:ligatures w14:val="standardContextual"/>
        </w:rPr>
        <w:tab/>
      </w:r>
      <w:r w:rsidRPr="00B24CCB">
        <w:rPr>
          <w:bCs/>
          <w:noProof/>
        </w:rPr>
        <w:t>Procedure</w:t>
      </w:r>
      <w:r>
        <w:rPr>
          <w:noProof/>
        </w:rPr>
        <w:tab/>
      </w:r>
      <w:r>
        <w:rPr>
          <w:noProof/>
        </w:rPr>
        <w:fldChar w:fldCharType="begin"/>
      </w:r>
      <w:r>
        <w:rPr>
          <w:noProof/>
        </w:rPr>
        <w:instrText xml:space="preserve"> PAGEREF _Toc170686277 \h </w:instrText>
      </w:r>
      <w:r>
        <w:rPr>
          <w:noProof/>
        </w:rPr>
      </w:r>
      <w:r>
        <w:rPr>
          <w:noProof/>
        </w:rPr>
        <w:fldChar w:fldCharType="separate"/>
      </w:r>
      <w:r>
        <w:rPr>
          <w:noProof/>
        </w:rPr>
        <w:t>91</w:t>
      </w:r>
      <w:r>
        <w:rPr>
          <w:noProof/>
        </w:rPr>
        <w:fldChar w:fldCharType="end"/>
      </w:r>
    </w:p>
    <w:p w14:paraId="5EF58EE9" w14:textId="7F4A6571"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rFonts w:eastAsia="SimSun"/>
          <w:bCs/>
          <w:noProof/>
        </w:rPr>
        <w:t>9</w:t>
      </w:r>
      <w:r w:rsidRPr="00B24CCB">
        <w:rPr>
          <w:bCs/>
          <w:noProof/>
        </w:rPr>
        <w:t>.</w:t>
      </w:r>
      <w:r w:rsidRPr="00B24CCB">
        <w:rPr>
          <w:rFonts w:eastAsiaTheme="minorEastAsia"/>
          <w:bCs/>
          <w:noProof/>
          <w:lang w:eastAsia="zh-CN"/>
        </w:rPr>
        <w:t>13</w:t>
      </w:r>
      <w:r w:rsidRPr="00B24CCB">
        <w:rPr>
          <w:bCs/>
          <w:noProof/>
        </w:rPr>
        <w:t>.</w:t>
      </w:r>
      <w:r w:rsidRPr="00B24CCB">
        <w:rPr>
          <w:rFonts w:eastAsia="SimSun" w:cs="Arial"/>
          <w:bCs/>
          <w:noProof/>
        </w:rPr>
        <w:t>3</w:t>
      </w:r>
      <w:r>
        <w:rPr>
          <w:rFonts w:asciiTheme="minorHAnsi" w:eastAsiaTheme="minorEastAsia" w:hAnsiTheme="minorHAnsi" w:cstheme="minorBidi"/>
          <w:noProof/>
          <w:kern w:val="2"/>
          <w:sz w:val="24"/>
          <w:szCs w:val="24"/>
          <w:lang w:eastAsia="en-GB"/>
          <w14:ligatures w14:val="standardContextual"/>
        </w:rPr>
        <w:tab/>
      </w:r>
      <w:r w:rsidRPr="00B24CCB">
        <w:rPr>
          <w:bCs/>
          <w:noProof/>
        </w:rPr>
        <w:t>Information flows</w:t>
      </w:r>
      <w:r>
        <w:rPr>
          <w:noProof/>
        </w:rPr>
        <w:tab/>
      </w:r>
      <w:r>
        <w:rPr>
          <w:noProof/>
        </w:rPr>
        <w:fldChar w:fldCharType="begin"/>
      </w:r>
      <w:r>
        <w:rPr>
          <w:noProof/>
        </w:rPr>
        <w:instrText xml:space="preserve"> PAGEREF _Toc170686278 \h </w:instrText>
      </w:r>
      <w:r>
        <w:rPr>
          <w:noProof/>
        </w:rPr>
      </w:r>
      <w:r>
        <w:rPr>
          <w:noProof/>
        </w:rPr>
        <w:fldChar w:fldCharType="separate"/>
      </w:r>
      <w:r>
        <w:rPr>
          <w:noProof/>
        </w:rPr>
        <w:t>93</w:t>
      </w:r>
      <w:r>
        <w:rPr>
          <w:noProof/>
        </w:rPr>
        <w:fldChar w:fldCharType="end"/>
      </w:r>
    </w:p>
    <w:p w14:paraId="0D7856D1" w14:textId="0C1619E0"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DengXian"/>
          <w:bCs/>
          <w:noProof/>
          <w:lang w:eastAsia="zh-CN"/>
        </w:rPr>
        <w:t>13</w:t>
      </w:r>
      <w:r w:rsidRPr="00B24CCB">
        <w:rPr>
          <w:bCs/>
          <w:noProof/>
        </w:rPr>
        <w:t>.3.1</w:t>
      </w:r>
      <w:r>
        <w:rPr>
          <w:rFonts w:asciiTheme="minorHAnsi" w:eastAsiaTheme="minorEastAsia" w:hAnsiTheme="minorHAnsi" w:cstheme="minorBidi"/>
          <w:noProof/>
          <w:kern w:val="2"/>
          <w:sz w:val="24"/>
          <w:szCs w:val="24"/>
          <w:lang w:eastAsia="en-GB"/>
          <w14:ligatures w14:val="standardContextual"/>
        </w:rPr>
        <w:tab/>
      </w:r>
      <w:r w:rsidRPr="00B24CCB">
        <w:rPr>
          <w:bCs/>
          <w:noProof/>
        </w:rPr>
        <w:t>General</w:t>
      </w:r>
      <w:r>
        <w:rPr>
          <w:noProof/>
        </w:rPr>
        <w:tab/>
      </w:r>
      <w:r>
        <w:rPr>
          <w:noProof/>
        </w:rPr>
        <w:fldChar w:fldCharType="begin"/>
      </w:r>
      <w:r>
        <w:rPr>
          <w:noProof/>
        </w:rPr>
        <w:instrText xml:space="preserve"> PAGEREF _Toc170686279 \h </w:instrText>
      </w:r>
      <w:r>
        <w:rPr>
          <w:noProof/>
        </w:rPr>
      </w:r>
      <w:r>
        <w:rPr>
          <w:noProof/>
        </w:rPr>
        <w:fldChar w:fldCharType="separate"/>
      </w:r>
      <w:r>
        <w:rPr>
          <w:noProof/>
        </w:rPr>
        <w:t>93</w:t>
      </w:r>
      <w:r>
        <w:rPr>
          <w:noProof/>
        </w:rPr>
        <w:fldChar w:fldCharType="end"/>
      </w:r>
    </w:p>
    <w:p w14:paraId="5CA73F0E" w14:textId="1EEA477D"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DengXian"/>
          <w:bCs/>
          <w:noProof/>
          <w:lang w:eastAsia="zh-CN"/>
        </w:rPr>
        <w:t>13</w:t>
      </w:r>
      <w:r w:rsidRPr="00B24CCB">
        <w:rPr>
          <w:bCs/>
          <w:noProof/>
        </w:rPr>
        <w:t>.3.2</w:t>
      </w:r>
      <w:r>
        <w:rPr>
          <w:rFonts w:asciiTheme="minorHAnsi" w:eastAsiaTheme="minorEastAsia" w:hAnsiTheme="minorHAnsi" w:cstheme="minorBidi"/>
          <w:noProof/>
          <w:kern w:val="2"/>
          <w:sz w:val="24"/>
          <w:szCs w:val="24"/>
          <w:lang w:eastAsia="en-GB"/>
          <w14:ligatures w14:val="standardContextual"/>
        </w:rPr>
        <w:tab/>
      </w:r>
      <w:r>
        <w:rPr>
          <w:noProof/>
        </w:rPr>
        <w:t>Inter-PLMN application service continuity requirement request</w:t>
      </w:r>
      <w:r>
        <w:rPr>
          <w:noProof/>
        </w:rPr>
        <w:tab/>
      </w:r>
      <w:r>
        <w:rPr>
          <w:noProof/>
        </w:rPr>
        <w:fldChar w:fldCharType="begin"/>
      </w:r>
      <w:r>
        <w:rPr>
          <w:noProof/>
        </w:rPr>
        <w:instrText xml:space="preserve"> PAGEREF _Toc170686280 \h </w:instrText>
      </w:r>
      <w:r>
        <w:rPr>
          <w:noProof/>
        </w:rPr>
      </w:r>
      <w:r>
        <w:rPr>
          <w:noProof/>
        </w:rPr>
        <w:fldChar w:fldCharType="separate"/>
      </w:r>
      <w:r>
        <w:rPr>
          <w:noProof/>
        </w:rPr>
        <w:t>93</w:t>
      </w:r>
      <w:r>
        <w:rPr>
          <w:noProof/>
        </w:rPr>
        <w:fldChar w:fldCharType="end"/>
      </w:r>
    </w:p>
    <w:p w14:paraId="172ADF98" w14:textId="0C101840"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9.13.3.3</w:t>
      </w:r>
      <w:r>
        <w:rPr>
          <w:rFonts w:asciiTheme="minorHAnsi" w:eastAsiaTheme="minorEastAsia" w:hAnsiTheme="minorHAnsi" w:cstheme="minorBidi"/>
          <w:noProof/>
          <w:kern w:val="2"/>
          <w:sz w:val="24"/>
          <w:szCs w:val="24"/>
          <w:lang w:eastAsia="en-GB"/>
          <w14:ligatures w14:val="standardContextual"/>
        </w:rPr>
        <w:tab/>
      </w:r>
      <w:r w:rsidRPr="00B24CCB">
        <w:rPr>
          <w:bCs/>
          <w:noProof/>
        </w:rPr>
        <w:t xml:space="preserve">Inter-PLMN </w:t>
      </w:r>
      <w:r w:rsidRPr="00B24CCB">
        <w:rPr>
          <w:rFonts w:eastAsiaTheme="minorEastAsia"/>
          <w:bCs/>
          <w:noProof/>
          <w:lang w:eastAsia="zh-CN"/>
        </w:rPr>
        <w:t>s</w:t>
      </w:r>
      <w:r w:rsidRPr="00B24CCB">
        <w:rPr>
          <w:bCs/>
          <w:noProof/>
        </w:rPr>
        <w:t>lice modification notify</w:t>
      </w:r>
      <w:r>
        <w:rPr>
          <w:noProof/>
        </w:rPr>
        <w:tab/>
      </w:r>
      <w:r>
        <w:rPr>
          <w:noProof/>
        </w:rPr>
        <w:fldChar w:fldCharType="begin"/>
      </w:r>
      <w:r>
        <w:rPr>
          <w:noProof/>
        </w:rPr>
        <w:instrText xml:space="preserve"> PAGEREF _Toc170686281 \h </w:instrText>
      </w:r>
      <w:r>
        <w:rPr>
          <w:noProof/>
        </w:rPr>
      </w:r>
      <w:r>
        <w:rPr>
          <w:noProof/>
        </w:rPr>
        <w:fldChar w:fldCharType="separate"/>
      </w:r>
      <w:r>
        <w:rPr>
          <w:noProof/>
        </w:rPr>
        <w:t>94</w:t>
      </w:r>
      <w:r>
        <w:rPr>
          <w:noProof/>
        </w:rPr>
        <w:fldChar w:fldCharType="end"/>
      </w:r>
    </w:p>
    <w:p w14:paraId="62D08616" w14:textId="3A1A6B94"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rFonts w:eastAsia="SimSun"/>
          <w:bCs/>
          <w:noProof/>
        </w:rPr>
        <w:t>9.</w:t>
      </w:r>
      <w:r w:rsidRPr="00B24CCB">
        <w:rPr>
          <w:rFonts w:eastAsia="SimSun"/>
          <w:bCs/>
          <w:noProof/>
          <w:lang w:eastAsia="zh-CN"/>
        </w:rPr>
        <w:t>13</w:t>
      </w:r>
      <w:r w:rsidRPr="00B24CCB">
        <w:rPr>
          <w:rFonts w:eastAsia="SimSun"/>
          <w:bCs/>
          <w:noProof/>
        </w:rPr>
        <w:t>.4</w:t>
      </w:r>
      <w:r>
        <w:rPr>
          <w:rFonts w:asciiTheme="minorHAnsi" w:eastAsiaTheme="minorEastAsia" w:hAnsiTheme="minorHAnsi" w:cstheme="minorBidi"/>
          <w:noProof/>
          <w:kern w:val="2"/>
          <w:sz w:val="24"/>
          <w:szCs w:val="24"/>
          <w:lang w:eastAsia="en-GB"/>
          <w14:ligatures w14:val="standardContextual"/>
        </w:rPr>
        <w:tab/>
      </w:r>
      <w:r w:rsidRPr="00B24CCB">
        <w:rPr>
          <w:rFonts w:eastAsia="SimSun"/>
          <w:bCs/>
          <w:noProof/>
        </w:rPr>
        <w:t>APIs</w:t>
      </w:r>
      <w:r>
        <w:rPr>
          <w:noProof/>
        </w:rPr>
        <w:tab/>
      </w:r>
      <w:r>
        <w:rPr>
          <w:noProof/>
        </w:rPr>
        <w:fldChar w:fldCharType="begin"/>
      </w:r>
      <w:r>
        <w:rPr>
          <w:noProof/>
        </w:rPr>
        <w:instrText xml:space="preserve"> PAGEREF _Toc170686282 \h </w:instrText>
      </w:r>
      <w:r>
        <w:rPr>
          <w:noProof/>
        </w:rPr>
      </w:r>
      <w:r>
        <w:rPr>
          <w:noProof/>
        </w:rPr>
        <w:fldChar w:fldCharType="separate"/>
      </w:r>
      <w:r>
        <w:rPr>
          <w:noProof/>
        </w:rPr>
        <w:t>94</w:t>
      </w:r>
      <w:r>
        <w:rPr>
          <w:noProof/>
        </w:rPr>
        <w:fldChar w:fldCharType="end"/>
      </w:r>
    </w:p>
    <w:p w14:paraId="74B4D8D9" w14:textId="413B69CF"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DengXian"/>
          <w:bCs/>
          <w:noProof/>
          <w:lang w:eastAsia="zh-CN"/>
        </w:rPr>
        <w:t>13</w:t>
      </w:r>
      <w:r w:rsidRPr="00B24CCB">
        <w:rPr>
          <w:bCs/>
          <w:noProof/>
        </w:rPr>
        <w:t>.4.1</w:t>
      </w:r>
      <w:r>
        <w:rPr>
          <w:rFonts w:asciiTheme="minorHAnsi" w:eastAsiaTheme="minorEastAsia" w:hAnsiTheme="minorHAnsi" w:cstheme="minorBidi"/>
          <w:noProof/>
          <w:kern w:val="2"/>
          <w:sz w:val="24"/>
          <w:szCs w:val="24"/>
          <w:lang w:eastAsia="en-GB"/>
          <w14:ligatures w14:val="standardContextual"/>
        </w:rPr>
        <w:tab/>
      </w:r>
      <w:r w:rsidRPr="00B24CCB">
        <w:rPr>
          <w:bCs/>
          <w:noProof/>
        </w:rPr>
        <w:t>General</w:t>
      </w:r>
      <w:r>
        <w:rPr>
          <w:noProof/>
        </w:rPr>
        <w:tab/>
      </w:r>
      <w:r>
        <w:rPr>
          <w:noProof/>
        </w:rPr>
        <w:fldChar w:fldCharType="begin"/>
      </w:r>
      <w:r>
        <w:rPr>
          <w:noProof/>
        </w:rPr>
        <w:instrText xml:space="preserve"> PAGEREF _Toc170686283 \h </w:instrText>
      </w:r>
      <w:r>
        <w:rPr>
          <w:noProof/>
        </w:rPr>
      </w:r>
      <w:r>
        <w:rPr>
          <w:noProof/>
        </w:rPr>
        <w:fldChar w:fldCharType="separate"/>
      </w:r>
      <w:r>
        <w:rPr>
          <w:noProof/>
        </w:rPr>
        <w:t>94</w:t>
      </w:r>
      <w:r>
        <w:rPr>
          <w:noProof/>
        </w:rPr>
        <w:fldChar w:fldCharType="end"/>
      </w:r>
    </w:p>
    <w:p w14:paraId="58EFFB62" w14:textId="0B9AD4DD"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DengXian"/>
          <w:bCs/>
          <w:noProof/>
          <w:lang w:eastAsia="zh-CN"/>
        </w:rPr>
        <w:t>13</w:t>
      </w:r>
      <w:r w:rsidRPr="00B24CCB">
        <w:rPr>
          <w:bCs/>
          <w:noProof/>
        </w:rPr>
        <w:t>.4.2</w:t>
      </w:r>
      <w:r>
        <w:rPr>
          <w:rFonts w:asciiTheme="minorHAnsi" w:eastAsiaTheme="minorEastAsia" w:hAnsiTheme="minorHAnsi" w:cstheme="minorBidi"/>
          <w:noProof/>
          <w:kern w:val="2"/>
          <w:sz w:val="24"/>
          <w:szCs w:val="24"/>
          <w:lang w:eastAsia="en-GB"/>
          <w14:ligatures w14:val="standardContextual"/>
        </w:rPr>
        <w:tab/>
      </w:r>
      <w:r w:rsidRPr="00B24CCB">
        <w:rPr>
          <w:bCs/>
          <w:noProof/>
        </w:rPr>
        <w:t>SS_NSCE_Inter-PLMN_Continuity API</w:t>
      </w:r>
      <w:r>
        <w:rPr>
          <w:noProof/>
        </w:rPr>
        <w:tab/>
      </w:r>
      <w:r>
        <w:rPr>
          <w:noProof/>
        </w:rPr>
        <w:fldChar w:fldCharType="begin"/>
      </w:r>
      <w:r>
        <w:rPr>
          <w:noProof/>
        </w:rPr>
        <w:instrText xml:space="preserve"> PAGEREF _Toc170686284 \h </w:instrText>
      </w:r>
      <w:r>
        <w:rPr>
          <w:noProof/>
        </w:rPr>
      </w:r>
      <w:r>
        <w:rPr>
          <w:noProof/>
        </w:rPr>
        <w:fldChar w:fldCharType="separate"/>
      </w:r>
      <w:r>
        <w:rPr>
          <w:noProof/>
        </w:rPr>
        <w:t>95</w:t>
      </w:r>
      <w:r>
        <w:rPr>
          <w:noProof/>
        </w:rPr>
        <w:fldChar w:fldCharType="end"/>
      </w:r>
    </w:p>
    <w:p w14:paraId="098BD6DD" w14:textId="20924F8E"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DengXian"/>
          <w:bCs/>
          <w:noProof/>
          <w:lang w:eastAsia="zh-CN"/>
        </w:rPr>
        <w:t>13</w:t>
      </w:r>
      <w:r w:rsidRPr="00B24CCB">
        <w:rPr>
          <w:bCs/>
          <w:noProof/>
        </w:rPr>
        <w:t>.4.3</w:t>
      </w:r>
      <w:r>
        <w:rPr>
          <w:rFonts w:asciiTheme="minorHAnsi" w:eastAsiaTheme="minorEastAsia" w:hAnsiTheme="minorHAnsi" w:cstheme="minorBidi"/>
          <w:noProof/>
          <w:kern w:val="2"/>
          <w:sz w:val="24"/>
          <w:szCs w:val="24"/>
          <w:lang w:eastAsia="en-GB"/>
          <w14:ligatures w14:val="standardContextual"/>
        </w:rPr>
        <w:tab/>
      </w:r>
      <w:r w:rsidRPr="00B24CCB">
        <w:rPr>
          <w:bCs/>
          <w:noProof/>
        </w:rPr>
        <w:t>SS_NSCE_Inter-PLMN_slice modification notify API</w:t>
      </w:r>
      <w:r>
        <w:rPr>
          <w:noProof/>
        </w:rPr>
        <w:tab/>
      </w:r>
      <w:r>
        <w:rPr>
          <w:noProof/>
        </w:rPr>
        <w:fldChar w:fldCharType="begin"/>
      </w:r>
      <w:r>
        <w:rPr>
          <w:noProof/>
        </w:rPr>
        <w:instrText xml:space="preserve"> PAGEREF _Toc170686285 \h </w:instrText>
      </w:r>
      <w:r>
        <w:rPr>
          <w:noProof/>
        </w:rPr>
      </w:r>
      <w:r>
        <w:rPr>
          <w:noProof/>
        </w:rPr>
        <w:fldChar w:fldCharType="separate"/>
      </w:r>
      <w:r>
        <w:rPr>
          <w:noProof/>
        </w:rPr>
        <w:t>95</w:t>
      </w:r>
      <w:r>
        <w:rPr>
          <w:noProof/>
        </w:rPr>
        <w:fldChar w:fldCharType="end"/>
      </w:r>
    </w:p>
    <w:p w14:paraId="54BEA437" w14:textId="353A4648"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14</w:t>
      </w:r>
      <w:r>
        <w:rPr>
          <w:rFonts w:asciiTheme="minorHAnsi" w:eastAsiaTheme="minorEastAsia" w:hAnsiTheme="minorHAnsi" w:cstheme="minorBidi"/>
          <w:noProof/>
          <w:kern w:val="2"/>
          <w:sz w:val="24"/>
          <w:szCs w:val="24"/>
          <w:lang w:eastAsia="en-GB"/>
          <w14:ligatures w14:val="standardContextual"/>
        </w:rPr>
        <w:tab/>
      </w:r>
      <w:r w:rsidRPr="00B24CCB">
        <w:rPr>
          <w:bCs/>
          <w:noProof/>
        </w:rPr>
        <w:t>Network slice diagnostics</w:t>
      </w:r>
      <w:r>
        <w:rPr>
          <w:noProof/>
        </w:rPr>
        <w:tab/>
      </w:r>
      <w:r>
        <w:rPr>
          <w:noProof/>
        </w:rPr>
        <w:fldChar w:fldCharType="begin"/>
      </w:r>
      <w:r>
        <w:rPr>
          <w:noProof/>
        </w:rPr>
        <w:instrText xml:space="preserve"> PAGEREF _Toc170686286 \h </w:instrText>
      </w:r>
      <w:r>
        <w:rPr>
          <w:noProof/>
        </w:rPr>
      </w:r>
      <w:r>
        <w:rPr>
          <w:noProof/>
        </w:rPr>
        <w:fldChar w:fldCharType="separate"/>
      </w:r>
      <w:r>
        <w:rPr>
          <w:noProof/>
        </w:rPr>
        <w:t>95</w:t>
      </w:r>
      <w:r>
        <w:rPr>
          <w:noProof/>
        </w:rPr>
        <w:fldChar w:fldCharType="end"/>
      </w:r>
    </w:p>
    <w:p w14:paraId="30AEBA35" w14:textId="64280E3F"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14</w:t>
      </w:r>
      <w:r w:rsidRPr="00B24CCB">
        <w:rPr>
          <w:bCs/>
          <w:noProof/>
        </w:rPr>
        <w:t>.1</w:t>
      </w:r>
      <w:r>
        <w:rPr>
          <w:rFonts w:asciiTheme="minorHAnsi" w:eastAsiaTheme="minorEastAsia" w:hAnsiTheme="minorHAnsi" w:cstheme="minorBidi"/>
          <w:noProof/>
          <w:kern w:val="2"/>
          <w:sz w:val="24"/>
          <w:szCs w:val="24"/>
          <w:lang w:eastAsia="en-GB"/>
          <w14:ligatures w14:val="standardContextual"/>
        </w:rPr>
        <w:tab/>
      </w:r>
      <w:r w:rsidRPr="00B24CCB">
        <w:rPr>
          <w:bCs/>
          <w:noProof/>
        </w:rPr>
        <w:t>General</w:t>
      </w:r>
      <w:r>
        <w:rPr>
          <w:noProof/>
        </w:rPr>
        <w:tab/>
      </w:r>
      <w:r>
        <w:rPr>
          <w:noProof/>
        </w:rPr>
        <w:fldChar w:fldCharType="begin"/>
      </w:r>
      <w:r>
        <w:rPr>
          <w:noProof/>
        </w:rPr>
        <w:instrText xml:space="preserve"> PAGEREF _Toc170686287 \h </w:instrText>
      </w:r>
      <w:r>
        <w:rPr>
          <w:noProof/>
        </w:rPr>
      </w:r>
      <w:r>
        <w:rPr>
          <w:noProof/>
        </w:rPr>
        <w:fldChar w:fldCharType="separate"/>
      </w:r>
      <w:r>
        <w:rPr>
          <w:noProof/>
        </w:rPr>
        <w:t>95</w:t>
      </w:r>
      <w:r>
        <w:rPr>
          <w:noProof/>
        </w:rPr>
        <w:fldChar w:fldCharType="end"/>
      </w:r>
    </w:p>
    <w:p w14:paraId="3A2A5022" w14:textId="54B865E4"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14</w:t>
      </w:r>
      <w:r w:rsidRPr="00B24CCB">
        <w:rPr>
          <w:bCs/>
          <w:noProof/>
        </w:rPr>
        <w:t>.2</w:t>
      </w:r>
      <w:r>
        <w:rPr>
          <w:rFonts w:asciiTheme="minorHAnsi" w:eastAsiaTheme="minorEastAsia" w:hAnsiTheme="minorHAnsi" w:cstheme="minorBidi"/>
          <w:noProof/>
          <w:kern w:val="2"/>
          <w:sz w:val="24"/>
          <w:szCs w:val="24"/>
          <w:lang w:eastAsia="en-GB"/>
          <w14:ligatures w14:val="standardContextual"/>
        </w:rPr>
        <w:tab/>
      </w:r>
      <w:r w:rsidRPr="00B24CCB">
        <w:rPr>
          <w:bCs/>
          <w:noProof/>
        </w:rPr>
        <w:t>Procedure</w:t>
      </w:r>
      <w:r>
        <w:rPr>
          <w:noProof/>
        </w:rPr>
        <w:tab/>
      </w:r>
      <w:r>
        <w:rPr>
          <w:noProof/>
        </w:rPr>
        <w:fldChar w:fldCharType="begin"/>
      </w:r>
      <w:r>
        <w:rPr>
          <w:noProof/>
        </w:rPr>
        <w:instrText xml:space="preserve"> PAGEREF _Toc170686288 \h </w:instrText>
      </w:r>
      <w:r>
        <w:rPr>
          <w:noProof/>
        </w:rPr>
      </w:r>
      <w:r>
        <w:rPr>
          <w:noProof/>
        </w:rPr>
        <w:fldChar w:fldCharType="separate"/>
      </w:r>
      <w:r>
        <w:rPr>
          <w:noProof/>
        </w:rPr>
        <w:t>95</w:t>
      </w:r>
      <w:r>
        <w:rPr>
          <w:noProof/>
        </w:rPr>
        <w:fldChar w:fldCharType="end"/>
      </w:r>
    </w:p>
    <w:p w14:paraId="0450E9C5" w14:textId="3D6673B6"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9.14.2.1</w:t>
      </w:r>
      <w:r>
        <w:rPr>
          <w:rFonts w:asciiTheme="minorHAnsi" w:eastAsiaTheme="minorEastAsia" w:hAnsiTheme="minorHAnsi" w:cstheme="minorBidi"/>
          <w:noProof/>
          <w:kern w:val="2"/>
          <w:sz w:val="24"/>
          <w:szCs w:val="24"/>
          <w:lang w:eastAsia="en-GB"/>
          <w14:ligatures w14:val="standardContextual"/>
        </w:rPr>
        <w:tab/>
      </w:r>
      <w:r>
        <w:rPr>
          <w:noProof/>
        </w:rPr>
        <w:t>Network slice diagnostics procedure</w:t>
      </w:r>
      <w:r>
        <w:rPr>
          <w:noProof/>
        </w:rPr>
        <w:tab/>
      </w:r>
      <w:r>
        <w:rPr>
          <w:noProof/>
        </w:rPr>
        <w:fldChar w:fldCharType="begin"/>
      </w:r>
      <w:r>
        <w:rPr>
          <w:noProof/>
        </w:rPr>
        <w:instrText xml:space="preserve"> PAGEREF _Toc170686289 \h </w:instrText>
      </w:r>
      <w:r>
        <w:rPr>
          <w:noProof/>
        </w:rPr>
      </w:r>
      <w:r>
        <w:rPr>
          <w:noProof/>
        </w:rPr>
        <w:fldChar w:fldCharType="separate"/>
      </w:r>
      <w:r>
        <w:rPr>
          <w:noProof/>
        </w:rPr>
        <w:t>95</w:t>
      </w:r>
      <w:r>
        <w:rPr>
          <w:noProof/>
        </w:rPr>
        <w:fldChar w:fldCharType="end"/>
      </w:r>
    </w:p>
    <w:p w14:paraId="2F24CDA2" w14:textId="474FCFE4"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14</w:t>
      </w:r>
      <w:r w:rsidRPr="00B24CCB">
        <w:rPr>
          <w:bCs/>
          <w:noProof/>
        </w:rPr>
        <w:t>.3</w:t>
      </w:r>
      <w:r>
        <w:rPr>
          <w:rFonts w:asciiTheme="minorHAnsi" w:eastAsiaTheme="minorEastAsia" w:hAnsiTheme="minorHAnsi" w:cstheme="minorBidi"/>
          <w:noProof/>
          <w:kern w:val="2"/>
          <w:sz w:val="24"/>
          <w:szCs w:val="24"/>
          <w:lang w:eastAsia="en-GB"/>
          <w14:ligatures w14:val="standardContextual"/>
        </w:rPr>
        <w:tab/>
      </w:r>
      <w:r w:rsidRPr="00B24CCB">
        <w:rPr>
          <w:bCs/>
          <w:noProof/>
        </w:rPr>
        <w:t>Information flows</w:t>
      </w:r>
      <w:r>
        <w:rPr>
          <w:noProof/>
        </w:rPr>
        <w:tab/>
      </w:r>
      <w:r>
        <w:rPr>
          <w:noProof/>
        </w:rPr>
        <w:fldChar w:fldCharType="begin"/>
      </w:r>
      <w:r>
        <w:rPr>
          <w:noProof/>
        </w:rPr>
        <w:instrText xml:space="preserve"> PAGEREF _Toc170686290 \h </w:instrText>
      </w:r>
      <w:r>
        <w:rPr>
          <w:noProof/>
        </w:rPr>
      </w:r>
      <w:r>
        <w:rPr>
          <w:noProof/>
        </w:rPr>
        <w:fldChar w:fldCharType="separate"/>
      </w:r>
      <w:r>
        <w:rPr>
          <w:noProof/>
        </w:rPr>
        <w:t>96</w:t>
      </w:r>
      <w:r>
        <w:rPr>
          <w:noProof/>
        </w:rPr>
        <w:fldChar w:fldCharType="end"/>
      </w:r>
    </w:p>
    <w:p w14:paraId="31F199FE" w14:textId="15FA6660"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14</w:t>
      </w:r>
      <w:r w:rsidRPr="00B24CCB">
        <w:rPr>
          <w:bCs/>
          <w:noProof/>
        </w:rPr>
        <w:t>.3.1</w:t>
      </w:r>
      <w:r>
        <w:rPr>
          <w:rFonts w:asciiTheme="minorHAnsi" w:eastAsiaTheme="minorEastAsia" w:hAnsiTheme="minorHAnsi" w:cstheme="minorBidi"/>
          <w:noProof/>
          <w:kern w:val="2"/>
          <w:sz w:val="24"/>
          <w:szCs w:val="24"/>
          <w:lang w:eastAsia="en-GB"/>
          <w14:ligatures w14:val="standardContextual"/>
        </w:rPr>
        <w:tab/>
      </w:r>
      <w:r w:rsidRPr="00B24CCB">
        <w:rPr>
          <w:bCs/>
          <w:noProof/>
        </w:rPr>
        <w:t>General</w:t>
      </w:r>
      <w:r>
        <w:rPr>
          <w:noProof/>
        </w:rPr>
        <w:tab/>
      </w:r>
      <w:r>
        <w:rPr>
          <w:noProof/>
        </w:rPr>
        <w:fldChar w:fldCharType="begin"/>
      </w:r>
      <w:r>
        <w:rPr>
          <w:noProof/>
        </w:rPr>
        <w:instrText xml:space="preserve"> PAGEREF _Toc170686291 \h </w:instrText>
      </w:r>
      <w:r>
        <w:rPr>
          <w:noProof/>
        </w:rPr>
      </w:r>
      <w:r>
        <w:rPr>
          <w:noProof/>
        </w:rPr>
        <w:fldChar w:fldCharType="separate"/>
      </w:r>
      <w:r>
        <w:rPr>
          <w:noProof/>
        </w:rPr>
        <w:t>96</w:t>
      </w:r>
      <w:r>
        <w:rPr>
          <w:noProof/>
        </w:rPr>
        <w:fldChar w:fldCharType="end"/>
      </w:r>
    </w:p>
    <w:p w14:paraId="1CAD6C75" w14:textId="7B51E6A8"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14</w:t>
      </w:r>
      <w:r w:rsidRPr="00B24CCB">
        <w:rPr>
          <w:bCs/>
          <w:noProof/>
        </w:rPr>
        <w:t>.3.2</w:t>
      </w:r>
      <w:r>
        <w:rPr>
          <w:rFonts w:asciiTheme="minorHAnsi" w:eastAsiaTheme="minorEastAsia" w:hAnsiTheme="minorHAnsi" w:cstheme="minorBidi"/>
          <w:noProof/>
          <w:kern w:val="2"/>
          <w:sz w:val="24"/>
          <w:szCs w:val="24"/>
          <w:lang w:eastAsia="en-GB"/>
          <w14:ligatures w14:val="standardContextual"/>
        </w:rPr>
        <w:tab/>
      </w:r>
      <w:r w:rsidRPr="00B24CCB">
        <w:rPr>
          <w:bCs/>
          <w:noProof/>
        </w:rPr>
        <w:t>Network slice diagnostics request and response</w:t>
      </w:r>
      <w:r>
        <w:rPr>
          <w:noProof/>
        </w:rPr>
        <w:tab/>
      </w:r>
      <w:r>
        <w:rPr>
          <w:noProof/>
        </w:rPr>
        <w:fldChar w:fldCharType="begin"/>
      </w:r>
      <w:r>
        <w:rPr>
          <w:noProof/>
        </w:rPr>
        <w:instrText xml:space="preserve"> PAGEREF _Toc170686292 \h </w:instrText>
      </w:r>
      <w:r>
        <w:rPr>
          <w:noProof/>
        </w:rPr>
      </w:r>
      <w:r>
        <w:rPr>
          <w:noProof/>
        </w:rPr>
        <w:fldChar w:fldCharType="separate"/>
      </w:r>
      <w:r>
        <w:rPr>
          <w:noProof/>
        </w:rPr>
        <w:t>96</w:t>
      </w:r>
      <w:r>
        <w:rPr>
          <w:noProof/>
        </w:rPr>
        <w:fldChar w:fldCharType="end"/>
      </w:r>
    </w:p>
    <w:p w14:paraId="44268D69" w14:textId="0B6A578E"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14</w:t>
      </w:r>
      <w:r w:rsidRPr="00B24CCB">
        <w:rPr>
          <w:bCs/>
          <w:noProof/>
        </w:rPr>
        <w:t>.4</w:t>
      </w:r>
      <w:r>
        <w:rPr>
          <w:rFonts w:asciiTheme="minorHAnsi" w:eastAsiaTheme="minorEastAsia" w:hAnsiTheme="minorHAnsi" w:cstheme="minorBidi"/>
          <w:noProof/>
          <w:kern w:val="2"/>
          <w:sz w:val="24"/>
          <w:szCs w:val="24"/>
          <w:lang w:eastAsia="en-GB"/>
          <w14:ligatures w14:val="standardContextual"/>
        </w:rPr>
        <w:tab/>
      </w:r>
      <w:r w:rsidRPr="00B24CCB">
        <w:rPr>
          <w:bCs/>
          <w:noProof/>
        </w:rPr>
        <w:t>APIs</w:t>
      </w:r>
      <w:r>
        <w:rPr>
          <w:noProof/>
        </w:rPr>
        <w:tab/>
      </w:r>
      <w:r>
        <w:rPr>
          <w:noProof/>
        </w:rPr>
        <w:fldChar w:fldCharType="begin"/>
      </w:r>
      <w:r>
        <w:rPr>
          <w:noProof/>
        </w:rPr>
        <w:instrText xml:space="preserve"> PAGEREF _Toc170686293 \h </w:instrText>
      </w:r>
      <w:r>
        <w:rPr>
          <w:noProof/>
        </w:rPr>
      </w:r>
      <w:r>
        <w:rPr>
          <w:noProof/>
        </w:rPr>
        <w:fldChar w:fldCharType="separate"/>
      </w:r>
      <w:r>
        <w:rPr>
          <w:noProof/>
        </w:rPr>
        <w:t>97</w:t>
      </w:r>
      <w:r>
        <w:rPr>
          <w:noProof/>
        </w:rPr>
        <w:fldChar w:fldCharType="end"/>
      </w:r>
    </w:p>
    <w:p w14:paraId="160BC4DF" w14:textId="5E81D949"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14</w:t>
      </w:r>
      <w:r w:rsidRPr="00B24CCB">
        <w:rPr>
          <w:bCs/>
          <w:noProof/>
        </w:rPr>
        <w:t>.4.1</w:t>
      </w:r>
      <w:r>
        <w:rPr>
          <w:rFonts w:asciiTheme="minorHAnsi" w:eastAsiaTheme="minorEastAsia" w:hAnsiTheme="minorHAnsi" w:cstheme="minorBidi"/>
          <w:noProof/>
          <w:kern w:val="2"/>
          <w:sz w:val="24"/>
          <w:szCs w:val="24"/>
          <w:lang w:eastAsia="en-GB"/>
          <w14:ligatures w14:val="standardContextual"/>
        </w:rPr>
        <w:tab/>
      </w:r>
      <w:r w:rsidRPr="00B24CCB">
        <w:rPr>
          <w:bCs/>
          <w:noProof/>
        </w:rPr>
        <w:t>General</w:t>
      </w:r>
      <w:r>
        <w:rPr>
          <w:noProof/>
        </w:rPr>
        <w:tab/>
      </w:r>
      <w:r>
        <w:rPr>
          <w:noProof/>
        </w:rPr>
        <w:fldChar w:fldCharType="begin"/>
      </w:r>
      <w:r>
        <w:rPr>
          <w:noProof/>
        </w:rPr>
        <w:instrText xml:space="preserve"> PAGEREF _Toc170686294 \h </w:instrText>
      </w:r>
      <w:r>
        <w:rPr>
          <w:noProof/>
        </w:rPr>
      </w:r>
      <w:r>
        <w:rPr>
          <w:noProof/>
        </w:rPr>
        <w:fldChar w:fldCharType="separate"/>
      </w:r>
      <w:r>
        <w:rPr>
          <w:noProof/>
        </w:rPr>
        <w:t>97</w:t>
      </w:r>
      <w:r>
        <w:rPr>
          <w:noProof/>
        </w:rPr>
        <w:fldChar w:fldCharType="end"/>
      </w:r>
    </w:p>
    <w:p w14:paraId="5C8C5CAD" w14:textId="4E730449"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14</w:t>
      </w:r>
      <w:r w:rsidRPr="00B24CCB">
        <w:rPr>
          <w:bCs/>
          <w:noProof/>
        </w:rPr>
        <w:t>.4.</w:t>
      </w:r>
      <w:r w:rsidRPr="00B24CCB">
        <w:rPr>
          <w:rFonts w:eastAsiaTheme="minorEastAsia"/>
          <w:bCs/>
          <w:noProof/>
          <w:lang w:eastAsia="zh-CN"/>
        </w:rPr>
        <w:t>2</w:t>
      </w:r>
      <w:r>
        <w:rPr>
          <w:rFonts w:asciiTheme="minorHAnsi" w:eastAsiaTheme="minorEastAsia" w:hAnsiTheme="minorHAnsi" w:cstheme="minorBidi"/>
          <w:noProof/>
          <w:kern w:val="2"/>
          <w:sz w:val="24"/>
          <w:szCs w:val="24"/>
          <w:lang w:eastAsia="en-GB"/>
          <w14:ligatures w14:val="standardContextual"/>
        </w:rPr>
        <w:tab/>
      </w:r>
      <w:r w:rsidRPr="00B24CCB">
        <w:rPr>
          <w:bCs/>
          <w:noProof/>
        </w:rPr>
        <w:t>SS_NSCE_Network_Slice_Diagnostics</w:t>
      </w:r>
      <w:r>
        <w:rPr>
          <w:noProof/>
        </w:rPr>
        <w:tab/>
      </w:r>
      <w:r>
        <w:rPr>
          <w:noProof/>
        </w:rPr>
        <w:fldChar w:fldCharType="begin"/>
      </w:r>
      <w:r>
        <w:rPr>
          <w:noProof/>
        </w:rPr>
        <w:instrText xml:space="preserve"> PAGEREF _Toc170686295 \h </w:instrText>
      </w:r>
      <w:r>
        <w:rPr>
          <w:noProof/>
        </w:rPr>
      </w:r>
      <w:r>
        <w:rPr>
          <w:noProof/>
        </w:rPr>
        <w:fldChar w:fldCharType="separate"/>
      </w:r>
      <w:r>
        <w:rPr>
          <w:noProof/>
        </w:rPr>
        <w:t>98</w:t>
      </w:r>
      <w:r>
        <w:rPr>
          <w:noProof/>
        </w:rPr>
        <w:fldChar w:fldCharType="end"/>
      </w:r>
    </w:p>
    <w:p w14:paraId="0FCC457F" w14:textId="62A0A6ED" w:rsidR="000930DE" w:rsidRDefault="000930DE">
      <w:pPr>
        <w:pStyle w:val="TOC5"/>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14</w:t>
      </w:r>
      <w:r w:rsidRPr="00B24CCB">
        <w:rPr>
          <w:bCs/>
          <w:noProof/>
        </w:rPr>
        <w:t>.4.</w:t>
      </w:r>
      <w:r w:rsidRPr="00B24CCB">
        <w:rPr>
          <w:rFonts w:eastAsiaTheme="minorEastAsia"/>
          <w:bCs/>
          <w:noProof/>
          <w:lang w:eastAsia="zh-CN"/>
        </w:rPr>
        <w:t>2</w:t>
      </w:r>
      <w:r w:rsidRPr="00B24CCB">
        <w:rPr>
          <w:bCs/>
          <w:noProof/>
        </w:rPr>
        <w:t>.1</w:t>
      </w:r>
      <w:r>
        <w:rPr>
          <w:rFonts w:asciiTheme="minorHAnsi" w:eastAsiaTheme="minorEastAsia" w:hAnsiTheme="minorHAnsi" w:cstheme="minorBidi"/>
          <w:noProof/>
          <w:kern w:val="2"/>
          <w:sz w:val="24"/>
          <w:szCs w:val="24"/>
          <w:lang w:eastAsia="en-GB"/>
          <w14:ligatures w14:val="standardContextual"/>
        </w:rPr>
        <w:tab/>
      </w:r>
      <w:r w:rsidRPr="00B24CCB">
        <w:rPr>
          <w:bCs/>
          <w:noProof/>
        </w:rPr>
        <w:t>General</w:t>
      </w:r>
      <w:r>
        <w:rPr>
          <w:noProof/>
        </w:rPr>
        <w:tab/>
      </w:r>
      <w:r>
        <w:rPr>
          <w:noProof/>
        </w:rPr>
        <w:fldChar w:fldCharType="begin"/>
      </w:r>
      <w:r>
        <w:rPr>
          <w:noProof/>
        </w:rPr>
        <w:instrText xml:space="preserve"> PAGEREF _Toc170686296 \h </w:instrText>
      </w:r>
      <w:r>
        <w:rPr>
          <w:noProof/>
        </w:rPr>
      </w:r>
      <w:r>
        <w:rPr>
          <w:noProof/>
        </w:rPr>
        <w:fldChar w:fldCharType="separate"/>
      </w:r>
      <w:r>
        <w:rPr>
          <w:noProof/>
        </w:rPr>
        <w:t>98</w:t>
      </w:r>
      <w:r>
        <w:rPr>
          <w:noProof/>
        </w:rPr>
        <w:fldChar w:fldCharType="end"/>
      </w:r>
    </w:p>
    <w:p w14:paraId="2A92DB26" w14:textId="4B665838" w:rsidR="000930DE" w:rsidRDefault="000930DE">
      <w:pPr>
        <w:pStyle w:val="TOC5"/>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14</w:t>
      </w:r>
      <w:r w:rsidRPr="00B24CCB">
        <w:rPr>
          <w:bCs/>
          <w:noProof/>
        </w:rPr>
        <w:t>.4.</w:t>
      </w:r>
      <w:r w:rsidRPr="00B24CCB">
        <w:rPr>
          <w:rFonts w:eastAsiaTheme="minorEastAsia"/>
          <w:bCs/>
          <w:noProof/>
          <w:lang w:eastAsia="zh-CN"/>
        </w:rPr>
        <w:t>2</w:t>
      </w:r>
      <w:r w:rsidRPr="00B24CCB">
        <w:rPr>
          <w:bCs/>
          <w:noProof/>
        </w:rPr>
        <w:t>.2</w:t>
      </w:r>
      <w:r>
        <w:rPr>
          <w:rFonts w:asciiTheme="minorHAnsi" w:eastAsiaTheme="minorEastAsia" w:hAnsiTheme="minorHAnsi" w:cstheme="minorBidi"/>
          <w:noProof/>
          <w:kern w:val="2"/>
          <w:sz w:val="24"/>
          <w:szCs w:val="24"/>
          <w:lang w:eastAsia="en-GB"/>
          <w14:ligatures w14:val="standardContextual"/>
        </w:rPr>
        <w:tab/>
      </w:r>
      <w:r w:rsidRPr="00B24CCB">
        <w:rPr>
          <w:bCs/>
          <w:noProof/>
        </w:rPr>
        <w:t>Network_Slice_Diagnostics</w:t>
      </w:r>
      <w:r>
        <w:rPr>
          <w:noProof/>
        </w:rPr>
        <w:tab/>
      </w:r>
      <w:r>
        <w:rPr>
          <w:noProof/>
        </w:rPr>
        <w:fldChar w:fldCharType="begin"/>
      </w:r>
      <w:r>
        <w:rPr>
          <w:noProof/>
        </w:rPr>
        <w:instrText xml:space="preserve"> PAGEREF _Toc170686297 \h </w:instrText>
      </w:r>
      <w:r>
        <w:rPr>
          <w:noProof/>
        </w:rPr>
      </w:r>
      <w:r>
        <w:rPr>
          <w:noProof/>
        </w:rPr>
        <w:fldChar w:fldCharType="separate"/>
      </w:r>
      <w:r>
        <w:rPr>
          <w:noProof/>
        </w:rPr>
        <w:t>98</w:t>
      </w:r>
      <w:r>
        <w:rPr>
          <w:noProof/>
        </w:rPr>
        <w:fldChar w:fldCharType="end"/>
      </w:r>
    </w:p>
    <w:p w14:paraId="5EEE1B9E" w14:textId="2B5EB945"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15</w:t>
      </w:r>
      <w:r>
        <w:rPr>
          <w:rFonts w:asciiTheme="minorHAnsi" w:eastAsiaTheme="minorEastAsia" w:hAnsiTheme="minorHAnsi" w:cstheme="minorBidi"/>
          <w:noProof/>
          <w:kern w:val="2"/>
          <w:sz w:val="24"/>
          <w:szCs w:val="24"/>
          <w:lang w:eastAsia="en-GB"/>
          <w14:ligatures w14:val="standardContextual"/>
        </w:rPr>
        <w:tab/>
      </w:r>
      <w:r w:rsidRPr="00B24CCB">
        <w:rPr>
          <w:rFonts w:eastAsiaTheme="minorEastAsia"/>
          <w:bCs/>
          <w:noProof/>
          <w:lang w:eastAsia="zh-CN"/>
        </w:rPr>
        <w:t>N</w:t>
      </w:r>
      <w:r w:rsidRPr="00B24CCB">
        <w:rPr>
          <w:bCs/>
          <w:noProof/>
        </w:rPr>
        <w:t>etwork slice fault management</w:t>
      </w:r>
      <w:r>
        <w:rPr>
          <w:noProof/>
        </w:rPr>
        <w:t xml:space="preserve"> capability exposure</w:t>
      </w:r>
      <w:r>
        <w:rPr>
          <w:noProof/>
        </w:rPr>
        <w:tab/>
      </w:r>
      <w:r>
        <w:rPr>
          <w:noProof/>
        </w:rPr>
        <w:fldChar w:fldCharType="begin"/>
      </w:r>
      <w:r>
        <w:rPr>
          <w:noProof/>
        </w:rPr>
        <w:instrText xml:space="preserve"> PAGEREF _Toc170686298 \h </w:instrText>
      </w:r>
      <w:r>
        <w:rPr>
          <w:noProof/>
        </w:rPr>
      </w:r>
      <w:r>
        <w:rPr>
          <w:noProof/>
        </w:rPr>
        <w:fldChar w:fldCharType="separate"/>
      </w:r>
      <w:r>
        <w:rPr>
          <w:noProof/>
        </w:rPr>
        <w:t>98</w:t>
      </w:r>
      <w:r>
        <w:rPr>
          <w:noProof/>
        </w:rPr>
        <w:fldChar w:fldCharType="end"/>
      </w:r>
    </w:p>
    <w:p w14:paraId="6FA65BEE" w14:textId="4703D38D"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15</w:t>
      </w:r>
      <w:r w:rsidRPr="00B24CCB">
        <w:rPr>
          <w:bCs/>
          <w:noProof/>
        </w:rPr>
        <w:t>.1</w:t>
      </w:r>
      <w:r>
        <w:rPr>
          <w:rFonts w:asciiTheme="minorHAnsi" w:eastAsiaTheme="minorEastAsia" w:hAnsiTheme="minorHAnsi" w:cstheme="minorBidi"/>
          <w:noProof/>
          <w:kern w:val="2"/>
          <w:sz w:val="24"/>
          <w:szCs w:val="24"/>
          <w:lang w:eastAsia="en-GB"/>
          <w14:ligatures w14:val="standardContextual"/>
        </w:rPr>
        <w:tab/>
      </w:r>
      <w:r w:rsidRPr="00B24CCB">
        <w:rPr>
          <w:bCs/>
          <w:noProof/>
        </w:rPr>
        <w:t>General</w:t>
      </w:r>
      <w:r>
        <w:rPr>
          <w:noProof/>
        </w:rPr>
        <w:tab/>
      </w:r>
      <w:r>
        <w:rPr>
          <w:noProof/>
        </w:rPr>
        <w:fldChar w:fldCharType="begin"/>
      </w:r>
      <w:r>
        <w:rPr>
          <w:noProof/>
        </w:rPr>
        <w:instrText xml:space="preserve"> PAGEREF _Toc170686299 \h </w:instrText>
      </w:r>
      <w:r>
        <w:rPr>
          <w:noProof/>
        </w:rPr>
      </w:r>
      <w:r>
        <w:rPr>
          <w:noProof/>
        </w:rPr>
        <w:fldChar w:fldCharType="separate"/>
      </w:r>
      <w:r>
        <w:rPr>
          <w:noProof/>
        </w:rPr>
        <w:t>98</w:t>
      </w:r>
      <w:r>
        <w:rPr>
          <w:noProof/>
        </w:rPr>
        <w:fldChar w:fldCharType="end"/>
      </w:r>
    </w:p>
    <w:p w14:paraId="5C21AA00" w14:textId="0C0C1F00"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15</w:t>
      </w:r>
      <w:r w:rsidRPr="00B24CCB">
        <w:rPr>
          <w:bCs/>
          <w:noProof/>
        </w:rPr>
        <w:t>.2</w:t>
      </w:r>
      <w:r>
        <w:rPr>
          <w:rFonts w:asciiTheme="minorHAnsi" w:eastAsiaTheme="minorEastAsia" w:hAnsiTheme="minorHAnsi" w:cstheme="minorBidi"/>
          <w:noProof/>
          <w:kern w:val="2"/>
          <w:sz w:val="24"/>
          <w:szCs w:val="24"/>
          <w:lang w:eastAsia="en-GB"/>
          <w14:ligatures w14:val="standardContextual"/>
        </w:rPr>
        <w:tab/>
      </w:r>
      <w:r w:rsidRPr="00B24CCB">
        <w:rPr>
          <w:bCs/>
          <w:noProof/>
        </w:rPr>
        <w:t>Procedure</w:t>
      </w:r>
      <w:r>
        <w:rPr>
          <w:noProof/>
        </w:rPr>
        <w:tab/>
      </w:r>
      <w:r>
        <w:rPr>
          <w:noProof/>
        </w:rPr>
        <w:fldChar w:fldCharType="begin"/>
      </w:r>
      <w:r>
        <w:rPr>
          <w:noProof/>
        </w:rPr>
        <w:instrText xml:space="preserve"> PAGEREF _Toc170686300 \h </w:instrText>
      </w:r>
      <w:r>
        <w:rPr>
          <w:noProof/>
        </w:rPr>
      </w:r>
      <w:r>
        <w:rPr>
          <w:noProof/>
        </w:rPr>
        <w:fldChar w:fldCharType="separate"/>
      </w:r>
      <w:r>
        <w:rPr>
          <w:noProof/>
        </w:rPr>
        <w:t>98</w:t>
      </w:r>
      <w:r>
        <w:rPr>
          <w:noProof/>
        </w:rPr>
        <w:fldChar w:fldCharType="end"/>
      </w:r>
    </w:p>
    <w:p w14:paraId="1283BB9D" w14:textId="535D10DE"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lang w:eastAsia="zh-CN"/>
        </w:rPr>
        <w:t>15</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Procedures on network slice fault management capability exposure</w:t>
      </w:r>
      <w:r>
        <w:rPr>
          <w:noProof/>
        </w:rPr>
        <w:tab/>
      </w:r>
      <w:r>
        <w:rPr>
          <w:noProof/>
        </w:rPr>
        <w:fldChar w:fldCharType="begin"/>
      </w:r>
      <w:r>
        <w:rPr>
          <w:noProof/>
        </w:rPr>
        <w:instrText xml:space="preserve"> PAGEREF _Toc170686301 \h </w:instrText>
      </w:r>
      <w:r>
        <w:rPr>
          <w:noProof/>
        </w:rPr>
      </w:r>
      <w:r>
        <w:rPr>
          <w:noProof/>
        </w:rPr>
        <w:fldChar w:fldCharType="separate"/>
      </w:r>
      <w:r>
        <w:rPr>
          <w:noProof/>
        </w:rPr>
        <w:t>98</w:t>
      </w:r>
      <w:r>
        <w:rPr>
          <w:noProof/>
        </w:rPr>
        <w:fldChar w:fldCharType="end"/>
      </w:r>
    </w:p>
    <w:p w14:paraId="62C121F1" w14:textId="516295FE"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15</w:t>
      </w:r>
      <w:r w:rsidRPr="00B24CCB">
        <w:rPr>
          <w:bCs/>
          <w:noProof/>
        </w:rPr>
        <w:t>.3</w:t>
      </w:r>
      <w:r>
        <w:rPr>
          <w:rFonts w:asciiTheme="minorHAnsi" w:eastAsiaTheme="minorEastAsia" w:hAnsiTheme="minorHAnsi" w:cstheme="minorBidi"/>
          <w:noProof/>
          <w:kern w:val="2"/>
          <w:sz w:val="24"/>
          <w:szCs w:val="24"/>
          <w:lang w:eastAsia="en-GB"/>
          <w14:ligatures w14:val="standardContextual"/>
        </w:rPr>
        <w:tab/>
      </w:r>
      <w:r w:rsidRPr="00B24CCB">
        <w:rPr>
          <w:bCs/>
          <w:noProof/>
        </w:rPr>
        <w:t>Information flows</w:t>
      </w:r>
      <w:r>
        <w:rPr>
          <w:noProof/>
        </w:rPr>
        <w:tab/>
      </w:r>
      <w:r>
        <w:rPr>
          <w:noProof/>
        </w:rPr>
        <w:fldChar w:fldCharType="begin"/>
      </w:r>
      <w:r>
        <w:rPr>
          <w:noProof/>
        </w:rPr>
        <w:instrText xml:space="preserve"> PAGEREF _Toc170686302 \h </w:instrText>
      </w:r>
      <w:r>
        <w:rPr>
          <w:noProof/>
        </w:rPr>
      </w:r>
      <w:r>
        <w:rPr>
          <w:noProof/>
        </w:rPr>
        <w:fldChar w:fldCharType="separate"/>
      </w:r>
      <w:r>
        <w:rPr>
          <w:noProof/>
        </w:rPr>
        <w:t>100</w:t>
      </w:r>
      <w:r>
        <w:rPr>
          <w:noProof/>
        </w:rPr>
        <w:fldChar w:fldCharType="end"/>
      </w:r>
    </w:p>
    <w:p w14:paraId="26400553" w14:textId="76B5B453"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15</w:t>
      </w:r>
      <w:r w:rsidRPr="00B24CCB">
        <w:rPr>
          <w:bCs/>
          <w:noProof/>
        </w:rPr>
        <w:t>.3.1</w:t>
      </w:r>
      <w:r>
        <w:rPr>
          <w:rFonts w:asciiTheme="minorHAnsi" w:eastAsiaTheme="minorEastAsia" w:hAnsiTheme="minorHAnsi" w:cstheme="minorBidi"/>
          <w:noProof/>
          <w:kern w:val="2"/>
          <w:sz w:val="24"/>
          <w:szCs w:val="24"/>
          <w:lang w:eastAsia="en-GB"/>
          <w14:ligatures w14:val="standardContextual"/>
        </w:rPr>
        <w:tab/>
      </w:r>
      <w:r w:rsidRPr="00B24CCB">
        <w:rPr>
          <w:bCs/>
          <w:noProof/>
        </w:rPr>
        <w:t>General</w:t>
      </w:r>
      <w:r>
        <w:rPr>
          <w:noProof/>
        </w:rPr>
        <w:tab/>
      </w:r>
      <w:r>
        <w:rPr>
          <w:noProof/>
        </w:rPr>
        <w:fldChar w:fldCharType="begin"/>
      </w:r>
      <w:r>
        <w:rPr>
          <w:noProof/>
        </w:rPr>
        <w:instrText xml:space="preserve"> PAGEREF _Toc170686303 \h </w:instrText>
      </w:r>
      <w:r>
        <w:rPr>
          <w:noProof/>
        </w:rPr>
      </w:r>
      <w:r>
        <w:rPr>
          <w:noProof/>
        </w:rPr>
        <w:fldChar w:fldCharType="separate"/>
      </w:r>
      <w:r>
        <w:rPr>
          <w:noProof/>
        </w:rPr>
        <w:t>100</w:t>
      </w:r>
      <w:r>
        <w:rPr>
          <w:noProof/>
        </w:rPr>
        <w:fldChar w:fldCharType="end"/>
      </w:r>
    </w:p>
    <w:p w14:paraId="011914C7" w14:textId="127C39B5"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15</w:t>
      </w:r>
      <w:r w:rsidRPr="00B24CCB">
        <w:rPr>
          <w:bCs/>
          <w:noProof/>
        </w:rPr>
        <w:t>.3.2</w:t>
      </w:r>
      <w:r>
        <w:rPr>
          <w:rFonts w:asciiTheme="minorHAnsi" w:eastAsiaTheme="minorEastAsia" w:hAnsiTheme="minorHAnsi" w:cstheme="minorBidi"/>
          <w:noProof/>
          <w:kern w:val="2"/>
          <w:sz w:val="24"/>
          <w:szCs w:val="24"/>
          <w:lang w:eastAsia="en-GB"/>
          <w14:ligatures w14:val="standardContextual"/>
        </w:rPr>
        <w:tab/>
      </w:r>
      <w:r>
        <w:rPr>
          <w:noProof/>
        </w:rPr>
        <w:t>Fault diagnosis subscription request</w:t>
      </w:r>
      <w:r>
        <w:rPr>
          <w:noProof/>
        </w:rPr>
        <w:tab/>
      </w:r>
      <w:r>
        <w:rPr>
          <w:noProof/>
        </w:rPr>
        <w:fldChar w:fldCharType="begin"/>
      </w:r>
      <w:r>
        <w:rPr>
          <w:noProof/>
        </w:rPr>
        <w:instrText xml:space="preserve"> PAGEREF _Toc170686304 \h </w:instrText>
      </w:r>
      <w:r>
        <w:rPr>
          <w:noProof/>
        </w:rPr>
      </w:r>
      <w:r>
        <w:rPr>
          <w:noProof/>
        </w:rPr>
        <w:fldChar w:fldCharType="separate"/>
      </w:r>
      <w:r>
        <w:rPr>
          <w:noProof/>
        </w:rPr>
        <w:t>100</w:t>
      </w:r>
      <w:r>
        <w:rPr>
          <w:noProof/>
        </w:rPr>
        <w:fldChar w:fldCharType="end"/>
      </w:r>
    </w:p>
    <w:p w14:paraId="3A3EBEAE" w14:textId="4830191D"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15</w:t>
      </w:r>
      <w:r w:rsidRPr="00B24CCB">
        <w:rPr>
          <w:bCs/>
          <w:noProof/>
        </w:rPr>
        <w:t>.3.3</w:t>
      </w:r>
      <w:r>
        <w:rPr>
          <w:rFonts w:asciiTheme="minorHAnsi" w:eastAsiaTheme="minorEastAsia" w:hAnsiTheme="minorHAnsi" w:cstheme="minorBidi"/>
          <w:noProof/>
          <w:kern w:val="2"/>
          <w:sz w:val="24"/>
          <w:szCs w:val="24"/>
          <w:lang w:eastAsia="en-GB"/>
          <w14:ligatures w14:val="standardContextual"/>
        </w:rPr>
        <w:tab/>
      </w:r>
      <w:r w:rsidRPr="00B24CCB">
        <w:rPr>
          <w:bCs/>
          <w:noProof/>
        </w:rPr>
        <w:t>Response of f</w:t>
      </w:r>
      <w:r>
        <w:rPr>
          <w:noProof/>
        </w:rPr>
        <w:t>ault diagnosis subscription</w:t>
      </w:r>
      <w:r>
        <w:rPr>
          <w:noProof/>
        </w:rPr>
        <w:tab/>
      </w:r>
      <w:r>
        <w:rPr>
          <w:noProof/>
        </w:rPr>
        <w:fldChar w:fldCharType="begin"/>
      </w:r>
      <w:r>
        <w:rPr>
          <w:noProof/>
        </w:rPr>
        <w:instrText xml:space="preserve"> PAGEREF _Toc170686305 \h </w:instrText>
      </w:r>
      <w:r>
        <w:rPr>
          <w:noProof/>
        </w:rPr>
      </w:r>
      <w:r>
        <w:rPr>
          <w:noProof/>
        </w:rPr>
        <w:fldChar w:fldCharType="separate"/>
      </w:r>
      <w:r>
        <w:rPr>
          <w:noProof/>
        </w:rPr>
        <w:t>100</w:t>
      </w:r>
      <w:r>
        <w:rPr>
          <w:noProof/>
        </w:rPr>
        <w:fldChar w:fldCharType="end"/>
      </w:r>
    </w:p>
    <w:p w14:paraId="1425EF62" w14:textId="6126ECD0"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15</w:t>
      </w:r>
      <w:r w:rsidRPr="00B24CCB">
        <w:rPr>
          <w:bCs/>
          <w:noProof/>
        </w:rPr>
        <w:t>.3.4</w:t>
      </w:r>
      <w:r>
        <w:rPr>
          <w:rFonts w:asciiTheme="minorHAnsi" w:eastAsiaTheme="minorEastAsia" w:hAnsiTheme="minorHAnsi" w:cstheme="minorBidi"/>
          <w:noProof/>
          <w:kern w:val="2"/>
          <w:sz w:val="24"/>
          <w:szCs w:val="24"/>
          <w:lang w:eastAsia="en-GB"/>
          <w14:ligatures w14:val="standardContextual"/>
        </w:rPr>
        <w:tab/>
      </w:r>
      <w:r>
        <w:rPr>
          <w:noProof/>
        </w:rPr>
        <w:t>Fault diagnosis notification</w:t>
      </w:r>
      <w:r>
        <w:rPr>
          <w:noProof/>
        </w:rPr>
        <w:tab/>
      </w:r>
      <w:r>
        <w:rPr>
          <w:noProof/>
        </w:rPr>
        <w:fldChar w:fldCharType="begin"/>
      </w:r>
      <w:r>
        <w:rPr>
          <w:noProof/>
        </w:rPr>
        <w:instrText xml:space="preserve"> PAGEREF _Toc170686306 \h </w:instrText>
      </w:r>
      <w:r>
        <w:rPr>
          <w:noProof/>
        </w:rPr>
      </w:r>
      <w:r>
        <w:rPr>
          <w:noProof/>
        </w:rPr>
        <w:fldChar w:fldCharType="separate"/>
      </w:r>
      <w:r>
        <w:rPr>
          <w:noProof/>
        </w:rPr>
        <w:t>100</w:t>
      </w:r>
      <w:r>
        <w:rPr>
          <w:noProof/>
        </w:rPr>
        <w:fldChar w:fldCharType="end"/>
      </w:r>
    </w:p>
    <w:p w14:paraId="0E5D3D33" w14:textId="00264FF6"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15</w:t>
      </w:r>
      <w:r w:rsidRPr="00B24CCB">
        <w:rPr>
          <w:bCs/>
          <w:noProof/>
        </w:rPr>
        <w:t>.4</w:t>
      </w:r>
      <w:r>
        <w:rPr>
          <w:rFonts w:asciiTheme="minorHAnsi" w:eastAsiaTheme="minorEastAsia" w:hAnsiTheme="minorHAnsi" w:cstheme="minorBidi"/>
          <w:noProof/>
          <w:kern w:val="2"/>
          <w:sz w:val="24"/>
          <w:szCs w:val="24"/>
          <w:lang w:eastAsia="en-GB"/>
          <w14:ligatures w14:val="standardContextual"/>
        </w:rPr>
        <w:tab/>
      </w:r>
      <w:r w:rsidRPr="00B24CCB">
        <w:rPr>
          <w:bCs/>
          <w:noProof/>
        </w:rPr>
        <w:t>APIs</w:t>
      </w:r>
      <w:r>
        <w:rPr>
          <w:noProof/>
        </w:rPr>
        <w:tab/>
      </w:r>
      <w:r>
        <w:rPr>
          <w:noProof/>
        </w:rPr>
        <w:fldChar w:fldCharType="begin"/>
      </w:r>
      <w:r>
        <w:rPr>
          <w:noProof/>
        </w:rPr>
        <w:instrText xml:space="preserve"> PAGEREF _Toc170686307 \h </w:instrText>
      </w:r>
      <w:r>
        <w:rPr>
          <w:noProof/>
        </w:rPr>
      </w:r>
      <w:r>
        <w:rPr>
          <w:noProof/>
        </w:rPr>
        <w:fldChar w:fldCharType="separate"/>
      </w:r>
      <w:r>
        <w:rPr>
          <w:noProof/>
        </w:rPr>
        <w:t>101</w:t>
      </w:r>
      <w:r>
        <w:rPr>
          <w:noProof/>
        </w:rPr>
        <w:fldChar w:fldCharType="end"/>
      </w:r>
    </w:p>
    <w:p w14:paraId="2A0182A7" w14:textId="14F101D1"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lang w:eastAsia="zh-CN"/>
        </w:rPr>
        <w:t>15</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_Toc170686308 \h </w:instrText>
      </w:r>
      <w:r>
        <w:rPr>
          <w:noProof/>
        </w:rPr>
      </w:r>
      <w:r>
        <w:rPr>
          <w:noProof/>
        </w:rPr>
        <w:fldChar w:fldCharType="separate"/>
      </w:r>
      <w:r>
        <w:rPr>
          <w:noProof/>
        </w:rPr>
        <w:t>101</w:t>
      </w:r>
      <w:r>
        <w:rPr>
          <w:noProof/>
        </w:rPr>
        <w:fldChar w:fldCharType="end"/>
      </w:r>
    </w:p>
    <w:p w14:paraId="16FE1231" w14:textId="6623EE9D"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15</w:t>
      </w:r>
      <w:r w:rsidRPr="00B24CCB">
        <w:rPr>
          <w:bCs/>
          <w:noProof/>
        </w:rPr>
        <w:t>.4.</w:t>
      </w:r>
      <w:r w:rsidRPr="00B24CCB">
        <w:rPr>
          <w:bCs/>
          <w:noProof/>
          <w:lang w:eastAsia="zh-CN"/>
        </w:rPr>
        <w:t>2</w:t>
      </w:r>
      <w:r>
        <w:rPr>
          <w:rFonts w:asciiTheme="minorHAnsi" w:eastAsiaTheme="minorEastAsia" w:hAnsiTheme="minorHAnsi" w:cstheme="minorBidi"/>
          <w:noProof/>
          <w:kern w:val="2"/>
          <w:sz w:val="24"/>
          <w:szCs w:val="24"/>
          <w:lang w:eastAsia="en-GB"/>
          <w14:ligatures w14:val="standardContextual"/>
        </w:rPr>
        <w:tab/>
      </w:r>
      <w:r w:rsidRPr="00B24CCB">
        <w:rPr>
          <w:bCs/>
          <w:noProof/>
        </w:rPr>
        <w:t>SS_NSCE_FaultDiagnosis API</w:t>
      </w:r>
      <w:r>
        <w:rPr>
          <w:noProof/>
        </w:rPr>
        <w:tab/>
      </w:r>
      <w:r>
        <w:rPr>
          <w:noProof/>
        </w:rPr>
        <w:fldChar w:fldCharType="begin"/>
      </w:r>
      <w:r>
        <w:rPr>
          <w:noProof/>
        </w:rPr>
        <w:instrText xml:space="preserve"> PAGEREF _Toc170686309 \h </w:instrText>
      </w:r>
      <w:r>
        <w:rPr>
          <w:noProof/>
        </w:rPr>
      </w:r>
      <w:r>
        <w:rPr>
          <w:noProof/>
        </w:rPr>
        <w:fldChar w:fldCharType="separate"/>
      </w:r>
      <w:r>
        <w:rPr>
          <w:noProof/>
        </w:rPr>
        <w:t>101</w:t>
      </w:r>
      <w:r>
        <w:rPr>
          <w:noProof/>
        </w:rPr>
        <w:fldChar w:fldCharType="end"/>
      </w:r>
    </w:p>
    <w:p w14:paraId="2C0CAD41" w14:textId="13902886" w:rsidR="000930DE" w:rsidRDefault="000930DE">
      <w:pPr>
        <w:pStyle w:val="TOC5"/>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15</w:t>
      </w:r>
      <w:r w:rsidRPr="00B24CCB">
        <w:rPr>
          <w:bCs/>
          <w:noProof/>
        </w:rPr>
        <w:t>.4.</w:t>
      </w:r>
      <w:r w:rsidRPr="00B24CCB">
        <w:rPr>
          <w:bCs/>
          <w:noProof/>
          <w:lang w:eastAsia="zh-CN"/>
        </w:rPr>
        <w:t>2</w:t>
      </w:r>
      <w:r w:rsidRPr="00B24CCB">
        <w:rPr>
          <w:bCs/>
          <w:noProof/>
        </w:rPr>
        <w:t>.1</w:t>
      </w:r>
      <w:r>
        <w:rPr>
          <w:rFonts w:asciiTheme="minorHAnsi" w:eastAsiaTheme="minorEastAsia" w:hAnsiTheme="minorHAnsi" w:cstheme="minorBidi"/>
          <w:noProof/>
          <w:kern w:val="2"/>
          <w:sz w:val="24"/>
          <w:szCs w:val="24"/>
          <w:lang w:eastAsia="en-GB"/>
          <w14:ligatures w14:val="standardContextual"/>
        </w:rPr>
        <w:tab/>
      </w:r>
      <w:r w:rsidRPr="00B24CCB">
        <w:rPr>
          <w:bCs/>
          <w:noProof/>
        </w:rPr>
        <w:t>General</w:t>
      </w:r>
      <w:r>
        <w:rPr>
          <w:noProof/>
        </w:rPr>
        <w:tab/>
      </w:r>
      <w:r>
        <w:rPr>
          <w:noProof/>
        </w:rPr>
        <w:fldChar w:fldCharType="begin"/>
      </w:r>
      <w:r>
        <w:rPr>
          <w:noProof/>
        </w:rPr>
        <w:instrText xml:space="preserve"> PAGEREF _Toc170686310 \h </w:instrText>
      </w:r>
      <w:r>
        <w:rPr>
          <w:noProof/>
        </w:rPr>
      </w:r>
      <w:r>
        <w:rPr>
          <w:noProof/>
        </w:rPr>
        <w:fldChar w:fldCharType="separate"/>
      </w:r>
      <w:r>
        <w:rPr>
          <w:noProof/>
        </w:rPr>
        <w:t>101</w:t>
      </w:r>
      <w:r>
        <w:rPr>
          <w:noProof/>
        </w:rPr>
        <w:fldChar w:fldCharType="end"/>
      </w:r>
    </w:p>
    <w:p w14:paraId="7D5F6D14" w14:textId="1036BC13" w:rsidR="000930DE" w:rsidRDefault="000930DE">
      <w:pPr>
        <w:pStyle w:val="TOC5"/>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15</w:t>
      </w:r>
      <w:r w:rsidRPr="00B24CCB">
        <w:rPr>
          <w:bCs/>
          <w:noProof/>
        </w:rPr>
        <w:t>.4.</w:t>
      </w:r>
      <w:r w:rsidRPr="00B24CCB">
        <w:rPr>
          <w:bCs/>
          <w:noProof/>
          <w:lang w:eastAsia="zh-CN"/>
        </w:rPr>
        <w:t>2</w:t>
      </w:r>
      <w:r w:rsidRPr="00B24CCB">
        <w:rPr>
          <w:bCs/>
          <w:noProof/>
        </w:rPr>
        <w:t>.2</w:t>
      </w:r>
      <w:r>
        <w:rPr>
          <w:rFonts w:asciiTheme="minorHAnsi" w:eastAsiaTheme="minorEastAsia" w:hAnsiTheme="minorHAnsi" w:cstheme="minorBidi"/>
          <w:noProof/>
          <w:kern w:val="2"/>
          <w:sz w:val="24"/>
          <w:szCs w:val="24"/>
          <w:lang w:eastAsia="en-GB"/>
          <w14:ligatures w14:val="standardContextual"/>
        </w:rPr>
        <w:tab/>
      </w:r>
      <w:r>
        <w:rPr>
          <w:noProof/>
        </w:rPr>
        <w:t>Fault_Diagnosis</w:t>
      </w:r>
      <w:r>
        <w:rPr>
          <w:noProof/>
          <w:lang w:eastAsia="zh-CN"/>
        </w:rPr>
        <w:t>_Subscribe</w:t>
      </w:r>
      <w:r>
        <w:rPr>
          <w:noProof/>
        </w:rPr>
        <w:tab/>
      </w:r>
      <w:r>
        <w:rPr>
          <w:noProof/>
        </w:rPr>
        <w:fldChar w:fldCharType="begin"/>
      </w:r>
      <w:r>
        <w:rPr>
          <w:noProof/>
        </w:rPr>
        <w:instrText xml:space="preserve"> PAGEREF _Toc170686311 \h </w:instrText>
      </w:r>
      <w:r>
        <w:rPr>
          <w:noProof/>
        </w:rPr>
      </w:r>
      <w:r>
        <w:rPr>
          <w:noProof/>
        </w:rPr>
        <w:fldChar w:fldCharType="separate"/>
      </w:r>
      <w:r>
        <w:rPr>
          <w:noProof/>
        </w:rPr>
        <w:t>101</w:t>
      </w:r>
      <w:r>
        <w:rPr>
          <w:noProof/>
        </w:rPr>
        <w:fldChar w:fldCharType="end"/>
      </w:r>
    </w:p>
    <w:p w14:paraId="50E889A2" w14:textId="77CC61C9" w:rsidR="000930DE" w:rsidRDefault="000930DE">
      <w:pPr>
        <w:pStyle w:val="TOC5"/>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15</w:t>
      </w:r>
      <w:r w:rsidRPr="00B24CCB">
        <w:rPr>
          <w:bCs/>
          <w:noProof/>
        </w:rPr>
        <w:t>.4.2.3</w:t>
      </w:r>
      <w:r>
        <w:rPr>
          <w:rFonts w:asciiTheme="minorHAnsi" w:eastAsiaTheme="minorEastAsia" w:hAnsiTheme="minorHAnsi" w:cstheme="minorBidi"/>
          <w:noProof/>
          <w:kern w:val="2"/>
          <w:sz w:val="24"/>
          <w:szCs w:val="24"/>
          <w:lang w:eastAsia="en-GB"/>
          <w14:ligatures w14:val="standardContextual"/>
        </w:rPr>
        <w:tab/>
      </w:r>
      <w:r>
        <w:rPr>
          <w:noProof/>
        </w:rPr>
        <w:t>Fault_Diagnosis</w:t>
      </w:r>
      <w:r>
        <w:rPr>
          <w:noProof/>
          <w:lang w:eastAsia="zh-CN"/>
        </w:rPr>
        <w:t>_Notification</w:t>
      </w:r>
      <w:r>
        <w:rPr>
          <w:noProof/>
        </w:rPr>
        <w:tab/>
      </w:r>
      <w:r>
        <w:rPr>
          <w:noProof/>
        </w:rPr>
        <w:fldChar w:fldCharType="begin"/>
      </w:r>
      <w:r>
        <w:rPr>
          <w:noProof/>
        </w:rPr>
        <w:instrText xml:space="preserve"> PAGEREF _Toc170686312 \h </w:instrText>
      </w:r>
      <w:r>
        <w:rPr>
          <w:noProof/>
        </w:rPr>
      </w:r>
      <w:r>
        <w:rPr>
          <w:noProof/>
        </w:rPr>
        <w:fldChar w:fldCharType="separate"/>
      </w:r>
      <w:r>
        <w:rPr>
          <w:noProof/>
        </w:rPr>
        <w:t>101</w:t>
      </w:r>
      <w:r>
        <w:rPr>
          <w:noProof/>
        </w:rPr>
        <w:fldChar w:fldCharType="end"/>
      </w:r>
    </w:p>
    <w:p w14:paraId="03F4DEF3" w14:textId="479BC867"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16</w:t>
      </w:r>
      <w:r>
        <w:rPr>
          <w:rFonts w:asciiTheme="minorHAnsi" w:eastAsiaTheme="minorEastAsia" w:hAnsiTheme="minorHAnsi" w:cstheme="minorBidi"/>
          <w:noProof/>
          <w:kern w:val="2"/>
          <w:sz w:val="24"/>
          <w:szCs w:val="24"/>
          <w:lang w:eastAsia="en-GB"/>
          <w14:ligatures w14:val="standardContextual"/>
        </w:rPr>
        <w:tab/>
      </w:r>
      <w:r w:rsidRPr="00B24CCB">
        <w:rPr>
          <w:rFonts w:eastAsiaTheme="minorEastAsia"/>
          <w:bCs/>
          <w:noProof/>
          <w:lang w:eastAsia="zh-CN"/>
        </w:rPr>
        <w:t>S</w:t>
      </w:r>
      <w:r>
        <w:rPr>
          <w:noProof/>
        </w:rPr>
        <w:t>lice requirements verification and alignment capability exposure</w:t>
      </w:r>
      <w:r>
        <w:rPr>
          <w:noProof/>
        </w:rPr>
        <w:tab/>
      </w:r>
      <w:r>
        <w:rPr>
          <w:noProof/>
        </w:rPr>
        <w:fldChar w:fldCharType="begin"/>
      </w:r>
      <w:r>
        <w:rPr>
          <w:noProof/>
        </w:rPr>
        <w:instrText xml:space="preserve"> PAGEREF _Toc170686313 \h </w:instrText>
      </w:r>
      <w:r>
        <w:rPr>
          <w:noProof/>
        </w:rPr>
      </w:r>
      <w:r>
        <w:rPr>
          <w:noProof/>
        </w:rPr>
        <w:fldChar w:fldCharType="separate"/>
      </w:r>
      <w:r>
        <w:rPr>
          <w:noProof/>
        </w:rPr>
        <w:t>102</w:t>
      </w:r>
      <w:r>
        <w:rPr>
          <w:noProof/>
        </w:rPr>
        <w:fldChar w:fldCharType="end"/>
      </w:r>
    </w:p>
    <w:p w14:paraId="6419D49C" w14:textId="48478AFD"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16</w:t>
      </w:r>
      <w:r w:rsidRPr="00B24CCB">
        <w:rPr>
          <w:bCs/>
          <w:noProof/>
        </w:rPr>
        <w:t>.1</w:t>
      </w:r>
      <w:r>
        <w:rPr>
          <w:rFonts w:asciiTheme="minorHAnsi" w:eastAsiaTheme="minorEastAsia" w:hAnsiTheme="minorHAnsi" w:cstheme="minorBidi"/>
          <w:noProof/>
          <w:kern w:val="2"/>
          <w:sz w:val="24"/>
          <w:szCs w:val="24"/>
          <w:lang w:eastAsia="en-GB"/>
          <w14:ligatures w14:val="standardContextual"/>
        </w:rPr>
        <w:tab/>
      </w:r>
      <w:r w:rsidRPr="00B24CCB">
        <w:rPr>
          <w:bCs/>
          <w:noProof/>
        </w:rPr>
        <w:t>General</w:t>
      </w:r>
      <w:r>
        <w:rPr>
          <w:noProof/>
        </w:rPr>
        <w:tab/>
      </w:r>
      <w:r>
        <w:rPr>
          <w:noProof/>
        </w:rPr>
        <w:fldChar w:fldCharType="begin"/>
      </w:r>
      <w:r>
        <w:rPr>
          <w:noProof/>
        </w:rPr>
        <w:instrText xml:space="preserve"> PAGEREF _Toc170686314 \h </w:instrText>
      </w:r>
      <w:r>
        <w:rPr>
          <w:noProof/>
        </w:rPr>
      </w:r>
      <w:r>
        <w:rPr>
          <w:noProof/>
        </w:rPr>
        <w:fldChar w:fldCharType="separate"/>
      </w:r>
      <w:r>
        <w:rPr>
          <w:noProof/>
        </w:rPr>
        <w:t>102</w:t>
      </w:r>
      <w:r>
        <w:rPr>
          <w:noProof/>
        </w:rPr>
        <w:fldChar w:fldCharType="end"/>
      </w:r>
    </w:p>
    <w:p w14:paraId="4DFE57B0" w14:textId="37F69036"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16</w:t>
      </w:r>
      <w:r w:rsidRPr="00B24CCB">
        <w:rPr>
          <w:bCs/>
          <w:noProof/>
        </w:rPr>
        <w:t>.2</w:t>
      </w:r>
      <w:r>
        <w:rPr>
          <w:rFonts w:asciiTheme="minorHAnsi" w:eastAsiaTheme="minorEastAsia" w:hAnsiTheme="minorHAnsi" w:cstheme="minorBidi"/>
          <w:noProof/>
          <w:kern w:val="2"/>
          <w:sz w:val="24"/>
          <w:szCs w:val="24"/>
          <w:lang w:eastAsia="en-GB"/>
          <w14:ligatures w14:val="standardContextual"/>
        </w:rPr>
        <w:tab/>
      </w:r>
      <w:r w:rsidRPr="00B24CCB">
        <w:rPr>
          <w:bCs/>
          <w:noProof/>
        </w:rPr>
        <w:t>Procedure</w:t>
      </w:r>
      <w:r>
        <w:rPr>
          <w:noProof/>
        </w:rPr>
        <w:tab/>
      </w:r>
      <w:r>
        <w:rPr>
          <w:noProof/>
        </w:rPr>
        <w:fldChar w:fldCharType="begin"/>
      </w:r>
      <w:r>
        <w:rPr>
          <w:noProof/>
        </w:rPr>
        <w:instrText xml:space="preserve"> PAGEREF _Toc170686315 \h </w:instrText>
      </w:r>
      <w:r>
        <w:rPr>
          <w:noProof/>
        </w:rPr>
      </w:r>
      <w:r>
        <w:rPr>
          <w:noProof/>
        </w:rPr>
        <w:fldChar w:fldCharType="separate"/>
      </w:r>
      <w:r>
        <w:rPr>
          <w:noProof/>
        </w:rPr>
        <w:t>102</w:t>
      </w:r>
      <w:r>
        <w:rPr>
          <w:noProof/>
        </w:rPr>
        <w:fldChar w:fldCharType="end"/>
      </w:r>
    </w:p>
    <w:p w14:paraId="3176CDCF" w14:textId="4C278286"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lang w:eastAsia="zh-CN"/>
        </w:rPr>
        <w:t>16</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Procedures on slice requirements verification and alignment capability exposure</w:t>
      </w:r>
      <w:r>
        <w:rPr>
          <w:noProof/>
        </w:rPr>
        <w:tab/>
      </w:r>
      <w:r>
        <w:rPr>
          <w:noProof/>
        </w:rPr>
        <w:fldChar w:fldCharType="begin"/>
      </w:r>
      <w:r>
        <w:rPr>
          <w:noProof/>
        </w:rPr>
        <w:instrText xml:space="preserve"> PAGEREF _Toc170686316 \h </w:instrText>
      </w:r>
      <w:r>
        <w:rPr>
          <w:noProof/>
        </w:rPr>
      </w:r>
      <w:r>
        <w:rPr>
          <w:noProof/>
        </w:rPr>
        <w:fldChar w:fldCharType="separate"/>
      </w:r>
      <w:r>
        <w:rPr>
          <w:noProof/>
        </w:rPr>
        <w:t>102</w:t>
      </w:r>
      <w:r>
        <w:rPr>
          <w:noProof/>
        </w:rPr>
        <w:fldChar w:fldCharType="end"/>
      </w:r>
    </w:p>
    <w:p w14:paraId="35C253FE" w14:textId="5C3CB83B"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16</w:t>
      </w:r>
      <w:r w:rsidRPr="00B24CCB">
        <w:rPr>
          <w:bCs/>
          <w:noProof/>
        </w:rPr>
        <w:t>.3</w:t>
      </w:r>
      <w:r>
        <w:rPr>
          <w:rFonts w:asciiTheme="minorHAnsi" w:eastAsiaTheme="minorEastAsia" w:hAnsiTheme="minorHAnsi" w:cstheme="minorBidi"/>
          <w:noProof/>
          <w:kern w:val="2"/>
          <w:sz w:val="24"/>
          <w:szCs w:val="24"/>
          <w:lang w:eastAsia="en-GB"/>
          <w14:ligatures w14:val="standardContextual"/>
        </w:rPr>
        <w:tab/>
      </w:r>
      <w:r w:rsidRPr="00B24CCB">
        <w:rPr>
          <w:bCs/>
          <w:noProof/>
        </w:rPr>
        <w:t>Information flows</w:t>
      </w:r>
      <w:r>
        <w:rPr>
          <w:noProof/>
        </w:rPr>
        <w:tab/>
      </w:r>
      <w:r>
        <w:rPr>
          <w:noProof/>
        </w:rPr>
        <w:fldChar w:fldCharType="begin"/>
      </w:r>
      <w:r>
        <w:rPr>
          <w:noProof/>
        </w:rPr>
        <w:instrText xml:space="preserve"> PAGEREF _Toc170686317 \h </w:instrText>
      </w:r>
      <w:r>
        <w:rPr>
          <w:noProof/>
        </w:rPr>
      </w:r>
      <w:r>
        <w:rPr>
          <w:noProof/>
        </w:rPr>
        <w:fldChar w:fldCharType="separate"/>
      </w:r>
      <w:r>
        <w:rPr>
          <w:noProof/>
        </w:rPr>
        <w:t>104</w:t>
      </w:r>
      <w:r>
        <w:rPr>
          <w:noProof/>
        </w:rPr>
        <w:fldChar w:fldCharType="end"/>
      </w:r>
    </w:p>
    <w:p w14:paraId="7B1D1049" w14:textId="3F61477A"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16</w:t>
      </w:r>
      <w:r w:rsidRPr="00B24CCB">
        <w:rPr>
          <w:bCs/>
          <w:noProof/>
        </w:rPr>
        <w:t>.3.1</w:t>
      </w:r>
      <w:r>
        <w:rPr>
          <w:rFonts w:asciiTheme="minorHAnsi" w:eastAsiaTheme="minorEastAsia" w:hAnsiTheme="minorHAnsi" w:cstheme="minorBidi"/>
          <w:noProof/>
          <w:kern w:val="2"/>
          <w:sz w:val="24"/>
          <w:szCs w:val="24"/>
          <w:lang w:eastAsia="en-GB"/>
          <w14:ligatures w14:val="standardContextual"/>
        </w:rPr>
        <w:tab/>
      </w:r>
      <w:r w:rsidRPr="00B24CCB">
        <w:rPr>
          <w:bCs/>
          <w:noProof/>
        </w:rPr>
        <w:t>General</w:t>
      </w:r>
      <w:r>
        <w:rPr>
          <w:noProof/>
        </w:rPr>
        <w:tab/>
      </w:r>
      <w:r>
        <w:rPr>
          <w:noProof/>
        </w:rPr>
        <w:fldChar w:fldCharType="begin"/>
      </w:r>
      <w:r>
        <w:rPr>
          <w:noProof/>
        </w:rPr>
        <w:instrText xml:space="preserve"> PAGEREF _Toc170686318 \h </w:instrText>
      </w:r>
      <w:r>
        <w:rPr>
          <w:noProof/>
        </w:rPr>
      </w:r>
      <w:r>
        <w:rPr>
          <w:noProof/>
        </w:rPr>
        <w:fldChar w:fldCharType="separate"/>
      </w:r>
      <w:r>
        <w:rPr>
          <w:noProof/>
        </w:rPr>
        <w:t>104</w:t>
      </w:r>
      <w:r>
        <w:rPr>
          <w:noProof/>
        </w:rPr>
        <w:fldChar w:fldCharType="end"/>
      </w:r>
    </w:p>
    <w:p w14:paraId="2506B8A2" w14:textId="6D354139"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16</w:t>
      </w:r>
      <w:r w:rsidRPr="00B24CCB">
        <w:rPr>
          <w:bCs/>
          <w:noProof/>
        </w:rPr>
        <w:t>.3.2</w:t>
      </w:r>
      <w:r>
        <w:rPr>
          <w:rFonts w:asciiTheme="minorHAnsi" w:eastAsiaTheme="minorEastAsia" w:hAnsiTheme="minorHAnsi" w:cstheme="minorBidi"/>
          <w:noProof/>
          <w:kern w:val="2"/>
          <w:sz w:val="24"/>
          <w:szCs w:val="24"/>
          <w:lang w:eastAsia="en-GB"/>
          <w14:ligatures w14:val="standardContextual"/>
        </w:rPr>
        <w:tab/>
      </w:r>
      <w:r w:rsidRPr="00B24CCB">
        <w:rPr>
          <w:noProof/>
          <w:color w:val="000000"/>
          <w:lang w:eastAsia="zh-CN"/>
        </w:rPr>
        <w:t>Slice requirements verification and alignment subscription</w:t>
      </w:r>
      <w:r>
        <w:rPr>
          <w:noProof/>
        </w:rPr>
        <w:tab/>
      </w:r>
      <w:r>
        <w:rPr>
          <w:noProof/>
        </w:rPr>
        <w:fldChar w:fldCharType="begin"/>
      </w:r>
      <w:r>
        <w:rPr>
          <w:noProof/>
        </w:rPr>
        <w:instrText xml:space="preserve"> PAGEREF _Toc170686319 \h </w:instrText>
      </w:r>
      <w:r>
        <w:rPr>
          <w:noProof/>
        </w:rPr>
      </w:r>
      <w:r>
        <w:rPr>
          <w:noProof/>
        </w:rPr>
        <w:fldChar w:fldCharType="separate"/>
      </w:r>
      <w:r>
        <w:rPr>
          <w:noProof/>
        </w:rPr>
        <w:t>104</w:t>
      </w:r>
      <w:r>
        <w:rPr>
          <w:noProof/>
        </w:rPr>
        <w:fldChar w:fldCharType="end"/>
      </w:r>
    </w:p>
    <w:p w14:paraId="0DE5D8ED" w14:textId="084BE549"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16</w:t>
      </w:r>
      <w:r w:rsidRPr="00B24CCB">
        <w:rPr>
          <w:bCs/>
          <w:noProof/>
        </w:rPr>
        <w:t>.3.3</w:t>
      </w:r>
      <w:r>
        <w:rPr>
          <w:rFonts w:asciiTheme="minorHAnsi" w:eastAsiaTheme="minorEastAsia" w:hAnsiTheme="minorHAnsi" w:cstheme="minorBidi"/>
          <w:noProof/>
          <w:kern w:val="2"/>
          <w:sz w:val="24"/>
          <w:szCs w:val="24"/>
          <w:lang w:eastAsia="en-GB"/>
          <w14:ligatures w14:val="standardContextual"/>
        </w:rPr>
        <w:tab/>
      </w:r>
      <w:r w:rsidRPr="00B24CCB">
        <w:rPr>
          <w:noProof/>
          <w:color w:val="000000"/>
          <w:lang w:eastAsia="zh-CN"/>
        </w:rPr>
        <w:t>Response of slice requirements verification and alignment subscription</w:t>
      </w:r>
      <w:r>
        <w:rPr>
          <w:noProof/>
        </w:rPr>
        <w:tab/>
      </w:r>
      <w:r>
        <w:rPr>
          <w:noProof/>
        </w:rPr>
        <w:fldChar w:fldCharType="begin"/>
      </w:r>
      <w:r>
        <w:rPr>
          <w:noProof/>
        </w:rPr>
        <w:instrText xml:space="preserve"> PAGEREF _Toc170686320 \h </w:instrText>
      </w:r>
      <w:r>
        <w:rPr>
          <w:noProof/>
        </w:rPr>
      </w:r>
      <w:r>
        <w:rPr>
          <w:noProof/>
        </w:rPr>
        <w:fldChar w:fldCharType="separate"/>
      </w:r>
      <w:r>
        <w:rPr>
          <w:noProof/>
        </w:rPr>
        <w:t>104</w:t>
      </w:r>
      <w:r>
        <w:rPr>
          <w:noProof/>
        </w:rPr>
        <w:fldChar w:fldCharType="end"/>
      </w:r>
    </w:p>
    <w:p w14:paraId="45BFA6CF" w14:textId="3844FBC1"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16</w:t>
      </w:r>
      <w:r w:rsidRPr="00B24CCB">
        <w:rPr>
          <w:bCs/>
          <w:noProof/>
        </w:rPr>
        <w:t>.3.4</w:t>
      </w:r>
      <w:r>
        <w:rPr>
          <w:rFonts w:asciiTheme="minorHAnsi" w:eastAsiaTheme="minorEastAsia" w:hAnsiTheme="minorHAnsi" w:cstheme="minorBidi"/>
          <w:noProof/>
          <w:kern w:val="2"/>
          <w:sz w:val="24"/>
          <w:szCs w:val="24"/>
          <w:lang w:eastAsia="en-GB"/>
          <w14:ligatures w14:val="standardContextual"/>
        </w:rPr>
        <w:tab/>
      </w:r>
      <w:r w:rsidRPr="00B24CCB">
        <w:rPr>
          <w:noProof/>
          <w:color w:val="000000"/>
          <w:lang w:eastAsia="zh-CN"/>
        </w:rPr>
        <w:t>Slice requirements verification and alignment notification</w:t>
      </w:r>
      <w:r>
        <w:rPr>
          <w:noProof/>
        </w:rPr>
        <w:tab/>
      </w:r>
      <w:r>
        <w:rPr>
          <w:noProof/>
        </w:rPr>
        <w:fldChar w:fldCharType="begin"/>
      </w:r>
      <w:r>
        <w:rPr>
          <w:noProof/>
        </w:rPr>
        <w:instrText xml:space="preserve"> PAGEREF _Toc170686321 \h </w:instrText>
      </w:r>
      <w:r>
        <w:rPr>
          <w:noProof/>
        </w:rPr>
      </w:r>
      <w:r>
        <w:rPr>
          <w:noProof/>
        </w:rPr>
        <w:fldChar w:fldCharType="separate"/>
      </w:r>
      <w:r>
        <w:rPr>
          <w:noProof/>
        </w:rPr>
        <w:t>104</w:t>
      </w:r>
      <w:r>
        <w:rPr>
          <w:noProof/>
        </w:rPr>
        <w:fldChar w:fldCharType="end"/>
      </w:r>
    </w:p>
    <w:p w14:paraId="646F1B34" w14:textId="11C605AE"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16</w:t>
      </w:r>
      <w:r w:rsidRPr="00B24CCB">
        <w:rPr>
          <w:bCs/>
          <w:noProof/>
        </w:rPr>
        <w:t>.4</w:t>
      </w:r>
      <w:r>
        <w:rPr>
          <w:rFonts w:asciiTheme="minorHAnsi" w:eastAsiaTheme="minorEastAsia" w:hAnsiTheme="minorHAnsi" w:cstheme="minorBidi"/>
          <w:noProof/>
          <w:kern w:val="2"/>
          <w:sz w:val="24"/>
          <w:szCs w:val="24"/>
          <w:lang w:eastAsia="en-GB"/>
          <w14:ligatures w14:val="standardContextual"/>
        </w:rPr>
        <w:tab/>
      </w:r>
      <w:r w:rsidRPr="00B24CCB">
        <w:rPr>
          <w:bCs/>
          <w:noProof/>
        </w:rPr>
        <w:t>APIs</w:t>
      </w:r>
      <w:r>
        <w:rPr>
          <w:noProof/>
        </w:rPr>
        <w:tab/>
      </w:r>
      <w:r>
        <w:rPr>
          <w:noProof/>
        </w:rPr>
        <w:fldChar w:fldCharType="begin"/>
      </w:r>
      <w:r>
        <w:rPr>
          <w:noProof/>
        </w:rPr>
        <w:instrText xml:space="preserve"> PAGEREF _Toc170686322 \h </w:instrText>
      </w:r>
      <w:r>
        <w:rPr>
          <w:noProof/>
        </w:rPr>
      </w:r>
      <w:r>
        <w:rPr>
          <w:noProof/>
        </w:rPr>
        <w:fldChar w:fldCharType="separate"/>
      </w:r>
      <w:r>
        <w:rPr>
          <w:noProof/>
        </w:rPr>
        <w:t>105</w:t>
      </w:r>
      <w:r>
        <w:rPr>
          <w:noProof/>
        </w:rPr>
        <w:fldChar w:fldCharType="end"/>
      </w:r>
    </w:p>
    <w:p w14:paraId="15738916" w14:textId="3674D758"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B24CCB">
        <w:rPr>
          <w:rFonts w:eastAsiaTheme="minorEastAsia"/>
          <w:noProof/>
          <w:lang w:eastAsia="zh-CN"/>
        </w:rPr>
        <w:t>16</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_Toc170686323 \h </w:instrText>
      </w:r>
      <w:r>
        <w:rPr>
          <w:noProof/>
        </w:rPr>
      </w:r>
      <w:r>
        <w:rPr>
          <w:noProof/>
        </w:rPr>
        <w:fldChar w:fldCharType="separate"/>
      </w:r>
      <w:r>
        <w:rPr>
          <w:noProof/>
        </w:rPr>
        <w:t>105</w:t>
      </w:r>
      <w:r>
        <w:rPr>
          <w:noProof/>
        </w:rPr>
        <w:fldChar w:fldCharType="end"/>
      </w:r>
    </w:p>
    <w:p w14:paraId="0C5ED9C0" w14:textId="6C1DCE9F"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16</w:t>
      </w:r>
      <w:r w:rsidRPr="00B24CCB">
        <w:rPr>
          <w:bCs/>
          <w:noProof/>
        </w:rPr>
        <w:t>.4.</w:t>
      </w:r>
      <w:r w:rsidRPr="00B24CCB">
        <w:rPr>
          <w:bCs/>
          <w:noProof/>
          <w:lang w:eastAsia="zh-CN"/>
        </w:rPr>
        <w:t>2</w:t>
      </w:r>
      <w:r>
        <w:rPr>
          <w:rFonts w:asciiTheme="minorHAnsi" w:eastAsiaTheme="minorEastAsia" w:hAnsiTheme="minorHAnsi" w:cstheme="minorBidi"/>
          <w:noProof/>
          <w:kern w:val="2"/>
          <w:sz w:val="24"/>
          <w:szCs w:val="24"/>
          <w:lang w:eastAsia="en-GB"/>
          <w14:ligatures w14:val="standardContextual"/>
        </w:rPr>
        <w:tab/>
      </w:r>
      <w:r w:rsidRPr="00B24CCB">
        <w:rPr>
          <w:bCs/>
          <w:noProof/>
        </w:rPr>
        <w:t>SS_NSCE_</w:t>
      </w:r>
      <w:r>
        <w:rPr>
          <w:noProof/>
        </w:rPr>
        <w:t>SliceR</w:t>
      </w:r>
      <w:r>
        <w:rPr>
          <w:noProof/>
          <w:lang w:eastAsia="zh-CN"/>
        </w:rPr>
        <w:t>eq</w:t>
      </w:r>
      <w:r>
        <w:rPr>
          <w:noProof/>
        </w:rPr>
        <w:t>_V</w:t>
      </w:r>
      <w:r>
        <w:rPr>
          <w:noProof/>
          <w:lang w:eastAsia="zh-CN"/>
        </w:rPr>
        <w:t>erify</w:t>
      </w:r>
      <w:r>
        <w:rPr>
          <w:noProof/>
        </w:rPr>
        <w:t>A</w:t>
      </w:r>
      <w:r>
        <w:rPr>
          <w:noProof/>
          <w:lang w:eastAsia="zh-CN"/>
        </w:rPr>
        <w:t>nd</w:t>
      </w:r>
      <w:r>
        <w:rPr>
          <w:noProof/>
        </w:rPr>
        <w:t>A</w:t>
      </w:r>
      <w:r>
        <w:rPr>
          <w:noProof/>
          <w:lang w:eastAsia="zh-CN"/>
        </w:rPr>
        <w:t>lign</w:t>
      </w:r>
      <w:r w:rsidRPr="00B24CCB">
        <w:rPr>
          <w:bCs/>
          <w:noProof/>
        </w:rPr>
        <w:t xml:space="preserve"> API</w:t>
      </w:r>
      <w:r>
        <w:rPr>
          <w:noProof/>
        </w:rPr>
        <w:tab/>
      </w:r>
      <w:r>
        <w:rPr>
          <w:noProof/>
        </w:rPr>
        <w:fldChar w:fldCharType="begin"/>
      </w:r>
      <w:r>
        <w:rPr>
          <w:noProof/>
        </w:rPr>
        <w:instrText xml:space="preserve"> PAGEREF _Toc170686324 \h </w:instrText>
      </w:r>
      <w:r>
        <w:rPr>
          <w:noProof/>
        </w:rPr>
      </w:r>
      <w:r>
        <w:rPr>
          <w:noProof/>
        </w:rPr>
        <w:fldChar w:fldCharType="separate"/>
      </w:r>
      <w:r>
        <w:rPr>
          <w:noProof/>
        </w:rPr>
        <w:t>105</w:t>
      </w:r>
      <w:r>
        <w:rPr>
          <w:noProof/>
        </w:rPr>
        <w:fldChar w:fldCharType="end"/>
      </w:r>
    </w:p>
    <w:p w14:paraId="2DD45C8A" w14:textId="3B711ECC" w:rsidR="000930DE" w:rsidRDefault="000930DE">
      <w:pPr>
        <w:pStyle w:val="TOC5"/>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16</w:t>
      </w:r>
      <w:r w:rsidRPr="00B24CCB">
        <w:rPr>
          <w:bCs/>
          <w:noProof/>
        </w:rPr>
        <w:t>.4.</w:t>
      </w:r>
      <w:r w:rsidRPr="00B24CCB">
        <w:rPr>
          <w:bCs/>
          <w:noProof/>
          <w:lang w:eastAsia="zh-CN"/>
        </w:rPr>
        <w:t>2</w:t>
      </w:r>
      <w:r w:rsidRPr="00B24CCB">
        <w:rPr>
          <w:bCs/>
          <w:noProof/>
        </w:rPr>
        <w:t>.1</w:t>
      </w:r>
      <w:r>
        <w:rPr>
          <w:rFonts w:asciiTheme="minorHAnsi" w:eastAsiaTheme="minorEastAsia" w:hAnsiTheme="minorHAnsi" w:cstheme="minorBidi"/>
          <w:noProof/>
          <w:kern w:val="2"/>
          <w:sz w:val="24"/>
          <w:szCs w:val="24"/>
          <w:lang w:eastAsia="en-GB"/>
          <w14:ligatures w14:val="standardContextual"/>
        </w:rPr>
        <w:tab/>
      </w:r>
      <w:r w:rsidRPr="00B24CCB">
        <w:rPr>
          <w:bCs/>
          <w:noProof/>
        </w:rPr>
        <w:t>General</w:t>
      </w:r>
      <w:r>
        <w:rPr>
          <w:noProof/>
        </w:rPr>
        <w:tab/>
      </w:r>
      <w:r>
        <w:rPr>
          <w:noProof/>
        </w:rPr>
        <w:fldChar w:fldCharType="begin"/>
      </w:r>
      <w:r>
        <w:rPr>
          <w:noProof/>
        </w:rPr>
        <w:instrText xml:space="preserve"> PAGEREF _Toc170686325 \h </w:instrText>
      </w:r>
      <w:r>
        <w:rPr>
          <w:noProof/>
        </w:rPr>
      </w:r>
      <w:r>
        <w:rPr>
          <w:noProof/>
        </w:rPr>
        <w:fldChar w:fldCharType="separate"/>
      </w:r>
      <w:r>
        <w:rPr>
          <w:noProof/>
        </w:rPr>
        <w:t>105</w:t>
      </w:r>
      <w:r>
        <w:rPr>
          <w:noProof/>
        </w:rPr>
        <w:fldChar w:fldCharType="end"/>
      </w:r>
    </w:p>
    <w:p w14:paraId="46EEE00A" w14:textId="1FDBEBA1" w:rsidR="000930DE" w:rsidRDefault="000930DE">
      <w:pPr>
        <w:pStyle w:val="TOC5"/>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16</w:t>
      </w:r>
      <w:r w:rsidRPr="00B24CCB">
        <w:rPr>
          <w:bCs/>
          <w:noProof/>
        </w:rPr>
        <w:t>.4.</w:t>
      </w:r>
      <w:r w:rsidRPr="00B24CCB">
        <w:rPr>
          <w:bCs/>
          <w:noProof/>
          <w:lang w:eastAsia="zh-CN"/>
        </w:rPr>
        <w:t>2</w:t>
      </w:r>
      <w:r w:rsidRPr="00B24CCB">
        <w:rPr>
          <w:bCs/>
          <w:noProof/>
        </w:rPr>
        <w:t>.2</w:t>
      </w:r>
      <w:r>
        <w:rPr>
          <w:rFonts w:asciiTheme="minorHAnsi" w:eastAsiaTheme="minorEastAsia" w:hAnsiTheme="minorHAnsi" w:cstheme="minorBidi"/>
          <w:noProof/>
          <w:kern w:val="2"/>
          <w:sz w:val="24"/>
          <w:szCs w:val="24"/>
          <w:lang w:eastAsia="en-GB"/>
          <w14:ligatures w14:val="standardContextual"/>
        </w:rPr>
        <w:tab/>
      </w:r>
      <w:r w:rsidRPr="00B24CCB">
        <w:rPr>
          <w:bCs/>
          <w:noProof/>
        </w:rPr>
        <w:t>SliceReq VerifyAndAlign</w:t>
      </w:r>
      <w:r w:rsidRPr="00B24CCB">
        <w:rPr>
          <w:bCs/>
          <w:noProof/>
          <w:lang w:eastAsia="zh-CN"/>
        </w:rPr>
        <w:t>_Subscribe</w:t>
      </w:r>
      <w:r>
        <w:rPr>
          <w:noProof/>
        </w:rPr>
        <w:tab/>
      </w:r>
      <w:r>
        <w:rPr>
          <w:noProof/>
        </w:rPr>
        <w:fldChar w:fldCharType="begin"/>
      </w:r>
      <w:r>
        <w:rPr>
          <w:noProof/>
        </w:rPr>
        <w:instrText xml:space="preserve"> PAGEREF _Toc170686326 \h </w:instrText>
      </w:r>
      <w:r>
        <w:rPr>
          <w:noProof/>
        </w:rPr>
      </w:r>
      <w:r>
        <w:rPr>
          <w:noProof/>
        </w:rPr>
        <w:fldChar w:fldCharType="separate"/>
      </w:r>
      <w:r>
        <w:rPr>
          <w:noProof/>
        </w:rPr>
        <w:t>105</w:t>
      </w:r>
      <w:r>
        <w:rPr>
          <w:noProof/>
        </w:rPr>
        <w:fldChar w:fldCharType="end"/>
      </w:r>
    </w:p>
    <w:p w14:paraId="5515CB87" w14:textId="30889343" w:rsidR="000930DE" w:rsidRDefault="000930DE">
      <w:pPr>
        <w:pStyle w:val="TOC5"/>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16</w:t>
      </w:r>
      <w:r w:rsidRPr="00B24CCB">
        <w:rPr>
          <w:bCs/>
          <w:noProof/>
        </w:rPr>
        <w:t>.4.</w:t>
      </w:r>
      <w:r w:rsidRPr="00B24CCB">
        <w:rPr>
          <w:bCs/>
          <w:noProof/>
          <w:lang w:eastAsia="zh-CN"/>
        </w:rPr>
        <w:t>2</w:t>
      </w:r>
      <w:r w:rsidRPr="00B24CCB">
        <w:rPr>
          <w:bCs/>
          <w:noProof/>
        </w:rPr>
        <w:t>.3</w:t>
      </w:r>
      <w:r>
        <w:rPr>
          <w:rFonts w:asciiTheme="minorHAnsi" w:eastAsiaTheme="minorEastAsia" w:hAnsiTheme="minorHAnsi" w:cstheme="minorBidi"/>
          <w:noProof/>
          <w:kern w:val="2"/>
          <w:sz w:val="24"/>
          <w:szCs w:val="24"/>
          <w:lang w:eastAsia="en-GB"/>
          <w14:ligatures w14:val="standardContextual"/>
        </w:rPr>
        <w:tab/>
      </w:r>
      <w:r w:rsidRPr="00B24CCB">
        <w:rPr>
          <w:bCs/>
          <w:noProof/>
        </w:rPr>
        <w:t>SliceReq_VerifyAndAlign_Notification</w:t>
      </w:r>
      <w:r>
        <w:rPr>
          <w:noProof/>
        </w:rPr>
        <w:tab/>
      </w:r>
      <w:r>
        <w:rPr>
          <w:noProof/>
        </w:rPr>
        <w:fldChar w:fldCharType="begin"/>
      </w:r>
      <w:r>
        <w:rPr>
          <w:noProof/>
        </w:rPr>
        <w:instrText xml:space="preserve"> PAGEREF _Toc170686327 \h </w:instrText>
      </w:r>
      <w:r>
        <w:rPr>
          <w:noProof/>
        </w:rPr>
      </w:r>
      <w:r>
        <w:rPr>
          <w:noProof/>
        </w:rPr>
        <w:fldChar w:fldCharType="separate"/>
      </w:r>
      <w:r>
        <w:rPr>
          <w:noProof/>
        </w:rPr>
        <w:t>105</w:t>
      </w:r>
      <w:r>
        <w:rPr>
          <w:noProof/>
        </w:rPr>
        <w:fldChar w:fldCharType="end"/>
      </w:r>
    </w:p>
    <w:p w14:paraId="402DE976" w14:textId="46C59222"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B24CCB">
        <w:rPr>
          <w:rFonts w:eastAsiaTheme="minorEastAsia"/>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Network Slice Information delivery</w:t>
      </w:r>
      <w:r>
        <w:rPr>
          <w:noProof/>
        </w:rPr>
        <w:tab/>
      </w:r>
      <w:r>
        <w:rPr>
          <w:noProof/>
        </w:rPr>
        <w:fldChar w:fldCharType="begin"/>
      </w:r>
      <w:r>
        <w:rPr>
          <w:noProof/>
        </w:rPr>
        <w:instrText xml:space="preserve"> PAGEREF _Toc170686328 \h </w:instrText>
      </w:r>
      <w:r>
        <w:rPr>
          <w:noProof/>
        </w:rPr>
      </w:r>
      <w:r>
        <w:rPr>
          <w:noProof/>
        </w:rPr>
        <w:fldChar w:fldCharType="separate"/>
      </w:r>
      <w:r>
        <w:rPr>
          <w:noProof/>
        </w:rPr>
        <w:t>106</w:t>
      </w:r>
      <w:r>
        <w:rPr>
          <w:noProof/>
        </w:rPr>
        <w:fldChar w:fldCharType="end"/>
      </w:r>
    </w:p>
    <w:p w14:paraId="3C623187" w14:textId="15AB2E54"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B24CCB">
        <w:rPr>
          <w:rFonts w:eastAsiaTheme="minorEastAsia"/>
          <w:noProof/>
          <w:lang w:eastAsia="zh-CN"/>
        </w:rPr>
        <w:t>17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_Toc170686329 \h </w:instrText>
      </w:r>
      <w:r>
        <w:rPr>
          <w:noProof/>
        </w:rPr>
      </w:r>
      <w:r>
        <w:rPr>
          <w:noProof/>
        </w:rPr>
        <w:fldChar w:fldCharType="separate"/>
      </w:r>
      <w:r>
        <w:rPr>
          <w:noProof/>
        </w:rPr>
        <w:t>106</w:t>
      </w:r>
      <w:r>
        <w:rPr>
          <w:noProof/>
        </w:rPr>
        <w:fldChar w:fldCharType="end"/>
      </w:r>
    </w:p>
    <w:p w14:paraId="1E12E3D5" w14:textId="306707FE"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B24CCB">
        <w:rPr>
          <w:rFonts w:eastAsiaTheme="minorEastAsia"/>
          <w:noProof/>
          <w:lang w:eastAsia="zh-CN"/>
        </w:rPr>
        <w:t>17</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_Toc170686330 \h </w:instrText>
      </w:r>
      <w:r>
        <w:rPr>
          <w:noProof/>
        </w:rPr>
      </w:r>
      <w:r>
        <w:rPr>
          <w:noProof/>
        </w:rPr>
        <w:fldChar w:fldCharType="separate"/>
      </w:r>
      <w:r>
        <w:rPr>
          <w:noProof/>
        </w:rPr>
        <w:t>106</w:t>
      </w:r>
      <w:r>
        <w:rPr>
          <w:noProof/>
        </w:rPr>
        <w:fldChar w:fldCharType="end"/>
      </w:r>
    </w:p>
    <w:p w14:paraId="55BB2969" w14:textId="4CA29E1B"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B24CCB">
        <w:rPr>
          <w:rFonts w:eastAsiaTheme="minorEastAsia"/>
          <w:noProof/>
          <w:lang w:eastAsia="zh-CN"/>
        </w:rPr>
        <w:t>17</w:t>
      </w:r>
      <w:r>
        <w:rPr>
          <w:noProof/>
        </w:rPr>
        <w:t>.</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Network Slice Information delivery request</w:t>
      </w:r>
      <w:r>
        <w:rPr>
          <w:noProof/>
        </w:rPr>
        <w:tab/>
      </w:r>
      <w:r>
        <w:rPr>
          <w:noProof/>
        </w:rPr>
        <w:fldChar w:fldCharType="begin"/>
      </w:r>
      <w:r>
        <w:rPr>
          <w:noProof/>
        </w:rPr>
        <w:instrText xml:space="preserve"> PAGEREF _Toc170686331 \h </w:instrText>
      </w:r>
      <w:r>
        <w:rPr>
          <w:noProof/>
        </w:rPr>
      </w:r>
      <w:r>
        <w:rPr>
          <w:noProof/>
        </w:rPr>
        <w:fldChar w:fldCharType="separate"/>
      </w:r>
      <w:r>
        <w:rPr>
          <w:noProof/>
        </w:rPr>
        <w:t>106</w:t>
      </w:r>
      <w:r>
        <w:rPr>
          <w:noProof/>
        </w:rPr>
        <w:fldChar w:fldCharType="end"/>
      </w:r>
    </w:p>
    <w:p w14:paraId="0830827B" w14:textId="243B28F2"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B24CCB">
        <w:rPr>
          <w:rFonts w:eastAsiaTheme="minorEastAsia"/>
          <w:noProof/>
          <w:lang w:eastAsia="zh-CN"/>
        </w:rPr>
        <w:t>17</w:t>
      </w:r>
      <w:r>
        <w:rPr>
          <w:noProof/>
        </w:rPr>
        <w:t>.</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Network Slice Information delivery </w:t>
      </w:r>
      <w:r>
        <w:rPr>
          <w:noProof/>
          <w:lang w:eastAsia="zh-CN"/>
        </w:rPr>
        <w:t xml:space="preserve">to NSCE client </w:t>
      </w:r>
      <w:r>
        <w:rPr>
          <w:noProof/>
        </w:rPr>
        <w:t>request</w:t>
      </w:r>
      <w:r>
        <w:rPr>
          <w:noProof/>
        </w:rPr>
        <w:tab/>
      </w:r>
      <w:r>
        <w:rPr>
          <w:noProof/>
        </w:rPr>
        <w:fldChar w:fldCharType="begin"/>
      </w:r>
      <w:r>
        <w:rPr>
          <w:noProof/>
        </w:rPr>
        <w:instrText xml:space="preserve"> PAGEREF _Toc170686332 \h </w:instrText>
      </w:r>
      <w:r>
        <w:rPr>
          <w:noProof/>
        </w:rPr>
      </w:r>
      <w:r>
        <w:rPr>
          <w:noProof/>
        </w:rPr>
        <w:fldChar w:fldCharType="separate"/>
      </w:r>
      <w:r>
        <w:rPr>
          <w:noProof/>
        </w:rPr>
        <w:t>107</w:t>
      </w:r>
      <w:r>
        <w:rPr>
          <w:noProof/>
        </w:rPr>
        <w:fldChar w:fldCharType="end"/>
      </w:r>
    </w:p>
    <w:p w14:paraId="480A5A49" w14:textId="31BF5D06"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B24CCB">
        <w:rPr>
          <w:rFonts w:eastAsiaTheme="minorEastAsia"/>
          <w:noProof/>
          <w:lang w:eastAsia="zh-CN"/>
        </w:rPr>
        <w:t>17</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_Toc170686333 \h </w:instrText>
      </w:r>
      <w:r>
        <w:rPr>
          <w:noProof/>
        </w:rPr>
      </w:r>
      <w:r>
        <w:rPr>
          <w:noProof/>
        </w:rPr>
        <w:fldChar w:fldCharType="separate"/>
      </w:r>
      <w:r>
        <w:rPr>
          <w:noProof/>
        </w:rPr>
        <w:t>108</w:t>
      </w:r>
      <w:r>
        <w:rPr>
          <w:noProof/>
        </w:rPr>
        <w:fldChar w:fldCharType="end"/>
      </w:r>
    </w:p>
    <w:p w14:paraId="503685CD" w14:textId="0849F6E1"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17</w:t>
      </w:r>
      <w:r w:rsidRPr="00B24CCB">
        <w:rPr>
          <w:bCs/>
          <w:noProof/>
        </w:rPr>
        <w:t>.3.1</w:t>
      </w:r>
      <w:r>
        <w:rPr>
          <w:rFonts w:asciiTheme="minorHAnsi" w:eastAsiaTheme="minorEastAsia" w:hAnsiTheme="minorHAnsi" w:cstheme="minorBidi"/>
          <w:noProof/>
          <w:kern w:val="2"/>
          <w:sz w:val="24"/>
          <w:szCs w:val="24"/>
          <w:lang w:eastAsia="en-GB"/>
          <w14:ligatures w14:val="standardContextual"/>
        </w:rPr>
        <w:tab/>
      </w:r>
      <w:r w:rsidRPr="00B24CCB">
        <w:rPr>
          <w:bCs/>
          <w:noProof/>
        </w:rPr>
        <w:t>Network Slice Information delivery request</w:t>
      </w:r>
      <w:r>
        <w:rPr>
          <w:noProof/>
        </w:rPr>
        <w:tab/>
      </w:r>
      <w:r>
        <w:rPr>
          <w:noProof/>
        </w:rPr>
        <w:fldChar w:fldCharType="begin"/>
      </w:r>
      <w:r>
        <w:rPr>
          <w:noProof/>
        </w:rPr>
        <w:instrText xml:space="preserve"> PAGEREF _Toc170686334 \h </w:instrText>
      </w:r>
      <w:r>
        <w:rPr>
          <w:noProof/>
        </w:rPr>
      </w:r>
      <w:r>
        <w:rPr>
          <w:noProof/>
        </w:rPr>
        <w:fldChar w:fldCharType="separate"/>
      </w:r>
      <w:r>
        <w:rPr>
          <w:noProof/>
        </w:rPr>
        <w:t>108</w:t>
      </w:r>
      <w:r>
        <w:rPr>
          <w:noProof/>
        </w:rPr>
        <w:fldChar w:fldCharType="end"/>
      </w:r>
    </w:p>
    <w:p w14:paraId="56B7D6CC" w14:textId="1329836A"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17</w:t>
      </w:r>
      <w:r w:rsidRPr="00B24CCB">
        <w:rPr>
          <w:bCs/>
          <w:noProof/>
        </w:rPr>
        <w:t>.3.2</w:t>
      </w:r>
      <w:r>
        <w:rPr>
          <w:rFonts w:asciiTheme="minorHAnsi" w:eastAsiaTheme="minorEastAsia" w:hAnsiTheme="minorHAnsi" w:cstheme="minorBidi"/>
          <w:noProof/>
          <w:kern w:val="2"/>
          <w:sz w:val="24"/>
          <w:szCs w:val="24"/>
          <w:lang w:eastAsia="en-GB"/>
          <w14:ligatures w14:val="standardContextual"/>
        </w:rPr>
        <w:tab/>
      </w:r>
      <w:r w:rsidRPr="00B24CCB">
        <w:rPr>
          <w:bCs/>
          <w:noProof/>
        </w:rPr>
        <w:t>Network Slice Information delivery response</w:t>
      </w:r>
      <w:r>
        <w:rPr>
          <w:noProof/>
        </w:rPr>
        <w:tab/>
      </w:r>
      <w:r>
        <w:rPr>
          <w:noProof/>
        </w:rPr>
        <w:fldChar w:fldCharType="begin"/>
      </w:r>
      <w:r>
        <w:rPr>
          <w:noProof/>
        </w:rPr>
        <w:instrText xml:space="preserve"> PAGEREF _Toc170686335 \h </w:instrText>
      </w:r>
      <w:r>
        <w:rPr>
          <w:noProof/>
        </w:rPr>
      </w:r>
      <w:r>
        <w:rPr>
          <w:noProof/>
        </w:rPr>
        <w:fldChar w:fldCharType="separate"/>
      </w:r>
      <w:r>
        <w:rPr>
          <w:noProof/>
        </w:rPr>
        <w:t>109</w:t>
      </w:r>
      <w:r>
        <w:rPr>
          <w:noProof/>
        </w:rPr>
        <w:fldChar w:fldCharType="end"/>
      </w:r>
    </w:p>
    <w:p w14:paraId="65B83B54" w14:textId="42351A69"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bCs/>
          <w:noProof/>
          <w:lang w:eastAsia="zh-CN"/>
        </w:rPr>
        <w:t>17</w:t>
      </w:r>
      <w:r w:rsidRPr="00B24CCB">
        <w:rPr>
          <w:bCs/>
          <w:noProof/>
        </w:rPr>
        <w:t>.3.</w:t>
      </w:r>
      <w:r w:rsidRPr="00B24CCB">
        <w:rPr>
          <w:bCs/>
          <w:noProof/>
          <w:lang w:eastAsia="zh-CN"/>
        </w:rPr>
        <w:t>3</w:t>
      </w:r>
      <w:r>
        <w:rPr>
          <w:rFonts w:asciiTheme="minorHAnsi" w:eastAsiaTheme="minorEastAsia" w:hAnsiTheme="minorHAnsi" w:cstheme="minorBidi"/>
          <w:noProof/>
          <w:kern w:val="2"/>
          <w:sz w:val="24"/>
          <w:szCs w:val="24"/>
          <w:lang w:eastAsia="en-GB"/>
          <w14:ligatures w14:val="standardContextual"/>
        </w:rPr>
        <w:tab/>
      </w:r>
      <w:r w:rsidRPr="00B24CCB">
        <w:rPr>
          <w:bCs/>
          <w:noProof/>
          <w:lang w:eastAsia="zh-CN"/>
        </w:rPr>
        <w:t>S</w:t>
      </w:r>
      <w:r w:rsidRPr="00B24CCB">
        <w:rPr>
          <w:bCs/>
          <w:noProof/>
        </w:rPr>
        <w:t xml:space="preserve">lice </w:t>
      </w:r>
      <w:r w:rsidRPr="00B24CCB">
        <w:rPr>
          <w:bCs/>
          <w:noProof/>
          <w:lang w:eastAsia="zh-CN"/>
        </w:rPr>
        <w:t xml:space="preserve">Information delivery </w:t>
      </w:r>
      <w:r>
        <w:rPr>
          <w:noProof/>
          <w:lang w:eastAsia="zh-CN"/>
        </w:rPr>
        <w:t>to NSCE client</w:t>
      </w:r>
      <w:r>
        <w:rPr>
          <w:noProof/>
        </w:rPr>
        <w:tab/>
      </w:r>
      <w:r>
        <w:rPr>
          <w:noProof/>
        </w:rPr>
        <w:fldChar w:fldCharType="begin"/>
      </w:r>
      <w:r>
        <w:rPr>
          <w:noProof/>
        </w:rPr>
        <w:instrText xml:space="preserve"> PAGEREF _Toc170686336 \h </w:instrText>
      </w:r>
      <w:r>
        <w:rPr>
          <w:noProof/>
        </w:rPr>
      </w:r>
      <w:r>
        <w:rPr>
          <w:noProof/>
        </w:rPr>
        <w:fldChar w:fldCharType="separate"/>
      </w:r>
      <w:r>
        <w:rPr>
          <w:noProof/>
        </w:rPr>
        <w:t>109</w:t>
      </w:r>
      <w:r>
        <w:rPr>
          <w:noProof/>
        </w:rPr>
        <w:fldChar w:fldCharType="end"/>
      </w:r>
    </w:p>
    <w:p w14:paraId="67C902F2" w14:textId="1711E70C"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bCs/>
          <w:noProof/>
          <w:lang w:eastAsia="zh-CN"/>
        </w:rPr>
        <w:t>17</w:t>
      </w:r>
      <w:r w:rsidRPr="00B24CCB">
        <w:rPr>
          <w:bCs/>
          <w:noProof/>
        </w:rPr>
        <w:t>.3.</w:t>
      </w:r>
      <w:r w:rsidRPr="00B24CCB">
        <w:rPr>
          <w:bCs/>
          <w:noProof/>
          <w:lang w:eastAsia="zh-CN"/>
        </w:rPr>
        <w:t>4</w:t>
      </w:r>
      <w:r>
        <w:rPr>
          <w:rFonts w:asciiTheme="minorHAnsi" w:eastAsiaTheme="minorEastAsia" w:hAnsiTheme="minorHAnsi" w:cstheme="minorBidi"/>
          <w:noProof/>
          <w:kern w:val="2"/>
          <w:sz w:val="24"/>
          <w:szCs w:val="24"/>
          <w:lang w:eastAsia="en-GB"/>
          <w14:ligatures w14:val="standardContextual"/>
        </w:rPr>
        <w:tab/>
      </w:r>
      <w:r w:rsidRPr="00B24CCB">
        <w:rPr>
          <w:bCs/>
          <w:noProof/>
          <w:lang w:eastAsia="zh-CN"/>
        </w:rPr>
        <w:t>S</w:t>
      </w:r>
      <w:r w:rsidRPr="00B24CCB">
        <w:rPr>
          <w:bCs/>
          <w:noProof/>
        </w:rPr>
        <w:t xml:space="preserve">lice </w:t>
      </w:r>
      <w:r w:rsidRPr="00B24CCB">
        <w:rPr>
          <w:bCs/>
          <w:noProof/>
          <w:lang w:eastAsia="zh-CN"/>
        </w:rPr>
        <w:t xml:space="preserve">Information delivery </w:t>
      </w:r>
      <w:r>
        <w:rPr>
          <w:noProof/>
          <w:lang w:eastAsia="zh-CN"/>
        </w:rPr>
        <w:t>to NSCE client</w:t>
      </w:r>
      <w:r>
        <w:rPr>
          <w:noProof/>
        </w:rPr>
        <w:tab/>
      </w:r>
      <w:r>
        <w:rPr>
          <w:noProof/>
        </w:rPr>
        <w:fldChar w:fldCharType="begin"/>
      </w:r>
      <w:r>
        <w:rPr>
          <w:noProof/>
        </w:rPr>
        <w:instrText xml:space="preserve"> PAGEREF _Toc170686337 \h </w:instrText>
      </w:r>
      <w:r>
        <w:rPr>
          <w:noProof/>
        </w:rPr>
      </w:r>
      <w:r>
        <w:rPr>
          <w:noProof/>
        </w:rPr>
        <w:fldChar w:fldCharType="separate"/>
      </w:r>
      <w:r>
        <w:rPr>
          <w:noProof/>
        </w:rPr>
        <w:t>109</w:t>
      </w:r>
      <w:r>
        <w:rPr>
          <w:noProof/>
        </w:rPr>
        <w:fldChar w:fldCharType="end"/>
      </w:r>
    </w:p>
    <w:p w14:paraId="2582DA4D" w14:textId="1BC4466D"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B24CCB">
        <w:rPr>
          <w:rFonts w:eastAsiaTheme="minorEastAsia"/>
          <w:noProof/>
          <w:lang w:eastAsia="zh-CN"/>
        </w:rPr>
        <w:t>17</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_Toc170686338 \h </w:instrText>
      </w:r>
      <w:r>
        <w:rPr>
          <w:noProof/>
        </w:rPr>
      </w:r>
      <w:r>
        <w:rPr>
          <w:noProof/>
        </w:rPr>
        <w:fldChar w:fldCharType="separate"/>
      </w:r>
      <w:r>
        <w:rPr>
          <w:noProof/>
        </w:rPr>
        <w:t>110</w:t>
      </w:r>
      <w:r>
        <w:rPr>
          <w:noProof/>
        </w:rPr>
        <w:fldChar w:fldCharType="end"/>
      </w:r>
    </w:p>
    <w:p w14:paraId="27FD9464" w14:textId="1730A456"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17</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_Toc170686339 \h </w:instrText>
      </w:r>
      <w:r>
        <w:rPr>
          <w:noProof/>
        </w:rPr>
      </w:r>
      <w:r>
        <w:rPr>
          <w:noProof/>
        </w:rPr>
        <w:fldChar w:fldCharType="separate"/>
      </w:r>
      <w:r>
        <w:rPr>
          <w:noProof/>
        </w:rPr>
        <w:t>110</w:t>
      </w:r>
      <w:r>
        <w:rPr>
          <w:noProof/>
        </w:rPr>
        <w:fldChar w:fldCharType="end"/>
      </w:r>
    </w:p>
    <w:p w14:paraId="463280B1" w14:textId="5F181EF7"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17</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SS_NSCE_NSInfoDelivery Get operation</w:t>
      </w:r>
      <w:r>
        <w:rPr>
          <w:noProof/>
        </w:rPr>
        <w:tab/>
      </w:r>
      <w:r>
        <w:rPr>
          <w:noProof/>
        </w:rPr>
        <w:fldChar w:fldCharType="begin"/>
      </w:r>
      <w:r>
        <w:rPr>
          <w:noProof/>
        </w:rPr>
        <w:instrText xml:space="preserve"> PAGEREF _Toc170686340 \h </w:instrText>
      </w:r>
      <w:r>
        <w:rPr>
          <w:noProof/>
        </w:rPr>
      </w:r>
      <w:r>
        <w:rPr>
          <w:noProof/>
        </w:rPr>
        <w:fldChar w:fldCharType="separate"/>
      </w:r>
      <w:r>
        <w:rPr>
          <w:noProof/>
        </w:rPr>
        <w:t>110</w:t>
      </w:r>
      <w:r>
        <w:rPr>
          <w:noProof/>
        </w:rPr>
        <w:fldChar w:fldCharType="end"/>
      </w:r>
    </w:p>
    <w:p w14:paraId="1A7FE144" w14:textId="29015D83"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9.17.4.</w:t>
      </w:r>
      <w:r w:rsidRPr="00B24CCB">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Pr>
          <w:noProof/>
        </w:rPr>
        <w:t>SS_NSCE_NSInfoDelivery_Client Request operation</w:t>
      </w:r>
      <w:r>
        <w:rPr>
          <w:noProof/>
        </w:rPr>
        <w:tab/>
      </w:r>
      <w:r>
        <w:rPr>
          <w:noProof/>
        </w:rPr>
        <w:fldChar w:fldCharType="begin"/>
      </w:r>
      <w:r>
        <w:rPr>
          <w:noProof/>
        </w:rPr>
        <w:instrText xml:space="preserve"> PAGEREF _Toc170686341 \h </w:instrText>
      </w:r>
      <w:r>
        <w:rPr>
          <w:noProof/>
        </w:rPr>
      </w:r>
      <w:r>
        <w:rPr>
          <w:noProof/>
        </w:rPr>
        <w:fldChar w:fldCharType="separate"/>
      </w:r>
      <w:r>
        <w:rPr>
          <w:noProof/>
        </w:rPr>
        <w:t>110</w:t>
      </w:r>
      <w:r>
        <w:rPr>
          <w:noProof/>
        </w:rPr>
        <w:fldChar w:fldCharType="end"/>
      </w:r>
    </w:p>
    <w:p w14:paraId="36F1B4D0" w14:textId="65C4F52E"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sidRPr="00B24CCB">
        <w:rPr>
          <w:rFonts w:eastAsia="SimSun"/>
          <w:noProof/>
          <w:lang w:eastAsia="zh-CN"/>
        </w:rPr>
        <w:t>9</w:t>
      </w:r>
      <w:r>
        <w:rPr>
          <w:noProof/>
        </w:rPr>
        <w:t>.</w:t>
      </w:r>
      <w:r w:rsidRPr="00B24CCB">
        <w:rPr>
          <w:rFonts w:eastAsiaTheme="minorEastAsia"/>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rPr>
        <w:t xml:space="preserve">Network Slice Allocation </w:t>
      </w:r>
      <w:r w:rsidRPr="00B24CCB">
        <w:rPr>
          <w:rFonts w:eastAsiaTheme="minorEastAsia"/>
          <w:noProof/>
          <w:lang w:eastAsia="zh-CN"/>
        </w:rPr>
        <w:t>in NSaaS model</w:t>
      </w:r>
      <w:r>
        <w:rPr>
          <w:noProof/>
        </w:rPr>
        <w:tab/>
      </w:r>
      <w:r>
        <w:rPr>
          <w:noProof/>
        </w:rPr>
        <w:fldChar w:fldCharType="begin"/>
      </w:r>
      <w:r>
        <w:rPr>
          <w:noProof/>
        </w:rPr>
        <w:instrText xml:space="preserve"> PAGEREF _Toc170686342 \h </w:instrText>
      </w:r>
      <w:r>
        <w:rPr>
          <w:noProof/>
        </w:rPr>
      </w:r>
      <w:r>
        <w:rPr>
          <w:noProof/>
        </w:rPr>
        <w:fldChar w:fldCharType="separate"/>
      </w:r>
      <w:r>
        <w:rPr>
          <w:noProof/>
        </w:rPr>
        <w:t>110</w:t>
      </w:r>
      <w:r>
        <w:rPr>
          <w:noProof/>
        </w:rPr>
        <w:fldChar w:fldCharType="end"/>
      </w:r>
    </w:p>
    <w:p w14:paraId="71B2517F" w14:textId="72EC664E"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rFonts w:eastAsia="SimSun"/>
          <w:noProof/>
          <w:lang w:eastAsia="zh-CN"/>
        </w:rPr>
        <w:t>9</w:t>
      </w:r>
      <w:r>
        <w:rPr>
          <w:noProof/>
        </w:rPr>
        <w:t>.</w:t>
      </w:r>
      <w:r w:rsidRPr="00B24CCB">
        <w:rPr>
          <w:rFonts w:eastAsiaTheme="minorEastAsia"/>
          <w:noProof/>
          <w:lang w:eastAsia="zh-CN"/>
        </w:rPr>
        <w:t>18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_Toc170686343 \h </w:instrText>
      </w:r>
      <w:r>
        <w:rPr>
          <w:noProof/>
        </w:rPr>
      </w:r>
      <w:r>
        <w:rPr>
          <w:noProof/>
        </w:rPr>
        <w:fldChar w:fldCharType="separate"/>
      </w:r>
      <w:r>
        <w:rPr>
          <w:noProof/>
        </w:rPr>
        <w:t>110</w:t>
      </w:r>
      <w:r>
        <w:rPr>
          <w:noProof/>
        </w:rPr>
        <w:fldChar w:fldCharType="end"/>
      </w:r>
    </w:p>
    <w:p w14:paraId="60ED6F58" w14:textId="1D1B6B99"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rFonts w:eastAsia="SimSun"/>
          <w:noProof/>
          <w:lang w:eastAsia="zh-CN"/>
        </w:rPr>
        <w:t>9</w:t>
      </w:r>
      <w:r>
        <w:rPr>
          <w:noProof/>
        </w:rPr>
        <w:t>.</w:t>
      </w:r>
      <w:r w:rsidRPr="00B24CCB">
        <w:rPr>
          <w:rFonts w:eastAsiaTheme="minorEastAsia"/>
          <w:noProof/>
          <w:lang w:eastAsia="zh-CN"/>
        </w:rPr>
        <w:t>18</w:t>
      </w:r>
      <w:r>
        <w:rPr>
          <w:noProof/>
        </w:rPr>
        <w:t>.</w:t>
      </w:r>
      <w:r w:rsidRPr="00B24CCB">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_Toc170686344 \h </w:instrText>
      </w:r>
      <w:r>
        <w:rPr>
          <w:noProof/>
        </w:rPr>
      </w:r>
      <w:r>
        <w:rPr>
          <w:noProof/>
        </w:rPr>
        <w:fldChar w:fldCharType="separate"/>
      </w:r>
      <w:r>
        <w:rPr>
          <w:noProof/>
        </w:rPr>
        <w:t>111</w:t>
      </w:r>
      <w:r>
        <w:rPr>
          <w:noProof/>
        </w:rPr>
        <w:fldChar w:fldCharType="end"/>
      </w:r>
    </w:p>
    <w:p w14:paraId="0FD566B4" w14:textId="23D4DC87"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rFonts w:eastAsia="SimSun"/>
          <w:noProof/>
          <w:lang w:eastAsia="zh-CN"/>
        </w:rPr>
        <w:t>9</w:t>
      </w:r>
      <w:r>
        <w:rPr>
          <w:noProof/>
        </w:rPr>
        <w:t>.</w:t>
      </w:r>
      <w:r w:rsidRPr="00B24CCB">
        <w:rPr>
          <w:rFonts w:eastAsiaTheme="minorEastAsia"/>
          <w:noProof/>
          <w:lang w:eastAsia="zh-CN"/>
        </w:rPr>
        <w:t>18</w:t>
      </w:r>
      <w:r>
        <w:rPr>
          <w:noProof/>
        </w:rPr>
        <w:t>.</w:t>
      </w:r>
      <w:r w:rsidRPr="00B24CCB">
        <w:rPr>
          <w:rFonts w:eastAsia="SimSun"/>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Network Slice Allocation</w:t>
      </w:r>
      <w:r w:rsidRPr="00B24CCB">
        <w:rPr>
          <w:rFonts w:eastAsiaTheme="minorEastAsia"/>
          <w:noProof/>
          <w:lang w:eastAsia="zh-CN"/>
        </w:rPr>
        <w:t xml:space="preserve"> in NSaaS model</w:t>
      </w:r>
      <w:r>
        <w:rPr>
          <w:noProof/>
        </w:rPr>
        <w:tab/>
      </w:r>
      <w:r>
        <w:rPr>
          <w:noProof/>
        </w:rPr>
        <w:fldChar w:fldCharType="begin"/>
      </w:r>
      <w:r>
        <w:rPr>
          <w:noProof/>
        </w:rPr>
        <w:instrText xml:space="preserve"> PAGEREF _Toc170686345 \h </w:instrText>
      </w:r>
      <w:r>
        <w:rPr>
          <w:noProof/>
        </w:rPr>
      </w:r>
      <w:r>
        <w:rPr>
          <w:noProof/>
        </w:rPr>
        <w:fldChar w:fldCharType="separate"/>
      </w:r>
      <w:r>
        <w:rPr>
          <w:noProof/>
        </w:rPr>
        <w:t>111</w:t>
      </w:r>
      <w:r>
        <w:rPr>
          <w:noProof/>
        </w:rPr>
        <w:fldChar w:fldCharType="end"/>
      </w:r>
    </w:p>
    <w:p w14:paraId="08D1B1CE" w14:textId="613C6FA3"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bCs/>
          <w:noProof/>
          <w:lang w:eastAsia="zh-CN"/>
        </w:rPr>
        <w:t>18</w:t>
      </w:r>
      <w:r w:rsidRPr="00B24CCB">
        <w:rPr>
          <w:bCs/>
          <w:noProof/>
        </w:rPr>
        <w:t>.</w:t>
      </w:r>
      <w:r w:rsidRPr="00B24CCB">
        <w:rPr>
          <w:rFonts w:cs="Arial"/>
          <w:bCs/>
          <w:noProof/>
        </w:rPr>
        <w:t>3</w:t>
      </w:r>
      <w:r>
        <w:rPr>
          <w:rFonts w:asciiTheme="minorHAnsi" w:eastAsiaTheme="minorEastAsia" w:hAnsiTheme="minorHAnsi" w:cstheme="minorBidi"/>
          <w:noProof/>
          <w:kern w:val="2"/>
          <w:sz w:val="24"/>
          <w:szCs w:val="24"/>
          <w:lang w:eastAsia="en-GB"/>
          <w14:ligatures w14:val="standardContextual"/>
        </w:rPr>
        <w:tab/>
      </w:r>
      <w:r w:rsidRPr="00B24CCB">
        <w:rPr>
          <w:bCs/>
          <w:noProof/>
        </w:rPr>
        <w:t>Information flows</w:t>
      </w:r>
      <w:r>
        <w:rPr>
          <w:noProof/>
        </w:rPr>
        <w:tab/>
      </w:r>
      <w:r>
        <w:rPr>
          <w:noProof/>
        </w:rPr>
        <w:fldChar w:fldCharType="begin"/>
      </w:r>
      <w:r>
        <w:rPr>
          <w:noProof/>
        </w:rPr>
        <w:instrText xml:space="preserve"> PAGEREF _Toc170686346 \h </w:instrText>
      </w:r>
      <w:r>
        <w:rPr>
          <w:noProof/>
        </w:rPr>
      </w:r>
      <w:r>
        <w:rPr>
          <w:noProof/>
        </w:rPr>
        <w:fldChar w:fldCharType="separate"/>
      </w:r>
      <w:r>
        <w:rPr>
          <w:noProof/>
        </w:rPr>
        <w:t>112</w:t>
      </w:r>
      <w:r>
        <w:rPr>
          <w:noProof/>
        </w:rPr>
        <w:fldChar w:fldCharType="end"/>
      </w:r>
    </w:p>
    <w:p w14:paraId="6F9ED7F7" w14:textId="7292C779"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DengXian"/>
          <w:bCs/>
          <w:noProof/>
          <w:lang w:eastAsia="zh-CN"/>
        </w:rPr>
        <w:t>18</w:t>
      </w:r>
      <w:r w:rsidRPr="00B24CCB">
        <w:rPr>
          <w:bCs/>
          <w:noProof/>
        </w:rPr>
        <w:t>.3.1</w:t>
      </w:r>
      <w:r>
        <w:rPr>
          <w:rFonts w:asciiTheme="minorHAnsi" w:eastAsiaTheme="minorEastAsia" w:hAnsiTheme="minorHAnsi" w:cstheme="minorBidi"/>
          <w:noProof/>
          <w:kern w:val="2"/>
          <w:sz w:val="24"/>
          <w:szCs w:val="24"/>
          <w:lang w:eastAsia="en-GB"/>
          <w14:ligatures w14:val="standardContextual"/>
        </w:rPr>
        <w:tab/>
      </w:r>
      <w:r w:rsidRPr="00B24CCB">
        <w:rPr>
          <w:bCs/>
          <w:noProof/>
        </w:rPr>
        <w:t>General</w:t>
      </w:r>
      <w:r>
        <w:rPr>
          <w:noProof/>
        </w:rPr>
        <w:tab/>
      </w:r>
      <w:r>
        <w:rPr>
          <w:noProof/>
        </w:rPr>
        <w:fldChar w:fldCharType="begin"/>
      </w:r>
      <w:r>
        <w:rPr>
          <w:noProof/>
        </w:rPr>
        <w:instrText xml:space="preserve"> PAGEREF _Toc170686347 \h </w:instrText>
      </w:r>
      <w:r>
        <w:rPr>
          <w:noProof/>
        </w:rPr>
      </w:r>
      <w:r>
        <w:rPr>
          <w:noProof/>
        </w:rPr>
        <w:fldChar w:fldCharType="separate"/>
      </w:r>
      <w:r>
        <w:rPr>
          <w:noProof/>
        </w:rPr>
        <w:t>112</w:t>
      </w:r>
      <w:r>
        <w:rPr>
          <w:noProof/>
        </w:rPr>
        <w:fldChar w:fldCharType="end"/>
      </w:r>
    </w:p>
    <w:p w14:paraId="3BD01E69" w14:textId="4EDBB7B9"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DengXian"/>
          <w:bCs/>
          <w:noProof/>
          <w:lang w:eastAsia="zh-CN"/>
        </w:rPr>
        <w:t>18</w:t>
      </w:r>
      <w:r w:rsidRPr="00B24CCB">
        <w:rPr>
          <w:bCs/>
          <w:noProof/>
        </w:rPr>
        <w:t>.3.2</w:t>
      </w:r>
      <w:r>
        <w:rPr>
          <w:rFonts w:asciiTheme="minorHAnsi" w:eastAsiaTheme="minorEastAsia" w:hAnsiTheme="minorHAnsi" w:cstheme="minorBidi"/>
          <w:noProof/>
          <w:kern w:val="2"/>
          <w:sz w:val="24"/>
          <w:szCs w:val="24"/>
          <w:lang w:eastAsia="en-GB"/>
          <w14:ligatures w14:val="standardContextual"/>
        </w:rPr>
        <w:tab/>
      </w:r>
      <w:r>
        <w:rPr>
          <w:noProof/>
        </w:rPr>
        <w:t>Network Slice Allocation</w:t>
      </w:r>
      <w:r>
        <w:rPr>
          <w:noProof/>
        </w:rPr>
        <w:tab/>
      </w:r>
      <w:r>
        <w:rPr>
          <w:noProof/>
        </w:rPr>
        <w:fldChar w:fldCharType="begin"/>
      </w:r>
      <w:r>
        <w:rPr>
          <w:noProof/>
        </w:rPr>
        <w:instrText xml:space="preserve"> PAGEREF _Toc170686348 \h </w:instrText>
      </w:r>
      <w:r>
        <w:rPr>
          <w:noProof/>
        </w:rPr>
      </w:r>
      <w:r>
        <w:rPr>
          <w:noProof/>
        </w:rPr>
        <w:fldChar w:fldCharType="separate"/>
      </w:r>
      <w:r>
        <w:rPr>
          <w:noProof/>
        </w:rPr>
        <w:t>112</w:t>
      </w:r>
      <w:r>
        <w:rPr>
          <w:noProof/>
        </w:rPr>
        <w:fldChar w:fldCharType="end"/>
      </w:r>
    </w:p>
    <w:p w14:paraId="3A2B6967" w14:textId="6C4E97E2" w:rsidR="000930DE" w:rsidRDefault="000930DE">
      <w:pPr>
        <w:pStyle w:val="TOC3"/>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bCs/>
          <w:noProof/>
          <w:lang w:eastAsia="zh-CN"/>
        </w:rPr>
        <w:t>18</w:t>
      </w:r>
      <w:r w:rsidRPr="00B24CCB">
        <w:rPr>
          <w:bCs/>
          <w:noProof/>
        </w:rPr>
        <w:t>.4</w:t>
      </w:r>
      <w:r>
        <w:rPr>
          <w:rFonts w:asciiTheme="minorHAnsi" w:eastAsiaTheme="minorEastAsia" w:hAnsiTheme="minorHAnsi" w:cstheme="minorBidi"/>
          <w:noProof/>
          <w:kern w:val="2"/>
          <w:sz w:val="24"/>
          <w:szCs w:val="24"/>
          <w:lang w:eastAsia="en-GB"/>
          <w14:ligatures w14:val="standardContextual"/>
        </w:rPr>
        <w:tab/>
      </w:r>
      <w:r w:rsidRPr="00B24CCB">
        <w:rPr>
          <w:bCs/>
          <w:noProof/>
        </w:rPr>
        <w:t>APIs</w:t>
      </w:r>
      <w:r>
        <w:rPr>
          <w:noProof/>
        </w:rPr>
        <w:tab/>
      </w:r>
      <w:r>
        <w:rPr>
          <w:noProof/>
        </w:rPr>
        <w:fldChar w:fldCharType="begin"/>
      </w:r>
      <w:r>
        <w:rPr>
          <w:noProof/>
        </w:rPr>
        <w:instrText xml:space="preserve"> PAGEREF _Toc170686349 \h </w:instrText>
      </w:r>
      <w:r>
        <w:rPr>
          <w:noProof/>
        </w:rPr>
      </w:r>
      <w:r>
        <w:rPr>
          <w:noProof/>
        </w:rPr>
        <w:fldChar w:fldCharType="separate"/>
      </w:r>
      <w:r>
        <w:rPr>
          <w:noProof/>
        </w:rPr>
        <w:t>113</w:t>
      </w:r>
      <w:r>
        <w:rPr>
          <w:noProof/>
        </w:rPr>
        <w:fldChar w:fldCharType="end"/>
      </w:r>
    </w:p>
    <w:p w14:paraId="2E77644B" w14:textId="1CE3D1C6"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DengXian"/>
          <w:bCs/>
          <w:noProof/>
          <w:lang w:eastAsia="zh-CN"/>
        </w:rPr>
        <w:t>18</w:t>
      </w:r>
      <w:r w:rsidRPr="00B24CCB">
        <w:rPr>
          <w:bCs/>
          <w:noProof/>
        </w:rPr>
        <w:t>.4.1</w:t>
      </w:r>
      <w:r>
        <w:rPr>
          <w:rFonts w:asciiTheme="minorHAnsi" w:eastAsiaTheme="minorEastAsia" w:hAnsiTheme="minorHAnsi" w:cstheme="minorBidi"/>
          <w:noProof/>
          <w:kern w:val="2"/>
          <w:sz w:val="24"/>
          <w:szCs w:val="24"/>
          <w:lang w:eastAsia="en-GB"/>
          <w14:ligatures w14:val="standardContextual"/>
        </w:rPr>
        <w:tab/>
      </w:r>
      <w:r w:rsidRPr="00B24CCB">
        <w:rPr>
          <w:bCs/>
          <w:noProof/>
        </w:rPr>
        <w:t>General</w:t>
      </w:r>
      <w:r>
        <w:rPr>
          <w:noProof/>
        </w:rPr>
        <w:tab/>
      </w:r>
      <w:r>
        <w:rPr>
          <w:noProof/>
        </w:rPr>
        <w:fldChar w:fldCharType="begin"/>
      </w:r>
      <w:r>
        <w:rPr>
          <w:noProof/>
        </w:rPr>
        <w:instrText xml:space="preserve"> PAGEREF _Toc170686350 \h </w:instrText>
      </w:r>
      <w:r>
        <w:rPr>
          <w:noProof/>
        </w:rPr>
      </w:r>
      <w:r>
        <w:rPr>
          <w:noProof/>
        </w:rPr>
        <w:fldChar w:fldCharType="separate"/>
      </w:r>
      <w:r>
        <w:rPr>
          <w:noProof/>
        </w:rPr>
        <w:t>113</w:t>
      </w:r>
      <w:r>
        <w:rPr>
          <w:noProof/>
        </w:rPr>
        <w:fldChar w:fldCharType="end"/>
      </w:r>
    </w:p>
    <w:p w14:paraId="354F5CDA" w14:textId="5B884223" w:rsidR="000930DE" w:rsidRDefault="000930DE">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1</w:t>
      </w: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SS_NSCE_</w:t>
      </w:r>
      <w:r>
        <w:rPr>
          <w:noProof/>
          <w:lang w:eastAsia="zh-CN"/>
        </w:rPr>
        <w:t>NSAllocation</w:t>
      </w:r>
      <w:r>
        <w:rPr>
          <w:noProof/>
        </w:rPr>
        <w:t>_</w:t>
      </w:r>
      <w:r w:rsidRPr="00B24CCB">
        <w:rPr>
          <w:noProof/>
          <w:kern w:val="2"/>
        </w:rPr>
        <w:t>Request /Response</w:t>
      </w:r>
      <w:r>
        <w:rPr>
          <w:noProof/>
        </w:rPr>
        <w:t xml:space="preserve"> operation</w:t>
      </w:r>
      <w:r>
        <w:rPr>
          <w:noProof/>
        </w:rPr>
        <w:tab/>
      </w:r>
      <w:r>
        <w:rPr>
          <w:noProof/>
        </w:rPr>
        <w:fldChar w:fldCharType="begin"/>
      </w:r>
      <w:r>
        <w:rPr>
          <w:noProof/>
        </w:rPr>
        <w:instrText xml:space="preserve"> PAGEREF _Toc170686351 \h </w:instrText>
      </w:r>
      <w:r>
        <w:rPr>
          <w:noProof/>
        </w:rPr>
      </w:r>
      <w:r>
        <w:rPr>
          <w:noProof/>
        </w:rPr>
        <w:fldChar w:fldCharType="separate"/>
      </w:r>
      <w:r>
        <w:rPr>
          <w:noProof/>
        </w:rPr>
        <w:t>113</w:t>
      </w:r>
      <w:r>
        <w:rPr>
          <w:noProof/>
        </w:rPr>
        <w:fldChar w:fldCharType="end"/>
      </w:r>
    </w:p>
    <w:p w14:paraId="40A9D53C" w14:textId="35942D4D"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sidRPr="00B24CCB">
        <w:rPr>
          <w:bCs/>
          <w:noProof/>
        </w:rPr>
        <w:t>9.</w:t>
      </w:r>
      <w:r w:rsidRPr="00B24CCB">
        <w:rPr>
          <w:rFonts w:eastAsiaTheme="minorEastAsia"/>
          <w:bCs/>
          <w:noProof/>
          <w:lang w:eastAsia="zh-CN"/>
        </w:rPr>
        <w:t>19</w:t>
      </w:r>
      <w:r>
        <w:rPr>
          <w:rFonts w:asciiTheme="minorHAnsi" w:eastAsiaTheme="minorEastAsia" w:hAnsiTheme="minorHAnsi" w:cstheme="minorBidi"/>
          <w:noProof/>
          <w:kern w:val="2"/>
          <w:sz w:val="24"/>
          <w:szCs w:val="24"/>
          <w:lang w:eastAsia="en-GB"/>
          <w14:ligatures w14:val="standardContextual"/>
        </w:rPr>
        <w:tab/>
      </w:r>
      <w:r w:rsidRPr="00B24CCB">
        <w:rPr>
          <w:rFonts w:eastAsiaTheme="minorEastAsia"/>
          <w:bCs/>
          <w:noProof/>
          <w:lang w:eastAsia="zh-CN"/>
        </w:rPr>
        <w:t>A</w:t>
      </w:r>
      <w:r w:rsidRPr="00B24CCB">
        <w:rPr>
          <w:bCs/>
          <w:noProof/>
        </w:rPr>
        <w:t>uthorization and authentication</w:t>
      </w:r>
      <w:r>
        <w:rPr>
          <w:noProof/>
        </w:rPr>
        <w:tab/>
      </w:r>
      <w:r>
        <w:rPr>
          <w:noProof/>
        </w:rPr>
        <w:fldChar w:fldCharType="begin"/>
      </w:r>
      <w:r>
        <w:rPr>
          <w:noProof/>
        </w:rPr>
        <w:instrText xml:space="preserve"> PAGEREF _Toc170686352 \h </w:instrText>
      </w:r>
      <w:r>
        <w:rPr>
          <w:noProof/>
        </w:rPr>
      </w:r>
      <w:r>
        <w:rPr>
          <w:noProof/>
        </w:rPr>
        <w:fldChar w:fldCharType="separate"/>
      </w:r>
      <w:r>
        <w:rPr>
          <w:noProof/>
        </w:rPr>
        <w:t>114</w:t>
      </w:r>
      <w:r>
        <w:rPr>
          <w:noProof/>
        </w:rPr>
        <w:fldChar w:fldCharType="end"/>
      </w:r>
    </w:p>
    <w:p w14:paraId="4E6647EC" w14:textId="450203C0" w:rsidR="000930DE" w:rsidRDefault="000930DE">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sidRPr="00B24CCB">
        <w:rPr>
          <w:rFonts w:eastAsia="SimSun"/>
          <w:noProof/>
          <w:lang w:eastAsia="zh-CN"/>
        </w:rPr>
        <w:t xml:space="preserve"> </w:t>
      </w:r>
      <w:r>
        <w:rPr>
          <w:noProof/>
        </w:rPr>
        <w:t>Deployment models</w:t>
      </w:r>
      <w:r>
        <w:rPr>
          <w:noProof/>
        </w:rPr>
        <w:tab/>
      </w:r>
      <w:r>
        <w:rPr>
          <w:noProof/>
        </w:rPr>
        <w:fldChar w:fldCharType="begin"/>
      </w:r>
      <w:r>
        <w:rPr>
          <w:noProof/>
        </w:rPr>
        <w:instrText xml:space="preserve"> PAGEREF _Toc170686353 \h </w:instrText>
      </w:r>
      <w:r>
        <w:rPr>
          <w:noProof/>
        </w:rPr>
      </w:r>
      <w:r>
        <w:rPr>
          <w:noProof/>
        </w:rPr>
        <w:fldChar w:fldCharType="separate"/>
      </w:r>
      <w:r>
        <w:rPr>
          <w:noProof/>
        </w:rPr>
        <w:t>114</w:t>
      </w:r>
      <w:r>
        <w:rPr>
          <w:noProof/>
        </w:rPr>
        <w:fldChar w:fldCharType="end"/>
      </w:r>
    </w:p>
    <w:p w14:paraId="44E1FC81" w14:textId="263E8D45" w:rsidR="000930DE" w:rsidRDefault="000930DE">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Deployment scenarios</w:t>
      </w:r>
      <w:r>
        <w:rPr>
          <w:noProof/>
        </w:rPr>
        <w:tab/>
      </w:r>
      <w:r>
        <w:rPr>
          <w:noProof/>
        </w:rPr>
        <w:fldChar w:fldCharType="begin"/>
      </w:r>
      <w:r>
        <w:rPr>
          <w:noProof/>
        </w:rPr>
        <w:instrText xml:space="preserve"> PAGEREF _Toc170686354 \h </w:instrText>
      </w:r>
      <w:r>
        <w:rPr>
          <w:noProof/>
        </w:rPr>
      </w:r>
      <w:r>
        <w:rPr>
          <w:noProof/>
        </w:rPr>
        <w:fldChar w:fldCharType="separate"/>
      </w:r>
      <w:r>
        <w:rPr>
          <w:noProof/>
        </w:rPr>
        <w:t>114</w:t>
      </w:r>
      <w:r>
        <w:rPr>
          <w:noProof/>
        </w:rPr>
        <w:fldChar w:fldCharType="end"/>
      </w:r>
    </w:p>
    <w:p w14:paraId="2CA0BD8D" w14:textId="27BAEAA2"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sidRPr="00B24CCB">
        <w:rPr>
          <w:rFonts w:cs="Arial"/>
          <w:noProof/>
        </w:rPr>
        <w:t>A.1.1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_Toc170686355 \h </w:instrText>
      </w:r>
      <w:r>
        <w:rPr>
          <w:noProof/>
        </w:rPr>
      </w:r>
      <w:r>
        <w:rPr>
          <w:noProof/>
        </w:rPr>
        <w:fldChar w:fldCharType="separate"/>
      </w:r>
      <w:r>
        <w:rPr>
          <w:noProof/>
        </w:rPr>
        <w:t>114</w:t>
      </w:r>
      <w:r>
        <w:rPr>
          <w:noProof/>
        </w:rPr>
        <w:fldChar w:fldCharType="end"/>
      </w:r>
    </w:p>
    <w:p w14:paraId="2D949826" w14:textId="4D3992D6"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Centralized NSCE deployment</w:t>
      </w:r>
      <w:r>
        <w:rPr>
          <w:noProof/>
        </w:rPr>
        <w:tab/>
      </w:r>
      <w:r>
        <w:rPr>
          <w:noProof/>
        </w:rPr>
        <w:fldChar w:fldCharType="begin"/>
      </w:r>
      <w:r>
        <w:rPr>
          <w:noProof/>
        </w:rPr>
        <w:instrText xml:space="preserve"> PAGEREF _Toc170686356 \h </w:instrText>
      </w:r>
      <w:r>
        <w:rPr>
          <w:noProof/>
        </w:rPr>
      </w:r>
      <w:r>
        <w:rPr>
          <w:noProof/>
        </w:rPr>
        <w:fldChar w:fldCharType="separate"/>
      </w:r>
      <w:r>
        <w:rPr>
          <w:noProof/>
        </w:rPr>
        <w:t>114</w:t>
      </w:r>
      <w:r>
        <w:rPr>
          <w:noProof/>
        </w:rPr>
        <w:fldChar w:fldCharType="end"/>
      </w:r>
    </w:p>
    <w:p w14:paraId="389DC00C" w14:textId="572926D1"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Distributed NSCE deployment</w:t>
      </w:r>
      <w:r>
        <w:rPr>
          <w:noProof/>
        </w:rPr>
        <w:tab/>
      </w:r>
      <w:r>
        <w:rPr>
          <w:noProof/>
        </w:rPr>
        <w:fldChar w:fldCharType="begin"/>
      </w:r>
      <w:r>
        <w:rPr>
          <w:noProof/>
        </w:rPr>
        <w:instrText xml:space="preserve"> PAGEREF _Toc170686357 \h </w:instrText>
      </w:r>
      <w:r>
        <w:rPr>
          <w:noProof/>
        </w:rPr>
      </w:r>
      <w:r>
        <w:rPr>
          <w:noProof/>
        </w:rPr>
        <w:fldChar w:fldCharType="separate"/>
      </w:r>
      <w:r>
        <w:rPr>
          <w:noProof/>
        </w:rPr>
        <w:t>115</w:t>
      </w:r>
      <w:r>
        <w:rPr>
          <w:noProof/>
        </w:rPr>
        <w:fldChar w:fldCharType="end"/>
      </w:r>
    </w:p>
    <w:p w14:paraId="16DD68D3" w14:textId="32D1217F"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Pr>
          <w:noProof/>
        </w:rPr>
        <w:t>A.1.4</w:t>
      </w:r>
      <w:r>
        <w:rPr>
          <w:rFonts w:asciiTheme="minorHAnsi" w:eastAsiaTheme="minorEastAsia" w:hAnsiTheme="minorHAnsi" w:cstheme="minorBidi"/>
          <w:noProof/>
          <w:kern w:val="2"/>
          <w:sz w:val="24"/>
          <w:szCs w:val="24"/>
          <w:lang w:eastAsia="en-GB"/>
          <w14:ligatures w14:val="standardContextual"/>
        </w:rPr>
        <w:tab/>
      </w:r>
      <w:r>
        <w:rPr>
          <w:noProof/>
        </w:rPr>
        <w:t>NPN NSCE deployment</w:t>
      </w:r>
      <w:r>
        <w:rPr>
          <w:noProof/>
        </w:rPr>
        <w:tab/>
      </w:r>
      <w:r>
        <w:rPr>
          <w:noProof/>
        </w:rPr>
        <w:fldChar w:fldCharType="begin"/>
      </w:r>
      <w:r>
        <w:rPr>
          <w:noProof/>
        </w:rPr>
        <w:instrText xml:space="preserve"> PAGEREF _Toc170686358 \h </w:instrText>
      </w:r>
      <w:r>
        <w:rPr>
          <w:noProof/>
        </w:rPr>
      </w:r>
      <w:r>
        <w:rPr>
          <w:noProof/>
        </w:rPr>
        <w:fldChar w:fldCharType="separate"/>
      </w:r>
      <w:r>
        <w:rPr>
          <w:noProof/>
        </w:rPr>
        <w:t>115</w:t>
      </w:r>
      <w:r>
        <w:rPr>
          <w:noProof/>
        </w:rPr>
        <w:fldChar w:fldCharType="end"/>
      </w:r>
    </w:p>
    <w:p w14:paraId="470B1FAC" w14:textId="245098B7"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Edge NSCE deployment</w:t>
      </w:r>
      <w:r>
        <w:rPr>
          <w:noProof/>
        </w:rPr>
        <w:tab/>
      </w:r>
      <w:r>
        <w:rPr>
          <w:noProof/>
        </w:rPr>
        <w:fldChar w:fldCharType="begin"/>
      </w:r>
      <w:r>
        <w:rPr>
          <w:noProof/>
        </w:rPr>
        <w:instrText xml:space="preserve"> PAGEREF _Toc170686359 \h </w:instrText>
      </w:r>
      <w:r>
        <w:rPr>
          <w:noProof/>
        </w:rPr>
      </w:r>
      <w:r>
        <w:rPr>
          <w:noProof/>
        </w:rPr>
        <w:fldChar w:fldCharType="separate"/>
      </w:r>
      <w:r>
        <w:rPr>
          <w:noProof/>
        </w:rPr>
        <w:t>116</w:t>
      </w:r>
      <w:r>
        <w:rPr>
          <w:noProof/>
        </w:rPr>
        <w:fldChar w:fldCharType="end"/>
      </w:r>
    </w:p>
    <w:p w14:paraId="10CAEC18" w14:textId="2B8D65EE" w:rsidR="000930DE" w:rsidRDefault="000930DE">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Deployment of NSCE server(s) in relation to VAL server and 3GPP system</w:t>
      </w:r>
      <w:r>
        <w:rPr>
          <w:noProof/>
        </w:rPr>
        <w:tab/>
      </w:r>
      <w:r>
        <w:rPr>
          <w:noProof/>
        </w:rPr>
        <w:fldChar w:fldCharType="begin"/>
      </w:r>
      <w:r>
        <w:rPr>
          <w:noProof/>
        </w:rPr>
        <w:instrText xml:space="preserve"> PAGEREF _Toc170686360 \h </w:instrText>
      </w:r>
      <w:r>
        <w:rPr>
          <w:noProof/>
        </w:rPr>
      </w:r>
      <w:r>
        <w:rPr>
          <w:noProof/>
        </w:rPr>
        <w:fldChar w:fldCharType="separate"/>
      </w:r>
      <w:r>
        <w:rPr>
          <w:noProof/>
        </w:rPr>
        <w:t>116</w:t>
      </w:r>
      <w:r>
        <w:rPr>
          <w:noProof/>
        </w:rPr>
        <w:fldChar w:fldCharType="end"/>
      </w:r>
    </w:p>
    <w:p w14:paraId="53D009B1" w14:textId="7DCAE5B8"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sidRPr="00B24CCB">
        <w:rPr>
          <w:rFonts w:eastAsiaTheme="minorEastAsia"/>
          <w:noProof/>
          <w:lang w:eastAsia="zh-CN"/>
        </w:rPr>
        <w:t>C</w:t>
      </w:r>
      <w:r>
        <w:rPr>
          <w:noProof/>
        </w:rPr>
        <w:t>entralized NSCE deployment</w:t>
      </w:r>
      <w:r>
        <w:rPr>
          <w:noProof/>
        </w:rPr>
        <w:tab/>
      </w:r>
      <w:r>
        <w:rPr>
          <w:noProof/>
        </w:rPr>
        <w:fldChar w:fldCharType="begin"/>
      </w:r>
      <w:r>
        <w:rPr>
          <w:noProof/>
        </w:rPr>
        <w:instrText xml:space="preserve"> PAGEREF _Toc170686361 \h </w:instrText>
      </w:r>
      <w:r>
        <w:rPr>
          <w:noProof/>
        </w:rPr>
      </w:r>
      <w:r>
        <w:rPr>
          <w:noProof/>
        </w:rPr>
        <w:fldChar w:fldCharType="separate"/>
      </w:r>
      <w:r>
        <w:rPr>
          <w:noProof/>
        </w:rPr>
        <w:t>117</w:t>
      </w:r>
      <w:r>
        <w:rPr>
          <w:noProof/>
        </w:rPr>
        <w:fldChar w:fldCharType="end"/>
      </w:r>
    </w:p>
    <w:p w14:paraId="6F10B53F" w14:textId="14D55927" w:rsidR="000930DE" w:rsidRDefault="000930DE">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Distributed NSCE deployment</w:t>
      </w:r>
      <w:r>
        <w:rPr>
          <w:noProof/>
        </w:rPr>
        <w:tab/>
      </w:r>
      <w:r>
        <w:rPr>
          <w:noProof/>
        </w:rPr>
        <w:fldChar w:fldCharType="begin"/>
      </w:r>
      <w:r>
        <w:rPr>
          <w:noProof/>
        </w:rPr>
        <w:instrText xml:space="preserve"> PAGEREF _Toc170686362 \h </w:instrText>
      </w:r>
      <w:r>
        <w:rPr>
          <w:noProof/>
        </w:rPr>
      </w:r>
      <w:r>
        <w:rPr>
          <w:noProof/>
        </w:rPr>
        <w:fldChar w:fldCharType="separate"/>
      </w:r>
      <w:r>
        <w:rPr>
          <w:noProof/>
        </w:rPr>
        <w:t>117</w:t>
      </w:r>
      <w:r>
        <w:rPr>
          <w:noProof/>
        </w:rPr>
        <w:fldChar w:fldCharType="end"/>
      </w:r>
    </w:p>
    <w:p w14:paraId="6F062BF1" w14:textId="45DD08C0" w:rsidR="000930DE" w:rsidRDefault="000930DE">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Deployment of NSCE server(s) in relation to SEAL</w:t>
      </w:r>
      <w:r>
        <w:rPr>
          <w:noProof/>
        </w:rPr>
        <w:tab/>
      </w:r>
      <w:r>
        <w:rPr>
          <w:noProof/>
        </w:rPr>
        <w:fldChar w:fldCharType="begin"/>
      </w:r>
      <w:r>
        <w:rPr>
          <w:noProof/>
        </w:rPr>
        <w:instrText xml:space="preserve"> PAGEREF _Toc170686363 \h </w:instrText>
      </w:r>
      <w:r>
        <w:rPr>
          <w:noProof/>
        </w:rPr>
      </w:r>
      <w:r>
        <w:rPr>
          <w:noProof/>
        </w:rPr>
        <w:fldChar w:fldCharType="separate"/>
      </w:r>
      <w:r>
        <w:rPr>
          <w:noProof/>
        </w:rPr>
        <w:t>117</w:t>
      </w:r>
      <w:r>
        <w:rPr>
          <w:noProof/>
        </w:rPr>
        <w:fldChar w:fldCharType="end"/>
      </w:r>
    </w:p>
    <w:p w14:paraId="5AD0B8B5" w14:textId="63296ACE" w:rsidR="000930DE" w:rsidRDefault="000930DE">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sidRPr="00B24CCB">
        <w:rPr>
          <w:rFonts w:eastAsia="SimSun"/>
          <w:noProof/>
          <w:lang w:eastAsia="zh-CN"/>
        </w:rPr>
        <w:t>B</w:t>
      </w:r>
      <w:r>
        <w:rPr>
          <w:noProof/>
        </w:rPr>
        <w:t xml:space="preserve"> (informative):</w:t>
      </w:r>
      <w:r w:rsidRPr="00B24CCB">
        <w:rPr>
          <w:rFonts w:eastAsia="SimSun"/>
          <w:noProof/>
          <w:lang w:eastAsia="zh-CN"/>
        </w:rPr>
        <w:t xml:space="preserve"> </w:t>
      </w:r>
      <w:r>
        <w:rPr>
          <w:noProof/>
        </w:rPr>
        <w:t>Change history</w:t>
      </w:r>
      <w:r>
        <w:rPr>
          <w:noProof/>
        </w:rPr>
        <w:tab/>
      </w:r>
      <w:r>
        <w:rPr>
          <w:noProof/>
        </w:rPr>
        <w:fldChar w:fldCharType="begin"/>
      </w:r>
      <w:r>
        <w:rPr>
          <w:noProof/>
        </w:rPr>
        <w:instrText xml:space="preserve"> PAGEREF _Toc170686364 \h </w:instrText>
      </w:r>
      <w:r>
        <w:rPr>
          <w:noProof/>
        </w:rPr>
      </w:r>
      <w:r>
        <w:rPr>
          <w:noProof/>
        </w:rPr>
        <w:fldChar w:fldCharType="separate"/>
      </w:r>
      <w:r>
        <w:rPr>
          <w:noProof/>
        </w:rPr>
        <w:t>118</w:t>
      </w:r>
      <w:r>
        <w:rPr>
          <w:noProof/>
        </w:rPr>
        <w:fldChar w:fldCharType="end"/>
      </w:r>
    </w:p>
    <w:p w14:paraId="1C2C3098" w14:textId="144AD0D9" w:rsidR="0039271C" w:rsidRPr="00975BFD" w:rsidRDefault="008B0039">
      <w:r w:rsidRPr="00975BFD">
        <w:fldChar w:fldCharType="end"/>
      </w:r>
    </w:p>
    <w:p w14:paraId="6650F110" w14:textId="77777777" w:rsidR="0039271C" w:rsidRPr="00447E00" w:rsidRDefault="00632768">
      <w:pPr>
        <w:pStyle w:val="Guidance"/>
        <w:rPr>
          <w:color w:val="auto"/>
        </w:rPr>
      </w:pPr>
      <w:r w:rsidRPr="00975BFD">
        <w:br w:type="page"/>
      </w:r>
    </w:p>
    <w:p w14:paraId="4A3CD558" w14:textId="77777777" w:rsidR="0039271C" w:rsidRPr="00975BFD" w:rsidRDefault="00632768">
      <w:pPr>
        <w:pStyle w:val="Heading1"/>
      </w:pPr>
      <w:bookmarkStart w:id="14" w:name="foreword"/>
      <w:bookmarkStart w:id="15" w:name="_Toc106116311"/>
      <w:bookmarkStart w:id="16" w:name="_Toc134011672"/>
      <w:bookmarkStart w:id="17" w:name="_Toc23931"/>
      <w:bookmarkStart w:id="18" w:name="_Toc170686005"/>
      <w:bookmarkEnd w:id="14"/>
      <w:r w:rsidRPr="00975BFD">
        <w:t>Foreword</w:t>
      </w:r>
      <w:bookmarkEnd w:id="15"/>
      <w:bookmarkEnd w:id="16"/>
      <w:bookmarkEnd w:id="17"/>
      <w:bookmarkEnd w:id="18"/>
    </w:p>
    <w:p w14:paraId="1AD16557" w14:textId="77777777" w:rsidR="0039271C" w:rsidRPr="00975BFD" w:rsidRDefault="00632768">
      <w:r w:rsidRPr="00975BFD">
        <w:t xml:space="preserve">This Technical </w:t>
      </w:r>
      <w:bookmarkStart w:id="19" w:name="spectype3"/>
      <w:r w:rsidRPr="00975BFD">
        <w:t>Specification</w:t>
      </w:r>
      <w:bookmarkEnd w:id="19"/>
      <w:r w:rsidRPr="00975BFD">
        <w:rPr>
          <w:rFonts w:eastAsia="SimSun"/>
          <w:lang w:eastAsia="zh-CN"/>
        </w:rPr>
        <w:t xml:space="preserve"> </w:t>
      </w:r>
      <w:r w:rsidRPr="00975BFD">
        <w:t>has been produced by the 3rd Generation Partnership Project (3GPP).</w:t>
      </w:r>
    </w:p>
    <w:p w14:paraId="6E29824F" w14:textId="77777777" w:rsidR="0039271C" w:rsidRPr="00975BFD" w:rsidRDefault="00632768">
      <w:r w:rsidRPr="00975B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9790A62" w14:textId="77777777" w:rsidR="0039271C" w:rsidRPr="00975BFD" w:rsidRDefault="00632768">
      <w:pPr>
        <w:pStyle w:val="B1"/>
      </w:pPr>
      <w:r w:rsidRPr="00975BFD">
        <w:t>Version x.y.z</w:t>
      </w:r>
    </w:p>
    <w:p w14:paraId="43902AD7" w14:textId="77777777" w:rsidR="0039271C" w:rsidRPr="00975BFD" w:rsidRDefault="00632768">
      <w:pPr>
        <w:pStyle w:val="B1"/>
      </w:pPr>
      <w:r w:rsidRPr="00975BFD">
        <w:t>where:</w:t>
      </w:r>
    </w:p>
    <w:p w14:paraId="0CC860C3" w14:textId="77777777" w:rsidR="0039271C" w:rsidRPr="00975BFD" w:rsidRDefault="00632768">
      <w:pPr>
        <w:pStyle w:val="B2"/>
      </w:pPr>
      <w:r w:rsidRPr="00975BFD">
        <w:t>x</w:t>
      </w:r>
      <w:r w:rsidRPr="00975BFD">
        <w:tab/>
        <w:t>the first digit:</w:t>
      </w:r>
    </w:p>
    <w:p w14:paraId="7E34C678" w14:textId="77777777" w:rsidR="0039271C" w:rsidRPr="00975BFD" w:rsidRDefault="00632768">
      <w:pPr>
        <w:pStyle w:val="B3"/>
      </w:pPr>
      <w:r w:rsidRPr="00975BFD">
        <w:t>1</w:t>
      </w:r>
      <w:r w:rsidRPr="00975BFD">
        <w:tab/>
        <w:t>presented to TSG for information;</w:t>
      </w:r>
    </w:p>
    <w:p w14:paraId="49AEDB2F" w14:textId="77777777" w:rsidR="0039271C" w:rsidRPr="00975BFD" w:rsidRDefault="00632768">
      <w:pPr>
        <w:pStyle w:val="B3"/>
      </w:pPr>
      <w:r w:rsidRPr="00975BFD">
        <w:t>2</w:t>
      </w:r>
      <w:r w:rsidRPr="00975BFD">
        <w:tab/>
        <w:t>presented to TSG for approval;</w:t>
      </w:r>
    </w:p>
    <w:p w14:paraId="541B8200" w14:textId="77777777" w:rsidR="0039271C" w:rsidRPr="00975BFD" w:rsidRDefault="00632768">
      <w:pPr>
        <w:pStyle w:val="B3"/>
      </w:pPr>
      <w:r w:rsidRPr="00975BFD">
        <w:t>3</w:t>
      </w:r>
      <w:r w:rsidRPr="00975BFD">
        <w:tab/>
        <w:t>or greater indicates TSG approved document under change control.</w:t>
      </w:r>
    </w:p>
    <w:p w14:paraId="3E57115E" w14:textId="77777777" w:rsidR="0039271C" w:rsidRPr="00975BFD" w:rsidRDefault="00632768">
      <w:pPr>
        <w:pStyle w:val="B2"/>
      </w:pPr>
      <w:r w:rsidRPr="00975BFD">
        <w:t>y</w:t>
      </w:r>
      <w:r w:rsidRPr="00975BFD">
        <w:tab/>
        <w:t>the second digit is incremented for all changes of substance, i.e. technical enhancements, corrections, updates, etc.</w:t>
      </w:r>
    </w:p>
    <w:p w14:paraId="2D42150C" w14:textId="77777777" w:rsidR="0039271C" w:rsidRPr="00975BFD" w:rsidRDefault="00632768">
      <w:pPr>
        <w:pStyle w:val="B2"/>
      </w:pPr>
      <w:r w:rsidRPr="00975BFD">
        <w:t>z</w:t>
      </w:r>
      <w:r w:rsidRPr="00975BFD">
        <w:tab/>
        <w:t>the third digit is incremented when editorial only changes have been incorporated in the document.</w:t>
      </w:r>
    </w:p>
    <w:p w14:paraId="5B2E354A" w14:textId="77777777" w:rsidR="0039271C" w:rsidRPr="00975BFD" w:rsidRDefault="00632768">
      <w:r w:rsidRPr="00975BFD">
        <w:t>In the present document, modal verbs have the following meanings:</w:t>
      </w:r>
    </w:p>
    <w:p w14:paraId="16BF401C" w14:textId="77777777" w:rsidR="0039271C" w:rsidRPr="00975BFD" w:rsidRDefault="00632768">
      <w:pPr>
        <w:pStyle w:val="EX"/>
      </w:pPr>
      <w:r w:rsidRPr="00975BFD">
        <w:rPr>
          <w:b/>
        </w:rPr>
        <w:t>shall</w:t>
      </w:r>
      <w:r w:rsidRPr="00975BFD">
        <w:tab/>
      </w:r>
      <w:r w:rsidRPr="00975BFD">
        <w:tab/>
        <w:t>indicates a mandatory requirement to do something</w:t>
      </w:r>
    </w:p>
    <w:p w14:paraId="420B3F0C" w14:textId="77777777" w:rsidR="0039271C" w:rsidRPr="00975BFD" w:rsidRDefault="00632768">
      <w:pPr>
        <w:pStyle w:val="EX"/>
      </w:pPr>
      <w:r w:rsidRPr="00975BFD">
        <w:rPr>
          <w:b/>
        </w:rPr>
        <w:t>shall not</w:t>
      </w:r>
      <w:r w:rsidRPr="00975BFD">
        <w:tab/>
        <w:t>indicates an interdiction (prohibition) to do something</w:t>
      </w:r>
    </w:p>
    <w:p w14:paraId="447E9723" w14:textId="77777777" w:rsidR="0039271C" w:rsidRPr="00975BFD" w:rsidRDefault="00632768">
      <w:r w:rsidRPr="00975BFD">
        <w:t>The constructions "shall" and "shall not" are confined to the context of normative provisions, and do not appear in Technical Reports.</w:t>
      </w:r>
    </w:p>
    <w:p w14:paraId="4778E325" w14:textId="77777777" w:rsidR="0039271C" w:rsidRPr="00975BFD" w:rsidRDefault="00632768">
      <w:r w:rsidRPr="00975BFD">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3AEDC96" w14:textId="77777777" w:rsidR="0039271C" w:rsidRPr="00975BFD" w:rsidRDefault="00632768">
      <w:pPr>
        <w:pStyle w:val="EX"/>
      </w:pPr>
      <w:r w:rsidRPr="00975BFD">
        <w:rPr>
          <w:b/>
        </w:rPr>
        <w:t>should</w:t>
      </w:r>
      <w:r w:rsidRPr="00975BFD">
        <w:tab/>
      </w:r>
      <w:r w:rsidRPr="00975BFD">
        <w:tab/>
        <w:t>indicates a recommendation to do something</w:t>
      </w:r>
    </w:p>
    <w:p w14:paraId="6651074F" w14:textId="77777777" w:rsidR="0039271C" w:rsidRPr="00975BFD" w:rsidRDefault="00632768">
      <w:pPr>
        <w:pStyle w:val="EX"/>
      </w:pPr>
      <w:r w:rsidRPr="00975BFD">
        <w:rPr>
          <w:b/>
        </w:rPr>
        <w:t>should not</w:t>
      </w:r>
      <w:r w:rsidRPr="00975BFD">
        <w:tab/>
        <w:t>indicates a recommendation not to do something</w:t>
      </w:r>
    </w:p>
    <w:p w14:paraId="4D9250F8" w14:textId="77777777" w:rsidR="0039271C" w:rsidRPr="00975BFD" w:rsidRDefault="00632768">
      <w:pPr>
        <w:pStyle w:val="EX"/>
      </w:pPr>
      <w:r w:rsidRPr="00975BFD">
        <w:rPr>
          <w:b/>
        </w:rPr>
        <w:t>may</w:t>
      </w:r>
      <w:r w:rsidRPr="00975BFD">
        <w:tab/>
      </w:r>
      <w:r w:rsidRPr="00975BFD">
        <w:tab/>
        <w:t>indicates permission to do something</w:t>
      </w:r>
    </w:p>
    <w:p w14:paraId="013909D2" w14:textId="77777777" w:rsidR="0039271C" w:rsidRPr="00975BFD" w:rsidRDefault="00632768">
      <w:pPr>
        <w:pStyle w:val="EX"/>
      </w:pPr>
      <w:r w:rsidRPr="00975BFD">
        <w:rPr>
          <w:b/>
        </w:rPr>
        <w:t>need not</w:t>
      </w:r>
      <w:r w:rsidRPr="00975BFD">
        <w:tab/>
        <w:t>indicates permission not to do something</w:t>
      </w:r>
    </w:p>
    <w:p w14:paraId="043A7AF6" w14:textId="77777777" w:rsidR="0039271C" w:rsidRPr="00975BFD" w:rsidRDefault="00632768">
      <w:r w:rsidRPr="00975BFD">
        <w:t>The construction "may not" is ambiguous and is not used in normative elements. The unambiguous constructions "might not" or "shall not" are used instead, depending upon the meaning intended.</w:t>
      </w:r>
    </w:p>
    <w:p w14:paraId="528BCF49" w14:textId="77777777" w:rsidR="0039271C" w:rsidRPr="00975BFD" w:rsidRDefault="00632768">
      <w:pPr>
        <w:pStyle w:val="EX"/>
      </w:pPr>
      <w:r w:rsidRPr="00975BFD">
        <w:rPr>
          <w:b/>
        </w:rPr>
        <w:t>can</w:t>
      </w:r>
      <w:r w:rsidRPr="00975BFD">
        <w:tab/>
      </w:r>
      <w:r w:rsidRPr="00975BFD">
        <w:tab/>
        <w:t>indicates that something is possible</w:t>
      </w:r>
    </w:p>
    <w:p w14:paraId="589C1764" w14:textId="77777777" w:rsidR="0039271C" w:rsidRPr="00975BFD" w:rsidRDefault="00632768">
      <w:pPr>
        <w:pStyle w:val="EX"/>
      </w:pPr>
      <w:r w:rsidRPr="00975BFD">
        <w:rPr>
          <w:b/>
        </w:rPr>
        <w:t>cannot</w:t>
      </w:r>
      <w:r w:rsidRPr="00975BFD">
        <w:tab/>
      </w:r>
      <w:r w:rsidRPr="00975BFD">
        <w:tab/>
        <w:t>indicates that something is impossible</w:t>
      </w:r>
    </w:p>
    <w:p w14:paraId="773A392E" w14:textId="77777777" w:rsidR="0039271C" w:rsidRPr="00975BFD" w:rsidRDefault="00632768">
      <w:r w:rsidRPr="00975BFD">
        <w:t>The constructions "can" and "cannot" are not substitutes for "may" and "need not".</w:t>
      </w:r>
    </w:p>
    <w:p w14:paraId="0FB0A275" w14:textId="77777777" w:rsidR="0039271C" w:rsidRPr="00975BFD" w:rsidRDefault="00632768">
      <w:pPr>
        <w:pStyle w:val="EX"/>
      </w:pPr>
      <w:r w:rsidRPr="00975BFD">
        <w:rPr>
          <w:b/>
        </w:rPr>
        <w:t>will</w:t>
      </w:r>
      <w:r w:rsidRPr="00975BFD">
        <w:tab/>
      </w:r>
      <w:r w:rsidRPr="00975BFD">
        <w:tab/>
        <w:t>indicates that something is certain or expected to happen as a result of action taken by an agency the behaviour of which is outside the scope of the present document</w:t>
      </w:r>
    </w:p>
    <w:p w14:paraId="06552904" w14:textId="77777777" w:rsidR="0039271C" w:rsidRPr="00975BFD" w:rsidRDefault="00632768">
      <w:pPr>
        <w:pStyle w:val="EX"/>
      </w:pPr>
      <w:r w:rsidRPr="00975BFD">
        <w:rPr>
          <w:b/>
        </w:rPr>
        <w:t>will not</w:t>
      </w:r>
      <w:r w:rsidRPr="00975BFD">
        <w:tab/>
      </w:r>
      <w:r w:rsidRPr="00975BFD">
        <w:tab/>
        <w:t>indicates that something is certain or expected not to happen as a result of action taken by an agency the behaviour of which is outside the scope of the present document</w:t>
      </w:r>
    </w:p>
    <w:p w14:paraId="0C132F03" w14:textId="77777777" w:rsidR="0039271C" w:rsidRPr="00975BFD" w:rsidRDefault="00632768">
      <w:pPr>
        <w:pStyle w:val="EX"/>
      </w:pPr>
      <w:r w:rsidRPr="00975BFD">
        <w:rPr>
          <w:b/>
        </w:rPr>
        <w:t>might</w:t>
      </w:r>
      <w:r w:rsidRPr="00975BFD">
        <w:tab/>
        <w:t>indicates a likelihood that something will happen as a result of action taken by some agency the behaviour of which is outside the scope of the present document</w:t>
      </w:r>
    </w:p>
    <w:p w14:paraId="56FF2E2D" w14:textId="77777777" w:rsidR="0039271C" w:rsidRPr="00975BFD" w:rsidRDefault="00632768">
      <w:pPr>
        <w:pStyle w:val="EX"/>
      </w:pPr>
      <w:r w:rsidRPr="00975BFD">
        <w:rPr>
          <w:b/>
        </w:rPr>
        <w:t>might not</w:t>
      </w:r>
      <w:r w:rsidRPr="00975BFD">
        <w:tab/>
        <w:t>indicates a likelihood that something will not happen as a result of action taken by some agency the behaviour of which is outside the scope of the present document</w:t>
      </w:r>
    </w:p>
    <w:p w14:paraId="169B5502" w14:textId="77777777" w:rsidR="0039271C" w:rsidRPr="00975BFD" w:rsidRDefault="00632768">
      <w:r w:rsidRPr="00975BFD">
        <w:t>In addition:</w:t>
      </w:r>
    </w:p>
    <w:p w14:paraId="6018ED57" w14:textId="77777777" w:rsidR="0039271C" w:rsidRPr="00975BFD" w:rsidRDefault="00632768">
      <w:pPr>
        <w:pStyle w:val="EX"/>
      </w:pPr>
      <w:r w:rsidRPr="00975BFD">
        <w:rPr>
          <w:b/>
        </w:rPr>
        <w:t>is</w:t>
      </w:r>
      <w:r w:rsidRPr="00975BFD">
        <w:tab/>
        <w:t>(or any other verb in the indicative mood) indicates a statement of fact</w:t>
      </w:r>
    </w:p>
    <w:p w14:paraId="3756049D" w14:textId="77777777" w:rsidR="0039271C" w:rsidRPr="00975BFD" w:rsidRDefault="00632768">
      <w:pPr>
        <w:pStyle w:val="EX"/>
      </w:pPr>
      <w:r w:rsidRPr="00975BFD">
        <w:rPr>
          <w:b/>
        </w:rPr>
        <w:t>is not</w:t>
      </w:r>
      <w:r w:rsidRPr="00975BFD">
        <w:tab/>
        <w:t>(or any other negative verb in the indicative mood) indicates a statement of fact</w:t>
      </w:r>
    </w:p>
    <w:p w14:paraId="79FBC4FC" w14:textId="77777777" w:rsidR="0039271C" w:rsidRPr="00975BFD" w:rsidRDefault="00632768">
      <w:r w:rsidRPr="00975BFD">
        <w:t>The constructions "is" and "is not" do not indicate requirements.</w:t>
      </w:r>
    </w:p>
    <w:p w14:paraId="4AC10277" w14:textId="77777777" w:rsidR="0039271C" w:rsidRPr="00975BFD" w:rsidRDefault="00632768">
      <w:pPr>
        <w:pStyle w:val="Heading1"/>
      </w:pPr>
      <w:bookmarkStart w:id="20" w:name="introduction"/>
      <w:bookmarkStart w:id="21" w:name="_Toc106116312"/>
      <w:bookmarkStart w:id="22" w:name="_Toc134011673"/>
      <w:bookmarkStart w:id="23" w:name="_Toc8318"/>
      <w:bookmarkStart w:id="24" w:name="_Toc170686006"/>
      <w:bookmarkEnd w:id="20"/>
      <w:r w:rsidRPr="00975BFD">
        <w:t>Introduction</w:t>
      </w:r>
      <w:bookmarkEnd w:id="21"/>
      <w:bookmarkEnd w:id="22"/>
      <w:bookmarkEnd w:id="23"/>
      <w:bookmarkEnd w:id="24"/>
    </w:p>
    <w:p w14:paraId="69886013" w14:textId="77777777" w:rsidR="0039271C" w:rsidRPr="00975BFD" w:rsidRDefault="00632768">
      <w:r w:rsidRPr="00975BFD">
        <w:t>Network slice capability enablement</w:t>
      </w:r>
      <w:r w:rsidRPr="00975BFD">
        <w:rPr>
          <w:rFonts w:eastAsiaTheme="minorEastAsia"/>
          <w:lang w:eastAsia="zh-CN"/>
        </w:rPr>
        <w:t xml:space="preserve"> </w:t>
      </w:r>
      <w:r w:rsidRPr="00975BFD">
        <w:t>(NSCE) is a service that enabl</w:t>
      </w:r>
      <w:r w:rsidRPr="00975BFD">
        <w:rPr>
          <w:rFonts w:eastAsiaTheme="minorEastAsia"/>
          <w:lang w:eastAsia="zh-CN"/>
        </w:rPr>
        <w:t>es</w:t>
      </w:r>
      <w:r w:rsidRPr="00975BFD">
        <w:t xml:space="preserve"> the network slice related capabilities towards 3</w:t>
      </w:r>
      <w:r w:rsidRPr="00975BFD">
        <w:rPr>
          <w:vertAlign w:val="superscript"/>
        </w:rPr>
        <w:t>rd</w:t>
      </w:r>
      <w:r w:rsidRPr="00975BFD">
        <w:t xml:space="preserve"> party o</w:t>
      </w:r>
      <w:r w:rsidRPr="00975BFD">
        <w:rPr>
          <w:rFonts w:eastAsia="MS Mincho"/>
        </w:rPr>
        <w:t>n the basis of R17 SEAL</w:t>
      </w:r>
      <w:r w:rsidRPr="00975BFD">
        <w:t>. The NSCE service provid</w:t>
      </w:r>
      <w:r w:rsidRPr="00975BFD">
        <w:rPr>
          <w:rFonts w:eastAsiaTheme="minorEastAsia"/>
          <w:lang w:eastAsia="zh-CN"/>
        </w:rPr>
        <w:t>es</w:t>
      </w:r>
      <w:r w:rsidRPr="00975BFD">
        <w:t xml:space="preserve"> additional functionality and expose</w:t>
      </w:r>
      <w:r w:rsidRPr="00975BFD">
        <w:rPr>
          <w:rFonts w:eastAsiaTheme="minorEastAsia"/>
          <w:lang w:eastAsia="zh-CN"/>
        </w:rPr>
        <w:t>s</w:t>
      </w:r>
      <w:r w:rsidRPr="00975BFD">
        <w:t xml:space="preserve"> slice capabilities based on 5GS management system services (e.g MnS services</w:t>
      </w:r>
      <w:r w:rsidRPr="00975BFD">
        <w:rPr>
          <w:rFonts w:eastAsiaTheme="minorEastAsia"/>
          <w:lang w:eastAsia="zh-CN"/>
        </w:rPr>
        <w:t>)</w:t>
      </w:r>
      <w:r w:rsidRPr="00975BFD">
        <w:t xml:space="preserve"> and 5GS network service</w:t>
      </w:r>
      <w:r w:rsidRPr="00975BFD">
        <w:rPr>
          <w:rFonts w:eastAsiaTheme="minorEastAsia"/>
          <w:lang w:eastAsia="zh-CN"/>
        </w:rPr>
        <w:t>s</w:t>
      </w:r>
      <w:r w:rsidRPr="00975BFD">
        <w:t xml:space="preserve"> (e.g. NEF APIs, NWDAF APIs, NSACF APIs). This technical specification provides</w:t>
      </w:r>
      <w:r w:rsidRPr="00975BFD">
        <w:rPr>
          <w:rFonts w:eastAsiaTheme="minorEastAsia"/>
          <w:lang w:eastAsia="zh-CN"/>
        </w:rPr>
        <w:t xml:space="preserve"> </w:t>
      </w:r>
      <w:r w:rsidRPr="00975BFD">
        <w:t>architecture and procedures for enabling NSCE service over 3GPP networks.</w:t>
      </w:r>
    </w:p>
    <w:p w14:paraId="2FDAB8BB" w14:textId="77777777" w:rsidR="0039271C" w:rsidRPr="00975BFD" w:rsidRDefault="00632768">
      <w:pPr>
        <w:pStyle w:val="Heading1"/>
      </w:pPr>
      <w:r w:rsidRPr="00975BFD">
        <w:br w:type="page"/>
      </w:r>
      <w:bookmarkStart w:id="25" w:name="scope"/>
      <w:bookmarkStart w:id="26" w:name="_Toc11697"/>
      <w:bookmarkStart w:id="27" w:name="_Toc106116313"/>
      <w:bookmarkStart w:id="28" w:name="_Toc134011674"/>
      <w:bookmarkStart w:id="29" w:name="_Toc170686007"/>
      <w:bookmarkEnd w:id="25"/>
      <w:r w:rsidRPr="00975BFD">
        <w:t>1</w:t>
      </w:r>
      <w:r w:rsidRPr="00975BFD">
        <w:tab/>
        <w:t>Scope</w:t>
      </w:r>
      <w:bookmarkEnd w:id="26"/>
      <w:bookmarkEnd w:id="27"/>
      <w:bookmarkEnd w:id="28"/>
      <w:bookmarkEnd w:id="29"/>
    </w:p>
    <w:p w14:paraId="74EDB320" w14:textId="77777777" w:rsidR="0039271C" w:rsidRPr="00975BFD" w:rsidRDefault="00632768">
      <w:pPr>
        <w:rPr>
          <w:rFonts w:eastAsia="SimSun"/>
        </w:rPr>
      </w:pPr>
      <w:r w:rsidRPr="00975BFD">
        <w:rPr>
          <w:rFonts w:eastAsia="SimSun"/>
        </w:rPr>
        <w:t>The present document</w:t>
      </w:r>
      <w:r w:rsidRPr="00975BFD">
        <w:rPr>
          <w:rFonts w:eastAsia="SimSun"/>
          <w:lang w:eastAsia="zh-CN"/>
        </w:rPr>
        <w:t xml:space="preserve"> </w:t>
      </w:r>
      <w:r w:rsidRPr="00975BFD">
        <w:rPr>
          <w:rFonts w:eastAsia="SimSun"/>
        </w:rPr>
        <w:t>specifies the procedures and information flows necessary for</w:t>
      </w:r>
      <w:r w:rsidRPr="00975BFD">
        <w:rPr>
          <w:rFonts w:eastAsia="SimSun"/>
          <w:lang w:eastAsia="zh-CN"/>
        </w:rPr>
        <w:t xml:space="preserve"> </w:t>
      </w:r>
      <w:r w:rsidRPr="00975BFD">
        <w:t>Network Slice Capability Exposure for Application Layer Enablement</w:t>
      </w:r>
      <w:r w:rsidRPr="00975BFD">
        <w:rPr>
          <w:rFonts w:eastAsia="SimSun"/>
          <w:lang w:eastAsia="zh-CN"/>
        </w:rPr>
        <w:t xml:space="preserve"> o</w:t>
      </w:r>
      <w:r w:rsidRPr="00975BFD">
        <w:rPr>
          <w:rFonts w:eastAsia="MS Mincho"/>
        </w:rPr>
        <w:t>n the basis of SEAL</w:t>
      </w:r>
      <w:r w:rsidRPr="00975BFD">
        <w:rPr>
          <w:rFonts w:eastAsia="SimSun"/>
          <w:lang w:eastAsia="zh-CN"/>
        </w:rPr>
        <w:t>.</w:t>
      </w:r>
    </w:p>
    <w:p w14:paraId="5DFDC09E" w14:textId="77777777" w:rsidR="0039271C" w:rsidRPr="00975BFD" w:rsidRDefault="00632768">
      <w:pPr>
        <w:pStyle w:val="Heading1"/>
      </w:pPr>
      <w:bookmarkStart w:id="30" w:name="references"/>
      <w:bookmarkStart w:id="31" w:name="_Toc106116314"/>
      <w:bookmarkStart w:id="32" w:name="_Toc134011675"/>
      <w:bookmarkStart w:id="33" w:name="_Toc16850"/>
      <w:bookmarkStart w:id="34" w:name="_Toc170686008"/>
      <w:bookmarkEnd w:id="30"/>
      <w:r w:rsidRPr="00975BFD">
        <w:t>2</w:t>
      </w:r>
      <w:r w:rsidRPr="00975BFD">
        <w:tab/>
        <w:t>References</w:t>
      </w:r>
      <w:bookmarkEnd w:id="31"/>
      <w:bookmarkEnd w:id="32"/>
      <w:bookmarkEnd w:id="33"/>
      <w:bookmarkEnd w:id="34"/>
    </w:p>
    <w:p w14:paraId="6AD3601D" w14:textId="77777777" w:rsidR="0039271C" w:rsidRPr="00975BFD" w:rsidRDefault="00632768">
      <w:r w:rsidRPr="00975BFD">
        <w:t>The following documents contain provisions which, through reference in this text, constitute provisions of the present document.</w:t>
      </w:r>
    </w:p>
    <w:p w14:paraId="4A1B15E5" w14:textId="77777777" w:rsidR="0039271C" w:rsidRPr="00975BFD" w:rsidRDefault="00632768">
      <w:pPr>
        <w:pStyle w:val="B1"/>
      </w:pPr>
      <w:r w:rsidRPr="00975BFD">
        <w:t>-</w:t>
      </w:r>
      <w:r w:rsidRPr="00975BFD">
        <w:tab/>
        <w:t>References are either specific (identified by date of publication, edition number, version number, etc.) or non</w:t>
      </w:r>
      <w:r w:rsidRPr="00975BFD">
        <w:noBreakHyphen/>
        <w:t>specific.</w:t>
      </w:r>
    </w:p>
    <w:p w14:paraId="0C23D89F" w14:textId="77777777" w:rsidR="0039271C" w:rsidRPr="00975BFD" w:rsidRDefault="00632768">
      <w:pPr>
        <w:pStyle w:val="B1"/>
      </w:pPr>
      <w:r w:rsidRPr="00975BFD">
        <w:t>-</w:t>
      </w:r>
      <w:r w:rsidRPr="00975BFD">
        <w:tab/>
        <w:t>For a specific reference, subsequent revisions do not apply.</w:t>
      </w:r>
    </w:p>
    <w:p w14:paraId="563A0ADA" w14:textId="77777777" w:rsidR="0039271C" w:rsidRPr="00975BFD" w:rsidRDefault="00632768">
      <w:pPr>
        <w:pStyle w:val="B1"/>
      </w:pPr>
      <w:r w:rsidRPr="00975BFD">
        <w:t>-</w:t>
      </w:r>
      <w:r w:rsidRPr="00975BFD">
        <w:tab/>
        <w:t>For a non-specific reference, the latest version applies. In the case of a reference to a 3GPP document (including a GSM document), a non-specific reference implicitly refers to the latest version of that document</w:t>
      </w:r>
      <w:r w:rsidRPr="00975BFD">
        <w:rPr>
          <w:i/>
        </w:rPr>
        <w:t xml:space="preserve"> in the same Release as the present document</w:t>
      </w:r>
      <w:r w:rsidRPr="00975BFD">
        <w:t>.</w:t>
      </w:r>
    </w:p>
    <w:p w14:paraId="0BBF24CA" w14:textId="77777777" w:rsidR="0039271C" w:rsidRPr="00975BFD" w:rsidRDefault="00632768">
      <w:pPr>
        <w:pStyle w:val="EX"/>
      </w:pPr>
      <w:r w:rsidRPr="00975BFD">
        <w:t>[1]</w:t>
      </w:r>
      <w:r w:rsidRPr="00975BFD">
        <w:tab/>
        <w:t>3GPP TR 21.905: "Vocabulary for 3GPP Specifications".</w:t>
      </w:r>
    </w:p>
    <w:p w14:paraId="3EF319D2" w14:textId="77777777" w:rsidR="0039271C" w:rsidRPr="00975BFD" w:rsidRDefault="00632768">
      <w:pPr>
        <w:pStyle w:val="EX"/>
        <w:rPr>
          <w:rFonts w:eastAsiaTheme="minorEastAsia"/>
          <w:lang w:eastAsia="zh-CN"/>
        </w:rPr>
      </w:pPr>
      <w:r w:rsidRPr="00975BFD">
        <w:t>[2]</w:t>
      </w:r>
      <w:r w:rsidRPr="00975BFD">
        <w:tab/>
        <w:t>3GPP TS 23.434: "Service Enabler Architecture Layer for Verticals (SEAL); Functional architecture and information flows".</w:t>
      </w:r>
    </w:p>
    <w:p w14:paraId="0F326F39" w14:textId="77777777" w:rsidR="0039271C" w:rsidRPr="00975BFD" w:rsidRDefault="00632768">
      <w:pPr>
        <w:pStyle w:val="EX"/>
      </w:pPr>
      <w:r w:rsidRPr="00975BFD">
        <w:t>[</w:t>
      </w:r>
      <w:r w:rsidRPr="00975BFD">
        <w:rPr>
          <w:rFonts w:eastAsiaTheme="minorEastAsia"/>
          <w:lang w:eastAsia="zh-CN"/>
        </w:rPr>
        <w:t>3</w:t>
      </w:r>
      <w:r w:rsidRPr="00975BFD">
        <w:t>]</w:t>
      </w:r>
      <w:r w:rsidRPr="00975BFD">
        <w:tab/>
        <w:t>3GPP TS 23.222: "Functional architecture and information flows to support Common API Framework for 3GPP Northbound APIs; Stage 2".</w:t>
      </w:r>
    </w:p>
    <w:p w14:paraId="1CE1A0B2" w14:textId="77777777" w:rsidR="0039271C" w:rsidRPr="00975BFD" w:rsidRDefault="00632768">
      <w:pPr>
        <w:pStyle w:val="EX"/>
        <w:rPr>
          <w:rFonts w:eastAsia="SimSun"/>
        </w:rPr>
      </w:pPr>
      <w:r w:rsidRPr="00975BFD">
        <w:t>[</w:t>
      </w:r>
      <w:r w:rsidRPr="00975BFD">
        <w:rPr>
          <w:rFonts w:eastAsiaTheme="minorEastAsia"/>
          <w:lang w:eastAsia="zh-CN"/>
        </w:rPr>
        <w:t>4</w:t>
      </w:r>
      <w:r w:rsidRPr="00975BFD">
        <w:t>]</w:t>
      </w:r>
      <w:r w:rsidRPr="00975BFD">
        <w:tab/>
      </w:r>
      <w:r w:rsidRPr="00975BFD">
        <w:rPr>
          <w:rFonts w:eastAsia="DengXian"/>
        </w:rPr>
        <w:t xml:space="preserve">3GPP TS 23.288: </w:t>
      </w:r>
      <w:r w:rsidRPr="00975BFD">
        <w:t>"Architecture enhancements for 5G System (5GS) to support network data analytics services"</w:t>
      </w:r>
      <w:r w:rsidRPr="00975BFD">
        <w:rPr>
          <w:rFonts w:eastAsia="DengXian"/>
        </w:rPr>
        <w:t>.</w:t>
      </w:r>
    </w:p>
    <w:p w14:paraId="16DE8EFA" w14:textId="77777777" w:rsidR="0039271C" w:rsidRPr="00975BFD" w:rsidRDefault="00632768">
      <w:pPr>
        <w:pStyle w:val="EX"/>
      </w:pPr>
      <w:r w:rsidRPr="00975BFD">
        <w:t>[</w:t>
      </w:r>
      <w:r w:rsidRPr="00975BFD">
        <w:rPr>
          <w:rFonts w:eastAsiaTheme="minorEastAsia"/>
          <w:lang w:eastAsia="zh-CN"/>
        </w:rPr>
        <w:t>5</w:t>
      </w:r>
      <w:r w:rsidRPr="00975BFD">
        <w:t>]</w:t>
      </w:r>
      <w:r w:rsidRPr="00975BFD">
        <w:tab/>
        <w:t>GSMA NG.116 - Generic Network Slice Template.</w:t>
      </w:r>
    </w:p>
    <w:p w14:paraId="731FDD24" w14:textId="77777777" w:rsidR="0039271C" w:rsidRPr="00975BFD" w:rsidRDefault="00632768">
      <w:pPr>
        <w:pStyle w:val="EX"/>
      </w:pPr>
      <w:r w:rsidRPr="00975BFD">
        <w:t>[</w:t>
      </w:r>
      <w:r w:rsidRPr="00975BFD">
        <w:rPr>
          <w:rFonts w:eastAsiaTheme="minorEastAsia"/>
          <w:lang w:eastAsia="zh-CN"/>
        </w:rPr>
        <w:t>6</w:t>
      </w:r>
      <w:r w:rsidRPr="00975BFD">
        <w:t>]</w:t>
      </w:r>
      <w:r w:rsidRPr="00975BFD">
        <w:tab/>
        <w:t>3GPP TS 22.261: "Service requirements for the 5G system; Stage 1".</w:t>
      </w:r>
    </w:p>
    <w:p w14:paraId="2873A37E" w14:textId="77777777" w:rsidR="0039271C" w:rsidRPr="00975BFD" w:rsidRDefault="00632768">
      <w:pPr>
        <w:pStyle w:val="EX"/>
      </w:pPr>
      <w:r w:rsidRPr="00975BFD">
        <w:t>[</w:t>
      </w:r>
      <w:r w:rsidRPr="00975BFD">
        <w:rPr>
          <w:rFonts w:eastAsiaTheme="minorEastAsia"/>
          <w:lang w:eastAsia="zh-CN"/>
        </w:rPr>
        <w:t>7</w:t>
      </w:r>
      <w:r w:rsidRPr="00975BFD">
        <w:t>]</w:t>
      </w:r>
      <w:r w:rsidRPr="00975BFD">
        <w:tab/>
        <w:t>3GPP TS 28.532: "Management and orchestration; Generic management services".</w:t>
      </w:r>
    </w:p>
    <w:p w14:paraId="7753E486" w14:textId="77777777" w:rsidR="0039271C" w:rsidRPr="00975BFD" w:rsidRDefault="00632768">
      <w:pPr>
        <w:pStyle w:val="EX"/>
        <w:rPr>
          <w:rFonts w:eastAsiaTheme="minorEastAsia"/>
          <w:lang w:eastAsia="zh-CN"/>
        </w:rPr>
      </w:pPr>
      <w:r w:rsidRPr="00975BFD">
        <w:t>[</w:t>
      </w:r>
      <w:r w:rsidRPr="00975BFD">
        <w:rPr>
          <w:rFonts w:eastAsiaTheme="minorEastAsia"/>
          <w:lang w:eastAsia="zh-CN"/>
        </w:rPr>
        <w:t>8</w:t>
      </w:r>
      <w:r w:rsidRPr="00975BFD">
        <w:t>]</w:t>
      </w:r>
      <w:r w:rsidRPr="00975BFD">
        <w:tab/>
      </w:r>
      <w:r w:rsidRPr="00975BFD">
        <w:tab/>
        <w:t>3GPP TS 28.531: "Management and orchestration; Provisioning".</w:t>
      </w:r>
    </w:p>
    <w:p w14:paraId="6872DB05" w14:textId="77777777" w:rsidR="0039271C" w:rsidRPr="00975BFD" w:rsidRDefault="00632768">
      <w:pPr>
        <w:pStyle w:val="EX"/>
      </w:pPr>
      <w:r w:rsidRPr="00975BFD">
        <w:t>[</w:t>
      </w:r>
      <w:r w:rsidRPr="00975BFD">
        <w:rPr>
          <w:rFonts w:eastAsiaTheme="minorEastAsia"/>
          <w:lang w:eastAsia="zh-CN"/>
        </w:rPr>
        <w:t>9</w:t>
      </w:r>
      <w:r w:rsidRPr="00975BFD">
        <w:t>]</w:t>
      </w:r>
      <w:r w:rsidRPr="00975BFD">
        <w:tab/>
        <w:t>3GPP TS 28.537: "Management and orchestration; Management capabilities".</w:t>
      </w:r>
    </w:p>
    <w:p w14:paraId="19492FDA" w14:textId="77777777" w:rsidR="0039271C" w:rsidRPr="00975BFD" w:rsidRDefault="00632768">
      <w:pPr>
        <w:pStyle w:val="EX"/>
        <w:rPr>
          <w:rFonts w:eastAsiaTheme="minorEastAsia"/>
          <w:lang w:eastAsia="zh-CN"/>
        </w:rPr>
      </w:pPr>
      <w:r w:rsidRPr="00975BFD">
        <w:t>[10]</w:t>
      </w:r>
      <w:r w:rsidRPr="00975BFD">
        <w:tab/>
      </w:r>
      <w:r w:rsidRPr="00975BFD">
        <w:tab/>
        <w:t>3GPP TS 28.541: "Management and orchestration; 5G Network Resource Model (NRM); Stage 2 and stage 3".</w:t>
      </w:r>
    </w:p>
    <w:p w14:paraId="27BD7A4A" w14:textId="77777777" w:rsidR="0039271C" w:rsidRPr="00975BFD" w:rsidRDefault="00632768">
      <w:pPr>
        <w:pStyle w:val="EX"/>
        <w:rPr>
          <w:rFonts w:eastAsiaTheme="minorEastAsia"/>
          <w:lang w:eastAsia="zh-CN"/>
        </w:rPr>
      </w:pPr>
      <w:r w:rsidRPr="00975BFD">
        <w:rPr>
          <w:rFonts w:eastAsiaTheme="minorEastAsia"/>
          <w:lang w:eastAsia="zh-CN"/>
        </w:rPr>
        <w:t>[11]</w:t>
      </w:r>
      <w:r w:rsidRPr="00975BFD">
        <w:rPr>
          <w:rFonts w:eastAsiaTheme="minorEastAsia"/>
          <w:lang w:eastAsia="zh-CN"/>
        </w:rPr>
        <w:tab/>
      </w:r>
      <w:r w:rsidRPr="00975BFD">
        <w:t>3GPP TS</w:t>
      </w:r>
      <w:r w:rsidRPr="00975BFD">
        <w:rPr>
          <w:rFonts w:eastAsiaTheme="minorEastAsia"/>
          <w:lang w:eastAsia="zh-CN"/>
        </w:rPr>
        <w:t xml:space="preserve"> 28.535</w:t>
      </w:r>
      <w:r w:rsidRPr="00975BFD">
        <w:rPr>
          <w:rFonts w:eastAsia="DengXian"/>
        </w:rPr>
        <w:t>:</w:t>
      </w:r>
      <w:r w:rsidRPr="00975BFD">
        <w:t xml:space="preserve"> </w:t>
      </w:r>
      <w:r w:rsidRPr="00975BFD">
        <w:rPr>
          <w:rFonts w:eastAsia="DengXian"/>
        </w:rPr>
        <w:t>"Management and orchestration; Management services for communication service assurance; Requirements"</w:t>
      </w:r>
      <w:r w:rsidRPr="00975BFD">
        <w:rPr>
          <w:rFonts w:eastAsia="DengXian"/>
          <w:lang w:eastAsia="zh-CN"/>
        </w:rPr>
        <w:t>.</w:t>
      </w:r>
    </w:p>
    <w:p w14:paraId="2B093649" w14:textId="77777777" w:rsidR="0039271C" w:rsidRPr="00975BFD" w:rsidRDefault="00632768">
      <w:pPr>
        <w:pStyle w:val="EX"/>
      </w:pPr>
      <w:r w:rsidRPr="00975BFD">
        <w:t>[1</w:t>
      </w:r>
      <w:r w:rsidRPr="00975BFD">
        <w:rPr>
          <w:rFonts w:eastAsiaTheme="minorEastAsia"/>
          <w:lang w:eastAsia="zh-CN"/>
        </w:rPr>
        <w:t>2</w:t>
      </w:r>
      <w:r w:rsidRPr="00975BFD">
        <w:t>]</w:t>
      </w:r>
      <w:r w:rsidRPr="00975BFD">
        <w:tab/>
      </w:r>
      <w:r w:rsidRPr="00975BFD">
        <w:tab/>
        <w:t>3GPP TS 23.502: "Procedures for the 5G System (5GS)".</w:t>
      </w:r>
    </w:p>
    <w:p w14:paraId="1B745A59" w14:textId="77777777" w:rsidR="0039271C" w:rsidRPr="00975BFD" w:rsidRDefault="00632768">
      <w:pPr>
        <w:pStyle w:val="EX"/>
      </w:pPr>
      <w:r w:rsidRPr="00975BFD">
        <w:t>[1</w:t>
      </w:r>
      <w:r w:rsidRPr="00975BFD">
        <w:rPr>
          <w:rFonts w:eastAsiaTheme="minorEastAsia"/>
          <w:lang w:eastAsia="zh-CN"/>
        </w:rPr>
        <w:t>3</w:t>
      </w:r>
      <w:r w:rsidRPr="00975BFD">
        <w:t>]</w:t>
      </w:r>
      <w:r w:rsidRPr="00975BFD">
        <w:tab/>
      </w:r>
      <w:r w:rsidRPr="00975BFD">
        <w:tab/>
        <w:t>3GPP TS 29.536: "5G System; Network Slice Admission Control Service; Stage 3".</w:t>
      </w:r>
    </w:p>
    <w:p w14:paraId="59BADB47" w14:textId="77777777" w:rsidR="0039271C" w:rsidRPr="00975BFD" w:rsidRDefault="00632768">
      <w:pPr>
        <w:pStyle w:val="EX"/>
      </w:pPr>
      <w:r w:rsidRPr="00975BFD">
        <w:rPr>
          <w:rFonts w:eastAsiaTheme="minorEastAsia"/>
          <w:lang w:eastAsia="zh-CN"/>
        </w:rPr>
        <w:t>[14]</w:t>
      </w:r>
      <w:r w:rsidRPr="00975BFD">
        <w:rPr>
          <w:rFonts w:eastAsiaTheme="minorEastAsia"/>
          <w:lang w:eastAsia="zh-CN"/>
        </w:rPr>
        <w:tab/>
      </w:r>
      <w:r w:rsidRPr="00975BFD">
        <w:t>3GPP TS 33.501: "Security architecture and procedures for 5G System"</w:t>
      </w:r>
    </w:p>
    <w:p w14:paraId="707B0F8D" w14:textId="77777777" w:rsidR="0039271C" w:rsidRPr="00975BFD" w:rsidRDefault="00632768">
      <w:pPr>
        <w:pStyle w:val="EX"/>
      </w:pPr>
      <w:r w:rsidRPr="00975BFD">
        <w:t>[</w:t>
      </w:r>
      <w:r w:rsidRPr="00975BFD">
        <w:rPr>
          <w:rFonts w:eastAsiaTheme="minorEastAsia"/>
          <w:lang w:eastAsia="zh-CN"/>
        </w:rPr>
        <w:t>15</w:t>
      </w:r>
      <w:r w:rsidRPr="00975BFD">
        <w:t>]</w:t>
      </w:r>
      <w:r w:rsidRPr="00975BFD">
        <w:tab/>
        <w:t>3GPP TS 28.530: "Management and orchestration; Concepts, use cases and requirements"</w:t>
      </w:r>
    </w:p>
    <w:p w14:paraId="3C108F7B" w14:textId="77777777" w:rsidR="0039271C" w:rsidRPr="00975BFD" w:rsidRDefault="00632768">
      <w:pPr>
        <w:pStyle w:val="EX"/>
        <w:rPr>
          <w:rFonts w:eastAsiaTheme="minorEastAsia"/>
          <w:lang w:eastAsia="zh-CN"/>
        </w:rPr>
      </w:pPr>
      <w:r w:rsidRPr="00975BFD">
        <w:t>[</w:t>
      </w:r>
      <w:r w:rsidRPr="00975BFD">
        <w:rPr>
          <w:rFonts w:eastAsiaTheme="minorEastAsia"/>
          <w:lang w:eastAsia="zh-CN"/>
        </w:rPr>
        <w:t>16</w:t>
      </w:r>
      <w:r w:rsidRPr="00975BFD">
        <w:t>]</w:t>
      </w:r>
      <w:r w:rsidRPr="00975BFD">
        <w:tab/>
        <w:t>3GPP TS 23.501: "System Architecture for the 5G System; Stage 2".</w:t>
      </w:r>
    </w:p>
    <w:p w14:paraId="625D33E1" w14:textId="77777777" w:rsidR="0039271C" w:rsidRPr="00975BFD" w:rsidRDefault="00632768">
      <w:pPr>
        <w:pStyle w:val="EX"/>
      </w:pPr>
      <w:r w:rsidRPr="00975BFD">
        <w:t>[</w:t>
      </w:r>
      <w:r w:rsidRPr="00975BFD">
        <w:rPr>
          <w:rFonts w:eastAsiaTheme="minorEastAsia"/>
          <w:lang w:eastAsia="zh-CN"/>
        </w:rPr>
        <w:t>17</w:t>
      </w:r>
      <w:r w:rsidRPr="00975BFD">
        <w:t>]</w:t>
      </w:r>
      <w:r w:rsidRPr="00975BFD">
        <w:tab/>
        <w:t>3GPP TS 23.503: "Policy and Charging Control Framework for the 5G System; Stage 2".</w:t>
      </w:r>
    </w:p>
    <w:p w14:paraId="2C9C228B" w14:textId="77777777" w:rsidR="0039271C" w:rsidRPr="00975BFD" w:rsidRDefault="00632768">
      <w:pPr>
        <w:pStyle w:val="EX"/>
      </w:pPr>
      <w:r w:rsidRPr="00975BFD">
        <w:t>[</w:t>
      </w:r>
      <w:r w:rsidRPr="00975BFD">
        <w:rPr>
          <w:rFonts w:eastAsiaTheme="minorEastAsia"/>
          <w:lang w:eastAsia="zh-CN"/>
        </w:rPr>
        <w:t>18</w:t>
      </w:r>
      <w:r w:rsidRPr="00975BFD">
        <w:t>]</w:t>
      </w:r>
      <w:r w:rsidRPr="00975BFD">
        <w:tab/>
        <w:t>3GPP TS 23.548: "5G System Enhancements for Edge Computing; Stage 2".</w:t>
      </w:r>
    </w:p>
    <w:p w14:paraId="7CE6063C" w14:textId="77777777" w:rsidR="0039271C" w:rsidRPr="00975BFD" w:rsidRDefault="00632768">
      <w:pPr>
        <w:pStyle w:val="EX"/>
        <w:rPr>
          <w:rFonts w:eastAsia="DengXian"/>
        </w:rPr>
      </w:pPr>
      <w:r w:rsidRPr="00975BFD">
        <w:t>[</w:t>
      </w:r>
      <w:r w:rsidRPr="00975BFD">
        <w:rPr>
          <w:rFonts w:eastAsiaTheme="minorEastAsia"/>
          <w:lang w:eastAsia="zh-CN"/>
        </w:rPr>
        <w:t>19</w:t>
      </w:r>
      <w:r w:rsidRPr="00975BFD">
        <w:t>]</w:t>
      </w:r>
      <w:r w:rsidRPr="00975BFD">
        <w:tab/>
      </w:r>
      <w:r w:rsidRPr="00975BFD">
        <w:rPr>
          <w:rFonts w:eastAsia="DengXian"/>
        </w:rPr>
        <w:tab/>
      </w:r>
      <w:r w:rsidRPr="00975BFD">
        <w:t>3GPP TS 28.5</w:t>
      </w:r>
      <w:r w:rsidRPr="00975BFD">
        <w:rPr>
          <w:rFonts w:eastAsia="DengXian"/>
        </w:rPr>
        <w:t>52:</w:t>
      </w:r>
      <w:r w:rsidRPr="00975BFD">
        <w:t xml:space="preserve"> </w:t>
      </w:r>
      <w:r w:rsidRPr="00975BFD">
        <w:rPr>
          <w:rFonts w:eastAsia="DengXian"/>
        </w:rPr>
        <w:t>"Management and orchestration; 5G performance measurements".</w:t>
      </w:r>
    </w:p>
    <w:p w14:paraId="1F8A208A" w14:textId="77777777" w:rsidR="0039271C" w:rsidRPr="00975BFD" w:rsidRDefault="00632768">
      <w:pPr>
        <w:pStyle w:val="EX"/>
        <w:rPr>
          <w:rFonts w:eastAsia="DengXian"/>
        </w:rPr>
      </w:pPr>
      <w:r w:rsidRPr="00975BFD">
        <w:t>[</w:t>
      </w:r>
      <w:r w:rsidRPr="00975BFD">
        <w:rPr>
          <w:rFonts w:eastAsiaTheme="minorEastAsia"/>
          <w:lang w:eastAsia="zh-CN"/>
        </w:rPr>
        <w:t>20</w:t>
      </w:r>
      <w:r w:rsidRPr="00975BFD">
        <w:t>]</w:t>
      </w:r>
      <w:r w:rsidRPr="00975BFD">
        <w:tab/>
      </w:r>
      <w:r w:rsidRPr="00975BFD">
        <w:rPr>
          <w:rFonts w:eastAsia="DengXian"/>
        </w:rPr>
        <w:tab/>
      </w:r>
      <w:r w:rsidRPr="00975BFD">
        <w:t>3GPP TS 28.554:</w:t>
      </w:r>
      <w:r w:rsidRPr="00975BFD">
        <w:rPr>
          <w:rFonts w:cs="Arial"/>
          <w:kern w:val="2"/>
          <w:sz w:val="21"/>
          <w:szCs w:val="21"/>
        </w:rPr>
        <w:t xml:space="preserve"> </w:t>
      </w:r>
      <w:r w:rsidRPr="00975BFD">
        <w:t>"Management and orchestration; 5G end to end Key Performance Indicators (KPI)".</w:t>
      </w:r>
    </w:p>
    <w:p w14:paraId="110F019D" w14:textId="77777777" w:rsidR="0039271C" w:rsidRPr="00975BFD" w:rsidRDefault="00632768">
      <w:pPr>
        <w:pStyle w:val="EX"/>
      </w:pPr>
      <w:r w:rsidRPr="00975BFD">
        <w:t>[</w:t>
      </w:r>
      <w:r w:rsidRPr="00975BFD">
        <w:rPr>
          <w:rFonts w:eastAsiaTheme="minorEastAsia"/>
          <w:lang w:eastAsia="zh-CN"/>
        </w:rPr>
        <w:t>21</w:t>
      </w:r>
      <w:r w:rsidRPr="00975BFD">
        <w:t>]</w:t>
      </w:r>
      <w:r w:rsidRPr="00975BFD">
        <w:tab/>
      </w:r>
      <w:r w:rsidRPr="00975BFD">
        <w:rPr>
          <w:rFonts w:eastAsia="DengXian"/>
        </w:rPr>
        <w:t>3GPP TS 28.104: "Management and orchestration; Management Data Analytics"</w:t>
      </w:r>
      <w:r w:rsidRPr="00975BFD">
        <w:t>.[22]</w:t>
      </w:r>
      <w:r w:rsidRPr="00975BFD">
        <w:tab/>
        <w:t xml:space="preserve">3GPP TS 23.558: "Architecture for enabling Edge Applications". </w:t>
      </w:r>
    </w:p>
    <w:p w14:paraId="07BD8F59" w14:textId="77777777" w:rsidR="0039271C" w:rsidRPr="00975BFD" w:rsidRDefault="00632768">
      <w:pPr>
        <w:pStyle w:val="EX"/>
        <w:rPr>
          <w:rFonts w:eastAsiaTheme="minorEastAsia"/>
          <w:lang w:eastAsia="zh-CN"/>
        </w:rPr>
      </w:pPr>
      <w:r w:rsidRPr="00975BFD">
        <w:rPr>
          <w:rFonts w:eastAsiaTheme="minorEastAsia"/>
          <w:lang w:eastAsia="zh-CN"/>
        </w:rPr>
        <w:t>[22]</w:t>
      </w:r>
      <w:r w:rsidRPr="00975BFD">
        <w:rPr>
          <w:rFonts w:eastAsiaTheme="minorEastAsia"/>
          <w:lang w:eastAsia="zh-CN"/>
        </w:rPr>
        <w:tab/>
        <w:t>3GPP TS 33.434: "Service Enabler Architecture Layer (SEAL); Security aspects for Verticals".</w:t>
      </w:r>
    </w:p>
    <w:p w14:paraId="0E30FC5D" w14:textId="77777777" w:rsidR="0039271C" w:rsidRPr="00975BFD" w:rsidRDefault="00632768">
      <w:pPr>
        <w:pStyle w:val="EX"/>
        <w:rPr>
          <w:rFonts w:eastAsia="DengXian"/>
          <w:lang w:eastAsia="zh-CN"/>
        </w:rPr>
      </w:pPr>
      <w:r w:rsidRPr="00975BFD">
        <w:rPr>
          <w:rFonts w:eastAsia="DengXian"/>
          <w:lang w:eastAsia="zh-CN"/>
        </w:rPr>
        <w:t>[23]</w:t>
      </w:r>
      <w:r w:rsidRPr="00975BFD">
        <w:rPr>
          <w:rFonts w:eastAsia="DengXian"/>
          <w:lang w:eastAsia="zh-CN"/>
        </w:rPr>
        <w:tab/>
      </w:r>
      <w:r w:rsidRPr="00975BFD">
        <w:t>3GPP TS 28.5</w:t>
      </w:r>
      <w:r w:rsidRPr="00975BFD">
        <w:rPr>
          <w:rFonts w:eastAsia="DengXian"/>
          <w:lang w:eastAsia="zh-CN"/>
        </w:rPr>
        <w:t>45:</w:t>
      </w:r>
      <w:r w:rsidRPr="00975BFD">
        <w:t xml:space="preserve"> </w:t>
      </w:r>
      <w:r w:rsidRPr="00975BFD">
        <w:rPr>
          <w:rFonts w:eastAsia="DengXian"/>
          <w:lang w:eastAsia="zh-CN"/>
        </w:rPr>
        <w:t>"Management and orchestration; Fault Supervision (FS) "</w:t>
      </w:r>
    </w:p>
    <w:p w14:paraId="084E23A7" w14:textId="77777777" w:rsidR="0039271C" w:rsidRPr="00975BFD" w:rsidRDefault="00632768">
      <w:pPr>
        <w:pStyle w:val="EX"/>
      </w:pPr>
      <w:r w:rsidRPr="00975BFD">
        <w:t>[</w:t>
      </w:r>
      <w:r w:rsidRPr="00975BFD">
        <w:rPr>
          <w:rFonts w:eastAsia="DengXian"/>
          <w:lang w:eastAsia="zh-CN"/>
        </w:rPr>
        <w:t>24</w:t>
      </w:r>
      <w:r w:rsidRPr="00975BFD">
        <w:t>]</w:t>
      </w:r>
      <w:r w:rsidRPr="00975BFD">
        <w:tab/>
        <w:t>3GPP TS 32.111-1: "Management and orchestration; Fault management, Part 1: 3G fault management requirements".</w:t>
      </w:r>
    </w:p>
    <w:p w14:paraId="38BA630F" w14:textId="77777777" w:rsidR="0039271C" w:rsidRPr="00975BFD" w:rsidRDefault="00632768">
      <w:pPr>
        <w:pStyle w:val="EX"/>
      </w:pPr>
      <w:r w:rsidRPr="00975BFD">
        <w:t>[</w:t>
      </w:r>
      <w:r w:rsidRPr="00975BFD">
        <w:rPr>
          <w:rFonts w:eastAsiaTheme="minorEastAsia"/>
          <w:lang w:eastAsia="zh-CN"/>
        </w:rPr>
        <w:t>25</w:t>
      </w:r>
      <w:r w:rsidRPr="00975BFD">
        <w:t>]</w:t>
      </w:r>
      <w:r w:rsidRPr="00975BFD">
        <w:tab/>
        <w:t>3GPP TS 28.533: "Management and orchestration; Architecture framework".</w:t>
      </w:r>
    </w:p>
    <w:p w14:paraId="6177026D" w14:textId="77777777" w:rsidR="0039271C" w:rsidRPr="00975BFD" w:rsidRDefault="00632768">
      <w:pPr>
        <w:pStyle w:val="EX"/>
        <w:rPr>
          <w:rFonts w:eastAsia="DengXian"/>
          <w:lang w:eastAsia="zh-CN"/>
        </w:rPr>
      </w:pPr>
      <w:r w:rsidRPr="00975BFD">
        <w:rPr>
          <w:rFonts w:eastAsia="DengXian"/>
          <w:lang w:eastAsia="zh-CN"/>
        </w:rPr>
        <w:t>[26]</w:t>
      </w:r>
      <w:r w:rsidRPr="00975BFD">
        <w:rPr>
          <w:rFonts w:eastAsia="DengXian"/>
          <w:lang w:eastAsia="zh-CN"/>
        </w:rPr>
        <w:tab/>
        <w:t>3</w:t>
      </w:r>
      <w:r w:rsidRPr="00975BFD">
        <w:t>GPP TS 23.436: "</w:t>
      </w:r>
      <w:bookmarkStart w:id="35" w:name="_Hlk115430469"/>
      <w:r w:rsidRPr="00975BFD">
        <w:t>Procedures for Application Data Analytics Enablement Service</w:t>
      </w:r>
      <w:bookmarkEnd w:id="35"/>
      <w:r w:rsidRPr="00975BFD">
        <w:t>"</w:t>
      </w:r>
    </w:p>
    <w:p w14:paraId="2DA4F07B" w14:textId="77777777" w:rsidR="0039271C" w:rsidRPr="00975BFD" w:rsidRDefault="00632768">
      <w:pPr>
        <w:pStyle w:val="EX"/>
        <w:rPr>
          <w:rFonts w:eastAsiaTheme="minorEastAsia"/>
          <w:lang w:eastAsia="zh-CN"/>
        </w:rPr>
      </w:pPr>
      <w:r w:rsidRPr="00975BFD">
        <w:rPr>
          <w:lang w:eastAsia="zh-CN"/>
        </w:rPr>
        <w:t>[</w:t>
      </w:r>
      <w:r w:rsidRPr="00975BFD">
        <w:rPr>
          <w:rFonts w:eastAsiaTheme="minorEastAsia"/>
          <w:lang w:eastAsia="zh-CN"/>
        </w:rPr>
        <w:t>27</w:t>
      </w:r>
      <w:r w:rsidRPr="00975BFD">
        <w:rPr>
          <w:lang w:eastAsia="zh-CN"/>
        </w:rPr>
        <w:t>]</w:t>
      </w:r>
      <w:r w:rsidRPr="00975BFD">
        <w:rPr>
          <w:lang w:eastAsia="zh-CN"/>
        </w:rPr>
        <w:tab/>
        <w:t>3GPP TS 26.114: "</w:t>
      </w:r>
      <w:r w:rsidRPr="00975BFD">
        <w:t>IP Multimedia Subsystem (IMS); Multimedia Telephony; Media handling and interaction</w:t>
      </w:r>
      <w:r w:rsidRPr="00975BFD">
        <w:rPr>
          <w:lang w:eastAsia="zh-CN"/>
        </w:rPr>
        <w:t xml:space="preserve"> ".</w:t>
      </w:r>
    </w:p>
    <w:p w14:paraId="2BAA7334" w14:textId="77777777" w:rsidR="0039271C" w:rsidRPr="00975BFD" w:rsidRDefault="00632768">
      <w:pPr>
        <w:pStyle w:val="EX"/>
        <w:rPr>
          <w:rFonts w:eastAsiaTheme="minorEastAsia"/>
          <w:lang w:eastAsia="zh-CN"/>
        </w:rPr>
      </w:pPr>
      <w:r w:rsidRPr="00975BFD">
        <w:rPr>
          <w:lang w:eastAsia="zh-CN"/>
        </w:rPr>
        <w:t>[</w:t>
      </w:r>
      <w:r w:rsidRPr="00975BFD">
        <w:rPr>
          <w:rFonts w:eastAsiaTheme="minorEastAsia"/>
          <w:lang w:eastAsia="zh-CN"/>
        </w:rPr>
        <w:t>28</w:t>
      </w:r>
      <w:r w:rsidRPr="00975BFD">
        <w:rPr>
          <w:lang w:eastAsia="zh-CN"/>
        </w:rPr>
        <w:t>]</w:t>
      </w:r>
      <w:r w:rsidRPr="00975BFD">
        <w:rPr>
          <w:lang w:eastAsia="zh-CN"/>
        </w:rPr>
        <w:tab/>
        <w:t>3GPP TS 2</w:t>
      </w:r>
      <w:r w:rsidRPr="00975BFD">
        <w:rPr>
          <w:rFonts w:eastAsiaTheme="minorEastAsia"/>
          <w:lang w:eastAsia="zh-CN"/>
        </w:rPr>
        <w:t>8</w:t>
      </w:r>
      <w:r w:rsidRPr="00975BFD">
        <w:rPr>
          <w:lang w:eastAsia="zh-CN"/>
        </w:rPr>
        <w:t>.</w:t>
      </w:r>
      <w:r w:rsidRPr="00975BFD">
        <w:rPr>
          <w:rFonts w:eastAsiaTheme="minorEastAsia"/>
          <w:lang w:eastAsia="zh-CN"/>
        </w:rPr>
        <w:t>202</w:t>
      </w:r>
      <w:r w:rsidRPr="00975BFD">
        <w:rPr>
          <w:lang w:eastAsia="zh-CN"/>
        </w:rPr>
        <w:t>:</w:t>
      </w:r>
      <w:r w:rsidRPr="00975BFD">
        <w:rPr>
          <w:rFonts w:ascii="Arial" w:hAnsi="Arial" w:cs="Arial"/>
          <w:color w:val="212529"/>
          <w:sz w:val="14"/>
          <w:szCs w:val="14"/>
          <w:shd w:val="clear" w:color="auto" w:fill="FFFFFF"/>
        </w:rPr>
        <w:t xml:space="preserve"> </w:t>
      </w:r>
      <w:r w:rsidRPr="00975BFD">
        <w:rPr>
          <w:lang w:eastAsia="zh-CN"/>
        </w:rPr>
        <w:t>"Charging management; Network slice management charging in the 5G System (5GS); Stage 2"。</w:t>
      </w:r>
    </w:p>
    <w:p w14:paraId="45126789" w14:textId="77777777" w:rsidR="0039271C" w:rsidRPr="00975BFD" w:rsidRDefault="0039271C">
      <w:pPr>
        <w:pStyle w:val="EX"/>
        <w:rPr>
          <w:rFonts w:eastAsiaTheme="minorEastAsia"/>
          <w:lang w:eastAsia="zh-CN"/>
        </w:rPr>
      </w:pPr>
    </w:p>
    <w:p w14:paraId="6E1ABDD8" w14:textId="77777777" w:rsidR="0039271C" w:rsidRPr="00975BFD" w:rsidRDefault="00632768">
      <w:pPr>
        <w:pStyle w:val="EX"/>
      </w:pPr>
      <w:r w:rsidRPr="00975BFD">
        <w:t>…</w:t>
      </w:r>
    </w:p>
    <w:p w14:paraId="12F207D3" w14:textId="77777777" w:rsidR="0039271C" w:rsidRPr="00975BFD" w:rsidRDefault="00632768">
      <w:pPr>
        <w:pStyle w:val="Heading1"/>
      </w:pPr>
      <w:bookmarkStart w:id="36" w:name="definitions"/>
      <w:bookmarkStart w:id="37" w:name="_Toc134011676"/>
      <w:bookmarkStart w:id="38" w:name="_Toc106116315"/>
      <w:bookmarkStart w:id="39" w:name="_Toc22259"/>
      <w:bookmarkStart w:id="40" w:name="_Toc170686009"/>
      <w:bookmarkEnd w:id="36"/>
      <w:r w:rsidRPr="00975BFD">
        <w:t>3</w:t>
      </w:r>
      <w:r w:rsidRPr="00975BFD">
        <w:tab/>
        <w:t>Definitions of terms, symbols and abbreviations</w:t>
      </w:r>
      <w:bookmarkEnd w:id="37"/>
      <w:bookmarkEnd w:id="38"/>
      <w:bookmarkEnd w:id="39"/>
      <w:bookmarkEnd w:id="40"/>
    </w:p>
    <w:p w14:paraId="6A22E2F8" w14:textId="77777777" w:rsidR="0039271C" w:rsidRPr="00975BFD" w:rsidRDefault="00632768">
      <w:pPr>
        <w:pStyle w:val="Heading2"/>
      </w:pPr>
      <w:bookmarkStart w:id="41" w:name="_Toc134011677"/>
      <w:bookmarkStart w:id="42" w:name="_Toc106116316"/>
      <w:bookmarkStart w:id="43" w:name="_Toc21747"/>
      <w:bookmarkStart w:id="44" w:name="_Toc170686010"/>
      <w:r w:rsidRPr="00975BFD">
        <w:t>3.1</w:t>
      </w:r>
      <w:r w:rsidRPr="00975BFD">
        <w:tab/>
        <w:t>Terms</w:t>
      </w:r>
      <w:bookmarkEnd w:id="41"/>
      <w:bookmarkEnd w:id="42"/>
      <w:bookmarkEnd w:id="43"/>
      <w:bookmarkEnd w:id="44"/>
    </w:p>
    <w:p w14:paraId="576A4292" w14:textId="77777777" w:rsidR="0039271C" w:rsidRPr="00975BFD" w:rsidRDefault="00632768">
      <w:r w:rsidRPr="00975BFD">
        <w:t>For the purposes of the present document, the terms given in 3GPP TR 21.905 [1] and the following apply. A term defined in the present document takes precedence over the definition of the same term, if any, in 3GPP TR 21.905 [1].</w:t>
      </w:r>
    </w:p>
    <w:p w14:paraId="2288CC42" w14:textId="77777777" w:rsidR="0039271C" w:rsidRPr="00975BFD" w:rsidRDefault="00632768">
      <w:pPr>
        <w:rPr>
          <w:lang w:eastAsia="zh-CN"/>
        </w:rPr>
      </w:pPr>
      <w:r w:rsidRPr="00975BFD">
        <w:rPr>
          <w:lang w:eastAsia="zh-CN"/>
        </w:rPr>
        <w:t xml:space="preserve">VAL server policy: Network slice management Policy </w:t>
      </w:r>
      <w:r w:rsidR="0039271C" w:rsidRPr="00975BFD">
        <w:rPr>
          <w:lang w:eastAsia="zh-CN"/>
        </w:rPr>
        <w:t>which can be seen as application function policy</w:t>
      </w:r>
      <w:r w:rsidRPr="00975BFD">
        <w:rPr>
          <w:lang w:eastAsia="zh-CN"/>
        </w:rPr>
        <w:t xml:space="preserve"> from VAL Provider/ slice customer/ASP, abstracted based on the slice usage pattern of application, consisting of trigger event and expected action. When provided to NSCE server, the NSCE server will trigger the expected action based on the policy.</w:t>
      </w:r>
    </w:p>
    <w:p w14:paraId="7510C50F" w14:textId="77777777" w:rsidR="0039271C" w:rsidRPr="00975BFD" w:rsidRDefault="00632768">
      <w:pPr>
        <w:rPr>
          <w:lang w:eastAsia="zh-CN"/>
        </w:rPr>
      </w:pPr>
      <w:r w:rsidRPr="00975BFD">
        <w:rPr>
          <w:lang w:eastAsia="zh-CN"/>
        </w:rPr>
        <w:t>MNO policy: The network slice management policy between the VAL and MNO pertaining to a specific service and slice, including</w:t>
      </w:r>
      <w:r w:rsidRPr="00975BFD">
        <w:rPr>
          <w:rFonts w:eastAsiaTheme="minorEastAsia"/>
          <w:lang w:eastAsia="zh-CN"/>
        </w:rPr>
        <w:t xml:space="preserve"> </w:t>
      </w:r>
      <w:r w:rsidRPr="00975BFD">
        <w:t xml:space="preserve">ranges of </w:t>
      </w:r>
      <w:r w:rsidRPr="00975BFD">
        <w:rPr>
          <w:lang w:eastAsia="zh-CN"/>
        </w:rPr>
        <w:t>network slice</w:t>
      </w:r>
      <w:r w:rsidRPr="00975BFD">
        <w:t xml:space="preserve"> capabilities which can be adapted</w:t>
      </w:r>
      <w:r w:rsidRPr="00975BFD">
        <w:rPr>
          <w:lang w:eastAsia="zh-CN"/>
        </w:rPr>
        <w:t>, i.e. Network slice Service level agreement.</w:t>
      </w:r>
    </w:p>
    <w:p w14:paraId="1F64BC6C" w14:textId="77777777" w:rsidR="0039271C" w:rsidRPr="00975BFD" w:rsidRDefault="00632768">
      <w:pPr>
        <w:rPr>
          <w:lang w:eastAsia="zh-CN"/>
        </w:rPr>
      </w:pPr>
      <w:r w:rsidRPr="00975BFD">
        <w:rPr>
          <w:lang w:eastAsia="zh-CN"/>
        </w:rPr>
        <w:t>NSCE service provider policy (NSPP): The network slice capability enablement service policy between the VAL and NSCE service provider pertaining to a specific service and slice, including</w:t>
      </w:r>
      <w:r w:rsidRPr="00975BFD">
        <w:t xml:space="preserve"> ranges of </w:t>
      </w:r>
      <w:r w:rsidRPr="00975BFD">
        <w:rPr>
          <w:lang w:eastAsia="zh-CN"/>
        </w:rPr>
        <w:t>network slice</w:t>
      </w:r>
      <w:r w:rsidRPr="00975BFD">
        <w:t xml:space="preserve"> </w:t>
      </w:r>
      <w:r w:rsidRPr="00975BFD">
        <w:rPr>
          <w:lang w:eastAsia="zh-CN"/>
        </w:rPr>
        <w:t xml:space="preserve">capability enablement service </w:t>
      </w:r>
      <w:r w:rsidRPr="00975BFD">
        <w:t>which can be adapte</w:t>
      </w:r>
      <w:r w:rsidRPr="00975BFD">
        <w:rPr>
          <w:lang w:eastAsia="zh-CN"/>
        </w:rPr>
        <w:t>d, i.e. NSCE service level agreement.</w:t>
      </w:r>
    </w:p>
    <w:p w14:paraId="769D4B54" w14:textId="77777777" w:rsidR="0039271C" w:rsidRPr="00975BFD" w:rsidRDefault="00632768">
      <w:pPr>
        <w:rPr>
          <w:lang w:eastAsia="zh-CN"/>
        </w:rPr>
      </w:pPr>
      <w:r w:rsidRPr="00975BFD">
        <w:rPr>
          <w:lang w:eastAsia="zh-CN"/>
        </w:rPr>
        <w:t xml:space="preserve">Policy harmonization: The NSCE service that harmonizing the VAL server policy parameter, to make sure the VAL server policy is compatible with the policies of the MNO and NSCE service provider policy for the same service or slice. </w:t>
      </w:r>
    </w:p>
    <w:p w14:paraId="0B5FDC64" w14:textId="77777777" w:rsidR="0039271C" w:rsidRPr="00975BFD" w:rsidRDefault="00632768">
      <w:pPr>
        <w:rPr>
          <w:lang w:eastAsia="zh-CN"/>
        </w:rPr>
      </w:pPr>
      <w:r w:rsidRPr="00975BFD">
        <w:rPr>
          <w:lang w:eastAsia="zh-CN"/>
        </w:rPr>
        <w:t>Requirement alignment: The NSCE service that aligning the network slice performance and the VAL service requirement in the request.</w:t>
      </w:r>
    </w:p>
    <w:p w14:paraId="77969A01" w14:textId="77777777" w:rsidR="0039271C" w:rsidRPr="00975BFD" w:rsidRDefault="00632768">
      <w:pPr>
        <w:pStyle w:val="Heading2"/>
      </w:pPr>
      <w:bookmarkStart w:id="45" w:name="_Toc106116317"/>
      <w:bookmarkStart w:id="46" w:name="_Toc134011678"/>
      <w:bookmarkStart w:id="47" w:name="_Toc19701"/>
      <w:bookmarkStart w:id="48" w:name="_Toc170686011"/>
      <w:r w:rsidRPr="00975BFD">
        <w:t>3.2</w:t>
      </w:r>
      <w:r w:rsidRPr="00975BFD">
        <w:tab/>
        <w:t>Symbols</w:t>
      </w:r>
      <w:bookmarkEnd w:id="45"/>
      <w:bookmarkEnd w:id="46"/>
      <w:bookmarkEnd w:id="47"/>
      <w:bookmarkEnd w:id="48"/>
    </w:p>
    <w:p w14:paraId="679F029C" w14:textId="77777777" w:rsidR="0039271C" w:rsidRPr="00975BFD" w:rsidRDefault="00632768">
      <w:pPr>
        <w:keepNext/>
      </w:pPr>
      <w:r w:rsidRPr="00975BFD">
        <w:t>For the purposes of the present document, the following symbols apply:</w:t>
      </w:r>
    </w:p>
    <w:p w14:paraId="5A340A64" w14:textId="77777777" w:rsidR="0039271C" w:rsidRPr="00975BFD" w:rsidRDefault="00632768">
      <w:pPr>
        <w:pStyle w:val="EW"/>
      </w:pPr>
      <w:r w:rsidRPr="00975BFD">
        <w:t>&lt;symbol&gt;</w:t>
      </w:r>
      <w:r w:rsidRPr="00975BFD">
        <w:tab/>
        <w:t>&lt;Explanation&gt;</w:t>
      </w:r>
    </w:p>
    <w:p w14:paraId="197F7180" w14:textId="77777777" w:rsidR="0039271C" w:rsidRPr="00975BFD" w:rsidRDefault="0039271C">
      <w:pPr>
        <w:pStyle w:val="EW"/>
      </w:pPr>
    </w:p>
    <w:p w14:paraId="493206CD" w14:textId="77777777" w:rsidR="0039271C" w:rsidRPr="00975BFD" w:rsidRDefault="00632768">
      <w:pPr>
        <w:pStyle w:val="Heading2"/>
      </w:pPr>
      <w:bookmarkStart w:id="49" w:name="_Toc106116318"/>
      <w:bookmarkStart w:id="50" w:name="_Toc20571"/>
      <w:bookmarkStart w:id="51" w:name="_Toc134011679"/>
      <w:bookmarkStart w:id="52" w:name="_Toc170686012"/>
      <w:r w:rsidRPr="00975BFD">
        <w:t>3.3</w:t>
      </w:r>
      <w:r w:rsidRPr="00975BFD">
        <w:tab/>
        <w:t>Abbreviations</w:t>
      </w:r>
      <w:bookmarkEnd w:id="49"/>
      <w:bookmarkEnd w:id="50"/>
      <w:bookmarkEnd w:id="51"/>
      <w:bookmarkEnd w:id="52"/>
    </w:p>
    <w:p w14:paraId="1F3BD55E" w14:textId="77777777" w:rsidR="0039271C" w:rsidRPr="00975BFD" w:rsidRDefault="00632768">
      <w:pPr>
        <w:keepNext/>
      </w:pPr>
      <w:r w:rsidRPr="00975BFD">
        <w:t>For the purposes of the present document, the abbreviations given in 3GPP TR 21.905 [1] and the following apply. An abbreviation defined in the present document takes precedence over the definition of the same abbreviation, if any, in 3GPP TR 21.905 [1].</w:t>
      </w:r>
    </w:p>
    <w:p w14:paraId="55754A65" w14:textId="77777777" w:rsidR="0039271C" w:rsidRPr="00975BFD" w:rsidRDefault="00632768">
      <w:pPr>
        <w:pStyle w:val="EW"/>
      </w:pPr>
      <w:r w:rsidRPr="00975BFD">
        <w:t>ASP</w:t>
      </w:r>
      <w:r w:rsidRPr="00975BFD">
        <w:tab/>
        <w:t>Application Service Provider</w:t>
      </w:r>
    </w:p>
    <w:p w14:paraId="0FB3D6F7" w14:textId="77777777" w:rsidR="0039271C" w:rsidRPr="00975BFD" w:rsidRDefault="00632768">
      <w:pPr>
        <w:pStyle w:val="EW"/>
        <w:rPr>
          <w:rFonts w:ascii="SimSun" w:hAnsi="SimSun"/>
        </w:rPr>
      </w:pPr>
      <w:r w:rsidRPr="00975BFD">
        <w:t>Auto-NS-LCM</w:t>
      </w:r>
      <w:r w:rsidRPr="00975BFD">
        <w:tab/>
      </w:r>
      <w:r w:rsidRPr="00975BFD">
        <w:rPr>
          <w:rFonts w:eastAsia="SimSun"/>
          <w:lang w:eastAsia="zh-CN"/>
        </w:rPr>
        <w:t>A</w:t>
      </w:r>
      <w:r w:rsidRPr="00975BFD">
        <w:t xml:space="preserve">utomatic </w:t>
      </w:r>
      <w:r w:rsidRPr="00975BFD">
        <w:rPr>
          <w:rFonts w:eastAsia="SimSun"/>
          <w:lang w:eastAsia="zh-CN"/>
        </w:rPr>
        <w:t>A</w:t>
      </w:r>
      <w:r w:rsidRPr="00975BFD">
        <w:t xml:space="preserve">pplication </w:t>
      </w:r>
      <w:r w:rsidRPr="00975BFD">
        <w:rPr>
          <w:rFonts w:eastAsia="SimSun"/>
          <w:lang w:eastAsia="zh-CN"/>
        </w:rPr>
        <w:t>L</w:t>
      </w:r>
      <w:r w:rsidRPr="00975BFD">
        <w:t xml:space="preserve">ayer </w:t>
      </w:r>
      <w:r w:rsidRPr="00975BFD">
        <w:rPr>
          <w:rFonts w:eastAsia="SimSun"/>
          <w:lang w:eastAsia="zh-CN"/>
        </w:rPr>
        <w:t>N</w:t>
      </w:r>
      <w:r w:rsidRPr="00975BFD">
        <w:t xml:space="preserve">etwork </w:t>
      </w:r>
      <w:r w:rsidRPr="00975BFD">
        <w:rPr>
          <w:rFonts w:eastAsia="SimSun"/>
          <w:lang w:eastAsia="zh-CN"/>
        </w:rPr>
        <w:t>S</w:t>
      </w:r>
      <w:r w:rsidRPr="00975BFD">
        <w:t xml:space="preserve">lice </w:t>
      </w:r>
      <w:r w:rsidRPr="00975BFD">
        <w:rPr>
          <w:rFonts w:eastAsia="SimSun"/>
          <w:lang w:eastAsia="zh-CN"/>
        </w:rPr>
        <w:t>L</w:t>
      </w:r>
      <w:r w:rsidRPr="00975BFD">
        <w:t xml:space="preserve">ifecycle </w:t>
      </w:r>
      <w:r w:rsidRPr="00975BFD">
        <w:rPr>
          <w:rFonts w:eastAsia="SimSun"/>
          <w:lang w:eastAsia="zh-CN"/>
        </w:rPr>
        <w:t>M</w:t>
      </w:r>
      <w:r w:rsidRPr="00975BFD">
        <w:t>anagement</w:t>
      </w:r>
    </w:p>
    <w:p w14:paraId="014A8625" w14:textId="77777777" w:rsidR="0039271C" w:rsidRPr="00975BFD" w:rsidRDefault="00632768">
      <w:pPr>
        <w:pStyle w:val="EW"/>
      </w:pPr>
      <w:r w:rsidRPr="00975BFD">
        <w:t>EDN</w:t>
      </w:r>
      <w:r w:rsidRPr="00975BFD">
        <w:tab/>
        <w:t>Edge Data Network</w:t>
      </w:r>
    </w:p>
    <w:p w14:paraId="2308E6B3" w14:textId="77777777" w:rsidR="0039271C" w:rsidRPr="00975BFD" w:rsidRDefault="00632768">
      <w:pPr>
        <w:pStyle w:val="EW"/>
      </w:pPr>
      <w:r w:rsidRPr="00975BFD">
        <w:t>EGMF</w:t>
      </w:r>
      <w:r w:rsidRPr="00975BFD">
        <w:tab/>
        <w:t>Exposure Governance Management Function</w:t>
      </w:r>
    </w:p>
    <w:p w14:paraId="27872FC8" w14:textId="77777777" w:rsidR="0039271C" w:rsidRPr="00975BFD" w:rsidRDefault="00632768">
      <w:pPr>
        <w:pStyle w:val="EW"/>
      </w:pPr>
      <w:r w:rsidRPr="00975BFD">
        <w:t>GST</w:t>
      </w:r>
      <w:r w:rsidRPr="00975BFD">
        <w:tab/>
        <w:t>Generic Network Slice Template</w:t>
      </w:r>
    </w:p>
    <w:p w14:paraId="0840C6F7" w14:textId="77777777" w:rsidR="0039271C" w:rsidRPr="00975BFD" w:rsidRDefault="00632768">
      <w:pPr>
        <w:pStyle w:val="EW"/>
      </w:pPr>
      <w:r w:rsidRPr="00975BFD">
        <w:t>KPI</w:t>
      </w:r>
      <w:r w:rsidRPr="00975BFD">
        <w:tab/>
        <w:t>Key Performance Indicator</w:t>
      </w:r>
    </w:p>
    <w:p w14:paraId="381DAF82" w14:textId="77777777" w:rsidR="0039271C" w:rsidRPr="00975BFD" w:rsidRDefault="00632768">
      <w:pPr>
        <w:pStyle w:val="EW"/>
      </w:pPr>
      <w:r w:rsidRPr="00975BFD">
        <w:t>KQI</w:t>
      </w:r>
      <w:r w:rsidRPr="00975BFD">
        <w:tab/>
        <w:t>Key Quality Indicator</w:t>
      </w:r>
    </w:p>
    <w:p w14:paraId="65E2F224" w14:textId="77777777" w:rsidR="0039271C" w:rsidRPr="00975BFD" w:rsidRDefault="00632768">
      <w:pPr>
        <w:pStyle w:val="EW"/>
      </w:pPr>
      <w:r w:rsidRPr="00975BFD">
        <w:t>MnS</w:t>
      </w:r>
      <w:r w:rsidRPr="00975BFD">
        <w:tab/>
        <w:t>Management Service</w:t>
      </w:r>
    </w:p>
    <w:p w14:paraId="4E70446A" w14:textId="77777777" w:rsidR="0039271C" w:rsidRPr="00975BFD" w:rsidRDefault="00632768">
      <w:pPr>
        <w:pStyle w:val="EW"/>
        <w:rPr>
          <w:rFonts w:eastAsia="SimSun"/>
          <w:lang w:eastAsia="zh-CN"/>
        </w:rPr>
      </w:pPr>
      <w:r w:rsidRPr="00975BFD">
        <w:t>MNO</w:t>
      </w:r>
      <w:r w:rsidRPr="00975BFD">
        <w:rPr>
          <w:rFonts w:eastAsia="SimSun"/>
          <w:lang w:eastAsia="zh-CN"/>
        </w:rPr>
        <w:tab/>
        <w:t>Mobile Network Operator</w:t>
      </w:r>
    </w:p>
    <w:p w14:paraId="43FD8195" w14:textId="77777777" w:rsidR="0039271C" w:rsidRPr="00975BFD" w:rsidRDefault="00632768">
      <w:pPr>
        <w:pStyle w:val="EW"/>
      </w:pPr>
      <w:r w:rsidRPr="00975BFD">
        <w:t>NEF</w:t>
      </w:r>
      <w:r w:rsidRPr="00975BFD">
        <w:tab/>
        <w:t>Network Exposure Function</w:t>
      </w:r>
    </w:p>
    <w:p w14:paraId="6F60FA42" w14:textId="77777777" w:rsidR="0039271C" w:rsidRPr="00975BFD" w:rsidRDefault="00632768">
      <w:pPr>
        <w:pStyle w:val="EW"/>
      </w:pPr>
      <w:r w:rsidRPr="00975BFD">
        <w:t>NEST</w:t>
      </w:r>
      <w:r w:rsidRPr="00975BFD">
        <w:tab/>
        <w:t>Network Slice Template</w:t>
      </w:r>
    </w:p>
    <w:p w14:paraId="766D9A9A" w14:textId="77777777" w:rsidR="0039271C" w:rsidRPr="00975BFD" w:rsidRDefault="00632768">
      <w:pPr>
        <w:pStyle w:val="EW"/>
        <w:rPr>
          <w:rFonts w:ascii="SimSun" w:hAnsi="SimSun"/>
        </w:rPr>
      </w:pPr>
      <w:r w:rsidRPr="00975BFD">
        <w:t>NOP</w:t>
      </w:r>
      <w:r w:rsidRPr="00975BFD">
        <w:tab/>
        <w:t>Network Operator</w:t>
      </w:r>
    </w:p>
    <w:p w14:paraId="65D1040C" w14:textId="77777777" w:rsidR="0039271C" w:rsidRPr="00975BFD" w:rsidRDefault="00632768">
      <w:pPr>
        <w:pStyle w:val="EW"/>
      </w:pPr>
      <w:r w:rsidRPr="00975BFD">
        <w:t>NSCE</w:t>
      </w:r>
      <w:r w:rsidRPr="00975BFD">
        <w:tab/>
        <w:t>Network Slice Capability Enablement</w:t>
      </w:r>
    </w:p>
    <w:p w14:paraId="1E95352D" w14:textId="77777777" w:rsidR="0039271C" w:rsidRPr="00975BFD" w:rsidRDefault="00632768">
      <w:pPr>
        <w:pStyle w:val="EW"/>
      </w:pPr>
      <w:r w:rsidRPr="00975BFD">
        <w:t>N</w:t>
      </w:r>
      <w:r w:rsidRPr="00975BFD">
        <w:rPr>
          <w:rFonts w:eastAsia="SimSun"/>
          <w:lang w:eastAsia="zh-CN"/>
        </w:rPr>
        <w:t>S</w:t>
      </w:r>
      <w:r w:rsidRPr="00975BFD">
        <w:t>aaS</w:t>
      </w:r>
      <w:r w:rsidRPr="00975BFD">
        <w:tab/>
        <w:t>Network Slice as a Service</w:t>
      </w:r>
    </w:p>
    <w:p w14:paraId="5D25B9A4" w14:textId="77777777" w:rsidR="0039271C" w:rsidRPr="00975BFD" w:rsidRDefault="00632768">
      <w:pPr>
        <w:pStyle w:val="EW"/>
      </w:pPr>
      <w:r w:rsidRPr="00975BFD">
        <w:t>NSI</w:t>
      </w:r>
      <w:r w:rsidRPr="00975BFD">
        <w:tab/>
        <w:t>Network Slice Instance</w:t>
      </w:r>
    </w:p>
    <w:p w14:paraId="0B4FAE8F" w14:textId="77777777" w:rsidR="0039271C" w:rsidRPr="00975BFD" w:rsidRDefault="00632768">
      <w:pPr>
        <w:pStyle w:val="EW"/>
      </w:pPr>
      <w:r w:rsidRPr="00975BFD">
        <w:t>NSSI</w:t>
      </w:r>
      <w:r w:rsidRPr="00975BFD">
        <w:tab/>
        <w:t>Network Slice Subnet Instance</w:t>
      </w:r>
    </w:p>
    <w:p w14:paraId="0AE85F99" w14:textId="77777777" w:rsidR="0039271C" w:rsidRPr="00975BFD" w:rsidRDefault="00632768">
      <w:pPr>
        <w:pStyle w:val="EW"/>
      </w:pPr>
      <w:r w:rsidRPr="00975BFD">
        <w:t>NWDAF</w:t>
      </w:r>
      <w:r w:rsidRPr="00975BFD">
        <w:tab/>
        <w:t>Network Data Analytics Function</w:t>
      </w:r>
    </w:p>
    <w:p w14:paraId="0FA8142D" w14:textId="77777777" w:rsidR="0039271C" w:rsidRPr="00975BFD" w:rsidRDefault="00632768">
      <w:pPr>
        <w:pStyle w:val="EW"/>
      </w:pPr>
      <w:r w:rsidRPr="00975BFD">
        <w:t>NSACF</w:t>
      </w:r>
      <w:r w:rsidRPr="00975BFD">
        <w:tab/>
        <w:t>Network Slice Admission Control Function</w:t>
      </w:r>
    </w:p>
    <w:p w14:paraId="3E1AC08A" w14:textId="77777777" w:rsidR="0039271C" w:rsidRPr="00975BFD" w:rsidRDefault="00632768">
      <w:pPr>
        <w:pStyle w:val="EW"/>
        <w:rPr>
          <w:shd w:val="clear" w:color="auto" w:fill="FFFFFF"/>
        </w:rPr>
      </w:pPr>
      <w:r w:rsidRPr="00975BFD">
        <w:rPr>
          <w:shd w:val="clear" w:color="auto" w:fill="FFFFFF"/>
        </w:rPr>
        <w:t>NSC</w:t>
      </w:r>
      <w:r w:rsidRPr="00975BFD">
        <w:rPr>
          <w:shd w:val="clear" w:color="auto" w:fill="FFFFFF"/>
        </w:rPr>
        <w:tab/>
        <w:t>Network Slice consumer</w:t>
      </w:r>
    </w:p>
    <w:p w14:paraId="23593ED5" w14:textId="77777777" w:rsidR="0039271C" w:rsidRPr="00975BFD" w:rsidRDefault="00632768">
      <w:pPr>
        <w:pStyle w:val="EW"/>
        <w:rPr>
          <w:shd w:val="clear" w:color="auto" w:fill="FFFFFF"/>
        </w:rPr>
      </w:pPr>
      <w:r w:rsidRPr="00975BFD">
        <w:rPr>
          <w:shd w:val="clear" w:color="auto" w:fill="FFFFFF"/>
        </w:rPr>
        <w:t>NSP</w:t>
      </w:r>
      <w:r w:rsidRPr="00975BFD">
        <w:rPr>
          <w:shd w:val="clear" w:color="auto" w:fill="FFFFFF"/>
        </w:rPr>
        <w:tab/>
        <w:t>Network Slice Provider</w:t>
      </w:r>
    </w:p>
    <w:p w14:paraId="31CC3CE8" w14:textId="77777777" w:rsidR="0039271C" w:rsidRPr="00975BFD" w:rsidRDefault="00632768">
      <w:pPr>
        <w:pStyle w:val="EW"/>
      </w:pPr>
      <w:r w:rsidRPr="00975BFD">
        <w:t>NSMF</w:t>
      </w:r>
      <w:r w:rsidRPr="00975BFD">
        <w:tab/>
        <w:t>Network Slice Management Function</w:t>
      </w:r>
    </w:p>
    <w:p w14:paraId="03496DB9" w14:textId="77777777" w:rsidR="0039271C" w:rsidRPr="00975BFD" w:rsidRDefault="00632768">
      <w:pPr>
        <w:pStyle w:val="EW"/>
      </w:pPr>
      <w:r w:rsidRPr="00975BFD">
        <w:t>OAM</w:t>
      </w:r>
      <w:r w:rsidRPr="00975BFD">
        <w:tab/>
        <w:t>Operation, administration and maintenance</w:t>
      </w:r>
    </w:p>
    <w:p w14:paraId="3302F2BA" w14:textId="77777777" w:rsidR="0039271C" w:rsidRPr="00975BFD" w:rsidRDefault="00632768">
      <w:pPr>
        <w:pStyle w:val="EW"/>
      </w:pPr>
      <w:r w:rsidRPr="00975BFD">
        <w:t>QoE</w:t>
      </w:r>
      <w:r w:rsidRPr="00975BFD">
        <w:tab/>
        <w:t>Quality of Experience</w:t>
      </w:r>
    </w:p>
    <w:p w14:paraId="13269CF9" w14:textId="40298906" w:rsidR="0039271C" w:rsidRPr="00975BFD" w:rsidRDefault="008C6399" w:rsidP="008C6399">
      <w:pPr>
        <w:pStyle w:val="EW"/>
      </w:pPr>
      <w:r w:rsidRPr="00975BFD">
        <w:t>S-NSSAI</w:t>
      </w:r>
      <w:r w:rsidRPr="00975BFD">
        <w:tab/>
        <w:t>Single Network Slice Selection Assistance Information</w:t>
      </w:r>
    </w:p>
    <w:p w14:paraId="4B60A6F1" w14:textId="77777777" w:rsidR="0039271C" w:rsidRPr="00975BFD" w:rsidRDefault="00632768">
      <w:pPr>
        <w:pStyle w:val="EW"/>
        <w:ind w:left="284" w:firstLine="0"/>
        <w:rPr>
          <w:rFonts w:eastAsia="SimSun"/>
          <w:lang w:eastAsia="zh-CN"/>
        </w:rPr>
      </w:pPr>
      <w:r w:rsidRPr="00975BFD">
        <w:rPr>
          <w:rFonts w:eastAsia="SimSun"/>
          <w:lang w:eastAsia="zh-CN"/>
        </w:rPr>
        <w:t>SLA</w:t>
      </w:r>
      <w:r w:rsidRPr="00975BFD">
        <w:rPr>
          <w:rFonts w:eastAsia="SimSun"/>
          <w:lang w:eastAsia="zh-CN"/>
        </w:rPr>
        <w:tab/>
      </w:r>
      <w:r w:rsidRPr="00975BFD">
        <w:rPr>
          <w:rFonts w:eastAsia="SimSun"/>
          <w:lang w:eastAsia="zh-CN"/>
        </w:rPr>
        <w:tab/>
      </w:r>
      <w:r w:rsidRPr="00975BFD">
        <w:rPr>
          <w:rFonts w:eastAsia="SimSun"/>
          <w:lang w:eastAsia="zh-CN"/>
        </w:rPr>
        <w:tab/>
      </w:r>
      <w:r w:rsidRPr="00975BFD">
        <w:rPr>
          <w:rFonts w:eastAsia="SimSun"/>
          <w:lang w:eastAsia="zh-CN"/>
        </w:rPr>
        <w:tab/>
        <w:t>Service Level agreement</w:t>
      </w:r>
    </w:p>
    <w:p w14:paraId="55F14504" w14:textId="77777777" w:rsidR="0039271C" w:rsidRPr="00975BFD" w:rsidRDefault="00632768">
      <w:pPr>
        <w:pStyle w:val="EW"/>
      </w:pPr>
      <w:r w:rsidRPr="00975BFD">
        <w:t>VAL</w:t>
      </w:r>
      <w:r w:rsidRPr="00975BFD">
        <w:tab/>
        <w:t>Vertical Application Layer</w:t>
      </w:r>
    </w:p>
    <w:p w14:paraId="23F17FA6" w14:textId="77777777" w:rsidR="0039271C" w:rsidRPr="00975BFD" w:rsidRDefault="0039271C">
      <w:pPr>
        <w:pStyle w:val="EW"/>
      </w:pPr>
    </w:p>
    <w:p w14:paraId="02BACAF1" w14:textId="77777777" w:rsidR="0039271C" w:rsidRPr="00975BFD" w:rsidRDefault="00632768">
      <w:pPr>
        <w:pStyle w:val="Heading1"/>
        <w:rPr>
          <w:rFonts w:eastAsia="SimSun"/>
          <w:lang w:eastAsia="zh-CN"/>
        </w:rPr>
      </w:pPr>
      <w:bookmarkStart w:id="53" w:name="clause4"/>
      <w:bookmarkStart w:id="54" w:name="_Toc106116319"/>
      <w:bookmarkStart w:id="55" w:name="_Toc32663"/>
      <w:bookmarkStart w:id="56" w:name="_Toc134011680"/>
      <w:bookmarkStart w:id="57" w:name="_Toc170686013"/>
      <w:bookmarkEnd w:id="53"/>
      <w:r w:rsidRPr="00975BFD">
        <w:t>4</w:t>
      </w:r>
      <w:r w:rsidRPr="00975BFD">
        <w:tab/>
      </w:r>
      <w:r w:rsidRPr="00975BFD">
        <w:rPr>
          <w:rFonts w:eastAsia="SimSun"/>
          <w:lang w:eastAsia="zh-CN"/>
        </w:rPr>
        <w:t>Overview</w:t>
      </w:r>
      <w:bookmarkEnd w:id="54"/>
      <w:bookmarkEnd w:id="55"/>
      <w:bookmarkEnd w:id="56"/>
      <w:bookmarkEnd w:id="57"/>
    </w:p>
    <w:p w14:paraId="5308258A" w14:textId="77777777" w:rsidR="0039271C" w:rsidRPr="00975BFD" w:rsidRDefault="00632768">
      <w:pPr>
        <w:pStyle w:val="Heading2"/>
        <w:widowControl w:val="0"/>
      </w:pPr>
      <w:bookmarkStart w:id="58" w:name="_Toc134011681"/>
      <w:bookmarkStart w:id="59" w:name="_Toc4744"/>
      <w:bookmarkStart w:id="60" w:name="_Toc106116320"/>
      <w:bookmarkStart w:id="61" w:name="_Toc170686014"/>
      <w:r w:rsidRPr="00975BFD">
        <w:t>4.1</w:t>
      </w:r>
      <w:r w:rsidRPr="00975BFD">
        <w:tab/>
      </w:r>
      <w:r w:rsidRPr="00975BFD">
        <w:rPr>
          <w:rFonts w:eastAsiaTheme="minorEastAsia"/>
          <w:lang w:eastAsia="zh-CN"/>
        </w:rPr>
        <w:t>R</w:t>
      </w:r>
      <w:r w:rsidRPr="00975BFD">
        <w:t>egistration</w:t>
      </w:r>
      <w:bookmarkEnd w:id="58"/>
      <w:bookmarkEnd w:id="61"/>
    </w:p>
    <w:p w14:paraId="7A94FC7E" w14:textId="77777777" w:rsidR="0039271C" w:rsidRPr="00975BFD" w:rsidRDefault="00632768">
      <w:r w:rsidRPr="00975BFD">
        <w:t>This functionality enables the VAL server to become a recognized user of CAPIF. VAL server registration procedures are specified in clause 9.2.</w:t>
      </w:r>
    </w:p>
    <w:p w14:paraId="40A76B0E" w14:textId="77777777" w:rsidR="0039271C" w:rsidRPr="00975BFD" w:rsidRDefault="00632768">
      <w:pPr>
        <w:pStyle w:val="Heading2"/>
      </w:pPr>
      <w:bookmarkStart w:id="62" w:name="_Toc134011682"/>
      <w:bookmarkStart w:id="63" w:name="_Toc170686015"/>
      <w:r w:rsidRPr="00975BFD">
        <w:t>4.</w:t>
      </w:r>
      <w:r w:rsidRPr="00975BFD">
        <w:rPr>
          <w:rFonts w:eastAsiaTheme="minorEastAsia"/>
          <w:lang w:eastAsia="zh-CN"/>
        </w:rPr>
        <w:t>2</w:t>
      </w:r>
      <w:r w:rsidRPr="00975BFD">
        <w:tab/>
        <w:t>Slice API configuration and translation</w:t>
      </w:r>
      <w:bookmarkEnd w:id="62"/>
      <w:bookmarkEnd w:id="63"/>
      <w:r w:rsidRPr="00975BFD">
        <w:t xml:space="preserve"> </w:t>
      </w:r>
    </w:p>
    <w:p w14:paraId="71C2C688" w14:textId="77777777" w:rsidR="0039271C" w:rsidRPr="00975BFD" w:rsidRDefault="00632768">
      <w:pPr>
        <w:rPr>
          <w:rFonts w:eastAsiaTheme="minorEastAsia"/>
          <w:lang w:eastAsia="zh-CN"/>
        </w:rPr>
      </w:pPr>
      <w:r w:rsidRPr="00975BFD">
        <w:t>This functionality is provided to the vertical application specific layer and configures the exposure of APIs in a slice-tailored manner. It is assumed that the VAL server is not initially aware of the all the API exposure capabilities and information which will be needed for the given slice based on the SLA, and NSCE plays a vital role in configuring and translating the slice API based on the per slice requirements to service APIs. S</w:t>
      </w:r>
      <w:r w:rsidRPr="00975BFD">
        <w:rPr>
          <w:rFonts w:eastAsiaTheme="minorEastAsia"/>
          <w:lang w:eastAsia="zh-CN"/>
        </w:rPr>
        <w:t>lice API configuration and translation</w:t>
      </w:r>
      <w:r w:rsidRPr="00975BFD">
        <w:t xml:space="preserve"> procedures are specified in clause </w:t>
      </w:r>
      <w:r w:rsidRPr="00975BFD">
        <w:rPr>
          <w:rFonts w:eastAsiaTheme="minorEastAsia"/>
          <w:lang w:eastAsia="zh-CN"/>
        </w:rPr>
        <w:t>9</w:t>
      </w:r>
      <w:r w:rsidRPr="00975BFD">
        <w:t>.3.</w:t>
      </w:r>
    </w:p>
    <w:p w14:paraId="5847566D" w14:textId="77777777" w:rsidR="0039271C" w:rsidRPr="00975BFD" w:rsidRDefault="00632768">
      <w:pPr>
        <w:pStyle w:val="Heading2"/>
      </w:pPr>
      <w:bookmarkStart w:id="64" w:name="_Toc134011683"/>
      <w:bookmarkStart w:id="65" w:name="_Toc170686016"/>
      <w:r w:rsidRPr="00975BFD">
        <w:t>4.</w:t>
      </w:r>
      <w:r w:rsidRPr="00975BFD">
        <w:rPr>
          <w:rFonts w:eastAsiaTheme="minorEastAsia"/>
          <w:lang w:eastAsia="zh-CN"/>
        </w:rPr>
        <w:t>3</w:t>
      </w:r>
      <w:r w:rsidRPr="00975BFD">
        <w:tab/>
        <w:t>Application layer network slice lifecycle management</w:t>
      </w:r>
      <w:bookmarkEnd w:id="64"/>
      <w:bookmarkEnd w:id="65"/>
    </w:p>
    <w:p w14:paraId="43CB79BA" w14:textId="77777777" w:rsidR="0039271C" w:rsidRPr="00975BFD" w:rsidRDefault="00632768">
      <w:pPr>
        <w:rPr>
          <w:rFonts w:eastAsiaTheme="minorEastAsia"/>
          <w:lang w:eastAsia="zh-CN"/>
        </w:rPr>
      </w:pPr>
      <w:r w:rsidRPr="00975BFD">
        <w:rPr>
          <w:lang w:eastAsia="zh-CN"/>
        </w:rPr>
        <w:t>A</w:t>
      </w:r>
      <w:r w:rsidRPr="00975BFD">
        <w:t>pplication layer network slice lifecycle management is provided</w:t>
      </w:r>
      <w:r w:rsidRPr="00975BFD">
        <w:rPr>
          <w:lang w:eastAsia="zh-CN"/>
        </w:rPr>
        <w:t xml:space="preserve"> to</w:t>
      </w:r>
      <w:r w:rsidRPr="00975BFD">
        <w:t xml:space="preserve"> the</w:t>
      </w:r>
      <w:r w:rsidRPr="00975BFD">
        <w:rPr>
          <w:lang w:eastAsia="zh-CN"/>
        </w:rPr>
        <w:t xml:space="preserve"> VAL to </w:t>
      </w:r>
      <w:r w:rsidRPr="00975BFD">
        <w:t>better me</w:t>
      </w:r>
      <w:r w:rsidRPr="00975BFD">
        <w:rPr>
          <w:lang w:eastAsia="zh-CN"/>
        </w:rPr>
        <w:t>e</w:t>
      </w:r>
      <w:r w:rsidRPr="00975BFD">
        <w:t>t consumer's requirement without having to interact with 5GS frequently</w:t>
      </w:r>
      <w:r w:rsidRPr="00975BFD">
        <w:rPr>
          <w:lang w:eastAsia="zh-CN"/>
        </w:rPr>
        <w:t>,</w:t>
      </w:r>
      <w:r w:rsidRPr="00975BFD">
        <w:t xml:space="preserve"> based on network slice status collected from 5GS and QoE collected from application layer.</w:t>
      </w:r>
      <w:r w:rsidRPr="00975BFD">
        <w:rPr>
          <w:rFonts w:eastAsiaTheme="minorEastAsia"/>
          <w:lang w:eastAsia="zh-CN"/>
        </w:rPr>
        <w:t xml:space="preserve"> </w:t>
      </w:r>
      <w:r w:rsidRPr="00975BFD">
        <w:t>Application layer network slice lifecycle management</w:t>
      </w:r>
      <w:r w:rsidRPr="00975BFD">
        <w:rPr>
          <w:rFonts w:eastAsiaTheme="minorEastAsia"/>
          <w:lang w:eastAsia="zh-CN"/>
        </w:rPr>
        <w:t xml:space="preserve"> </w:t>
      </w:r>
      <w:r w:rsidRPr="00975BFD">
        <w:t xml:space="preserve">procedures are specified in clause </w:t>
      </w:r>
      <w:r w:rsidRPr="00975BFD">
        <w:rPr>
          <w:rFonts w:eastAsiaTheme="minorEastAsia"/>
          <w:lang w:eastAsia="zh-CN"/>
        </w:rPr>
        <w:t>9</w:t>
      </w:r>
      <w:r w:rsidRPr="00975BFD">
        <w:t>.</w:t>
      </w:r>
      <w:r w:rsidRPr="00975BFD">
        <w:rPr>
          <w:rFonts w:eastAsiaTheme="minorEastAsia"/>
          <w:lang w:eastAsia="zh-CN"/>
        </w:rPr>
        <w:t>4</w:t>
      </w:r>
      <w:r w:rsidRPr="00975BFD">
        <w:t>.</w:t>
      </w:r>
    </w:p>
    <w:p w14:paraId="70099E26" w14:textId="77777777" w:rsidR="0039271C" w:rsidRPr="00975BFD" w:rsidRDefault="00632768">
      <w:pPr>
        <w:pStyle w:val="Heading2"/>
      </w:pPr>
      <w:bookmarkStart w:id="66" w:name="_Toc134011684"/>
      <w:bookmarkStart w:id="67" w:name="_Toc170686017"/>
      <w:r w:rsidRPr="00975BFD">
        <w:t>4.</w:t>
      </w:r>
      <w:r w:rsidRPr="00975BFD">
        <w:rPr>
          <w:rFonts w:eastAsiaTheme="minorEastAsia"/>
          <w:lang w:eastAsia="zh-CN"/>
        </w:rPr>
        <w:t>4</w:t>
      </w:r>
      <w:r w:rsidRPr="00975BFD">
        <w:tab/>
      </w:r>
      <w:r w:rsidRPr="00975BFD">
        <w:rPr>
          <w:lang w:eastAsia="zh-CN"/>
        </w:rPr>
        <w:t>Network slice optimization based on VAL server policy</w:t>
      </w:r>
      <w:bookmarkEnd w:id="66"/>
      <w:bookmarkEnd w:id="67"/>
    </w:p>
    <w:p w14:paraId="3C04FFE1" w14:textId="77777777" w:rsidR="0039271C" w:rsidRPr="00975BFD" w:rsidRDefault="00632768">
      <w:r w:rsidRPr="00975BFD">
        <w:rPr>
          <w:lang w:eastAsia="zh-CN"/>
        </w:rPr>
        <w:t>Network slice optimization based on VAL server policy optimizes the network slice for the vertical applications by triggering the network slice modification exposed by EGMF defined in SA5. Network slice optimization based on VAL server policy</w:t>
      </w:r>
      <w:r w:rsidRPr="00975BFD">
        <w:t xml:space="preserve"> procedures are specified in clause </w:t>
      </w:r>
      <w:r w:rsidRPr="00975BFD">
        <w:rPr>
          <w:rFonts w:eastAsiaTheme="minorEastAsia"/>
          <w:lang w:eastAsia="zh-CN"/>
        </w:rPr>
        <w:t>9</w:t>
      </w:r>
      <w:r w:rsidRPr="00975BFD">
        <w:t>.</w:t>
      </w:r>
      <w:r w:rsidRPr="00975BFD">
        <w:rPr>
          <w:rFonts w:eastAsiaTheme="minorEastAsia"/>
          <w:lang w:eastAsia="zh-CN"/>
        </w:rPr>
        <w:t>5</w:t>
      </w:r>
      <w:r w:rsidR="00FC072A" w:rsidRPr="00975BFD">
        <w:rPr>
          <w:rFonts w:eastAsiaTheme="minorEastAsia"/>
          <w:lang w:eastAsia="zh-CN"/>
        </w:rPr>
        <w:t>.</w:t>
      </w:r>
    </w:p>
    <w:p w14:paraId="26D9401E" w14:textId="77777777" w:rsidR="0039271C" w:rsidRPr="00975BFD" w:rsidRDefault="00632768">
      <w:pPr>
        <w:pStyle w:val="Heading2"/>
      </w:pPr>
      <w:bookmarkStart w:id="68" w:name="_Toc134011685"/>
      <w:bookmarkStart w:id="69" w:name="_Toc170686018"/>
      <w:r w:rsidRPr="00975BFD">
        <w:t>4.</w:t>
      </w:r>
      <w:r w:rsidRPr="00975BFD">
        <w:rPr>
          <w:rFonts w:eastAsiaTheme="minorEastAsia"/>
          <w:lang w:eastAsia="zh-CN"/>
        </w:rPr>
        <w:t>5</w:t>
      </w:r>
      <w:r w:rsidRPr="00975BFD">
        <w:tab/>
        <w:t>Discovery of management service exposure</w:t>
      </w:r>
      <w:bookmarkEnd w:id="68"/>
      <w:bookmarkEnd w:id="69"/>
    </w:p>
    <w:p w14:paraId="777D8F85" w14:textId="77777777" w:rsidR="0039271C" w:rsidRPr="00975BFD" w:rsidRDefault="00632768">
      <w:r w:rsidRPr="00975BFD">
        <w:t>This network slice capability enablement feature supports the initial discovery of MnS for a given slice based on VAL server request, and the discovery of new/modified MnS with the required exposure (for example the permissions of the VAL server over the target MnS, e.g. read, write operations). This feature consists of two procedures</w:t>
      </w:r>
      <w:r w:rsidRPr="00975BFD">
        <w:rPr>
          <w:rFonts w:eastAsiaTheme="minorEastAsia"/>
          <w:lang w:eastAsia="zh-CN"/>
        </w:rPr>
        <w:t xml:space="preserve">, which are </w:t>
      </w:r>
      <w:r w:rsidRPr="00975BFD">
        <w:t xml:space="preserve">specified in clause </w:t>
      </w:r>
      <w:r w:rsidRPr="00975BFD">
        <w:rPr>
          <w:rFonts w:eastAsiaTheme="minorEastAsia"/>
          <w:lang w:eastAsia="zh-CN"/>
        </w:rPr>
        <w:t>9</w:t>
      </w:r>
      <w:r w:rsidRPr="00975BFD">
        <w:t>.</w:t>
      </w:r>
      <w:r w:rsidRPr="00975BFD">
        <w:rPr>
          <w:rFonts w:eastAsiaTheme="minorEastAsia"/>
          <w:lang w:eastAsia="zh-CN"/>
        </w:rPr>
        <w:t>6</w:t>
      </w:r>
      <w:r w:rsidRPr="00975BFD">
        <w:t>:</w:t>
      </w:r>
    </w:p>
    <w:p w14:paraId="26F7CC3E" w14:textId="77777777" w:rsidR="0039271C" w:rsidRPr="00975BFD" w:rsidRDefault="00632768" w:rsidP="00FC072A">
      <w:pPr>
        <w:pStyle w:val="B1"/>
        <w:rPr>
          <w:rFonts w:eastAsiaTheme="minorEastAsia"/>
          <w:lang w:eastAsia="zh-CN"/>
        </w:rPr>
      </w:pPr>
      <w:r w:rsidRPr="00975BFD">
        <w:t>-</w:t>
      </w:r>
      <w:r w:rsidR="00FC072A" w:rsidRPr="00975BFD">
        <w:rPr>
          <w:rFonts w:eastAsiaTheme="minorEastAsia"/>
          <w:lang w:eastAsia="zh-CN"/>
        </w:rPr>
        <w:tab/>
      </w:r>
      <w:r w:rsidRPr="00975BFD">
        <w:rPr>
          <w:rFonts w:eastAsiaTheme="minorEastAsia"/>
          <w:lang w:eastAsia="zh-CN"/>
        </w:rPr>
        <w:t>D</w:t>
      </w:r>
      <w:r w:rsidRPr="00975BFD">
        <w:t>iscovery of management service capabilities and related permissions (e.g. permitted CRUD operations) based on VAL server request</w:t>
      </w:r>
      <w:r w:rsidR="00FC072A" w:rsidRPr="00975BFD">
        <w:rPr>
          <w:rFonts w:eastAsiaTheme="minorEastAsia"/>
          <w:lang w:eastAsia="zh-CN"/>
        </w:rPr>
        <w:t>;</w:t>
      </w:r>
    </w:p>
    <w:p w14:paraId="0B6321CC" w14:textId="77777777" w:rsidR="0039271C" w:rsidRPr="00975BFD" w:rsidRDefault="00632768" w:rsidP="00FC072A">
      <w:pPr>
        <w:pStyle w:val="B1"/>
        <w:rPr>
          <w:rFonts w:eastAsiaTheme="minorEastAsia"/>
          <w:lang w:eastAsia="zh-CN"/>
        </w:rPr>
      </w:pPr>
      <w:r w:rsidRPr="00975BFD">
        <w:t>-</w:t>
      </w:r>
      <w:r w:rsidR="00FC072A" w:rsidRPr="00975BFD">
        <w:rPr>
          <w:rFonts w:eastAsiaTheme="minorEastAsia"/>
          <w:lang w:eastAsia="zh-CN"/>
        </w:rPr>
        <w:tab/>
      </w:r>
      <w:r w:rsidRPr="00975BFD">
        <w:rPr>
          <w:rFonts w:eastAsiaTheme="minorEastAsia"/>
          <w:lang w:eastAsia="zh-CN"/>
        </w:rPr>
        <w:t>D</w:t>
      </w:r>
      <w:r w:rsidRPr="00975BFD">
        <w:t>iscovery and exposure of new or modified management service capabilities based on changes at OAM.</w:t>
      </w:r>
    </w:p>
    <w:p w14:paraId="75143638" w14:textId="77777777" w:rsidR="0039271C" w:rsidRPr="00975BFD" w:rsidRDefault="00632768">
      <w:pPr>
        <w:pStyle w:val="Heading2"/>
        <w:widowControl w:val="0"/>
      </w:pPr>
      <w:bookmarkStart w:id="70" w:name="_Toc134011686"/>
      <w:bookmarkStart w:id="71" w:name="_Toc170686019"/>
      <w:r w:rsidRPr="00975BFD">
        <w:rPr>
          <w:rFonts w:eastAsiaTheme="minorEastAsia"/>
          <w:lang w:eastAsia="zh-CN"/>
        </w:rPr>
        <w:t>4.6</w:t>
      </w:r>
      <w:r w:rsidRPr="00975BFD">
        <w:rPr>
          <w:rFonts w:eastAsiaTheme="minorEastAsia"/>
          <w:lang w:eastAsia="zh-CN"/>
        </w:rPr>
        <w:tab/>
      </w:r>
      <w:r w:rsidRPr="00975BFD">
        <w:t>Network slice performance and analytics monitoring</w:t>
      </w:r>
      <w:bookmarkEnd w:id="70"/>
      <w:bookmarkEnd w:id="71"/>
    </w:p>
    <w:p w14:paraId="2370FB81" w14:textId="77777777" w:rsidR="0039271C" w:rsidRPr="00975BFD" w:rsidRDefault="00632768">
      <w:pPr>
        <w:rPr>
          <w:rFonts w:eastAsiaTheme="minorEastAsia"/>
          <w:lang w:eastAsia="zh-CN"/>
        </w:rPr>
      </w:pPr>
      <w:r w:rsidRPr="00975BFD">
        <w:t xml:space="preserve">This functionality is provided to the VAL to get end to end network slice related performance and analytic monitoring. </w:t>
      </w:r>
      <w:r w:rsidRPr="00975BFD">
        <w:rPr>
          <w:rFonts w:ascii="SimSun" w:hAnsi="SimSun"/>
        </w:rPr>
        <w:t xml:space="preserve"> </w:t>
      </w:r>
      <w:r w:rsidRPr="00975BFD">
        <w:t xml:space="preserve">The NSCE server identifies which data are needed, collects the data from different data sources (e.g., the OAM system, the 5GC Network, etc.), performs data processing and abstraction, exposes the processed data to VAL servers. </w:t>
      </w:r>
      <w:r w:rsidRPr="00975BFD">
        <w:rPr>
          <w:bCs/>
        </w:rPr>
        <w:t>Network slice performance and analytics monitoring</w:t>
      </w:r>
      <w:r w:rsidRPr="00975BFD">
        <w:t xml:space="preserve"> procedures are specified in clause 9.7.</w:t>
      </w:r>
    </w:p>
    <w:p w14:paraId="406D52C3" w14:textId="77777777" w:rsidR="0039271C" w:rsidRPr="00975BFD" w:rsidRDefault="00632768">
      <w:pPr>
        <w:pStyle w:val="Heading2"/>
        <w:rPr>
          <w:rFonts w:eastAsiaTheme="minorEastAsia"/>
        </w:rPr>
      </w:pPr>
      <w:bookmarkStart w:id="72" w:name="_Toc134011687"/>
      <w:bookmarkStart w:id="73" w:name="_Toc170686020"/>
      <w:r w:rsidRPr="00975BFD">
        <w:t>4.</w:t>
      </w:r>
      <w:r w:rsidRPr="00975BFD">
        <w:rPr>
          <w:rFonts w:eastAsiaTheme="minorEastAsia"/>
          <w:lang w:eastAsia="zh-CN"/>
        </w:rPr>
        <w:t>7</w:t>
      </w:r>
      <w:r w:rsidRPr="00975BFD">
        <w:tab/>
        <w:t>Information collection from NSCE server</w:t>
      </w:r>
      <w:r w:rsidRPr="00975BFD">
        <w:rPr>
          <w:rFonts w:eastAsiaTheme="minorEastAsia"/>
        </w:rPr>
        <w:t>(</w:t>
      </w:r>
      <w:r w:rsidRPr="00975BFD">
        <w:t>s</w:t>
      </w:r>
      <w:r w:rsidRPr="00975BFD">
        <w:rPr>
          <w:rFonts w:eastAsiaTheme="minorEastAsia"/>
        </w:rPr>
        <w:t>)</w:t>
      </w:r>
      <w:bookmarkEnd w:id="72"/>
      <w:bookmarkEnd w:id="73"/>
    </w:p>
    <w:p w14:paraId="3D0CE6F2" w14:textId="77777777" w:rsidR="0039271C" w:rsidRPr="00975BFD" w:rsidRDefault="00632768">
      <w:pPr>
        <w:rPr>
          <w:rFonts w:eastAsiaTheme="minorEastAsia"/>
          <w:lang w:eastAsia="zh-CN"/>
        </w:rPr>
      </w:pPr>
      <w:r w:rsidRPr="00975BFD">
        <w:t>The network slice status collected by the NSCE server could be exposed to other NSCE server(s) if some agreement has been made.</w:t>
      </w:r>
      <w:r w:rsidRPr="00975BFD">
        <w:rPr>
          <w:rFonts w:eastAsiaTheme="minorEastAsia"/>
          <w:lang w:eastAsia="zh-CN"/>
        </w:rPr>
        <w:t xml:space="preserve"> </w:t>
      </w:r>
      <w:r w:rsidRPr="00975BFD">
        <w:rPr>
          <w:bCs/>
          <w:lang w:eastAsia="zh-CN"/>
        </w:rPr>
        <w:t>Information collection from NSCE server</w:t>
      </w:r>
      <w:r w:rsidRPr="00975BFD">
        <w:rPr>
          <w:rFonts w:eastAsiaTheme="minorEastAsia"/>
          <w:bCs/>
          <w:lang w:eastAsia="zh-CN"/>
        </w:rPr>
        <w:t>(</w:t>
      </w:r>
      <w:r w:rsidRPr="00975BFD">
        <w:rPr>
          <w:bCs/>
          <w:lang w:eastAsia="zh-CN"/>
        </w:rPr>
        <w:t>s</w:t>
      </w:r>
      <w:r w:rsidRPr="00975BFD">
        <w:rPr>
          <w:rFonts w:eastAsiaTheme="minorEastAsia"/>
          <w:bCs/>
          <w:lang w:eastAsia="zh-CN"/>
        </w:rPr>
        <w:t>)</w:t>
      </w:r>
      <w:r w:rsidRPr="00975BFD">
        <w:t xml:space="preserve"> procedures are specified in clause </w:t>
      </w:r>
      <w:r w:rsidRPr="00975BFD">
        <w:rPr>
          <w:rFonts w:eastAsiaTheme="minorEastAsia"/>
          <w:lang w:eastAsia="zh-CN"/>
        </w:rPr>
        <w:t>9</w:t>
      </w:r>
      <w:r w:rsidRPr="00975BFD">
        <w:t>.</w:t>
      </w:r>
      <w:r w:rsidRPr="00975BFD">
        <w:rPr>
          <w:rFonts w:eastAsiaTheme="minorEastAsia"/>
          <w:lang w:eastAsia="zh-CN"/>
        </w:rPr>
        <w:t>8</w:t>
      </w:r>
      <w:r w:rsidR="00FC072A" w:rsidRPr="00975BFD">
        <w:rPr>
          <w:rFonts w:eastAsiaTheme="minorEastAsia"/>
          <w:lang w:eastAsia="zh-CN"/>
        </w:rPr>
        <w:t>.</w:t>
      </w:r>
    </w:p>
    <w:p w14:paraId="33049F2B" w14:textId="77777777" w:rsidR="0039271C" w:rsidRPr="00975BFD" w:rsidRDefault="00632768">
      <w:pPr>
        <w:pStyle w:val="Heading2"/>
        <w:rPr>
          <w:bCs/>
        </w:rPr>
      </w:pPr>
      <w:bookmarkStart w:id="74" w:name="_Toc134011688"/>
      <w:bookmarkStart w:id="75" w:name="_Toc170686021"/>
      <w:r w:rsidRPr="00975BFD">
        <w:rPr>
          <w:bCs/>
        </w:rPr>
        <w:t>4.</w:t>
      </w:r>
      <w:r w:rsidRPr="00975BFD">
        <w:rPr>
          <w:rFonts w:eastAsiaTheme="minorEastAsia"/>
          <w:bCs/>
          <w:lang w:eastAsia="zh-CN"/>
        </w:rPr>
        <w:t>8</w:t>
      </w:r>
      <w:r w:rsidRPr="00975BFD">
        <w:rPr>
          <w:bCs/>
        </w:rPr>
        <w:tab/>
        <w:t>Predictive slice modification in edge based NSCE deployments</w:t>
      </w:r>
      <w:bookmarkEnd w:id="74"/>
      <w:bookmarkEnd w:id="75"/>
    </w:p>
    <w:p w14:paraId="535AF283" w14:textId="77777777" w:rsidR="0039271C" w:rsidRPr="00975BFD" w:rsidRDefault="00632768">
      <w:pPr>
        <w:jc w:val="both"/>
        <w:rPr>
          <w:rFonts w:eastAsiaTheme="minorEastAsia"/>
          <w:lang w:eastAsia="zh-CN"/>
        </w:rPr>
      </w:pPr>
      <w:r w:rsidRPr="00975BFD">
        <w:t>This feature addresses scenarios where the NSCE server is deployed at the edge and the migration to different Data Network will require that the ongoing slice is supported at the target area to ensure meeting the application session requirements. The slice parameters monitoring at the target area (e.g. for per NSI/NSSI resource situation) need to be known at the server NSCE server to allow for pro-active slice (or slice subnet) modification trigger to avoid degradation of the application service performance.</w:t>
      </w:r>
      <w:r w:rsidRPr="00975BFD">
        <w:rPr>
          <w:rFonts w:eastAsiaTheme="minorEastAsia"/>
          <w:lang w:eastAsia="zh-CN"/>
        </w:rPr>
        <w:t xml:space="preserve"> </w:t>
      </w:r>
      <w:r w:rsidRPr="00975BFD">
        <w:rPr>
          <w:bCs/>
        </w:rPr>
        <w:t xml:space="preserve">Predictive slice modification </w:t>
      </w:r>
      <w:r w:rsidRPr="00975BFD">
        <w:rPr>
          <w:rFonts w:eastAsia="SimSun"/>
          <w:lang w:eastAsia="zh-CN"/>
        </w:rPr>
        <w:t>procedures are specified in clause 9.9.</w:t>
      </w:r>
    </w:p>
    <w:p w14:paraId="631666C7" w14:textId="77777777" w:rsidR="0039271C" w:rsidRPr="00975BFD" w:rsidRDefault="00632768">
      <w:pPr>
        <w:pStyle w:val="Heading2"/>
        <w:rPr>
          <w:rFonts w:eastAsiaTheme="minorEastAsia"/>
          <w:lang w:eastAsia="zh-CN"/>
        </w:rPr>
      </w:pPr>
      <w:bookmarkStart w:id="76" w:name="_Toc134011689"/>
      <w:bookmarkStart w:id="77" w:name="_Toc170686022"/>
      <w:r w:rsidRPr="00975BFD">
        <w:rPr>
          <w:rFonts w:eastAsiaTheme="minorEastAsia"/>
          <w:lang w:eastAsia="zh-CN"/>
        </w:rPr>
        <w:t>4.9</w:t>
      </w:r>
      <w:r w:rsidRPr="00975BFD">
        <w:rPr>
          <w:rFonts w:eastAsiaTheme="minorEastAsia"/>
          <w:lang w:eastAsia="zh-CN"/>
        </w:rPr>
        <w:tab/>
        <w:t>Multiple slices coordinated resource optimization</w:t>
      </w:r>
      <w:bookmarkEnd w:id="76"/>
      <w:bookmarkEnd w:id="77"/>
    </w:p>
    <w:p w14:paraId="6D71BC4D" w14:textId="77777777" w:rsidR="0039271C" w:rsidRPr="00975BFD" w:rsidRDefault="00632768">
      <w:pPr>
        <w:rPr>
          <w:rFonts w:eastAsiaTheme="minorEastAsia"/>
          <w:lang w:eastAsia="zh-CN"/>
        </w:rPr>
      </w:pPr>
      <w:r w:rsidRPr="00975BFD">
        <w:rPr>
          <w:rFonts w:eastAsiaTheme="minorEastAsia"/>
          <w:lang w:eastAsia="zh-CN"/>
        </w:rPr>
        <w:t>This functionality is provided to the VAL to monitor the slice usage status of multiple slices (PNI-NPN slice(s) and its private slice in the PLMN) of the PNI-NPN owner in a combined manner. It makes resource adjustment between different slices in one PLMN to realize optimized and efficient resource usage among multiple slices sharing common network resources. Coordinated PLMN and PNI-NPN slice resource optimization procedures are specified in clause 9.10.</w:t>
      </w:r>
    </w:p>
    <w:p w14:paraId="3F51D846" w14:textId="77777777" w:rsidR="0039271C" w:rsidRPr="00975BFD" w:rsidRDefault="00632768" w:rsidP="0039271C">
      <w:pPr>
        <w:pStyle w:val="Heading2"/>
        <w:ind w:left="0" w:firstLine="0"/>
        <w:rPr>
          <w:rFonts w:eastAsia="SimSun"/>
          <w:lang w:eastAsia="zh-CN"/>
        </w:rPr>
      </w:pPr>
      <w:bookmarkStart w:id="78" w:name="_Toc170686023"/>
      <w:r w:rsidRPr="00975BFD">
        <w:rPr>
          <w:rFonts w:eastAsia="SimSun"/>
          <w:lang w:eastAsia="zh-CN"/>
        </w:rPr>
        <w:t>4.10</w:t>
      </w:r>
      <w:r w:rsidRPr="00975BFD">
        <w:rPr>
          <w:rFonts w:eastAsia="SimSun"/>
          <w:lang w:eastAsia="zh-CN"/>
        </w:rPr>
        <w:tab/>
      </w:r>
      <w:bookmarkStart w:id="79" w:name="_Toc134011690"/>
      <w:r w:rsidR="0039271C" w:rsidRPr="00975BFD">
        <w:rPr>
          <w:rFonts w:eastAsia="SimSun"/>
          <w:lang w:eastAsia="zh-CN"/>
        </w:rPr>
        <w:t>Network slice adaptation for VAL application</w:t>
      </w:r>
      <w:bookmarkEnd w:id="78"/>
      <w:bookmarkEnd w:id="79"/>
    </w:p>
    <w:p w14:paraId="41E2CA79" w14:textId="77777777" w:rsidR="0039271C" w:rsidRPr="00975BFD" w:rsidRDefault="00632768">
      <w:pPr>
        <w:rPr>
          <w:rFonts w:eastAsia="SimSun"/>
          <w:lang w:eastAsia="zh-CN"/>
        </w:rPr>
      </w:pPr>
      <w:r w:rsidRPr="00975BFD">
        <w:rPr>
          <w:rFonts w:eastAsia="SimSun"/>
          <w:lang w:eastAsia="zh-CN"/>
        </w:rPr>
        <w:t>This functionality is provided to the VAL to</w:t>
      </w:r>
      <w:r w:rsidRPr="00975BFD">
        <w:t xml:space="preserve"> adapt the network slice for the VAL application. Such adaptation assumes that the UE is subscribed to more than one slice and is done via providing a guidance to update the URSP rules at the 5GS. The network slice adaptation request can be triggered by VAL server or VAL UE.</w:t>
      </w:r>
      <w:r w:rsidRPr="00975BFD">
        <w:rPr>
          <w:lang w:eastAsia="zh-CN"/>
        </w:rPr>
        <w:t xml:space="preserve"> </w:t>
      </w:r>
      <w:r w:rsidRPr="00975BFD">
        <w:t xml:space="preserve">Network slice adaptation for VAL application </w:t>
      </w:r>
      <w:r w:rsidRPr="00975BFD">
        <w:rPr>
          <w:rFonts w:eastAsia="SimSun"/>
          <w:lang w:eastAsia="zh-CN"/>
        </w:rPr>
        <w:t>procedures are specified in clause 9.11.</w:t>
      </w:r>
    </w:p>
    <w:p w14:paraId="347E6404" w14:textId="77777777" w:rsidR="0039271C" w:rsidRPr="00975BFD" w:rsidRDefault="00632768" w:rsidP="0039271C">
      <w:pPr>
        <w:pStyle w:val="Heading2"/>
        <w:rPr>
          <w:rFonts w:eastAsia="SimSun"/>
        </w:rPr>
      </w:pPr>
      <w:bookmarkStart w:id="80" w:name="_Toc170686024"/>
      <w:r w:rsidRPr="00975BFD">
        <w:rPr>
          <w:rFonts w:eastAsia="SimSun"/>
          <w:lang w:eastAsia="zh-CN"/>
        </w:rPr>
        <w:t>4.11</w:t>
      </w:r>
      <w:r w:rsidRPr="00975BFD">
        <w:rPr>
          <w:rFonts w:eastAsia="SimSun"/>
        </w:rPr>
        <w:tab/>
        <w:t>Slice related communication service lifecycle management</w:t>
      </w:r>
      <w:bookmarkEnd w:id="80"/>
    </w:p>
    <w:p w14:paraId="6FCFC20B" w14:textId="77777777" w:rsidR="0039271C" w:rsidRPr="00975BFD" w:rsidRDefault="00632768">
      <w:pPr>
        <w:rPr>
          <w:rFonts w:eastAsia="SimSun"/>
          <w:lang w:eastAsia="zh-CN"/>
        </w:rPr>
      </w:pPr>
      <w:r w:rsidRPr="00975BFD">
        <w:rPr>
          <w:rFonts w:eastAsia="SimSun"/>
          <w:lang w:eastAsia="zh-CN"/>
        </w:rPr>
        <w:t>This functionality is provided to the VAL server to</w:t>
      </w:r>
      <w:r w:rsidRPr="00975BFD">
        <w:t xml:space="preserve"> </w:t>
      </w:r>
      <w:r w:rsidRPr="00975BFD">
        <w:rPr>
          <w:rFonts w:eastAsia="DengXian"/>
        </w:rPr>
        <w:t>make slice related communication service lifecycle management</w:t>
      </w:r>
      <w:r w:rsidRPr="00975BFD">
        <w:t xml:space="preserve">. </w:t>
      </w:r>
      <w:r w:rsidRPr="00975BFD">
        <w:rPr>
          <w:rFonts w:eastAsia="DengXian"/>
        </w:rPr>
        <w:t>The NSCE server can acquire</w:t>
      </w:r>
      <w:r w:rsidRPr="00975BFD">
        <w:t xml:space="preserve"> the application services related requirements for a specific VAL service from</w:t>
      </w:r>
      <w:r w:rsidRPr="00975BFD">
        <w:rPr>
          <w:rFonts w:eastAsia="DengXian"/>
        </w:rPr>
        <w:t xml:space="preserve"> the v</w:t>
      </w:r>
      <w:r w:rsidRPr="00975BFD">
        <w:t xml:space="preserve">ertical industry perspective, evaluate these requirements and then determines the network slice by pre-configured industry mapping relations or by KQI-KPI translation algorithms. After the network slice requirements are determined, the NSCE server allocates proper network slice resources to support the application services. </w:t>
      </w:r>
      <w:r w:rsidRPr="00975BFD">
        <w:rPr>
          <w:bCs/>
        </w:rPr>
        <w:t xml:space="preserve">Slice related communication service lifecycle management exposure </w:t>
      </w:r>
      <w:r w:rsidRPr="00975BFD">
        <w:t>procedures are specified in clause 9.12.</w:t>
      </w:r>
    </w:p>
    <w:p w14:paraId="105422F9" w14:textId="77777777" w:rsidR="0039271C" w:rsidRPr="00975BFD" w:rsidRDefault="00632768" w:rsidP="0039271C">
      <w:pPr>
        <w:pStyle w:val="Heading2"/>
        <w:rPr>
          <w:rFonts w:eastAsia="SimSun"/>
        </w:rPr>
      </w:pPr>
      <w:bookmarkStart w:id="81" w:name="_Toc170686025"/>
      <w:r w:rsidRPr="00975BFD">
        <w:rPr>
          <w:rFonts w:eastAsia="SimSun"/>
          <w:lang w:eastAsia="zh-CN"/>
        </w:rPr>
        <w:t>4.12</w:t>
      </w:r>
      <w:r w:rsidRPr="00975BFD">
        <w:rPr>
          <w:rFonts w:eastAsia="SimSun"/>
          <w:lang w:eastAsia="zh-CN"/>
        </w:rPr>
        <w:tab/>
      </w:r>
      <w:r w:rsidRPr="00975BFD">
        <w:rPr>
          <w:rFonts w:eastAsia="SimSun"/>
        </w:rPr>
        <w:t>Predictive slice modification in Inter-PLMN based slice service continuity</w:t>
      </w:r>
      <w:bookmarkEnd w:id="81"/>
    </w:p>
    <w:p w14:paraId="06CE716B" w14:textId="77777777" w:rsidR="0039271C" w:rsidRPr="00975BFD" w:rsidRDefault="00632768">
      <w:pPr>
        <w:rPr>
          <w:rFonts w:eastAsia="SimSun"/>
          <w:lang w:eastAsia="zh-CN"/>
        </w:rPr>
      </w:pPr>
      <w:r w:rsidRPr="00975BFD">
        <w:rPr>
          <w:rFonts w:eastAsia="SimSun"/>
          <w:lang w:eastAsia="zh-CN"/>
        </w:rPr>
        <w:t>This functionality is provided to the VAL to</w:t>
      </w:r>
      <w:r w:rsidRPr="00975BFD">
        <w:t xml:space="preserve"> m</w:t>
      </w:r>
      <w:r w:rsidRPr="00975BFD">
        <w:rPr>
          <w:rFonts w:eastAsia="SimSun"/>
          <w:lang w:eastAsia="zh-CN"/>
        </w:rPr>
        <w:t>ake predictive slice modification where NS</w:t>
      </w:r>
      <w:r w:rsidRPr="00975BFD">
        <w:t>CE service provider provides its services when connected to two PLMNs and has SLA with them. The NSCE server checks with 5GS (OAM, 5GC) whether the serving slice is available and can offer the same performance at the target PLMN and make slice modification decision if need</w:t>
      </w:r>
      <w:r w:rsidRPr="00975BFD">
        <w:rPr>
          <w:rFonts w:eastAsia="SimSun"/>
          <w:lang w:eastAsia="zh-CN"/>
        </w:rPr>
        <w:t>ed. Predictive slice modification in Inter-PLMN based slice service continuity procedures are specified in clause 9.13.</w:t>
      </w:r>
    </w:p>
    <w:p w14:paraId="38E1C9DF" w14:textId="77777777" w:rsidR="00473942" w:rsidRPr="00975BFD" w:rsidRDefault="00473942" w:rsidP="00473942">
      <w:pPr>
        <w:pStyle w:val="Heading2"/>
      </w:pPr>
      <w:bookmarkStart w:id="82" w:name="_Toc134013319"/>
      <w:bookmarkStart w:id="83" w:name="_Toc134011691"/>
      <w:bookmarkStart w:id="84" w:name="_Toc170686026"/>
      <w:r w:rsidRPr="00975BFD">
        <w:t>4.</w:t>
      </w:r>
      <w:r w:rsidRPr="00975BFD">
        <w:rPr>
          <w:rFonts w:eastAsiaTheme="minorEastAsia"/>
          <w:lang w:eastAsia="zh-CN"/>
        </w:rPr>
        <w:t>13</w:t>
      </w:r>
      <w:r w:rsidRPr="00975BFD">
        <w:tab/>
      </w:r>
      <w:r w:rsidRPr="00975BFD">
        <w:rPr>
          <w:bCs/>
        </w:rPr>
        <w:t>Network slice diagnostics</w:t>
      </w:r>
      <w:bookmarkEnd w:id="82"/>
      <w:bookmarkEnd w:id="84"/>
    </w:p>
    <w:p w14:paraId="490A4C19" w14:textId="77777777" w:rsidR="00473942" w:rsidRPr="00975BFD" w:rsidRDefault="00473942" w:rsidP="00473942">
      <w:pPr>
        <w:jc w:val="both"/>
        <w:rPr>
          <w:bCs/>
          <w:lang w:eastAsia="zh-CN"/>
        </w:rPr>
      </w:pPr>
      <w:r w:rsidRPr="00975BFD">
        <w:t>Network slice diagnostics provides possibility for the vertical/ASP using VAL server to receive information about the specific event(s) related to service experience. The vertical/ASP using the VAL server has estimated bad QoE for a mobile user or service – either reported from a mobile user or service or detected by application</w:t>
      </w:r>
      <w:r w:rsidRPr="00975BFD">
        <w:rPr>
          <w:lang w:eastAsia="zh-CN"/>
        </w:rPr>
        <w:t>,</w:t>
      </w:r>
      <w:r w:rsidRPr="00975BFD">
        <w:t xml:space="preserve"> can initiate a check with NSCE. The NSCE server can provide </w:t>
      </w:r>
      <w:r w:rsidRPr="00975BFD">
        <w:rPr>
          <w:bCs/>
        </w:rPr>
        <w:t>Network slice diagnostics</w:t>
      </w:r>
      <w:r w:rsidRPr="00975BFD">
        <w:rPr>
          <w:bCs/>
          <w:lang w:eastAsia="zh-CN"/>
        </w:rPr>
        <w:t xml:space="preserve"> </w:t>
      </w:r>
      <w:r w:rsidRPr="00975BFD">
        <w:t>details related to the identified event</w:t>
      </w:r>
      <w:r w:rsidRPr="00975BFD">
        <w:rPr>
          <w:lang w:eastAsia="zh-CN"/>
        </w:rPr>
        <w:t xml:space="preserve"> as</w:t>
      </w:r>
      <w:r w:rsidRPr="00975BFD">
        <w:t xml:space="preserve"> specified in clause 9.</w:t>
      </w:r>
      <w:r w:rsidRPr="00975BFD">
        <w:rPr>
          <w:lang w:eastAsia="zh-CN"/>
        </w:rPr>
        <w:t>14</w:t>
      </w:r>
      <w:r w:rsidRPr="00975BFD">
        <w:t>.</w:t>
      </w:r>
    </w:p>
    <w:p w14:paraId="2B163DFD" w14:textId="77777777" w:rsidR="00473942" w:rsidRPr="00975BFD" w:rsidRDefault="00473942" w:rsidP="00473942">
      <w:pPr>
        <w:pStyle w:val="Heading2"/>
        <w:ind w:left="0" w:firstLine="0"/>
      </w:pPr>
      <w:bookmarkStart w:id="85" w:name="_Toc170686027"/>
      <w:r w:rsidRPr="00975BFD">
        <w:rPr>
          <w:lang w:eastAsia="zh-CN"/>
        </w:rPr>
        <w:t>4.</w:t>
      </w:r>
      <w:r w:rsidRPr="00975BFD">
        <w:rPr>
          <w:rFonts w:eastAsiaTheme="minorEastAsia"/>
          <w:lang w:eastAsia="zh-CN"/>
        </w:rPr>
        <w:t>14</w:t>
      </w:r>
      <w:r w:rsidRPr="00975BFD">
        <w:tab/>
      </w:r>
      <w:r w:rsidRPr="00975BFD">
        <w:rPr>
          <w:bCs/>
          <w:lang w:eastAsia="zh-CN"/>
        </w:rPr>
        <w:t>N</w:t>
      </w:r>
      <w:r w:rsidRPr="00975BFD">
        <w:rPr>
          <w:bCs/>
        </w:rPr>
        <w:t>etwork slice fault management</w:t>
      </w:r>
      <w:r w:rsidRPr="00975BFD">
        <w:t xml:space="preserve"> capability exposure</w:t>
      </w:r>
      <w:bookmarkEnd w:id="85"/>
    </w:p>
    <w:p w14:paraId="0F54E3C3" w14:textId="77777777" w:rsidR="00473942" w:rsidRPr="00975BFD" w:rsidRDefault="00473942" w:rsidP="00473942">
      <w:pPr>
        <w:rPr>
          <w:bCs/>
          <w:lang w:eastAsia="zh-CN"/>
        </w:rPr>
      </w:pPr>
      <w:r w:rsidRPr="00975BFD">
        <w:rPr>
          <w:bCs/>
          <w:lang w:eastAsia="zh-CN"/>
        </w:rPr>
        <w:t>N</w:t>
      </w:r>
      <w:r w:rsidRPr="00975BFD">
        <w:rPr>
          <w:bCs/>
        </w:rPr>
        <w:t>etwork slice fault management</w:t>
      </w:r>
      <w:r w:rsidRPr="00975BFD">
        <w:t xml:space="preserve"> capability exposure</w:t>
      </w:r>
      <w:r w:rsidRPr="00975BFD">
        <w:rPr>
          <w:lang w:eastAsia="zh-CN"/>
        </w:rPr>
        <w:t xml:space="preserve"> </w:t>
      </w:r>
      <w:r w:rsidRPr="00975BFD">
        <w:t>gathe</w:t>
      </w:r>
      <w:r w:rsidRPr="00975BFD">
        <w:rPr>
          <w:lang w:eastAsia="zh-CN"/>
        </w:rPr>
        <w:t>rs</w:t>
      </w:r>
      <w:r w:rsidRPr="00975BFD">
        <w:t xml:space="preserve"> data from different sources (e.g., OAM, VAL server, NSCE client) and provid</w:t>
      </w:r>
      <w:r w:rsidRPr="00975BFD">
        <w:rPr>
          <w:lang w:eastAsia="zh-CN"/>
        </w:rPr>
        <w:t>es</w:t>
      </w:r>
      <w:r w:rsidRPr="00975BFD">
        <w:t xml:space="preserve"> fault </w:t>
      </w:r>
      <w:r w:rsidRPr="00975BFD">
        <w:rPr>
          <w:lang w:eastAsia="zh-CN"/>
        </w:rPr>
        <w:t>data</w:t>
      </w:r>
      <w:r w:rsidRPr="00975BFD">
        <w:t xml:space="preserve"> that characterize the quality of the network connections and services</w:t>
      </w:r>
      <w:r w:rsidRPr="00975BFD">
        <w:rPr>
          <w:lang w:eastAsia="zh-CN"/>
        </w:rPr>
        <w:t xml:space="preserve"> to</w:t>
      </w:r>
      <w:r w:rsidRPr="00975BFD">
        <w:t xml:space="preserve"> ensure a quick reaction </w:t>
      </w:r>
      <w:r w:rsidRPr="00975BFD">
        <w:rPr>
          <w:lang w:eastAsia="zh-CN"/>
        </w:rPr>
        <w:t>to</w:t>
      </w:r>
      <w:r w:rsidRPr="00975BFD">
        <w:t xml:space="preserve"> </w:t>
      </w:r>
      <w:r w:rsidR="00FC072A" w:rsidRPr="00975BFD">
        <w:rPr>
          <w:rFonts w:eastAsiaTheme="minorEastAsia"/>
          <w:lang w:eastAsia="zh-CN"/>
        </w:rPr>
        <w:t>identify</w:t>
      </w:r>
      <w:r w:rsidRPr="00975BFD">
        <w:t xml:space="preserve"> network connectivity, performance</w:t>
      </w:r>
      <w:r w:rsidRPr="00975BFD">
        <w:rPr>
          <w:lang w:eastAsia="zh-CN"/>
        </w:rPr>
        <w:t xml:space="preserve"> </w:t>
      </w:r>
      <w:r w:rsidRPr="00975BFD">
        <w:t xml:space="preserve">related problems. </w:t>
      </w:r>
      <w:r w:rsidRPr="00975BFD">
        <w:rPr>
          <w:lang w:eastAsia="zh-CN"/>
        </w:rPr>
        <w:t xml:space="preserve">The </w:t>
      </w:r>
      <w:r w:rsidRPr="00975BFD">
        <w:rPr>
          <w:bCs/>
          <w:lang w:eastAsia="zh-CN"/>
        </w:rPr>
        <w:t>N</w:t>
      </w:r>
      <w:r w:rsidRPr="00975BFD">
        <w:rPr>
          <w:bCs/>
        </w:rPr>
        <w:t>etwork slice fault management</w:t>
      </w:r>
      <w:r w:rsidRPr="00975BFD">
        <w:t xml:space="preserve"> capability exposure</w:t>
      </w:r>
      <w:r w:rsidRPr="00975BFD">
        <w:rPr>
          <w:lang w:eastAsia="zh-CN"/>
        </w:rPr>
        <w:t xml:space="preserve"> is </w:t>
      </w:r>
      <w:r w:rsidRPr="00975BFD">
        <w:t>specified in clause 9.</w:t>
      </w:r>
      <w:r w:rsidRPr="00975BFD">
        <w:rPr>
          <w:lang w:eastAsia="zh-CN"/>
        </w:rPr>
        <w:t>15</w:t>
      </w:r>
      <w:r w:rsidRPr="00975BFD">
        <w:t xml:space="preserve">. </w:t>
      </w:r>
    </w:p>
    <w:p w14:paraId="46B262F1" w14:textId="77777777" w:rsidR="00473942" w:rsidRPr="00975BFD" w:rsidRDefault="00473942" w:rsidP="00473942">
      <w:pPr>
        <w:pStyle w:val="Heading2"/>
        <w:ind w:left="0" w:firstLine="0"/>
      </w:pPr>
      <w:bookmarkStart w:id="86" w:name="_Toc170686028"/>
      <w:r w:rsidRPr="00975BFD">
        <w:rPr>
          <w:lang w:eastAsia="zh-CN"/>
        </w:rPr>
        <w:t>4.</w:t>
      </w:r>
      <w:r w:rsidRPr="00975BFD">
        <w:rPr>
          <w:rFonts w:eastAsiaTheme="minorEastAsia"/>
          <w:lang w:eastAsia="zh-CN"/>
        </w:rPr>
        <w:t>15</w:t>
      </w:r>
      <w:r w:rsidRPr="00975BFD">
        <w:tab/>
      </w:r>
      <w:r w:rsidRPr="00975BFD">
        <w:rPr>
          <w:lang w:eastAsia="zh-CN"/>
        </w:rPr>
        <w:t>S</w:t>
      </w:r>
      <w:r w:rsidRPr="00975BFD">
        <w:t>lice requirements verification and alignment capability exposure</w:t>
      </w:r>
      <w:bookmarkEnd w:id="86"/>
    </w:p>
    <w:p w14:paraId="448A8CBF" w14:textId="77777777" w:rsidR="00473942" w:rsidRPr="00975BFD" w:rsidRDefault="00473942" w:rsidP="00473942">
      <w:pPr>
        <w:rPr>
          <w:lang w:eastAsia="zh-CN"/>
        </w:rPr>
      </w:pPr>
      <w:r w:rsidRPr="00975BFD">
        <w:rPr>
          <w:lang w:eastAsia="zh-CN"/>
        </w:rPr>
        <w:t>S</w:t>
      </w:r>
      <w:r w:rsidRPr="00975BFD">
        <w:t>lice requirements verification and alignment capability exposure</w:t>
      </w:r>
      <w:r w:rsidRPr="00975BFD">
        <w:rPr>
          <w:lang w:eastAsia="zh-CN"/>
        </w:rPr>
        <w:t xml:space="preserve"> </w:t>
      </w:r>
      <w:r w:rsidRPr="00975BFD">
        <w:t>provide</w:t>
      </w:r>
      <w:r w:rsidRPr="00975BFD">
        <w:rPr>
          <w:lang w:eastAsia="zh-CN"/>
        </w:rPr>
        <w:t>s</w:t>
      </w:r>
      <w:r w:rsidRPr="00975BFD">
        <w:t xml:space="preserve"> the capability of comparing the QoS achievement status together with the OAM QoS data versus real customer QoS data (e.g., Mean Opinion Score) collected from VAL client </w:t>
      </w:r>
      <w:r w:rsidRPr="00975BFD">
        <w:rPr>
          <w:lang w:eastAsia="zh-CN"/>
        </w:rPr>
        <w:t>by</w:t>
      </w:r>
      <w:r w:rsidRPr="00975BFD">
        <w:t xml:space="preserve"> check</w:t>
      </w:r>
      <w:r w:rsidRPr="00975BFD">
        <w:rPr>
          <w:lang w:eastAsia="zh-CN"/>
        </w:rPr>
        <w:t>ing</w:t>
      </w:r>
      <w:r w:rsidRPr="00975BFD">
        <w:t xml:space="preserve"> whether the existing QoS/Slice related data is able to satisfy the VAL clients</w:t>
      </w:r>
      <w:r w:rsidRPr="00975BFD">
        <w:rPr>
          <w:lang w:eastAsia="zh-CN"/>
        </w:rPr>
        <w:t xml:space="preserve">. </w:t>
      </w:r>
      <w:r w:rsidRPr="00975BFD">
        <w:t xml:space="preserve"> </w:t>
      </w:r>
      <w:r w:rsidRPr="00975BFD">
        <w:rPr>
          <w:lang w:eastAsia="zh-CN"/>
        </w:rPr>
        <w:t>P</w:t>
      </w:r>
      <w:r w:rsidRPr="00975BFD">
        <w:rPr>
          <w:color w:val="000000"/>
        </w:rPr>
        <w:t xml:space="preserve">eriodically alignment notifications </w:t>
      </w:r>
      <w:r w:rsidRPr="00975BFD">
        <w:rPr>
          <w:color w:val="000000"/>
          <w:lang w:eastAsia="zh-CN"/>
        </w:rPr>
        <w:t xml:space="preserve">are sent </w:t>
      </w:r>
      <w:r w:rsidRPr="00975BFD">
        <w:rPr>
          <w:color w:val="000000"/>
        </w:rPr>
        <w:t>to VAL server for the slice requirements</w:t>
      </w:r>
      <w:r w:rsidRPr="00975BFD">
        <w:rPr>
          <w:color w:val="000000"/>
          <w:lang w:eastAsia="zh-CN"/>
        </w:rPr>
        <w:t xml:space="preserve"> alignment. The </w:t>
      </w:r>
      <w:r w:rsidRPr="00975BFD">
        <w:rPr>
          <w:lang w:eastAsia="zh-CN"/>
        </w:rPr>
        <w:t>S</w:t>
      </w:r>
      <w:r w:rsidRPr="00975BFD">
        <w:t>lice requirements verification and alignment capability exposure</w:t>
      </w:r>
      <w:r w:rsidRPr="00975BFD">
        <w:rPr>
          <w:lang w:eastAsia="zh-CN"/>
        </w:rPr>
        <w:t xml:space="preserve"> is </w:t>
      </w:r>
      <w:r w:rsidRPr="00975BFD">
        <w:t>specified in clause 9.</w:t>
      </w:r>
      <w:r w:rsidRPr="00975BFD">
        <w:rPr>
          <w:lang w:eastAsia="zh-CN"/>
        </w:rPr>
        <w:t>16.</w:t>
      </w:r>
    </w:p>
    <w:p w14:paraId="12464305" w14:textId="77777777" w:rsidR="00473942" w:rsidRPr="00975BFD" w:rsidRDefault="00473942" w:rsidP="00473942">
      <w:pPr>
        <w:pStyle w:val="Heading2"/>
        <w:ind w:left="0" w:firstLine="0"/>
      </w:pPr>
      <w:bookmarkStart w:id="87" w:name="_Toc170686029"/>
      <w:r w:rsidRPr="00975BFD">
        <w:rPr>
          <w:lang w:eastAsia="zh-CN"/>
        </w:rPr>
        <w:t>4.</w:t>
      </w:r>
      <w:r w:rsidRPr="00975BFD">
        <w:rPr>
          <w:rFonts w:eastAsiaTheme="minorEastAsia"/>
          <w:lang w:eastAsia="zh-CN"/>
        </w:rPr>
        <w:t>16</w:t>
      </w:r>
      <w:r w:rsidRPr="00975BFD">
        <w:rPr>
          <w:lang w:eastAsia="zh-CN"/>
        </w:rPr>
        <w:tab/>
      </w:r>
      <w:r w:rsidRPr="00975BFD">
        <w:t>Network Slice Information delivery</w:t>
      </w:r>
      <w:bookmarkEnd w:id="87"/>
    </w:p>
    <w:p w14:paraId="2C85E32B" w14:textId="77777777" w:rsidR="00473942" w:rsidRPr="00975BFD" w:rsidRDefault="00473942" w:rsidP="00473942">
      <w:r w:rsidRPr="00975BFD">
        <w:rPr>
          <w:lang w:eastAsia="zh-CN"/>
        </w:rPr>
        <w:t xml:space="preserve">The </w:t>
      </w:r>
      <w:r w:rsidRPr="00975BFD">
        <w:t>Network Slice information delivery</w:t>
      </w:r>
      <w:r w:rsidRPr="00975BFD">
        <w:rPr>
          <w:lang w:eastAsia="zh-CN"/>
        </w:rPr>
        <w:t xml:space="preserve"> sends t</w:t>
      </w:r>
      <w:r w:rsidRPr="00975BFD">
        <w:t xml:space="preserve">he Network Slice information </w:t>
      </w:r>
      <w:r w:rsidRPr="00975BFD">
        <w:rPr>
          <w:lang w:eastAsia="zh-CN"/>
        </w:rPr>
        <w:t>to</w:t>
      </w:r>
      <w:r w:rsidRPr="00975BFD">
        <w:t xml:space="preserve"> VAL server </w:t>
      </w:r>
      <w:r w:rsidRPr="00975BFD">
        <w:rPr>
          <w:lang w:eastAsia="zh-CN"/>
        </w:rPr>
        <w:t xml:space="preserve">and NSCE client. With </w:t>
      </w:r>
      <w:r w:rsidR="00FC072A" w:rsidRPr="00975BFD">
        <w:rPr>
          <w:lang w:eastAsia="zh-CN"/>
        </w:rPr>
        <w:t>that</w:t>
      </w:r>
      <w:r w:rsidRPr="00975BFD">
        <w:rPr>
          <w:lang w:eastAsia="zh-CN"/>
        </w:rPr>
        <w:t xml:space="preserve"> information, the VAL server is able to </w:t>
      </w:r>
      <w:r w:rsidRPr="00975BFD">
        <w:t xml:space="preserve">manage the network slice for their service such as preparation, creation, activation and termination (tear-down) of network slice. </w:t>
      </w:r>
      <w:r w:rsidRPr="00975BFD">
        <w:rPr>
          <w:lang w:eastAsia="zh-CN"/>
        </w:rPr>
        <w:t xml:space="preserve">The </w:t>
      </w:r>
      <w:r w:rsidRPr="00975BFD">
        <w:t>Network Slice Information delivery</w:t>
      </w:r>
      <w:r w:rsidRPr="00975BFD">
        <w:rPr>
          <w:lang w:eastAsia="zh-CN"/>
        </w:rPr>
        <w:t xml:space="preserve"> is </w:t>
      </w:r>
      <w:r w:rsidRPr="00975BFD">
        <w:t>specified in clause 9.</w:t>
      </w:r>
      <w:r w:rsidRPr="00975BFD">
        <w:rPr>
          <w:lang w:eastAsia="zh-CN"/>
        </w:rPr>
        <w:t>17.</w:t>
      </w:r>
    </w:p>
    <w:p w14:paraId="2768C5FC" w14:textId="77777777" w:rsidR="00473942" w:rsidRPr="00975BFD" w:rsidRDefault="00473942" w:rsidP="00473942">
      <w:pPr>
        <w:pStyle w:val="Heading2"/>
        <w:ind w:left="0" w:firstLine="0"/>
      </w:pPr>
      <w:bookmarkStart w:id="88" w:name="_Toc170686030"/>
      <w:r w:rsidRPr="00975BFD">
        <w:rPr>
          <w:lang w:eastAsia="zh-CN"/>
        </w:rPr>
        <w:t>4.</w:t>
      </w:r>
      <w:r w:rsidRPr="00975BFD">
        <w:rPr>
          <w:rFonts w:eastAsiaTheme="minorEastAsia"/>
          <w:lang w:eastAsia="zh-CN"/>
        </w:rPr>
        <w:t>17</w:t>
      </w:r>
      <w:r w:rsidRPr="00975BFD">
        <w:rPr>
          <w:lang w:eastAsia="zh-CN"/>
        </w:rPr>
        <w:tab/>
      </w:r>
      <w:r w:rsidRPr="00975BFD">
        <w:t>Network Slice Allocation</w:t>
      </w:r>
      <w:bookmarkEnd w:id="88"/>
    </w:p>
    <w:p w14:paraId="79801475" w14:textId="77777777" w:rsidR="00473942" w:rsidRPr="00975BFD" w:rsidRDefault="00473942" w:rsidP="00473942">
      <w:pPr>
        <w:rPr>
          <w:lang w:eastAsia="zh-CN"/>
        </w:rPr>
      </w:pPr>
      <w:r w:rsidRPr="00975BFD">
        <w:rPr>
          <w:lang w:eastAsia="ko-KR"/>
        </w:rPr>
        <w:t xml:space="preserve">The </w:t>
      </w:r>
      <w:r w:rsidRPr="00975BFD">
        <w:t>N</w:t>
      </w:r>
      <w:r w:rsidRPr="00975BFD">
        <w:rPr>
          <w:lang w:eastAsia="zh-CN"/>
        </w:rPr>
        <w:t xml:space="preserve">SCE server </w:t>
      </w:r>
      <w:r w:rsidRPr="00975BFD">
        <w:rPr>
          <w:lang w:eastAsia="ko-KR"/>
        </w:rPr>
        <w:t>performs the Network Slice allocation operation on behalf of the VAL server</w:t>
      </w:r>
      <w:r w:rsidRPr="00975BFD">
        <w:rPr>
          <w:lang w:eastAsia="zh-CN"/>
        </w:rPr>
        <w:t xml:space="preserve"> if</w:t>
      </w:r>
      <w:r w:rsidRPr="00975BFD">
        <w:rPr>
          <w:lang w:eastAsia="ko-KR"/>
        </w:rPr>
        <w:t xml:space="preserve"> non-trusted 3</w:t>
      </w:r>
      <w:r w:rsidRPr="00975BFD">
        <w:rPr>
          <w:vertAlign w:val="superscript"/>
          <w:lang w:eastAsia="ko-KR"/>
        </w:rPr>
        <w:t>rd</w:t>
      </w:r>
      <w:r w:rsidRPr="00975BFD">
        <w:rPr>
          <w:lang w:eastAsia="ko-KR"/>
        </w:rPr>
        <w:t xml:space="preserve"> party application (i.e., VAL server) cannot access to the 5GS management system directly. </w:t>
      </w:r>
      <w:r w:rsidRPr="00975BFD">
        <w:rPr>
          <w:lang w:eastAsia="zh-CN"/>
        </w:rPr>
        <w:t xml:space="preserve">The specific service is </w:t>
      </w:r>
      <w:r w:rsidRPr="00975BFD">
        <w:t>specified in clause 9.</w:t>
      </w:r>
      <w:r w:rsidRPr="00975BFD">
        <w:rPr>
          <w:lang w:eastAsia="zh-CN"/>
        </w:rPr>
        <w:t>18.</w:t>
      </w:r>
    </w:p>
    <w:p w14:paraId="419DCA62" w14:textId="77777777" w:rsidR="00473942" w:rsidRPr="00975BFD" w:rsidRDefault="00473942" w:rsidP="00473942"/>
    <w:p w14:paraId="5D69F16F" w14:textId="77777777" w:rsidR="0039271C" w:rsidRPr="00975BFD" w:rsidRDefault="00632768">
      <w:pPr>
        <w:pStyle w:val="Heading1"/>
        <w:rPr>
          <w:rFonts w:eastAsiaTheme="minorEastAsia"/>
          <w:lang w:eastAsia="zh-CN"/>
        </w:rPr>
      </w:pPr>
      <w:bookmarkStart w:id="89" w:name="_Toc106116321"/>
      <w:bookmarkStart w:id="90" w:name="_Toc20728"/>
      <w:bookmarkStart w:id="91" w:name="_Toc134011692"/>
      <w:bookmarkStart w:id="92" w:name="_Toc170686031"/>
      <w:bookmarkEnd w:id="59"/>
      <w:bookmarkEnd w:id="60"/>
      <w:bookmarkEnd w:id="83"/>
      <w:r w:rsidRPr="00975BFD">
        <w:rPr>
          <w:rFonts w:eastAsia="SimSun"/>
          <w:lang w:eastAsia="zh-CN"/>
        </w:rPr>
        <w:t>5</w:t>
      </w:r>
      <w:r w:rsidRPr="00975BFD">
        <w:rPr>
          <w:rFonts w:eastAsia="SimSun"/>
          <w:lang w:eastAsia="zh-CN"/>
        </w:rPr>
        <w:tab/>
        <w:t xml:space="preserve">Business models and relationships for </w:t>
      </w:r>
      <w:bookmarkEnd w:id="89"/>
      <w:bookmarkEnd w:id="90"/>
      <w:bookmarkEnd w:id="91"/>
      <w:r w:rsidR="00FC072A" w:rsidRPr="00975BFD">
        <w:rPr>
          <w:rFonts w:eastAsia="SimSun"/>
          <w:lang w:eastAsia="zh-CN"/>
        </w:rPr>
        <w:t>NSCE</w:t>
      </w:r>
      <w:bookmarkEnd w:id="92"/>
    </w:p>
    <w:p w14:paraId="44601560" w14:textId="77777777" w:rsidR="0039271C" w:rsidRPr="00975BFD" w:rsidRDefault="00632768">
      <w:r w:rsidRPr="00975BFD">
        <w:t xml:space="preserve">NSCE layer provides value added services to VAL customers, based on consuming 5GS services related to slicing (from OAM, 5GC) and based on interacting with the VAL UE side. The variety of services and the deployment aspects depend on the different assumptions for the slice owner / provider, the slice customer and the SEAL service provider. With respect to </w:t>
      </w:r>
      <w:r w:rsidR="00FC072A" w:rsidRPr="00975BFD">
        <w:t>NSCE</w:t>
      </w:r>
      <w:r w:rsidRPr="00975BFD">
        <w:t>, the NSCE server belongs to the SEAL provider (as stated in TS 23.434 [2] clause 5) who can be either the MNO itself, or the vertical customer (e.g. factory owner, automaker X) or the edge/cloud provider (e.g. hyperscaler) who provides such platform services related to slice capability exposure to the vertical customer on top of the MNO. Thus, NSCE can play different roles based on the business models. For example, NSCE server can be:</w:t>
      </w:r>
    </w:p>
    <w:p w14:paraId="3520ECDA" w14:textId="77777777" w:rsidR="0039271C" w:rsidRPr="00975BFD" w:rsidRDefault="00632768">
      <w:pPr>
        <w:pStyle w:val="B1"/>
      </w:pPr>
      <w:r w:rsidRPr="00975BFD">
        <w:t>-</w:t>
      </w:r>
      <w:r w:rsidRPr="00975BFD">
        <w:tab/>
        <w:t>deployed by NOP / MNO.</w:t>
      </w:r>
    </w:p>
    <w:p w14:paraId="4B2B2D07" w14:textId="77777777" w:rsidR="0039271C" w:rsidRPr="00975BFD" w:rsidRDefault="00632768">
      <w:pPr>
        <w:pStyle w:val="B1"/>
      </w:pPr>
      <w:r w:rsidRPr="00975BFD">
        <w:t>-</w:t>
      </w:r>
      <w:r w:rsidRPr="00975BFD">
        <w:tab/>
        <w:t xml:space="preserve">deployed by an Edge / Cloud Provider. In this case, it is assumed that the NSCE server is acting as an authorized AF/AS. </w:t>
      </w:r>
    </w:p>
    <w:p w14:paraId="526B4A78" w14:textId="77777777" w:rsidR="0039271C" w:rsidRPr="00975BFD" w:rsidRDefault="00632768">
      <w:pPr>
        <w:pStyle w:val="B1"/>
      </w:pPr>
      <w:r w:rsidRPr="00975BFD">
        <w:t>-</w:t>
      </w:r>
      <w:r w:rsidRPr="00975BFD">
        <w:tab/>
        <w:t>deployed by a vertical industry, which can be the end slice customer.</w:t>
      </w:r>
    </w:p>
    <w:p w14:paraId="7914D121" w14:textId="77777777" w:rsidR="0039271C" w:rsidRPr="00975BFD" w:rsidRDefault="00632768">
      <w:r w:rsidRPr="00975BFD">
        <w:t xml:space="preserve">From business perspective, the following business model applies. In Figure 5-1, the different interactions among all the involved entities are provided. More specifically, in this model the end user is the consumer of the applications provided by the vertical/ASP and can have app-level service agreement with vertical/ASP(s). </w:t>
      </w:r>
    </w:p>
    <w:p w14:paraId="2EA7E2A4" w14:textId="77777777" w:rsidR="0039271C" w:rsidRPr="00975BFD" w:rsidRDefault="00632768">
      <w:r w:rsidRPr="00975BFD">
        <w:t>The end user/UE also has a PLMN subscription arrangement with the MNO. The UE used by the end user is allowed to be registered on the MNO's network. MNO (via OAM) can have a slice SLA with the vertical / ASP, which is optional when vertical customer is the NSC. In addition, due to the involvement of a NSCE service provider, additional agreements can be possible between the NSCE server and VAL/ASP layer and the NOP/MNO(s):</w:t>
      </w:r>
    </w:p>
    <w:p w14:paraId="79AE6698" w14:textId="77777777" w:rsidR="0039271C" w:rsidRPr="00975BFD" w:rsidRDefault="00632768">
      <w:pPr>
        <w:pStyle w:val="B1"/>
      </w:pPr>
      <w:r w:rsidRPr="00975BFD">
        <w:t>-</w:t>
      </w:r>
      <w:r w:rsidRPr="00975BFD">
        <w:tab/>
        <w:t xml:space="preserve">the enablement service agreement between VAL/ASP layer and the NSCE service provider include the agreement on the value-added services, which in case on NSaaS these are services related to the consumed slice from NOP. So, the end customer (VAL) subscribes to NSCE server for receiving additional services for optimizing the slice utilization. In case that the NSCE server is a NSP towards VAL customer, then such agreement can relate to slice SLA (for the slice provided by the NSCE server). When the NSCE server is part of the vertical, the service agreement between VAL/ASP layer and the NSCE service provider is internal to a single organization. </w:t>
      </w:r>
    </w:p>
    <w:p w14:paraId="32A2DE30" w14:textId="77777777" w:rsidR="0039271C" w:rsidRPr="00975BFD" w:rsidRDefault="00632768">
      <w:pPr>
        <w:pStyle w:val="B1"/>
      </w:pPr>
      <w:r w:rsidRPr="00975BFD">
        <w:t>-</w:t>
      </w:r>
      <w:r w:rsidRPr="00975BFD">
        <w:tab/>
        <w:t xml:space="preserve">the service agreement between MNO and NSCE service provider is for consuming 5GS services (and being also authorized to provide additional services on top). Such agreement could be also a slice SLA for the scenarios when NSCE server is the NSC of the MNO (in NSaaS model). </w:t>
      </w:r>
    </w:p>
    <w:p w14:paraId="2D32B2C7" w14:textId="77777777" w:rsidR="0039271C" w:rsidRPr="00975BFD" w:rsidRDefault="00632768">
      <w:pPr>
        <w:pStyle w:val="TH"/>
      </w:pPr>
      <w:r w:rsidRPr="00975BFD">
        <w:rPr>
          <w:noProof/>
          <w:lang w:eastAsia="zh-CN"/>
        </w:rPr>
        <w:drawing>
          <wp:inline distT="0" distB="0" distL="0" distR="0" wp14:anchorId="4CA2E285" wp14:editId="1FD8F976">
            <wp:extent cx="3707130" cy="2362835"/>
            <wp:effectExtent l="0" t="0" r="0" b="0"/>
            <wp:docPr id="27" name="图片 27" descr="C:\Users\cmcc\AppData\Local\Temp\ksohtml3392\wp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cmcc\AppData\Local\Temp\ksohtml3392\wps8.png"/>
                    <pic:cNvPicPr>
                      <a:picLocks noChangeAspect="1" noChangeArrowheads="1"/>
                    </pic:cNvPicPr>
                  </pic:nvPicPr>
                  <pic:blipFill>
                    <a:blip r:embed="rId11" cstate="print"/>
                    <a:srcRect/>
                    <a:stretch>
                      <a:fillRect/>
                    </a:stretch>
                  </pic:blipFill>
                  <pic:spPr>
                    <a:xfrm>
                      <a:off x="0" y="0"/>
                      <a:ext cx="3707130" cy="2362835"/>
                    </a:xfrm>
                    <a:prstGeom prst="rect">
                      <a:avLst/>
                    </a:prstGeom>
                    <a:noFill/>
                    <a:ln w="9525">
                      <a:noFill/>
                      <a:miter lim="800000"/>
                      <a:headEnd/>
                      <a:tailEnd/>
                    </a:ln>
                  </pic:spPr>
                </pic:pic>
              </a:graphicData>
            </a:graphic>
          </wp:inline>
        </w:drawing>
      </w:r>
    </w:p>
    <w:p w14:paraId="0D013FE2" w14:textId="77777777" w:rsidR="0039271C" w:rsidRPr="00975BFD" w:rsidRDefault="00632768">
      <w:pPr>
        <w:pStyle w:val="TF"/>
        <w:keepNext/>
        <w:rPr>
          <w:rFonts w:eastAsiaTheme="minorEastAsia"/>
          <w:lang w:eastAsia="zh-CN"/>
        </w:rPr>
      </w:pPr>
      <w:r w:rsidRPr="00975BFD">
        <w:t>Figure 5-1: Business relationships</w:t>
      </w:r>
    </w:p>
    <w:p w14:paraId="03FC6E70" w14:textId="77777777" w:rsidR="0039271C" w:rsidRPr="00975BFD" w:rsidRDefault="00632768">
      <w:r w:rsidRPr="00975BFD">
        <w:t xml:space="preserve">In </w:t>
      </w:r>
      <w:r w:rsidRPr="00975BFD">
        <w:rPr>
          <w:rFonts w:eastAsiaTheme="minorEastAsia"/>
          <w:lang w:eastAsia="zh-CN"/>
        </w:rPr>
        <w:t>c</w:t>
      </w:r>
      <w:r w:rsidRPr="00975BFD">
        <w:t>ase of shared RAN between operators, one NSCE service provider (slice service provider) can use NSCE to offer slice services using resources of these operators to end customer (VAL) using the shared RAN via one or both operators.</w:t>
      </w:r>
    </w:p>
    <w:p w14:paraId="06256E0C" w14:textId="77777777" w:rsidR="0039271C" w:rsidRPr="00975BFD" w:rsidRDefault="00632768">
      <w:pPr>
        <w:rPr>
          <w:rFonts w:eastAsiaTheme="minorEastAsia"/>
          <w:lang w:eastAsia="zh-CN"/>
        </w:rPr>
      </w:pPr>
      <w:r w:rsidRPr="00975BFD">
        <w:t>In case of national roaming between operators, one NSCE service provider (slice service provider) can use NSCE to offer slice services using resources of these operators to end customer (VAL).</w:t>
      </w:r>
    </w:p>
    <w:p w14:paraId="64FB6E0A" w14:textId="77777777" w:rsidR="0039271C" w:rsidRPr="00975BFD" w:rsidRDefault="00632768">
      <w:pPr>
        <w:pStyle w:val="Heading1"/>
        <w:rPr>
          <w:rFonts w:eastAsia="SimSun"/>
          <w:lang w:eastAsia="zh-CN"/>
        </w:rPr>
      </w:pPr>
      <w:bookmarkStart w:id="93" w:name="_Toc106116322"/>
      <w:bookmarkStart w:id="94" w:name="_Toc25681"/>
      <w:bookmarkStart w:id="95" w:name="_Toc134011693"/>
      <w:bookmarkStart w:id="96" w:name="_Toc170686032"/>
      <w:r w:rsidRPr="00975BFD">
        <w:rPr>
          <w:rFonts w:eastAsia="SimSun"/>
          <w:lang w:eastAsia="zh-CN"/>
        </w:rPr>
        <w:t>6</w:t>
      </w:r>
      <w:r w:rsidRPr="00975BFD">
        <w:tab/>
        <w:t>Architectural requirements</w:t>
      </w:r>
      <w:bookmarkEnd w:id="93"/>
      <w:bookmarkEnd w:id="94"/>
      <w:bookmarkEnd w:id="95"/>
      <w:bookmarkEnd w:id="96"/>
      <w:r w:rsidRPr="00975BFD">
        <w:rPr>
          <w:rFonts w:eastAsia="SimSun"/>
          <w:lang w:eastAsia="zh-CN"/>
        </w:rPr>
        <w:t xml:space="preserve"> </w:t>
      </w:r>
    </w:p>
    <w:p w14:paraId="1CB971DE" w14:textId="77777777" w:rsidR="0039271C" w:rsidRPr="00975BFD" w:rsidRDefault="00632768">
      <w:pPr>
        <w:pStyle w:val="Heading2"/>
        <w:rPr>
          <w:rFonts w:eastAsia="SimSun"/>
          <w:lang w:eastAsia="zh-CN"/>
        </w:rPr>
      </w:pPr>
      <w:bookmarkStart w:id="97" w:name="_Toc106116324"/>
      <w:bookmarkStart w:id="98" w:name="_Toc134011694"/>
      <w:bookmarkStart w:id="99" w:name="_Toc24826"/>
      <w:bookmarkStart w:id="100" w:name="_Toc170686033"/>
      <w:r w:rsidRPr="00975BFD">
        <w:rPr>
          <w:rFonts w:eastAsia="SimSun"/>
          <w:lang w:eastAsia="zh-CN"/>
        </w:rPr>
        <w:t>6.1</w:t>
      </w:r>
      <w:r w:rsidRPr="00975BFD">
        <w:rPr>
          <w:rFonts w:eastAsia="SimSun"/>
          <w:lang w:eastAsia="zh-CN"/>
        </w:rPr>
        <w:tab/>
        <w:t>General Description</w:t>
      </w:r>
      <w:bookmarkEnd w:id="97"/>
      <w:bookmarkEnd w:id="98"/>
      <w:bookmarkEnd w:id="99"/>
      <w:bookmarkEnd w:id="100"/>
    </w:p>
    <w:p w14:paraId="11520B45" w14:textId="77777777" w:rsidR="0039271C" w:rsidRPr="00975BFD" w:rsidRDefault="00632768">
      <w:bookmarkStart w:id="101" w:name="_Toc7887"/>
      <w:bookmarkStart w:id="102" w:name="_Toc106116325"/>
      <w:r w:rsidRPr="00975BFD">
        <w:t>The following clauses specify the requirements for network slice capability enablement services for application layers.</w:t>
      </w:r>
    </w:p>
    <w:p w14:paraId="138723B2" w14:textId="77777777" w:rsidR="0039271C" w:rsidRPr="00975BFD" w:rsidRDefault="00632768">
      <w:pPr>
        <w:pStyle w:val="Heading2"/>
        <w:rPr>
          <w:bCs/>
        </w:rPr>
      </w:pPr>
      <w:bookmarkStart w:id="103" w:name="_Toc134011695"/>
      <w:bookmarkStart w:id="104" w:name="_Toc170686034"/>
      <w:r w:rsidRPr="00975BFD">
        <w:rPr>
          <w:bCs/>
        </w:rPr>
        <w:t>6.</w:t>
      </w:r>
      <w:r w:rsidRPr="00975BFD">
        <w:rPr>
          <w:rFonts w:eastAsiaTheme="minorEastAsia"/>
          <w:bCs/>
          <w:lang w:eastAsia="zh-CN"/>
        </w:rPr>
        <w:t>2</w:t>
      </w:r>
      <w:r w:rsidRPr="00975BFD">
        <w:rPr>
          <w:bCs/>
        </w:rPr>
        <w:tab/>
        <w:t>General requirements</w:t>
      </w:r>
      <w:bookmarkEnd w:id="103"/>
      <w:bookmarkEnd w:id="104"/>
    </w:p>
    <w:p w14:paraId="42711E09" w14:textId="77777777" w:rsidR="0039271C" w:rsidRPr="00975BFD" w:rsidRDefault="00632768">
      <w:r w:rsidRPr="00975BFD">
        <w:t>[AR-6.</w:t>
      </w:r>
      <w:r w:rsidRPr="00975BFD">
        <w:rPr>
          <w:rFonts w:eastAsiaTheme="minorEastAsia"/>
          <w:lang w:eastAsia="zh-CN"/>
        </w:rPr>
        <w:t>2</w:t>
      </w:r>
      <w:r w:rsidRPr="00975BFD">
        <w:t>-1] The NSCE architecture shall support the NSCE server to communicate with the VAL server with one or more applications.</w:t>
      </w:r>
    </w:p>
    <w:p w14:paraId="089A05DB" w14:textId="77777777" w:rsidR="0039271C" w:rsidRPr="00975BFD" w:rsidRDefault="00632768">
      <w:r w:rsidRPr="00975BFD">
        <w:t>[AR-6.</w:t>
      </w:r>
      <w:r w:rsidRPr="00975BFD">
        <w:rPr>
          <w:rFonts w:eastAsiaTheme="minorEastAsia"/>
          <w:lang w:eastAsia="zh-CN"/>
        </w:rPr>
        <w:t>2</w:t>
      </w:r>
      <w:r w:rsidRPr="00975BFD">
        <w:t>-2] The NSCE architecture shall support the NSCE server to communicate with one or more VAL servers.</w:t>
      </w:r>
    </w:p>
    <w:p w14:paraId="17DF5A15" w14:textId="77777777" w:rsidR="0039271C" w:rsidRPr="00975BFD" w:rsidRDefault="00632768">
      <w:pPr>
        <w:rPr>
          <w:rFonts w:eastAsia="SimSun"/>
          <w:lang w:eastAsia="zh-CN"/>
        </w:rPr>
      </w:pPr>
      <w:r w:rsidRPr="00975BFD">
        <w:t>[AR-6.</w:t>
      </w:r>
      <w:r w:rsidRPr="00975BFD">
        <w:rPr>
          <w:rFonts w:eastAsiaTheme="minorEastAsia"/>
          <w:lang w:eastAsia="zh-CN"/>
        </w:rPr>
        <w:t>2</w:t>
      </w:r>
      <w:r w:rsidRPr="00975BFD">
        <w:t>-3] The NSCE architecture shall support the NSCE server to interact with</w:t>
      </w:r>
      <w:r w:rsidRPr="00975BFD">
        <w:rPr>
          <w:rFonts w:ascii="SimSun" w:hAnsi="SimSun"/>
        </w:rPr>
        <w:t xml:space="preserve"> </w:t>
      </w:r>
      <w:r w:rsidRPr="00975BFD">
        <w:t>3GPP network management system</w:t>
      </w:r>
      <w:r w:rsidRPr="00975BFD">
        <w:rPr>
          <w:rFonts w:eastAsiaTheme="minorEastAsia"/>
          <w:lang w:eastAsia="zh-CN"/>
        </w:rPr>
        <w:t>(s)</w:t>
      </w:r>
      <w:r w:rsidRPr="00975BFD">
        <w:rPr>
          <w:rFonts w:ascii="SimSun" w:hAnsi="SimSun"/>
        </w:rPr>
        <w:t xml:space="preserve"> </w:t>
      </w:r>
      <w:r w:rsidRPr="00975BFD">
        <w:t>to consume</w:t>
      </w:r>
      <w:r w:rsidRPr="00975BFD">
        <w:rPr>
          <w:rFonts w:ascii="SimSun" w:hAnsi="SimSun"/>
        </w:rPr>
        <w:t xml:space="preserve"> </w:t>
      </w:r>
      <w:r w:rsidRPr="00975BFD">
        <w:t>network slice management service</w:t>
      </w:r>
      <w:r w:rsidRPr="00975BFD">
        <w:rPr>
          <w:rFonts w:eastAsiaTheme="minorEastAsia"/>
          <w:lang w:eastAsia="zh-CN"/>
        </w:rPr>
        <w:t>s</w:t>
      </w:r>
      <w:r w:rsidRPr="00975BFD">
        <w:t xml:space="preserve"> provided by MNO(s). The network management system(s) can belong to the same PLMN or different PLMNs on which the NSCE service provider offers its services. </w:t>
      </w:r>
    </w:p>
    <w:p w14:paraId="6E8FA1F5" w14:textId="77777777" w:rsidR="0039271C" w:rsidRPr="00975BFD" w:rsidRDefault="00632768">
      <w:pPr>
        <w:rPr>
          <w:rFonts w:eastAsiaTheme="minorEastAsia"/>
          <w:lang w:eastAsia="zh-CN"/>
        </w:rPr>
      </w:pPr>
      <w:r w:rsidRPr="00975BFD">
        <w:t>[AR-6.2-</w:t>
      </w:r>
      <w:r w:rsidRPr="00975BFD">
        <w:rPr>
          <w:rFonts w:eastAsiaTheme="minorEastAsia"/>
          <w:lang w:eastAsia="zh-CN"/>
        </w:rPr>
        <w:t>4</w:t>
      </w:r>
      <w:r w:rsidRPr="00975BFD">
        <w:t>] The APIs interactions between the vertical application server(s) and NSCE server(s) shall conform to CAPIF as specified in 3GPP TS 23.222 [</w:t>
      </w:r>
      <w:r w:rsidRPr="00975BFD">
        <w:rPr>
          <w:rFonts w:eastAsiaTheme="minorEastAsia"/>
          <w:lang w:eastAsia="zh-CN"/>
        </w:rPr>
        <w:t>3</w:t>
      </w:r>
      <w:r w:rsidRPr="00975BFD">
        <w:t>].</w:t>
      </w:r>
    </w:p>
    <w:p w14:paraId="1745150A" w14:textId="77777777" w:rsidR="0039271C" w:rsidRPr="00975BFD" w:rsidRDefault="00632768">
      <w:pPr>
        <w:rPr>
          <w:rFonts w:eastAsiaTheme="minorEastAsia"/>
          <w:lang w:eastAsia="zh-CN"/>
        </w:rPr>
      </w:pPr>
      <w:r w:rsidRPr="00975BFD">
        <w:t>[AR-6.</w:t>
      </w:r>
      <w:r w:rsidRPr="00975BFD">
        <w:rPr>
          <w:rFonts w:eastAsia="SimSun"/>
          <w:lang w:eastAsia="zh-CN"/>
        </w:rPr>
        <w:t>2</w:t>
      </w:r>
      <w:r w:rsidRPr="00975BFD">
        <w:t>-</w:t>
      </w:r>
      <w:r w:rsidRPr="00975BFD">
        <w:rPr>
          <w:rFonts w:eastAsiaTheme="minorEastAsia"/>
          <w:lang w:eastAsia="zh-CN"/>
        </w:rPr>
        <w:t>5</w:t>
      </w:r>
      <w:r w:rsidRPr="00975BFD">
        <w:t>] The NSCE architecture shall support the NSCE server to communicate with one or more other NSCE server(s).</w:t>
      </w:r>
    </w:p>
    <w:p w14:paraId="5044DCCD" w14:textId="77777777" w:rsidR="0039271C" w:rsidRPr="00975BFD" w:rsidRDefault="00632768">
      <w:pPr>
        <w:pStyle w:val="Heading2"/>
        <w:rPr>
          <w:rFonts w:cs="Arial"/>
          <w:bCs/>
          <w:szCs w:val="32"/>
        </w:rPr>
      </w:pPr>
      <w:bookmarkStart w:id="105" w:name="_Toc134011696"/>
      <w:bookmarkStart w:id="106" w:name="_Toc170686035"/>
      <w:r w:rsidRPr="00975BFD">
        <w:rPr>
          <w:bCs/>
        </w:rPr>
        <w:t>6.</w:t>
      </w:r>
      <w:r w:rsidRPr="00975BFD">
        <w:rPr>
          <w:rFonts w:eastAsiaTheme="minorEastAsia"/>
          <w:bCs/>
          <w:lang w:eastAsia="zh-CN"/>
        </w:rPr>
        <w:t>3</w:t>
      </w:r>
      <w:r w:rsidRPr="00975BFD">
        <w:rPr>
          <w:bCs/>
        </w:rPr>
        <w:tab/>
      </w:r>
      <w:r w:rsidRPr="00975BFD">
        <w:rPr>
          <w:rFonts w:eastAsiaTheme="minorEastAsia"/>
          <w:bCs/>
          <w:lang w:eastAsia="zh-CN"/>
        </w:rPr>
        <w:t xml:space="preserve">Network slice </w:t>
      </w:r>
      <w:r w:rsidRPr="00975BFD">
        <w:rPr>
          <w:bCs/>
        </w:rPr>
        <w:t>Lifecycle management requirements</w:t>
      </w:r>
      <w:bookmarkEnd w:id="105"/>
      <w:bookmarkEnd w:id="106"/>
    </w:p>
    <w:p w14:paraId="7CD778D7" w14:textId="77777777" w:rsidR="0039271C" w:rsidRPr="00975BFD" w:rsidRDefault="00632768">
      <w:r w:rsidRPr="00975BFD">
        <w:t>[AR-6.</w:t>
      </w:r>
      <w:r w:rsidRPr="00975BFD">
        <w:rPr>
          <w:rFonts w:eastAsiaTheme="minorEastAsia"/>
          <w:lang w:eastAsia="zh-CN"/>
        </w:rPr>
        <w:t>3</w:t>
      </w:r>
      <w:r w:rsidRPr="00975BFD">
        <w:t xml:space="preserve">-1] The NSCE architecture shall enable </w:t>
      </w:r>
      <w:r w:rsidRPr="00975BFD">
        <w:rPr>
          <w:bCs/>
        </w:rPr>
        <w:t>lifecycle</w:t>
      </w:r>
      <w:r w:rsidRPr="00975BFD">
        <w:t xml:space="preserve"> management capability exposure of network slice by authorized VAL server.</w:t>
      </w:r>
    </w:p>
    <w:p w14:paraId="7143BE2C" w14:textId="77777777" w:rsidR="0039271C" w:rsidRPr="00975BFD" w:rsidRDefault="00632768">
      <w:pPr>
        <w:rPr>
          <w:rFonts w:eastAsiaTheme="minorEastAsia"/>
          <w:lang w:eastAsia="zh-CN"/>
        </w:rPr>
      </w:pPr>
      <w:r w:rsidRPr="00975BFD">
        <w:t>[AR-6.</w:t>
      </w:r>
      <w:r w:rsidRPr="00975BFD">
        <w:rPr>
          <w:rFonts w:eastAsiaTheme="minorEastAsia"/>
          <w:lang w:eastAsia="zh-CN"/>
        </w:rPr>
        <w:t>3</w:t>
      </w:r>
      <w:r w:rsidRPr="00975BFD">
        <w:t xml:space="preserve">-2] The NSCE architecture shall enable lifecycle management capability exposure of network slice communication service </w:t>
      </w:r>
      <w:r w:rsidRPr="00975BFD">
        <w:rPr>
          <w:rFonts w:eastAsiaTheme="minorEastAsia"/>
          <w:lang w:eastAsia="zh-CN"/>
        </w:rPr>
        <w:t>to</w:t>
      </w:r>
      <w:r w:rsidRPr="00975BFD">
        <w:t xml:space="preserve"> authorized VAL server.</w:t>
      </w:r>
    </w:p>
    <w:p w14:paraId="4EE397BE" w14:textId="77777777" w:rsidR="0039271C" w:rsidRPr="00975BFD" w:rsidRDefault="00632768">
      <w:r w:rsidRPr="00975BFD">
        <w:t>[AR-6.3-</w:t>
      </w:r>
      <w:r w:rsidRPr="00975BFD">
        <w:rPr>
          <w:rFonts w:eastAsiaTheme="minorEastAsia"/>
          <w:lang w:eastAsia="zh-CN"/>
        </w:rPr>
        <w:t>3</w:t>
      </w:r>
      <w:r w:rsidRPr="00975BFD">
        <w:t>] The NSCE architecture shall support the interactions with</w:t>
      </w:r>
      <w:r w:rsidRPr="00975BFD">
        <w:rPr>
          <w:rFonts w:ascii="SimSun" w:hAnsi="SimSun" w:cs="Arial"/>
        </w:rPr>
        <w:t xml:space="preserve"> </w:t>
      </w:r>
      <w:r w:rsidRPr="00975BFD">
        <w:t>3GPP network management system</w:t>
      </w:r>
      <w:r w:rsidRPr="00975BFD">
        <w:rPr>
          <w:rFonts w:ascii="SimSun" w:hAnsi="SimSun" w:cs="Arial"/>
        </w:rPr>
        <w:t xml:space="preserve"> </w:t>
      </w:r>
      <w:r w:rsidRPr="00975BFD">
        <w:t>to consume</w:t>
      </w:r>
      <w:r w:rsidRPr="00975BFD">
        <w:rPr>
          <w:rFonts w:ascii="SimSun" w:hAnsi="SimSun" w:cs="Arial"/>
        </w:rPr>
        <w:t xml:space="preserve"> </w:t>
      </w:r>
      <w:r w:rsidRPr="00975BFD">
        <w:t xml:space="preserve">network slice </w:t>
      </w:r>
      <w:r w:rsidRPr="00975BFD">
        <w:rPr>
          <w:rFonts w:eastAsiaTheme="minorEastAsia"/>
          <w:lang w:eastAsia="zh-CN"/>
        </w:rPr>
        <w:t xml:space="preserve">lifecycle </w:t>
      </w:r>
      <w:r w:rsidRPr="00975BFD">
        <w:t>management service provided by MNO.</w:t>
      </w:r>
    </w:p>
    <w:p w14:paraId="0C41344F" w14:textId="77777777" w:rsidR="0039271C" w:rsidRPr="00975BFD" w:rsidRDefault="00632768">
      <w:pPr>
        <w:pStyle w:val="Heading2"/>
        <w:widowControl w:val="0"/>
        <w:rPr>
          <w:rFonts w:eastAsia="SimSun"/>
          <w:lang w:eastAsia="zh-CN"/>
        </w:rPr>
      </w:pPr>
      <w:bookmarkStart w:id="107" w:name="_Toc134011697"/>
      <w:bookmarkStart w:id="108" w:name="_Toc170686036"/>
      <w:r w:rsidRPr="00975BFD">
        <w:rPr>
          <w:rFonts w:eastAsia="SimSun"/>
          <w:lang w:eastAsia="zh-CN"/>
        </w:rPr>
        <w:t>6.4</w:t>
      </w:r>
      <w:r w:rsidRPr="00975BFD">
        <w:rPr>
          <w:rFonts w:eastAsia="SimSun"/>
          <w:lang w:eastAsia="zh-CN"/>
        </w:rPr>
        <w:tab/>
        <w:t>Performance data retrieval requirement</w:t>
      </w:r>
      <w:bookmarkEnd w:id="107"/>
      <w:bookmarkEnd w:id="108"/>
    </w:p>
    <w:p w14:paraId="3C807DD6" w14:textId="77777777" w:rsidR="0039271C" w:rsidRPr="00975BFD" w:rsidRDefault="00632768">
      <w:r w:rsidRPr="00975BFD">
        <w:t>[AR-6.</w:t>
      </w:r>
      <w:r w:rsidRPr="00975BFD">
        <w:rPr>
          <w:rFonts w:eastAsiaTheme="minorEastAsia"/>
          <w:lang w:eastAsia="zh-CN"/>
        </w:rPr>
        <w:t>4</w:t>
      </w:r>
      <w:r w:rsidRPr="00975BFD">
        <w:t>-</w:t>
      </w:r>
      <w:r w:rsidRPr="00975BFD">
        <w:rPr>
          <w:rFonts w:eastAsiaTheme="minorEastAsia"/>
          <w:lang w:eastAsia="zh-CN"/>
        </w:rPr>
        <w:t>1</w:t>
      </w:r>
      <w:r w:rsidRPr="00975BFD">
        <w:t>] The NSCE architecture shall support the end-to-end network slice performance and analytics monitoring capability exposure to authorized VAL server.</w:t>
      </w:r>
      <w:r w:rsidRPr="00975BFD">
        <w:rPr>
          <w:rFonts w:cs="Arial"/>
        </w:rPr>
        <w:t xml:space="preserve"> </w:t>
      </w:r>
    </w:p>
    <w:p w14:paraId="28684AFE" w14:textId="77777777" w:rsidR="0039271C" w:rsidRPr="00975BFD" w:rsidRDefault="00632768">
      <w:pPr>
        <w:pStyle w:val="Heading2"/>
      </w:pPr>
      <w:bookmarkStart w:id="109" w:name="_Toc134011698"/>
      <w:bookmarkStart w:id="110" w:name="_Toc170686037"/>
      <w:r w:rsidRPr="00975BFD">
        <w:rPr>
          <w:bCs/>
        </w:rPr>
        <w:t>6.5</w:t>
      </w:r>
      <w:r w:rsidRPr="00975BFD">
        <w:rPr>
          <w:rFonts w:ascii="SimSun" w:hAnsi="SimSun"/>
          <w:bCs/>
        </w:rPr>
        <w:tab/>
      </w:r>
      <w:r w:rsidRPr="00975BFD">
        <w:rPr>
          <w:bCs/>
        </w:rPr>
        <w:t>N</w:t>
      </w:r>
      <w:r w:rsidRPr="00975BFD">
        <w:t>etwork slice adaption</w:t>
      </w:r>
      <w:r w:rsidRPr="00975BFD">
        <w:rPr>
          <w:rFonts w:ascii="SimSun" w:hAnsi="SimSun"/>
        </w:rPr>
        <w:t xml:space="preserve"> </w:t>
      </w:r>
      <w:r w:rsidRPr="00975BFD">
        <w:t>requirement</w:t>
      </w:r>
      <w:bookmarkEnd w:id="109"/>
      <w:bookmarkEnd w:id="110"/>
    </w:p>
    <w:p w14:paraId="4411BA5B" w14:textId="77777777" w:rsidR="0039271C" w:rsidRPr="00975BFD" w:rsidRDefault="00632768">
      <w:r w:rsidRPr="00975BFD">
        <w:t>[AR-6.</w:t>
      </w:r>
      <w:r w:rsidRPr="00975BFD">
        <w:rPr>
          <w:rFonts w:eastAsiaTheme="minorEastAsia"/>
          <w:lang w:eastAsia="zh-CN"/>
        </w:rPr>
        <w:t>5</w:t>
      </w:r>
      <w:r w:rsidRPr="00975BFD">
        <w:t>-</w:t>
      </w:r>
      <w:r w:rsidRPr="00975BFD">
        <w:rPr>
          <w:rFonts w:eastAsiaTheme="minorEastAsia"/>
          <w:lang w:eastAsia="zh-CN"/>
        </w:rPr>
        <w:t>1</w:t>
      </w:r>
      <w:r w:rsidRPr="00975BFD">
        <w:t>] The NSCE architecture shall support the network slice adaption capability exposure to authorized VAL server.</w:t>
      </w:r>
      <w:r w:rsidRPr="00975BFD">
        <w:rPr>
          <w:rFonts w:cs="Arial"/>
        </w:rPr>
        <w:t xml:space="preserve"> </w:t>
      </w:r>
    </w:p>
    <w:p w14:paraId="772704DB" w14:textId="77777777" w:rsidR="0039271C" w:rsidRPr="00975BFD" w:rsidRDefault="00632768">
      <w:r w:rsidRPr="00975BFD">
        <w:t>[AR-6.</w:t>
      </w:r>
      <w:r w:rsidRPr="00975BFD">
        <w:rPr>
          <w:rFonts w:eastAsiaTheme="minorEastAsia"/>
          <w:lang w:eastAsia="zh-CN"/>
        </w:rPr>
        <w:t>5</w:t>
      </w:r>
      <w:r w:rsidRPr="00975BFD">
        <w:t>-</w:t>
      </w:r>
      <w:r w:rsidRPr="00975BFD">
        <w:rPr>
          <w:rFonts w:eastAsiaTheme="minorEastAsia"/>
          <w:lang w:eastAsia="zh-CN"/>
        </w:rPr>
        <w:t>2</w:t>
      </w:r>
      <w:r w:rsidRPr="00975BFD">
        <w:t>] The NSCE architecture shall support the network slice adaption capability exposure to authorized NSCE client.</w:t>
      </w:r>
      <w:r w:rsidRPr="00975BFD">
        <w:rPr>
          <w:rFonts w:cs="Arial"/>
        </w:rPr>
        <w:t xml:space="preserve"> </w:t>
      </w:r>
    </w:p>
    <w:p w14:paraId="2EF2308F" w14:textId="77777777" w:rsidR="0039271C" w:rsidRPr="00975BFD" w:rsidRDefault="00632768">
      <w:pPr>
        <w:pStyle w:val="Heading2"/>
      </w:pPr>
      <w:bookmarkStart w:id="111" w:name="_Toc134011699"/>
      <w:bookmarkStart w:id="112" w:name="_Toc170686038"/>
      <w:r w:rsidRPr="00975BFD">
        <w:t>6.6</w:t>
      </w:r>
      <w:r w:rsidRPr="00975BFD">
        <w:tab/>
        <w:t>Network slice configuration and translation requirement</w:t>
      </w:r>
      <w:bookmarkEnd w:id="111"/>
      <w:bookmarkEnd w:id="112"/>
    </w:p>
    <w:p w14:paraId="1C3DA01D" w14:textId="77777777" w:rsidR="0039271C" w:rsidRPr="00975BFD" w:rsidRDefault="00632768">
      <w:r w:rsidRPr="00975BFD">
        <w:t>[AR-6.</w:t>
      </w:r>
      <w:r w:rsidRPr="00975BFD">
        <w:rPr>
          <w:rFonts w:eastAsiaTheme="minorEastAsia"/>
          <w:lang w:eastAsia="zh-CN"/>
        </w:rPr>
        <w:t>6</w:t>
      </w:r>
      <w:r w:rsidRPr="00975BFD">
        <w:t>-</w:t>
      </w:r>
      <w:r w:rsidRPr="00975BFD">
        <w:rPr>
          <w:rFonts w:eastAsiaTheme="minorEastAsia"/>
          <w:lang w:eastAsia="zh-CN"/>
        </w:rPr>
        <w:t>1</w:t>
      </w:r>
      <w:r w:rsidRPr="00975BFD">
        <w:t>] The NSCE architecture shall support the network slice configuration capability exposure to authorized VAL server.</w:t>
      </w:r>
    </w:p>
    <w:p w14:paraId="03343AED" w14:textId="77777777" w:rsidR="0039271C" w:rsidRPr="00975BFD" w:rsidRDefault="00632768">
      <w:r w:rsidRPr="00975BFD">
        <w:t>[AR-6.</w:t>
      </w:r>
      <w:r w:rsidRPr="00975BFD">
        <w:rPr>
          <w:rFonts w:eastAsiaTheme="minorEastAsia"/>
          <w:lang w:eastAsia="zh-CN"/>
        </w:rPr>
        <w:t>6</w:t>
      </w:r>
      <w:r w:rsidRPr="00975BFD">
        <w:t>-</w:t>
      </w:r>
      <w:r w:rsidRPr="00975BFD">
        <w:rPr>
          <w:rFonts w:eastAsiaTheme="minorEastAsia"/>
          <w:lang w:eastAsia="zh-CN"/>
        </w:rPr>
        <w:t>2</w:t>
      </w:r>
      <w:r w:rsidRPr="00975BFD">
        <w:t>] The NSCE architecture shall support the network slice translation capability to enable the t</w:t>
      </w:r>
      <w:r w:rsidRPr="00975BFD">
        <w:rPr>
          <w:rFonts w:eastAsiaTheme="minorEastAsia"/>
          <w:lang w:eastAsia="zh-CN"/>
        </w:rPr>
        <w:t>r</w:t>
      </w:r>
      <w:r w:rsidRPr="00975BFD">
        <w:t>anslation of slice API invocated by VAL server.</w:t>
      </w:r>
    </w:p>
    <w:p w14:paraId="05C54708" w14:textId="77777777" w:rsidR="0039271C" w:rsidRPr="00975BFD" w:rsidRDefault="00632768">
      <w:pPr>
        <w:pStyle w:val="Heading2"/>
        <w:rPr>
          <w:bCs/>
        </w:rPr>
      </w:pPr>
      <w:bookmarkStart w:id="113" w:name="_Toc134011700"/>
      <w:bookmarkStart w:id="114" w:name="_Toc170686039"/>
      <w:r w:rsidRPr="00975BFD">
        <w:rPr>
          <w:bCs/>
        </w:rPr>
        <w:t>6.</w:t>
      </w:r>
      <w:r w:rsidRPr="00975BFD">
        <w:rPr>
          <w:rFonts w:eastAsiaTheme="minorEastAsia"/>
          <w:bCs/>
          <w:lang w:eastAsia="zh-CN"/>
        </w:rPr>
        <w:t>7</w:t>
      </w:r>
      <w:r w:rsidRPr="00975BFD">
        <w:rPr>
          <w:bCs/>
        </w:rPr>
        <w:tab/>
        <w:t>Multiple slices combined management requirement</w:t>
      </w:r>
      <w:bookmarkEnd w:id="113"/>
      <w:bookmarkEnd w:id="114"/>
    </w:p>
    <w:p w14:paraId="7C42A278" w14:textId="77777777" w:rsidR="0039271C" w:rsidRPr="00975BFD" w:rsidRDefault="00632768">
      <w:r w:rsidRPr="00975BFD">
        <w:t>[AR-6.</w:t>
      </w:r>
      <w:r w:rsidRPr="00975BFD">
        <w:rPr>
          <w:rFonts w:eastAsiaTheme="minorEastAsia"/>
          <w:lang w:eastAsia="zh-CN"/>
        </w:rPr>
        <w:t>7</w:t>
      </w:r>
      <w:r w:rsidRPr="00975BFD">
        <w:t>-1] The NSCE architecture shall support the interactions with OAM or 5GC of 3GPP PLMN to provide multiple slices combined management service of that PLMN.</w:t>
      </w:r>
    </w:p>
    <w:p w14:paraId="235FDF01" w14:textId="77777777" w:rsidR="0039271C" w:rsidRPr="00975BFD" w:rsidRDefault="00632768">
      <w:pPr>
        <w:rPr>
          <w:rFonts w:ascii="Arial" w:hAnsi="Arial" w:cs="Arial"/>
          <w:sz w:val="24"/>
          <w:szCs w:val="24"/>
        </w:rPr>
      </w:pPr>
      <w:r w:rsidRPr="00975BFD">
        <w:t>[AR-6.</w:t>
      </w:r>
      <w:r w:rsidRPr="00975BFD">
        <w:rPr>
          <w:rFonts w:eastAsiaTheme="minorEastAsia"/>
          <w:lang w:eastAsia="zh-CN"/>
        </w:rPr>
        <w:t>7</w:t>
      </w:r>
      <w:r w:rsidRPr="00975BFD">
        <w:t>-2] The NSCE architecture shall provide multiple slices combined performance monitoring service of the PLMN and its PNI-NPNs to authorized VAL server.</w:t>
      </w:r>
    </w:p>
    <w:p w14:paraId="2FFAF903" w14:textId="77777777" w:rsidR="0039271C" w:rsidRPr="00975BFD" w:rsidRDefault="00632768">
      <w:pPr>
        <w:rPr>
          <w:rFonts w:eastAsiaTheme="minorEastAsia"/>
          <w:lang w:eastAsia="zh-CN"/>
        </w:rPr>
      </w:pPr>
      <w:r w:rsidRPr="00975BFD">
        <w:t>[AR-6.</w:t>
      </w:r>
      <w:r w:rsidRPr="00975BFD">
        <w:rPr>
          <w:rFonts w:eastAsiaTheme="minorEastAsia"/>
          <w:lang w:eastAsia="zh-CN"/>
        </w:rPr>
        <w:t>7</w:t>
      </w:r>
      <w:r w:rsidRPr="00975BFD">
        <w:t>-3] The NSCE architecture shall provide multiple slices coordinated resource optimization service between the PLMN and its PNI-NPNs to authorized VAL server.</w:t>
      </w:r>
    </w:p>
    <w:p w14:paraId="4A2FC527" w14:textId="77777777" w:rsidR="0039271C" w:rsidRPr="00975BFD" w:rsidRDefault="00632768">
      <w:pPr>
        <w:pStyle w:val="Heading2"/>
      </w:pPr>
      <w:bookmarkStart w:id="115" w:name="_Toc134011701"/>
      <w:bookmarkStart w:id="116" w:name="_Toc170686040"/>
      <w:r w:rsidRPr="00975BFD">
        <w:t>6.8</w:t>
      </w:r>
      <w:r w:rsidRPr="00975BFD">
        <w:tab/>
        <w:t>Security requirements</w:t>
      </w:r>
      <w:bookmarkEnd w:id="115"/>
      <w:bookmarkEnd w:id="116"/>
    </w:p>
    <w:p w14:paraId="25AB3393" w14:textId="77777777" w:rsidR="0039271C" w:rsidRPr="00975BFD" w:rsidRDefault="00632768">
      <w:r w:rsidRPr="00975BFD">
        <w:t>[AR-6.8-1] The NSCE architecture shall provide mechanisms to authorize the usage of network slicing related services by the VAL servers and NSCE clients, conform to CAPIF as specified in 3GPP TS 23.222 [3].</w:t>
      </w:r>
    </w:p>
    <w:p w14:paraId="33E6500A" w14:textId="77777777" w:rsidR="0039271C" w:rsidRPr="00975BFD" w:rsidRDefault="00632768">
      <w:r w:rsidRPr="00975BFD">
        <w:t>[AR-6.8-2] The NSCE architecture shall support mutual authentication and authorization check between clients and servers, servers and servers that interact, conform to CAPIF as specified in 3GPP TS 23.222 [3].</w:t>
      </w:r>
    </w:p>
    <w:p w14:paraId="25996DF8" w14:textId="77777777" w:rsidR="0039271C" w:rsidRPr="00975BFD" w:rsidRDefault="00632768">
      <w:pPr>
        <w:pStyle w:val="NO"/>
        <w:rPr>
          <w:rFonts w:ascii="SimSun" w:hAnsi="SimSun"/>
        </w:rPr>
      </w:pPr>
      <w:r w:rsidRPr="00975BFD">
        <w:t>NOTE: The authentication and authorization aspects related to VAL servers and NSCE enablers are out scope of this study and to be addressed by SA3, in TS 33.434[21].</w:t>
      </w:r>
    </w:p>
    <w:p w14:paraId="0A1C90DF" w14:textId="77777777" w:rsidR="0039271C" w:rsidRPr="00975BFD" w:rsidRDefault="00632768">
      <w:pPr>
        <w:pStyle w:val="Heading1"/>
      </w:pPr>
      <w:bookmarkStart w:id="117" w:name="_Toc106116326"/>
      <w:bookmarkStart w:id="118" w:name="_Toc528"/>
      <w:bookmarkStart w:id="119" w:name="_Toc134011703"/>
      <w:bookmarkStart w:id="120" w:name="_Toc170686041"/>
      <w:bookmarkEnd w:id="101"/>
      <w:bookmarkEnd w:id="102"/>
      <w:r w:rsidRPr="00975BFD">
        <w:rPr>
          <w:rFonts w:eastAsia="SimSun"/>
          <w:lang w:eastAsia="zh-CN"/>
        </w:rPr>
        <w:t>7</w:t>
      </w:r>
      <w:r w:rsidRPr="00975BFD">
        <w:rPr>
          <w:rFonts w:eastAsia="SimSun"/>
          <w:lang w:eastAsia="zh-CN"/>
        </w:rPr>
        <w:tab/>
        <w:t>Application architecture</w:t>
      </w:r>
      <w:r w:rsidRPr="00975BFD">
        <w:t xml:space="preserve"> for </w:t>
      </w:r>
      <w:bookmarkEnd w:id="117"/>
      <w:bookmarkEnd w:id="118"/>
      <w:bookmarkEnd w:id="119"/>
      <w:r w:rsidR="00FC072A" w:rsidRPr="00975BFD">
        <w:t>NSCE</w:t>
      </w:r>
      <w:bookmarkEnd w:id="120"/>
    </w:p>
    <w:p w14:paraId="04EE8352" w14:textId="77777777" w:rsidR="0039271C" w:rsidRPr="00975BFD" w:rsidRDefault="00632768">
      <w:pPr>
        <w:pStyle w:val="Heading2"/>
        <w:rPr>
          <w:bCs/>
        </w:rPr>
      </w:pPr>
      <w:bookmarkStart w:id="121" w:name="_Toc122517248"/>
      <w:bookmarkStart w:id="122" w:name="_Toc51873775"/>
      <w:bookmarkStart w:id="123" w:name="_Toc134011704"/>
      <w:bookmarkStart w:id="124" w:name="_Toc170686042"/>
      <w:bookmarkEnd w:id="121"/>
      <w:r w:rsidRPr="00975BFD">
        <w:rPr>
          <w:bCs/>
        </w:rPr>
        <w:t>7.1</w:t>
      </w:r>
      <w:bookmarkEnd w:id="122"/>
      <w:r w:rsidRPr="00975BFD">
        <w:rPr>
          <w:bCs/>
        </w:rPr>
        <w:tab/>
        <w:t>General</w:t>
      </w:r>
      <w:bookmarkEnd w:id="123"/>
      <w:bookmarkEnd w:id="124"/>
    </w:p>
    <w:p w14:paraId="4D309F21" w14:textId="77777777" w:rsidR="0039271C" w:rsidRPr="00975BFD" w:rsidRDefault="00632768">
      <w:bookmarkStart w:id="125" w:name="_Toc51873776"/>
      <w:bookmarkEnd w:id="125"/>
      <w:r w:rsidRPr="00975BFD">
        <w:t>The architecture for the network slice capability enablement is based on the generic functional model specified in clause 6.2 of 3GPP TS 23.434 [2]. It is organized into functional entities to describe a functional architecture which addresses the support for network slice capability enablement aspects for vertical applications. Since the slicing is a feature which considers the Uu interfaces, only the on-network functional model is specified in this clause.</w:t>
      </w:r>
    </w:p>
    <w:p w14:paraId="5D55939F" w14:textId="77777777" w:rsidR="0039271C" w:rsidRPr="00975BFD" w:rsidRDefault="00632768">
      <w:pPr>
        <w:pStyle w:val="Heading2"/>
        <w:rPr>
          <w:bCs/>
        </w:rPr>
      </w:pPr>
      <w:bookmarkStart w:id="126" w:name="_Toc122517249"/>
      <w:bookmarkStart w:id="127" w:name="_Toc134011705"/>
      <w:bookmarkStart w:id="128" w:name="_Toc170686043"/>
      <w:bookmarkEnd w:id="126"/>
      <w:r w:rsidRPr="00975BFD">
        <w:rPr>
          <w:bCs/>
        </w:rPr>
        <w:t>7.2</w:t>
      </w:r>
      <w:r w:rsidRPr="00975BFD">
        <w:rPr>
          <w:bCs/>
        </w:rPr>
        <w:tab/>
        <w:t>Architecture description</w:t>
      </w:r>
      <w:bookmarkEnd w:id="127"/>
      <w:bookmarkEnd w:id="128"/>
    </w:p>
    <w:p w14:paraId="370D2469" w14:textId="77777777" w:rsidR="0039271C" w:rsidRPr="00975BFD" w:rsidRDefault="00632768">
      <w:pPr>
        <w:rPr>
          <w:rFonts w:ascii="SimSun" w:hAnsi="SimSun"/>
        </w:rPr>
      </w:pPr>
      <w:bookmarkStart w:id="129" w:name="_Toc51873778"/>
      <w:bookmarkEnd w:id="129"/>
      <w:r w:rsidRPr="00975BFD">
        <w:t>Figure 7.2-1 depicts the network slice capability enablement architecture in the non-roaming case, using the reference point representation showing how various entities interact with each other.</w:t>
      </w:r>
    </w:p>
    <w:p w14:paraId="0E3AAE55" w14:textId="77777777" w:rsidR="0039271C" w:rsidRPr="00975BFD" w:rsidRDefault="00632768">
      <w:pPr>
        <w:pStyle w:val="TH"/>
      </w:pPr>
      <w:r w:rsidRPr="00975BFD">
        <w:rPr>
          <w:noProof/>
          <w:lang w:eastAsia="zh-CN"/>
        </w:rPr>
        <w:drawing>
          <wp:inline distT="0" distB="0" distL="0" distR="0" wp14:anchorId="61E6E1FB" wp14:editId="71784A46">
            <wp:extent cx="5572125" cy="2245360"/>
            <wp:effectExtent l="0" t="0" r="0" b="0"/>
            <wp:docPr id="45" name="图片 45" descr="C:\Users\cmcc\AppData\Local\Temp\ksohtml3392\wps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C:\Users\cmcc\AppData\Local\Temp\ksohtml3392\wps24.png"/>
                    <pic:cNvPicPr>
                      <a:picLocks noChangeAspect="1" noChangeArrowheads="1"/>
                    </pic:cNvPicPr>
                  </pic:nvPicPr>
                  <pic:blipFill>
                    <a:blip r:embed="rId12" cstate="print"/>
                    <a:srcRect/>
                    <a:stretch>
                      <a:fillRect/>
                    </a:stretch>
                  </pic:blipFill>
                  <pic:spPr>
                    <a:xfrm>
                      <a:off x="0" y="0"/>
                      <a:ext cx="5572125" cy="2245360"/>
                    </a:xfrm>
                    <a:prstGeom prst="rect">
                      <a:avLst/>
                    </a:prstGeom>
                    <a:noFill/>
                    <a:ln w="9525">
                      <a:noFill/>
                      <a:miter lim="800000"/>
                      <a:headEnd/>
                      <a:tailEnd/>
                    </a:ln>
                  </pic:spPr>
                </pic:pic>
              </a:graphicData>
            </a:graphic>
          </wp:inline>
        </w:drawing>
      </w:r>
    </w:p>
    <w:p w14:paraId="7C3EB2B7" w14:textId="77777777" w:rsidR="0039271C" w:rsidRPr="00975BFD" w:rsidRDefault="00632768">
      <w:pPr>
        <w:pStyle w:val="TF"/>
      </w:pPr>
      <w:r w:rsidRPr="00975BFD">
        <w:t>Figure 7.2-</w:t>
      </w:r>
      <w:r w:rsidRPr="00975BFD">
        <w:rPr>
          <w:rFonts w:eastAsia="DengXian"/>
        </w:rPr>
        <w:t>1:</w:t>
      </w:r>
      <w:r w:rsidRPr="00975BFD">
        <w:rPr>
          <w:rFonts w:ascii="SimSun" w:hAnsi="SimSun"/>
        </w:rPr>
        <w:t xml:space="preserve"> </w:t>
      </w:r>
      <w:r w:rsidRPr="00975BFD">
        <w:t>Architecture for network slice capability enablement</w:t>
      </w:r>
      <w:r w:rsidRPr="00975BFD">
        <w:rPr>
          <w:rFonts w:ascii="SimSun" w:hAnsi="SimSun"/>
        </w:rPr>
        <w:t xml:space="preserve"> </w:t>
      </w:r>
      <w:r w:rsidRPr="00975BFD">
        <w:t>–</w:t>
      </w:r>
      <w:r w:rsidRPr="00975BFD">
        <w:rPr>
          <w:rFonts w:ascii="SimSun" w:hAnsi="SimSun"/>
        </w:rPr>
        <w:t xml:space="preserve"> </w:t>
      </w:r>
      <w:r w:rsidRPr="00975BFD">
        <w:t>reference points</w:t>
      </w:r>
      <w:r w:rsidRPr="00975BFD">
        <w:rPr>
          <w:rFonts w:ascii="SimSun" w:hAnsi="SimSun"/>
        </w:rPr>
        <w:t xml:space="preserve"> </w:t>
      </w:r>
      <w:r w:rsidRPr="00975BFD">
        <w:t>representation</w:t>
      </w:r>
    </w:p>
    <w:p w14:paraId="0C5B0D65" w14:textId="77777777" w:rsidR="0039271C" w:rsidRPr="00975BFD" w:rsidRDefault="00632768">
      <w:pPr>
        <w:jc w:val="both"/>
      </w:pPr>
      <w:r w:rsidRPr="00975BFD">
        <w:t>The network slice capability enablement client communicates with the network slice capability enablement server over the NSCE-UU reference point. The network slice capability enablement client provides the support for network slice capability enablement functions to the VAL client(s) over NSCE-C reference point. The VAL server(s) communicates with the network slice capability enablement server over the NSCE-S reference point. It is assumed that the network slice capability enablement server is deployed at the 5G system domain. The network slice capability enablement server, acting as AF, may communicate with the 5G Core Network functions via NEF (N33) reference point (for interactions with PCF, NSACF, etc.). The network slice capability enablement server may interact with OAM system over NSCE-OAM reference point, as consumer in both NSaaS and NoP model defined in the clause 4.1.6 and clause 4.1.7 of 3GPP TS 28.530 [</w:t>
      </w:r>
      <w:r w:rsidRPr="00975BFD">
        <w:rPr>
          <w:rFonts w:eastAsiaTheme="minorEastAsia"/>
          <w:lang w:eastAsia="zh-CN"/>
        </w:rPr>
        <w:t>15</w:t>
      </w:r>
      <w:r w:rsidRPr="00975BFD">
        <w:t>] (for Network Slice Provisioning capabilities, Performance Assurance, Fault Supervision etc.).</w:t>
      </w:r>
    </w:p>
    <w:p w14:paraId="1C1D995C" w14:textId="77777777" w:rsidR="0039271C" w:rsidRPr="00975BFD" w:rsidRDefault="00632768">
      <w:pPr>
        <w:pStyle w:val="NO"/>
      </w:pPr>
      <w:r w:rsidRPr="00975BFD">
        <w:t>NOTE:</w:t>
      </w:r>
      <w:r w:rsidRPr="00975BFD">
        <w:tab/>
        <w:t>OAM interfaces and/or network slice information can be exposed to an authorized (trusted) third-party (NSCE) only after a contract has been signed between the MNO and this third-party. Whether and how CAPIF/EGMF can be used to expose management services (MnS) is up to SA5 decision.</w:t>
      </w:r>
    </w:p>
    <w:p w14:paraId="369124B5" w14:textId="77777777" w:rsidR="0039271C" w:rsidRPr="00975BFD" w:rsidRDefault="00632768">
      <w:r w:rsidRPr="00975BFD">
        <w:t>Figure 7.2-2 illustrates the architecture for interconnection between NSCE servers.</w:t>
      </w:r>
    </w:p>
    <w:p w14:paraId="7939F5C3" w14:textId="77777777" w:rsidR="0039271C" w:rsidRPr="00975BFD" w:rsidRDefault="00632768">
      <w:pPr>
        <w:pStyle w:val="TH"/>
        <w:rPr>
          <w:rStyle w:val="15"/>
          <w:b/>
          <w:sz w:val="14"/>
          <w:szCs w:val="14"/>
        </w:rPr>
      </w:pPr>
      <w:r w:rsidRPr="00975BFD">
        <w:t xml:space="preserve"> </w:t>
      </w:r>
      <w:r w:rsidRPr="00975BFD">
        <w:rPr>
          <w:noProof/>
          <w:lang w:eastAsia="zh-CN"/>
        </w:rPr>
        <w:drawing>
          <wp:inline distT="0" distB="0" distL="0" distR="0" wp14:anchorId="2EC65571" wp14:editId="09C8AD31">
            <wp:extent cx="5314315" cy="1779270"/>
            <wp:effectExtent l="19050" t="0" r="635" b="0"/>
            <wp:docPr id="46" name="图片 46" descr="C:\Users\cmcc\AppData\Local\Temp\ksohtml3392\wps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C:\Users\cmcc\AppData\Local\Temp\ksohtml3392\wps25.jpg"/>
                    <pic:cNvPicPr>
                      <a:picLocks noChangeAspect="1" noChangeArrowheads="1"/>
                    </pic:cNvPicPr>
                  </pic:nvPicPr>
                  <pic:blipFill>
                    <a:blip r:embed="rId13" cstate="print"/>
                    <a:srcRect/>
                    <a:stretch>
                      <a:fillRect/>
                    </a:stretch>
                  </pic:blipFill>
                  <pic:spPr>
                    <a:xfrm>
                      <a:off x="0" y="0"/>
                      <a:ext cx="5314315" cy="1779270"/>
                    </a:xfrm>
                    <a:prstGeom prst="rect">
                      <a:avLst/>
                    </a:prstGeom>
                    <a:noFill/>
                    <a:ln w="9525">
                      <a:noFill/>
                      <a:miter lim="800000"/>
                      <a:headEnd/>
                      <a:tailEnd/>
                    </a:ln>
                  </pic:spPr>
                </pic:pic>
              </a:graphicData>
            </a:graphic>
          </wp:inline>
        </w:drawing>
      </w:r>
    </w:p>
    <w:p w14:paraId="3F963B04" w14:textId="77777777" w:rsidR="0039271C" w:rsidRPr="00975BFD" w:rsidRDefault="00632768">
      <w:pPr>
        <w:pStyle w:val="TF"/>
        <w:rPr>
          <w:sz w:val="24"/>
          <w:szCs w:val="24"/>
        </w:rPr>
      </w:pPr>
      <w:r w:rsidRPr="00975BFD">
        <w:t>Figure 7.2-2: Interconnection between NSCE servers</w:t>
      </w:r>
    </w:p>
    <w:p w14:paraId="0162E7FE" w14:textId="77777777" w:rsidR="0039271C" w:rsidRPr="00975BFD" w:rsidRDefault="00632768">
      <w:pPr>
        <w:rPr>
          <w:rFonts w:eastAsiaTheme="minorEastAsia"/>
          <w:lang w:eastAsia="zh-CN"/>
        </w:rPr>
      </w:pPr>
      <w:r w:rsidRPr="00975BFD">
        <w:t>The NSCE server could</w:t>
      </w:r>
      <w:r w:rsidRPr="00975BFD">
        <w:rPr>
          <w:rFonts w:ascii="SimSun" w:hAnsi="SimSun"/>
        </w:rPr>
        <w:t xml:space="preserve"> </w:t>
      </w:r>
      <w:r w:rsidRPr="00975BFD">
        <w:t>interact with another NSCE server</w:t>
      </w:r>
      <w:r w:rsidRPr="00975BFD">
        <w:rPr>
          <w:rFonts w:ascii="SimSun" w:hAnsi="SimSun"/>
        </w:rPr>
        <w:t xml:space="preserve"> </w:t>
      </w:r>
      <w:r w:rsidRPr="00975BFD">
        <w:t xml:space="preserve">over NSCE-E reference point. </w:t>
      </w:r>
    </w:p>
    <w:p w14:paraId="4A6A9F17" w14:textId="77777777" w:rsidR="0039271C" w:rsidRPr="00975BFD" w:rsidRDefault="00632768">
      <w:r w:rsidRPr="00975BFD">
        <w:t>Figure 7.2-3 illustrates the architecture for inter-service communication between NSCE servers and other SEAL server.</w:t>
      </w:r>
    </w:p>
    <w:p w14:paraId="77660873" w14:textId="77777777" w:rsidR="0039271C" w:rsidRPr="00975BFD" w:rsidRDefault="00632768">
      <w:pPr>
        <w:pStyle w:val="TH"/>
      </w:pPr>
      <w:r w:rsidRPr="00975BFD">
        <w:rPr>
          <w:noProof/>
          <w:lang w:eastAsia="zh-CN"/>
        </w:rPr>
        <w:drawing>
          <wp:inline distT="0" distB="0" distL="0" distR="0" wp14:anchorId="72A8DBCF" wp14:editId="53057814">
            <wp:extent cx="5639435" cy="1913255"/>
            <wp:effectExtent l="0" t="0" r="0" b="0"/>
            <wp:docPr id="84" name="图片 84" descr="C:\Users\cmcc\AppData\Local\Temp\ksohtml8764\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C:\Users\cmcc\AppData\Local\Temp\ksohtml8764\wps2.png"/>
                    <pic:cNvPicPr>
                      <a:picLocks noChangeAspect="1" noChangeArrowheads="1"/>
                    </pic:cNvPicPr>
                  </pic:nvPicPr>
                  <pic:blipFill>
                    <a:blip r:embed="rId14" cstate="print"/>
                    <a:srcRect/>
                    <a:stretch>
                      <a:fillRect/>
                    </a:stretch>
                  </pic:blipFill>
                  <pic:spPr>
                    <a:xfrm>
                      <a:off x="0" y="0"/>
                      <a:ext cx="5639435" cy="1913255"/>
                    </a:xfrm>
                    <a:prstGeom prst="rect">
                      <a:avLst/>
                    </a:prstGeom>
                    <a:noFill/>
                    <a:ln w="9525">
                      <a:noFill/>
                      <a:miter lim="800000"/>
                      <a:headEnd/>
                      <a:tailEnd/>
                    </a:ln>
                  </pic:spPr>
                </pic:pic>
              </a:graphicData>
            </a:graphic>
          </wp:inline>
        </w:drawing>
      </w:r>
    </w:p>
    <w:p w14:paraId="205F19F1" w14:textId="77777777" w:rsidR="0039271C" w:rsidRPr="00975BFD" w:rsidRDefault="00632768">
      <w:pPr>
        <w:pStyle w:val="TF"/>
      </w:pPr>
      <w:r w:rsidRPr="00975BFD">
        <w:t>Figure 7.2-3: Inter-service communication between NSCE server and other SEAL server</w:t>
      </w:r>
    </w:p>
    <w:p w14:paraId="7B72F742" w14:textId="77777777" w:rsidR="0039271C" w:rsidRPr="00975BFD" w:rsidRDefault="00632768">
      <w:r w:rsidRPr="00975BFD">
        <w:t>The NSCE server interacts with another SEAL server for inter-service communication over SEAL-X reference point.</w:t>
      </w:r>
    </w:p>
    <w:p w14:paraId="04848E79" w14:textId="77777777" w:rsidR="0039271C" w:rsidRPr="00975BFD" w:rsidRDefault="00632768">
      <w:pPr>
        <w:pStyle w:val="Heading2"/>
        <w:rPr>
          <w:bCs/>
        </w:rPr>
      </w:pPr>
      <w:bookmarkStart w:id="130" w:name="_Toc122517250"/>
      <w:bookmarkStart w:id="131" w:name="_Toc134011706"/>
      <w:bookmarkStart w:id="132" w:name="_Toc170686044"/>
      <w:bookmarkEnd w:id="130"/>
      <w:r w:rsidRPr="00975BFD">
        <w:rPr>
          <w:bCs/>
        </w:rPr>
        <w:t>7.3</w:t>
      </w:r>
      <w:r w:rsidRPr="00975BFD">
        <w:rPr>
          <w:bCs/>
        </w:rPr>
        <w:tab/>
        <w:t>Functional entities description</w:t>
      </w:r>
      <w:bookmarkEnd w:id="131"/>
      <w:bookmarkEnd w:id="132"/>
    </w:p>
    <w:p w14:paraId="6C5A7638" w14:textId="77777777" w:rsidR="0039271C" w:rsidRPr="00975BFD" w:rsidRDefault="00632768">
      <w:pPr>
        <w:pStyle w:val="Heading3"/>
        <w:rPr>
          <w:bCs/>
        </w:rPr>
      </w:pPr>
      <w:bookmarkStart w:id="133" w:name="_Toc122517251"/>
      <w:bookmarkStart w:id="134" w:name="_Toc51873782"/>
      <w:bookmarkStart w:id="135" w:name="_Toc134011707"/>
      <w:bookmarkStart w:id="136" w:name="_Toc170686045"/>
      <w:bookmarkEnd w:id="133"/>
      <w:r w:rsidRPr="00975BFD">
        <w:rPr>
          <w:bCs/>
        </w:rPr>
        <w:t>7.3</w:t>
      </w:r>
      <w:bookmarkEnd w:id="134"/>
      <w:r w:rsidRPr="00975BFD">
        <w:rPr>
          <w:bCs/>
        </w:rPr>
        <w:t>.1</w:t>
      </w:r>
      <w:r w:rsidRPr="00975BFD">
        <w:rPr>
          <w:bCs/>
        </w:rPr>
        <w:tab/>
        <w:t>General</w:t>
      </w:r>
      <w:bookmarkEnd w:id="135"/>
      <w:bookmarkEnd w:id="136"/>
    </w:p>
    <w:p w14:paraId="6576405F" w14:textId="77777777" w:rsidR="0039271C" w:rsidRPr="00975BFD" w:rsidRDefault="00632768">
      <w:r w:rsidRPr="00975BFD">
        <w:t>The functional entities for network slice capability enablement SEAL service are described in the following subclauses.</w:t>
      </w:r>
    </w:p>
    <w:p w14:paraId="04906A6F" w14:textId="77777777" w:rsidR="0039271C" w:rsidRPr="00975BFD" w:rsidRDefault="00632768">
      <w:pPr>
        <w:pStyle w:val="Heading3"/>
        <w:rPr>
          <w:bCs/>
        </w:rPr>
      </w:pPr>
      <w:bookmarkStart w:id="137" w:name="_Toc122517252"/>
      <w:bookmarkStart w:id="138" w:name="_Toc134011708"/>
      <w:bookmarkStart w:id="139" w:name="_Toc170686046"/>
      <w:bookmarkEnd w:id="137"/>
      <w:r w:rsidRPr="00975BFD">
        <w:rPr>
          <w:bCs/>
        </w:rPr>
        <w:t>7.3.2</w:t>
      </w:r>
      <w:r w:rsidRPr="00975BFD">
        <w:rPr>
          <w:bCs/>
        </w:rPr>
        <w:tab/>
        <w:t>Network slice capability enablement server</w:t>
      </w:r>
      <w:bookmarkEnd w:id="138"/>
      <w:bookmarkEnd w:id="139"/>
    </w:p>
    <w:p w14:paraId="334FE9B5" w14:textId="77777777" w:rsidR="0039271C" w:rsidRPr="00975BFD" w:rsidRDefault="00632768">
      <w:pPr>
        <w:jc w:val="both"/>
      </w:pPr>
      <w:r w:rsidRPr="00975BFD">
        <w:t>The network slice capability enablement server functional entity provides the application layer enablement of the network slicing aspects to support the VAL applications. The network slice capability enablement server acts as CAPIF's API exposing function as specified in 3GPP TS 23.222 [</w:t>
      </w:r>
      <w:r w:rsidRPr="00975BFD">
        <w:rPr>
          <w:rFonts w:eastAsiaTheme="minorEastAsia"/>
          <w:lang w:eastAsia="zh-CN"/>
        </w:rPr>
        <w:t>3</w:t>
      </w:r>
      <w:r w:rsidRPr="00975BFD">
        <w:t>].</w:t>
      </w:r>
    </w:p>
    <w:p w14:paraId="1BC5A63D" w14:textId="77777777" w:rsidR="0039271C" w:rsidRPr="00975BFD" w:rsidRDefault="00632768">
      <w:pPr>
        <w:pStyle w:val="Heading3"/>
        <w:rPr>
          <w:bCs/>
        </w:rPr>
      </w:pPr>
      <w:bookmarkStart w:id="140" w:name="_Toc122517253"/>
      <w:bookmarkStart w:id="141" w:name="_Toc134011709"/>
      <w:bookmarkStart w:id="142" w:name="_Toc170686047"/>
      <w:bookmarkEnd w:id="140"/>
      <w:r w:rsidRPr="00975BFD">
        <w:rPr>
          <w:bCs/>
        </w:rPr>
        <w:t>7.3.3</w:t>
      </w:r>
      <w:r w:rsidRPr="00975BFD">
        <w:rPr>
          <w:bCs/>
        </w:rPr>
        <w:tab/>
        <w:t>Network slice capability enablement client</w:t>
      </w:r>
      <w:bookmarkEnd w:id="141"/>
      <w:bookmarkEnd w:id="142"/>
    </w:p>
    <w:p w14:paraId="088731B4" w14:textId="77777777" w:rsidR="0039271C" w:rsidRPr="00975BFD" w:rsidRDefault="00632768">
      <w:pPr>
        <w:jc w:val="both"/>
      </w:pPr>
      <w:r w:rsidRPr="00975BFD">
        <w:t xml:space="preserve">The network slice capability enablement client functional entity acts as the application client for the slice enablement. The network slice capability enablement client interacts with the network slice capability enablement server to trigger network slice related operations such as adaptation due to an application requirement change. This trigger may be due to an application QoS requirement change, a service operation change. The NSCE client may receive a network slice / DNN re-mapping notification from the NSCE server. The NSCE client may optionally notify the VAL client on the network slice / DNN re-mapping. </w:t>
      </w:r>
    </w:p>
    <w:p w14:paraId="458A7B11" w14:textId="77777777" w:rsidR="0039271C" w:rsidRPr="00975BFD" w:rsidRDefault="00632768">
      <w:pPr>
        <w:pStyle w:val="Heading2"/>
        <w:rPr>
          <w:bCs/>
        </w:rPr>
      </w:pPr>
      <w:bookmarkStart w:id="143" w:name="_Toc122517254"/>
      <w:bookmarkStart w:id="144" w:name="_Toc134011710"/>
      <w:bookmarkStart w:id="145" w:name="_Toc170686048"/>
      <w:bookmarkEnd w:id="143"/>
      <w:r w:rsidRPr="00975BFD">
        <w:rPr>
          <w:bCs/>
        </w:rPr>
        <w:t>7.4</w:t>
      </w:r>
      <w:r w:rsidRPr="00975BFD">
        <w:rPr>
          <w:bCs/>
        </w:rPr>
        <w:tab/>
        <w:t>Reference points description</w:t>
      </w:r>
      <w:bookmarkEnd w:id="144"/>
      <w:bookmarkEnd w:id="145"/>
    </w:p>
    <w:p w14:paraId="6CA00940" w14:textId="77777777" w:rsidR="0039271C" w:rsidRPr="00975BFD" w:rsidRDefault="00632768">
      <w:pPr>
        <w:pStyle w:val="Heading3"/>
        <w:rPr>
          <w:bCs/>
        </w:rPr>
      </w:pPr>
      <w:bookmarkStart w:id="146" w:name="_Toc59224877"/>
      <w:bookmarkStart w:id="147" w:name="_Toc122517255"/>
      <w:bookmarkStart w:id="148" w:name="_Toc134011711"/>
      <w:bookmarkStart w:id="149" w:name="_Toc170686049"/>
      <w:bookmarkEnd w:id="146"/>
      <w:r w:rsidRPr="00975BFD">
        <w:rPr>
          <w:bCs/>
        </w:rPr>
        <w:t>7.4</w:t>
      </w:r>
      <w:bookmarkEnd w:id="147"/>
      <w:r w:rsidRPr="00975BFD">
        <w:rPr>
          <w:bCs/>
        </w:rPr>
        <w:t>.1</w:t>
      </w:r>
      <w:r w:rsidRPr="00975BFD">
        <w:rPr>
          <w:bCs/>
        </w:rPr>
        <w:tab/>
        <w:t>General</w:t>
      </w:r>
      <w:bookmarkEnd w:id="148"/>
      <w:bookmarkEnd w:id="149"/>
    </w:p>
    <w:p w14:paraId="528FC06E" w14:textId="77777777" w:rsidR="0039271C" w:rsidRPr="00975BFD" w:rsidRDefault="00632768">
      <w:r w:rsidRPr="00975BFD">
        <w:t>The reference points for the functional model for network slice capability enablement are described in the following subclauses.</w:t>
      </w:r>
    </w:p>
    <w:p w14:paraId="6FD61041" w14:textId="77777777" w:rsidR="0039271C" w:rsidRPr="00975BFD" w:rsidRDefault="00632768">
      <w:pPr>
        <w:pStyle w:val="Heading3"/>
        <w:rPr>
          <w:bCs/>
        </w:rPr>
      </w:pPr>
      <w:bookmarkStart w:id="150" w:name="_Toc59224878"/>
      <w:bookmarkStart w:id="151" w:name="_Toc122517256"/>
      <w:bookmarkStart w:id="152" w:name="_Toc134011712"/>
      <w:bookmarkStart w:id="153" w:name="_Toc170686050"/>
      <w:bookmarkEnd w:id="150"/>
      <w:r w:rsidRPr="00975BFD">
        <w:rPr>
          <w:bCs/>
        </w:rPr>
        <w:t>7.4</w:t>
      </w:r>
      <w:bookmarkEnd w:id="151"/>
      <w:r w:rsidRPr="00975BFD">
        <w:rPr>
          <w:bCs/>
        </w:rPr>
        <w:t>.2</w:t>
      </w:r>
      <w:r w:rsidRPr="00975BFD">
        <w:rPr>
          <w:bCs/>
        </w:rPr>
        <w:tab/>
        <w:t>NSCE-UU</w:t>
      </w:r>
      <w:bookmarkEnd w:id="152"/>
      <w:bookmarkEnd w:id="153"/>
    </w:p>
    <w:p w14:paraId="023A74B8" w14:textId="77777777" w:rsidR="0039271C" w:rsidRPr="00975BFD" w:rsidRDefault="00632768">
      <w:r w:rsidRPr="00975BFD">
        <w:t>The interactions related to network slice capability enablement functions between the network slice capability enablement server and the network slice capability enablement client are supported by NSCE-UU reference point. This reference point utilizes Uu reference point as described in 3GPP TS 23.501 [</w:t>
      </w:r>
      <w:r w:rsidRPr="00975BFD">
        <w:rPr>
          <w:rFonts w:eastAsiaTheme="minorEastAsia"/>
          <w:lang w:eastAsia="zh-CN"/>
        </w:rPr>
        <w:t>14</w:t>
      </w:r>
      <w:r w:rsidRPr="00975BFD">
        <w:t>].</w:t>
      </w:r>
    </w:p>
    <w:p w14:paraId="179C67ED" w14:textId="77777777" w:rsidR="0039271C" w:rsidRPr="00975BFD" w:rsidRDefault="00632768">
      <w:pPr>
        <w:pStyle w:val="Heading3"/>
        <w:rPr>
          <w:bCs/>
        </w:rPr>
      </w:pPr>
      <w:bookmarkStart w:id="154" w:name="_Toc59224880"/>
      <w:bookmarkStart w:id="155" w:name="_Toc122517257"/>
      <w:bookmarkStart w:id="156" w:name="_Toc134011713"/>
      <w:bookmarkStart w:id="157" w:name="_Toc170686051"/>
      <w:bookmarkEnd w:id="154"/>
      <w:r w:rsidRPr="00975BFD">
        <w:rPr>
          <w:bCs/>
        </w:rPr>
        <w:t>7.4</w:t>
      </w:r>
      <w:bookmarkEnd w:id="155"/>
      <w:r w:rsidRPr="00975BFD">
        <w:rPr>
          <w:bCs/>
        </w:rPr>
        <w:t>.3</w:t>
      </w:r>
      <w:r w:rsidRPr="00975BFD">
        <w:rPr>
          <w:bCs/>
        </w:rPr>
        <w:tab/>
        <w:t>NSCE-C</w:t>
      </w:r>
      <w:bookmarkEnd w:id="156"/>
      <w:bookmarkEnd w:id="157"/>
    </w:p>
    <w:p w14:paraId="664BA19A" w14:textId="77777777" w:rsidR="0039271C" w:rsidRPr="00975BFD" w:rsidRDefault="00632768">
      <w:r w:rsidRPr="00975BFD">
        <w:t>The interactions related to network slice capability enablement functions between the VAL client(s) and the network slice capability enablement client within a VAL UE are supported by the NSCE-C reference point. The NSCE client may receive application requirement change, application client information (such as its KQI) over NSCE-C. Further, the NSCE client may provide a notification on the network slice adaptation upon successful adaptation of the slice to application mapping.</w:t>
      </w:r>
    </w:p>
    <w:p w14:paraId="7E836BC1" w14:textId="77777777" w:rsidR="0039271C" w:rsidRPr="00975BFD" w:rsidRDefault="00632768">
      <w:pPr>
        <w:pStyle w:val="Heading3"/>
        <w:rPr>
          <w:bCs/>
        </w:rPr>
      </w:pPr>
      <w:bookmarkStart w:id="158" w:name="_Toc59224881"/>
      <w:bookmarkStart w:id="159" w:name="_Toc122517258"/>
      <w:bookmarkStart w:id="160" w:name="_Toc134011714"/>
      <w:bookmarkStart w:id="161" w:name="_Toc170686052"/>
      <w:bookmarkEnd w:id="158"/>
      <w:r w:rsidRPr="00975BFD">
        <w:rPr>
          <w:bCs/>
        </w:rPr>
        <w:t>7.4</w:t>
      </w:r>
      <w:bookmarkEnd w:id="159"/>
      <w:r w:rsidRPr="00975BFD">
        <w:rPr>
          <w:bCs/>
        </w:rPr>
        <w:t>.4</w:t>
      </w:r>
      <w:r w:rsidRPr="00975BFD">
        <w:rPr>
          <w:bCs/>
        </w:rPr>
        <w:tab/>
        <w:t>NSCE-S</w:t>
      </w:r>
      <w:bookmarkEnd w:id="160"/>
      <w:bookmarkEnd w:id="161"/>
    </w:p>
    <w:p w14:paraId="12C9D103" w14:textId="77777777" w:rsidR="0039271C" w:rsidRPr="00975BFD" w:rsidRDefault="00632768">
      <w:r w:rsidRPr="00975BFD">
        <w:t>The interactions related to network slice capability enablement functions between the VAL server(s) and the network slice capability enablement server are supported by the NSCE-S reference point. This reference point is an instance of CAPIF-2 reference point as specified in 3GPP TS 23.222 [3].</w:t>
      </w:r>
    </w:p>
    <w:p w14:paraId="63642A58" w14:textId="77777777" w:rsidR="0039271C" w:rsidRPr="00975BFD" w:rsidRDefault="00632768">
      <w:pPr>
        <w:pStyle w:val="Heading3"/>
        <w:rPr>
          <w:bCs/>
        </w:rPr>
      </w:pPr>
      <w:bookmarkStart w:id="162" w:name="_Toc122517259"/>
      <w:bookmarkStart w:id="163" w:name="_Toc134011715"/>
      <w:bookmarkStart w:id="164" w:name="_Toc170686053"/>
      <w:bookmarkEnd w:id="162"/>
      <w:r w:rsidRPr="00975BFD">
        <w:rPr>
          <w:bCs/>
        </w:rPr>
        <w:t>7.4.5</w:t>
      </w:r>
      <w:r w:rsidRPr="00975BFD">
        <w:rPr>
          <w:bCs/>
        </w:rPr>
        <w:tab/>
        <w:t>N33</w:t>
      </w:r>
      <w:bookmarkEnd w:id="163"/>
      <w:bookmarkEnd w:id="164"/>
    </w:p>
    <w:p w14:paraId="14B94C09" w14:textId="77777777" w:rsidR="0039271C" w:rsidRPr="00975BFD" w:rsidRDefault="00632768">
      <w:r w:rsidRPr="00975BFD">
        <w:t>The reference point N33 supports the interactions between the network slice capability enablement server and the NEF and is specified in 3GPP TS 23.501 [</w:t>
      </w:r>
      <w:r w:rsidRPr="00975BFD">
        <w:rPr>
          <w:rFonts w:eastAsiaTheme="minorEastAsia"/>
          <w:lang w:eastAsia="zh-CN"/>
        </w:rPr>
        <w:t>14</w:t>
      </w:r>
      <w:r w:rsidRPr="00975BFD">
        <w:t>]. N33 is used for the network-based mechanism for slice re-mapping, where NSCE server acting as AF influences the URSP rules for the application traffic per UE by providing a guidance on the route selection parameters (including the S-NSSAI and DNN mapping), as specified in 3GPP TS 23.502 [</w:t>
      </w:r>
      <w:r w:rsidRPr="00975BFD">
        <w:rPr>
          <w:rFonts w:eastAsiaTheme="minorEastAsia"/>
          <w:lang w:eastAsia="zh-CN"/>
        </w:rPr>
        <w:t>12</w:t>
      </w:r>
      <w:r w:rsidRPr="00975BFD">
        <w:t>] clause 4.15.6.10, 3GPP TS 23.503 [</w:t>
      </w:r>
      <w:r w:rsidRPr="00975BFD">
        <w:rPr>
          <w:rFonts w:eastAsiaTheme="minorEastAsia"/>
          <w:lang w:eastAsia="zh-CN"/>
        </w:rPr>
        <w:t>17</w:t>
      </w:r>
      <w:r w:rsidRPr="00975BFD">
        <w:t>] clause 6.6.2.2, 3GPP TS 23.548 [</w:t>
      </w:r>
      <w:r w:rsidRPr="00975BFD">
        <w:rPr>
          <w:rFonts w:eastAsiaTheme="minorEastAsia"/>
          <w:lang w:eastAsia="zh-CN"/>
        </w:rPr>
        <w:t>18</w:t>
      </w:r>
      <w:r w:rsidRPr="00975BFD">
        <w:t>] clause 6.2.4.</w:t>
      </w:r>
    </w:p>
    <w:p w14:paraId="23A6B57C" w14:textId="77777777" w:rsidR="0039271C" w:rsidRPr="00975BFD" w:rsidRDefault="00632768">
      <w:pPr>
        <w:pStyle w:val="Heading3"/>
        <w:rPr>
          <w:bCs/>
        </w:rPr>
      </w:pPr>
      <w:bookmarkStart w:id="165" w:name="_Toc122517260"/>
      <w:bookmarkStart w:id="166" w:name="_Toc107917591"/>
      <w:bookmarkStart w:id="167" w:name="_Toc101258730"/>
      <w:bookmarkStart w:id="168" w:name="_Toc107916477"/>
      <w:bookmarkStart w:id="169" w:name="_Toc113273662"/>
      <w:bookmarkStart w:id="170" w:name="_Toc107917029"/>
      <w:bookmarkStart w:id="171" w:name="_Toc134011716"/>
      <w:bookmarkStart w:id="172" w:name="_Toc170686054"/>
      <w:bookmarkEnd w:id="165"/>
      <w:bookmarkEnd w:id="166"/>
      <w:bookmarkEnd w:id="167"/>
      <w:bookmarkEnd w:id="168"/>
      <w:bookmarkEnd w:id="169"/>
      <w:r w:rsidRPr="00975BFD">
        <w:rPr>
          <w:bCs/>
        </w:rPr>
        <w:t>7.4</w:t>
      </w:r>
      <w:bookmarkEnd w:id="170"/>
      <w:r w:rsidRPr="00975BFD">
        <w:rPr>
          <w:bCs/>
        </w:rPr>
        <w:t>.6</w:t>
      </w:r>
      <w:r w:rsidRPr="00975BFD">
        <w:rPr>
          <w:bCs/>
        </w:rPr>
        <w:tab/>
        <w:t>NSCE-E</w:t>
      </w:r>
      <w:bookmarkEnd w:id="171"/>
      <w:bookmarkEnd w:id="172"/>
    </w:p>
    <w:p w14:paraId="4D8D2313" w14:textId="77777777" w:rsidR="0039271C" w:rsidRPr="00975BFD" w:rsidRDefault="00632768">
      <w:pPr>
        <w:rPr>
          <w:rFonts w:ascii="SimSun" w:hAnsi="SimSun"/>
        </w:rPr>
      </w:pPr>
      <w:r w:rsidRPr="00975BFD">
        <w:t>The interactions between the NSCE servers are generically referred to as NSCE-E reference point. This reference point supports information collection from other NSCE servers</w:t>
      </w:r>
      <w:r w:rsidR="00473942" w:rsidRPr="00975BFD">
        <w:rPr>
          <w:rFonts w:eastAsiaTheme="minorEastAsia"/>
          <w:lang w:eastAsia="zh-CN"/>
        </w:rPr>
        <w:t xml:space="preserve"> </w:t>
      </w:r>
      <w:r w:rsidR="00473942" w:rsidRPr="00975BFD">
        <w:rPr>
          <w:lang w:eastAsia="zh-CN"/>
        </w:rPr>
        <w:t xml:space="preserve">as defined in clause 9.8, </w:t>
      </w:r>
      <w:r w:rsidR="00473942" w:rsidRPr="00975BFD">
        <w:rPr>
          <w:rFonts w:eastAsia="SimSun"/>
          <w:bCs/>
          <w:lang w:eastAsia="zh-CN"/>
        </w:rPr>
        <w:t>S</w:t>
      </w:r>
      <w:r w:rsidR="00473942" w:rsidRPr="00975BFD">
        <w:rPr>
          <w:bCs/>
        </w:rPr>
        <w:t>ervice continuity negotiation</w:t>
      </w:r>
      <w:r w:rsidR="00473942" w:rsidRPr="00975BFD">
        <w:rPr>
          <w:bCs/>
          <w:lang w:eastAsia="zh-CN"/>
        </w:rPr>
        <w:t xml:space="preserve"> as defined in clause 9.9.2</w:t>
      </w:r>
      <w:r w:rsidRPr="00975BFD">
        <w:t>.</w:t>
      </w:r>
    </w:p>
    <w:p w14:paraId="3A875F41" w14:textId="77777777" w:rsidR="0039271C" w:rsidRPr="00975BFD" w:rsidRDefault="00632768">
      <w:pPr>
        <w:pStyle w:val="Heading3"/>
        <w:rPr>
          <w:bCs/>
        </w:rPr>
      </w:pPr>
      <w:bookmarkStart w:id="173" w:name="_Toc122517261"/>
      <w:bookmarkStart w:id="174" w:name="_Toc134011717"/>
      <w:bookmarkStart w:id="175" w:name="_Toc170686055"/>
      <w:bookmarkEnd w:id="173"/>
      <w:r w:rsidRPr="00975BFD">
        <w:rPr>
          <w:bCs/>
        </w:rPr>
        <w:t>7.4.7</w:t>
      </w:r>
      <w:r w:rsidRPr="00975BFD">
        <w:rPr>
          <w:bCs/>
        </w:rPr>
        <w:tab/>
        <w:t>NSCE-OAM</w:t>
      </w:r>
      <w:bookmarkEnd w:id="174"/>
      <w:bookmarkEnd w:id="175"/>
    </w:p>
    <w:p w14:paraId="765E01CC" w14:textId="77777777" w:rsidR="0039271C" w:rsidRPr="00975BFD" w:rsidRDefault="00632768">
      <w:r w:rsidRPr="00975BFD">
        <w:t>The interface between the NSCE server and the OAM system are generically referred to as NSCE-OAM reference point. This reference point supports provi</w:t>
      </w:r>
      <w:r w:rsidRPr="00975BFD">
        <w:rPr>
          <w:rFonts w:eastAsia="SimSun"/>
          <w:lang w:eastAsia="zh-CN"/>
        </w:rPr>
        <w:t>si</w:t>
      </w:r>
      <w:r w:rsidRPr="00975BFD">
        <w:t>oning of management service as defined in clause 6.1, 3GPP TS 28.531 [8].</w:t>
      </w:r>
    </w:p>
    <w:p w14:paraId="0F77F05D" w14:textId="77777777" w:rsidR="0039271C" w:rsidRPr="00975BFD" w:rsidRDefault="00632768">
      <w:pPr>
        <w:pStyle w:val="NO"/>
        <w:spacing w:after="0"/>
        <w:jc w:val="both"/>
        <w:rPr>
          <w:rFonts w:eastAsiaTheme="minorEastAsia"/>
          <w:lang w:eastAsia="zh-CN"/>
        </w:rPr>
      </w:pPr>
      <w:r w:rsidRPr="00975BFD">
        <w:rPr>
          <w:rFonts w:eastAsia="SimSun"/>
          <w:kern w:val="2"/>
          <w:lang w:eastAsia="zh-CN"/>
        </w:rPr>
        <w:t>NOTE:</w:t>
      </w:r>
      <w:r w:rsidRPr="00975BFD">
        <w:rPr>
          <w:rFonts w:ascii="SimSun" w:eastAsia="SimSun" w:hAnsi="SimSun"/>
          <w:kern w:val="2"/>
          <w:lang w:eastAsia="zh-CN"/>
        </w:rPr>
        <w:tab/>
      </w:r>
      <w:r w:rsidRPr="00975BFD">
        <w:rPr>
          <w:rFonts w:eastAsia="SimSun"/>
          <w:kern w:val="2"/>
          <w:lang w:eastAsia="zh-CN"/>
        </w:rPr>
        <w:t>The NSCE-OAM reference point</w:t>
      </w:r>
      <w:r w:rsidRPr="00975BFD">
        <w:rPr>
          <w:rFonts w:ascii="SimSun" w:eastAsia="SimSun" w:hAnsi="SimSun"/>
          <w:kern w:val="2"/>
          <w:lang w:eastAsia="zh-CN"/>
        </w:rPr>
        <w:t xml:space="preserve"> </w:t>
      </w:r>
      <w:r w:rsidRPr="00975BFD">
        <w:rPr>
          <w:rFonts w:eastAsia="SimSun"/>
          <w:kern w:val="2"/>
          <w:lang w:eastAsia="zh-CN"/>
        </w:rPr>
        <w:t>is out of scope of this specification, and is defined by SA5.</w:t>
      </w:r>
    </w:p>
    <w:p w14:paraId="074CE001" w14:textId="77777777" w:rsidR="0039271C" w:rsidRPr="00975BFD" w:rsidRDefault="00632768">
      <w:pPr>
        <w:pStyle w:val="Heading3"/>
        <w:rPr>
          <w:bCs/>
        </w:rPr>
      </w:pPr>
      <w:bookmarkStart w:id="176" w:name="_Toc134011718"/>
      <w:bookmarkStart w:id="177" w:name="_Toc170686056"/>
      <w:r w:rsidRPr="00975BFD">
        <w:rPr>
          <w:bCs/>
        </w:rPr>
        <w:t>7.4.</w:t>
      </w:r>
      <w:r w:rsidR="00473942" w:rsidRPr="00975BFD">
        <w:rPr>
          <w:rFonts w:eastAsiaTheme="minorEastAsia"/>
          <w:bCs/>
          <w:lang w:eastAsia="zh-CN"/>
        </w:rPr>
        <w:t>8</w:t>
      </w:r>
      <w:r w:rsidRPr="00975BFD">
        <w:rPr>
          <w:bCs/>
        </w:rPr>
        <w:tab/>
        <w:t>SEAL-X</w:t>
      </w:r>
      <w:bookmarkEnd w:id="176"/>
      <w:bookmarkEnd w:id="177"/>
    </w:p>
    <w:p w14:paraId="2B3A2D07" w14:textId="77777777" w:rsidR="0039271C" w:rsidRPr="00975BFD" w:rsidRDefault="00632768">
      <w:r w:rsidRPr="00975BFD">
        <w:t>The interactions between the NSCE servers and other SEAL servers are generically referred to as SEAL</w:t>
      </w:r>
      <w:r w:rsidRPr="00975BFD">
        <w:noBreakHyphen/>
        <w:t>X reference point. The specific SEAL server interactions corresponding to SEAL-X are described in 3GPP TS 23.434 [2].</w:t>
      </w:r>
    </w:p>
    <w:p w14:paraId="71DE34E4" w14:textId="77777777" w:rsidR="0039271C" w:rsidRPr="00975BFD" w:rsidRDefault="00632768">
      <w:pPr>
        <w:pStyle w:val="Heading1"/>
      </w:pPr>
      <w:bookmarkStart w:id="178" w:name="_Toc25613509"/>
      <w:bookmarkStart w:id="179" w:name="_Toc134011719"/>
      <w:bookmarkStart w:id="180" w:name="_Toc106116327"/>
      <w:bookmarkStart w:id="181" w:name="_Toc19026903"/>
      <w:bookmarkStart w:id="182" w:name="_Toc19036504"/>
      <w:bookmarkStart w:id="183" w:name="_Toc25613773"/>
      <w:bookmarkStart w:id="184" w:name="_Toc19037502"/>
      <w:bookmarkStart w:id="185" w:name="_Toc25612806"/>
      <w:bookmarkStart w:id="186" w:name="_Toc19034314"/>
      <w:bookmarkStart w:id="187" w:name="_Toc6527"/>
      <w:bookmarkStart w:id="188" w:name="_Toc29234024"/>
      <w:bookmarkStart w:id="189" w:name="_Toc27161514"/>
      <w:bookmarkStart w:id="190" w:name="_Toc25612648"/>
      <w:bookmarkStart w:id="191" w:name="_Toc19026799"/>
      <w:bookmarkStart w:id="192" w:name="_Toc19034201"/>
      <w:bookmarkStart w:id="193" w:name="_Toc25613615"/>
      <w:bookmarkStart w:id="194" w:name="_Toc19036391"/>
      <w:bookmarkStart w:id="195" w:name="_Toc25613351"/>
      <w:bookmarkStart w:id="196" w:name="_Toc19037389"/>
      <w:bookmarkStart w:id="197" w:name="_Toc14352770"/>
      <w:bookmarkStart w:id="198" w:name="_Toc170686057"/>
      <w:r w:rsidRPr="00975BFD">
        <w:rPr>
          <w:rFonts w:eastAsia="SimSun"/>
          <w:lang w:eastAsia="zh-CN"/>
        </w:rPr>
        <w:t>8</w:t>
      </w:r>
      <w:r w:rsidRPr="00975BFD">
        <w:tab/>
        <w:t>Identities and commonly used values</w:t>
      </w:r>
      <w:bookmarkEnd w:id="178"/>
      <w:bookmarkEnd w:id="179"/>
      <w:bookmarkEnd w:id="180"/>
      <w:bookmarkEnd w:id="181"/>
      <w:bookmarkEnd w:id="182"/>
      <w:bookmarkEnd w:id="183"/>
      <w:bookmarkEnd w:id="184"/>
      <w:bookmarkEnd w:id="185"/>
      <w:bookmarkEnd w:id="186"/>
      <w:bookmarkEnd w:id="187"/>
      <w:bookmarkEnd w:id="188"/>
      <w:bookmarkEnd w:id="189"/>
      <w:bookmarkEnd w:id="198"/>
    </w:p>
    <w:p w14:paraId="749FF660" w14:textId="77777777" w:rsidR="0039271C" w:rsidRPr="00975BFD" w:rsidRDefault="00632768">
      <w:pPr>
        <w:pStyle w:val="Heading2"/>
      </w:pPr>
      <w:bookmarkStart w:id="199" w:name="_Toc134011720"/>
      <w:bookmarkStart w:id="200" w:name="_Toc101258815"/>
      <w:bookmarkStart w:id="201" w:name="_Toc104796539"/>
      <w:bookmarkStart w:id="202" w:name="_Toc19034315"/>
      <w:bookmarkStart w:id="203" w:name="_Toc25612807"/>
      <w:bookmarkStart w:id="204" w:name="_Toc19037503"/>
      <w:bookmarkStart w:id="205" w:name="_Toc25613774"/>
      <w:bookmarkStart w:id="206" w:name="_Toc25613510"/>
      <w:bookmarkStart w:id="207" w:name="_Toc19026904"/>
      <w:bookmarkStart w:id="208" w:name="_Toc19036505"/>
      <w:bookmarkStart w:id="209" w:name="_Toc170686058"/>
      <w:r w:rsidRPr="00975BFD">
        <w:t>8.1</w:t>
      </w:r>
      <w:r w:rsidRPr="00975BFD">
        <w:tab/>
        <w:t>General</w:t>
      </w:r>
      <w:bookmarkEnd w:id="199"/>
      <w:bookmarkEnd w:id="200"/>
      <w:bookmarkEnd w:id="201"/>
      <w:bookmarkEnd w:id="209"/>
    </w:p>
    <w:p w14:paraId="37BBC247" w14:textId="77777777" w:rsidR="0039271C" w:rsidRPr="00975BFD" w:rsidRDefault="00632768">
      <w:r w:rsidRPr="00975BFD">
        <w:t>The common identities for SEAL refer to TS 23.434[</w:t>
      </w:r>
      <w:r w:rsidRPr="00975BFD">
        <w:rPr>
          <w:rFonts w:eastAsiaTheme="minorEastAsia"/>
          <w:lang w:eastAsia="zh-CN"/>
        </w:rPr>
        <w:t>2</w:t>
      </w:r>
      <w:r w:rsidRPr="00975BFD">
        <w:t xml:space="preserve">]. The following clauses list the additional identities and commonly used values </w:t>
      </w:r>
      <w:r w:rsidRPr="00975BFD">
        <w:rPr>
          <w:lang w:eastAsia="zh-CN"/>
        </w:rPr>
        <w:t>for Network Slice Capability Enablement</w:t>
      </w:r>
      <w:r w:rsidRPr="00975BFD">
        <w:t xml:space="preserve">. </w:t>
      </w:r>
    </w:p>
    <w:p w14:paraId="3918EBF2" w14:textId="77777777" w:rsidR="0039271C" w:rsidRPr="00975BFD" w:rsidRDefault="00632768">
      <w:pPr>
        <w:pStyle w:val="Heading2"/>
      </w:pPr>
      <w:bookmarkStart w:id="210" w:name="_Toc101258817"/>
      <w:bookmarkStart w:id="211" w:name="_Toc134011721"/>
      <w:bookmarkStart w:id="212" w:name="_Toc104796541"/>
      <w:bookmarkStart w:id="213" w:name="_Toc170686059"/>
      <w:r w:rsidRPr="00975BFD">
        <w:t>8.2</w:t>
      </w:r>
      <w:r w:rsidRPr="00975BFD">
        <w:tab/>
        <w:t>NSCE server ID</w:t>
      </w:r>
      <w:bookmarkEnd w:id="210"/>
      <w:bookmarkEnd w:id="211"/>
      <w:bookmarkEnd w:id="212"/>
      <w:bookmarkEnd w:id="213"/>
    </w:p>
    <w:p w14:paraId="0C2067B4" w14:textId="77777777" w:rsidR="0039271C" w:rsidRPr="00975BFD" w:rsidRDefault="00632768">
      <w:r w:rsidRPr="00975BFD">
        <w:t>The NSCE server ID uniquely identifies the Network Slice Capability enablement server.</w:t>
      </w:r>
    </w:p>
    <w:p w14:paraId="52370E20" w14:textId="77777777" w:rsidR="0039271C" w:rsidRPr="00975BFD" w:rsidRDefault="00632768">
      <w:pPr>
        <w:pStyle w:val="Heading2"/>
      </w:pPr>
      <w:bookmarkStart w:id="214" w:name="_Toc101258818"/>
      <w:bookmarkStart w:id="215" w:name="_Toc134011722"/>
      <w:bookmarkStart w:id="216" w:name="_Toc104796542"/>
      <w:bookmarkStart w:id="217" w:name="_Toc170686060"/>
      <w:r w:rsidRPr="00975BFD">
        <w:t>8.3</w:t>
      </w:r>
      <w:r w:rsidRPr="00975BFD">
        <w:tab/>
        <w:t>NSCE client ID</w:t>
      </w:r>
      <w:bookmarkEnd w:id="214"/>
      <w:bookmarkEnd w:id="215"/>
      <w:bookmarkEnd w:id="216"/>
      <w:bookmarkEnd w:id="217"/>
    </w:p>
    <w:p w14:paraId="2525C222" w14:textId="77777777" w:rsidR="0039271C" w:rsidRPr="00975BFD" w:rsidRDefault="00632768">
      <w:r w:rsidRPr="00975BFD">
        <w:t>The Network Slice Capability enablement client ID identifies a particular NSCE client.</w:t>
      </w:r>
    </w:p>
    <w:p w14:paraId="34956A65" w14:textId="77777777" w:rsidR="0039271C" w:rsidRPr="00975BFD" w:rsidRDefault="00632768">
      <w:pPr>
        <w:pStyle w:val="Heading2"/>
        <w:rPr>
          <w:bCs/>
        </w:rPr>
      </w:pPr>
      <w:bookmarkStart w:id="218" w:name="_Toc134011723"/>
      <w:bookmarkStart w:id="219" w:name="_Toc104796545"/>
      <w:bookmarkStart w:id="220" w:name="_Toc101258821"/>
      <w:bookmarkStart w:id="221" w:name="_Toc170686061"/>
      <w:r w:rsidRPr="00975BFD">
        <w:rPr>
          <w:bCs/>
        </w:rPr>
        <w:t>8.4</w:t>
      </w:r>
      <w:r w:rsidRPr="00975BFD">
        <w:rPr>
          <w:bCs/>
        </w:rPr>
        <w:tab/>
      </w:r>
      <w:r w:rsidRPr="00975BFD">
        <w:rPr>
          <w:rFonts w:eastAsia="SimSun"/>
          <w:bCs/>
        </w:rPr>
        <w:t xml:space="preserve">Network </w:t>
      </w:r>
      <w:r w:rsidRPr="00975BFD">
        <w:rPr>
          <w:bCs/>
        </w:rPr>
        <w:t xml:space="preserve">Slice </w:t>
      </w:r>
      <w:r w:rsidRPr="00975BFD">
        <w:rPr>
          <w:rFonts w:eastAsia="SimSun"/>
          <w:bCs/>
        </w:rPr>
        <w:t xml:space="preserve">related </w:t>
      </w:r>
      <w:r w:rsidRPr="00975BFD">
        <w:rPr>
          <w:bCs/>
        </w:rPr>
        <w:t>Identifier</w:t>
      </w:r>
      <w:bookmarkEnd w:id="218"/>
      <w:bookmarkEnd w:id="221"/>
    </w:p>
    <w:p w14:paraId="631F6893" w14:textId="77777777" w:rsidR="0039271C" w:rsidRPr="00975BFD" w:rsidRDefault="00632768">
      <w:r w:rsidRPr="00975BFD">
        <w:t xml:space="preserve">The network slice related identifier identifies the network slice, which is </w:t>
      </w:r>
      <w:r w:rsidRPr="00975BFD">
        <w:rPr>
          <w:kern w:val="2"/>
        </w:rPr>
        <w:t>mapped to the VAL application.</w:t>
      </w:r>
    </w:p>
    <w:p w14:paraId="46FBBEF8" w14:textId="77777777" w:rsidR="0039271C" w:rsidRPr="00975BFD" w:rsidRDefault="00632768">
      <w:r w:rsidRPr="00975BFD">
        <w:t xml:space="preserve">The identifier of the network slice </w:t>
      </w:r>
      <w:r w:rsidRPr="00975BFD">
        <w:rPr>
          <w:kern w:val="2"/>
        </w:rPr>
        <w:t xml:space="preserve">is </w:t>
      </w:r>
      <w:r w:rsidRPr="00975BFD">
        <w:t>either S-NSSAI defined in 5.15.2.1 TS 23.501[</w:t>
      </w:r>
      <w:r w:rsidRPr="00975BFD">
        <w:rPr>
          <w:rFonts w:eastAsia="SimSun"/>
          <w:lang w:eastAsia="zh-CN"/>
        </w:rPr>
        <w:t>16</w:t>
      </w:r>
      <w:r w:rsidRPr="00975BFD">
        <w:t>], or External Network Slice Information (ENSI) defined in TS 33.501[</w:t>
      </w:r>
      <w:r w:rsidRPr="00975BFD">
        <w:rPr>
          <w:rFonts w:eastAsiaTheme="minorEastAsia"/>
          <w:lang w:eastAsia="zh-CN"/>
        </w:rPr>
        <w:t>14</w:t>
      </w:r>
      <w:r w:rsidRPr="00975BFD">
        <w:t>].</w:t>
      </w:r>
    </w:p>
    <w:p w14:paraId="42DA1BB1" w14:textId="77777777" w:rsidR="0039271C" w:rsidRPr="00975BFD" w:rsidRDefault="00632768">
      <w:pPr>
        <w:rPr>
          <w:kern w:val="2"/>
        </w:rPr>
      </w:pPr>
      <w:r w:rsidRPr="00975BFD">
        <w:t xml:space="preserve">Based on the operator’s policy, </w:t>
      </w:r>
      <w:r w:rsidRPr="00975BFD">
        <w:rPr>
          <w:kern w:val="2"/>
        </w:rPr>
        <w:t xml:space="preserve">if the service applies for a certain network slice instance, </w:t>
      </w:r>
      <w:r w:rsidRPr="00975BFD">
        <w:t>the identifier of Network Slice instance is used, i.e. NSI ID as defined in TS 23.501 or ENSI. If used, the NSI ID is associated with S-NSSAI.</w:t>
      </w:r>
    </w:p>
    <w:p w14:paraId="446528D9" w14:textId="77777777" w:rsidR="0039271C" w:rsidRPr="00975BFD" w:rsidRDefault="00632768">
      <w:pPr>
        <w:pStyle w:val="Heading2"/>
      </w:pPr>
      <w:bookmarkStart w:id="222" w:name="_Toc134011724"/>
      <w:bookmarkStart w:id="223" w:name="_Toc170686062"/>
      <w:r w:rsidRPr="00975BFD">
        <w:t>8.</w:t>
      </w:r>
      <w:r w:rsidRPr="00975BFD">
        <w:rPr>
          <w:rFonts w:eastAsiaTheme="minorEastAsia"/>
          <w:lang w:eastAsia="zh-CN"/>
        </w:rPr>
        <w:t>5</w:t>
      </w:r>
      <w:r w:rsidRPr="00975BFD">
        <w:tab/>
        <w:t>Slice coverage area</w:t>
      </w:r>
      <w:bookmarkEnd w:id="219"/>
      <w:bookmarkEnd w:id="220"/>
      <w:bookmarkEnd w:id="222"/>
      <w:bookmarkEnd w:id="223"/>
    </w:p>
    <w:p w14:paraId="77DCD49C" w14:textId="77777777" w:rsidR="0039271C" w:rsidRPr="00975BFD" w:rsidRDefault="00632768">
      <w:pPr>
        <w:rPr>
          <w:rFonts w:ascii="SimSun" w:hAnsi="SimSun"/>
        </w:rPr>
      </w:pPr>
      <w:r w:rsidRPr="00975BFD">
        <w:t>The slice coverage area is the area where the network slice is available in the whole PLMN or in one or more Tracking Areas of the PLMN.</w:t>
      </w:r>
      <w:r w:rsidRPr="00975BFD">
        <w:rPr>
          <w:lang w:eastAsia="zh-CN"/>
        </w:rPr>
        <w:t xml:space="preserve"> The </w:t>
      </w:r>
      <w:r w:rsidRPr="00975BFD">
        <w:t>slice coverage area</w:t>
      </w:r>
      <w:r w:rsidRPr="00975BFD">
        <w:rPr>
          <w:lang w:eastAsia="zh-CN"/>
        </w:rPr>
        <w:t xml:space="preserve"> can be expressed as a Topological Service Area (e.g. a list of TA), a Geographical Service Area (e.g. geographical coordinates) or both.</w:t>
      </w:r>
    </w:p>
    <w:p w14:paraId="6DD56552" w14:textId="77777777" w:rsidR="0039271C" w:rsidRPr="00975BFD" w:rsidRDefault="00632768">
      <w:pPr>
        <w:pStyle w:val="Heading2"/>
      </w:pPr>
      <w:bookmarkStart w:id="224" w:name="_Toc134011725"/>
      <w:bookmarkStart w:id="225" w:name="_Toc104796546"/>
      <w:bookmarkStart w:id="226" w:name="_Toc101258822"/>
      <w:bookmarkStart w:id="227" w:name="_Toc170686063"/>
      <w:r w:rsidRPr="00975BFD">
        <w:t>8.</w:t>
      </w:r>
      <w:r w:rsidRPr="00975BFD">
        <w:rPr>
          <w:rFonts w:eastAsiaTheme="minorEastAsia"/>
          <w:lang w:eastAsia="zh-CN"/>
        </w:rPr>
        <w:t>6</w:t>
      </w:r>
      <w:r w:rsidRPr="00975BFD">
        <w:tab/>
        <w:t xml:space="preserve">NSCE </w:t>
      </w:r>
      <w:r w:rsidRPr="00975BFD">
        <w:rPr>
          <w:lang w:eastAsia="zh-CN"/>
        </w:rPr>
        <w:t>s</w:t>
      </w:r>
      <w:r w:rsidRPr="00975BFD">
        <w:t>ervice area</w:t>
      </w:r>
      <w:bookmarkEnd w:id="224"/>
      <w:bookmarkEnd w:id="225"/>
      <w:bookmarkEnd w:id="226"/>
      <w:bookmarkEnd w:id="227"/>
    </w:p>
    <w:p w14:paraId="2E9CF659" w14:textId="77777777" w:rsidR="0039271C" w:rsidRPr="00975BFD" w:rsidRDefault="00632768">
      <w:r w:rsidRPr="00975BFD">
        <w:rPr>
          <w:lang w:eastAsia="zh-CN"/>
        </w:rPr>
        <w:t xml:space="preserve">The NSCE service area is the area where the Network Slice Capability Enablement server owner provides its services. It is equal to the collection of coverage area of slices it can enable. </w:t>
      </w:r>
    </w:p>
    <w:p w14:paraId="56A37C0A" w14:textId="77777777" w:rsidR="0039271C" w:rsidRPr="00975BFD" w:rsidRDefault="00632768">
      <w:r w:rsidRPr="00975BFD">
        <w:rPr>
          <w:lang w:eastAsia="zh-CN"/>
        </w:rPr>
        <w:t xml:space="preserve">The NSCE service area can be expressed as a Topological Service Area (e.g. a list of TA), a Geographical Service Area (e.g. geographical coordinates) or both.  </w:t>
      </w:r>
    </w:p>
    <w:p w14:paraId="58DA5EF4" w14:textId="77777777" w:rsidR="0039271C" w:rsidRPr="00975BFD" w:rsidRDefault="00632768">
      <w:pPr>
        <w:pStyle w:val="NO"/>
      </w:pPr>
      <w:r w:rsidRPr="00975BFD">
        <w:t>NOTE:</w:t>
      </w:r>
      <w:r w:rsidRPr="00975BFD">
        <w:tab/>
        <w:t xml:space="preserve">The NSCE server service area </w:t>
      </w:r>
      <w:r w:rsidRPr="00975BFD">
        <w:rPr>
          <w:lang w:eastAsia="zh-CN"/>
        </w:rPr>
        <w:t>shall</w:t>
      </w:r>
      <w:r w:rsidRPr="00975BFD">
        <w:t xml:space="preserve"> not smaller than the collection of slice(s) coverage area(s) the NSCE server can enable.</w:t>
      </w:r>
    </w:p>
    <w:p w14:paraId="4C798FE1" w14:textId="77777777" w:rsidR="0039271C" w:rsidRPr="00975BFD" w:rsidRDefault="00632768">
      <w:pPr>
        <w:pStyle w:val="Heading1"/>
      </w:pPr>
      <w:bookmarkStart w:id="228" w:name="_Toc106116330"/>
      <w:bookmarkStart w:id="229" w:name="_Toc134011726"/>
      <w:bookmarkStart w:id="230" w:name="_Toc27161520"/>
      <w:bookmarkStart w:id="231" w:name="_Toc31746"/>
      <w:bookmarkStart w:id="232" w:name="_Toc29234030"/>
      <w:bookmarkStart w:id="233" w:name="_Toc170686064"/>
      <w:bookmarkEnd w:id="190"/>
      <w:bookmarkEnd w:id="191"/>
      <w:bookmarkEnd w:id="192"/>
      <w:bookmarkEnd w:id="193"/>
      <w:bookmarkEnd w:id="194"/>
      <w:bookmarkEnd w:id="195"/>
      <w:bookmarkEnd w:id="196"/>
      <w:bookmarkEnd w:id="197"/>
      <w:bookmarkEnd w:id="202"/>
      <w:bookmarkEnd w:id="203"/>
      <w:bookmarkEnd w:id="204"/>
      <w:bookmarkEnd w:id="205"/>
      <w:bookmarkEnd w:id="206"/>
      <w:bookmarkEnd w:id="207"/>
      <w:bookmarkEnd w:id="208"/>
      <w:r w:rsidRPr="00975BFD">
        <w:rPr>
          <w:rFonts w:eastAsia="SimSun"/>
          <w:lang w:eastAsia="zh-CN"/>
        </w:rPr>
        <w:t>9</w:t>
      </w:r>
      <w:r w:rsidRPr="00975BFD">
        <w:tab/>
        <w:t>Procedures and information flows</w:t>
      </w:r>
      <w:bookmarkEnd w:id="228"/>
      <w:bookmarkEnd w:id="229"/>
      <w:bookmarkEnd w:id="230"/>
      <w:bookmarkEnd w:id="231"/>
      <w:bookmarkEnd w:id="232"/>
      <w:bookmarkEnd w:id="233"/>
    </w:p>
    <w:p w14:paraId="6E919163" w14:textId="77777777" w:rsidR="0039271C" w:rsidRPr="00975BFD" w:rsidRDefault="00632768">
      <w:pPr>
        <w:pStyle w:val="Heading2"/>
        <w:rPr>
          <w:rFonts w:eastAsiaTheme="minorEastAsia"/>
          <w:lang w:eastAsia="zh-CN"/>
        </w:rPr>
      </w:pPr>
      <w:bookmarkStart w:id="234" w:name="_Toc106116331"/>
      <w:bookmarkStart w:id="235" w:name="_Toc4714"/>
      <w:bookmarkStart w:id="236" w:name="_Toc134011727"/>
      <w:bookmarkStart w:id="237" w:name="_Toc29234031"/>
      <w:bookmarkStart w:id="238" w:name="_Toc25613616"/>
      <w:bookmarkStart w:id="239" w:name="_Toc19034202"/>
      <w:bookmarkStart w:id="240" w:name="_Toc19037390"/>
      <w:bookmarkStart w:id="241" w:name="_Toc19026800"/>
      <w:bookmarkStart w:id="242" w:name="_Toc25613352"/>
      <w:bookmarkStart w:id="243" w:name="_Toc14352771"/>
      <w:bookmarkStart w:id="244" w:name="_Toc19036392"/>
      <w:bookmarkStart w:id="245" w:name="_Toc25612649"/>
      <w:bookmarkStart w:id="246" w:name="_Toc27161521"/>
      <w:bookmarkStart w:id="247" w:name="_Toc170686065"/>
      <w:r w:rsidRPr="00975BFD">
        <w:rPr>
          <w:rFonts w:eastAsia="SimSun"/>
          <w:lang w:eastAsia="zh-CN"/>
        </w:rPr>
        <w:t>9</w:t>
      </w:r>
      <w:r w:rsidRPr="00975BFD">
        <w:t>.1</w:t>
      </w:r>
      <w:r w:rsidRPr="00975BFD">
        <w:tab/>
        <w:t>General</w:t>
      </w:r>
      <w:bookmarkEnd w:id="234"/>
      <w:bookmarkEnd w:id="235"/>
      <w:bookmarkEnd w:id="236"/>
      <w:bookmarkEnd w:id="237"/>
      <w:bookmarkEnd w:id="247"/>
    </w:p>
    <w:p w14:paraId="61837D52" w14:textId="77777777" w:rsidR="0039271C" w:rsidRPr="00975BFD" w:rsidRDefault="00632768">
      <w:pPr>
        <w:pStyle w:val="Heading3"/>
        <w:rPr>
          <w:bCs/>
        </w:rPr>
      </w:pPr>
      <w:bookmarkStart w:id="248" w:name="_Toc134011728"/>
      <w:bookmarkStart w:id="249" w:name="_Toc170686066"/>
      <w:r w:rsidRPr="00975BFD">
        <w:rPr>
          <w:bCs/>
        </w:rPr>
        <w:t>9.1.1</w:t>
      </w:r>
      <w:r w:rsidRPr="00975BFD">
        <w:rPr>
          <w:bCs/>
        </w:rPr>
        <w:tab/>
        <w:t>Common Information Elements</w:t>
      </w:r>
      <w:bookmarkEnd w:id="248"/>
      <w:bookmarkEnd w:id="249"/>
    </w:p>
    <w:p w14:paraId="0C6BA475" w14:textId="77777777" w:rsidR="0039271C" w:rsidRPr="00975BFD" w:rsidRDefault="00632768">
      <w:pPr>
        <w:keepNext/>
        <w:keepLines/>
        <w:widowControl w:val="0"/>
        <w:spacing w:before="120"/>
        <w:ind w:left="1134" w:hanging="1134"/>
        <w:outlineLvl w:val="2"/>
        <w:rPr>
          <w:rFonts w:ascii="Arial" w:hAnsi="Arial"/>
          <w:bCs/>
          <w:sz w:val="28"/>
          <w:szCs w:val="28"/>
          <w:lang w:eastAsia="zh-CN"/>
        </w:rPr>
      </w:pPr>
      <w:r w:rsidRPr="00975BFD">
        <w:rPr>
          <w:rFonts w:ascii="Arial" w:hAnsi="Arial"/>
          <w:bCs/>
          <w:sz w:val="28"/>
          <w:szCs w:val="28"/>
          <w:lang w:eastAsia="zh-CN"/>
        </w:rPr>
        <w:t>9.1.1.1</w:t>
      </w:r>
      <w:r w:rsidRPr="00975BFD">
        <w:rPr>
          <w:rFonts w:ascii="Arial" w:hAnsi="Arial"/>
          <w:bCs/>
          <w:sz w:val="28"/>
          <w:szCs w:val="28"/>
          <w:lang w:eastAsia="zh-CN"/>
        </w:rPr>
        <w:tab/>
        <w:t>General</w:t>
      </w:r>
    </w:p>
    <w:p w14:paraId="1890E50A" w14:textId="77777777" w:rsidR="0039271C" w:rsidRPr="00975BFD" w:rsidRDefault="00632768">
      <w:r w:rsidRPr="00975BFD">
        <w:t>This clause provides descriptions for Information Elements which are commonly used in several procedures.</w:t>
      </w:r>
    </w:p>
    <w:p w14:paraId="09AF5D85" w14:textId="77777777" w:rsidR="0039271C" w:rsidRPr="00975BFD" w:rsidRDefault="00632768">
      <w:pPr>
        <w:pStyle w:val="Heading4"/>
        <w:rPr>
          <w:bCs/>
        </w:rPr>
      </w:pPr>
      <w:bookmarkStart w:id="250" w:name="_Toc134011729"/>
      <w:bookmarkStart w:id="251" w:name="_Toc170686067"/>
      <w:r w:rsidRPr="00975BFD">
        <w:rPr>
          <w:bCs/>
        </w:rPr>
        <w:t>9.1.1.</w:t>
      </w:r>
      <w:r w:rsidRPr="00975BFD">
        <w:rPr>
          <w:rFonts w:eastAsiaTheme="minorEastAsia"/>
          <w:bCs/>
          <w:lang w:eastAsia="zh-CN"/>
        </w:rPr>
        <w:t>2</w:t>
      </w:r>
      <w:r w:rsidRPr="00975BFD">
        <w:rPr>
          <w:bCs/>
        </w:rPr>
        <w:tab/>
        <w:t>Service requirement</w:t>
      </w:r>
      <w:bookmarkEnd w:id="250"/>
      <w:bookmarkEnd w:id="251"/>
    </w:p>
    <w:p w14:paraId="27A3633A" w14:textId="77777777" w:rsidR="0039271C" w:rsidRPr="00975BFD" w:rsidRDefault="00632768">
      <w:r w:rsidRPr="00975BFD">
        <w:t>The service requirement indicat</w:t>
      </w:r>
      <w:r w:rsidRPr="00975BFD">
        <w:rPr>
          <w:rFonts w:eastAsiaTheme="minorEastAsia"/>
          <w:lang w:eastAsia="zh-CN"/>
        </w:rPr>
        <w:t>es</w:t>
      </w:r>
      <w:r w:rsidRPr="00975BFD">
        <w:t xml:space="preserve"> the </w:t>
      </w:r>
      <w:r w:rsidRPr="00975BFD">
        <w:rPr>
          <w:kern w:val="2"/>
        </w:rPr>
        <w:t>VAL application requirements pertaining to the slice(s).</w:t>
      </w:r>
      <w:r w:rsidRPr="00975BFD">
        <w:t xml:space="preserve"> </w:t>
      </w:r>
    </w:p>
    <w:p w14:paraId="42226C7B" w14:textId="77777777" w:rsidR="0039271C" w:rsidRPr="00975BFD" w:rsidRDefault="00632768">
      <w:pPr>
        <w:pStyle w:val="TH"/>
      </w:pPr>
      <w:r w:rsidRPr="00975BFD">
        <w:t>Table 9.1.1.</w:t>
      </w:r>
      <w:r w:rsidRPr="00975BFD">
        <w:rPr>
          <w:rFonts w:eastAsiaTheme="minorEastAsia"/>
          <w:lang w:eastAsia="zh-CN"/>
        </w:rPr>
        <w:t>2</w:t>
      </w:r>
      <w:r w:rsidRPr="00975BFD">
        <w:t>-1: Service requirement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2B48164" w14:textId="77777777">
        <w:trPr>
          <w:jc w:val="center"/>
        </w:trPr>
        <w:tc>
          <w:tcPr>
            <w:tcW w:w="2880" w:type="dxa"/>
            <w:tcBorders>
              <w:top w:val="single" w:sz="4" w:space="0" w:color="000000"/>
              <w:left w:val="single" w:sz="4" w:space="0" w:color="000000"/>
              <w:bottom w:val="single" w:sz="4" w:space="0" w:color="000000"/>
              <w:right w:val="nil"/>
            </w:tcBorders>
          </w:tcPr>
          <w:p w14:paraId="3DA87E4E"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04024517"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6213328" w14:textId="77777777" w:rsidR="0039271C" w:rsidRPr="00975BFD" w:rsidRDefault="00632768">
            <w:pPr>
              <w:pStyle w:val="TAH"/>
              <w:rPr>
                <w:kern w:val="2"/>
              </w:rPr>
            </w:pPr>
            <w:r w:rsidRPr="00975BFD">
              <w:rPr>
                <w:kern w:val="2"/>
              </w:rPr>
              <w:t>Description</w:t>
            </w:r>
          </w:p>
        </w:tc>
      </w:tr>
      <w:tr w:rsidR="0039271C" w:rsidRPr="00975BFD" w14:paraId="4C936CC8" w14:textId="77777777">
        <w:trPr>
          <w:jc w:val="center"/>
        </w:trPr>
        <w:tc>
          <w:tcPr>
            <w:tcW w:w="2880" w:type="dxa"/>
            <w:tcBorders>
              <w:top w:val="single" w:sz="4" w:space="0" w:color="000000"/>
              <w:left w:val="single" w:sz="4" w:space="0" w:color="000000"/>
              <w:bottom w:val="single" w:sz="4" w:space="0" w:color="000000"/>
              <w:right w:val="nil"/>
            </w:tcBorders>
          </w:tcPr>
          <w:p w14:paraId="01D49679"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539D5BD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6D88C83" w14:textId="77777777" w:rsidR="0039271C" w:rsidRPr="00975BFD" w:rsidRDefault="00632768">
            <w:pPr>
              <w:pStyle w:val="TAL"/>
              <w:rPr>
                <w:kern w:val="2"/>
              </w:rPr>
            </w:pPr>
            <w:r w:rsidRPr="00975BFD">
              <w:rPr>
                <w:kern w:val="2"/>
              </w:rPr>
              <w:t>The identification of the application ID related with the service requirement.</w:t>
            </w:r>
          </w:p>
        </w:tc>
      </w:tr>
      <w:tr w:rsidR="0039271C" w:rsidRPr="00975BFD" w14:paraId="429BB5AB" w14:textId="77777777">
        <w:trPr>
          <w:jc w:val="center"/>
        </w:trPr>
        <w:tc>
          <w:tcPr>
            <w:tcW w:w="2880" w:type="dxa"/>
            <w:tcBorders>
              <w:top w:val="single" w:sz="4" w:space="0" w:color="000000"/>
              <w:left w:val="single" w:sz="4" w:space="0" w:color="000000"/>
              <w:bottom w:val="single" w:sz="4" w:space="0" w:color="000000"/>
              <w:right w:val="nil"/>
            </w:tcBorders>
          </w:tcPr>
          <w:p w14:paraId="4EC123C6" w14:textId="77777777" w:rsidR="0039271C" w:rsidRPr="00975BFD" w:rsidRDefault="00632768">
            <w:pPr>
              <w:pStyle w:val="TAL"/>
              <w:rPr>
                <w:kern w:val="2"/>
              </w:rPr>
            </w:pPr>
            <w:r w:rsidRPr="00975BFD">
              <w:rPr>
                <w:kern w:val="2"/>
              </w:rPr>
              <w:t>VAL service KPIs</w:t>
            </w:r>
          </w:p>
        </w:tc>
        <w:tc>
          <w:tcPr>
            <w:tcW w:w="1440" w:type="dxa"/>
            <w:tcBorders>
              <w:top w:val="single" w:sz="4" w:space="0" w:color="000000"/>
              <w:left w:val="single" w:sz="4" w:space="0" w:color="000000"/>
              <w:bottom w:val="single" w:sz="4" w:space="0" w:color="000000"/>
              <w:right w:val="nil"/>
            </w:tcBorders>
          </w:tcPr>
          <w:p w14:paraId="62864B14"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4FB2A89" w14:textId="77777777" w:rsidR="0039271C" w:rsidRPr="00975BFD" w:rsidRDefault="00632768">
            <w:pPr>
              <w:pStyle w:val="TAL"/>
              <w:rPr>
                <w:kern w:val="2"/>
              </w:rPr>
            </w:pPr>
            <w:r w:rsidRPr="00975BFD">
              <w:rPr>
                <w:kern w:val="2"/>
              </w:rPr>
              <w:t>KPIs including application QoS requirements (latency, error rates, throughput, jitter,..)</w:t>
            </w:r>
          </w:p>
        </w:tc>
      </w:tr>
      <w:tr w:rsidR="0039271C" w:rsidRPr="00975BFD" w14:paraId="3F23650F" w14:textId="77777777">
        <w:trPr>
          <w:trHeight w:val="272"/>
          <w:jc w:val="center"/>
        </w:trPr>
        <w:tc>
          <w:tcPr>
            <w:tcW w:w="2880" w:type="dxa"/>
            <w:tcBorders>
              <w:top w:val="single" w:sz="4" w:space="0" w:color="000000"/>
              <w:left w:val="single" w:sz="4" w:space="0" w:color="000000"/>
              <w:bottom w:val="single" w:sz="4" w:space="0" w:color="000000"/>
              <w:right w:val="nil"/>
            </w:tcBorders>
          </w:tcPr>
          <w:p w14:paraId="6A952A2D" w14:textId="77777777" w:rsidR="0039271C" w:rsidRPr="00975BFD" w:rsidRDefault="00632768">
            <w:pPr>
              <w:pStyle w:val="TAL"/>
              <w:rPr>
                <w:kern w:val="2"/>
              </w:rPr>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777FDE0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F74CE83" w14:textId="77777777" w:rsidR="0039271C" w:rsidRPr="00975BFD" w:rsidRDefault="00632768">
            <w:pPr>
              <w:pStyle w:val="TAL"/>
              <w:rPr>
                <w:kern w:val="2"/>
              </w:rPr>
            </w:pPr>
            <w:r w:rsidRPr="00975BFD">
              <w:rPr>
                <w:kern w:val="2"/>
              </w:rPr>
              <w:t>Identifier of network slice for which the request applies</w:t>
            </w:r>
          </w:p>
        </w:tc>
      </w:tr>
      <w:tr w:rsidR="0039271C" w:rsidRPr="00975BFD" w14:paraId="6295C661" w14:textId="77777777">
        <w:trPr>
          <w:jc w:val="center"/>
        </w:trPr>
        <w:tc>
          <w:tcPr>
            <w:tcW w:w="2880" w:type="dxa"/>
            <w:tcBorders>
              <w:top w:val="single" w:sz="4" w:space="0" w:color="000000"/>
              <w:left w:val="single" w:sz="4" w:space="0" w:color="000000"/>
              <w:bottom w:val="single" w:sz="4" w:space="0" w:color="000000"/>
              <w:right w:val="nil"/>
            </w:tcBorders>
          </w:tcPr>
          <w:p w14:paraId="4BE8D8D3" w14:textId="77777777" w:rsidR="0039271C" w:rsidRPr="00975BFD" w:rsidRDefault="00632768">
            <w:pPr>
              <w:pStyle w:val="TAL"/>
              <w:rPr>
                <w:kern w:val="2"/>
              </w:rPr>
            </w:pPr>
            <w:r w:rsidRPr="00975BFD">
              <w:rPr>
                <w:kern w:val="2"/>
              </w:rPr>
              <w:t>Application layer Service Profile</w:t>
            </w:r>
          </w:p>
        </w:tc>
        <w:tc>
          <w:tcPr>
            <w:tcW w:w="1440" w:type="dxa"/>
            <w:tcBorders>
              <w:top w:val="single" w:sz="4" w:space="0" w:color="000000"/>
              <w:left w:val="single" w:sz="4" w:space="0" w:color="000000"/>
              <w:bottom w:val="single" w:sz="4" w:space="0" w:color="000000"/>
              <w:right w:val="nil"/>
            </w:tcBorders>
          </w:tcPr>
          <w:p w14:paraId="3ED2F177"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D8641C4" w14:textId="77777777" w:rsidR="0039271C" w:rsidRPr="00975BFD" w:rsidRDefault="00632768">
            <w:pPr>
              <w:pStyle w:val="TAL"/>
              <w:rPr>
                <w:kern w:val="2"/>
              </w:rPr>
            </w:pPr>
            <w:r w:rsidRPr="00975BFD">
              <w:rPr>
                <w:kern w:val="2"/>
              </w:rPr>
              <w:t>The properties of network slice related requirement. If Service Profile is known by the VAL server, it can be provided to the NSCE server. T</w:t>
            </w:r>
            <w:r w:rsidRPr="00975BFD">
              <w:t>he GST defined by GSMA (see clause 2.2 in [5]) and the performance requirements defined in clause 7 TS 22.261 [6] are all considered as input for it.</w:t>
            </w:r>
          </w:p>
        </w:tc>
      </w:tr>
      <w:tr w:rsidR="0039271C" w:rsidRPr="00975BFD" w14:paraId="4B56A68F" w14:textId="77777777">
        <w:trPr>
          <w:jc w:val="center"/>
        </w:trPr>
        <w:tc>
          <w:tcPr>
            <w:tcW w:w="2880" w:type="dxa"/>
            <w:tcBorders>
              <w:top w:val="single" w:sz="4" w:space="0" w:color="000000"/>
              <w:left w:val="single" w:sz="4" w:space="0" w:color="000000"/>
              <w:bottom w:val="single" w:sz="4" w:space="0" w:color="000000"/>
              <w:right w:val="nil"/>
            </w:tcBorders>
          </w:tcPr>
          <w:p w14:paraId="26E870B3" w14:textId="77777777" w:rsidR="0039271C" w:rsidRPr="00975BFD" w:rsidRDefault="00632768">
            <w:pPr>
              <w:pStyle w:val="TAL"/>
              <w:rPr>
                <w:kern w:val="2"/>
              </w:rPr>
            </w:pPr>
            <w:r w:rsidRPr="00975BFD">
              <w:rPr>
                <w:kern w:val="2"/>
              </w:rPr>
              <w:t>Area of interest</w:t>
            </w:r>
          </w:p>
        </w:tc>
        <w:tc>
          <w:tcPr>
            <w:tcW w:w="1440" w:type="dxa"/>
            <w:tcBorders>
              <w:top w:val="single" w:sz="4" w:space="0" w:color="000000"/>
              <w:left w:val="single" w:sz="4" w:space="0" w:color="000000"/>
              <w:bottom w:val="single" w:sz="4" w:space="0" w:color="000000"/>
              <w:right w:val="nil"/>
            </w:tcBorders>
          </w:tcPr>
          <w:p w14:paraId="3E38475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0168771" w14:textId="116B7A80" w:rsidR="0039271C" w:rsidRPr="00975BFD" w:rsidRDefault="00632768">
            <w:pPr>
              <w:pStyle w:val="TAL"/>
              <w:rPr>
                <w:kern w:val="2"/>
              </w:rPr>
            </w:pPr>
            <w:r w:rsidRPr="00975BFD">
              <w:rPr>
                <w:kern w:val="2"/>
              </w:rPr>
              <w:t>The service area for which the requirement applies</w:t>
            </w:r>
            <w:r w:rsidR="00517224">
              <w:rPr>
                <w:rFonts w:eastAsia="SimSun" w:hint="eastAsia"/>
                <w:kern w:val="2"/>
                <w:lang w:val="en-US" w:eastAsia="zh-CN"/>
              </w:rPr>
              <w:t xml:space="preserve">, which can be </w:t>
            </w:r>
            <w:r w:rsidR="00517224">
              <w:rPr>
                <w:lang w:eastAsia="zh-CN"/>
              </w:rPr>
              <w:t xml:space="preserve">expressed as a </w:t>
            </w:r>
            <w:r w:rsidR="00517224">
              <w:rPr>
                <w:rFonts w:hint="eastAsia"/>
                <w:lang w:val="en-US" w:eastAsia="zh-CN"/>
              </w:rPr>
              <w:t>g</w:t>
            </w:r>
            <w:r w:rsidR="00517224">
              <w:rPr>
                <w:lang w:eastAsia="zh-CN"/>
              </w:rPr>
              <w:t xml:space="preserve">eographical </w:t>
            </w:r>
            <w:r w:rsidR="00517224">
              <w:rPr>
                <w:rFonts w:hint="eastAsia"/>
                <w:lang w:val="en-US" w:eastAsia="zh-CN"/>
              </w:rPr>
              <w:t>a</w:t>
            </w:r>
            <w:r w:rsidR="00517224">
              <w:rPr>
                <w:lang w:eastAsia="zh-CN"/>
              </w:rPr>
              <w:t>rea (e.g. geographical coordinates)</w:t>
            </w:r>
            <w:r w:rsidR="00517224">
              <w:rPr>
                <w:rFonts w:hint="eastAsia"/>
                <w:lang w:val="en-US" w:eastAsia="zh-CN"/>
              </w:rPr>
              <w:t>,</w:t>
            </w:r>
            <w:r w:rsidR="00517224">
              <w:rPr>
                <w:lang w:eastAsia="zh-CN"/>
              </w:rPr>
              <w:t xml:space="preserve"> </w:t>
            </w:r>
            <w:r w:rsidR="00517224">
              <w:rPr>
                <w:rFonts w:hint="eastAsia"/>
                <w:lang w:val="en-US" w:eastAsia="zh-CN"/>
              </w:rPr>
              <w:t xml:space="preserve">or </w:t>
            </w:r>
            <w:r w:rsidR="00517224">
              <w:rPr>
                <w:lang w:eastAsia="zh-CN"/>
              </w:rPr>
              <w:t xml:space="preserve">a </w:t>
            </w:r>
            <w:r w:rsidR="00517224">
              <w:rPr>
                <w:rFonts w:hint="eastAsia"/>
                <w:lang w:val="en-US" w:eastAsia="zh-CN"/>
              </w:rPr>
              <w:t>t</w:t>
            </w:r>
            <w:r w:rsidR="00517224">
              <w:rPr>
                <w:lang w:eastAsia="zh-CN"/>
              </w:rPr>
              <w:t xml:space="preserve">opological </w:t>
            </w:r>
            <w:r w:rsidR="00517224">
              <w:rPr>
                <w:rFonts w:hint="eastAsia"/>
                <w:lang w:val="en-US" w:eastAsia="zh-CN"/>
              </w:rPr>
              <w:t>a</w:t>
            </w:r>
            <w:r w:rsidR="00517224">
              <w:rPr>
                <w:lang w:eastAsia="zh-CN"/>
              </w:rPr>
              <w:t>rea (e.g. a list of TA)</w:t>
            </w:r>
            <w:r w:rsidR="00517224">
              <w:rPr>
                <w:rFonts w:eastAsia="SimSun" w:hint="eastAsia"/>
                <w:kern w:val="2"/>
                <w:lang w:val="en-US" w:eastAsia="zh-CN"/>
              </w:rPr>
              <w:t>.</w:t>
            </w:r>
          </w:p>
        </w:tc>
      </w:tr>
    </w:tbl>
    <w:p w14:paraId="58A4D4DA" w14:textId="77777777" w:rsidR="00D319D1" w:rsidRPr="00975BFD" w:rsidRDefault="00D319D1" w:rsidP="00D319D1">
      <w:bookmarkStart w:id="252" w:name="_Toc134011730"/>
      <w:bookmarkStart w:id="253" w:name="_Toc28552"/>
      <w:bookmarkStart w:id="254" w:name="_Toc27161522"/>
      <w:bookmarkStart w:id="255" w:name="_Toc29234032"/>
      <w:bookmarkStart w:id="256" w:name="_Toc106116332"/>
      <w:bookmarkEnd w:id="238"/>
      <w:bookmarkEnd w:id="239"/>
      <w:bookmarkEnd w:id="240"/>
      <w:bookmarkEnd w:id="241"/>
      <w:bookmarkEnd w:id="242"/>
      <w:bookmarkEnd w:id="243"/>
      <w:bookmarkEnd w:id="244"/>
      <w:bookmarkEnd w:id="245"/>
      <w:bookmarkEnd w:id="246"/>
    </w:p>
    <w:p w14:paraId="564091BE" w14:textId="60D7FA29" w:rsidR="0039271C" w:rsidRPr="00975BFD" w:rsidRDefault="00632768">
      <w:pPr>
        <w:pStyle w:val="Heading2"/>
        <w:rPr>
          <w:bCs/>
        </w:rPr>
      </w:pPr>
      <w:bookmarkStart w:id="257" w:name="_Toc170686068"/>
      <w:r w:rsidRPr="00975BFD">
        <w:rPr>
          <w:bCs/>
        </w:rPr>
        <w:t>9.</w:t>
      </w:r>
      <w:r w:rsidRPr="00975BFD">
        <w:rPr>
          <w:rFonts w:eastAsiaTheme="minorEastAsia"/>
          <w:bCs/>
          <w:lang w:eastAsia="zh-CN"/>
        </w:rPr>
        <w:t>2</w:t>
      </w:r>
      <w:r w:rsidRPr="00975BFD">
        <w:rPr>
          <w:bCs/>
        </w:rPr>
        <w:tab/>
      </w:r>
      <w:r w:rsidRPr="00975BFD">
        <w:rPr>
          <w:rFonts w:eastAsiaTheme="minorEastAsia"/>
          <w:bCs/>
          <w:lang w:eastAsia="zh-CN"/>
        </w:rPr>
        <w:t>R</w:t>
      </w:r>
      <w:r w:rsidRPr="00975BFD">
        <w:rPr>
          <w:bCs/>
        </w:rPr>
        <w:t>egistration</w:t>
      </w:r>
      <w:bookmarkEnd w:id="252"/>
      <w:bookmarkEnd w:id="257"/>
    </w:p>
    <w:p w14:paraId="0623FF0B" w14:textId="77777777" w:rsidR="0039271C" w:rsidRPr="00975BFD" w:rsidRDefault="00632768">
      <w:r w:rsidRPr="00975BFD">
        <w:t xml:space="preserve">For registration of the VAL server to be a recognized user of the CAPIF, the VAL server triggers the CAPIF Onboarding the API invoker procedure defined in </w:t>
      </w:r>
      <w:r w:rsidRPr="00975BFD">
        <w:rPr>
          <w:rFonts w:eastAsiaTheme="minorEastAsia"/>
          <w:lang w:eastAsia="zh-CN"/>
        </w:rPr>
        <w:t xml:space="preserve">3GPP </w:t>
      </w:r>
      <w:r w:rsidRPr="00975BFD">
        <w:t>TS 23.222[3] clause 8.1. The NSCE server could be deployed with CAPIF core function.</w:t>
      </w:r>
    </w:p>
    <w:p w14:paraId="6AC72744" w14:textId="55043CC3" w:rsidR="00C537A5" w:rsidRDefault="00C537A5" w:rsidP="00754760">
      <w:pPr>
        <w:pStyle w:val="NO"/>
      </w:pPr>
      <w:r w:rsidRPr="00C537A5">
        <w:t>NOTE:</w:t>
      </w:r>
      <w:r>
        <w:tab/>
      </w:r>
      <w:r w:rsidRPr="00C537A5">
        <w:t>What additional information is needed, and if needed, whether it is specific for NSCE service or generally applicable for CAPIF is not specified in this release.</w:t>
      </w:r>
    </w:p>
    <w:p w14:paraId="35DB0D99" w14:textId="77777777" w:rsidR="0039271C" w:rsidRPr="00975BFD" w:rsidRDefault="00632768">
      <w:pPr>
        <w:rPr>
          <w:rFonts w:ascii="SimSun" w:hAnsi="SimSun"/>
        </w:rPr>
      </w:pPr>
      <w:r w:rsidRPr="00975BFD">
        <w:t xml:space="preserve">For de-registration of the VAL server, the VAL server triggers the CAPIF Offboarding the API invoker procedure defined in </w:t>
      </w:r>
      <w:r w:rsidRPr="00975BFD">
        <w:rPr>
          <w:rFonts w:eastAsiaTheme="minorEastAsia"/>
          <w:lang w:eastAsia="zh-CN"/>
        </w:rPr>
        <w:t xml:space="preserve">3GPP </w:t>
      </w:r>
      <w:r w:rsidRPr="00975BFD">
        <w:t>TS 23.222[3] clause 8.2.</w:t>
      </w:r>
    </w:p>
    <w:p w14:paraId="2FA570B0" w14:textId="77777777" w:rsidR="0039271C" w:rsidRPr="00975BFD" w:rsidRDefault="00632768">
      <w:pPr>
        <w:pStyle w:val="Heading2"/>
      </w:pPr>
      <w:bookmarkStart w:id="258" w:name="_Toc134011731"/>
      <w:bookmarkStart w:id="259" w:name="_Toc170686069"/>
      <w:r w:rsidRPr="00975BFD">
        <w:t>9.</w:t>
      </w:r>
      <w:r w:rsidRPr="00975BFD">
        <w:rPr>
          <w:rFonts w:eastAsiaTheme="minorEastAsia"/>
        </w:rPr>
        <w:t>3</w:t>
      </w:r>
      <w:r w:rsidRPr="00975BFD">
        <w:tab/>
        <w:t>Slice API configuration and translation</w:t>
      </w:r>
      <w:bookmarkEnd w:id="258"/>
      <w:bookmarkEnd w:id="259"/>
    </w:p>
    <w:p w14:paraId="78E0DC10" w14:textId="77777777" w:rsidR="0039271C" w:rsidRPr="00975BFD" w:rsidRDefault="00632768">
      <w:pPr>
        <w:pStyle w:val="Heading3"/>
      </w:pPr>
      <w:bookmarkStart w:id="260" w:name="_Toc134011732"/>
      <w:bookmarkStart w:id="261" w:name="_Toc170686070"/>
      <w:r w:rsidRPr="00975BFD">
        <w:t>9.</w:t>
      </w:r>
      <w:r w:rsidRPr="00975BFD">
        <w:rPr>
          <w:rFonts w:eastAsiaTheme="minorEastAsia"/>
          <w:lang w:eastAsia="zh-CN"/>
        </w:rPr>
        <w:t>3</w:t>
      </w:r>
      <w:r w:rsidRPr="00975BFD">
        <w:t>.1</w:t>
      </w:r>
      <w:r w:rsidRPr="00975BFD">
        <w:tab/>
        <w:t>General</w:t>
      </w:r>
      <w:bookmarkEnd w:id="260"/>
      <w:bookmarkEnd w:id="261"/>
    </w:p>
    <w:p w14:paraId="656740A1" w14:textId="77777777" w:rsidR="0039271C" w:rsidRPr="00975BFD" w:rsidRDefault="00632768">
      <w:pPr>
        <w:rPr>
          <w:bCs/>
        </w:rPr>
      </w:pPr>
      <w:r w:rsidRPr="00975BFD">
        <w:t xml:space="preserve">This functionality is a service related to the translation of the service API as invoked by the end applications to slice APIs based on the API configuration and application to slice mapping. </w:t>
      </w:r>
      <w:r w:rsidRPr="00975BFD">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telco (5GS/SEAL)-provided services as needed by the applications of the slice customer. Each slice API may be configured per network slice instance. </w:t>
      </w:r>
    </w:p>
    <w:p w14:paraId="45275334" w14:textId="77777777" w:rsidR="0039271C" w:rsidRPr="00975BFD" w:rsidRDefault="00632768">
      <w:pPr>
        <w:pStyle w:val="Heading3"/>
        <w:rPr>
          <w:rFonts w:eastAsiaTheme="minorEastAsia"/>
          <w:lang w:eastAsia="zh-CN"/>
        </w:rPr>
      </w:pPr>
      <w:bookmarkStart w:id="262" w:name="_Toc134011733"/>
      <w:bookmarkStart w:id="263" w:name="_Toc170686071"/>
      <w:r w:rsidRPr="00975BFD">
        <w:t>9.</w:t>
      </w:r>
      <w:r w:rsidRPr="00975BFD">
        <w:rPr>
          <w:rFonts w:eastAsiaTheme="minorEastAsia"/>
        </w:rPr>
        <w:t>3</w:t>
      </w:r>
      <w:r w:rsidRPr="00975BFD">
        <w:t>.2</w:t>
      </w:r>
      <w:r w:rsidRPr="00975BFD">
        <w:tab/>
        <w:t>Procedure</w:t>
      </w:r>
      <w:bookmarkEnd w:id="262"/>
      <w:bookmarkEnd w:id="263"/>
    </w:p>
    <w:p w14:paraId="10AFCF41" w14:textId="77777777" w:rsidR="0039271C" w:rsidRPr="00975BFD" w:rsidRDefault="00632768">
      <w:pPr>
        <w:pStyle w:val="Heading4"/>
      </w:pPr>
      <w:bookmarkStart w:id="264" w:name="_Toc134011734"/>
      <w:bookmarkStart w:id="265" w:name="_Toc170686072"/>
      <w:r w:rsidRPr="00975BFD">
        <w:t>9.</w:t>
      </w:r>
      <w:r w:rsidRPr="00975BFD">
        <w:rPr>
          <w:rFonts w:eastAsia="DengXian"/>
        </w:rPr>
        <w:t>3</w:t>
      </w:r>
      <w:r w:rsidRPr="00975BFD">
        <w:t>.2.1</w:t>
      </w:r>
      <w:r w:rsidRPr="00975BFD">
        <w:tab/>
        <w:t>Procedures on slice API configuration</w:t>
      </w:r>
      <w:bookmarkEnd w:id="264"/>
      <w:bookmarkEnd w:id="265"/>
    </w:p>
    <w:p w14:paraId="43AEB087" w14:textId="77777777" w:rsidR="0039271C" w:rsidRPr="00975BFD" w:rsidRDefault="00632768">
      <w:pPr>
        <w:pStyle w:val="Heading5"/>
        <w:rPr>
          <w:rFonts w:eastAsiaTheme="minorEastAsia"/>
        </w:rPr>
      </w:pPr>
      <w:bookmarkStart w:id="266" w:name="_Toc134011735"/>
      <w:bookmarkStart w:id="267" w:name="_Toc170686073"/>
      <w:r w:rsidRPr="00975BFD">
        <w:t>9.3.2.1.1</w:t>
      </w:r>
      <w:r w:rsidRPr="00975BFD">
        <w:tab/>
      </w:r>
      <w:r w:rsidRPr="00975BFD">
        <w:rPr>
          <w:szCs w:val="28"/>
        </w:rPr>
        <w:t>General</w:t>
      </w:r>
      <w:bookmarkEnd w:id="266"/>
      <w:bookmarkEnd w:id="267"/>
    </w:p>
    <w:p w14:paraId="1FB70290" w14:textId="77777777" w:rsidR="0039271C" w:rsidRPr="00975BFD" w:rsidRDefault="00632768">
      <w:r w:rsidRPr="00975BFD">
        <w:t>In the Initial Configuration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consists of telco-provided/platform dependent service APIs (e.g., NEF, OAM, SEA</w:t>
      </w:r>
      <w:r w:rsidRPr="00975BFD">
        <w:rPr>
          <w:rFonts w:eastAsiaTheme="minorEastAsia"/>
          <w:lang w:eastAsia="zh-CN"/>
        </w:rPr>
        <w:t>L</w:t>
      </w:r>
      <w:r w:rsidRPr="00975BFD">
        <w:t>, etc), and provides an abstraction/simplification on top of them. The VAL server-initiated Configuration Update procedure covers the scenario where a trigger event occurs (e.g., QoS degradation, slice load) and the mapping configuration or the slice API configuration need</w:t>
      </w:r>
      <w:r w:rsidRPr="00975BFD">
        <w:rPr>
          <w:rFonts w:eastAsiaTheme="minorEastAsia"/>
          <w:lang w:eastAsia="zh-CN"/>
        </w:rPr>
        <w:t>ed</w:t>
      </w:r>
      <w:r w:rsidRPr="00975BFD">
        <w:t xml:space="preserve"> to </w:t>
      </w:r>
      <w:r w:rsidRPr="00975BFD">
        <w:rPr>
          <w:rFonts w:eastAsiaTheme="minorEastAsia"/>
          <w:lang w:eastAsia="zh-CN"/>
        </w:rPr>
        <w:t xml:space="preserve">be </w:t>
      </w:r>
      <w:r w:rsidRPr="00975BFD">
        <w:t>change</w:t>
      </w:r>
      <w:r w:rsidRPr="00975BFD">
        <w:rPr>
          <w:rFonts w:eastAsiaTheme="minorEastAsia"/>
          <w:lang w:eastAsia="zh-CN"/>
        </w:rPr>
        <w:t>d</w:t>
      </w:r>
      <w:r w:rsidRPr="00975BFD">
        <w:t xml:space="preserve">. In this scenario, the slice enabler updates the configuration of the API and provides a notification to the VAL server. </w:t>
      </w:r>
    </w:p>
    <w:p w14:paraId="4AEA07C8" w14:textId="77777777" w:rsidR="0039271C" w:rsidRPr="00975BFD" w:rsidRDefault="00632768">
      <w:r w:rsidRPr="00975BFD">
        <w:t>These two procedures for the initial configuration and the configuration update are covered in 9.</w:t>
      </w:r>
      <w:r w:rsidRPr="00975BFD">
        <w:rPr>
          <w:rFonts w:eastAsiaTheme="minorEastAsia"/>
          <w:lang w:eastAsia="zh-CN"/>
        </w:rPr>
        <w:t>3</w:t>
      </w:r>
      <w:r w:rsidRPr="00975BFD">
        <w:t>.2.1 and 9.</w:t>
      </w:r>
      <w:r w:rsidRPr="00975BFD">
        <w:rPr>
          <w:rFonts w:eastAsiaTheme="minorEastAsia"/>
          <w:lang w:eastAsia="zh-CN"/>
        </w:rPr>
        <w:t>3</w:t>
      </w:r>
      <w:r w:rsidRPr="00975BFD">
        <w:t>.2.2 respectively.</w:t>
      </w:r>
    </w:p>
    <w:p w14:paraId="0F3969B6" w14:textId="77777777" w:rsidR="0039271C" w:rsidRPr="00975BFD" w:rsidRDefault="00632768">
      <w:pPr>
        <w:pStyle w:val="Heading5"/>
      </w:pPr>
      <w:bookmarkStart w:id="268" w:name="_Toc134011736"/>
      <w:bookmarkStart w:id="269" w:name="_Toc170686074"/>
      <w:r w:rsidRPr="00975BFD">
        <w:t>9.</w:t>
      </w:r>
      <w:r w:rsidRPr="00975BFD">
        <w:rPr>
          <w:rFonts w:eastAsiaTheme="minorEastAsia"/>
        </w:rPr>
        <w:t>3</w:t>
      </w:r>
      <w:r w:rsidRPr="00975BFD">
        <w:t>.2.1</w:t>
      </w:r>
      <w:r w:rsidRPr="00975BFD">
        <w:rPr>
          <w:rFonts w:eastAsiaTheme="minorEastAsia"/>
          <w:lang w:eastAsia="zh-CN"/>
        </w:rPr>
        <w:t>.2</w:t>
      </w:r>
      <w:r w:rsidRPr="00975BFD">
        <w:rPr>
          <w:rFonts w:eastAsiaTheme="minorEastAsia"/>
          <w:lang w:eastAsia="zh-CN"/>
        </w:rPr>
        <w:tab/>
      </w:r>
      <w:r w:rsidRPr="00975BFD">
        <w:t>Initial Configuration</w:t>
      </w:r>
      <w:bookmarkEnd w:id="268"/>
      <w:bookmarkEnd w:id="269"/>
    </w:p>
    <w:p w14:paraId="28992DBB" w14:textId="77777777" w:rsidR="0039271C" w:rsidRPr="00975BFD" w:rsidRDefault="00632768">
      <w:r w:rsidRPr="00975BFD">
        <w:t>Figure 9.</w:t>
      </w:r>
      <w:r w:rsidRPr="00975BFD">
        <w:rPr>
          <w:rFonts w:eastAsia="DengXian"/>
          <w:lang w:eastAsia="zh-CN"/>
        </w:rPr>
        <w:t>3</w:t>
      </w:r>
      <w:r w:rsidRPr="00975BFD">
        <w:t>.2.1</w:t>
      </w:r>
      <w:r w:rsidRPr="00975BFD">
        <w:rPr>
          <w:rFonts w:eastAsiaTheme="minorEastAsia"/>
          <w:lang w:eastAsia="zh-CN"/>
        </w:rPr>
        <w:t>.2</w:t>
      </w:r>
      <w:r w:rsidRPr="00975BFD">
        <w:t>-1 illustrates the procedure of</w:t>
      </w:r>
      <w:r w:rsidRPr="00975BFD">
        <w:rPr>
          <w:bCs/>
        </w:rPr>
        <w:t xml:space="preserve"> the initial slice API configuration.</w:t>
      </w:r>
    </w:p>
    <w:p w14:paraId="177C24C5" w14:textId="77777777" w:rsidR="0039271C" w:rsidRPr="00975BFD" w:rsidRDefault="00632768">
      <w:r w:rsidRPr="00975BFD">
        <w:t>Pre-conditions:</w:t>
      </w:r>
    </w:p>
    <w:p w14:paraId="109B5822" w14:textId="77777777" w:rsidR="0039271C" w:rsidRPr="00975BFD" w:rsidRDefault="00632768">
      <w:pPr>
        <w:pStyle w:val="B1"/>
      </w:pPr>
      <w:r w:rsidRPr="00975BFD">
        <w:rPr>
          <w:rFonts w:eastAsia="DengXian"/>
        </w:rPr>
        <w:t>1.</w:t>
      </w:r>
      <w:r w:rsidRPr="00975BFD">
        <w:tab/>
        <w:t xml:space="preserve">The VAL server has registered to receive NSCE services. </w:t>
      </w:r>
    </w:p>
    <w:p w14:paraId="3290DD87" w14:textId="77777777" w:rsidR="0039271C" w:rsidRPr="00975BFD" w:rsidRDefault="0039271C">
      <w:pPr>
        <w:pStyle w:val="TH"/>
      </w:pPr>
      <w:r w:rsidRPr="00975BFD">
        <w:object w:dxaOrig="16397" w:dyaOrig="9580" w14:anchorId="13DC76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65pt;height:200.05pt" o:ole="">
            <v:imagedata r:id="rId15" o:title=""/>
          </v:shape>
          <o:OLEObject Type="Embed" ProgID="Visio.Drawing.11" ShapeID="_x0000_i1025" DrawAspect="Content" ObjectID="_1781298938" r:id="rId16"/>
        </w:object>
      </w:r>
    </w:p>
    <w:p w14:paraId="7A8F6153" w14:textId="77777777" w:rsidR="0039271C" w:rsidRPr="00975BFD" w:rsidRDefault="00632768">
      <w:pPr>
        <w:pStyle w:val="TF"/>
      </w:pPr>
      <w:r w:rsidRPr="00975BFD">
        <w:t>Figure 9.</w:t>
      </w:r>
      <w:r w:rsidRPr="00975BFD">
        <w:rPr>
          <w:rFonts w:eastAsia="DengXian"/>
          <w:lang w:eastAsia="zh-CN"/>
        </w:rPr>
        <w:t>3</w:t>
      </w:r>
      <w:r w:rsidRPr="00975BFD">
        <w:rPr>
          <w:rFonts w:eastAsia="DengXian"/>
        </w:rPr>
        <w:t>.2.1</w:t>
      </w:r>
      <w:r w:rsidRPr="00975BFD">
        <w:rPr>
          <w:rFonts w:eastAsia="DengXian"/>
          <w:lang w:eastAsia="zh-CN"/>
        </w:rPr>
        <w:t>.2</w:t>
      </w:r>
      <w:r w:rsidRPr="00975BFD">
        <w:t>-1: Initial Slice API configuration</w:t>
      </w:r>
    </w:p>
    <w:p w14:paraId="6995B2D2" w14:textId="77777777" w:rsidR="0039271C" w:rsidRPr="00975BFD" w:rsidRDefault="00632768">
      <w:pPr>
        <w:pStyle w:val="B1"/>
      </w:pPr>
      <w:r w:rsidRPr="00975BFD">
        <w:t>1.</w:t>
      </w:r>
      <w:r w:rsidRPr="00975BFD">
        <w:tab/>
        <w:t xml:space="preserve">The VAL server sends a VAL application requirement request to the NSCE server. </w:t>
      </w:r>
    </w:p>
    <w:p w14:paraId="2EFA244A" w14:textId="77777777" w:rsidR="0039271C" w:rsidRPr="00975BFD" w:rsidRDefault="00632768">
      <w:pPr>
        <w:pStyle w:val="B1"/>
      </w:pPr>
      <w:r w:rsidRPr="00975BFD">
        <w:t>2.</w:t>
      </w:r>
      <w:r w:rsidRPr="00975BFD">
        <w:tab/>
        <w:t xml:space="preserve">The NSCE server maps the VAL application requirement to a slice API which includes a list of APIs which </w:t>
      </w:r>
      <w:r w:rsidRPr="00975BFD">
        <w:rPr>
          <w:rFonts w:eastAsiaTheme="minorEastAsia"/>
          <w:lang w:eastAsia="zh-CN"/>
        </w:rPr>
        <w:t>is</w:t>
      </w:r>
      <w:r w:rsidRPr="00975BFD">
        <w:t xml:space="preserve"> needed to be consumed as part of this service capability exposure. </w:t>
      </w:r>
    </w:p>
    <w:p w14:paraId="4D4F0A57" w14:textId="77777777" w:rsidR="0039271C" w:rsidRPr="00975BFD" w:rsidRDefault="00632768">
      <w:pPr>
        <w:pStyle w:val="B1"/>
        <w:ind w:firstLine="0"/>
      </w:pPr>
      <w:r w:rsidRPr="00975BFD">
        <w:t>The NSCE server may also store the mapping of the slice API to the service API list and per service API information (e.g. data encoding, transport technology, API protocol and versions)</w:t>
      </w:r>
    </w:p>
    <w:p w14:paraId="6C4C952D" w14:textId="77777777" w:rsidR="0039271C" w:rsidRPr="00975BFD" w:rsidRDefault="00632768">
      <w:pPr>
        <w:pStyle w:val="B1"/>
      </w:pPr>
      <w:r w:rsidRPr="00975BFD">
        <w:t>3.</w:t>
      </w:r>
      <w:r w:rsidRPr="00975BFD">
        <w:tab/>
        <w:t>The NSCE server registers to consume the corresponding APIs from the 5GS (NEF and OAM) and SEAL service producers. The NSCE server registers to the following:</w:t>
      </w:r>
    </w:p>
    <w:p w14:paraId="5103DCED" w14:textId="77777777" w:rsidR="0039271C" w:rsidRPr="00975BFD" w:rsidRDefault="00632768">
      <w:pPr>
        <w:pStyle w:val="B2"/>
      </w:pPr>
      <w:r w:rsidRPr="00975BFD">
        <w:t>-</w:t>
      </w:r>
      <w:r w:rsidRPr="00975BFD">
        <w:tab/>
        <w:t xml:space="preserve">to consume NEF monitoring events as specified in </w:t>
      </w:r>
      <w:r w:rsidRPr="00975BFD">
        <w:rPr>
          <w:rFonts w:eastAsiaTheme="minorEastAsia"/>
          <w:lang w:eastAsia="zh-CN"/>
        </w:rPr>
        <w:t>3GPP</w:t>
      </w:r>
      <w:r w:rsidRPr="00975BFD">
        <w:t> TS 29.522 clause 5 e.g.,  network monitoring, slice status, analytics exposure,</w:t>
      </w:r>
      <w:r w:rsidRPr="00975BFD">
        <w:rPr>
          <w:lang w:eastAsia="zh-CN"/>
        </w:rPr>
        <w:t xml:space="preserve"> etc</w:t>
      </w:r>
      <w:r w:rsidRPr="00975BFD">
        <w:t xml:space="preserve"> </w:t>
      </w:r>
    </w:p>
    <w:p w14:paraId="1C3F5A6C" w14:textId="77777777" w:rsidR="0039271C" w:rsidRPr="00975BFD" w:rsidRDefault="00632768">
      <w:pPr>
        <w:pStyle w:val="B2"/>
      </w:pPr>
      <w:r w:rsidRPr="00975BFD">
        <w:t>-</w:t>
      </w:r>
      <w:r w:rsidRPr="00975BFD">
        <w:tab/>
        <w:t xml:space="preserve">to consume PM services and KPI monitoring from OAM </w:t>
      </w:r>
    </w:p>
    <w:p w14:paraId="457CB168" w14:textId="77777777" w:rsidR="0039271C" w:rsidRPr="00975BFD" w:rsidRDefault="00632768">
      <w:pPr>
        <w:pStyle w:val="B2"/>
      </w:pPr>
      <w:r w:rsidRPr="00975BFD">
        <w:t>-</w:t>
      </w:r>
      <w:r w:rsidRPr="00975BFD">
        <w:tab/>
        <w:t xml:space="preserve">to consume SEAL services based on </w:t>
      </w:r>
      <w:r w:rsidRPr="00975BFD">
        <w:rPr>
          <w:rFonts w:eastAsiaTheme="minorEastAsia"/>
          <w:lang w:eastAsia="zh-CN"/>
        </w:rPr>
        <w:t>3GPP</w:t>
      </w:r>
      <w:r w:rsidRPr="00975BFD">
        <w:t> TS 23.434</w:t>
      </w:r>
    </w:p>
    <w:p w14:paraId="5BAECA41" w14:textId="77777777" w:rsidR="0039271C" w:rsidRPr="00975BFD" w:rsidRDefault="00632768">
      <w:pPr>
        <w:pStyle w:val="B1"/>
      </w:pPr>
      <w:r w:rsidRPr="00975BFD">
        <w:t>4.</w:t>
      </w:r>
      <w:r w:rsidRPr="00975BFD">
        <w:tab/>
        <w:t xml:space="preserve">The NSCE server sends a VAL application requirement response to notify on the result of the request and indicate whether </w:t>
      </w:r>
      <w:r w:rsidRPr="00975BFD">
        <w:rPr>
          <w:rFonts w:eastAsiaTheme="minorEastAsia"/>
          <w:lang w:eastAsia="zh-CN"/>
        </w:rPr>
        <w:t xml:space="preserve">the </w:t>
      </w:r>
      <w:r w:rsidRPr="00975BFD">
        <w:t>configuration of slice API</w:t>
      </w:r>
      <w:r w:rsidRPr="00975BFD">
        <w:rPr>
          <w:rFonts w:eastAsiaTheme="minorEastAsia"/>
          <w:lang w:eastAsia="zh-CN"/>
        </w:rPr>
        <w:t xml:space="preserve"> is</w:t>
      </w:r>
      <w:r w:rsidRPr="00975BFD">
        <w:t xml:space="preserve"> possible or not.</w:t>
      </w:r>
    </w:p>
    <w:p w14:paraId="5B9219E5" w14:textId="77777777" w:rsidR="0039271C" w:rsidRPr="00975BFD" w:rsidRDefault="00632768">
      <w:pPr>
        <w:pStyle w:val="B1"/>
      </w:pPr>
      <w:r w:rsidRPr="00975BFD">
        <w:t>5.</w:t>
      </w:r>
      <w:r w:rsidRPr="00975BFD">
        <w:tab/>
        <w:t xml:space="preserve">The NSCE server sends the slice API information </w:t>
      </w:r>
      <w:r w:rsidRPr="00975BFD">
        <w:rPr>
          <w:rFonts w:eastAsiaTheme="minorEastAsia"/>
          <w:lang w:eastAsia="zh-CN"/>
        </w:rPr>
        <w:t>notification</w:t>
      </w:r>
      <w:r w:rsidRPr="00975BFD">
        <w:t xml:space="preserve"> to the VAL server.</w:t>
      </w:r>
    </w:p>
    <w:p w14:paraId="0EF850D1" w14:textId="77777777" w:rsidR="0039271C" w:rsidRPr="00975BFD" w:rsidRDefault="00632768">
      <w:pPr>
        <w:pStyle w:val="Heading5"/>
      </w:pPr>
      <w:bookmarkStart w:id="270" w:name="_Toc134011737"/>
      <w:bookmarkStart w:id="271" w:name="_Toc170686075"/>
      <w:r w:rsidRPr="00975BFD">
        <w:t>9.</w:t>
      </w:r>
      <w:r w:rsidRPr="00975BFD">
        <w:rPr>
          <w:rFonts w:eastAsiaTheme="minorEastAsia"/>
        </w:rPr>
        <w:t>3</w:t>
      </w:r>
      <w:r w:rsidRPr="00975BFD">
        <w:t>.2.</w:t>
      </w:r>
      <w:r w:rsidRPr="00975BFD">
        <w:rPr>
          <w:rFonts w:eastAsiaTheme="minorEastAsia"/>
          <w:lang w:eastAsia="zh-CN"/>
        </w:rPr>
        <w:t>1.3</w:t>
      </w:r>
      <w:r w:rsidRPr="00975BFD">
        <w:rPr>
          <w:rFonts w:eastAsiaTheme="minorEastAsia"/>
          <w:lang w:eastAsia="zh-CN"/>
        </w:rPr>
        <w:tab/>
      </w:r>
      <w:r w:rsidRPr="00975BFD">
        <w:t>VAL server-initiated Configuration Update</w:t>
      </w:r>
      <w:bookmarkEnd w:id="270"/>
      <w:bookmarkEnd w:id="271"/>
    </w:p>
    <w:p w14:paraId="6741279B" w14:textId="77777777" w:rsidR="0039271C" w:rsidRPr="00975BFD" w:rsidRDefault="00632768">
      <w:pPr>
        <w:rPr>
          <w:rFonts w:eastAsiaTheme="minorEastAsia"/>
          <w:bCs/>
          <w:lang w:eastAsia="zh-CN"/>
        </w:rPr>
      </w:pPr>
      <w:r w:rsidRPr="00975BFD">
        <w:t>Figure 9.</w:t>
      </w:r>
      <w:r w:rsidRPr="00975BFD">
        <w:rPr>
          <w:rFonts w:eastAsia="DengXian"/>
          <w:lang w:eastAsia="zh-CN"/>
        </w:rPr>
        <w:t>3</w:t>
      </w:r>
      <w:r w:rsidRPr="00975BFD">
        <w:t>.2.</w:t>
      </w:r>
      <w:r w:rsidRPr="00975BFD">
        <w:rPr>
          <w:rFonts w:eastAsiaTheme="minorEastAsia"/>
          <w:lang w:eastAsia="zh-CN"/>
        </w:rPr>
        <w:t>1.3</w:t>
      </w:r>
      <w:r w:rsidRPr="00975BFD">
        <w:t xml:space="preserve">-1 illustrates the </w:t>
      </w:r>
      <w:r w:rsidRPr="00975BFD">
        <w:rPr>
          <w:rFonts w:eastAsiaTheme="minorEastAsia"/>
          <w:lang w:eastAsia="zh-CN"/>
        </w:rPr>
        <w:t>procedure of</w:t>
      </w:r>
      <w:r w:rsidRPr="00975BFD">
        <w:rPr>
          <w:bCs/>
        </w:rPr>
        <w:t xml:space="preserve"> the slice API configuration updated based on a trigger event.</w:t>
      </w:r>
    </w:p>
    <w:p w14:paraId="499962AA" w14:textId="77777777" w:rsidR="0039271C" w:rsidRPr="00975BFD" w:rsidRDefault="00632768">
      <w:r w:rsidRPr="00975BFD">
        <w:t>Pre-conditions:</w:t>
      </w:r>
    </w:p>
    <w:p w14:paraId="1C6AE92E" w14:textId="77777777" w:rsidR="0039271C" w:rsidRPr="00975BFD" w:rsidRDefault="00632768">
      <w:pPr>
        <w:pStyle w:val="B1"/>
        <w:rPr>
          <w:rFonts w:eastAsiaTheme="minorEastAsia"/>
          <w:lang w:eastAsia="zh-CN"/>
        </w:rPr>
      </w:pPr>
      <w:r w:rsidRPr="00975BFD">
        <w:t>1.</w:t>
      </w:r>
      <w:r w:rsidRPr="00975BFD">
        <w:tab/>
        <w:t>Initial configuration of the slice API has been completed successfully.</w:t>
      </w:r>
    </w:p>
    <w:p w14:paraId="4C803FE2" w14:textId="77777777" w:rsidR="0039271C" w:rsidRPr="00975BFD" w:rsidRDefault="00632768">
      <w:pPr>
        <w:pStyle w:val="B1"/>
      </w:pPr>
      <w:r w:rsidRPr="00975BFD">
        <w:t>2.</w:t>
      </w:r>
      <w:r w:rsidRPr="00975BFD">
        <w:tab/>
        <w:t>A trigger event, which may result the need of a slice configuration change, is captured by the VAL server (application server relocation to different EDN/DN, UE mobility to different EDN, application change of behaviour).</w:t>
      </w:r>
    </w:p>
    <w:p w14:paraId="6F1FA773" w14:textId="77777777" w:rsidR="0039271C" w:rsidRPr="00975BFD" w:rsidRDefault="0039271C">
      <w:pPr>
        <w:pStyle w:val="TH"/>
        <w:rPr>
          <w:rFonts w:eastAsiaTheme="minorEastAsia"/>
          <w:lang w:eastAsia="zh-CN"/>
        </w:rPr>
      </w:pPr>
      <w:r w:rsidRPr="00975BFD">
        <w:object w:dxaOrig="9846" w:dyaOrig="4805" w14:anchorId="0BA9A1F3">
          <v:shape id="_x0000_i1026" type="#_x0000_t75" style="width:356.8pt;height:175pt" o:ole="">
            <v:imagedata r:id="rId17" o:title=""/>
          </v:shape>
          <o:OLEObject Type="Embed" ProgID="Visio.Drawing.11" ShapeID="_x0000_i1026" DrawAspect="Content" ObjectID="_1781298939" r:id="rId18"/>
        </w:object>
      </w:r>
    </w:p>
    <w:p w14:paraId="2C67EBA0" w14:textId="77777777" w:rsidR="0039271C" w:rsidRPr="00975BFD" w:rsidRDefault="00632768">
      <w:pPr>
        <w:pStyle w:val="TF"/>
      </w:pPr>
      <w:r w:rsidRPr="00975BFD">
        <w:t>Figure</w:t>
      </w:r>
      <w:r w:rsidRPr="00975BFD">
        <w:rPr>
          <w:rFonts w:eastAsiaTheme="minorEastAsia"/>
          <w:lang w:eastAsia="zh-CN"/>
        </w:rPr>
        <w:t xml:space="preserve"> </w:t>
      </w:r>
      <w:r w:rsidRPr="00975BFD">
        <w:t>9.</w:t>
      </w:r>
      <w:r w:rsidRPr="00975BFD">
        <w:rPr>
          <w:rFonts w:eastAsia="DengXian"/>
          <w:lang w:eastAsia="zh-CN"/>
        </w:rPr>
        <w:t>3</w:t>
      </w:r>
      <w:r w:rsidRPr="00975BFD">
        <w:rPr>
          <w:rFonts w:eastAsia="DengXian"/>
        </w:rPr>
        <w:t>.2.</w:t>
      </w:r>
      <w:r w:rsidRPr="00975BFD">
        <w:rPr>
          <w:rFonts w:eastAsia="DengXian"/>
          <w:lang w:eastAsia="zh-CN"/>
        </w:rPr>
        <w:t>1.3</w:t>
      </w:r>
      <w:r w:rsidRPr="00975BFD">
        <w:t>-1: Slice API configuration update</w:t>
      </w:r>
    </w:p>
    <w:p w14:paraId="29C734EA" w14:textId="77777777" w:rsidR="0039271C" w:rsidRPr="00975BFD" w:rsidRDefault="00632768">
      <w:pPr>
        <w:pStyle w:val="B1"/>
      </w:pPr>
      <w:r w:rsidRPr="00975BFD">
        <w:t>1.</w:t>
      </w:r>
      <w:r w:rsidRPr="00975BFD">
        <w:tab/>
        <w:t xml:space="preserve">The VAL server sends a VAL server-initiated configuration update request to the NSCE server. </w:t>
      </w:r>
    </w:p>
    <w:p w14:paraId="5A45BC0A" w14:textId="77777777" w:rsidR="0039271C" w:rsidRPr="00975BFD" w:rsidRDefault="00632768">
      <w:pPr>
        <w:pStyle w:val="B1"/>
      </w:pPr>
      <w:r w:rsidRPr="00975BFD">
        <w:t>2.</w:t>
      </w:r>
      <w:r w:rsidRPr="00975BFD">
        <w:tab/>
        <w:t xml:space="preserve">The NSCE server processes the trigger event and checks the feasibility of such change and updates the mapping of service APIs to the slice APIs. One criterion for the update of the mapping is, if possible, to avoid changing the slice API configuration, which can be achieved by the re-mapping of the underlying service APIs </w:t>
      </w:r>
    </w:p>
    <w:p w14:paraId="404BACF7" w14:textId="77777777" w:rsidR="0039271C" w:rsidRPr="00975BFD" w:rsidRDefault="00632768">
      <w:pPr>
        <w:pStyle w:val="B1"/>
      </w:pPr>
      <w:r w:rsidRPr="00975BFD">
        <w:t>3.</w:t>
      </w:r>
      <w:r w:rsidRPr="00975BFD">
        <w:tab/>
        <w:t>The NSCE server updates the subscription/registration to the underlying 5GS and SEAL service producers, if an update on the service APIs (e.g., NEF APIs, SEAL APIs, OAM provided APIs) is needed.</w:t>
      </w:r>
    </w:p>
    <w:p w14:paraId="323757B3" w14:textId="77777777" w:rsidR="0039271C" w:rsidRPr="00975BFD" w:rsidRDefault="00632768">
      <w:pPr>
        <w:pStyle w:val="B1"/>
      </w:pPr>
      <w:r w:rsidRPr="00975BFD">
        <w:t>4.</w:t>
      </w:r>
      <w:r w:rsidRPr="00975BFD">
        <w:tab/>
        <w:t>The NSCE server sends a VAL server-initiated configuration update response, containing the new</w:t>
      </w:r>
      <w:r w:rsidRPr="00975BFD">
        <w:rPr>
          <w:rFonts w:eastAsiaTheme="minorEastAsia"/>
          <w:lang w:eastAsia="zh-CN"/>
        </w:rPr>
        <w:t xml:space="preserve"> </w:t>
      </w:r>
      <w:r w:rsidRPr="00975BFD">
        <w:t>slice API information</w:t>
      </w:r>
      <w:r w:rsidRPr="00975BFD">
        <w:rPr>
          <w:rFonts w:asciiTheme="minorEastAsia" w:eastAsiaTheme="minorEastAsia" w:hAnsiTheme="minorEastAsia"/>
          <w:lang w:eastAsia="zh-CN"/>
        </w:rPr>
        <w:t xml:space="preserve">, </w:t>
      </w:r>
      <w:r w:rsidRPr="00975BFD">
        <w:t>if an update has been carried out by the NSCE server.</w:t>
      </w:r>
    </w:p>
    <w:p w14:paraId="102C2AF3" w14:textId="77777777" w:rsidR="0039271C" w:rsidRPr="00975BFD" w:rsidRDefault="00632768">
      <w:pPr>
        <w:pStyle w:val="Heading4"/>
      </w:pPr>
      <w:bookmarkStart w:id="272" w:name="_Toc134011738"/>
      <w:bookmarkStart w:id="273" w:name="_Toc170686076"/>
      <w:r w:rsidRPr="00975BFD">
        <w:t>9.</w:t>
      </w:r>
      <w:r w:rsidRPr="00975BFD">
        <w:rPr>
          <w:rFonts w:eastAsiaTheme="minorEastAsia"/>
          <w:lang w:eastAsia="zh-CN"/>
        </w:rPr>
        <w:t>3</w:t>
      </w:r>
      <w:r w:rsidRPr="00975BFD">
        <w:t>.</w:t>
      </w:r>
      <w:r w:rsidRPr="00975BFD">
        <w:rPr>
          <w:rFonts w:eastAsiaTheme="minorEastAsia"/>
          <w:lang w:eastAsia="zh-CN"/>
        </w:rPr>
        <w:t>2.2</w:t>
      </w:r>
      <w:r w:rsidRPr="00975BFD">
        <w:tab/>
        <w:t>Procedure on slice API translation</w:t>
      </w:r>
      <w:bookmarkEnd w:id="272"/>
      <w:bookmarkEnd w:id="273"/>
    </w:p>
    <w:p w14:paraId="0978533E" w14:textId="77777777" w:rsidR="0039271C" w:rsidRPr="00975BFD" w:rsidRDefault="00632768">
      <w:r w:rsidRPr="00975BFD">
        <w:t>This procedure follows the 9.</w:t>
      </w:r>
      <w:r w:rsidRPr="00975BFD">
        <w:rPr>
          <w:rFonts w:eastAsiaTheme="minorEastAsia"/>
          <w:lang w:eastAsia="zh-CN"/>
        </w:rPr>
        <w:t>3</w:t>
      </w:r>
      <w:r w:rsidRPr="00975BFD">
        <w:t>.</w:t>
      </w:r>
      <w:r w:rsidRPr="00975BFD">
        <w:rPr>
          <w:rFonts w:eastAsia="DengXian"/>
        </w:rPr>
        <w:t>2</w:t>
      </w:r>
      <w:r w:rsidRPr="00975BFD">
        <w:rPr>
          <w:rFonts w:eastAsia="DengXian"/>
          <w:lang w:eastAsia="zh-CN"/>
        </w:rPr>
        <w:t>.1</w:t>
      </w:r>
      <w:r w:rsidRPr="00975BFD">
        <w:t xml:space="preserve"> and aims to describe how the slice API invocation request is translated to service API invocations after the slice API configuration mapping. In this procedure, the NSCE server initially receives</w:t>
      </w:r>
      <w:r w:rsidRPr="00975BFD">
        <w:rPr>
          <w:rFonts w:cs="Courier New"/>
        </w:rPr>
        <w:t xml:space="preserve"> </w:t>
      </w:r>
      <w:r w:rsidRPr="00975BFD">
        <w:t>a slice</w:t>
      </w:r>
      <w:r w:rsidRPr="00975BFD">
        <w:rPr>
          <w:rFonts w:cs="Courier New"/>
        </w:rPr>
        <w:t xml:space="preserve"> </w:t>
      </w:r>
      <w:r w:rsidRPr="00975BFD">
        <w:t>API invocation request from the vertical application</w:t>
      </w:r>
      <w:r w:rsidRPr="00975BFD">
        <w:rPr>
          <w:rFonts w:eastAsia="DengXian"/>
        </w:rPr>
        <w:t>.</w:t>
      </w:r>
      <w:r w:rsidRPr="00975BFD">
        <w:t xml:space="preserve"> Then, the NSCE server fetches the service APIs to be invoked based on the slice API configuration and performs invocation requests to the corresponding service API providers. </w:t>
      </w:r>
    </w:p>
    <w:p w14:paraId="681E3661" w14:textId="77777777" w:rsidR="0039271C" w:rsidRPr="00975BFD" w:rsidRDefault="00632768">
      <w:r w:rsidRPr="00975BFD">
        <w:t>Figure 9.</w:t>
      </w:r>
      <w:r w:rsidRPr="00975BFD">
        <w:rPr>
          <w:rFonts w:eastAsiaTheme="minorEastAsia"/>
          <w:lang w:eastAsia="zh-CN"/>
        </w:rPr>
        <w:t>3</w:t>
      </w:r>
      <w:r w:rsidRPr="00975BFD">
        <w:t>.</w:t>
      </w:r>
      <w:r w:rsidRPr="00975BFD">
        <w:rPr>
          <w:rFonts w:eastAsia="DengXian"/>
          <w:lang w:eastAsia="zh-CN"/>
        </w:rPr>
        <w:t>2.2</w:t>
      </w:r>
      <w:r w:rsidRPr="00975BFD">
        <w:t>-1 illustrates</w:t>
      </w:r>
      <w:r w:rsidRPr="00975BFD">
        <w:rPr>
          <w:rFonts w:ascii="SimSun" w:hAnsi="SimSun" w:cs="Courier New"/>
        </w:rPr>
        <w:t xml:space="preserve"> </w:t>
      </w:r>
      <w:r w:rsidRPr="00975BFD">
        <w:t xml:space="preserve">the </w:t>
      </w:r>
      <w:r w:rsidRPr="00975BFD">
        <w:rPr>
          <w:rFonts w:eastAsiaTheme="minorEastAsia"/>
          <w:lang w:eastAsia="zh-CN"/>
        </w:rPr>
        <w:t>procedure of</w:t>
      </w:r>
      <w:r w:rsidRPr="00975BFD">
        <w:t xml:space="preserve"> the slice API translation based on the initial configuration.</w:t>
      </w:r>
    </w:p>
    <w:p w14:paraId="6A1924AA" w14:textId="77777777" w:rsidR="0039271C" w:rsidRPr="00975BFD" w:rsidRDefault="00632768">
      <w:r w:rsidRPr="00975BFD">
        <w:t>Pre-conditions:</w:t>
      </w:r>
    </w:p>
    <w:p w14:paraId="61A09082" w14:textId="77777777" w:rsidR="0039271C" w:rsidRPr="00975BFD" w:rsidRDefault="00632768">
      <w:pPr>
        <w:pStyle w:val="B1"/>
      </w:pPr>
      <w:r w:rsidRPr="00975BFD">
        <w:t>1.</w:t>
      </w:r>
      <w:r w:rsidRPr="00975BFD">
        <w:tab/>
        <w:t>The VAL server has registered to receive NSCE services.</w:t>
      </w:r>
    </w:p>
    <w:p w14:paraId="67D4A3A4" w14:textId="77777777" w:rsidR="0039271C" w:rsidRPr="00975BFD" w:rsidRDefault="00632768">
      <w:pPr>
        <w:pStyle w:val="B1"/>
      </w:pPr>
      <w:r w:rsidRPr="00975BFD">
        <w:t>2.</w:t>
      </w:r>
      <w:r w:rsidRPr="00975BFD">
        <w:tab/>
        <w:t>The slice API mapping to the VAL server has been performed based on 9.</w:t>
      </w:r>
      <w:r w:rsidRPr="00975BFD">
        <w:rPr>
          <w:rFonts w:eastAsiaTheme="minorEastAsia"/>
          <w:lang w:eastAsia="zh-CN"/>
        </w:rPr>
        <w:t>3</w:t>
      </w:r>
      <w:r w:rsidRPr="00975BFD">
        <w:t>.2.1</w:t>
      </w:r>
      <w:r w:rsidRPr="00975BFD">
        <w:rPr>
          <w:rFonts w:eastAsiaTheme="minorEastAsia"/>
          <w:lang w:eastAsia="zh-CN"/>
        </w:rPr>
        <w:t>.2</w:t>
      </w:r>
      <w:r w:rsidRPr="00975BFD">
        <w:t xml:space="preserve"> step 2 and the slice API information is provided to the VAL server based on 9.</w:t>
      </w:r>
      <w:r w:rsidRPr="00975BFD">
        <w:rPr>
          <w:rFonts w:eastAsiaTheme="minorEastAsia"/>
          <w:lang w:eastAsia="zh-CN"/>
        </w:rPr>
        <w:t>3</w:t>
      </w:r>
      <w:r w:rsidRPr="00975BFD">
        <w:t>.2.1</w:t>
      </w:r>
      <w:r w:rsidRPr="00975BFD">
        <w:rPr>
          <w:rFonts w:eastAsiaTheme="minorEastAsia"/>
          <w:lang w:eastAsia="zh-CN"/>
        </w:rPr>
        <w:t>.2</w:t>
      </w:r>
      <w:r w:rsidRPr="00975BFD">
        <w:t xml:space="preserve"> step 5.</w:t>
      </w:r>
      <w:bookmarkStart w:id="274" w:name="_1695022591"/>
      <w:bookmarkEnd w:id="274"/>
    </w:p>
    <w:p w14:paraId="6396B14E" w14:textId="77777777" w:rsidR="0039271C" w:rsidRPr="00975BFD" w:rsidRDefault="0039271C">
      <w:pPr>
        <w:pStyle w:val="TH"/>
      </w:pPr>
      <w:r w:rsidRPr="00975BFD">
        <w:object w:dxaOrig="16397" w:dyaOrig="9580" w14:anchorId="05B696DC">
          <v:shape id="_x0000_i1027" type="#_x0000_t75" style="width:336.3pt;height:196.85pt" o:ole="">
            <v:imagedata r:id="rId19" o:title=""/>
          </v:shape>
          <o:OLEObject Type="Embed" ProgID="Visio.Drawing.11" ShapeID="_x0000_i1027" DrawAspect="Content" ObjectID="_1781298940" r:id="rId20"/>
        </w:object>
      </w:r>
    </w:p>
    <w:p w14:paraId="271CD84D" w14:textId="77777777" w:rsidR="0039271C" w:rsidRPr="00975BFD" w:rsidRDefault="00632768">
      <w:pPr>
        <w:pStyle w:val="TF"/>
      </w:pPr>
      <w:r w:rsidRPr="00975BFD">
        <w:t>Figure 9.</w:t>
      </w:r>
      <w:r w:rsidRPr="00975BFD">
        <w:rPr>
          <w:rFonts w:eastAsia="DengXian"/>
          <w:lang w:eastAsia="zh-CN"/>
        </w:rPr>
        <w:t>3</w:t>
      </w:r>
      <w:r w:rsidRPr="00975BFD">
        <w:t>.</w:t>
      </w:r>
      <w:r w:rsidRPr="00975BFD">
        <w:rPr>
          <w:rFonts w:eastAsiaTheme="minorEastAsia"/>
          <w:lang w:eastAsia="zh-CN"/>
        </w:rPr>
        <w:t>2.2</w:t>
      </w:r>
      <w:r w:rsidRPr="00975BFD">
        <w:t>-1: Slice API translation</w:t>
      </w:r>
    </w:p>
    <w:p w14:paraId="18A2C915" w14:textId="77777777" w:rsidR="0039271C" w:rsidRPr="00975BFD" w:rsidRDefault="00632768">
      <w:pPr>
        <w:pStyle w:val="B1"/>
      </w:pPr>
      <w:r w:rsidRPr="00975BFD">
        <w:t>1.</w:t>
      </w:r>
      <w:r w:rsidRPr="00975BFD">
        <w:tab/>
        <w:t>The VAL server sends a slice API invocation request to the NSCE server</w:t>
      </w:r>
    </w:p>
    <w:p w14:paraId="3808EC91" w14:textId="77777777" w:rsidR="0039271C" w:rsidRPr="00975BFD" w:rsidRDefault="00632768">
      <w:pPr>
        <w:pStyle w:val="B1"/>
        <w:rPr>
          <w:rFonts w:eastAsia="DengXian"/>
        </w:rPr>
      </w:pPr>
      <w:r w:rsidRPr="00975BFD">
        <w:t>2.</w:t>
      </w:r>
      <w:r w:rsidRPr="00975BFD">
        <w:tab/>
        <w:t xml:space="preserve">The NSCE server checks that the user is authenticated and authorized to perform the slice API invocation and maps the requested slice API to a service APIs. </w:t>
      </w:r>
      <w:r w:rsidRPr="00975BFD">
        <w:rPr>
          <w:rFonts w:eastAsia="DengXian"/>
        </w:rPr>
        <w:t xml:space="preserve">If CAPIF is used, the NSCE server acts as AEF, and the authorization is obtained by CCF. </w:t>
      </w:r>
    </w:p>
    <w:p w14:paraId="49684A85" w14:textId="77777777" w:rsidR="0039271C" w:rsidRPr="00975BFD" w:rsidRDefault="00632768">
      <w:pPr>
        <w:pStyle w:val="B1"/>
        <w:rPr>
          <w:rFonts w:eastAsia="SimSun"/>
        </w:rPr>
      </w:pPr>
      <w:r w:rsidRPr="00975BFD">
        <w:t>3.</w:t>
      </w:r>
      <w:r w:rsidRPr="00975BFD">
        <w:tab/>
        <w:t xml:space="preserve">The NSCE server generates a trigger for service API invocation requests to all the service APIs within the slice API. </w:t>
      </w:r>
    </w:p>
    <w:p w14:paraId="40FFB3F9" w14:textId="77777777" w:rsidR="0039271C" w:rsidRPr="00975BFD" w:rsidRDefault="00632768">
      <w:pPr>
        <w:pStyle w:val="B1"/>
        <w:rPr>
          <w:rFonts w:eastAsia="DengXian"/>
        </w:rPr>
      </w:pPr>
      <w:r w:rsidRPr="00975BFD">
        <w:t>4.</w:t>
      </w:r>
      <w:r w:rsidRPr="00975BFD">
        <w:tab/>
        <w:t>The NSCE server performs the corresponding service API invocation procedures based on CAPIF or via performing requests to the corresponding service API providers, which are mapped to the slice API.</w:t>
      </w:r>
      <w:r w:rsidRPr="00975BFD">
        <w:rPr>
          <w:rFonts w:eastAsia="DengXian"/>
        </w:rPr>
        <w:tab/>
        <w:t>If CAPIF is used, the requests are sent to the corresponding AEFs of the API provider's domain, and the authorization is obtained by CCF.</w:t>
      </w:r>
    </w:p>
    <w:p w14:paraId="2CA82143" w14:textId="77777777" w:rsidR="0039271C" w:rsidRPr="00975BFD" w:rsidRDefault="00632768">
      <w:pPr>
        <w:pStyle w:val="B1"/>
      </w:pPr>
      <w:r w:rsidRPr="00975BFD">
        <w:t>5.</w:t>
      </w:r>
      <w:r w:rsidRPr="00975BFD">
        <w:tab/>
        <w:t xml:space="preserve">The NSCE server sends a slice API invocation response to the VAL server, based on the result of the service API invocation response(s) of step 4. </w:t>
      </w:r>
    </w:p>
    <w:p w14:paraId="4910DDF5" w14:textId="77777777" w:rsidR="0039271C" w:rsidRPr="00975BFD" w:rsidRDefault="00632768">
      <w:pPr>
        <w:pStyle w:val="Heading3"/>
      </w:pPr>
      <w:bookmarkStart w:id="275" w:name="_Toc134011739"/>
      <w:bookmarkStart w:id="276" w:name="_Toc170686077"/>
      <w:r w:rsidRPr="00975BFD">
        <w:t>9.</w:t>
      </w:r>
      <w:r w:rsidRPr="00975BFD">
        <w:rPr>
          <w:rFonts w:eastAsiaTheme="minorEastAsia"/>
          <w:lang w:eastAsia="zh-CN"/>
        </w:rPr>
        <w:t>3</w:t>
      </w:r>
      <w:r w:rsidRPr="00975BFD">
        <w:t xml:space="preserve">. </w:t>
      </w:r>
      <w:r w:rsidRPr="00975BFD">
        <w:rPr>
          <w:rFonts w:eastAsiaTheme="minorEastAsia"/>
          <w:lang w:eastAsia="zh-CN"/>
        </w:rPr>
        <w:t>3</w:t>
      </w:r>
      <w:r w:rsidRPr="00975BFD">
        <w:tab/>
        <w:t>Information flows</w:t>
      </w:r>
      <w:bookmarkEnd w:id="275"/>
      <w:bookmarkEnd w:id="276"/>
    </w:p>
    <w:p w14:paraId="271FD8F2" w14:textId="77777777" w:rsidR="0039271C" w:rsidRPr="00975BFD" w:rsidRDefault="00632768">
      <w:pPr>
        <w:pStyle w:val="Heading4"/>
      </w:pPr>
      <w:bookmarkStart w:id="277" w:name="_Toc134011740"/>
      <w:bookmarkStart w:id="278" w:name="_Toc170686078"/>
      <w:r w:rsidRPr="00975BFD">
        <w:t>9.</w:t>
      </w:r>
      <w:r w:rsidRPr="00975BFD">
        <w:rPr>
          <w:rFonts w:eastAsiaTheme="minorEastAsia"/>
        </w:rPr>
        <w:t>3</w:t>
      </w:r>
      <w:r w:rsidRPr="00975BFD">
        <w:t>.</w:t>
      </w:r>
      <w:r w:rsidRPr="00975BFD">
        <w:rPr>
          <w:rFonts w:eastAsiaTheme="minorEastAsia"/>
          <w:lang w:eastAsia="zh-CN"/>
        </w:rPr>
        <w:t>3.</w:t>
      </w:r>
      <w:r w:rsidRPr="00975BFD">
        <w:t>1</w:t>
      </w:r>
      <w:r w:rsidRPr="00975BFD">
        <w:tab/>
        <w:t>General</w:t>
      </w:r>
      <w:bookmarkEnd w:id="277"/>
      <w:bookmarkEnd w:id="278"/>
    </w:p>
    <w:p w14:paraId="0BD286B2" w14:textId="77777777" w:rsidR="0039271C" w:rsidRPr="00975BFD" w:rsidRDefault="00632768">
      <w:r w:rsidRPr="00975BFD">
        <w:t xml:space="preserve">The following information </w:t>
      </w:r>
      <w:r w:rsidRPr="00975BFD">
        <w:rPr>
          <w:lang w:eastAsia="zh-CN"/>
        </w:rPr>
        <w:t>elements</w:t>
      </w:r>
      <w:r w:rsidRPr="00975BFD">
        <w:t xml:space="preserve"> are specified for slice API translation and configuration </w:t>
      </w:r>
      <w:r w:rsidRPr="00975BFD">
        <w:rPr>
          <w:lang w:eastAsia="zh-CN"/>
        </w:rPr>
        <w:t>specified in clause</w:t>
      </w:r>
      <w:r w:rsidRPr="00975BFD">
        <w:t xml:space="preserve"> 9.</w:t>
      </w:r>
      <w:r w:rsidRPr="00975BFD">
        <w:rPr>
          <w:rFonts w:eastAsiaTheme="minorEastAsia"/>
          <w:lang w:eastAsia="zh-CN"/>
        </w:rPr>
        <w:t>3</w:t>
      </w:r>
      <w:r w:rsidRPr="00975BFD">
        <w:t>.2</w:t>
      </w:r>
      <w:r w:rsidRPr="00975BFD">
        <w:rPr>
          <w:rFonts w:eastAsiaTheme="minorEastAsia"/>
          <w:lang w:eastAsia="zh-CN"/>
        </w:rPr>
        <w:t>.1</w:t>
      </w:r>
      <w:r w:rsidRPr="00975BFD">
        <w:t xml:space="preserve"> and 9.</w:t>
      </w:r>
      <w:r w:rsidRPr="00975BFD">
        <w:rPr>
          <w:rFonts w:eastAsiaTheme="minorEastAsia"/>
          <w:lang w:eastAsia="zh-CN"/>
        </w:rPr>
        <w:t>3.2.2</w:t>
      </w:r>
      <w:r w:rsidRPr="00975BFD">
        <w:t>.</w:t>
      </w:r>
    </w:p>
    <w:p w14:paraId="268618C8" w14:textId="77777777" w:rsidR="0039271C" w:rsidRPr="00975BFD" w:rsidRDefault="00632768">
      <w:pPr>
        <w:pStyle w:val="Heading4"/>
      </w:pPr>
      <w:bookmarkStart w:id="279" w:name="_Toc134011741"/>
      <w:bookmarkStart w:id="280" w:name="_Toc170686079"/>
      <w:r w:rsidRPr="00975BFD">
        <w:t>9.</w:t>
      </w:r>
      <w:r w:rsidRPr="00975BFD">
        <w:rPr>
          <w:rFonts w:eastAsiaTheme="minorEastAsia"/>
          <w:lang w:eastAsia="zh-CN"/>
        </w:rPr>
        <w:t>3</w:t>
      </w:r>
      <w:r w:rsidRPr="00975BFD">
        <w:t>.</w:t>
      </w:r>
      <w:r w:rsidRPr="00975BFD">
        <w:rPr>
          <w:rFonts w:eastAsiaTheme="minorEastAsia"/>
          <w:lang w:eastAsia="zh-CN"/>
        </w:rPr>
        <w:t>3</w:t>
      </w:r>
      <w:r w:rsidRPr="00975BFD">
        <w:t>.2</w:t>
      </w:r>
      <w:r w:rsidRPr="00975BFD">
        <w:tab/>
        <w:t>VAL application requirement request</w:t>
      </w:r>
      <w:bookmarkEnd w:id="279"/>
      <w:bookmarkEnd w:id="280"/>
    </w:p>
    <w:p w14:paraId="01717A64"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.2-1 describes information elements for the VAL </w:t>
      </w:r>
      <w:r w:rsidRPr="00975BFD">
        <w:rPr>
          <w:bCs/>
        </w:rPr>
        <w:t xml:space="preserve">application requirement </w:t>
      </w:r>
      <w:r w:rsidRPr="00975BFD">
        <w:t>request from the VAL server to the NSCE server.</w:t>
      </w:r>
    </w:p>
    <w:p w14:paraId="7970F79C" w14:textId="77777777" w:rsidR="0039271C" w:rsidRPr="00975BFD" w:rsidRDefault="00632768">
      <w:r w:rsidRPr="00975BFD">
        <w:t>This request provides the service requirements / KPIs, the capability exposure requirements and a preferred/subscribed slice identification (e.g., S-NSSAI or ENSI).</w:t>
      </w:r>
    </w:p>
    <w:p w14:paraId="7DD81F18"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.2-1: VAL application requirement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42D068E" w14:textId="77777777">
        <w:trPr>
          <w:jc w:val="center"/>
        </w:trPr>
        <w:tc>
          <w:tcPr>
            <w:tcW w:w="2880" w:type="dxa"/>
            <w:tcBorders>
              <w:top w:val="single" w:sz="4" w:space="0" w:color="000000"/>
              <w:left w:val="single" w:sz="4" w:space="0" w:color="000000"/>
              <w:bottom w:val="single" w:sz="4" w:space="0" w:color="000000"/>
              <w:right w:val="nil"/>
            </w:tcBorders>
          </w:tcPr>
          <w:p w14:paraId="672DD806"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4C54534"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EFCD2B9" w14:textId="77777777" w:rsidR="0039271C" w:rsidRPr="00975BFD" w:rsidRDefault="00632768">
            <w:pPr>
              <w:pStyle w:val="TAH"/>
              <w:rPr>
                <w:kern w:val="2"/>
              </w:rPr>
            </w:pPr>
            <w:r w:rsidRPr="00975BFD">
              <w:rPr>
                <w:kern w:val="2"/>
              </w:rPr>
              <w:t>Description</w:t>
            </w:r>
          </w:p>
        </w:tc>
      </w:tr>
      <w:tr w:rsidR="0039271C" w:rsidRPr="00975BFD" w14:paraId="78C2FC1E" w14:textId="77777777">
        <w:trPr>
          <w:jc w:val="center"/>
        </w:trPr>
        <w:tc>
          <w:tcPr>
            <w:tcW w:w="2880" w:type="dxa"/>
            <w:tcBorders>
              <w:top w:val="single" w:sz="4" w:space="0" w:color="000000"/>
              <w:left w:val="single" w:sz="4" w:space="0" w:color="000000"/>
              <w:bottom w:val="single" w:sz="4" w:space="0" w:color="000000"/>
              <w:right w:val="nil"/>
            </w:tcBorders>
          </w:tcPr>
          <w:p w14:paraId="0E615F77"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4897FE9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A0EE710" w14:textId="77777777" w:rsidR="0039271C" w:rsidRPr="00975BFD" w:rsidRDefault="00632768">
            <w:pPr>
              <w:pStyle w:val="TAL"/>
              <w:rPr>
                <w:kern w:val="2"/>
              </w:rPr>
            </w:pPr>
            <w:r w:rsidRPr="00975BFD">
              <w:rPr>
                <w:kern w:val="2"/>
              </w:rPr>
              <w:t>The identifier of the VAL server</w:t>
            </w:r>
          </w:p>
        </w:tc>
      </w:tr>
      <w:tr w:rsidR="0039271C" w:rsidRPr="00975BFD" w14:paraId="336182CE" w14:textId="77777777">
        <w:trPr>
          <w:jc w:val="center"/>
        </w:trPr>
        <w:tc>
          <w:tcPr>
            <w:tcW w:w="2880" w:type="dxa"/>
            <w:tcBorders>
              <w:top w:val="single" w:sz="4" w:space="0" w:color="000000"/>
              <w:left w:val="single" w:sz="4" w:space="0" w:color="000000"/>
              <w:bottom w:val="single" w:sz="4" w:space="0" w:color="000000"/>
              <w:right w:val="nil"/>
            </w:tcBorders>
          </w:tcPr>
          <w:p w14:paraId="6B4F0AA6" w14:textId="77777777" w:rsidR="0039271C" w:rsidRPr="00975BFD" w:rsidRDefault="00632768">
            <w:pPr>
              <w:pStyle w:val="TAL"/>
              <w:rPr>
                <w:kern w:val="2"/>
              </w:rPr>
            </w:pPr>
            <w:r w:rsidRPr="00975BFD">
              <w:rPr>
                <w:kern w:val="2"/>
              </w:rPr>
              <w:t>List of service requirement(s)</w:t>
            </w:r>
          </w:p>
          <w:p w14:paraId="525876F8" w14:textId="77777777" w:rsidR="0039271C" w:rsidRPr="00975BFD" w:rsidRDefault="0039271C">
            <w:pPr>
              <w:pStyle w:val="TAL"/>
              <w:rPr>
                <w:kern w:val="2"/>
              </w:rPr>
            </w:pPr>
          </w:p>
        </w:tc>
        <w:tc>
          <w:tcPr>
            <w:tcW w:w="1440" w:type="dxa"/>
            <w:tcBorders>
              <w:top w:val="single" w:sz="4" w:space="0" w:color="000000"/>
              <w:left w:val="single" w:sz="4" w:space="0" w:color="000000"/>
              <w:bottom w:val="single" w:sz="4" w:space="0" w:color="000000"/>
              <w:right w:val="nil"/>
            </w:tcBorders>
          </w:tcPr>
          <w:p w14:paraId="26D8DAE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8522BA7" w14:textId="77777777" w:rsidR="0039271C" w:rsidRPr="00975BFD" w:rsidRDefault="00632768">
            <w:pPr>
              <w:pStyle w:val="TAL"/>
              <w:rPr>
                <w:kern w:val="2"/>
              </w:rPr>
            </w:pPr>
            <w:r w:rsidRPr="00975BFD">
              <w:rPr>
                <w:kern w:val="2"/>
              </w:rPr>
              <w:t>The VAL application requirements pertaining to the slice(s) as defined in table 9.1.1.1-1</w:t>
            </w:r>
          </w:p>
        </w:tc>
      </w:tr>
      <w:tr w:rsidR="0039271C" w:rsidRPr="00975BFD" w14:paraId="521FBA11" w14:textId="77777777">
        <w:trPr>
          <w:jc w:val="center"/>
        </w:trPr>
        <w:tc>
          <w:tcPr>
            <w:tcW w:w="2880" w:type="dxa"/>
            <w:tcBorders>
              <w:top w:val="single" w:sz="4" w:space="0" w:color="000000"/>
              <w:left w:val="single" w:sz="4" w:space="0" w:color="000000"/>
              <w:bottom w:val="single" w:sz="4" w:space="0" w:color="000000"/>
              <w:right w:val="nil"/>
            </w:tcBorders>
          </w:tcPr>
          <w:p w14:paraId="3EE3EA35" w14:textId="77777777" w:rsidR="0039271C" w:rsidRPr="00975BFD" w:rsidRDefault="00632768">
            <w:pPr>
              <w:pStyle w:val="TAL"/>
              <w:rPr>
                <w:kern w:val="2"/>
              </w:rPr>
            </w:pPr>
            <w:r w:rsidRPr="00975BFD">
              <w:rPr>
                <w:kern w:val="2"/>
              </w:rPr>
              <w:t>Time validity</w:t>
            </w:r>
          </w:p>
        </w:tc>
        <w:tc>
          <w:tcPr>
            <w:tcW w:w="1440" w:type="dxa"/>
            <w:tcBorders>
              <w:top w:val="single" w:sz="4" w:space="0" w:color="000000"/>
              <w:left w:val="single" w:sz="4" w:space="0" w:color="000000"/>
              <w:bottom w:val="single" w:sz="4" w:space="0" w:color="000000"/>
              <w:right w:val="nil"/>
            </w:tcBorders>
          </w:tcPr>
          <w:p w14:paraId="489CD722"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3F61210" w14:textId="77777777" w:rsidR="0039271C" w:rsidRPr="00975BFD" w:rsidRDefault="00632768">
            <w:pPr>
              <w:pStyle w:val="TAL"/>
              <w:rPr>
                <w:kern w:val="2"/>
              </w:rPr>
            </w:pPr>
            <w:r w:rsidRPr="00975BFD">
              <w:rPr>
                <w:kern w:val="2"/>
              </w:rPr>
              <w:t>The time validity of the request</w:t>
            </w:r>
          </w:p>
        </w:tc>
      </w:tr>
      <w:tr w:rsidR="0039271C" w:rsidRPr="00975BFD" w14:paraId="660D22B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631F83E" w14:textId="77777777" w:rsidR="0039271C" w:rsidRPr="00975BFD" w:rsidRDefault="00632768">
            <w:pPr>
              <w:pStyle w:val="TAN"/>
            </w:pPr>
            <w:r w:rsidRPr="00975BFD">
              <w:t>NOTE:</w:t>
            </w:r>
            <w:r w:rsidRPr="00975BFD">
              <w:tab/>
              <w:t>One of this shall be present</w:t>
            </w:r>
          </w:p>
        </w:tc>
      </w:tr>
    </w:tbl>
    <w:p w14:paraId="20FA79B0" w14:textId="77777777" w:rsidR="0039271C" w:rsidRPr="00975BFD" w:rsidRDefault="0039271C"/>
    <w:p w14:paraId="441B2449" w14:textId="77777777" w:rsidR="0039271C" w:rsidRPr="00975BFD" w:rsidRDefault="00632768">
      <w:pPr>
        <w:pStyle w:val="Heading4"/>
      </w:pPr>
      <w:bookmarkStart w:id="281" w:name="_Toc134011742"/>
      <w:bookmarkStart w:id="282" w:name="_Toc170686080"/>
      <w:r w:rsidRPr="00975BFD">
        <w:t>9.</w:t>
      </w:r>
      <w:r w:rsidRPr="00975BFD">
        <w:rPr>
          <w:rFonts w:eastAsiaTheme="minorEastAsia"/>
        </w:rPr>
        <w:t>3</w:t>
      </w:r>
      <w:r w:rsidRPr="00975BFD">
        <w:t>.</w:t>
      </w:r>
      <w:r w:rsidRPr="00975BFD">
        <w:rPr>
          <w:rFonts w:eastAsiaTheme="minorEastAsia"/>
          <w:lang w:eastAsia="zh-CN"/>
        </w:rPr>
        <w:t>3</w:t>
      </w:r>
      <w:r w:rsidRPr="00975BFD">
        <w:t>.3</w:t>
      </w:r>
      <w:r w:rsidRPr="00975BFD">
        <w:tab/>
        <w:t>VAL application requirement response</w:t>
      </w:r>
      <w:bookmarkEnd w:id="281"/>
      <w:bookmarkEnd w:id="282"/>
    </w:p>
    <w:p w14:paraId="604BEC12"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.3-1 describes information elements for the VAL </w:t>
      </w:r>
      <w:r w:rsidRPr="00975BFD">
        <w:rPr>
          <w:bCs/>
        </w:rPr>
        <w:t xml:space="preserve">application requirement </w:t>
      </w:r>
      <w:r w:rsidRPr="00975BFD">
        <w:t>response from the NSCE server to the VAL server.</w:t>
      </w:r>
    </w:p>
    <w:p w14:paraId="5BAC496D"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.3-1: VAL application requirement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A8913FF" w14:textId="77777777">
        <w:trPr>
          <w:jc w:val="center"/>
        </w:trPr>
        <w:tc>
          <w:tcPr>
            <w:tcW w:w="2880" w:type="dxa"/>
            <w:tcBorders>
              <w:top w:val="single" w:sz="4" w:space="0" w:color="000000"/>
              <w:left w:val="single" w:sz="4" w:space="0" w:color="000000"/>
              <w:bottom w:val="single" w:sz="4" w:space="0" w:color="000000"/>
              <w:right w:val="nil"/>
            </w:tcBorders>
          </w:tcPr>
          <w:p w14:paraId="7B89C11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EC1C880"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B35D069" w14:textId="77777777" w:rsidR="0039271C" w:rsidRPr="00975BFD" w:rsidRDefault="00632768">
            <w:pPr>
              <w:pStyle w:val="TAH"/>
              <w:rPr>
                <w:kern w:val="2"/>
              </w:rPr>
            </w:pPr>
            <w:r w:rsidRPr="00975BFD">
              <w:rPr>
                <w:kern w:val="2"/>
              </w:rPr>
              <w:t>Description</w:t>
            </w:r>
          </w:p>
        </w:tc>
      </w:tr>
      <w:tr w:rsidR="0039271C" w:rsidRPr="00975BFD" w14:paraId="5BDA8086" w14:textId="77777777">
        <w:trPr>
          <w:jc w:val="center"/>
        </w:trPr>
        <w:tc>
          <w:tcPr>
            <w:tcW w:w="2880" w:type="dxa"/>
            <w:tcBorders>
              <w:top w:val="single" w:sz="4" w:space="0" w:color="000000"/>
              <w:left w:val="single" w:sz="4" w:space="0" w:color="000000"/>
              <w:bottom w:val="single" w:sz="4" w:space="0" w:color="000000"/>
              <w:right w:val="nil"/>
            </w:tcBorders>
          </w:tcPr>
          <w:p w14:paraId="77D12541"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2D8F262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7B668AC" w14:textId="77777777" w:rsidR="0039271C" w:rsidRPr="00975BFD" w:rsidRDefault="00632768">
            <w:pPr>
              <w:pStyle w:val="TAL"/>
              <w:rPr>
                <w:kern w:val="2"/>
              </w:rPr>
            </w:pPr>
            <w:r w:rsidRPr="00975BFD">
              <w:rPr>
                <w:kern w:val="2"/>
              </w:rPr>
              <w:t xml:space="preserve">Indicates the success or failure of the </w:t>
            </w:r>
            <w:r w:rsidRPr="00975BFD">
              <w:rPr>
                <w:rFonts w:eastAsiaTheme="minorEastAsia"/>
                <w:kern w:val="2"/>
                <w:lang w:eastAsia="zh-CN"/>
              </w:rPr>
              <w:t xml:space="preserve">VAL </w:t>
            </w:r>
            <w:r w:rsidRPr="00975BFD">
              <w:rPr>
                <w:kern w:val="2"/>
              </w:rPr>
              <w:t>application requirements request.</w:t>
            </w:r>
          </w:p>
        </w:tc>
      </w:tr>
      <w:tr w:rsidR="0039271C" w:rsidRPr="00975BFD" w14:paraId="1F9BE8A1" w14:textId="77777777">
        <w:trPr>
          <w:jc w:val="center"/>
        </w:trPr>
        <w:tc>
          <w:tcPr>
            <w:tcW w:w="2880" w:type="dxa"/>
            <w:tcBorders>
              <w:top w:val="single" w:sz="4" w:space="0" w:color="000000"/>
              <w:left w:val="single" w:sz="4" w:space="0" w:color="000000"/>
              <w:bottom w:val="single" w:sz="4" w:space="0" w:color="000000"/>
              <w:right w:val="nil"/>
            </w:tcBorders>
          </w:tcPr>
          <w:p w14:paraId="6881800D" w14:textId="77777777" w:rsidR="0039271C" w:rsidRPr="00975BFD" w:rsidRDefault="00632768">
            <w:pPr>
              <w:pStyle w:val="TAL"/>
              <w:rPr>
                <w:kern w:val="2"/>
              </w:rPr>
            </w:pPr>
            <w:r w:rsidRPr="00975BFD">
              <w:rPr>
                <w:kern w:val="2"/>
                <w:lang w:eastAsia="zh-CN"/>
              </w:rPr>
              <w:t>&gt;Cause</w:t>
            </w:r>
          </w:p>
        </w:tc>
        <w:tc>
          <w:tcPr>
            <w:tcW w:w="1440" w:type="dxa"/>
            <w:tcBorders>
              <w:top w:val="single" w:sz="4" w:space="0" w:color="000000"/>
              <w:left w:val="single" w:sz="4" w:space="0" w:color="000000"/>
              <w:bottom w:val="single" w:sz="4" w:space="0" w:color="000000"/>
              <w:right w:val="nil"/>
            </w:tcBorders>
          </w:tcPr>
          <w:p w14:paraId="4B1A57BA" w14:textId="77777777" w:rsidR="0039271C" w:rsidRPr="00975BFD" w:rsidRDefault="00632768">
            <w:pPr>
              <w:pStyle w:val="TAC"/>
              <w:rPr>
                <w:kern w:val="2"/>
                <w:lang w:eastAsia="zh-CN"/>
              </w:rPr>
            </w:pPr>
            <w:r w:rsidRPr="00975BFD">
              <w:rPr>
                <w:kern w:val="2"/>
                <w:lang w:eastAsia="zh-CN"/>
              </w:rPr>
              <w:t>O</w:t>
            </w:r>
          </w:p>
          <w:p w14:paraId="4CA44EB7" w14:textId="77777777" w:rsidR="0039271C" w:rsidRPr="00975BFD" w:rsidRDefault="00632768">
            <w:pPr>
              <w:pStyle w:val="TAC"/>
              <w:rPr>
                <w:rFonts w:eastAsiaTheme="minorEastAsia"/>
                <w:kern w:val="2"/>
              </w:rPr>
            </w:pPr>
            <w:r w:rsidRPr="00975BFD">
              <w:rPr>
                <w:rFonts w:eastAsiaTheme="minorEastAsia"/>
                <w:kern w:val="2"/>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66C9BA5" w14:textId="77777777" w:rsidR="0039271C" w:rsidRPr="00975BFD" w:rsidRDefault="00632768">
            <w:pPr>
              <w:pStyle w:val="TAL"/>
              <w:rPr>
                <w:kern w:val="2"/>
              </w:rPr>
            </w:pPr>
            <w:r w:rsidRPr="00975BFD">
              <w:rPr>
                <w:kern w:val="2"/>
              </w:rPr>
              <w:t>Indicates the cause of failure</w:t>
            </w:r>
          </w:p>
        </w:tc>
      </w:tr>
      <w:tr w:rsidR="0039271C" w:rsidRPr="00975BFD" w14:paraId="7253876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381A3E" w14:textId="77777777" w:rsidR="0039271C" w:rsidRPr="00975BFD" w:rsidRDefault="00632768">
            <w:pPr>
              <w:pStyle w:val="TAN"/>
            </w:pPr>
            <w:r w:rsidRPr="00975BFD">
              <w:t>NOTE :</w:t>
            </w:r>
            <w:r w:rsidRPr="00975BFD">
              <w:tab/>
            </w:r>
            <w:r w:rsidRPr="00975BFD">
              <w:rPr>
                <w:lang w:eastAsia="zh-CN"/>
              </w:rPr>
              <w:t>May only be present if the result is failure.</w:t>
            </w:r>
          </w:p>
        </w:tc>
      </w:tr>
    </w:tbl>
    <w:p w14:paraId="75970A65" w14:textId="77777777" w:rsidR="00D319D1" w:rsidRPr="00975BFD" w:rsidRDefault="00D319D1" w:rsidP="00D319D1">
      <w:bookmarkStart w:id="283" w:name="_Toc134011743"/>
    </w:p>
    <w:p w14:paraId="097D5953" w14:textId="5B3AB0A1" w:rsidR="0039271C" w:rsidRPr="00975BFD" w:rsidRDefault="00632768">
      <w:pPr>
        <w:pStyle w:val="Heading4"/>
      </w:pPr>
      <w:bookmarkStart w:id="284" w:name="_Toc170686081"/>
      <w:r w:rsidRPr="00975BFD">
        <w:t>9.</w:t>
      </w:r>
      <w:r w:rsidRPr="00975BFD">
        <w:rPr>
          <w:rFonts w:eastAsiaTheme="minorEastAsia"/>
        </w:rPr>
        <w:t>3</w:t>
      </w:r>
      <w:r w:rsidRPr="00975BFD">
        <w:t>.</w:t>
      </w:r>
      <w:r w:rsidRPr="00975BFD">
        <w:rPr>
          <w:rFonts w:eastAsiaTheme="minorEastAsia"/>
          <w:lang w:eastAsia="zh-CN"/>
        </w:rPr>
        <w:t>3</w:t>
      </w:r>
      <w:r w:rsidRPr="00975BFD">
        <w:t>.4</w:t>
      </w:r>
      <w:r w:rsidRPr="00975BFD">
        <w:tab/>
        <w:t>Slice API information notify</w:t>
      </w:r>
      <w:bookmarkEnd w:id="283"/>
      <w:bookmarkEnd w:id="284"/>
    </w:p>
    <w:p w14:paraId="28D88AEA"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.4-1 describes information elements for the </w:t>
      </w:r>
      <w:r w:rsidRPr="00975BFD">
        <w:rPr>
          <w:bCs/>
        </w:rPr>
        <w:t>Slice API information notif</w:t>
      </w:r>
      <w:r w:rsidRPr="00975BFD">
        <w:rPr>
          <w:rFonts w:eastAsiaTheme="minorEastAsia"/>
          <w:bCs/>
          <w:lang w:eastAsia="zh-CN"/>
        </w:rPr>
        <w:t>ication</w:t>
      </w:r>
      <w:r w:rsidRPr="00975BFD">
        <w:t xml:space="preserve"> from the NSCE server to the VAL server.</w:t>
      </w:r>
      <w:r w:rsidRPr="00975BFD">
        <w:rPr>
          <w:lang w:eastAsia="zh-CN"/>
        </w:rPr>
        <w:t xml:space="preserve"> The </w:t>
      </w:r>
      <w:r w:rsidRPr="00975BFD">
        <w:t>Slice API information notif</w:t>
      </w:r>
      <w:r w:rsidRPr="00975BFD">
        <w:rPr>
          <w:rFonts w:eastAsiaTheme="minorEastAsia"/>
          <w:lang w:eastAsia="zh-CN"/>
        </w:rPr>
        <w:t>ication</w:t>
      </w:r>
      <w:r w:rsidRPr="00975BFD">
        <w:rPr>
          <w:lang w:eastAsia="zh-CN"/>
        </w:rPr>
        <w:t xml:space="preserve"> is used by NSCE server to send </w:t>
      </w:r>
      <w:r w:rsidRPr="00975BFD">
        <w:rPr>
          <w:bCs/>
        </w:rPr>
        <w:t>Slice API information</w:t>
      </w:r>
      <w:r w:rsidRPr="00975BFD">
        <w:rPr>
          <w:bCs/>
          <w:lang w:eastAsia="zh-CN"/>
        </w:rPr>
        <w:t xml:space="preserve"> to VAL server in the </w:t>
      </w:r>
      <w:r w:rsidRPr="00975BFD">
        <w:t>Initial Configuration</w:t>
      </w:r>
      <w:r w:rsidRPr="00975BFD">
        <w:rPr>
          <w:lang w:eastAsia="zh-CN"/>
        </w:rPr>
        <w:t xml:space="preserve"> and</w:t>
      </w:r>
      <w:r w:rsidRPr="00975BFD">
        <w:rPr>
          <w:bCs/>
          <w:lang w:eastAsia="zh-CN"/>
        </w:rPr>
        <w:t xml:space="preserve"> </w:t>
      </w:r>
      <w:r w:rsidRPr="00975BFD">
        <w:t>Configuration Update</w:t>
      </w:r>
      <w:r w:rsidRPr="00975BFD">
        <w:rPr>
          <w:lang w:eastAsia="zh-CN"/>
        </w:rPr>
        <w:t xml:space="preserve"> procedures.</w:t>
      </w:r>
    </w:p>
    <w:p w14:paraId="1655EA9C"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.4-1: </w:t>
      </w:r>
      <w:r w:rsidRPr="00975BFD">
        <w:rPr>
          <w:bCs/>
        </w:rPr>
        <w:t>Slice API information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63FA33B" w14:textId="77777777">
        <w:trPr>
          <w:jc w:val="center"/>
        </w:trPr>
        <w:tc>
          <w:tcPr>
            <w:tcW w:w="2880" w:type="dxa"/>
            <w:tcBorders>
              <w:top w:val="single" w:sz="4" w:space="0" w:color="000000"/>
              <w:left w:val="single" w:sz="4" w:space="0" w:color="000000"/>
              <w:bottom w:val="single" w:sz="4" w:space="0" w:color="000000"/>
              <w:right w:val="nil"/>
            </w:tcBorders>
          </w:tcPr>
          <w:p w14:paraId="79160D9A"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E14D03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F84D72C" w14:textId="77777777" w:rsidR="0039271C" w:rsidRPr="00975BFD" w:rsidRDefault="00632768">
            <w:pPr>
              <w:pStyle w:val="TAH"/>
              <w:rPr>
                <w:kern w:val="2"/>
              </w:rPr>
            </w:pPr>
            <w:r w:rsidRPr="00975BFD">
              <w:rPr>
                <w:kern w:val="2"/>
              </w:rPr>
              <w:t>Description</w:t>
            </w:r>
          </w:p>
        </w:tc>
      </w:tr>
      <w:tr w:rsidR="0039271C" w:rsidRPr="00975BFD" w14:paraId="559AB74A" w14:textId="77777777">
        <w:trPr>
          <w:jc w:val="center"/>
        </w:trPr>
        <w:tc>
          <w:tcPr>
            <w:tcW w:w="2880" w:type="dxa"/>
            <w:tcBorders>
              <w:top w:val="single" w:sz="4" w:space="0" w:color="000000"/>
              <w:left w:val="single" w:sz="4" w:space="0" w:color="000000"/>
              <w:bottom w:val="single" w:sz="4" w:space="0" w:color="000000"/>
              <w:right w:val="nil"/>
            </w:tcBorders>
          </w:tcPr>
          <w:p w14:paraId="5265C5A8" w14:textId="77777777" w:rsidR="0039271C" w:rsidRPr="00975BFD" w:rsidRDefault="00632768">
            <w:pPr>
              <w:pStyle w:val="TAL"/>
              <w:rPr>
                <w:kern w:val="2"/>
              </w:rPr>
            </w:pPr>
            <w:r w:rsidRPr="00975BFD">
              <w:rPr>
                <w:kern w:val="2"/>
              </w:rPr>
              <w:t>Slice API info</w:t>
            </w:r>
          </w:p>
        </w:tc>
        <w:tc>
          <w:tcPr>
            <w:tcW w:w="1440" w:type="dxa"/>
            <w:tcBorders>
              <w:top w:val="single" w:sz="4" w:space="0" w:color="000000"/>
              <w:left w:val="single" w:sz="4" w:space="0" w:color="000000"/>
              <w:bottom w:val="single" w:sz="4" w:space="0" w:color="000000"/>
              <w:right w:val="nil"/>
            </w:tcBorders>
          </w:tcPr>
          <w:p w14:paraId="255C92D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B7A8059" w14:textId="77777777" w:rsidR="0039271C" w:rsidRPr="00975BFD" w:rsidRDefault="00632768">
            <w:pPr>
              <w:pStyle w:val="TAL"/>
              <w:rPr>
                <w:kern w:val="2"/>
              </w:rPr>
            </w:pPr>
            <w:r w:rsidRPr="00975BFD">
              <w:rPr>
                <w:kern w:val="2"/>
              </w:rPr>
              <w:t>The information for the configured slice API</w:t>
            </w:r>
          </w:p>
        </w:tc>
      </w:tr>
    </w:tbl>
    <w:p w14:paraId="314C9467" w14:textId="77777777" w:rsidR="00D319D1" w:rsidRPr="00975BFD" w:rsidRDefault="00D319D1" w:rsidP="00D319D1">
      <w:bookmarkStart w:id="285" w:name="_Toc134011744"/>
    </w:p>
    <w:p w14:paraId="2B766D86" w14:textId="2BDBFB83" w:rsidR="0039271C" w:rsidRPr="00975BFD" w:rsidRDefault="00632768">
      <w:pPr>
        <w:pStyle w:val="Heading4"/>
      </w:pPr>
      <w:bookmarkStart w:id="286" w:name="_Toc170686082"/>
      <w:r w:rsidRPr="00975BFD">
        <w:t>9.</w:t>
      </w:r>
      <w:r w:rsidRPr="00975BFD">
        <w:rPr>
          <w:rFonts w:eastAsiaTheme="minorEastAsia"/>
        </w:rPr>
        <w:t>3</w:t>
      </w:r>
      <w:r w:rsidRPr="00975BFD">
        <w:t>.</w:t>
      </w:r>
      <w:r w:rsidRPr="00975BFD">
        <w:rPr>
          <w:rFonts w:eastAsiaTheme="minorEastAsia"/>
          <w:lang w:eastAsia="zh-CN"/>
        </w:rPr>
        <w:t>3</w:t>
      </w:r>
      <w:r w:rsidRPr="00975BFD">
        <w:t>.5</w:t>
      </w:r>
      <w:r w:rsidRPr="00975BFD">
        <w:tab/>
        <w:t>VAL server-initiated configuration update request</w:t>
      </w:r>
      <w:bookmarkEnd w:id="285"/>
      <w:bookmarkEnd w:id="286"/>
    </w:p>
    <w:p w14:paraId="795466C6"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.5-1 describes information elements of the VAL server-initiated configuration update request sent by the VAL server to the NSCE server.</w:t>
      </w:r>
    </w:p>
    <w:p w14:paraId="35F7A381"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.5-1: </w:t>
      </w:r>
      <w:r w:rsidRPr="00975BFD">
        <w:rPr>
          <w:bCs/>
        </w:rPr>
        <w:t>VAL server-initiated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245313A" w14:textId="77777777">
        <w:trPr>
          <w:jc w:val="center"/>
        </w:trPr>
        <w:tc>
          <w:tcPr>
            <w:tcW w:w="2880" w:type="dxa"/>
            <w:tcBorders>
              <w:top w:val="single" w:sz="4" w:space="0" w:color="000000"/>
              <w:left w:val="single" w:sz="4" w:space="0" w:color="000000"/>
              <w:bottom w:val="single" w:sz="4" w:space="0" w:color="000000"/>
              <w:right w:val="nil"/>
            </w:tcBorders>
          </w:tcPr>
          <w:p w14:paraId="78486327"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0C10C077"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9B43AEB" w14:textId="77777777" w:rsidR="0039271C" w:rsidRPr="00975BFD" w:rsidRDefault="00632768">
            <w:pPr>
              <w:pStyle w:val="TAH"/>
              <w:rPr>
                <w:kern w:val="2"/>
              </w:rPr>
            </w:pPr>
            <w:r w:rsidRPr="00975BFD">
              <w:rPr>
                <w:kern w:val="2"/>
              </w:rPr>
              <w:t>Description</w:t>
            </w:r>
          </w:p>
        </w:tc>
      </w:tr>
      <w:tr w:rsidR="0039271C" w:rsidRPr="00975BFD" w14:paraId="4BC6BA31" w14:textId="77777777">
        <w:trPr>
          <w:jc w:val="center"/>
        </w:trPr>
        <w:tc>
          <w:tcPr>
            <w:tcW w:w="2880" w:type="dxa"/>
            <w:tcBorders>
              <w:top w:val="single" w:sz="4" w:space="0" w:color="000000"/>
              <w:left w:val="single" w:sz="4" w:space="0" w:color="000000"/>
              <w:bottom w:val="single" w:sz="4" w:space="0" w:color="000000"/>
              <w:right w:val="nil"/>
            </w:tcBorders>
          </w:tcPr>
          <w:p w14:paraId="037E2842"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19DB299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7D6855B" w14:textId="77777777" w:rsidR="0039271C" w:rsidRPr="00975BFD" w:rsidRDefault="00632768">
            <w:pPr>
              <w:pStyle w:val="TAL"/>
              <w:rPr>
                <w:kern w:val="2"/>
              </w:rPr>
            </w:pPr>
            <w:r w:rsidRPr="00975BFD">
              <w:rPr>
                <w:kern w:val="2"/>
              </w:rPr>
              <w:t>The identifier of the VAL server</w:t>
            </w:r>
          </w:p>
        </w:tc>
      </w:tr>
      <w:tr w:rsidR="0039271C" w:rsidRPr="00975BFD" w14:paraId="6AFCAF7F" w14:textId="77777777">
        <w:trPr>
          <w:jc w:val="center"/>
        </w:trPr>
        <w:tc>
          <w:tcPr>
            <w:tcW w:w="2880" w:type="dxa"/>
            <w:tcBorders>
              <w:top w:val="single" w:sz="4" w:space="0" w:color="000000"/>
              <w:left w:val="single" w:sz="4" w:space="0" w:color="000000"/>
              <w:bottom w:val="single" w:sz="4" w:space="0" w:color="000000"/>
              <w:right w:val="nil"/>
            </w:tcBorders>
          </w:tcPr>
          <w:p w14:paraId="21E1C43E" w14:textId="77777777" w:rsidR="0039271C" w:rsidRPr="00975BFD" w:rsidRDefault="00632768">
            <w:pPr>
              <w:pStyle w:val="TAL"/>
              <w:rPr>
                <w:kern w:val="2"/>
              </w:rPr>
            </w:pPr>
            <w:r w:rsidRPr="00975BFD">
              <w:t>Network slice ID</w:t>
            </w:r>
          </w:p>
        </w:tc>
        <w:tc>
          <w:tcPr>
            <w:tcW w:w="1440" w:type="dxa"/>
            <w:tcBorders>
              <w:top w:val="single" w:sz="4" w:space="0" w:color="000000"/>
              <w:left w:val="single" w:sz="4" w:space="0" w:color="000000"/>
              <w:bottom w:val="single" w:sz="4" w:space="0" w:color="000000"/>
              <w:right w:val="nil"/>
            </w:tcBorders>
          </w:tcPr>
          <w:p w14:paraId="6D323B37" w14:textId="77777777" w:rsidR="0039271C" w:rsidRPr="00975BFD" w:rsidRDefault="00632768">
            <w:pPr>
              <w:pStyle w:val="TAC"/>
              <w:rPr>
                <w:kern w:val="2"/>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B168BC4" w14:textId="77777777" w:rsidR="0039271C" w:rsidRPr="00975BFD" w:rsidRDefault="00632768">
            <w:pPr>
              <w:pStyle w:val="TAL"/>
              <w:rPr>
                <w:kern w:val="2"/>
              </w:rPr>
            </w:pPr>
            <w:r w:rsidRPr="00975BFD">
              <w:t>Identifier of the network slice for which the API configuration update is requested</w:t>
            </w:r>
          </w:p>
        </w:tc>
      </w:tr>
      <w:tr w:rsidR="0039271C" w:rsidRPr="00975BFD" w14:paraId="321EB94C" w14:textId="77777777">
        <w:trPr>
          <w:jc w:val="center"/>
        </w:trPr>
        <w:tc>
          <w:tcPr>
            <w:tcW w:w="2880" w:type="dxa"/>
            <w:tcBorders>
              <w:top w:val="single" w:sz="4" w:space="0" w:color="000000"/>
              <w:left w:val="single" w:sz="4" w:space="0" w:color="000000"/>
              <w:bottom w:val="single" w:sz="4" w:space="0" w:color="000000"/>
              <w:right w:val="nil"/>
            </w:tcBorders>
          </w:tcPr>
          <w:p w14:paraId="7AE59E68" w14:textId="77777777" w:rsidR="0039271C" w:rsidRPr="00975BFD" w:rsidRDefault="00632768">
            <w:pPr>
              <w:pStyle w:val="TAL"/>
              <w:rPr>
                <w:kern w:val="2"/>
              </w:rPr>
            </w:pPr>
            <w:r w:rsidRPr="00975BFD">
              <w:rPr>
                <w:kern w:val="2"/>
              </w:rPr>
              <w:t>Trigger Event Details</w:t>
            </w:r>
          </w:p>
        </w:tc>
        <w:tc>
          <w:tcPr>
            <w:tcW w:w="1440" w:type="dxa"/>
            <w:tcBorders>
              <w:top w:val="single" w:sz="4" w:space="0" w:color="000000"/>
              <w:left w:val="single" w:sz="4" w:space="0" w:color="000000"/>
              <w:bottom w:val="single" w:sz="4" w:space="0" w:color="000000"/>
              <w:right w:val="nil"/>
            </w:tcBorders>
          </w:tcPr>
          <w:p w14:paraId="55FB04F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9FAB4C7" w14:textId="77777777" w:rsidR="0039271C" w:rsidRPr="00975BFD" w:rsidRDefault="00632768">
            <w:pPr>
              <w:pStyle w:val="TAL"/>
              <w:rPr>
                <w:kern w:val="2"/>
                <w:szCs w:val="18"/>
              </w:rPr>
            </w:pPr>
            <w:r w:rsidRPr="00975BFD">
              <w:rPr>
                <w:kern w:val="2"/>
              </w:rPr>
              <w:t>The trigger event details can be included, providing the cause for the need slice API configuration adaptation. Such trigger event can be:</w:t>
            </w:r>
          </w:p>
          <w:p w14:paraId="41F5F47C" w14:textId="77777777" w:rsidR="0039271C" w:rsidRPr="00975BFD" w:rsidRDefault="00632768">
            <w:pPr>
              <w:pStyle w:val="TAL"/>
              <w:widowControl w:val="0"/>
              <w:numPr>
                <w:ilvl w:val="0"/>
                <w:numId w:val="14"/>
              </w:numPr>
              <w:spacing w:before="100" w:beforeAutospacing="1"/>
              <w:rPr>
                <w:kern w:val="2"/>
              </w:rPr>
            </w:pPr>
            <w:r w:rsidRPr="00975BFD">
              <w:rPr>
                <w:kern w:val="2"/>
              </w:rPr>
              <w:t xml:space="preserve">the UE mobility to a different service area (outside the original area of interest), </w:t>
            </w:r>
          </w:p>
          <w:p w14:paraId="13B109BF" w14:textId="77777777" w:rsidR="0039271C" w:rsidRPr="00975BFD" w:rsidRDefault="00632768">
            <w:pPr>
              <w:pStyle w:val="TAL"/>
              <w:widowControl w:val="0"/>
              <w:numPr>
                <w:ilvl w:val="0"/>
                <w:numId w:val="14"/>
              </w:numPr>
              <w:spacing w:before="100" w:beforeAutospacing="1"/>
              <w:rPr>
                <w:kern w:val="2"/>
              </w:rPr>
            </w:pPr>
            <w:r w:rsidRPr="00975BFD">
              <w:rPr>
                <w:kern w:val="2"/>
              </w:rPr>
              <w:t xml:space="preserve">application server migration to different edge/cloud platform, </w:t>
            </w:r>
          </w:p>
          <w:p w14:paraId="09CFAFEB" w14:textId="77777777" w:rsidR="0039271C" w:rsidRPr="00975BFD" w:rsidRDefault="00632768">
            <w:pPr>
              <w:pStyle w:val="TAL"/>
              <w:widowControl w:val="0"/>
              <w:numPr>
                <w:ilvl w:val="0"/>
                <w:numId w:val="14"/>
              </w:numPr>
              <w:spacing w:before="100" w:beforeAutospacing="1"/>
              <w:rPr>
                <w:kern w:val="2"/>
              </w:rPr>
            </w:pPr>
            <w:r w:rsidRPr="00975BFD">
              <w:rPr>
                <w:kern w:val="2"/>
              </w:rPr>
              <w:t xml:space="preserve">service API unavailability, </w:t>
            </w:r>
          </w:p>
          <w:p w14:paraId="7F9C8171" w14:textId="77777777" w:rsidR="0039271C" w:rsidRPr="00975BFD" w:rsidRDefault="00632768">
            <w:pPr>
              <w:pStyle w:val="TAL"/>
              <w:widowControl w:val="0"/>
              <w:numPr>
                <w:ilvl w:val="0"/>
                <w:numId w:val="14"/>
              </w:numPr>
              <w:spacing w:before="100" w:beforeAutospacing="1"/>
              <w:rPr>
                <w:kern w:val="2"/>
              </w:rPr>
            </w:pPr>
            <w:r w:rsidRPr="00975BFD">
              <w:rPr>
                <w:kern w:val="2"/>
              </w:rPr>
              <w:t xml:space="preserve">VAL application QoS requirements change </w:t>
            </w:r>
          </w:p>
        </w:tc>
      </w:tr>
    </w:tbl>
    <w:p w14:paraId="6D7B159E" w14:textId="77777777" w:rsidR="00D319D1" w:rsidRPr="00975BFD" w:rsidRDefault="00D319D1" w:rsidP="00D319D1">
      <w:bookmarkStart w:id="287" w:name="_Toc134011745"/>
    </w:p>
    <w:p w14:paraId="5FB76C27" w14:textId="1B8C3933" w:rsidR="0039271C" w:rsidRPr="00975BFD" w:rsidRDefault="00632768">
      <w:pPr>
        <w:pStyle w:val="Heading4"/>
        <w:rPr>
          <w:bCs/>
        </w:rPr>
      </w:pPr>
      <w:bookmarkStart w:id="288" w:name="_Toc170686083"/>
      <w:r w:rsidRPr="00975BFD">
        <w:rPr>
          <w:bCs/>
        </w:rPr>
        <w:t>9.3.</w:t>
      </w:r>
      <w:r w:rsidRPr="00975BFD">
        <w:rPr>
          <w:rFonts w:eastAsiaTheme="minorEastAsia"/>
          <w:bCs/>
          <w:lang w:eastAsia="zh-CN"/>
        </w:rPr>
        <w:t>3</w:t>
      </w:r>
      <w:r w:rsidRPr="00975BFD">
        <w:rPr>
          <w:bCs/>
        </w:rPr>
        <w:t>.</w:t>
      </w:r>
      <w:r w:rsidRPr="00975BFD">
        <w:rPr>
          <w:rFonts w:eastAsiaTheme="minorEastAsia"/>
          <w:bCs/>
          <w:lang w:eastAsia="zh-CN"/>
        </w:rPr>
        <w:t>6</w:t>
      </w:r>
      <w:r w:rsidRPr="00975BFD">
        <w:rPr>
          <w:bCs/>
        </w:rPr>
        <w:tab/>
        <w:t>VAL server-initiated configuration update response</w:t>
      </w:r>
      <w:bookmarkEnd w:id="287"/>
      <w:bookmarkEnd w:id="288"/>
    </w:p>
    <w:p w14:paraId="1ABD0251" w14:textId="77777777" w:rsidR="0039271C" w:rsidRPr="00975BFD" w:rsidRDefault="00632768">
      <w:r w:rsidRPr="00975BFD">
        <w:t>Table 9.3.</w:t>
      </w:r>
      <w:r w:rsidRPr="00975BFD">
        <w:rPr>
          <w:rFonts w:eastAsiaTheme="minorEastAsia"/>
          <w:lang w:eastAsia="zh-CN"/>
        </w:rPr>
        <w:t>3</w:t>
      </w:r>
      <w:r w:rsidRPr="00975BFD">
        <w:t>.</w:t>
      </w:r>
      <w:r w:rsidRPr="00975BFD">
        <w:rPr>
          <w:rFonts w:eastAsiaTheme="minorEastAsia"/>
          <w:lang w:eastAsia="zh-CN"/>
        </w:rPr>
        <w:t>6</w:t>
      </w:r>
      <w:r w:rsidRPr="00975BFD">
        <w:t xml:space="preserve">-1 describes information elements of the </w:t>
      </w:r>
      <w:r w:rsidRPr="00975BFD">
        <w:rPr>
          <w:bCs/>
        </w:rPr>
        <w:t xml:space="preserve">VAL server-initiated </w:t>
      </w:r>
      <w:r w:rsidRPr="00975BFD">
        <w:rPr>
          <w:color w:val="000000"/>
        </w:rPr>
        <w:t>configuration update response</w:t>
      </w:r>
      <w:r w:rsidRPr="00975BFD">
        <w:t xml:space="preserve"> sent by the NSCE server to the VAL server.</w:t>
      </w:r>
    </w:p>
    <w:p w14:paraId="600E9159" w14:textId="77777777" w:rsidR="0039271C" w:rsidRPr="00975BFD" w:rsidRDefault="00632768">
      <w:pPr>
        <w:pStyle w:val="TH"/>
      </w:pPr>
      <w:r w:rsidRPr="00975BFD">
        <w:t>Table 9.3.</w:t>
      </w:r>
      <w:r w:rsidRPr="00975BFD">
        <w:rPr>
          <w:rFonts w:eastAsiaTheme="minorEastAsia"/>
          <w:lang w:eastAsia="zh-CN"/>
        </w:rPr>
        <w:t>3</w:t>
      </w:r>
      <w:r w:rsidRPr="00975BFD">
        <w:t>.</w:t>
      </w:r>
      <w:r w:rsidRPr="00975BFD">
        <w:rPr>
          <w:rFonts w:eastAsiaTheme="minorEastAsia"/>
          <w:lang w:eastAsia="zh-CN"/>
        </w:rPr>
        <w:t>6</w:t>
      </w:r>
      <w:r w:rsidRPr="00975BFD">
        <w:t xml:space="preserve">-1: </w:t>
      </w:r>
      <w:r w:rsidRPr="00975BFD">
        <w:rPr>
          <w:bCs/>
        </w:rPr>
        <w:t xml:space="preserve">VAL server-initiated </w:t>
      </w:r>
      <w:r w:rsidRPr="00975BFD">
        <w:t>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8AA9880" w14:textId="77777777">
        <w:trPr>
          <w:jc w:val="center"/>
        </w:trPr>
        <w:tc>
          <w:tcPr>
            <w:tcW w:w="2880" w:type="dxa"/>
            <w:tcBorders>
              <w:top w:val="single" w:sz="4" w:space="0" w:color="000000"/>
              <w:left w:val="single" w:sz="4" w:space="0" w:color="000000"/>
              <w:bottom w:val="single" w:sz="4" w:space="0" w:color="000000"/>
              <w:right w:val="nil"/>
            </w:tcBorders>
          </w:tcPr>
          <w:p w14:paraId="29EAFED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73E589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DD96953" w14:textId="77777777" w:rsidR="0039271C" w:rsidRPr="00975BFD" w:rsidRDefault="00632768">
            <w:pPr>
              <w:pStyle w:val="TAH"/>
            </w:pPr>
            <w:r w:rsidRPr="00975BFD">
              <w:t>Description</w:t>
            </w:r>
          </w:p>
        </w:tc>
      </w:tr>
      <w:tr w:rsidR="0039271C" w:rsidRPr="00975BFD" w14:paraId="103F80B2" w14:textId="77777777">
        <w:trPr>
          <w:jc w:val="center"/>
        </w:trPr>
        <w:tc>
          <w:tcPr>
            <w:tcW w:w="2880" w:type="dxa"/>
            <w:tcBorders>
              <w:top w:val="single" w:sz="4" w:space="0" w:color="000000"/>
              <w:left w:val="single" w:sz="4" w:space="0" w:color="000000"/>
              <w:bottom w:val="single" w:sz="4" w:space="0" w:color="000000"/>
              <w:right w:val="nil"/>
            </w:tcBorders>
          </w:tcPr>
          <w:p w14:paraId="53A9505F" w14:textId="77777777" w:rsidR="0039271C" w:rsidRPr="00975BFD" w:rsidRDefault="00632768">
            <w:pPr>
              <w:pStyle w:val="TAL"/>
            </w:pPr>
            <w:r w:rsidRPr="00975BFD">
              <w:t>Configuration changed</w:t>
            </w:r>
          </w:p>
        </w:tc>
        <w:tc>
          <w:tcPr>
            <w:tcW w:w="1440" w:type="dxa"/>
            <w:tcBorders>
              <w:top w:val="single" w:sz="4" w:space="0" w:color="000000"/>
              <w:left w:val="single" w:sz="4" w:space="0" w:color="000000"/>
              <w:bottom w:val="single" w:sz="4" w:space="0" w:color="000000"/>
              <w:right w:val="nil"/>
            </w:tcBorders>
          </w:tcPr>
          <w:p w14:paraId="217D3F9B" w14:textId="77777777" w:rsidR="0039271C" w:rsidRPr="00975BFD" w:rsidRDefault="00632768">
            <w:pPr>
              <w:pStyle w:val="TAC"/>
            </w:pPr>
            <w:r w:rsidRPr="00975BFD">
              <w:t>O</w:t>
            </w:r>
            <w:r w:rsidRPr="00975BFD">
              <w:br/>
              <w:t>(</w:t>
            </w:r>
            <w:r w:rsidRPr="00975BFD">
              <w:rPr>
                <w:rFonts w:eastAsiaTheme="minorEastAsia"/>
                <w:kern w:val="2"/>
                <w:lang w:eastAsia="zh-CN"/>
              </w:rPr>
              <w:t>see </w:t>
            </w:r>
            <w:r w:rsidRPr="00975BFD">
              <w:t>NOTE)</w:t>
            </w:r>
          </w:p>
        </w:tc>
        <w:tc>
          <w:tcPr>
            <w:tcW w:w="4320" w:type="dxa"/>
            <w:tcBorders>
              <w:top w:val="single" w:sz="4" w:space="0" w:color="000000"/>
              <w:left w:val="single" w:sz="4" w:space="0" w:color="000000"/>
              <w:bottom w:val="single" w:sz="4" w:space="0" w:color="000000"/>
              <w:right w:val="single" w:sz="4" w:space="0" w:color="000000"/>
            </w:tcBorders>
          </w:tcPr>
          <w:p w14:paraId="5CFDD0C8" w14:textId="77777777" w:rsidR="0039271C" w:rsidRPr="00975BFD" w:rsidRDefault="00632768">
            <w:pPr>
              <w:pStyle w:val="TAL"/>
            </w:pPr>
            <w:r w:rsidRPr="00975BFD">
              <w:t>Indicates that the slice configuration has been changed.</w:t>
            </w:r>
          </w:p>
        </w:tc>
      </w:tr>
      <w:tr w:rsidR="0039271C" w:rsidRPr="00975BFD" w14:paraId="4B47DB29" w14:textId="77777777">
        <w:trPr>
          <w:jc w:val="center"/>
        </w:trPr>
        <w:tc>
          <w:tcPr>
            <w:tcW w:w="2880" w:type="dxa"/>
            <w:tcBorders>
              <w:top w:val="single" w:sz="4" w:space="0" w:color="000000"/>
              <w:left w:val="single" w:sz="4" w:space="0" w:color="000000"/>
              <w:bottom w:val="single" w:sz="4" w:space="0" w:color="000000"/>
              <w:right w:val="nil"/>
            </w:tcBorders>
          </w:tcPr>
          <w:p w14:paraId="6F38DFB0" w14:textId="77777777" w:rsidR="0039271C" w:rsidRPr="00975BFD" w:rsidRDefault="00632768">
            <w:pPr>
              <w:pStyle w:val="TAL"/>
            </w:pPr>
            <w:r w:rsidRPr="00975BFD">
              <w:t>&gt; Updated slice API information</w:t>
            </w:r>
          </w:p>
        </w:tc>
        <w:tc>
          <w:tcPr>
            <w:tcW w:w="1440" w:type="dxa"/>
            <w:tcBorders>
              <w:top w:val="single" w:sz="4" w:space="0" w:color="000000"/>
              <w:left w:val="single" w:sz="4" w:space="0" w:color="000000"/>
              <w:bottom w:val="single" w:sz="4" w:space="0" w:color="000000"/>
              <w:right w:val="nil"/>
            </w:tcBorders>
          </w:tcPr>
          <w:p w14:paraId="73EA578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02CA1CD" w14:textId="77777777" w:rsidR="0039271C" w:rsidRPr="00975BFD" w:rsidRDefault="00632768">
            <w:pPr>
              <w:pStyle w:val="TAL"/>
            </w:pPr>
            <w:r w:rsidRPr="00975BFD">
              <w:t>The information for the updated slice API</w:t>
            </w:r>
          </w:p>
        </w:tc>
      </w:tr>
      <w:tr w:rsidR="0039271C" w:rsidRPr="00975BFD" w14:paraId="55D7E132" w14:textId="77777777">
        <w:trPr>
          <w:jc w:val="center"/>
        </w:trPr>
        <w:tc>
          <w:tcPr>
            <w:tcW w:w="2880" w:type="dxa"/>
            <w:tcBorders>
              <w:top w:val="single" w:sz="4" w:space="0" w:color="000000"/>
              <w:left w:val="single" w:sz="4" w:space="0" w:color="000000"/>
              <w:bottom w:val="single" w:sz="4" w:space="0" w:color="000000"/>
              <w:right w:val="nil"/>
            </w:tcBorders>
          </w:tcPr>
          <w:p w14:paraId="1EAF9BC0" w14:textId="77777777" w:rsidR="0039271C" w:rsidRPr="00975BFD" w:rsidRDefault="00632768">
            <w:pPr>
              <w:pStyle w:val="TAL"/>
            </w:pPr>
            <w:r w:rsidRPr="00975BFD">
              <w:t>Configuration not changed</w:t>
            </w:r>
          </w:p>
        </w:tc>
        <w:tc>
          <w:tcPr>
            <w:tcW w:w="1440" w:type="dxa"/>
            <w:tcBorders>
              <w:top w:val="single" w:sz="4" w:space="0" w:color="000000"/>
              <w:left w:val="single" w:sz="4" w:space="0" w:color="000000"/>
              <w:bottom w:val="single" w:sz="4" w:space="0" w:color="000000"/>
              <w:right w:val="nil"/>
            </w:tcBorders>
          </w:tcPr>
          <w:p w14:paraId="51F6CD2C" w14:textId="77777777" w:rsidR="0039271C" w:rsidRPr="00975BFD" w:rsidRDefault="00632768">
            <w:pPr>
              <w:pStyle w:val="TAC"/>
            </w:pPr>
            <w:r w:rsidRPr="00975BFD">
              <w:t>O</w:t>
            </w:r>
            <w:r w:rsidRPr="00975BFD">
              <w:br/>
              <w:t>(</w:t>
            </w:r>
            <w:r w:rsidRPr="00975BFD">
              <w:rPr>
                <w:rFonts w:eastAsiaTheme="minorEastAsia"/>
                <w:kern w:val="2"/>
                <w:lang w:eastAsia="zh-CN"/>
              </w:rPr>
              <w:t>see </w:t>
            </w:r>
            <w:r w:rsidRPr="00975BFD">
              <w:t>NOTE)</w:t>
            </w:r>
          </w:p>
        </w:tc>
        <w:tc>
          <w:tcPr>
            <w:tcW w:w="4320" w:type="dxa"/>
            <w:tcBorders>
              <w:top w:val="single" w:sz="4" w:space="0" w:color="000000"/>
              <w:left w:val="single" w:sz="4" w:space="0" w:color="000000"/>
              <w:bottom w:val="single" w:sz="4" w:space="0" w:color="000000"/>
              <w:right w:val="single" w:sz="4" w:space="0" w:color="000000"/>
            </w:tcBorders>
          </w:tcPr>
          <w:p w14:paraId="0429E236" w14:textId="77777777" w:rsidR="0039271C" w:rsidRPr="00975BFD" w:rsidRDefault="00632768">
            <w:pPr>
              <w:pStyle w:val="TAL"/>
              <w:keepLines w:val="0"/>
            </w:pPr>
            <w:r w:rsidRPr="00975BFD">
              <w:t>The trigger event details can be included, providing the cause for the need slice API configuration adaptation. Such trigger event can be</w:t>
            </w:r>
          </w:p>
        </w:tc>
      </w:tr>
      <w:tr w:rsidR="0039271C" w:rsidRPr="00975BFD" w14:paraId="2917401B" w14:textId="77777777">
        <w:trPr>
          <w:jc w:val="center"/>
        </w:trPr>
        <w:tc>
          <w:tcPr>
            <w:tcW w:w="2880" w:type="dxa"/>
            <w:tcBorders>
              <w:top w:val="single" w:sz="4" w:space="0" w:color="000000"/>
              <w:left w:val="single" w:sz="4" w:space="0" w:color="000000"/>
              <w:bottom w:val="single" w:sz="4" w:space="0" w:color="000000"/>
              <w:right w:val="nil"/>
            </w:tcBorders>
          </w:tcPr>
          <w:p w14:paraId="55E7221D"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1F14A268"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5A72A86" w14:textId="77777777" w:rsidR="0039271C" w:rsidRPr="00975BFD" w:rsidRDefault="00632768">
            <w:pPr>
              <w:pStyle w:val="TAL"/>
            </w:pPr>
            <w:r w:rsidRPr="00975BFD">
              <w:t>Indicates the reason for not changing the slice configuration. The reason may be that no change was needed, failure of changing in 5GS/SEAL or other (e.g. server internal error).</w:t>
            </w:r>
          </w:p>
        </w:tc>
      </w:tr>
      <w:tr w:rsidR="0039271C" w:rsidRPr="00975BFD" w14:paraId="1D4FBF6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C031529" w14:textId="77777777" w:rsidR="0039271C" w:rsidRPr="00975BFD" w:rsidRDefault="00632768">
            <w:pPr>
              <w:pStyle w:val="TAN"/>
            </w:pPr>
            <w:r w:rsidRPr="00975BFD">
              <w:t>NOTE:</w:t>
            </w:r>
            <w:r w:rsidRPr="00975BFD">
              <w:tab/>
              <w:t>Only one of these IEs is present in the message.</w:t>
            </w:r>
          </w:p>
        </w:tc>
      </w:tr>
    </w:tbl>
    <w:p w14:paraId="0C55EAC9" w14:textId="77777777" w:rsidR="00D319D1" w:rsidRPr="00975BFD" w:rsidRDefault="00D319D1" w:rsidP="00D319D1">
      <w:bookmarkStart w:id="289" w:name="_Toc134011746"/>
    </w:p>
    <w:p w14:paraId="176FAA6B" w14:textId="26CFC8C5" w:rsidR="0039271C" w:rsidRPr="00975BFD" w:rsidRDefault="00632768">
      <w:pPr>
        <w:pStyle w:val="Heading4"/>
      </w:pPr>
      <w:bookmarkStart w:id="290" w:name="_Toc170686084"/>
      <w:r w:rsidRPr="00975BFD">
        <w:t>9.</w:t>
      </w:r>
      <w:r w:rsidRPr="00975BFD">
        <w:rPr>
          <w:rFonts w:eastAsiaTheme="minorEastAsia"/>
        </w:rPr>
        <w:t>3</w:t>
      </w:r>
      <w:r w:rsidRPr="00975BFD">
        <w:t>.</w:t>
      </w:r>
      <w:r w:rsidRPr="00975BFD">
        <w:rPr>
          <w:rFonts w:eastAsiaTheme="minorEastAsia"/>
          <w:lang w:eastAsia="zh-CN"/>
        </w:rPr>
        <w:t>3</w:t>
      </w:r>
      <w:r w:rsidRPr="00975BFD">
        <w:t>.</w:t>
      </w:r>
      <w:r w:rsidRPr="00975BFD">
        <w:rPr>
          <w:rFonts w:eastAsiaTheme="minorEastAsia"/>
          <w:lang w:eastAsia="zh-CN"/>
        </w:rPr>
        <w:t>7</w:t>
      </w:r>
      <w:r w:rsidRPr="00975BFD">
        <w:tab/>
        <w:t>slice API invocation request</w:t>
      </w:r>
      <w:bookmarkEnd w:id="289"/>
      <w:bookmarkEnd w:id="290"/>
    </w:p>
    <w:p w14:paraId="31E97AFA"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7</w:t>
      </w:r>
      <w:r w:rsidRPr="00975BFD">
        <w:t xml:space="preserve">-1 describes information elements for the </w:t>
      </w:r>
      <w:r w:rsidRPr="00975BFD">
        <w:rPr>
          <w:bCs/>
        </w:rPr>
        <w:t>slice API invocation request</w:t>
      </w:r>
      <w:r w:rsidRPr="00975BFD">
        <w:t xml:space="preserve"> from the VAL server to the NSCE server.</w:t>
      </w:r>
    </w:p>
    <w:p w14:paraId="651F93D2"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7</w:t>
      </w:r>
      <w:r w:rsidRPr="00975BFD">
        <w:t xml:space="preserve">-1: </w:t>
      </w:r>
      <w:r w:rsidRPr="00975BFD">
        <w:rPr>
          <w:bCs/>
        </w:rPr>
        <w:t>slice API invocation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AD386C2" w14:textId="77777777">
        <w:trPr>
          <w:jc w:val="center"/>
        </w:trPr>
        <w:tc>
          <w:tcPr>
            <w:tcW w:w="2880" w:type="dxa"/>
            <w:tcBorders>
              <w:top w:val="single" w:sz="4" w:space="0" w:color="000000"/>
              <w:left w:val="single" w:sz="4" w:space="0" w:color="000000"/>
              <w:bottom w:val="single" w:sz="4" w:space="0" w:color="000000"/>
              <w:right w:val="nil"/>
            </w:tcBorders>
          </w:tcPr>
          <w:p w14:paraId="0776D8AD"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5632236"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72468C0" w14:textId="77777777" w:rsidR="0039271C" w:rsidRPr="00975BFD" w:rsidRDefault="00632768">
            <w:pPr>
              <w:pStyle w:val="TAH"/>
              <w:rPr>
                <w:kern w:val="2"/>
              </w:rPr>
            </w:pPr>
            <w:r w:rsidRPr="00975BFD">
              <w:rPr>
                <w:kern w:val="2"/>
              </w:rPr>
              <w:t>Description</w:t>
            </w:r>
          </w:p>
        </w:tc>
      </w:tr>
      <w:tr w:rsidR="0039271C" w:rsidRPr="00975BFD" w14:paraId="2E34593B" w14:textId="77777777">
        <w:trPr>
          <w:jc w:val="center"/>
        </w:trPr>
        <w:tc>
          <w:tcPr>
            <w:tcW w:w="2880" w:type="dxa"/>
            <w:tcBorders>
              <w:top w:val="single" w:sz="4" w:space="0" w:color="000000"/>
              <w:left w:val="single" w:sz="4" w:space="0" w:color="000000"/>
              <w:bottom w:val="single" w:sz="4" w:space="0" w:color="000000"/>
              <w:right w:val="nil"/>
            </w:tcBorders>
          </w:tcPr>
          <w:p w14:paraId="2FE5A7CE" w14:textId="77777777" w:rsidR="0039271C" w:rsidRPr="00975BFD" w:rsidRDefault="00632768">
            <w:pPr>
              <w:pStyle w:val="TAL"/>
            </w:pPr>
            <w:r w:rsidRPr="00975BFD">
              <w:t>VAL server ID</w:t>
            </w:r>
          </w:p>
          <w:p w14:paraId="18634FD2" w14:textId="77777777" w:rsidR="0039271C" w:rsidRPr="00975BFD" w:rsidRDefault="0039271C">
            <w:pPr>
              <w:pStyle w:val="TAL"/>
              <w:rPr>
                <w:kern w:val="2"/>
              </w:rPr>
            </w:pPr>
          </w:p>
        </w:tc>
        <w:tc>
          <w:tcPr>
            <w:tcW w:w="1440" w:type="dxa"/>
            <w:tcBorders>
              <w:top w:val="single" w:sz="4" w:space="0" w:color="000000"/>
              <w:left w:val="single" w:sz="4" w:space="0" w:color="000000"/>
              <w:bottom w:val="single" w:sz="4" w:space="0" w:color="000000"/>
              <w:right w:val="nil"/>
            </w:tcBorders>
          </w:tcPr>
          <w:p w14:paraId="34F9F7CB"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4A3EBAD" w14:textId="77777777" w:rsidR="0039271C" w:rsidRPr="00975BFD" w:rsidRDefault="00632768">
            <w:pPr>
              <w:pStyle w:val="TAL"/>
            </w:pPr>
            <w:r w:rsidRPr="00975BFD">
              <w:t>The identifier of the VAL server</w:t>
            </w:r>
          </w:p>
          <w:p w14:paraId="4F95503F" w14:textId="77777777" w:rsidR="0039271C" w:rsidRPr="00975BFD" w:rsidRDefault="0039271C">
            <w:pPr>
              <w:pStyle w:val="TAL"/>
              <w:rPr>
                <w:kern w:val="2"/>
              </w:rPr>
            </w:pPr>
          </w:p>
        </w:tc>
      </w:tr>
      <w:tr w:rsidR="0039271C" w:rsidRPr="00975BFD" w14:paraId="0942632C" w14:textId="77777777">
        <w:trPr>
          <w:jc w:val="center"/>
        </w:trPr>
        <w:tc>
          <w:tcPr>
            <w:tcW w:w="2880" w:type="dxa"/>
            <w:tcBorders>
              <w:top w:val="single" w:sz="4" w:space="0" w:color="000000"/>
              <w:left w:val="single" w:sz="4" w:space="0" w:color="000000"/>
              <w:bottom w:val="single" w:sz="4" w:space="0" w:color="000000"/>
              <w:right w:val="nil"/>
            </w:tcBorders>
          </w:tcPr>
          <w:p w14:paraId="294FE5D5" w14:textId="77777777" w:rsidR="0039271C" w:rsidRPr="00975BFD" w:rsidRDefault="00632768">
            <w:pPr>
              <w:pStyle w:val="TAL"/>
              <w:rPr>
                <w:kern w:val="2"/>
              </w:rPr>
            </w:pPr>
            <w:r w:rsidRPr="00975BFD">
              <w:t>Authorization information</w:t>
            </w:r>
          </w:p>
        </w:tc>
        <w:tc>
          <w:tcPr>
            <w:tcW w:w="1440" w:type="dxa"/>
            <w:tcBorders>
              <w:top w:val="single" w:sz="4" w:space="0" w:color="000000"/>
              <w:left w:val="single" w:sz="4" w:space="0" w:color="000000"/>
              <w:bottom w:val="single" w:sz="4" w:space="0" w:color="000000"/>
              <w:right w:val="nil"/>
            </w:tcBorders>
          </w:tcPr>
          <w:p w14:paraId="7930D519" w14:textId="77777777" w:rsidR="0039271C" w:rsidRPr="00975BFD" w:rsidRDefault="00632768">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16C0D2D" w14:textId="77777777" w:rsidR="0039271C" w:rsidRPr="00975BFD" w:rsidRDefault="00632768">
            <w:pPr>
              <w:pStyle w:val="TAL"/>
              <w:rPr>
                <w:kern w:val="2"/>
              </w:rPr>
            </w:pPr>
            <w:r w:rsidRPr="00975BFD">
              <w:t>The authorization information obtained before initiating the slice API invocation request</w:t>
            </w:r>
          </w:p>
        </w:tc>
      </w:tr>
      <w:tr w:rsidR="0039271C" w:rsidRPr="00975BFD" w14:paraId="52ECCF72" w14:textId="77777777">
        <w:trPr>
          <w:jc w:val="center"/>
        </w:trPr>
        <w:tc>
          <w:tcPr>
            <w:tcW w:w="2880" w:type="dxa"/>
            <w:tcBorders>
              <w:top w:val="single" w:sz="4" w:space="0" w:color="000000"/>
              <w:left w:val="single" w:sz="4" w:space="0" w:color="000000"/>
              <w:bottom w:val="single" w:sz="4" w:space="0" w:color="000000"/>
              <w:right w:val="nil"/>
            </w:tcBorders>
          </w:tcPr>
          <w:p w14:paraId="52E35112" w14:textId="77777777" w:rsidR="0039271C" w:rsidRPr="00975BFD" w:rsidRDefault="00632768">
            <w:pPr>
              <w:pStyle w:val="TAL"/>
              <w:rPr>
                <w:kern w:val="2"/>
              </w:rPr>
            </w:pPr>
            <w:r w:rsidRPr="00975BFD">
              <w:t>Slice API identification</w:t>
            </w:r>
          </w:p>
        </w:tc>
        <w:tc>
          <w:tcPr>
            <w:tcW w:w="1440" w:type="dxa"/>
            <w:tcBorders>
              <w:top w:val="single" w:sz="4" w:space="0" w:color="000000"/>
              <w:left w:val="single" w:sz="4" w:space="0" w:color="000000"/>
              <w:bottom w:val="single" w:sz="4" w:space="0" w:color="000000"/>
              <w:right w:val="nil"/>
            </w:tcBorders>
          </w:tcPr>
          <w:p w14:paraId="75AA0151"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6018234" w14:textId="77777777" w:rsidR="0039271C" w:rsidRPr="00975BFD" w:rsidRDefault="00632768">
            <w:pPr>
              <w:pStyle w:val="TAL"/>
              <w:rPr>
                <w:kern w:val="2"/>
              </w:rPr>
            </w:pPr>
            <w:r w:rsidRPr="00975BFD">
              <w:t>The identification information of the slice API for which invocation is requested. The slice API identification is part of the specific slice API invocation request.</w:t>
            </w:r>
          </w:p>
        </w:tc>
      </w:tr>
    </w:tbl>
    <w:p w14:paraId="1DE571B9" w14:textId="77777777" w:rsidR="00D319D1" w:rsidRPr="00975BFD" w:rsidRDefault="00D319D1" w:rsidP="00D319D1">
      <w:bookmarkStart w:id="291" w:name="_Toc134011747"/>
    </w:p>
    <w:p w14:paraId="61DF17FC" w14:textId="6EA3D313" w:rsidR="0039271C" w:rsidRPr="00975BFD" w:rsidRDefault="00632768">
      <w:pPr>
        <w:pStyle w:val="Heading4"/>
      </w:pPr>
      <w:bookmarkStart w:id="292" w:name="_Toc170686085"/>
      <w:r w:rsidRPr="00975BFD">
        <w:t>9.</w:t>
      </w:r>
      <w:r w:rsidRPr="00975BFD">
        <w:rPr>
          <w:rFonts w:eastAsiaTheme="minorEastAsia"/>
        </w:rPr>
        <w:t>3</w:t>
      </w:r>
      <w:r w:rsidRPr="00975BFD">
        <w:t>.</w:t>
      </w:r>
      <w:r w:rsidRPr="00975BFD">
        <w:rPr>
          <w:rFonts w:eastAsiaTheme="minorEastAsia"/>
          <w:lang w:eastAsia="zh-CN"/>
        </w:rPr>
        <w:t>3</w:t>
      </w:r>
      <w:r w:rsidRPr="00975BFD">
        <w:t>.</w:t>
      </w:r>
      <w:r w:rsidRPr="00975BFD">
        <w:rPr>
          <w:rFonts w:eastAsiaTheme="minorEastAsia"/>
          <w:lang w:eastAsia="zh-CN"/>
        </w:rPr>
        <w:t>8</w:t>
      </w:r>
      <w:r w:rsidRPr="00975BFD">
        <w:tab/>
        <w:t>slice API invocation response</w:t>
      </w:r>
      <w:bookmarkEnd w:id="291"/>
      <w:bookmarkEnd w:id="292"/>
    </w:p>
    <w:p w14:paraId="46A81B01"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8</w:t>
      </w:r>
      <w:r w:rsidRPr="00975BFD">
        <w:t xml:space="preserve">-1 describes information elements for the </w:t>
      </w:r>
      <w:r w:rsidRPr="00975BFD">
        <w:rPr>
          <w:bCs/>
        </w:rPr>
        <w:t>slice API invocation response</w:t>
      </w:r>
      <w:r w:rsidRPr="00975BFD">
        <w:t xml:space="preserve"> from the NSCE server to the VAL server.</w:t>
      </w:r>
    </w:p>
    <w:p w14:paraId="3A20C3E4"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8</w:t>
      </w:r>
      <w:r w:rsidRPr="00975BFD">
        <w:t xml:space="preserve">-1: </w:t>
      </w:r>
      <w:r w:rsidRPr="00975BFD">
        <w:rPr>
          <w:bCs/>
        </w:rPr>
        <w:t>slice API invocation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01C5B6F" w14:textId="77777777">
        <w:trPr>
          <w:jc w:val="center"/>
        </w:trPr>
        <w:tc>
          <w:tcPr>
            <w:tcW w:w="2880" w:type="dxa"/>
            <w:tcBorders>
              <w:top w:val="single" w:sz="4" w:space="0" w:color="000000"/>
              <w:left w:val="single" w:sz="4" w:space="0" w:color="000000"/>
              <w:bottom w:val="single" w:sz="4" w:space="0" w:color="000000"/>
              <w:right w:val="nil"/>
            </w:tcBorders>
          </w:tcPr>
          <w:p w14:paraId="1607C318"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42D42B36"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08A98FF" w14:textId="77777777" w:rsidR="0039271C" w:rsidRPr="00975BFD" w:rsidRDefault="00632768">
            <w:pPr>
              <w:pStyle w:val="TAH"/>
              <w:rPr>
                <w:kern w:val="2"/>
              </w:rPr>
            </w:pPr>
            <w:r w:rsidRPr="00975BFD">
              <w:rPr>
                <w:kern w:val="2"/>
              </w:rPr>
              <w:t>Description</w:t>
            </w:r>
          </w:p>
        </w:tc>
      </w:tr>
      <w:tr w:rsidR="0039271C" w:rsidRPr="00975BFD" w14:paraId="21C968BB" w14:textId="77777777">
        <w:trPr>
          <w:jc w:val="center"/>
        </w:trPr>
        <w:tc>
          <w:tcPr>
            <w:tcW w:w="2880" w:type="dxa"/>
            <w:tcBorders>
              <w:top w:val="single" w:sz="4" w:space="0" w:color="000000"/>
              <w:left w:val="single" w:sz="4" w:space="0" w:color="000000"/>
              <w:bottom w:val="single" w:sz="4" w:space="0" w:color="000000"/>
              <w:right w:val="nil"/>
            </w:tcBorders>
          </w:tcPr>
          <w:p w14:paraId="1AEC8146"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7E282CF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6533948" w14:textId="77777777" w:rsidR="0039271C" w:rsidRPr="00975BFD" w:rsidRDefault="00632768">
            <w:pPr>
              <w:pStyle w:val="TAL"/>
              <w:rPr>
                <w:kern w:val="2"/>
              </w:rPr>
            </w:pPr>
            <w:r w:rsidRPr="00975BFD">
              <w:t>Indicates the success or failure of slice API invocation</w:t>
            </w:r>
            <w:r w:rsidRPr="00975BFD">
              <w:rPr>
                <w:rFonts w:eastAsiaTheme="minorEastAsia"/>
                <w:lang w:eastAsia="zh-CN"/>
              </w:rPr>
              <w:t xml:space="preserve"> request</w:t>
            </w:r>
            <w:r w:rsidRPr="00975BFD">
              <w:t>.</w:t>
            </w:r>
          </w:p>
        </w:tc>
      </w:tr>
      <w:tr w:rsidR="0039271C" w:rsidRPr="00975BFD" w14:paraId="22537F6F" w14:textId="77777777">
        <w:trPr>
          <w:jc w:val="center"/>
        </w:trPr>
        <w:tc>
          <w:tcPr>
            <w:tcW w:w="2880" w:type="dxa"/>
            <w:tcBorders>
              <w:top w:val="single" w:sz="4" w:space="0" w:color="000000"/>
              <w:left w:val="single" w:sz="4" w:space="0" w:color="000000"/>
              <w:bottom w:val="single" w:sz="4" w:space="0" w:color="000000"/>
              <w:right w:val="nil"/>
            </w:tcBorders>
          </w:tcPr>
          <w:p w14:paraId="46C3A526" w14:textId="77777777" w:rsidR="0039271C" w:rsidRPr="00975BFD" w:rsidRDefault="00632768">
            <w:pPr>
              <w:pStyle w:val="TAL"/>
              <w:rPr>
                <w:kern w:val="2"/>
              </w:rPr>
            </w:pPr>
            <w:r w:rsidRPr="00975BFD">
              <w:rPr>
                <w:kern w:val="2"/>
                <w:lang w:eastAsia="zh-CN"/>
              </w:rPr>
              <w:t>&gt;Cause</w:t>
            </w:r>
          </w:p>
        </w:tc>
        <w:tc>
          <w:tcPr>
            <w:tcW w:w="1440" w:type="dxa"/>
            <w:tcBorders>
              <w:top w:val="single" w:sz="4" w:space="0" w:color="000000"/>
              <w:left w:val="single" w:sz="4" w:space="0" w:color="000000"/>
              <w:bottom w:val="single" w:sz="4" w:space="0" w:color="000000"/>
              <w:right w:val="nil"/>
            </w:tcBorders>
          </w:tcPr>
          <w:p w14:paraId="5AA38D20" w14:textId="77777777" w:rsidR="0039271C" w:rsidRPr="00975BFD" w:rsidRDefault="00632768">
            <w:pPr>
              <w:pStyle w:val="TAC"/>
              <w:rPr>
                <w:kern w:val="2"/>
                <w:lang w:eastAsia="zh-CN"/>
              </w:rPr>
            </w:pPr>
            <w:r w:rsidRPr="00975BFD">
              <w:rPr>
                <w:kern w:val="2"/>
                <w:lang w:eastAsia="zh-CN"/>
              </w:rPr>
              <w:t>O</w:t>
            </w:r>
          </w:p>
          <w:p w14:paraId="4F69FB29" w14:textId="77777777" w:rsidR="0039271C" w:rsidRPr="00975BFD" w:rsidRDefault="00632768">
            <w:pPr>
              <w:pStyle w:val="TAC"/>
              <w:rPr>
                <w:rFonts w:eastAsiaTheme="minorEastAsia"/>
                <w:kern w:val="2"/>
              </w:rPr>
            </w:pPr>
            <w:r w:rsidRPr="00975BFD">
              <w:rPr>
                <w:rFonts w:eastAsiaTheme="minorEastAsia"/>
                <w:kern w:val="2"/>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FD53B5F" w14:textId="77777777" w:rsidR="0039271C" w:rsidRPr="00975BFD" w:rsidRDefault="00632768">
            <w:pPr>
              <w:pStyle w:val="TAL"/>
            </w:pPr>
            <w:r w:rsidRPr="00975BFD">
              <w:rPr>
                <w:kern w:val="2"/>
              </w:rPr>
              <w:t>Indicates the cause of failure</w:t>
            </w:r>
          </w:p>
        </w:tc>
      </w:tr>
      <w:tr w:rsidR="0039271C" w:rsidRPr="00975BFD" w14:paraId="2B47052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84C8995" w14:textId="77777777" w:rsidR="0039271C" w:rsidRPr="00975BFD" w:rsidRDefault="00632768">
            <w:pPr>
              <w:pStyle w:val="TAN"/>
              <w:rPr>
                <w:rFonts w:eastAsiaTheme="minorEastAsia"/>
                <w:lang w:eastAsia="zh-CN"/>
              </w:rPr>
            </w:pPr>
            <w:r w:rsidRPr="00975BFD">
              <w:t>NOTE:</w:t>
            </w:r>
            <w:r w:rsidRPr="00975BFD">
              <w:tab/>
            </w:r>
            <w:r w:rsidRPr="00975BFD">
              <w:rPr>
                <w:lang w:eastAsia="zh-CN"/>
              </w:rPr>
              <w:t>May only be present if the result is failure.</w:t>
            </w:r>
          </w:p>
        </w:tc>
      </w:tr>
    </w:tbl>
    <w:p w14:paraId="5D2A32CA" w14:textId="77777777" w:rsidR="00D319D1" w:rsidRPr="00975BFD" w:rsidRDefault="00D319D1" w:rsidP="00D319D1">
      <w:bookmarkStart w:id="293" w:name="_Toc134011748"/>
    </w:p>
    <w:p w14:paraId="5E9E667D" w14:textId="78973DC9" w:rsidR="0039271C" w:rsidRPr="00975BFD" w:rsidRDefault="00632768">
      <w:pPr>
        <w:pStyle w:val="Heading3"/>
      </w:pPr>
      <w:bookmarkStart w:id="294" w:name="_Toc170686086"/>
      <w:r w:rsidRPr="00975BFD">
        <w:t>9.</w:t>
      </w:r>
      <w:r w:rsidRPr="00975BFD">
        <w:rPr>
          <w:rFonts w:eastAsiaTheme="minorEastAsia"/>
        </w:rPr>
        <w:t>3</w:t>
      </w:r>
      <w:r w:rsidRPr="00975BFD">
        <w:t>.</w:t>
      </w:r>
      <w:r w:rsidRPr="00975BFD">
        <w:rPr>
          <w:rFonts w:eastAsiaTheme="minorEastAsia"/>
          <w:lang w:eastAsia="zh-CN"/>
        </w:rPr>
        <w:t>4</w:t>
      </w:r>
      <w:r w:rsidRPr="00975BFD">
        <w:tab/>
        <w:t>APIs</w:t>
      </w:r>
      <w:bookmarkEnd w:id="293"/>
      <w:bookmarkEnd w:id="294"/>
      <w:r w:rsidRPr="00975BFD">
        <w:t xml:space="preserve"> </w:t>
      </w:r>
    </w:p>
    <w:p w14:paraId="7DCEACC3" w14:textId="77777777" w:rsidR="0039271C" w:rsidRPr="00975BFD" w:rsidRDefault="00632768">
      <w:pPr>
        <w:pStyle w:val="Heading4"/>
      </w:pPr>
      <w:bookmarkStart w:id="295" w:name="_Toc134011749"/>
      <w:bookmarkStart w:id="296" w:name="_Toc170686087"/>
      <w:r w:rsidRPr="00975BFD">
        <w:t>9.</w:t>
      </w:r>
      <w:r w:rsidRPr="00975BFD">
        <w:rPr>
          <w:rFonts w:eastAsia="DengXian"/>
        </w:rPr>
        <w:t>3</w:t>
      </w:r>
      <w:r w:rsidRPr="00975BFD">
        <w:t>.4.1</w:t>
      </w:r>
      <w:r w:rsidRPr="00975BFD">
        <w:tab/>
        <w:t>General</w:t>
      </w:r>
      <w:bookmarkEnd w:id="295"/>
      <w:bookmarkEnd w:id="296"/>
    </w:p>
    <w:p w14:paraId="7CC6AF7E"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4.1</w:t>
      </w:r>
      <w:r w:rsidRPr="00975BFD">
        <w:t xml:space="preserve">-1 illustrates the </w:t>
      </w:r>
      <w:r w:rsidR="00FC072A" w:rsidRPr="00975BFD">
        <w:t>NSCE</w:t>
      </w:r>
      <w:r w:rsidRPr="00975BFD">
        <w:t xml:space="preserve"> APIs for the slice API configuration and translation feature.</w:t>
      </w:r>
    </w:p>
    <w:p w14:paraId="6D47824F"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4.1</w:t>
      </w:r>
      <w:r w:rsidRPr="00975BFD">
        <w:t>-1: List of APIs for slice API configuration and translation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rsidRPr="00975BFD" w14:paraId="4DA4EF42" w14:textId="77777777">
        <w:tc>
          <w:tcPr>
            <w:tcW w:w="3369" w:type="dxa"/>
            <w:tcBorders>
              <w:top w:val="single" w:sz="4" w:space="0" w:color="auto"/>
              <w:left w:val="single" w:sz="4" w:space="0" w:color="auto"/>
              <w:bottom w:val="single" w:sz="4" w:space="0" w:color="auto"/>
              <w:right w:val="single" w:sz="4" w:space="0" w:color="auto"/>
            </w:tcBorders>
          </w:tcPr>
          <w:p w14:paraId="6B5F158B" w14:textId="77777777" w:rsidR="0039271C" w:rsidRPr="00975BFD" w:rsidRDefault="00632768">
            <w:pPr>
              <w:pStyle w:val="TAH"/>
            </w:pPr>
            <w:r w:rsidRPr="00975BFD">
              <w:t>API Name</w:t>
            </w:r>
          </w:p>
        </w:tc>
        <w:tc>
          <w:tcPr>
            <w:tcW w:w="2835" w:type="dxa"/>
            <w:tcBorders>
              <w:top w:val="single" w:sz="4" w:space="0" w:color="auto"/>
              <w:left w:val="single" w:sz="4" w:space="0" w:color="auto"/>
              <w:bottom w:val="single" w:sz="4" w:space="0" w:color="auto"/>
              <w:right w:val="single" w:sz="4" w:space="0" w:color="auto"/>
            </w:tcBorders>
          </w:tcPr>
          <w:p w14:paraId="39CA77A6" w14:textId="77777777" w:rsidR="0039271C" w:rsidRPr="00975BFD" w:rsidRDefault="00632768">
            <w:pPr>
              <w:pStyle w:val="TAH"/>
            </w:pPr>
            <w:r w:rsidRPr="00975BFD">
              <w:t>API Operations</w:t>
            </w:r>
          </w:p>
        </w:tc>
        <w:tc>
          <w:tcPr>
            <w:tcW w:w="1984" w:type="dxa"/>
            <w:tcBorders>
              <w:top w:val="single" w:sz="4" w:space="0" w:color="auto"/>
              <w:left w:val="single" w:sz="4" w:space="0" w:color="auto"/>
              <w:bottom w:val="single" w:sz="4" w:space="0" w:color="auto"/>
              <w:right w:val="single" w:sz="4" w:space="0" w:color="auto"/>
            </w:tcBorders>
          </w:tcPr>
          <w:p w14:paraId="275CE26A" w14:textId="77777777" w:rsidR="0039271C" w:rsidRPr="00975BFD" w:rsidRDefault="00632768">
            <w:pPr>
              <w:pStyle w:val="TAH"/>
            </w:pPr>
            <w:r w:rsidRPr="00975BFD">
              <w:t>Known Consumer(s)</w:t>
            </w:r>
          </w:p>
        </w:tc>
        <w:tc>
          <w:tcPr>
            <w:tcW w:w="1667" w:type="dxa"/>
            <w:tcBorders>
              <w:top w:val="single" w:sz="4" w:space="0" w:color="auto"/>
              <w:left w:val="single" w:sz="4" w:space="0" w:color="auto"/>
              <w:bottom w:val="single" w:sz="4" w:space="0" w:color="auto"/>
              <w:right w:val="single" w:sz="4" w:space="0" w:color="auto"/>
            </w:tcBorders>
          </w:tcPr>
          <w:p w14:paraId="3166BE72" w14:textId="77777777" w:rsidR="0039271C" w:rsidRPr="00975BFD" w:rsidRDefault="00632768">
            <w:pPr>
              <w:pStyle w:val="TAH"/>
            </w:pPr>
            <w:r w:rsidRPr="00975BFD">
              <w:t>Communication Type</w:t>
            </w:r>
          </w:p>
        </w:tc>
      </w:tr>
      <w:tr w:rsidR="0039271C" w:rsidRPr="00975BFD" w14:paraId="34C150F7" w14:textId="77777777">
        <w:trPr>
          <w:trHeight w:val="136"/>
        </w:trPr>
        <w:tc>
          <w:tcPr>
            <w:tcW w:w="3369" w:type="dxa"/>
            <w:vMerge w:val="restart"/>
            <w:tcBorders>
              <w:top w:val="single" w:sz="4" w:space="0" w:color="auto"/>
              <w:left w:val="single" w:sz="4" w:space="0" w:color="auto"/>
              <w:right w:val="single" w:sz="4" w:space="0" w:color="auto"/>
            </w:tcBorders>
          </w:tcPr>
          <w:p w14:paraId="4B7B9AA1" w14:textId="77777777" w:rsidR="0039271C" w:rsidRPr="00975BFD" w:rsidRDefault="00632768">
            <w:pPr>
              <w:pStyle w:val="TAL"/>
            </w:pPr>
            <w:r w:rsidRPr="00975BFD">
              <w:t>SS_NSCE_SliceApiConfiguration</w:t>
            </w:r>
          </w:p>
          <w:p w14:paraId="5FE802A8" w14:textId="77777777" w:rsidR="0039271C" w:rsidRPr="00975BFD" w:rsidRDefault="0039271C">
            <w:pPr>
              <w:pStyle w:val="TAL"/>
            </w:pPr>
          </w:p>
          <w:p w14:paraId="62BABDA6" w14:textId="77777777" w:rsidR="0039271C" w:rsidRPr="00975BFD"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310A623F" w14:textId="77777777" w:rsidR="0039271C" w:rsidRPr="00975BFD" w:rsidRDefault="00632768">
            <w:pPr>
              <w:pStyle w:val="TAL"/>
            </w:pPr>
            <w:r w:rsidRPr="00975BFD">
              <w:t>Slice_API_configuration</w:t>
            </w:r>
          </w:p>
        </w:tc>
        <w:tc>
          <w:tcPr>
            <w:tcW w:w="1984" w:type="dxa"/>
            <w:tcBorders>
              <w:top w:val="single" w:sz="4" w:space="0" w:color="auto"/>
              <w:left w:val="single" w:sz="4" w:space="0" w:color="auto"/>
              <w:bottom w:val="single" w:sz="4" w:space="0" w:color="auto"/>
              <w:right w:val="single" w:sz="4" w:space="0" w:color="auto"/>
            </w:tcBorders>
          </w:tcPr>
          <w:p w14:paraId="7667D5AA"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087CBF3E" w14:textId="77777777" w:rsidR="0039271C" w:rsidRPr="00975BFD" w:rsidRDefault="00632768">
            <w:pPr>
              <w:pStyle w:val="TAL"/>
            </w:pPr>
            <w:r w:rsidRPr="00975BFD">
              <w:t>Request /Response</w:t>
            </w:r>
          </w:p>
        </w:tc>
      </w:tr>
      <w:tr w:rsidR="0039271C" w:rsidRPr="00975BFD" w14:paraId="0E693DEC" w14:textId="77777777">
        <w:trPr>
          <w:trHeight w:val="136"/>
        </w:trPr>
        <w:tc>
          <w:tcPr>
            <w:tcW w:w="3369" w:type="dxa"/>
            <w:vMerge/>
            <w:tcBorders>
              <w:left w:val="single" w:sz="4" w:space="0" w:color="auto"/>
              <w:right w:val="single" w:sz="4" w:space="0" w:color="auto"/>
            </w:tcBorders>
          </w:tcPr>
          <w:p w14:paraId="774BEA58" w14:textId="77777777" w:rsidR="0039271C" w:rsidRPr="00975BFD"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366A3146" w14:textId="77777777" w:rsidR="0039271C" w:rsidRPr="00975BFD" w:rsidRDefault="00632768">
            <w:pPr>
              <w:pStyle w:val="TAL"/>
            </w:pPr>
            <w:r w:rsidRPr="00975BFD">
              <w:t>Slice_API_configuration_update</w:t>
            </w:r>
          </w:p>
        </w:tc>
        <w:tc>
          <w:tcPr>
            <w:tcW w:w="1984" w:type="dxa"/>
            <w:tcBorders>
              <w:top w:val="single" w:sz="4" w:space="0" w:color="auto"/>
              <w:left w:val="single" w:sz="4" w:space="0" w:color="auto"/>
              <w:bottom w:val="single" w:sz="4" w:space="0" w:color="auto"/>
              <w:right w:val="single" w:sz="4" w:space="0" w:color="auto"/>
            </w:tcBorders>
          </w:tcPr>
          <w:p w14:paraId="22F11549"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15CA569B" w14:textId="77777777" w:rsidR="0039271C" w:rsidRPr="00975BFD" w:rsidRDefault="00632768">
            <w:pPr>
              <w:pStyle w:val="TAL"/>
            </w:pPr>
            <w:r w:rsidRPr="00975BFD">
              <w:t>Request /Response</w:t>
            </w:r>
          </w:p>
        </w:tc>
      </w:tr>
      <w:tr w:rsidR="0039271C" w:rsidRPr="00975BFD" w14:paraId="1B70C357" w14:textId="77777777">
        <w:trPr>
          <w:trHeight w:val="136"/>
        </w:trPr>
        <w:tc>
          <w:tcPr>
            <w:tcW w:w="3369" w:type="dxa"/>
            <w:vMerge/>
            <w:tcBorders>
              <w:left w:val="single" w:sz="4" w:space="0" w:color="auto"/>
              <w:bottom w:val="single" w:sz="4" w:space="0" w:color="auto"/>
              <w:right w:val="single" w:sz="4" w:space="0" w:color="auto"/>
            </w:tcBorders>
          </w:tcPr>
          <w:p w14:paraId="76793064" w14:textId="77777777" w:rsidR="0039271C" w:rsidRPr="00975BFD"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22426C3C" w14:textId="77777777" w:rsidR="0039271C" w:rsidRPr="00975BFD" w:rsidRDefault="00632768">
            <w:pPr>
              <w:pStyle w:val="TAL"/>
            </w:pPr>
            <w:r w:rsidRPr="00975BFD">
              <w:t>Slice_API_information_notify</w:t>
            </w:r>
          </w:p>
        </w:tc>
        <w:tc>
          <w:tcPr>
            <w:tcW w:w="1984" w:type="dxa"/>
            <w:tcBorders>
              <w:top w:val="single" w:sz="4" w:space="0" w:color="auto"/>
              <w:left w:val="single" w:sz="4" w:space="0" w:color="auto"/>
              <w:bottom w:val="single" w:sz="4" w:space="0" w:color="auto"/>
              <w:right w:val="single" w:sz="4" w:space="0" w:color="auto"/>
            </w:tcBorders>
          </w:tcPr>
          <w:p w14:paraId="693EEFAB"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2E7D63F7" w14:textId="77777777" w:rsidR="0039271C" w:rsidRPr="00975BFD" w:rsidRDefault="00632768">
            <w:pPr>
              <w:pStyle w:val="TAL"/>
            </w:pPr>
            <w:r w:rsidRPr="00975BFD">
              <w:t>Notify</w:t>
            </w:r>
          </w:p>
        </w:tc>
      </w:tr>
      <w:tr w:rsidR="0039271C" w:rsidRPr="00975BFD" w14:paraId="2247DBB1"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50029475" w14:textId="77777777" w:rsidR="0039271C" w:rsidRPr="00975BFD" w:rsidRDefault="00632768">
            <w:pPr>
              <w:pStyle w:val="TAL"/>
            </w:pPr>
            <w:r w:rsidRPr="00975BFD">
              <w:t>SS_NSCE_Slice_A</w:t>
            </w:r>
            <w:r w:rsidRPr="00975BFD">
              <w:rPr>
                <w:rFonts w:eastAsiaTheme="minorEastAsia"/>
                <w:lang w:eastAsia="zh-CN"/>
              </w:rPr>
              <w:t>piI</w:t>
            </w:r>
            <w:r w:rsidRPr="00975BFD">
              <w:t>nvocation</w:t>
            </w:r>
          </w:p>
        </w:tc>
        <w:tc>
          <w:tcPr>
            <w:tcW w:w="2835" w:type="dxa"/>
            <w:tcBorders>
              <w:top w:val="single" w:sz="4" w:space="0" w:color="auto"/>
              <w:left w:val="single" w:sz="4" w:space="0" w:color="auto"/>
              <w:bottom w:val="single" w:sz="4" w:space="0" w:color="auto"/>
              <w:right w:val="single" w:sz="4" w:space="0" w:color="auto"/>
            </w:tcBorders>
          </w:tcPr>
          <w:p w14:paraId="0E061AA8" w14:textId="77777777" w:rsidR="0039271C" w:rsidRPr="00975BFD" w:rsidRDefault="00632768">
            <w:pPr>
              <w:pStyle w:val="TAL"/>
            </w:pPr>
            <w:r w:rsidRPr="00975BFD">
              <w:t>Slice_API_invocation</w:t>
            </w:r>
          </w:p>
        </w:tc>
        <w:tc>
          <w:tcPr>
            <w:tcW w:w="1984" w:type="dxa"/>
            <w:tcBorders>
              <w:top w:val="single" w:sz="4" w:space="0" w:color="auto"/>
              <w:left w:val="single" w:sz="4" w:space="0" w:color="auto"/>
              <w:bottom w:val="single" w:sz="4" w:space="0" w:color="auto"/>
              <w:right w:val="single" w:sz="4" w:space="0" w:color="auto"/>
            </w:tcBorders>
          </w:tcPr>
          <w:p w14:paraId="1B3963D1"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03B71907" w14:textId="77777777" w:rsidR="0039271C" w:rsidRPr="00975BFD" w:rsidRDefault="00632768">
            <w:pPr>
              <w:pStyle w:val="TAL"/>
            </w:pPr>
            <w:r w:rsidRPr="00975BFD">
              <w:t>Request /Response</w:t>
            </w:r>
          </w:p>
        </w:tc>
      </w:tr>
    </w:tbl>
    <w:p w14:paraId="39C3C6FB" w14:textId="77777777" w:rsidR="0039271C" w:rsidRPr="00975BFD" w:rsidRDefault="0039271C"/>
    <w:p w14:paraId="26B54F12" w14:textId="77777777" w:rsidR="0039271C" w:rsidRPr="00975BFD" w:rsidRDefault="00632768">
      <w:pPr>
        <w:pStyle w:val="Heading4"/>
      </w:pPr>
      <w:bookmarkStart w:id="297" w:name="_Toc106027233"/>
      <w:bookmarkStart w:id="298" w:name="_Toc134011750"/>
      <w:bookmarkStart w:id="299" w:name="_Toc170686088"/>
      <w:bookmarkEnd w:id="297"/>
      <w:r w:rsidRPr="00975BFD">
        <w:t>9.</w:t>
      </w:r>
      <w:r w:rsidRPr="00975BFD">
        <w:rPr>
          <w:rFonts w:eastAsiaTheme="minorEastAsia"/>
          <w:lang w:eastAsia="zh-CN"/>
        </w:rPr>
        <w:t>3</w:t>
      </w:r>
      <w:r w:rsidRPr="00975BFD">
        <w:t>.</w:t>
      </w:r>
      <w:r w:rsidRPr="00975BFD">
        <w:rPr>
          <w:rFonts w:eastAsiaTheme="minorEastAsia"/>
          <w:lang w:eastAsia="zh-CN"/>
        </w:rPr>
        <w:t>4.2</w:t>
      </w:r>
      <w:r w:rsidRPr="00975BFD">
        <w:tab/>
        <w:t>SS_NSCE_SliceApiConfiguration API</w:t>
      </w:r>
      <w:bookmarkEnd w:id="298"/>
      <w:bookmarkEnd w:id="299"/>
    </w:p>
    <w:p w14:paraId="14A72EBF" w14:textId="77777777" w:rsidR="0039271C" w:rsidRPr="00975BFD" w:rsidRDefault="00632768">
      <w:pPr>
        <w:pStyle w:val="Heading5"/>
      </w:pPr>
      <w:bookmarkStart w:id="300" w:name="_Toc106027234"/>
      <w:bookmarkStart w:id="301" w:name="_Toc134011751"/>
      <w:bookmarkStart w:id="302" w:name="_Toc170686089"/>
      <w:bookmarkEnd w:id="300"/>
      <w:r w:rsidRPr="00975BFD">
        <w:t>9.</w:t>
      </w:r>
      <w:r w:rsidRPr="00975BFD">
        <w:rPr>
          <w:rFonts w:eastAsiaTheme="minorEastAsia"/>
          <w:lang w:eastAsia="zh-CN"/>
        </w:rPr>
        <w:t>3</w:t>
      </w:r>
      <w:r w:rsidRPr="00975BFD">
        <w:t>.</w:t>
      </w:r>
      <w:r w:rsidRPr="00975BFD">
        <w:rPr>
          <w:rFonts w:eastAsiaTheme="minorEastAsia"/>
          <w:lang w:eastAsia="zh-CN"/>
        </w:rPr>
        <w:t>4.2</w:t>
      </w:r>
      <w:r w:rsidRPr="00975BFD">
        <w:t>.1</w:t>
      </w:r>
      <w:r w:rsidRPr="00975BFD">
        <w:tab/>
        <w:t>General</w:t>
      </w:r>
      <w:bookmarkEnd w:id="301"/>
      <w:bookmarkEnd w:id="302"/>
    </w:p>
    <w:p w14:paraId="6CB91A9E" w14:textId="77777777" w:rsidR="0039271C" w:rsidRPr="00975BFD" w:rsidRDefault="00632768">
      <w:r w:rsidRPr="00975BFD">
        <w:rPr>
          <w:b/>
        </w:rPr>
        <w:t>API description:</w:t>
      </w:r>
      <w:r w:rsidRPr="00975BFD">
        <w:t xml:space="preserve"> This API enables the VAL server to communicate with the NSCE server for the initial configuration of the slice API and possible subsequent slice API configuration update(s).</w:t>
      </w:r>
    </w:p>
    <w:p w14:paraId="143F194F" w14:textId="77777777" w:rsidR="0039271C" w:rsidRPr="00975BFD" w:rsidRDefault="00632768">
      <w:pPr>
        <w:pStyle w:val="Heading5"/>
      </w:pPr>
      <w:bookmarkStart w:id="303" w:name="_Toc106027235"/>
      <w:bookmarkStart w:id="304" w:name="_Toc134011752"/>
      <w:bookmarkStart w:id="305" w:name="_Toc170686090"/>
      <w:bookmarkEnd w:id="303"/>
      <w:r w:rsidRPr="00975BFD">
        <w:t>9.</w:t>
      </w:r>
      <w:r w:rsidRPr="00975BFD">
        <w:rPr>
          <w:rFonts w:eastAsiaTheme="minorEastAsia"/>
          <w:lang w:eastAsia="zh-CN"/>
        </w:rPr>
        <w:t>3</w:t>
      </w:r>
      <w:r w:rsidRPr="00975BFD">
        <w:t>.</w:t>
      </w:r>
      <w:r w:rsidRPr="00975BFD">
        <w:rPr>
          <w:rFonts w:eastAsiaTheme="minorEastAsia"/>
          <w:lang w:eastAsia="zh-CN"/>
        </w:rPr>
        <w:t>4.2</w:t>
      </w:r>
      <w:r w:rsidRPr="00975BFD">
        <w:t>.2</w:t>
      </w:r>
      <w:r w:rsidRPr="00975BFD">
        <w:tab/>
        <w:t>SS_NSCE_Slice_API_configuration</w:t>
      </w:r>
      <w:bookmarkEnd w:id="304"/>
      <w:bookmarkEnd w:id="305"/>
    </w:p>
    <w:p w14:paraId="53BAB38E" w14:textId="77777777" w:rsidR="0039271C" w:rsidRPr="00975BFD" w:rsidRDefault="00632768">
      <w:r w:rsidRPr="00975BFD">
        <w:rPr>
          <w:b/>
        </w:rPr>
        <w:t xml:space="preserve">API operation name: </w:t>
      </w:r>
      <w:r w:rsidRPr="00975BFD">
        <w:t>Slice_API_configuration</w:t>
      </w:r>
    </w:p>
    <w:p w14:paraId="3C872FD8" w14:textId="77777777" w:rsidR="0039271C" w:rsidRPr="00975BFD" w:rsidRDefault="00632768">
      <w:r w:rsidRPr="00975BFD">
        <w:rPr>
          <w:b/>
        </w:rPr>
        <w:t>Description:</w:t>
      </w:r>
      <w:r w:rsidRPr="00975BFD">
        <w:t xml:space="preserve"> Providing for VAL_Application_requirement to the NSCE server.</w:t>
      </w:r>
    </w:p>
    <w:p w14:paraId="29434278" w14:textId="77777777" w:rsidR="0039271C" w:rsidRPr="00975BFD" w:rsidRDefault="00632768">
      <w:pPr>
        <w:rPr>
          <w:rFonts w:eastAsiaTheme="minorEastAsia"/>
          <w:lang w:eastAsia="zh-CN"/>
        </w:rPr>
      </w:pPr>
      <w:r w:rsidRPr="00975BFD">
        <w:rPr>
          <w:b/>
        </w:rPr>
        <w:t>Known Consumers:</w:t>
      </w:r>
      <w:r w:rsidRPr="00975BFD">
        <w:t xml:space="preserve"> VAL server</w:t>
      </w:r>
    </w:p>
    <w:p w14:paraId="1459B6A2" w14:textId="77777777" w:rsidR="0039271C" w:rsidRPr="00975BFD" w:rsidRDefault="00632768">
      <w:r w:rsidRPr="00975BFD">
        <w:rPr>
          <w:b/>
        </w:rPr>
        <w:t xml:space="preserve">Inputs: </w:t>
      </w:r>
      <w:r w:rsidRPr="00975BFD">
        <w:t>See subclause 9.</w:t>
      </w:r>
      <w:r w:rsidRPr="00975BFD">
        <w:rPr>
          <w:rFonts w:eastAsiaTheme="minorEastAsia"/>
          <w:lang w:eastAsia="zh-CN"/>
        </w:rPr>
        <w:t>3</w:t>
      </w:r>
      <w:r w:rsidRPr="00975BFD">
        <w:t>.</w:t>
      </w:r>
      <w:r w:rsidRPr="00975BFD">
        <w:rPr>
          <w:rFonts w:eastAsiaTheme="minorEastAsia"/>
          <w:lang w:eastAsia="zh-CN"/>
        </w:rPr>
        <w:t>3</w:t>
      </w:r>
      <w:r w:rsidRPr="00975BFD">
        <w:t>.2</w:t>
      </w:r>
    </w:p>
    <w:p w14:paraId="50C031CD" w14:textId="77777777" w:rsidR="0039271C" w:rsidRPr="00975BFD" w:rsidRDefault="00632768">
      <w:r w:rsidRPr="00975BFD">
        <w:rPr>
          <w:b/>
        </w:rPr>
        <w:t>Outputs:</w:t>
      </w:r>
      <w:r w:rsidRPr="00975BFD">
        <w:rPr>
          <w:rFonts w:cs="Courier New"/>
        </w:rPr>
        <w:t xml:space="preserve"> </w:t>
      </w:r>
      <w:r w:rsidRPr="00975BFD">
        <w:t>See subclause 9.</w:t>
      </w:r>
      <w:r w:rsidRPr="00975BFD">
        <w:rPr>
          <w:rFonts w:eastAsiaTheme="minorEastAsia"/>
          <w:lang w:eastAsia="zh-CN"/>
        </w:rPr>
        <w:t>3</w:t>
      </w:r>
      <w:r w:rsidRPr="00975BFD">
        <w:t>.</w:t>
      </w:r>
      <w:r w:rsidRPr="00975BFD">
        <w:rPr>
          <w:rFonts w:eastAsiaTheme="minorEastAsia"/>
          <w:lang w:eastAsia="zh-CN"/>
        </w:rPr>
        <w:t>3</w:t>
      </w:r>
      <w:r w:rsidRPr="00975BFD">
        <w:t>.3</w:t>
      </w:r>
    </w:p>
    <w:p w14:paraId="78437437" w14:textId="77777777" w:rsidR="0039271C" w:rsidRPr="00975BFD" w:rsidRDefault="00632768">
      <w:pPr>
        <w:pStyle w:val="Heading5"/>
      </w:pPr>
      <w:bookmarkStart w:id="306" w:name="_Toc134011753"/>
      <w:bookmarkStart w:id="307" w:name="_Toc170686091"/>
      <w:r w:rsidRPr="00975BFD">
        <w:t>9.3.</w:t>
      </w:r>
      <w:r w:rsidRPr="00975BFD">
        <w:rPr>
          <w:rFonts w:eastAsiaTheme="minorEastAsia"/>
          <w:lang w:eastAsia="zh-CN"/>
        </w:rPr>
        <w:t>4.2</w:t>
      </w:r>
      <w:r w:rsidRPr="00975BFD">
        <w:t>.3</w:t>
      </w:r>
      <w:r w:rsidRPr="00975BFD">
        <w:tab/>
        <w:t>SS_NSCE_Slice_API_configuration_update</w:t>
      </w:r>
      <w:bookmarkEnd w:id="306"/>
      <w:bookmarkEnd w:id="307"/>
    </w:p>
    <w:p w14:paraId="4ECE4DA7" w14:textId="77777777" w:rsidR="0039271C" w:rsidRPr="00975BFD" w:rsidRDefault="00632768">
      <w:r w:rsidRPr="00975BFD">
        <w:rPr>
          <w:b/>
        </w:rPr>
        <w:t xml:space="preserve">API operation name: </w:t>
      </w:r>
      <w:r w:rsidRPr="00975BFD">
        <w:t>Slice_API_configuration_update</w:t>
      </w:r>
    </w:p>
    <w:p w14:paraId="5B85DA41" w14:textId="77777777" w:rsidR="0039271C" w:rsidRPr="00975BFD" w:rsidRDefault="00632768">
      <w:r w:rsidRPr="00975BFD">
        <w:rPr>
          <w:b/>
        </w:rPr>
        <w:t xml:space="preserve">Description: </w:t>
      </w:r>
      <w:r w:rsidRPr="00975BFD">
        <w:t>VAL server providing trigger event information to the NSCE server that may potentially invoke slice API configuration change(s).</w:t>
      </w:r>
    </w:p>
    <w:p w14:paraId="3912E09B" w14:textId="77777777" w:rsidR="0039271C" w:rsidRPr="00975BFD" w:rsidRDefault="00632768">
      <w:pPr>
        <w:rPr>
          <w:rFonts w:eastAsiaTheme="minorEastAsia"/>
          <w:b/>
          <w:lang w:eastAsia="zh-CN"/>
        </w:rPr>
      </w:pPr>
      <w:r w:rsidRPr="00975BFD">
        <w:rPr>
          <w:b/>
        </w:rPr>
        <w:t>Known Consumers:</w:t>
      </w:r>
      <w:r w:rsidRPr="00975BFD">
        <w:t xml:space="preserve"> VAL server</w:t>
      </w:r>
    </w:p>
    <w:p w14:paraId="243F70DA" w14:textId="77777777" w:rsidR="0039271C" w:rsidRPr="00975BFD" w:rsidRDefault="00632768">
      <w:pPr>
        <w:rPr>
          <w:b/>
        </w:rPr>
      </w:pPr>
      <w:r w:rsidRPr="00975BFD">
        <w:rPr>
          <w:b/>
        </w:rPr>
        <w:t>Inputs:</w:t>
      </w:r>
      <w:r w:rsidRPr="00975BFD">
        <w:t xml:space="preserve"> See subclause 9.3.</w:t>
      </w:r>
      <w:r w:rsidRPr="00975BFD">
        <w:rPr>
          <w:rFonts w:eastAsiaTheme="minorEastAsia"/>
          <w:lang w:eastAsia="zh-CN"/>
        </w:rPr>
        <w:t>3</w:t>
      </w:r>
      <w:r w:rsidRPr="00975BFD">
        <w:t>.5</w:t>
      </w:r>
    </w:p>
    <w:p w14:paraId="30D92D2B" w14:textId="77777777" w:rsidR="0039271C" w:rsidRPr="00975BFD" w:rsidRDefault="00632768">
      <w:r w:rsidRPr="00975BFD">
        <w:rPr>
          <w:b/>
        </w:rPr>
        <w:t>Outputs:</w:t>
      </w:r>
      <w:r w:rsidRPr="00975BFD">
        <w:t xml:space="preserve"> See subclause 9.3.</w:t>
      </w:r>
      <w:r w:rsidRPr="00975BFD">
        <w:rPr>
          <w:rFonts w:eastAsiaTheme="minorEastAsia"/>
          <w:lang w:eastAsia="zh-CN"/>
        </w:rPr>
        <w:t>3</w:t>
      </w:r>
      <w:r w:rsidRPr="00975BFD">
        <w:t>.6</w:t>
      </w:r>
    </w:p>
    <w:p w14:paraId="16A69986" w14:textId="77777777" w:rsidR="0039271C" w:rsidRPr="00975BFD" w:rsidRDefault="00632768">
      <w:pPr>
        <w:pStyle w:val="Heading5"/>
      </w:pPr>
      <w:bookmarkStart w:id="308" w:name="_Toc134011754"/>
      <w:bookmarkStart w:id="309" w:name="_Toc170686092"/>
      <w:r w:rsidRPr="00975BFD">
        <w:t>9.</w:t>
      </w:r>
      <w:r w:rsidRPr="00975BFD">
        <w:rPr>
          <w:rFonts w:eastAsiaTheme="minorEastAsia"/>
          <w:lang w:eastAsia="zh-CN"/>
        </w:rPr>
        <w:t>3</w:t>
      </w:r>
      <w:r w:rsidRPr="00975BFD">
        <w:t>.</w:t>
      </w:r>
      <w:r w:rsidRPr="00975BFD">
        <w:rPr>
          <w:rFonts w:eastAsiaTheme="minorEastAsia"/>
          <w:lang w:eastAsia="zh-CN"/>
        </w:rPr>
        <w:t>4.2</w:t>
      </w:r>
      <w:r w:rsidRPr="00975BFD">
        <w:t>.</w:t>
      </w:r>
      <w:r w:rsidRPr="00975BFD">
        <w:rPr>
          <w:rFonts w:eastAsiaTheme="minorEastAsia"/>
          <w:lang w:eastAsia="zh-CN"/>
        </w:rPr>
        <w:t>4</w:t>
      </w:r>
      <w:r w:rsidRPr="00975BFD">
        <w:tab/>
        <w:t>SS_NSCE_Slice_API_information_notify</w:t>
      </w:r>
      <w:bookmarkEnd w:id="308"/>
      <w:bookmarkEnd w:id="309"/>
    </w:p>
    <w:p w14:paraId="105C676D" w14:textId="77777777" w:rsidR="0039271C" w:rsidRPr="00975BFD" w:rsidRDefault="00632768">
      <w:r w:rsidRPr="00975BFD">
        <w:rPr>
          <w:b/>
        </w:rPr>
        <w:t xml:space="preserve">API operation name: </w:t>
      </w:r>
      <w:r w:rsidRPr="00975BFD">
        <w:t>Slice_API_information_notify</w:t>
      </w:r>
    </w:p>
    <w:p w14:paraId="43F8677C" w14:textId="77777777" w:rsidR="0039271C" w:rsidRPr="00975BFD" w:rsidRDefault="00632768">
      <w:r w:rsidRPr="00975BFD">
        <w:rPr>
          <w:b/>
        </w:rPr>
        <w:t>Description:</w:t>
      </w:r>
      <w:r w:rsidRPr="00975BFD">
        <w:t xml:space="preserve"> Notifying the slice API information</w:t>
      </w:r>
    </w:p>
    <w:p w14:paraId="2BA6E44D" w14:textId="77777777" w:rsidR="0039271C" w:rsidRPr="00975BFD" w:rsidRDefault="00632768">
      <w:pPr>
        <w:rPr>
          <w:rFonts w:eastAsiaTheme="minorEastAsia"/>
          <w:lang w:eastAsia="zh-CN"/>
        </w:rPr>
      </w:pPr>
      <w:r w:rsidRPr="00975BFD">
        <w:rPr>
          <w:b/>
        </w:rPr>
        <w:t>Known Consumers:</w:t>
      </w:r>
      <w:r w:rsidRPr="00975BFD">
        <w:t xml:space="preserve"> VAL server</w:t>
      </w:r>
    </w:p>
    <w:p w14:paraId="3C913929" w14:textId="63474AAD" w:rsidR="0039271C" w:rsidRPr="00975BFD" w:rsidRDefault="00632768">
      <w:r w:rsidRPr="00975BFD">
        <w:rPr>
          <w:b/>
        </w:rPr>
        <w:t>Inputs:</w:t>
      </w:r>
      <w:r w:rsidRPr="00584FF0">
        <w:rPr>
          <w:bCs/>
        </w:rPr>
        <w:t xml:space="preserve"> </w:t>
      </w:r>
      <w:r w:rsidR="00C00793" w:rsidRPr="00584FF0">
        <w:rPr>
          <w:bCs/>
        </w:rPr>
        <w:t>See subclause 9.3.3.4</w:t>
      </w:r>
    </w:p>
    <w:p w14:paraId="2A4AB5E8" w14:textId="0F67DC1B" w:rsidR="0039271C" w:rsidRPr="00975BFD" w:rsidRDefault="00632768">
      <w:pPr>
        <w:rPr>
          <w:rFonts w:eastAsiaTheme="minorEastAsia"/>
          <w:lang w:eastAsia="zh-CN"/>
        </w:rPr>
      </w:pPr>
      <w:r w:rsidRPr="00975BFD">
        <w:rPr>
          <w:b/>
        </w:rPr>
        <w:t>Outputs:</w:t>
      </w:r>
      <w:r w:rsidRPr="00975BFD">
        <w:rPr>
          <w:rFonts w:cs="Courier New"/>
        </w:rPr>
        <w:t xml:space="preserve"> </w:t>
      </w:r>
      <w:r w:rsidR="00C00793">
        <w:rPr>
          <w:rFonts w:cs="Courier New"/>
        </w:rPr>
        <w:t>None</w:t>
      </w:r>
    </w:p>
    <w:p w14:paraId="0F316139" w14:textId="77777777" w:rsidR="0039271C" w:rsidRPr="00975BFD" w:rsidRDefault="00632768">
      <w:pPr>
        <w:pStyle w:val="Heading4"/>
      </w:pPr>
      <w:bookmarkStart w:id="310" w:name="_Toc134011755"/>
      <w:bookmarkStart w:id="311" w:name="_Toc170686093"/>
      <w:r w:rsidRPr="00975BFD">
        <w:t>9.</w:t>
      </w:r>
      <w:r w:rsidRPr="00975BFD">
        <w:rPr>
          <w:rFonts w:eastAsiaTheme="minorEastAsia"/>
          <w:lang w:eastAsia="zh-CN"/>
        </w:rPr>
        <w:t>3.4.3</w:t>
      </w:r>
      <w:r w:rsidRPr="00975BFD">
        <w:tab/>
        <w:t>SS_NSCE_Slice_A</w:t>
      </w:r>
      <w:r w:rsidRPr="00975BFD">
        <w:rPr>
          <w:rFonts w:eastAsiaTheme="minorEastAsia"/>
          <w:lang w:eastAsia="zh-CN"/>
        </w:rPr>
        <w:t>p</w:t>
      </w:r>
      <w:r w:rsidRPr="00975BFD">
        <w:t>i</w:t>
      </w:r>
      <w:r w:rsidRPr="00975BFD">
        <w:rPr>
          <w:rFonts w:eastAsiaTheme="minorEastAsia"/>
          <w:lang w:eastAsia="zh-CN"/>
        </w:rPr>
        <w:t>I</w:t>
      </w:r>
      <w:r w:rsidRPr="00975BFD">
        <w:t>nvocation API</w:t>
      </w:r>
      <w:bookmarkEnd w:id="310"/>
      <w:bookmarkEnd w:id="311"/>
    </w:p>
    <w:p w14:paraId="746B764F" w14:textId="77777777" w:rsidR="0039271C" w:rsidRPr="00975BFD" w:rsidRDefault="00632768">
      <w:pPr>
        <w:pStyle w:val="Heading5"/>
      </w:pPr>
      <w:bookmarkStart w:id="312" w:name="_Toc134011756"/>
      <w:bookmarkStart w:id="313" w:name="_Toc170686094"/>
      <w:r w:rsidRPr="00975BFD">
        <w:t>9.</w:t>
      </w:r>
      <w:r w:rsidRPr="00975BFD">
        <w:rPr>
          <w:rFonts w:eastAsiaTheme="minorEastAsia"/>
          <w:lang w:eastAsia="zh-CN"/>
        </w:rPr>
        <w:t>3</w:t>
      </w:r>
      <w:r w:rsidRPr="00975BFD">
        <w:t>.</w:t>
      </w:r>
      <w:r w:rsidRPr="00975BFD">
        <w:rPr>
          <w:rFonts w:eastAsiaTheme="minorEastAsia"/>
          <w:lang w:eastAsia="zh-CN"/>
        </w:rPr>
        <w:t>4.3</w:t>
      </w:r>
      <w:r w:rsidRPr="00975BFD">
        <w:t>.1</w:t>
      </w:r>
      <w:r w:rsidRPr="00975BFD">
        <w:tab/>
        <w:t>General</w:t>
      </w:r>
      <w:bookmarkEnd w:id="312"/>
      <w:bookmarkEnd w:id="313"/>
    </w:p>
    <w:p w14:paraId="59A6B427" w14:textId="77777777" w:rsidR="0039271C" w:rsidRPr="00975BFD" w:rsidRDefault="00632768">
      <w:r w:rsidRPr="00975BFD">
        <w:rPr>
          <w:b/>
        </w:rPr>
        <w:t>API description:</w:t>
      </w:r>
      <w:r w:rsidRPr="00975BFD">
        <w:t xml:space="preserve"> This API enables the VAL server to communicate with the NSCE server for invoking the slice API over NSCE-S.</w:t>
      </w:r>
    </w:p>
    <w:p w14:paraId="6B5A14F5" w14:textId="77777777" w:rsidR="0039271C" w:rsidRPr="00975BFD" w:rsidRDefault="00632768">
      <w:pPr>
        <w:pStyle w:val="Heading5"/>
      </w:pPr>
      <w:bookmarkStart w:id="314" w:name="_Toc134011757"/>
      <w:bookmarkStart w:id="315" w:name="_Toc170686095"/>
      <w:r w:rsidRPr="00975BFD">
        <w:t>9.</w:t>
      </w:r>
      <w:r w:rsidRPr="00975BFD">
        <w:rPr>
          <w:rFonts w:eastAsiaTheme="minorEastAsia"/>
          <w:lang w:eastAsia="zh-CN"/>
        </w:rPr>
        <w:t>3</w:t>
      </w:r>
      <w:r w:rsidRPr="00975BFD">
        <w:t>.</w:t>
      </w:r>
      <w:r w:rsidRPr="00975BFD">
        <w:rPr>
          <w:rFonts w:eastAsiaTheme="minorEastAsia"/>
          <w:lang w:eastAsia="zh-CN"/>
        </w:rPr>
        <w:t>4.3</w:t>
      </w:r>
      <w:r w:rsidRPr="00975BFD">
        <w:t>.2</w:t>
      </w:r>
      <w:r w:rsidRPr="00975BFD">
        <w:tab/>
        <w:t>SS_NSCE_Slice_API_invocation</w:t>
      </w:r>
      <w:bookmarkEnd w:id="314"/>
      <w:bookmarkEnd w:id="315"/>
    </w:p>
    <w:p w14:paraId="79E2DE35" w14:textId="77777777" w:rsidR="0039271C" w:rsidRPr="00975BFD" w:rsidRDefault="00632768">
      <w:r w:rsidRPr="00975BFD">
        <w:rPr>
          <w:b/>
        </w:rPr>
        <w:t xml:space="preserve">API operation name: </w:t>
      </w:r>
      <w:r w:rsidRPr="00975BFD">
        <w:t>Slice_API_invocation</w:t>
      </w:r>
    </w:p>
    <w:p w14:paraId="0F7383FA" w14:textId="77777777" w:rsidR="0039271C" w:rsidRPr="00975BFD" w:rsidRDefault="00632768">
      <w:r w:rsidRPr="00975BFD">
        <w:rPr>
          <w:b/>
        </w:rPr>
        <w:t>Description:</w:t>
      </w:r>
      <w:r w:rsidRPr="00975BFD">
        <w:t xml:space="preserve"> Requesting slice API invocation from NSCE server.</w:t>
      </w:r>
    </w:p>
    <w:p w14:paraId="5D9AD6E0" w14:textId="77777777" w:rsidR="0039271C" w:rsidRPr="00975BFD" w:rsidRDefault="00632768">
      <w:pPr>
        <w:rPr>
          <w:rFonts w:eastAsiaTheme="minorEastAsia"/>
          <w:lang w:eastAsia="zh-CN"/>
        </w:rPr>
      </w:pPr>
      <w:r w:rsidRPr="00975BFD">
        <w:rPr>
          <w:b/>
        </w:rPr>
        <w:t>Known Consumers:</w:t>
      </w:r>
      <w:r w:rsidRPr="00975BFD">
        <w:t xml:space="preserve"> VAL server</w:t>
      </w:r>
    </w:p>
    <w:p w14:paraId="18322D0A" w14:textId="77777777" w:rsidR="0039271C" w:rsidRPr="00975BFD" w:rsidRDefault="00632768">
      <w:pPr>
        <w:rPr>
          <w:rFonts w:eastAsiaTheme="minorEastAsia"/>
          <w:lang w:eastAsia="zh-CN"/>
        </w:rPr>
      </w:pPr>
      <w:r w:rsidRPr="00975BFD">
        <w:rPr>
          <w:b/>
        </w:rPr>
        <w:t xml:space="preserve">Inputs: </w:t>
      </w:r>
      <w:r w:rsidRPr="00975BFD">
        <w:t>See subclause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7</w:t>
      </w:r>
    </w:p>
    <w:p w14:paraId="57F68E0E" w14:textId="77777777" w:rsidR="0039271C" w:rsidRPr="00975BFD" w:rsidRDefault="00632768">
      <w:pPr>
        <w:rPr>
          <w:rFonts w:eastAsiaTheme="minorEastAsia"/>
          <w:lang w:eastAsia="zh-CN"/>
        </w:rPr>
      </w:pPr>
      <w:r w:rsidRPr="00975BFD">
        <w:rPr>
          <w:b/>
        </w:rPr>
        <w:t>Outputs:</w:t>
      </w:r>
      <w:r w:rsidRPr="00975BFD">
        <w:rPr>
          <w:rFonts w:cs="Courier New"/>
        </w:rPr>
        <w:t xml:space="preserve"> </w:t>
      </w:r>
      <w:r w:rsidRPr="00975BFD">
        <w:t>See subclause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8</w:t>
      </w:r>
    </w:p>
    <w:p w14:paraId="28B49C7C" w14:textId="77777777" w:rsidR="0039271C" w:rsidRPr="00975BFD" w:rsidRDefault="00632768">
      <w:pPr>
        <w:pStyle w:val="Heading2"/>
      </w:pPr>
      <w:bookmarkStart w:id="316" w:name="_Toc26360"/>
      <w:bookmarkStart w:id="317" w:name="_Toc134011758"/>
      <w:bookmarkStart w:id="318" w:name="_Toc170686096"/>
      <w:r w:rsidRPr="00975BFD">
        <w:t>9</w:t>
      </w:r>
      <w:bookmarkEnd w:id="316"/>
      <w:r w:rsidRPr="00975BFD">
        <w:t>.</w:t>
      </w:r>
      <w:r w:rsidRPr="00975BFD">
        <w:rPr>
          <w:rFonts w:eastAsiaTheme="minorEastAsia"/>
        </w:rPr>
        <w:t>4</w:t>
      </w:r>
      <w:r w:rsidRPr="00975BFD">
        <w:tab/>
        <w:t>Application layer network slice lifecycle management</w:t>
      </w:r>
      <w:bookmarkEnd w:id="317"/>
      <w:bookmarkEnd w:id="318"/>
    </w:p>
    <w:p w14:paraId="33E3FC04" w14:textId="77777777" w:rsidR="0039271C" w:rsidRPr="00975BFD" w:rsidRDefault="00632768">
      <w:pPr>
        <w:pStyle w:val="Heading3"/>
      </w:pPr>
      <w:bookmarkStart w:id="319" w:name="_Toc20130"/>
      <w:bookmarkStart w:id="320" w:name="_Toc134011759"/>
      <w:bookmarkStart w:id="321" w:name="_Toc170686097"/>
      <w:bookmarkEnd w:id="319"/>
      <w:r w:rsidRPr="00975BFD">
        <w:t>9.</w:t>
      </w:r>
      <w:r w:rsidRPr="00975BFD">
        <w:rPr>
          <w:rFonts w:eastAsiaTheme="minorEastAsia"/>
        </w:rPr>
        <w:t>4</w:t>
      </w:r>
      <w:r w:rsidRPr="00975BFD">
        <w:t>.1</w:t>
      </w:r>
      <w:r w:rsidRPr="00975BFD">
        <w:tab/>
        <w:t>General</w:t>
      </w:r>
      <w:bookmarkEnd w:id="320"/>
      <w:bookmarkEnd w:id="321"/>
    </w:p>
    <w:p w14:paraId="4C47FD6B" w14:textId="77777777" w:rsidR="0039271C" w:rsidRPr="00975BFD" w:rsidRDefault="00632768">
      <w:pPr>
        <w:spacing w:after="0"/>
      </w:pPr>
      <w:r w:rsidRPr="00975BFD">
        <w:t>When</w:t>
      </w:r>
      <w:r w:rsidRPr="00975BFD">
        <w:rPr>
          <w:rFonts w:ascii="SimSun" w:hAnsi="SimSun" w:cs="Arial"/>
        </w:rPr>
        <w:t xml:space="preserve"> </w:t>
      </w:r>
      <w:r w:rsidRPr="00975BFD">
        <w:t>NSCE receives a request for</w:t>
      </w:r>
      <w:r w:rsidRPr="00975BFD">
        <w:rPr>
          <w:rFonts w:eastAsiaTheme="minorEastAsia"/>
          <w:lang w:eastAsia="zh-CN"/>
        </w:rPr>
        <w:t xml:space="preserve"> </w:t>
      </w:r>
      <w:r w:rsidRPr="00975BFD">
        <w:t>application layer network slice lifecycle management</w:t>
      </w:r>
      <w:r w:rsidRPr="00975BFD">
        <w:rPr>
          <w:rFonts w:eastAsiaTheme="minorEastAsia"/>
          <w:lang w:eastAsia="zh-CN"/>
        </w:rPr>
        <w:t xml:space="preserve"> </w:t>
      </w:r>
      <w:r w:rsidRPr="00975BFD">
        <w:t>(A</w:t>
      </w:r>
      <w:r w:rsidRPr="00975BFD">
        <w:rPr>
          <w:rFonts w:eastAsiaTheme="minorEastAsia"/>
          <w:lang w:eastAsia="zh-CN"/>
        </w:rPr>
        <w:t>ppLayer</w:t>
      </w:r>
      <w:r w:rsidRPr="00975BFD">
        <w:t>_NS_LCM) from VAL server, the</w:t>
      </w:r>
      <w:r w:rsidRPr="00975BFD">
        <w:rPr>
          <w:rFonts w:ascii="SimSun" w:hAnsi="SimSun" w:cs="Arial"/>
        </w:rPr>
        <w:t xml:space="preserve"> </w:t>
      </w:r>
      <w:r w:rsidRPr="00975BFD">
        <w:t>NSCE</w:t>
      </w:r>
      <w:r w:rsidRPr="00975BFD">
        <w:rPr>
          <w:rFonts w:cs="Arial"/>
        </w:rPr>
        <w:t xml:space="preserve"> </w:t>
      </w:r>
      <w:r w:rsidRPr="00975BFD">
        <w:t>server</w:t>
      </w:r>
      <w:r w:rsidRPr="00975BFD">
        <w:rPr>
          <w:rFonts w:ascii="SimSun" w:hAnsi="SimSun" w:cs="Arial"/>
        </w:rPr>
        <w:t xml:space="preserve"> </w:t>
      </w:r>
      <w:r w:rsidRPr="00975BFD">
        <w:t>performs the service operations including subscribing the event which may trigger the</w:t>
      </w:r>
      <w:r w:rsidRPr="00975BFD">
        <w:rPr>
          <w:rFonts w:eastAsiaTheme="minorEastAsia"/>
          <w:lang w:eastAsia="zh-CN"/>
        </w:rPr>
        <w:t xml:space="preserve"> </w:t>
      </w:r>
      <w:r w:rsidRPr="00975BFD">
        <w:rPr>
          <w:lang w:eastAsia="zh-CN"/>
        </w:rPr>
        <w:t xml:space="preserve">management system to do the </w:t>
      </w:r>
      <w:r w:rsidRPr="00975BFD">
        <w:t>network slice lifecycle management, making the network slice lifecycle management recommendation/decision,</w:t>
      </w:r>
      <w:r w:rsidRPr="00975BFD">
        <w:rPr>
          <w:rFonts w:ascii="SimSun" w:hAnsi="SimSun" w:cs="Arial"/>
        </w:rPr>
        <w:t xml:space="preserve"> </w:t>
      </w:r>
      <w:r w:rsidRPr="00975BFD">
        <w:t>trigger</w:t>
      </w:r>
      <w:r w:rsidRPr="00975BFD">
        <w:rPr>
          <w:rFonts w:eastAsia="DengXian"/>
        </w:rPr>
        <w:t>ing</w:t>
      </w:r>
      <w:r w:rsidRPr="00975BFD">
        <w:t xml:space="preserve"> the network slice lifecycle management operations, notifying the consumer about the network slice information.</w:t>
      </w:r>
    </w:p>
    <w:p w14:paraId="00D1D528" w14:textId="77777777" w:rsidR="0039271C" w:rsidRPr="00975BFD" w:rsidRDefault="00632768">
      <w:pPr>
        <w:pStyle w:val="Heading3"/>
        <w:rPr>
          <w:rFonts w:eastAsiaTheme="minorEastAsia"/>
          <w:lang w:eastAsia="zh-CN"/>
        </w:rPr>
      </w:pPr>
      <w:bookmarkStart w:id="322" w:name="_Toc134011760"/>
      <w:bookmarkStart w:id="323" w:name="_Toc170686098"/>
      <w:r w:rsidRPr="00975BFD">
        <w:t>9.</w:t>
      </w:r>
      <w:r w:rsidRPr="00975BFD">
        <w:rPr>
          <w:rFonts w:eastAsiaTheme="minorEastAsia"/>
        </w:rPr>
        <w:t>4</w:t>
      </w:r>
      <w:r w:rsidRPr="00975BFD">
        <w:t>.2</w:t>
      </w:r>
      <w:r w:rsidRPr="00975BFD">
        <w:tab/>
        <w:t>Procedure</w:t>
      </w:r>
      <w:bookmarkEnd w:id="322"/>
      <w:bookmarkEnd w:id="323"/>
    </w:p>
    <w:p w14:paraId="0CEB067F" w14:textId="77777777" w:rsidR="0039271C" w:rsidRPr="00975BFD" w:rsidRDefault="00632768">
      <w:pPr>
        <w:pStyle w:val="Heading4"/>
        <w:rPr>
          <w:rFonts w:eastAsiaTheme="minorEastAsia"/>
          <w:lang w:eastAsia="zh-CN"/>
        </w:rPr>
      </w:pPr>
      <w:bookmarkStart w:id="324" w:name="_Toc134011761"/>
      <w:bookmarkStart w:id="325" w:name="_Toc170686099"/>
      <w:r w:rsidRPr="00975BFD">
        <w:t>9.</w:t>
      </w:r>
      <w:r w:rsidRPr="00975BFD">
        <w:rPr>
          <w:rFonts w:eastAsia="DengXian"/>
        </w:rPr>
        <w:t>4</w:t>
      </w:r>
      <w:r w:rsidRPr="00975BFD">
        <w:t>.2.1</w:t>
      </w:r>
      <w:r w:rsidRPr="00975BFD">
        <w:tab/>
        <w:t>Procedures on slice lifecycle management</w:t>
      </w:r>
      <w:bookmarkEnd w:id="324"/>
      <w:bookmarkEnd w:id="325"/>
    </w:p>
    <w:p w14:paraId="2F64FB00" w14:textId="77777777" w:rsidR="0039271C" w:rsidRPr="00975BFD" w:rsidRDefault="00632768">
      <w:pPr>
        <w:ind w:left="480" w:hanging="480"/>
      </w:pPr>
      <w:r w:rsidRPr="00975BFD">
        <w:t>Figure 9.</w:t>
      </w:r>
      <w:r w:rsidRPr="00975BFD">
        <w:rPr>
          <w:rFonts w:eastAsiaTheme="minorEastAsia"/>
          <w:lang w:eastAsia="zh-CN"/>
        </w:rPr>
        <w:t>4</w:t>
      </w:r>
      <w:r w:rsidRPr="00975BFD">
        <w:t>.2</w:t>
      </w:r>
      <w:r w:rsidRPr="00975BFD">
        <w:rPr>
          <w:rFonts w:eastAsiaTheme="minorEastAsia"/>
          <w:lang w:eastAsia="zh-CN"/>
        </w:rPr>
        <w:t>.1-1</w:t>
      </w:r>
      <w:r w:rsidRPr="00975BFD">
        <w:t xml:space="preserve"> illustrates</w:t>
      </w:r>
      <w:r w:rsidRPr="00975BFD">
        <w:rPr>
          <w:rFonts w:ascii="SimSun" w:hAnsi="SimSun" w:cs="Arial"/>
        </w:rPr>
        <w:t xml:space="preserve"> </w:t>
      </w:r>
      <w:r w:rsidRPr="00975BFD">
        <w:t>a procedure of</w:t>
      </w:r>
      <w:r w:rsidRPr="00975BFD">
        <w:rPr>
          <w:rFonts w:eastAsiaTheme="minorEastAsia"/>
          <w:lang w:eastAsia="zh-CN"/>
        </w:rPr>
        <w:t xml:space="preserve"> </w:t>
      </w:r>
      <w:r w:rsidRPr="00975BFD">
        <w:t>application layer network slice lifecycle management based on network slice related data</w:t>
      </w:r>
      <w:r w:rsidRPr="00975BFD">
        <w:rPr>
          <w:rFonts w:ascii="SimSun" w:hAnsi="SimSun" w:cs="Arial"/>
        </w:rPr>
        <w:t xml:space="preserve"> </w:t>
      </w:r>
      <w:r w:rsidRPr="00975BFD">
        <w:t>and QoE collected from application layer.</w:t>
      </w:r>
    </w:p>
    <w:p w14:paraId="4FFDEB34" w14:textId="77777777" w:rsidR="0039271C" w:rsidRPr="00975BFD" w:rsidRDefault="00632768">
      <w:r w:rsidRPr="00975BFD">
        <w:t>Pre-conditions:</w:t>
      </w:r>
    </w:p>
    <w:p w14:paraId="5B3514ED" w14:textId="77777777" w:rsidR="0039271C" w:rsidRPr="00975BFD" w:rsidRDefault="00632768">
      <w:pPr>
        <w:pStyle w:val="B1"/>
      </w:pPr>
      <w:r w:rsidRPr="00975BFD">
        <w:rPr>
          <w:rFonts w:eastAsia="DengXian"/>
        </w:rPr>
        <w:t>1.</w:t>
      </w:r>
      <w:r w:rsidRPr="00975BFD">
        <w:rPr>
          <w:rFonts w:eastAsia="DengXian"/>
        </w:rPr>
        <w:tab/>
      </w:r>
      <w:r w:rsidRPr="00975BFD">
        <w:t>The NSCE server</w:t>
      </w:r>
      <w:r w:rsidRPr="00975BFD">
        <w:rPr>
          <w:rFonts w:cs="Arial"/>
        </w:rPr>
        <w:t xml:space="preserve"> </w:t>
      </w:r>
      <w:r w:rsidRPr="00975BFD">
        <w:t>has authenticated and authorized</w:t>
      </w:r>
      <w:r w:rsidRPr="00975BFD">
        <w:rPr>
          <w:rFonts w:cs="Arial"/>
        </w:rPr>
        <w:t xml:space="preserve"> </w:t>
      </w:r>
      <w:r w:rsidRPr="00975BFD">
        <w:t>to the capabilities to collect current network slice from 5GS.</w:t>
      </w:r>
    </w:p>
    <w:p w14:paraId="1E70A0F7" w14:textId="77777777" w:rsidR="0039271C" w:rsidRPr="00975BFD" w:rsidRDefault="00632768">
      <w:pPr>
        <w:pStyle w:val="B1"/>
        <w:rPr>
          <w:rFonts w:eastAsiaTheme="minorEastAsia"/>
          <w:lang w:eastAsia="zh-CN"/>
        </w:rPr>
      </w:pPr>
      <w:r w:rsidRPr="00975BFD">
        <w:t>2.</w:t>
      </w:r>
      <w:r w:rsidRPr="00975BFD">
        <w:tab/>
        <w:t>The NSCE server</w:t>
      </w:r>
      <w:r w:rsidRPr="00975BFD">
        <w:rPr>
          <w:rFonts w:cs="Arial"/>
        </w:rPr>
        <w:t xml:space="preserve"> </w:t>
      </w:r>
      <w:r w:rsidRPr="00975BFD">
        <w:t>has authenticated and authorized</w:t>
      </w:r>
      <w:r w:rsidRPr="00975BFD">
        <w:rPr>
          <w:rFonts w:cs="Arial"/>
        </w:rPr>
        <w:t xml:space="preserve"> </w:t>
      </w:r>
      <w:r w:rsidRPr="00975BFD">
        <w:t>to the capabilities trigger the network slice LCM operations.</w:t>
      </w:r>
    </w:p>
    <w:p w14:paraId="61DBE78A" w14:textId="77777777" w:rsidR="0039271C" w:rsidRPr="00975BFD" w:rsidRDefault="00632768">
      <w:pPr>
        <w:pStyle w:val="B1"/>
      </w:pPr>
      <w:r w:rsidRPr="00975BFD">
        <w:rPr>
          <w:lang w:eastAsia="zh-CN"/>
        </w:rPr>
        <w:t>3.</w:t>
      </w:r>
      <w:r w:rsidRPr="00975BFD">
        <w:rPr>
          <w:rFonts w:eastAsiaTheme="minorEastAsia"/>
          <w:lang w:eastAsia="zh-CN"/>
        </w:rPr>
        <w:tab/>
      </w:r>
      <w:r w:rsidRPr="00975BFD">
        <w:rPr>
          <w:lang w:eastAsia="zh-CN"/>
        </w:rPr>
        <w:t xml:space="preserve">There is signed contract for LCM between the entities using VAL server and entities using NSCE. </w:t>
      </w:r>
    </w:p>
    <w:p w14:paraId="4C4E81BB" w14:textId="77777777" w:rsidR="0039271C" w:rsidRPr="00975BFD" w:rsidRDefault="0039271C">
      <w:pPr>
        <w:pStyle w:val="TH"/>
      </w:pPr>
      <w:r w:rsidRPr="00975BFD">
        <w:object w:dxaOrig="6538" w:dyaOrig="6069" w14:anchorId="48C63683">
          <v:shape id="_x0000_i1028" type="#_x0000_t75" style="width:309.85pt;height:290.3pt" o:ole="">
            <v:imagedata r:id="rId21" o:title=""/>
          </v:shape>
          <o:OLEObject Type="Embed" ProgID="Visio.Drawing.11" ShapeID="_x0000_i1028" DrawAspect="Content" ObjectID="_1781298941" r:id="rId22"/>
        </w:object>
      </w:r>
      <w:bookmarkStart w:id="326" w:name="_MON_1724103477"/>
      <w:bookmarkEnd w:id="326"/>
    </w:p>
    <w:p w14:paraId="7AD3D2A6" w14:textId="77777777" w:rsidR="0039271C" w:rsidRPr="00975BFD" w:rsidRDefault="00632768">
      <w:pPr>
        <w:pStyle w:val="TF"/>
        <w:rPr>
          <w:rFonts w:eastAsia="DengXian"/>
        </w:rPr>
      </w:pPr>
      <w:r w:rsidRPr="00975BFD">
        <w:t>Figure 9.</w:t>
      </w:r>
      <w:r w:rsidRPr="00975BFD">
        <w:rPr>
          <w:rFonts w:eastAsiaTheme="minorEastAsia"/>
          <w:lang w:eastAsia="zh-CN"/>
        </w:rPr>
        <w:t>4</w:t>
      </w:r>
      <w:r w:rsidRPr="00975BFD">
        <w:t>.2</w:t>
      </w:r>
      <w:r w:rsidRPr="00975BFD">
        <w:rPr>
          <w:rFonts w:eastAsiaTheme="minorEastAsia"/>
          <w:lang w:eastAsia="zh-CN"/>
        </w:rPr>
        <w:t>.1-1</w:t>
      </w:r>
      <w:r w:rsidRPr="00975BFD">
        <w:t>: Application layer network slice lifecycle management</w:t>
      </w:r>
    </w:p>
    <w:p w14:paraId="2B4523D7" w14:textId="77777777" w:rsidR="0039271C" w:rsidRPr="00975BFD" w:rsidRDefault="00632768">
      <w:pPr>
        <w:pStyle w:val="B1"/>
        <w:rPr>
          <w:rFonts w:eastAsia="SimSun"/>
        </w:rPr>
      </w:pPr>
      <w:r w:rsidRPr="00975BFD">
        <w:t>1.</w:t>
      </w:r>
      <w:r w:rsidRPr="00975BFD">
        <w:tab/>
        <w:t>The VAL server sends the</w:t>
      </w:r>
      <w:r w:rsidRPr="00975BFD">
        <w:rPr>
          <w:rFonts w:eastAsiaTheme="minorEastAsia"/>
          <w:lang w:eastAsia="zh-CN"/>
        </w:rPr>
        <w:t xml:space="preserve"> </w:t>
      </w:r>
      <w:r w:rsidRPr="00975BFD">
        <w:t>application layer network slice lifecycle management</w:t>
      </w:r>
      <w:r w:rsidRPr="00975BFD">
        <w:rPr>
          <w:rFonts w:eastAsiaTheme="minorEastAsia"/>
          <w:lang w:eastAsia="zh-CN"/>
        </w:rPr>
        <w:t xml:space="preserve"> </w:t>
      </w:r>
      <w:r w:rsidRPr="00975BFD">
        <w:t>(A</w:t>
      </w:r>
      <w:r w:rsidRPr="00975BFD">
        <w:rPr>
          <w:rFonts w:eastAsiaTheme="minorEastAsia"/>
          <w:lang w:eastAsia="zh-CN"/>
        </w:rPr>
        <w:t>ppLayer</w:t>
      </w:r>
      <w:r w:rsidRPr="00975BFD">
        <w:t xml:space="preserve">-NS-LCM) subscribe request to NSCE server, with network slice requirements </w:t>
      </w:r>
      <w:r w:rsidRPr="00975BFD">
        <w:rPr>
          <w:lang w:eastAsia="zh-CN"/>
        </w:rPr>
        <w:t>from VAL server</w:t>
      </w:r>
      <w:r w:rsidRPr="00975BFD">
        <w:t>/consumer</w:t>
      </w:r>
      <w:r w:rsidRPr="00975BFD">
        <w:rPr>
          <w:lang w:eastAsia="zh-CN"/>
        </w:rPr>
        <w:t xml:space="preserve"> </w:t>
      </w:r>
      <w:r w:rsidRPr="00975BFD">
        <w:t>(e.g. delay, throughput, load, the maximum number of users supported, etc.). The request can indicate whether the notification is needed before performing the A</w:t>
      </w:r>
      <w:r w:rsidRPr="00975BFD">
        <w:rPr>
          <w:rFonts w:eastAsiaTheme="minorEastAsia"/>
          <w:lang w:eastAsia="zh-CN"/>
        </w:rPr>
        <w:t>ppLayer</w:t>
      </w:r>
      <w:r w:rsidRPr="00975BFD">
        <w:t>-NS-LCM. The request can also indicate the trigger conditions, such as by providing the monitored parameters and the corresponding thresholds as described in clause 9.</w:t>
      </w:r>
      <w:r w:rsidRPr="00975BFD">
        <w:rPr>
          <w:rFonts w:eastAsiaTheme="minorEastAsia"/>
          <w:lang w:eastAsia="zh-CN"/>
        </w:rPr>
        <w:t>4</w:t>
      </w:r>
      <w:r w:rsidRPr="00975BFD">
        <w:t>.3.2.</w:t>
      </w:r>
    </w:p>
    <w:p w14:paraId="167CBA90" w14:textId="77777777" w:rsidR="0039271C" w:rsidRPr="00975BFD" w:rsidRDefault="00632768">
      <w:pPr>
        <w:pStyle w:val="B1"/>
      </w:pPr>
      <w:r w:rsidRPr="00975BFD">
        <w:t>2.</w:t>
      </w:r>
      <w:r w:rsidRPr="00975BFD">
        <w:tab/>
        <w:t>After receiving the request, the NSCE server checks that the user is authenticated and authorized to perform the corresponding A</w:t>
      </w:r>
      <w:r w:rsidRPr="00975BFD">
        <w:rPr>
          <w:rFonts w:eastAsiaTheme="minorEastAsia"/>
          <w:lang w:eastAsia="zh-CN"/>
        </w:rPr>
        <w:t>ppLayer</w:t>
      </w:r>
      <w:r w:rsidRPr="00975BFD">
        <w:t>-NS-LCM operations, and filters the unauthorized requests, if any.</w:t>
      </w:r>
    </w:p>
    <w:p w14:paraId="4A0DD66B" w14:textId="77777777" w:rsidR="0039271C" w:rsidRPr="00975BFD" w:rsidRDefault="00632768">
      <w:pPr>
        <w:pStyle w:val="B1"/>
      </w:pPr>
      <w:r w:rsidRPr="00975BFD">
        <w:rPr>
          <w:rFonts w:eastAsiaTheme="minorEastAsia"/>
          <w:lang w:eastAsia="zh-CN"/>
        </w:rPr>
        <w:t>3</w:t>
      </w:r>
      <w:r w:rsidRPr="00975BFD">
        <w:t>.</w:t>
      </w:r>
      <w:r w:rsidRPr="00975BFD">
        <w:tab/>
        <w:t>According to network slic</w:t>
      </w:r>
      <w:r w:rsidRPr="00975BFD">
        <w:rPr>
          <w:rFonts w:eastAsia="DengXian"/>
        </w:rPr>
        <w:t>e</w:t>
      </w:r>
      <w:r w:rsidRPr="00975BFD">
        <w:t xml:space="preserve"> requirements and/or the trigger conditions, NSCE server triggers the provision of network slice status and QoE metrics. If the trigger conditions are not indicated in the subscription, the NSCE server can help to configure an appropriate trigger condition, such as report period or thresholds.</w:t>
      </w:r>
    </w:p>
    <w:p w14:paraId="0FE791E1" w14:textId="77777777" w:rsidR="0039271C" w:rsidRPr="00975BFD" w:rsidRDefault="00632768">
      <w:pPr>
        <w:pStyle w:val="B1"/>
        <w:rPr>
          <w:rFonts w:eastAsiaTheme="minorEastAsia"/>
          <w:lang w:eastAsia="zh-CN"/>
        </w:rPr>
      </w:pPr>
      <w:r w:rsidRPr="00975BFD">
        <w:rPr>
          <w:rFonts w:eastAsiaTheme="minorEastAsia"/>
          <w:lang w:eastAsia="zh-CN"/>
        </w:rPr>
        <w:t>3</w:t>
      </w:r>
      <w:r w:rsidRPr="00975BFD">
        <w:t>a.</w:t>
      </w:r>
      <w:r w:rsidRPr="00975BFD">
        <w:tab/>
        <w:t>The network slice status could be collected through subscrib</w:t>
      </w:r>
      <w:r w:rsidRPr="00975BFD">
        <w:rPr>
          <w:rFonts w:eastAsia="DengXian"/>
        </w:rPr>
        <w:t>ing</w:t>
      </w:r>
      <w:r w:rsidRPr="00975BFD">
        <w:t xml:space="preserve"> or request</w:t>
      </w:r>
      <w:r w:rsidRPr="00975BFD">
        <w:rPr>
          <w:rFonts w:eastAsia="DengXian"/>
        </w:rPr>
        <w:t>ing</w:t>
      </w:r>
      <w:r w:rsidRPr="00975BFD">
        <w:t xml:space="preserve"> to 5GS. </w:t>
      </w:r>
      <w:r w:rsidRPr="00975BFD">
        <w:rPr>
          <w:lang w:eastAsia="zh-CN"/>
        </w:rPr>
        <w:t>L</w:t>
      </w:r>
      <w:r w:rsidRPr="00975BFD">
        <w:t xml:space="preserve">ist of network slice status parameters to be collected </w:t>
      </w:r>
      <w:r w:rsidRPr="00975BFD">
        <w:rPr>
          <w:lang w:eastAsia="zh-CN"/>
        </w:rPr>
        <w:t>are:</w:t>
      </w:r>
    </w:p>
    <w:p w14:paraId="41D41165" w14:textId="77777777" w:rsidR="0039271C" w:rsidRPr="00975BFD" w:rsidRDefault="00632768" w:rsidP="000D69BD">
      <w:pPr>
        <w:pStyle w:val="B2"/>
        <w:rPr>
          <w:lang w:eastAsia="ko-KR"/>
        </w:rPr>
      </w:pPr>
      <w:r w:rsidRPr="00975BFD">
        <w:rPr>
          <w:lang w:eastAsia="ko-KR"/>
        </w:rPr>
        <w:t>-</w:t>
      </w:r>
      <w:r w:rsidRPr="00975BFD">
        <w:rPr>
          <w:lang w:eastAsia="ko-KR"/>
        </w:rPr>
        <w:tab/>
        <w:t>Network Slice load statistics information</w:t>
      </w:r>
      <w:r w:rsidRPr="00975BFD">
        <w:rPr>
          <w:lang w:eastAsia="zh-CN"/>
        </w:rPr>
        <w:t xml:space="preserve">, and/or </w:t>
      </w:r>
      <w:r w:rsidRPr="00975BFD">
        <w:rPr>
          <w:lang w:eastAsia="ko-KR"/>
        </w:rPr>
        <w:t xml:space="preserve">Network Slice load predictions information </w:t>
      </w:r>
      <w:r w:rsidRPr="00975BFD">
        <w:rPr>
          <w:lang w:eastAsia="zh-CN"/>
        </w:rPr>
        <w:t xml:space="preserve">from NWDAF/NEF </w:t>
      </w:r>
      <w:r w:rsidRPr="00975BFD">
        <w:rPr>
          <w:lang w:eastAsia="ko-KR"/>
        </w:rPr>
        <w:t xml:space="preserve">as defined in </w:t>
      </w:r>
      <w:r w:rsidRPr="00975BFD">
        <w:rPr>
          <w:lang w:eastAsia="zh-CN"/>
        </w:rPr>
        <w:t xml:space="preserve">TS 23.288 </w:t>
      </w:r>
      <w:r w:rsidRPr="00975BFD">
        <w:rPr>
          <w:lang w:eastAsia="ko-KR"/>
        </w:rPr>
        <w:t>Table 6.3.3A.</w:t>
      </w:r>
    </w:p>
    <w:p w14:paraId="7FAC336B" w14:textId="77777777" w:rsidR="0039271C" w:rsidRPr="00975BFD" w:rsidRDefault="00632768" w:rsidP="000D69BD">
      <w:pPr>
        <w:pStyle w:val="B2"/>
        <w:rPr>
          <w:rFonts w:eastAsiaTheme="minorEastAsia"/>
        </w:rPr>
      </w:pPr>
      <w:r w:rsidRPr="00975BFD">
        <w:rPr>
          <w:lang w:eastAsia="zh-CN"/>
        </w:rPr>
        <w:t>-</w:t>
      </w:r>
      <w:r w:rsidRPr="00975BFD">
        <w:rPr>
          <w:lang w:eastAsia="zh-CN"/>
        </w:rPr>
        <w:tab/>
        <w:t>Performance metric in the p</w:t>
      </w:r>
      <w:r w:rsidRPr="00975BFD">
        <w:t xml:space="preserve">erformance data file </w:t>
      </w:r>
      <w:r w:rsidRPr="00975BFD">
        <w:rPr>
          <w:lang w:eastAsia="zh-CN"/>
        </w:rPr>
        <w:t xml:space="preserve">from OAM </w:t>
      </w:r>
      <w:r w:rsidRPr="00975BFD">
        <w:rPr>
          <w:lang w:eastAsia="ko-KR"/>
        </w:rPr>
        <w:t xml:space="preserve">as defined </w:t>
      </w:r>
      <w:r w:rsidRPr="00975BFD">
        <w:t xml:space="preserve">in clause </w:t>
      </w:r>
      <w:r w:rsidRPr="00975BFD">
        <w:rPr>
          <w:lang w:eastAsia="zh-CN"/>
        </w:rPr>
        <w:t>11.3</w:t>
      </w:r>
      <w:r w:rsidRPr="00975BFD">
        <w:t xml:space="preserve"> of TS 28.532</w:t>
      </w:r>
      <w:r w:rsidRPr="00975BFD">
        <w:rPr>
          <w:rFonts w:eastAsia="DengXian"/>
        </w:rPr>
        <w:t xml:space="preserve"> </w:t>
      </w:r>
      <w:r w:rsidRPr="00975BFD">
        <w:t>[</w:t>
      </w:r>
      <w:r w:rsidRPr="00975BFD">
        <w:rPr>
          <w:rFonts w:eastAsia="DengXian"/>
          <w:lang w:eastAsia="zh-CN"/>
        </w:rPr>
        <w:t>7</w:t>
      </w:r>
      <w:r w:rsidRPr="00975BFD">
        <w:t>].</w:t>
      </w:r>
    </w:p>
    <w:p w14:paraId="0C3D8703" w14:textId="77777777" w:rsidR="0039271C" w:rsidRPr="00975BFD" w:rsidRDefault="00632768">
      <w:pPr>
        <w:pStyle w:val="B1"/>
        <w:rPr>
          <w:rFonts w:eastAsiaTheme="minorEastAsia"/>
          <w:lang w:eastAsia="zh-CN"/>
        </w:rPr>
      </w:pPr>
      <w:r w:rsidRPr="00975BFD">
        <w:rPr>
          <w:rFonts w:eastAsiaTheme="minorEastAsia"/>
          <w:lang w:eastAsia="zh-CN"/>
        </w:rPr>
        <w:t>3</w:t>
      </w:r>
      <w:r w:rsidRPr="00975BFD">
        <w:t>b.</w:t>
      </w:r>
      <w:r w:rsidRPr="00975BFD">
        <w:tab/>
        <w:t>Also, the NSCE server</w:t>
      </w:r>
      <w:r w:rsidRPr="00975BFD">
        <w:rPr>
          <w:rFonts w:eastAsiaTheme="minorEastAsia"/>
          <w:lang w:eastAsia="zh-CN"/>
        </w:rPr>
        <w:t xml:space="preserve"> </w:t>
      </w:r>
      <w:r w:rsidRPr="00975BFD">
        <w:t>could get the information of QoE metrics from the application layer domain by QoE metric subscribe as described in clause 9.</w:t>
      </w:r>
      <w:r w:rsidRPr="00975BFD">
        <w:rPr>
          <w:rFonts w:eastAsiaTheme="minorEastAsia"/>
          <w:lang w:eastAsia="zh-CN"/>
        </w:rPr>
        <w:t>4</w:t>
      </w:r>
      <w:r w:rsidRPr="00975BFD">
        <w:t xml:space="preserve">.3.5. </w:t>
      </w:r>
    </w:p>
    <w:p w14:paraId="2F712A60" w14:textId="77777777" w:rsidR="0039271C" w:rsidRPr="00975BFD" w:rsidRDefault="00632768">
      <w:pPr>
        <w:pStyle w:val="B1"/>
        <w:rPr>
          <w:rFonts w:eastAsiaTheme="minorEastAsia"/>
          <w:lang w:eastAsia="zh-CN"/>
        </w:rPr>
      </w:pPr>
      <w:r w:rsidRPr="00975BFD">
        <w:rPr>
          <w:rFonts w:eastAsiaTheme="minorEastAsia"/>
          <w:lang w:eastAsia="zh-CN"/>
        </w:rPr>
        <w:t>4.</w:t>
      </w:r>
      <w:r w:rsidRPr="00975BFD">
        <w:tab/>
        <w:t>Once authenticated and authorized, the NSCE server sends the AppLayer-NS-LCM response to the VAL server.</w:t>
      </w:r>
    </w:p>
    <w:p w14:paraId="237365C4" w14:textId="77777777" w:rsidR="0039271C" w:rsidRPr="00975BFD" w:rsidRDefault="00632768">
      <w:pPr>
        <w:pStyle w:val="B1"/>
      </w:pPr>
      <w:r w:rsidRPr="00975BFD">
        <w:t>5.</w:t>
      </w:r>
      <w:r w:rsidRPr="00975BFD">
        <w:tab/>
      </w:r>
      <w:r w:rsidRPr="00975BFD">
        <w:rPr>
          <w:lang w:eastAsia="zh-CN"/>
        </w:rPr>
        <w:t xml:space="preserve">The NSCE server may process and combine the </w:t>
      </w:r>
      <w:r w:rsidRPr="00975BFD">
        <w:t>collected</w:t>
      </w:r>
      <w:r w:rsidRPr="00975BFD">
        <w:rPr>
          <w:lang w:eastAsia="zh-CN"/>
        </w:rPr>
        <w:t xml:space="preserve"> </w:t>
      </w:r>
      <w:r w:rsidRPr="00975BFD">
        <w:t>network slice status and QoE metrics</w:t>
      </w:r>
      <w:r w:rsidRPr="00975BFD">
        <w:rPr>
          <w:lang w:eastAsia="zh-CN"/>
        </w:rPr>
        <w:t>, if needed. The NSCE server may process and combine the parameters in the trigger conditions, if multiple trigger conditions were provided.</w:t>
      </w:r>
      <w:r w:rsidRPr="00975BFD">
        <w:rPr>
          <w:rFonts w:eastAsiaTheme="minorEastAsia"/>
          <w:lang w:eastAsia="zh-CN"/>
        </w:rPr>
        <w:t xml:space="preserve"> </w:t>
      </w:r>
      <w:r w:rsidRPr="00975BFD">
        <w:t xml:space="preserve">Once the trigger condition or the combination of trigger conditions </w:t>
      </w:r>
      <w:r w:rsidRPr="00975BFD">
        <w:rPr>
          <w:rFonts w:eastAsiaTheme="minorEastAsia"/>
          <w:lang w:eastAsia="zh-CN"/>
        </w:rPr>
        <w:t>are</w:t>
      </w:r>
      <w:r w:rsidRPr="00975BFD">
        <w:t xml:space="preserve"> met</w:t>
      </w:r>
      <w:r w:rsidRPr="00975BFD">
        <w:rPr>
          <w:rFonts w:eastAsiaTheme="minorEastAsia"/>
          <w:lang w:eastAsia="zh-CN"/>
        </w:rPr>
        <w:t xml:space="preserve"> </w:t>
      </w:r>
      <w:r w:rsidRPr="00975BFD">
        <w:rPr>
          <w:lang w:eastAsia="zh-CN"/>
        </w:rPr>
        <w:t xml:space="preserve">which indicating the </w:t>
      </w:r>
      <w:r w:rsidRPr="00975BFD">
        <w:t xml:space="preserve">network slice requirements </w:t>
      </w:r>
      <w:r w:rsidRPr="00975BFD">
        <w:rPr>
          <w:lang w:eastAsia="zh-CN"/>
        </w:rPr>
        <w:t>from VAL server is not satisfied</w:t>
      </w:r>
      <w:r w:rsidRPr="00975BFD">
        <w:t>, the NSCE</w:t>
      </w:r>
      <w:r w:rsidRPr="00975BFD">
        <w:rPr>
          <w:rFonts w:eastAsiaTheme="minorEastAsia"/>
          <w:lang w:eastAsia="zh-CN"/>
        </w:rPr>
        <w:t xml:space="preserve"> server</w:t>
      </w:r>
      <w:r w:rsidRPr="00975BFD">
        <w:t xml:space="preserve"> determines whether and what network slice LCM operations should be taken based on requirements </w:t>
      </w:r>
      <w:r w:rsidRPr="00975BFD">
        <w:rPr>
          <w:lang w:eastAsia="zh-CN"/>
        </w:rPr>
        <w:t>from VAL server</w:t>
      </w:r>
      <w:r w:rsidRPr="00975BFD">
        <w:t>/consumer</w:t>
      </w:r>
      <w:r w:rsidRPr="00975BFD">
        <w:rPr>
          <w:lang w:eastAsia="zh-CN"/>
        </w:rPr>
        <w:t xml:space="preserve"> </w:t>
      </w:r>
      <w:r w:rsidRPr="00975BFD">
        <w:t>and network slice status and QoE metrics</w:t>
      </w:r>
      <w:r w:rsidRPr="00975BFD">
        <w:rPr>
          <w:rFonts w:eastAsiaTheme="minorEastAsia"/>
          <w:lang w:eastAsia="zh-CN"/>
        </w:rPr>
        <w:t>,</w:t>
      </w:r>
      <w:r w:rsidRPr="00975BFD">
        <w:t xml:space="preserve"> and mak</w:t>
      </w:r>
      <w:r w:rsidRPr="00975BFD">
        <w:rPr>
          <w:rFonts w:eastAsia="DengXian"/>
        </w:rPr>
        <w:t>es</w:t>
      </w:r>
      <w:r w:rsidRPr="00975BFD">
        <w:t xml:space="preserve"> the decision(s)/recommendation(s), such as modifyNsi/AllocateNsi/DeallocateNsi request as specified in TS 28.531</w:t>
      </w:r>
      <w:r w:rsidRPr="00975BFD">
        <w:rPr>
          <w:rFonts w:eastAsia="DengXian"/>
        </w:rPr>
        <w:t xml:space="preserve"> </w:t>
      </w:r>
      <w:r w:rsidRPr="00975BFD">
        <w:t>[</w:t>
      </w:r>
      <w:r w:rsidRPr="00975BFD">
        <w:rPr>
          <w:rFonts w:eastAsia="DengXian"/>
          <w:lang w:eastAsia="zh-CN"/>
        </w:rPr>
        <w:t>8</w:t>
      </w:r>
      <w:r w:rsidRPr="00975BFD">
        <w:t xml:space="preserve">]. </w:t>
      </w:r>
    </w:p>
    <w:p w14:paraId="1D13CF38" w14:textId="77777777" w:rsidR="0039271C" w:rsidRPr="00975BFD" w:rsidRDefault="00632768">
      <w:pPr>
        <w:pStyle w:val="B1"/>
      </w:pPr>
      <w:r w:rsidRPr="00975BFD">
        <w:rPr>
          <w:rFonts w:eastAsia="DengXian"/>
        </w:rPr>
        <w:t>6.</w:t>
      </w:r>
      <w:r w:rsidRPr="00975BFD">
        <w:rPr>
          <w:rFonts w:eastAsia="DengXian"/>
        </w:rPr>
        <w:tab/>
      </w:r>
      <w:r w:rsidRPr="00975BFD">
        <w:t>Optionally, if it is indicated in the request to notify the VAL server/consumer before perform</w:t>
      </w:r>
      <w:r w:rsidRPr="00975BFD">
        <w:rPr>
          <w:rFonts w:eastAsia="DengXian"/>
        </w:rPr>
        <w:t>ing</w:t>
      </w:r>
      <w:r w:rsidRPr="00975BFD">
        <w:t xml:space="preserve"> the A</w:t>
      </w:r>
      <w:r w:rsidRPr="00975BFD">
        <w:rPr>
          <w:lang w:eastAsia="zh-CN"/>
        </w:rPr>
        <w:t>ppLayer</w:t>
      </w:r>
      <w:r w:rsidRPr="00975BFD">
        <w:t>-NS-LCM, the NSCE sends the network slice LCM recommendation(s) with network slice information to VAL server, to see whether takes the recommendation</w:t>
      </w:r>
      <w:r w:rsidRPr="00975BFD">
        <w:rPr>
          <w:rFonts w:eastAsia="DengXian"/>
        </w:rPr>
        <w:t>(</w:t>
      </w:r>
      <w:r w:rsidRPr="00975BFD">
        <w:t>s</w:t>
      </w:r>
      <w:r w:rsidRPr="00975BFD">
        <w:rPr>
          <w:rFonts w:eastAsia="DengXian"/>
        </w:rPr>
        <w:t>)</w:t>
      </w:r>
      <w:r w:rsidRPr="00975BFD">
        <w:t xml:space="preserve"> or not.</w:t>
      </w:r>
    </w:p>
    <w:p w14:paraId="1C0167F8" w14:textId="77777777" w:rsidR="0039271C" w:rsidRPr="00975BFD" w:rsidRDefault="00632768">
      <w:pPr>
        <w:pStyle w:val="B1"/>
      </w:pPr>
      <w:r w:rsidRPr="00975BFD">
        <w:rPr>
          <w:rFonts w:eastAsia="DengXian"/>
        </w:rPr>
        <w:t>7.</w:t>
      </w:r>
      <w:r w:rsidRPr="00975BFD">
        <w:rPr>
          <w:rFonts w:eastAsia="DengXian"/>
        </w:rPr>
        <w:tab/>
      </w:r>
      <w:r w:rsidRPr="00975BFD">
        <w:t>Optionally, the VAL server sends the response to NSCE server.</w:t>
      </w:r>
    </w:p>
    <w:p w14:paraId="7CFE59A6" w14:textId="77777777" w:rsidR="0039271C" w:rsidRPr="00975BFD" w:rsidRDefault="00632768">
      <w:pPr>
        <w:pStyle w:val="B1"/>
      </w:pPr>
      <w:r w:rsidRPr="00975BFD">
        <w:rPr>
          <w:rFonts w:eastAsia="DengXian"/>
        </w:rPr>
        <w:t>8.</w:t>
      </w:r>
      <w:r w:rsidRPr="00975BFD">
        <w:rPr>
          <w:rFonts w:eastAsia="DengXian"/>
        </w:rPr>
        <w:tab/>
      </w:r>
      <w:r w:rsidRPr="00975BFD">
        <w:t xml:space="preserve">Based on decision made by VAL server or NSCE server, the NSCE server </w:t>
      </w:r>
      <w:r w:rsidRPr="00975BFD">
        <w:rPr>
          <w:lang w:eastAsia="zh-CN"/>
        </w:rPr>
        <w:t xml:space="preserve">sends the </w:t>
      </w:r>
      <w:r w:rsidRPr="00975BFD">
        <w:t>network slice LCM</w:t>
      </w:r>
      <w:r w:rsidRPr="00975BFD">
        <w:rPr>
          <w:lang w:eastAsia="zh-CN"/>
        </w:rPr>
        <w:t xml:space="preserve"> request to the OAM</w:t>
      </w:r>
      <w:r w:rsidRPr="00975BFD">
        <w:t>.</w:t>
      </w:r>
    </w:p>
    <w:p w14:paraId="44C23D3A" w14:textId="77777777" w:rsidR="0039271C" w:rsidRPr="00975BFD" w:rsidRDefault="00632768">
      <w:pPr>
        <w:pStyle w:val="B1"/>
      </w:pPr>
      <w:r w:rsidRPr="00975BFD">
        <w:t>9.</w:t>
      </w:r>
      <w:r w:rsidRPr="00975BFD">
        <w:rPr>
          <w:rFonts w:eastAsiaTheme="minorEastAsia"/>
          <w:lang w:eastAsia="zh-CN"/>
        </w:rPr>
        <w:tab/>
      </w:r>
      <w:r w:rsidRPr="00975BFD">
        <w:t>According to the corresponding operation(s) result, the NSCE server sends the response to the VAL server.</w:t>
      </w:r>
    </w:p>
    <w:p w14:paraId="6AB3A0BA" w14:textId="77777777" w:rsidR="0039271C" w:rsidRPr="00975BFD" w:rsidRDefault="00632768">
      <w:pPr>
        <w:pStyle w:val="Heading3"/>
      </w:pPr>
      <w:bookmarkStart w:id="327" w:name="_Toc134011762"/>
      <w:bookmarkStart w:id="328" w:name="_Toc170686100"/>
      <w:r w:rsidRPr="00975BFD">
        <w:t>9.</w:t>
      </w:r>
      <w:r w:rsidRPr="00975BFD">
        <w:rPr>
          <w:rFonts w:eastAsiaTheme="minorEastAsia"/>
        </w:rPr>
        <w:t>4</w:t>
      </w:r>
      <w:r w:rsidRPr="00975BFD">
        <w:t>.3</w:t>
      </w:r>
      <w:r w:rsidRPr="00975BFD">
        <w:tab/>
        <w:t>Information flows</w:t>
      </w:r>
      <w:bookmarkEnd w:id="327"/>
      <w:bookmarkEnd w:id="328"/>
    </w:p>
    <w:p w14:paraId="0829E46D" w14:textId="77777777" w:rsidR="0039271C" w:rsidRPr="00975BFD" w:rsidRDefault="00632768">
      <w:pPr>
        <w:pStyle w:val="Heading4"/>
      </w:pPr>
      <w:bookmarkStart w:id="329" w:name="_Toc134011763"/>
      <w:bookmarkStart w:id="330" w:name="_Toc170686101"/>
      <w:r w:rsidRPr="00975BFD">
        <w:t>9.</w:t>
      </w:r>
      <w:r w:rsidRPr="00975BFD">
        <w:rPr>
          <w:rFonts w:eastAsiaTheme="minorEastAsia"/>
        </w:rPr>
        <w:t>4</w:t>
      </w:r>
      <w:r w:rsidRPr="00975BFD">
        <w:t>.3.1</w:t>
      </w:r>
      <w:r w:rsidRPr="00975BFD">
        <w:tab/>
        <w:t>General</w:t>
      </w:r>
      <w:bookmarkEnd w:id="329"/>
      <w:bookmarkEnd w:id="330"/>
    </w:p>
    <w:p w14:paraId="4A2CEFCE" w14:textId="77777777" w:rsidR="0039271C" w:rsidRPr="00975BFD" w:rsidRDefault="00632768">
      <w:r w:rsidRPr="00975BFD">
        <w:t>The following information flows are specified for A</w:t>
      </w:r>
      <w:r w:rsidRPr="00975BFD">
        <w:rPr>
          <w:lang w:eastAsia="zh-CN"/>
        </w:rPr>
        <w:t>ppLayer</w:t>
      </w:r>
      <w:r w:rsidRPr="00975BFD">
        <w:t>_NS_LCM:</w:t>
      </w:r>
    </w:p>
    <w:p w14:paraId="38F8933E" w14:textId="77777777" w:rsidR="0039271C" w:rsidRPr="00975BFD" w:rsidRDefault="00632768">
      <w:pPr>
        <w:pStyle w:val="B1"/>
      </w:pPr>
      <w:r w:rsidRPr="00975BFD">
        <w:t>-</w:t>
      </w:r>
      <w:r w:rsidRPr="00975BFD">
        <w:tab/>
        <w:t>A</w:t>
      </w:r>
      <w:r w:rsidRPr="00975BFD">
        <w:rPr>
          <w:lang w:eastAsia="zh-CN"/>
        </w:rPr>
        <w:t>ppLayer</w:t>
      </w:r>
      <w:r w:rsidRPr="00975BFD">
        <w:t>_NS_LCM subscribe, response and notification;</w:t>
      </w:r>
    </w:p>
    <w:p w14:paraId="33359075" w14:textId="77777777" w:rsidR="0039271C" w:rsidRPr="00975BFD" w:rsidRDefault="00632768">
      <w:pPr>
        <w:pStyle w:val="B1"/>
      </w:pPr>
      <w:r w:rsidRPr="00975BFD">
        <w:t>-</w:t>
      </w:r>
      <w:r w:rsidRPr="00975BFD">
        <w:tab/>
        <w:t>QoE metrics subscribe, response and notification;</w:t>
      </w:r>
    </w:p>
    <w:p w14:paraId="28F3B7AA" w14:textId="77777777" w:rsidR="0039271C" w:rsidRPr="00975BFD" w:rsidRDefault="00632768">
      <w:pPr>
        <w:pStyle w:val="B1"/>
      </w:pPr>
      <w:r w:rsidRPr="00975BFD">
        <w:t>-</w:t>
      </w:r>
      <w:r w:rsidRPr="00975BFD">
        <w:tab/>
        <w:t>Network slice LCM recommendation request and response;</w:t>
      </w:r>
    </w:p>
    <w:p w14:paraId="28D9C276" w14:textId="77777777" w:rsidR="0039271C" w:rsidRPr="00975BFD" w:rsidRDefault="00632768">
      <w:pPr>
        <w:pStyle w:val="Heading4"/>
      </w:pPr>
      <w:bookmarkStart w:id="331" w:name="_Toc134011764"/>
      <w:bookmarkStart w:id="332" w:name="_Toc170686102"/>
      <w:r w:rsidRPr="00975BFD">
        <w:t>9.</w:t>
      </w:r>
      <w:r w:rsidRPr="00975BFD">
        <w:rPr>
          <w:rFonts w:eastAsiaTheme="minorEastAsia"/>
        </w:rPr>
        <w:t>4</w:t>
      </w:r>
      <w:r w:rsidRPr="00975BFD">
        <w:t>.3.2</w:t>
      </w:r>
      <w:r w:rsidRPr="00975BFD">
        <w:tab/>
        <w:t>Application layer network slice lifecycle management subscribe request</w:t>
      </w:r>
      <w:bookmarkEnd w:id="331"/>
      <w:bookmarkEnd w:id="332"/>
    </w:p>
    <w:p w14:paraId="4505EA34" w14:textId="77777777" w:rsidR="0039271C" w:rsidRPr="00975BFD" w:rsidRDefault="00632768">
      <w:r w:rsidRPr="00975BFD">
        <w:t>Table 9.</w:t>
      </w:r>
      <w:r w:rsidRPr="00975BFD">
        <w:rPr>
          <w:rFonts w:eastAsiaTheme="minorEastAsia"/>
          <w:lang w:eastAsia="zh-CN"/>
        </w:rPr>
        <w:t>4</w:t>
      </w:r>
      <w:r w:rsidRPr="00975BFD">
        <w:t>.3.2-1 describes information elements for the application layer network slice lifecycle management subscribe request from the VAL server to the NSCE server.</w:t>
      </w:r>
    </w:p>
    <w:p w14:paraId="0EF6B5B8" w14:textId="77777777" w:rsidR="0039271C" w:rsidRPr="00975BFD" w:rsidRDefault="00632768">
      <w:pPr>
        <w:pStyle w:val="TH"/>
      </w:pPr>
      <w:r w:rsidRPr="00975BFD">
        <w:t>Table 9.</w:t>
      </w:r>
      <w:r w:rsidRPr="00975BFD">
        <w:rPr>
          <w:rFonts w:eastAsiaTheme="minorEastAsia"/>
          <w:lang w:eastAsia="zh-CN"/>
        </w:rPr>
        <w:t>4</w:t>
      </w:r>
      <w:r w:rsidRPr="00975BFD">
        <w:t>.3.2-1: A</w:t>
      </w:r>
      <w:r w:rsidRPr="00975BFD">
        <w:rPr>
          <w:lang w:eastAsia="zh-CN"/>
        </w:rPr>
        <w:t>ppLayer</w:t>
      </w:r>
      <w:r w:rsidRPr="00975BFD">
        <w:t>-NS-LCM Subscribe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F4FEC29" w14:textId="77777777">
        <w:trPr>
          <w:jc w:val="center"/>
        </w:trPr>
        <w:tc>
          <w:tcPr>
            <w:tcW w:w="2880" w:type="dxa"/>
            <w:tcBorders>
              <w:top w:val="single" w:sz="4" w:space="0" w:color="000000"/>
              <w:left w:val="single" w:sz="4" w:space="0" w:color="000000"/>
              <w:bottom w:val="single" w:sz="4" w:space="0" w:color="000000"/>
              <w:right w:val="nil"/>
            </w:tcBorders>
          </w:tcPr>
          <w:p w14:paraId="29A60BBE"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21D3ED4"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7003DCF" w14:textId="77777777" w:rsidR="0039271C" w:rsidRPr="00975BFD" w:rsidRDefault="00632768">
            <w:pPr>
              <w:pStyle w:val="TAH"/>
            </w:pPr>
            <w:r w:rsidRPr="00975BFD">
              <w:t>Description</w:t>
            </w:r>
          </w:p>
        </w:tc>
      </w:tr>
      <w:tr w:rsidR="0039271C" w:rsidRPr="00975BFD" w14:paraId="74FAC360" w14:textId="77777777">
        <w:trPr>
          <w:jc w:val="center"/>
        </w:trPr>
        <w:tc>
          <w:tcPr>
            <w:tcW w:w="2880" w:type="dxa"/>
            <w:tcBorders>
              <w:top w:val="single" w:sz="4" w:space="0" w:color="000000"/>
              <w:left w:val="single" w:sz="4" w:space="0" w:color="000000"/>
              <w:bottom w:val="single" w:sz="4" w:space="0" w:color="000000"/>
              <w:right w:val="nil"/>
            </w:tcBorders>
          </w:tcPr>
          <w:p w14:paraId="3823E96A"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54BE5F8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664681C" w14:textId="77777777" w:rsidR="0039271C" w:rsidRPr="00975BFD" w:rsidRDefault="00632768">
            <w:pPr>
              <w:pStyle w:val="TAL"/>
            </w:pPr>
            <w:r w:rsidRPr="00975BFD">
              <w:t>Unique identifier of the requestor (i.e. VAL server ID).</w:t>
            </w:r>
          </w:p>
        </w:tc>
      </w:tr>
      <w:tr w:rsidR="0039271C" w:rsidRPr="00975BFD" w14:paraId="16CDD662" w14:textId="77777777">
        <w:trPr>
          <w:jc w:val="center"/>
        </w:trPr>
        <w:tc>
          <w:tcPr>
            <w:tcW w:w="2880" w:type="dxa"/>
            <w:tcBorders>
              <w:top w:val="single" w:sz="4" w:space="0" w:color="000000"/>
              <w:left w:val="single" w:sz="4" w:space="0" w:color="000000"/>
              <w:bottom w:val="single" w:sz="4" w:space="0" w:color="000000"/>
              <w:right w:val="nil"/>
            </w:tcBorders>
          </w:tcPr>
          <w:p w14:paraId="53262579"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7978668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B012AA6" w14:textId="77777777" w:rsidR="0039271C" w:rsidRPr="00975BFD" w:rsidRDefault="00632768">
            <w:pPr>
              <w:pStyle w:val="TAL"/>
            </w:pPr>
            <w:r w:rsidRPr="00975BFD">
              <w:t>Security credentials resulting from a successful authorization for the NSCE service.</w:t>
            </w:r>
          </w:p>
        </w:tc>
      </w:tr>
      <w:tr w:rsidR="0039271C" w:rsidRPr="00975BFD" w14:paraId="216CE9CE" w14:textId="77777777">
        <w:trPr>
          <w:jc w:val="center"/>
        </w:trPr>
        <w:tc>
          <w:tcPr>
            <w:tcW w:w="2880" w:type="dxa"/>
            <w:tcBorders>
              <w:top w:val="single" w:sz="4" w:space="0" w:color="000000"/>
              <w:left w:val="single" w:sz="4" w:space="0" w:color="000000"/>
              <w:bottom w:val="single" w:sz="4" w:space="0" w:color="000000"/>
              <w:right w:val="nil"/>
            </w:tcBorders>
          </w:tcPr>
          <w:p w14:paraId="71A62A4A" w14:textId="77777777" w:rsidR="0039271C" w:rsidRPr="00975BFD" w:rsidRDefault="00632768">
            <w:pPr>
              <w:pStyle w:val="TAL"/>
            </w:pPr>
            <w:r w:rsidRPr="00975BFD">
              <w:rPr>
                <w:kern w:val="2"/>
              </w:rPr>
              <w:t xml:space="preserve">Service requirement </w:t>
            </w:r>
          </w:p>
        </w:tc>
        <w:tc>
          <w:tcPr>
            <w:tcW w:w="1440" w:type="dxa"/>
            <w:tcBorders>
              <w:top w:val="single" w:sz="4" w:space="0" w:color="000000"/>
              <w:left w:val="single" w:sz="4" w:space="0" w:color="000000"/>
              <w:bottom w:val="single" w:sz="4" w:space="0" w:color="000000"/>
              <w:right w:val="nil"/>
            </w:tcBorders>
          </w:tcPr>
          <w:p w14:paraId="0EB15E09"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5712A34" w14:textId="77777777" w:rsidR="0039271C" w:rsidRPr="00975BFD" w:rsidRDefault="00632768">
            <w:pPr>
              <w:pStyle w:val="TAL"/>
              <w:rPr>
                <w:rFonts w:eastAsiaTheme="minorEastAsia"/>
                <w:lang w:eastAsia="zh-CN"/>
              </w:rPr>
            </w:pPr>
            <w:r w:rsidRPr="00975BFD">
              <w:rPr>
                <w:kern w:val="2"/>
              </w:rPr>
              <w:t xml:space="preserve">The VAL application requirements pertaining to the slice as defined in </w:t>
            </w:r>
            <w:r w:rsidRPr="00975BFD">
              <w:t>table 9.1.1.1-1</w:t>
            </w:r>
          </w:p>
        </w:tc>
      </w:tr>
      <w:tr w:rsidR="0039271C" w:rsidRPr="00975BFD" w14:paraId="07B46893" w14:textId="77777777">
        <w:trPr>
          <w:trHeight w:val="413"/>
          <w:jc w:val="center"/>
        </w:trPr>
        <w:tc>
          <w:tcPr>
            <w:tcW w:w="2880" w:type="dxa"/>
            <w:tcBorders>
              <w:top w:val="single" w:sz="4" w:space="0" w:color="000000"/>
              <w:left w:val="single" w:sz="4" w:space="0" w:color="000000"/>
              <w:bottom w:val="single" w:sz="4" w:space="0" w:color="000000"/>
              <w:right w:val="nil"/>
            </w:tcBorders>
          </w:tcPr>
          <w:p w14:paraId="6A52404D" w14:textId="77777777" w:rsidR="0039271C" w:rsidRPr="00975BFD" w:rsidRDefault="00632768">
            <w:pPr>
              <w:pStyle w:val="TAL"/>
            </w:pPr>
            <w:r w:rsidRPr="00975BFD">
              <w:rPr>
                <w:rFonts w:cs="Arial"/>
              </w:rPr>
              <w:t>AppLayer</w:t>
            </w:r>
            <w:r w:rsidRPr="00975BFD">
              <w:t>-NS-LCM notification indication</w:t>
            </w:r>
          </w:p>
        </w:tc>
        <w:tc>
          <w:tcPr>
            <w:tcW w:w="1440" w:type="dxa"/>
            <w:tcBorders>
              <w:top w:val="single" w:sz="4" w:space="0" w:color="000000"/>
              <w:left w:val="single" w:sz="4" w:space="0" w:color="000000"/>
              <w:bottom w:val="single" w:sz="4" w:space="0" w:color="000000"/>
              <w:right w:val="nil"/>
            </w:tcBorders>
          </w:tcPr>
          <w:p w14:paraId="7079BA3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8E9AD92" w14:textId="77777777" w:rsidR="0039271C" w:rsidRPr="00975BFD" w:rsidRDefault="00632768">
            <w:pPr>
              <w:pStyle w:val="TAL"/>
            </w:pPr>
            <w:r w:rsidRPr="00975BFD">
              <w:t xml:space="preserve">Indicates whether to notify the VAL server/consumer about the </w:t>
            </w:r>
            <w:r w:rsidRPr="00975BFD">
              <w:rPr>
                <w:rFonts w:cs="Arial"/>
              </w:rPr>
              <w:t>AppLayer</w:t>
            </w:r>
            <w:r w:rsidRPr="00975BFD">
              <w:t>-NS-LCM</w:t>
            </w:r>
          </w:p>
        </w:tc>
      </w:tr>
      <w:tr w:rsidR="0039271C" w:rsidRPr="00975BFD" w14:paraId="1FBA4D43" w14:textId="77777777">
        <w:trPr>
          <w:jc w:val="center"/>
        </w:trPr>
        <w:tc>
          <w:tcPr>
            <w:tcW w:w="2880" w:type="dxa"/>
            <w:tcBorders>
              <w:top w:val="single" w:sz="4" w:space="0" w:color="000000"/>
              <w:left w:val="single" w:sz="4" w:space="0" w:color="000000"/>
              <w:bottom w:val="single" w:sz="4" w:space="0" w:color="000000"/>
              <w:right w:val="nil"/>
            </w:tcBorders>
          </w:tcPr>
          <w:p w14:paraId="2F1C7B29" w14:textId="77777777" w:rsidR="0039271C" w:rsidRPr="00975BFD" w:rsidRDefault="00632768">
            <w:pPr>
              <w:keepNext/>
              <w:keepLines/>
              <w:widowControl w:val="0"/>
              <w:spacing w:before="100" w:beforeAutospacing="1" w:after="0"/>
              <w:rPr>
                <w:rFonts w:ascii="Arial" w:eastAsia="SimSun" w:hAnsi="Arial" w:cs="Arial"/>
                <w:sz w:val="18"/>
                <w:szCs w:val="18"/>
              </w:rPr>
            </w:pPr>
            <w:r w:rsidRPr="00975BFD">
              <w:rPr>
                <w:rFonts w:ascii="Arial" w:hAnsi="Arial" w:cs="Arial"/>
                <w:sz w:val="18"/>
              </w:rPr>
              <w:t>&gt;AppLayer-NS-LCM notification address (see NOTE)</w:t>
            </w:r>
          </w:p>
        </w:tc>
        <w:tc>
          <w:tcPr>
            <w:tcW w:w="1440" w:type="dxa"/>
            <w:tcBorders>
              <w:top w:val="single" w:sz="4" w:space="0" w:color="000000"/>
              <w:left w:val="single" w:sz="4" w:space="0" w:color="000000"/>
              <w:bottom w:val="single" w:sz="4" w:space="0" w:color="000000"/>
              <w:right w:val="nil"/>
            </w:tcBorders>
          </w:tcPr>
          <w:p w14:paraId="72ADB0BA" w14:textId="77777777" w:rsidR="0039271C" w:rsidRPr="00975BFD" w:rsidRDefault="00632768">
            <w:pPr>
              <w:keepNext/>
              <w:keepLines/>
              <w:widowControl w:val="0"/>
              <w:spacing w:before="100" w:beforeAutospacing="1" w:after="0"/>
              <w:jc w:val="center"/>
              <w:rPr>
                <w:rFonts w:ascii="Arial" w:eastAsiaTheme="minorEastAsia" w:hAnsi="Arial" w:cs="Arial"/>
                <w:sz w:val="18"/>
                <w:szCs w:val="18"/>
                <w:lang w:eastAsia="zh-CN"/>
              </w:rPr>
            </w:pPr>
            <w:r w:rsidRPr="00975BFD">
              <w:rPr>
                <w:rFonts w:ascii="Arial" w:eastAsiaTheme="minorEastAsia" w:hAnsi="Arial" w:cs="Arial"/>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C61D1CD" w14:textId="77777777" w:rsidR="0039271C" w:rsidRPr="00975BFD" w:rsidRDefault="00632768">
            <w:pPr>
              <w:keepNext/>
              <w:keepLines/>
              <w:widowControl w:val="0"/>
              <w:spacing w:before="100" w:beforeAutospacing="1" w:after="0"/>
              <w:rPr>
                <w:rFonts w:ascii="Arial" w:eastAsia="SimSun" w:hAnsi="Arial" w:cs="Arial"/>
                <w:sz w:val="18"/>
                <w:szCs w:val="18"/>
              </w:rPr>
            </w:pPr>
            <w:r w:rsidRPr="00975BFD">
              <w:rPr>
                <w:rFonts w:ascii="Arial" w:hAnsi="Arial" w:cs="Arial"/>
                <w:sz w:val="18"/>
                <w:szCs w:val="18"/>
              </w:rPr>
              <w:t xml:space="preserve">The address (e.g. URL) of the consumer that can receive the </w:t>
            </w:r>
            <w:r w:rsidRPr="00975BFD">
              <w:rPr>
                <w:rFonts w:ascii="Arial" w:hAnsi="Arial"/>
                <w:sz w:val="18"/>
                <w:szCs w:val="18"/>
              </w:rPr>
              <w:t xml:space="preserve">AppLayer-NS-LCM notification </w:t>
            </w:r>
          </w:p>
        </w:tc>
      </w:tr>
      <w:tr w:rsidR="0039271C" w:rsidRPr="00975BFD" w14:paraId="1E28B4CA" w14:textId="77777777">
        <w:trPr>
          <w:jc w:val="center"/>
        </w:trPr>
        <w:tc>
          <w:tcPr>
            <w:tcW w:w="2880" w:type="dxa"/>
            <w:tcBorders>
              <w:top w:val="single" w:sz="4" w:space="0" w:color="000000"/>
              <w:left w:val="single" w:sz="4" w:space="0" w:color="000000"/>
              <w:bottom w:val="single" w:sz="4" w:space="0" w:color="000000"/>
              <w:right w:val="nil"/>
            </w:tcBorders>
          </w:tcPr>
          <w:p w14:paraId="4932C820" w14:textId="77777777" w:rsidR="0039271C" w:rsidRPr="00975BFD" w:rsidRDefault="00632768">
            <w:pPr>
              <w:keepNext/>
              <w:keepLines/>
              <w:widowControl w:val="0"/>
              <w:spacing w:before="100" w:beforeAutospacing="1" w:after="0"/>
              <w:rPr>
                <w:rFonts w:ascii="Arial" w:eastAsia="SimSun" w:hAnsi="Arial" w:cs="Arial"/>
                <w:sz w:val="18"/>
                <w:szCs w:val="18"/>
              </w:rPr>
            </w:pPr>
            <w:r w:rsidRPr="00975BFD">
              <w:rPr>
                <w:rFonts w:ascii="Arial" w:hAnsi="Arial" w:cs="Arial"/>
                <w:sz w:val="18"/>
                <w:szCs w:val="18"/>
              </w:rPr>
              <w:t>Trigger condition</w:t>
            </w:r>
          </w:p>
        </w:tc>
        <w:tc>
          <w:tcPr>
            <w:tcW w:w="1440" w:type="dxa"/>
            <w:tcBorders>
              <w:top w:val="single" w:sz="4" w:space="0" w:color="000000"/>
              <w:left w:val="single" w:sz="4" w:space="0" w:color="000000"/>
              <w:bottom w:val="single" w:sz="4" w:space="0" w:color="000000"/>
              <w:right w:val="nil"/>
            </w:tcBorders>
          </w:tcPr>
          <w:p w14:paraId="3C3443B9" w14:textId="77777777" w:rsidR="0039271C" w:rsidRPr="00975BFD" w:rsidRDefault="00632768">
            <w:pPr>
              <w:keepNext/>
              <w:keepLines/>
              <w:widowControl w:val="0"/>
              <w:spacing w:before="100" w:beforeAutospacing="1" w:after="0"/>
              <w:jc w:val="center"/>
              <w:rPr>
                <w:rFonts w:ascii="Arial" w:eastAsia="SimSun" w:hAnsi="Arial" w:cs="Arial"/>
                <w:sz w:val="18"/>
                <w:szCs w:val="18"/>
              </w:rPr>
            </w:pPr>
            <w:r w:rsidRPr="00975BFD">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C16F0B7" w14:textId="77777777" w:rsidR="0039271C" w:rsidRPr="00975BFD" w:rsidRDefault="00632768">
            <w:pPr>
              <w:keepNext/>
              <w:keepLines/>
              <w:widowControl w:val="0"/>
              <w:spacing w:before="100" w:beforeAutospacing="1" w:after="0"/>
              <w:rPr>
                <w:rFonts w:ascii="Arial" w:eastAsiaTheme="minorEastAsia" w:hAnsi="Arial" w:cs="Arial"/>
                <w:sz w:val="18"/>
                <w:szCs w:val="18"/>
                <w:lang w:eastAsia="zh-CN"/>
              </w:rPr>
            </w:pPr>
            <w:r w:rsidRPr="00975BFD">
              <w:rPr>
                <w:rFonts w:ascii="Arial" w:hAnsi="Arial" w:cs="Arial"/>
                <w:sz w:val="18"/>
                <w:szCs w:val="18"/>
              </w:rPr>
              <w:t>Indicates the monitored parameters and the corresponding thresholds which could trigger the AppLayer-NS-LCM</w:t>
            </w:r>
            <w:r w:rsidRPr="00975BFD">
              <w:rPr>
                <w:rFonts w:ascii="Arial" w:eastAsiaTheme="minorEastAsia" w:hAnsi="Arial" w:cs="Arial"/>
                <w:sz w:val="18"/>
                <w:szCs w:val="18"/>
                <w:lang w:eastAsia="zh-CN"/>
              </w:rPr>
              <w:t>.</w:t>
            </w:r>
          </w:p>
          <w:p w14:paraId="571D7485" w14:textId="77777777" w:rsidR="0039271C" w:rsidRPr="00975BFD" w:rsidRDefault="00632768">
            <w:pPr>
              <w:keepNext/>
              <w:keepLines/>
              <w:widowControl w:val="0"/>
              <w:spacing w:before="100" w:beforeAutospacing="1" w:after="0"/>
              <w:rPr>
                <w:rFonts w:ascii="Arial" w:hAnsi="Arial" w:cs="Arial"/>
                <w:sz w:val="18"/>
                <w:szCs w:val="18"/>
                <w:lang w:eastAsia="zh-CN"/>
              </w:rPr>
            </w:pPr>
            <w:r w:rsidRPr="00975BFD">
              <w:rPr>
                <w:rFonts w:ascii="Arial" w:hAnsi="Arial" w:cs="Arial"/>
                <w:sz w:val="18"/>
                <w:szCs w:val="18"/>
                <w:lang w:eastAsia="zh-CN"/>
              </w:rPr>
              <w:t>The supported trigger conditions are:</w:t>
            </w:r>
          </w:p>
          <w:p w14:paraId="200BFC91" w14:textId="77777777" w:rsidR="0039271C" w:rsidRPr="00975BFD" w:rsidRDefault="00632768">
            <w:pPr>
              <w:keepNext/>
              <w:keepLines/>
              <w:widowControl w:val="0"/>
              <w:spacing w:before="100" w:beforeAutospacing="1" w:after="0"/>
              <w:rPr>
                <w:rFonts w:ascii="Arial" w:hAnsi="Arial" w:cs="Arial"/>
                <w:sz w:val="18"/>
                <w:szCs w:val="18"/>
                <w:lang w:eastAsia="zh-CN"/>
              </w:rPr>
            </w:pPr>
            <w:r w:rsidRPr="00975BFD">
              <w:rPr>
                <w:rFonts w:ascii="Arial" w:hAnsi="Arial" w:cs="Arial"/>
                <w:sz w:val="18"/>
                <w:szCs w:val="18"/>
                <w:lang w:eastAsia="zh-CN"/>
              </w:rPr>
              <w:t>- The Network Slice load exceeds the threshold.</w:t>
            </w:r>
          </w:p>
          <w:p w14:paraId="06E50FE2" w14:textId="77777777" w:rsidR="0039271C" w:rsidRPr="00975BFD" w:rsidRDefault="00632768">
            <w:pPr>
              <w:keepNext/>
              <w:keepLines/>
              <w:widowControl w:val="0"/>
              <w:spacing w:before="100" w:beforeAutospacing="1" w:after="0"/>
              <w:rPr>
                <w:rFonts w:ascii="Arial" w:hAnsi="Arial" w:cs="Arial"/>
                <w:sz w:val="18"/>
                <w:szCs w:val="18"/>
                <w:lang w:eastAsia="zh-CN"/>
              </w:rPr>
            </w:pPr>
            <w:r w:rsidRPr="00975BFD">
              <w:rPr>
                <w:rFonts w:ascii="Arial" w:hAnsi="Arial" w:cs="Arial"/>
                <w:sz w:val="18"/>
                <w:szCs w:val="18"/>
                <w:lang w:eastAsia="zh-CN"/>
              </w:rPr>
              <w:t>- The collected Network Slice performance exceeds the threshold;</w:t>
            </w:r>
          </w:p>
          <w:p w14:paraId="1C9F1656" w14:textId="77777777" w:rsidR="0039271C" w:rsidRPr="00975BFD" w:rsidRDefault="00632768">
            <w:pPr>
              <w:keepNext/>
              <w:keepLines/>
              <w:widowControl w:val="0"/>
              <w:spacing w:before="100" w:beforeAutospacing="1" w:after="0"/>
              <w:rPr>
                <w:rFonts w:ascii="Arial" w:eastAsiaTheme="minorEastAsia" w:hAnsi="Arial" w:cs="Arial"/>
                <w:sz w:val="18"/>
                <w:szCs w:val="18"/>
                <w:lang w:eastAsia="zh-CN"/>
              </w:rPr>
            </w:pPr>
            <w:r w:rsidRPr="00975BFD">
              <w:rPr>
                <w:rFonts w:ascii="Arial" w:hAnsi="Arial" w:cs="Arial"/>
                <w:sz w:val="18"/>
                <w:szCs w:val="18"/>
                <w:lang w:eastAsia="zh-CN"/>
              </w:rPr>
              <w:t>- The collected QoE exceeds the threshold.</w:t>
            </w:r>
          </w:p>
        </w:tc>
      </w:tr>
      <w:tr w:rsidR="0039271C" w:rsidRPr="00975BFD" w14:paraId="5B33D2D8"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1AAC712B" w14:textId="77777777" w:rsidR="0039271C" w:rsidRPr="00975BFD" w:rsidRDefault="00632768">
            <w:pPr>
              <w:pStyle w:val="TAL"/>
            </w:pPr>
            <w:r w:rsidRPr="00975BFD">
              <w:t>Proposed expiration time</w:t>
            </w:r>
          </w:p>
        </w:tc>
        <w:tc>
          <w:tcPr>
            <w:tcW w:w="1440" w:type="dxa"/>
            <w:tcBorders>
              <w:top w:val="single" w:sz="4" w:space="0" w:color="000000"/>
              <w:left w:val="single" w:sz="4" w:space="0" w:color="000000"/>
              <w:bottom w:val="single" w:sz="4" w:space="0" w:color="000000"/>
              <w:right w:val="nil"/>
            </w:tcBorders>
          </w:tcPr>
          <w:p w14:paraId="647E328B"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865F9FA" w14:textId="77777777" w:rsidR="0039271C" w:rsidRPr="00975BFD" w:rsidRDefault="00632768">
            <w:pPr>
              <w:pStyle w:val="TAL"/>
            </w:pPr>
            <w:r w:rsidRPr="00975BFD">
              <w:t>Proposed expiration time for the subscription</w:t>
            </w:r>
          </w:p>
        </w:tc>
      </w:tr>
      <w:tr w:rsidR="0039271C" w:rsidRPr="00975BFD" w14:paraId="40E8505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E2C9F4D" w14:textId="77777777" w:rsidR="0039271C" w:rsidRPr="00975BFD" w:rsidRDefault="00632768">
            <w:pPr>
              <w:pStyle w:val="TAN"/>
            </w:pPr>
            <w:r w:rsidRPr="00975BFD">
              <w:t>NOTE:</w:t>
            </w:r>
            <w:r w:rsidRPr="00975BFD">
              <w:tab/>
              <w:t xml:space="preserve">When the </w:t>
            </w:r>
            <w:r w:rsidRPr="00975BFD">
              <w:rPr>
                <w:rFonts w:cs="Arial"/>
              </w:rPr>
              <w:t>AppLayer</w:t>
            </w:r>
            <w:r w:rsidRPr="00975BFD">
              <w:t xml:space="preserve">-NS-LCM recommendation notification is needed, </w:t>
            </w:r>
            <w:r w:rsidRPr="00975BFD">
              <w:rPr>
                <w:rFonts w:cs="Arial"/>
              </w:rPr>
              <w:t>AppLayer</w:t>
            </w:r>
            <w:r w:rsidRPr="00975BFD">
              <w:t>-NS-LCM notification indication should be provided.</w:t>
            </w:r>
          </w:p>
        </w:tc>
      </w:tr>
    </w:tbl>
    <w:p w14:paraId="78380CB8" w14:textId="77777777" w:rsidR="00D319D1" w:rsidRPr="00975BFD" w:rsidRDefault="00D319D1" w:rsidP="00D319D1">
      <w:bookmarkStart w:id="333" w:name="_Toc134011765"/>
    </w:p>
    <w:p w14:paraId="2B5E43AA" w14:textId="26572520" w:rsidR="0039271C" w:rsidRPr="00975BFD" w:rsidRDefault="00632768">
      <w:pPr>
        <w:pStyle w:val="Heading4"/>
      </w:pPr>
      <w:bookmarkStart w:id="334" w:name="_Toc170686103"/>
      <w:r w:rsidRPr="00975BFD">
        <w:t>9.</w:t>
      </w:r>
      <w:r w:rsidRPr="00975BFD">
        <w:rPr>
          <w:rFonts w:eastAsiaTheme="minorEastAsia"/>
        </w:rPr>
        <w:t>4</w:t>
      </w:r>
      <w:r w:rsidRPr="00975BFD">
        <w:t>.3.3</w:t>
      </w:r>
      <w:r w:rsidRPr="00975BFD">
        <w:tab/>
        <w:t>Application layer network slice lifecycle management response</w:t>
      </w:r>
      <w:bookmarkEnd w:id="333"/>
      <w:bookmarkEnd w:id="334"/>
    </w:p>
    <w:p w14:paraId="5A569D7C" w14:textId="77777777" w:rsidR="0039271C" w:rsidRPr="00975BFD" w:rsidRDefault="00632768">
      <w:r w:rsidRPr="00975BFD">
        <w:t>The information elements specified in the Table 9.</w:t>
      </w:r>
      <w:r w:rsidRPr="00975BFD">
        <w:rPr>
          <w:rFonts w:eastAsiaTheme="minorEastAsia"/>
          <w:lang w:eastAsia="zh-CN"/>
        </w:rPr>
        <w:t>4</w:t>
      </w:r>
      <w:r w:rsidRPr="00975BFD">
        <w:t>.3.3-1 is used for the application layer network slice lifecycle management response sent from the NSCE server to the VAL server.</w:t>
      </w:r>
    </w:p>
    <w:p w14:paraId="47E477E3" w14:textId="77777777" w:rsidR="0039271C" w:rsidRPr="00975BFD" w:rsidRDefault="00632768">
      <w:pPr>
        <w:pStyle w:val="TH"/>
      </w:pPr>
      <w:r w:rsidRPr="00975BFD">
        <w:t>Table 9.</w:t>
      </w:r>
      <w:r w:rsidRPr="00975BFD">
        <w:rPr>
          <w:rFonts w:eastAsiaTheme="minorEastAsia"/>
          <w:lang w:eastAsia="zh-CN"/>
        </w:rPr>
        <w:t>4</w:t>
      </w:r>
      <w:r w:rsidRPr="00975BFD">
        <w:t xml:space="preserve">.3.3-1: </w:t>
      </w:r>
      <w:r w:rsidRPr="00975BFD">
        <w:rPr>
          <w:rFonts w:cs="Arial"/>
        </w:rPr>
        <w:t>AppLayer</w:t>
      </w:r>
      <w:r w:rsidRPr="00975BFD">
        <w:t>-NS-LCM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3F68405" w14:textId="77777777">
        <w:trPr>
          <w:jc w:val="center"/>
        </w:trPr>
        <w:tc>
          <w:tcPr>
            <w:tcW w:w="2880" w:type="dxa"/>
            <w:tcBorders>
              <w:top w:val="single" w:sz="4" w:space="0" w:color="000000"/>
              <w:left w:val="single" w:sz="4" w:space="0" w:color="000000"/>
              <w:bottom w:val="single" w:sz="4" w:space="0" w:color="000000"/>
              <w:right w:val="nil"/>
            </w:tcBorders>
          </w:tcPr>
          <w:p w14:paraId="22D81124"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616451A"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2F65EB09" w14:textId="77777777" w:rsidR="0039271C" w:rsidRPr="00975BFD" w:rsidRDefault="00632768">
            <w:pPr>
              <w:pStyle w:val="TAH"/>
            </w:pPr>
            <w:r w:rsidRPr="00975BFD">
              <w:t>Description</w:t>
            </w:r>
          </w:p>
        </w:tc>
      </w:tr>
      <w:tr w:rsidR="0039271C" w:rsidRPr="00975BFD" w14:paraId="7159861D" w14:textId="77777777">
        <w:trPr>
          <w:jc w:val="center"/>
        </w:trPr>
        <w:tc>
          <w:tcPr>
            <w:tcW w:w="2880" w:type="dxa"/>
            <w:tcBorders>
              <w:top w:val="single" w:sz="4" w:space="0" w:color="000000"/>
              <w:left w:val="single" w:sz="4" w:space="0" w:color="000000"/>
              <w:bottom w:val="single" w:sz="4" w:space="0" w:color="000000"/>
              <w:right w:val="nil"/>
            </w:tcBorders>
          </w:tcPr>
          <w:p w14:paraId="5333A628" w14:textId="77777777" w:rsidR="0039271C" w:rsidRPr="00975BFD" w:rsidRDefault="00632768">
            <w:pPr>
              <w:pStyle w:val="TAL"/>
              <w:rPr>
                <w:rFonts w:eastAsiaTheme="minorEastAsia"/>
                <w:lang w:eastAsia="zh-CN"/>
              </w:rPr>
            </w:pPr>
            <w:r w:rsidRPr="00975BFD">
              <w:rPr>
                <w:rFonts w:eastAsiaTheme="minorEastAsia"/>
                <w:lang w:eastAsia="zh-CN"/>
              </w:rPr>
              <w:t>Result</w:t>
            </w:r>
          </w:p>
        </w:tc>
        <w:tc>
          <w:tcPr>
            <w:tcW w:w="1440" w:type="dxa"/>
            <w:tcBorders>
              <w:top w:val="single" w:sz="4" w:space="0" w:color="000000"/>
              <w:left w:val="single" w:sz="4" w:space="0" w:color="000000"/>
              <w:bottom w:val="single" w:sz="4" w:space="0" w:color="000000"/>
              <w:right w:val="nil"/>
            </w:tcBorders>
          </w:tcPr>
          <w:p w14:paraId="7F7A2D8F" w14:textId="77777777" w:rsidR="0039271C" w:rsidRPr="00975BFD" w:rsidRDefault="00632768">
            <w:pPr>
              <w:pStyle w:val="TAC"/>
              <w:rPr>
                <w:rFonts w:eastAsiaTheme="minorEastAsia"/>
                <w:lang w:eastAsia="zh-CN"/>
              </w:rPr>
            </w:pPr>
            <w:r w:rsidRPr="00975BFD">
              <w:rPr>
                <w:rFonts w:eastAsiaTheme="minor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D32CFC6" w14:textId="77777777" w:rsidR="0039271C" w:rsidRPr="00975BFD" w:rsidRDefault="00632768">
            <w:pPr>
              <w:pStyle w:val="TAL"/>
            </w:pPr>
            <w:r w:rsidRPr="00975BFD">
              <w:t xml:space="preserve">Indicates that the </w:t>
            </w:r>
            <w:r w:rsidRPr="00975BFD">
              <w:rPr>
                <w:rFonts w:eastAsiaTheme="minorEastAsia" w:cs="Arial"/>
                <w:lang w:eastAsia="zh-CN"/>
              </w:rPr>
              <w:t>success or failure</w:t>
            </w:r>
            <w:r w:rsidRPr="00975BFD">
              <w:t>.</w:t>
            </w:r>
          </w:p>
        </w:tc>
      </w:tr>
      <w:tr w:rsidR="0039271C" w:rsidRPr="00975BFD" w14:paraId="2492A31D" w14:textId="77777777">
        <w:trPr>
          <w:jc w:val="center"/>
        </w:trPr>
        <w:tc>
          <w:tcPr>
            <w:tcW w:w="2880" w:type="dxa"/>
            <w:tcBorders>
              <w:top w:val="single" w:sz="4" w:space="0" w:color="000000"/>
              <w:left w:val="single" w:sz="4" w:space="0" w:color="000000"/>
              <w:bottom w:val="single" w:sz="4" w:space="0" w:color="000000"/>
              <w:right w:val="nil"/>
            </w:tcBorders>
          </w:tcPr>
          <w:p w14:paraId="127B06AA"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14BB729D" w14:textId="77777777" w:rsidR="0039271C" w:rsidRPr="00975BFD" w:rsidRDefault="00632768">
            <w:pPr>
              <w:pStyle w:val="TAC"/>
            </w:pPr>
            <w:r w:rsidRPr="00975BFD">
              <w:t>O</w:t>
            </w:r>
          </w:p>
          <w:p w14:paraId="7628B61E" w14:textId="77777777" w:rsidR="0039271C" w:rsidRPr="00975BFD" w:rsidRDefault="00632768">
            <w:pPr>
              <w:pStyle w:val="TAC"/>
              <w:rPr>
                <w:rFonts w:eastAsiaTheme="minorEastAsia"/>
                <w:lang w:eastAsia="zh-CN"/>
              </w:rPr>
            </w:pPr>
            <w:r w:rsidRPr="00975BFD">
              <w:rPr>
                <w:rFonts w:eastAsiaTheme="minorEastAsia"/>
                <w:lang w:eastAsia="zh-CN"/>
              </w:rPr>
              <w:t>(</w:t>
            </w:r>
            <w:r w:rsidRPr="00975BFD">
              <w:rPr>
                <w:rFonts w:eastAsiaTheme="minorEastAsia"/>
                <w:kern w:val="2"/>
                <w:lang w:eastAsia="zh-CN"/>
              </w:rPr>
              <w:t xml:space="preserve">see </w:t>
            </w:r>
            <w:r w:rsidRPr="00975BFD">
              <w:rPr>
                <w:rFonts w:eastAsiaTheme="minor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2DF88E0" w14:textId="77777777" w:rsidR="0039271C" w:rsidRPr="00975BFD" w:rsidRDefault="00632768">
            <w:pPr>
              <w:pStyle w:val="TAL"/>
            </w:pPr>
            <w:r w:rsidRPr="00975BFD">
              <w:t xml:space="preserve">Indicates the cause of </w:t>
            </w:r>
            <w:r w:rsidRPr="00975BFD">
              <w:rPr>
                <w:rFonts w:cs="Arial"/>
              </w:rPr>
              <w:t>AppLayer</w:t>
            </w:r>
            <w:r w:rsidRPr="00975BFD">
              <w:t>-NS-LCM request failure</w:t>
            </w:r>
          </w:p>
        </w:tc>
      </w:tr>
      <w:tr w:rsidR="0039271C" w:rsidRPr="00975BFD" w14:paraId="0F7F7041"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8849AE" w14:textId="77777777" w:rsidR="0039271C" w:rsidRPr="00975BFD" w:rsidRDefault="00632768">
            <w:pPr>
              <w:pStyle w:val="TAN"/>
            </w:pPr>
            <w:r w:rsidRPr="00975BFD">
              <w:t>NOTE:</w:t>
            </w:r>
            <w:r w:rsidRPr="00975BFD">
              <w:tab/>
            </w:r>
            <w:r w:rsidRPr="00975BFD">
              <w:rPr>
                <w:kern w:val="2"/>
                <w:lang w:eastAsia="zh-CN"/>
              </w:rPr>
              <w:t>May only be present if the result is failure.</w:t>
            </w:r>
          </w:p>
        </w:tc>
      </w:tr>
    </w:tbl>
    <w:p w14:paraId="7FE8BDBC" w14:textId="77777777" w:rsidR="00D319D1" w:rsidRPr="00975BFD" w:rsidRDefault="00D319D1" w:rsidP="00D319D1">
      <w:bookmarkStart w:id="335" w:name="_Toc134011766"/>
    </w:p>
    <w:p w14:paraId="27023180" w14:textId="2E369B18" w:rsidR="0039271C" w:rsidRPr="00975BFD" w:rsidRDefault="00632768">
      <w:pPr>
        <w:pStyle w:val="Heading4"/>
      </w:pPr>
      <w:bookmarkStart w:id="336" w:name="_Toc170686104"/>
      <w:r w:rsidRPr="00975BFD">
        <w:t>9.</w:t>
      </w:r>
      <w:r w:rsidRPr="00975BFD">
        <w:rPr>
          <w:rFonts w:eastAsiaTheme="minorEastAsia"/>
        </w:rPr>
        <w:t>4</w:t>
      </w:r>
      <w:r w:rsidRPr="00975BFD">
        <w:t>.3.4</w:t>
      </w:r>
      <w:r w:rsidRPr="00975BFD">
        <w:tab/>
        <w:t>Application layer network slice lifecycle management notif</w:t>
      </w:r>
      <w:r w:rsidRPr="00975BFD">
        <w:rPr>
          <w:lang w:eastAsia="zh-CN"/>
        </w:rPr>
        <w:t>ication</w:t>
      </w:r>
      <w:bookmarkEnd w:id="335"/>
      <w:bookmarkEnd w:id="336"/>
    </w:p>
    <w:p w14:paraId="1A31C4B5" w14:textId="77777777" w:rsidR="0039271C" w:rsidRPr="00975BFD" w:rsidRDefault="00632768">
      <w:r w:rsidRPr="00975BFD">
        <w:t>The information elements specified in the Table 9.</w:t>
      </w:r>
      <w:r w:rsidRPr="00975BFD">
        <w:rPr>
          <w:rFonts w:eastAsiaTheme="minorEastAsia"/>
          <w:lang w:eastAsia="zh-CN"/>
        </w:rPr>
        <w:t>4</w:t>
      </w:r>
      <w:r w:rsidRPr="00975BFD">
        <w:t>.3.</w:t>
      </w:r>
      <w:r w:rsidRPr="00975BFD">
        <w:rPr>
          <w:rFonts w:eastAsiaTheme="minorEastAsia"/>
          <w:lang w:eastAsia="zh-CN"/>
        </w:rPr>
        <w:t>4</w:t>
      </w:r>
      <w:r w:rsidRPr="00975BFD">
        <w:t>-1 is used for the</w:t>
      </w:r>
      <w:r w:rsidRPr="00975BFD">
        <w:rPr>
          <w:rFonts w:eastAsiaTheme="minorEastAsia"/>
          <w:lang w:eastAsia="zh-CN"/>
        </w:rPr>
        <w:t xml:space="preserve"> </w:t>
      </w:r>
      <w:r w:rsidRPr="00975BFD">
        <w:t>application layer network slice lifecycle management</w:t>
      </w:r>
      <w:r w:rsidRPr="00975BFD">
        <w:rPr>
          <w:rFonts w:eastAsiaTheme="minorEastAsia"/>
          <w:lang w:eastAsia="zh-CN"/>
        </w:rPr>
        <w:t xml:space="preserve"> </w:t>
      </w:r>
      <w:r w:rsidRPr="00975BFD">
        <w:t>notification sent from the NSCE server to the VAL server.</w:t>
      </w:r>
    </w:p>
    <w:p w14:paraId="025418FE" w14:textId="77777777" w:rsidR="0039271C" w:rsidRPr="00975BFD" w:rsidRDefault="00632768">
      <w:pPr>
        <w:pStyle w:val="TH"/>
        <w:rPr>
          <w:rFonts w:eastAsiaTheme="minorEastAsia"/>
          <w:lang w:eastAsia="zh-CN"/>
        </w:rPr>
      </w:pPr>
      <w:r w:rsidRPr="00975BFD">
        <w:t>Table 9.</w:t>
      </w:r>
      <w:r w:rsidRPr="00975BFD">
        <w:rPr>
          <w:rFonts w:eastAsiaTheme="minorEastAsia"/>
          <w:lang w:eastAsia="zh-CN"/>
        </w:rPr>
        <w:t>4</w:t>
      </w:r>
      <w:r w:rsidRPr="00975BFD">
        <w:t>.3.</w:t>
      </w:r>
      <w:r w:rsidRPr="00975BFD">
        <w:rPr>
          <w:rFonts w:eastAsiaTheme="minorEastAsia"/>
          <w:lang w:eastAsia="zh-CN"/>
        </w:rPr>
        <w:t>4</w:t>
      </w:r>
      <w:r w:rsidRPr="00975BFD">
        <w:t xml:space="preserve">-1: </w:t>
      </w:r>
      <w:r w:rsidRPr="00975BFD">
        <w:rPr>
          <w:rFonts w:cs="Arial"/>
        </w:rPr>
        <w:t>AppLayer</w:t>
      </w:r>
      <w:r w:rsidRPr="00975BFD">
        <w:t>-NS-LCM Notif</w:t>
      </w:r>
      <w:r w:rsidRPr="00975BFD">
        <w:rPr>
          <w:rFonts w:eastAsiaTheme="minorEastAsia"/>
          <w:lang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913AD7D" w14:textId="77777777">
        <w:trPr>
          <w:jc w:val="center"/>
        </w:trPr>
        <w:tc>
          <w:tcPr>
            <w:tcW w:w="2880" w:type="dxa"/>
            <w:tcBorders>
              <w:top w:val="single" w:sz="4" w:space="0" w:color="000000"/>
              <w:left w:val="single" w:sz="4" w:space="0" w:color="000000"/>
              <w:bottom w:val="single" w:sz="4" w:space="0" w:color="000000"/>
              <w:right w:val="nil"/>
            </w:tcBorders>
          </w:tcPr>
          <w:p w14:paraId="6F4F7574"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659D149"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EBECEE3" w14:textId="77777777" w:rsidR="0039271C" w:rsidRPr="00975BFD" w:rsidRDefault="00632768">
            <w:pPr>
              <w:pStyle w:val="TAH"/>
            </w:pPr>
            <w:r w:rsidRPr="00975BFD">
              <w:t>Description</w:t>
            </w:r>
          </w:p>
        </w:tc>
      </w:tr>
      <w:tr w:rsidR="0039271C" w:rsidRPr="00975BFD" w14:paraId="1C8955CD" w14:textId="77777777">
        <w:trPr>
          <w:jc w:val="center"/>
        </w:trPr>
        <w:tc>
          <w:tcPr>
            <w:tcW w:w="2880" w:type="dxa"/>
            <w:tcBorders>
              <w:top w:val="single" w:sz="4" w:space="0" w:color="000000"/>
              <w:left w:val="single" w:sz="4" w:space="0" w:color="000000"/>
              <w:bottom w:val="single" w:sz="4" w:space="0" w:color="000000"/>
              <w:right w:val="nil"/>
            </w:tcBorders>
          </w:tcPr>
          <w:p w14:paraId="52F351C7" w14:textId="77777777" w:rsidR="0039271C" w:rsidRPr="00975BFD" w:rsidRDefault="00632768">
            <w:pPr>
              <w:pStyle w:val="TAL"/>
            </w:pPr>
            <w:r w:rsidRPr="00975BFD">
              <w:t>Successful response (</w:t>
            </w:r>
            <w:r w:rsidRPr="00975BFD">
              <w:rPr>
                <w:rFonts w:eastAsiaTheme="minorEastAsia"/>
                <w:kern w:val="2"/>
                <w:lang w:eastAsia="zh-CN"/>
              </w:rPr>
              <w:t>see </w:t>
            </w:r>
            <w:r w:rsidRPr="00975BFD">
              <w:t>NOTE)</w:t>
            </w:r>
          </w:p>
        </w:tc>
        <w:tc>
          <w:tcPr>
            <w:tcW w:w="1440" w:type="dxa"/>
            <w:tcBorders>
              <w:top w:val="single" w:sz="4" w:space="0" w:color="000000"/>
              <w:left w:val="single" w:sz="4" w:space="0" w:color="000000"/>
              <w:bottom w:val="single" w:sz="4" w:space="0" w:color="000000"/>
              <w:right w:val="nil"/>
            </w:tcBorders>
          </w:tcPr>
          <w:p w14:paraId="5B951010"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0962EAD" w14:textId="77777777" w:rsidR="0039271C" w:rsidRPr="00975BFD" w:rsidRDefault="00632768">
            <w:pPr>
              <w:pStyle w:val="TAL"/>
            </w:pPr>
            <w:r w:rsidRPr="00975BFD">
              <w:t xml:space="preserve">Indicates that the </w:t>
            </w:r>
            <w:r w:rsidRPr="00975BFD">
              <w:rPr>
                <w:rFonts w:cs="Arial"/>
              </w:rPr>
              <w:t>AppLayer</w:t>
            </w:r>
            <w:r w:rsidRPr="00975BFD">
              <w:t>-NS-LCM request was successful.</w:t>
            </w:r>
          </w:p>
        </w:tc>
      </w:tr>
      <w:tr w:rsidR="0039271C" w:rsidRPr="00975BFD" w14:paraId="5AE05828" w14:textId="77777777">
        <w:trPr>
          <w:jc w:val="center"/>
        </w:trPr>
        <w:tc>
          <w:tcPr>
            <w:tcW w:w="2880" w:type="dxa"/>
            <w:tcBorders>
              <w:top w:val="single" w:sz="4" w:space="0" w:color="000000"/>
              <w:left w:val="single" w:sz="4" w:space="0" w:color="000000"/>
              <w:bottom w:val="single" w:sz="4" w:space="0" w:color="000000"/>
              <w:right w:val="nil"/>
            </w:tcBorders>
          </w:tcPr>
          <w:p w14:paraId="5BAD60BB" w14:textId="77777777" w:rsidR="0039271C" w:rsidRPr="00975BFD" w:rsidRDefault="00632768">
            <w:pPr>
              <w:pStyle w:val="TAL"/>
            </w:pPr>
            <w:r w:rsidRPr="00975BFD">
              <w:t xml:space="preserve">&gt;network slice information </w:t>
            </w:r>
          </w:p>
        </w:tc>
        <w:tc>
          <w:tcPr>
            <w:tcW w:w="1440" w:type="dxa"/>
            <w:tcBorders>
              <w:top w:val="single" w:sz="4" w:space="0" w:color="000000"/>
              <w:left w:val="single" w:sz="4" w:space="0" w:color="000000"/>
              <w:bottom w:val="single" w:sz="4" w:space="0" w:color="000000"/>
              <w:right w:val="nil"/>
            </w:tcBorders>
          </w:tcPr>
          <w:p w14:paraId="2564C15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558CDEA" w14:textId="77777777" w:rsidR="0039271C" w:rsidRPr="00975BFD" w:rsidRDefault="00632768">
            <w:pPr>
              <w:pStyle w:val="TAL"/>
            </w:pPr>
            <w:r w:rsidRPr="00975BFD">
              <w:t>Network slice information (i.e. NEST) with network slice identifier(i.e. S-NSSAI)</w:t>
            </w:r>
          </w:p>
        </w:tc>
      </w:tr>
      <w:tr w:rsidR="0039271C" w:rsidRPr="00975BFD" w14:paraId="4F51C42A" w14:textId="77777777">
        <w:trPr>
          <w:jc w:val="center"/>
        </w:trPr>
        <w:tc>
          <w:tcPr>
            <w:tcW w:w="2880" w:type="dxa"/>
            <w:tcBorders>
              <w:top w:val="single" w:sz="4" w:space="0" w:color="000000"/>
              <w:left w:val="single" w:sz="4" w:space="0" w:color="000000"/>
              <w:bottom w:val="single" w:sz="4" w:space="0" w:color="000000"/>
              <w:right w:val="nil"/>
            </w:tcBorders>
          </w:tcPr>
          <w:p w14:paraId="6BA2E1AD" w14:textId="77777777" w:rsidR="0039271C" w:rsidRPr="00975BFD" w:rsidRDefault="00632768">
            <w:pPr>
              <w:pStyle w:val="TAL"/>
            </w:pPr>
            <w:r w:rsidRPr="00975BFD">
              <w:t>Failure response (</w:t>
            </w:r>
            <w:r w:rsidRPr="00975BFD">
              <w:rPr>
                <w:rFonts w:eastAsiaTheme="minorEastAsia"/>
                <w:kern w:val="2"/>
                <w:lang w:eastAsia="zh-CN"/>
              </w:rPr>
              <w:t xml:space="preserve">see </w:t>
            </w:r>
            <w:r w:rsidRPr="00975BFD">
              <w:t>NOTE)</w:t>
            </w:r>
          </w:p>
        </w:tc>
        <w:tc>
          <w:tcPr>
            <w:tcW w:w="1440" w:type="dxa"/>
            <w:tcBorders>
              <w:top w:val="single" w:sz="4" w:space="0" w:color="000000"/>
              <w:left w:val="single" w:sz="4" w:space="0" w:color="000000"/>
              <w:bottom w:val="single" w:sz="4" w:space="0" w:color="000000"/>
              <w:right w:val="nil"/>
            </w:tcBorders>
          </w:tcPr>
          <w:p w14:paraId="62B8A04F"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FEAD748" w14:textId="77777777" w:rsidR="0039271C" w:rsidRPr="00975BFD" w:rsidRDefault="00632768">
            <w:pPr>
              <w:pStyle w:val="TAL"/>
            </w:pPr>
            <w:r w:rsidRPr="00975BFD">
              <w:t xml:space="preserve">Indicates that the </w:t>
            </w:r>
            <w:r w:rsidRPr="00975BFD">
              <w:rPr>
                <w:rFonts w:cs="Arial"/>
              </w:rPr>
              <w:t>AppLayer</w:t>
            </w:r>
            <w:r w:rsidRPr="00975BFD">
              <w:t>-NS-LCM request failed.</w:t>
            </w:r>
          </w:p>
        </w:tc>
      </w:tr>
      <w:tr w:rsidR="0039271C" w:rsidRPr="00975BFD" w14:paraId="56A3E257" w14:textId="77777777">
        <w:trPr>
          <w:jc w:val="center"/>
        </w:trPr>
        <w:tc>
          <w:tcPr>
            <w:tcW w:w="2880" w:type="dxa"/>
            <w:tcBorders>
              <w:top w:val="single" w:sz="4" w:space="0" w:color="000000"/>
              <w:left w:val="single" w:sz="4" w:space="0" w:color="000000"/>
              <w:bottom w:val="single" w:sz="4" w:space="0" w:color="000000"/>
              <w:right w:val="nil"/>
            </w:tcBorders>
          </w:tcPr>
          <w:p w14:paraId="0EDF6563"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2B41508C"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3BBCC93" w14:textId="77777777" w:rsidR="0039271C" w:rsidRPr="00975BFD" w:rsidRDefault="00632768">
            <w:pPr>
              <w:pStyle w:val="TAL"/>
            </w:pPr>
            <w:r w:rsidRPr="00975BFD">
              <w:t xml:space="preserve">Indicates the cause of </w:t>
            </w:r>
            <w:r w:rsidRPr="00975BFD">
              <w:rPr>
                <w:rFonts w:cs="Arial"/>
              </w:rPr>
              <w:t>AppLayer</w:t>
            </w:r>
            <w:r w:rsidRPr="00975BFD">
              <w:t>-NS-LCM request failure</w:t>
            </w:r>
          </w:p>
        </w:tc>
      </w:tr>
      <w:tr w:rsidR="0039271C" w:rsidRPr="00975BFD" w14:paraId="7110A9C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2F139F" w14:textId="77777777" w:rsidR="0039271C" w:rsidRPr="00975BFD" w:rsidRDefault="00632768">
            <w:pPr>
              <w:pStyle w:val="TAN"/>
            </w:pPr>
            <w:r w:rsidRPr="00975BFD">
              <w:t>NOTE:</w:t>
            </w:r>
            <w:r w:rsidRPr="00975BFD">
              <w:tab/>
              <w:t>One of these IEs shall be present in the message.</w:t>
            </w:r>
          </w:p>
        </w:tc>
      </w:tr>
    </w:tbl>
    <w:p w14:paraId="31DF95FA" w14:textId="77777777" w:rsidR="00D319D1" w:rsidRPr="00975BFD" w:rsidRDefault="00D319D1" w:rsidP="00D319D1">
      <w:bookmarkStart w:id="337" w:name="_Toc134011767"/>
    </w:p>
    <w:p w14:paraId="274F2505" w14:textId="4F5CB02D" w:rsidR="0039271C" w:rsidRPr="00975BFD" w:rsidRDefault="00632768">
      <w:pPr>
        <w:pStyle w:val="Heading4"/>
      </w:pPr>
      <w:bookmarkStart w:id="338" w:name="_Toc170686105"/>
      <w:r w:rsidRPr="00975BFD">
        <w:t>9.</w:t>
      </w:r>
      <w:r w:rsidRPr="00975BFD">
        <w:rPr>
          <w:rFonts w:eastAsiaTheme="minorEastAsia"/>
        </w:rPr>
        <w:t>4</w:t>
      </w:r>
      <w:r w:rsidRPr="00975BFD">
        <w:t>.3.5</w:t>
      </w:r>
      <w:r w:rsidRPr="00975BFD">
        <w:tab/>
        <w:t>QoE metrics subscribe</w:t>
      </w:r>
      <w:bookmarkEnd w:id="337"/>
      <w:bookmarkEnd w:id="338"/>
    </w:p>
    <w:p w14:paraId="224BFAEC" w14:textId="77777777" w:rsidR="0039271C" w:rsidRPr="00975BFD" w:rsidRDefault="00632768">
      <w:r w:rsidRPr="00975BFD">
        <w:t>Table 9.</w:t>
      </w:r>
      <w:r w:rsidRPr="00975BFD">
        <w:rPr>
          <w:rFonts w:eastAsiaTheme="minorEastAsia"/>
          <w:lang w:eastAsia="zh-CN"/>
        </w:rPr>
        <w:t>4</w:t>
      </w:r>
      <w:r w:rsidRPr="00975BFD">
        <w:t>.3.</w:t>
      </w:r>
      <w:r w:rsidRPr="00975BFD">
        <w:rPr>
          <w:rFonts w:eastAsiaTheme="minorEastAsia"/>
          <w:lang w:eastAsia="zh-CN"/>
        </w:rPr>
        <w:t>5</w:t>
      </w:r>
      <w:r w:rsidRPr="00975BFD">
        <w:t xml:space="preserve">-1 describes information elements for the QoE metrics subscribe from the NSCE server to the VAL server. </w:t>
      </w:r>
    </w:p>
    <w:p w14:paraId="57E5FBDC" w14:textId="77777777" w:rsidR="0039271C" w:rsidRPr="00975BFD" w:rsidRDefault="00632768">
      <w:pPr>
        <w:pStyle w:val="TH"/>
      </w:pPr>
      <w:r w:rsidRPr="00975BFD">
        <w:t>Table 9.</w:t>
      </w:r>
      <w:r w:rsidRPr="00975BFD">
        <w:rPr>
          <w:rFonts w:eastAsiaTheme="minorEastAsia"/>
          <w:lang w:eastAsia="zh-CN"/>
        </w:rPr>
        <w:t>4</w:t>
      </w:r>
      <w:r w:rsidRPr="00975BFD">
        <w:t>.3.</w:t>
      </w:r>
      <w:r w:rsidRPr="00975BFD">
        <w:rPr>
          <w:rFonts w:eastAsiaTheme="minorEastAsia"/>
          <w:lang w:eastAsia="zh-CN"/>
        </w:rPr>
        <w:t>5</w:t>
      </w:r>
      <w:r w:rsidRPr="00975BFD">
        <w:t>-1: QoE metrics Subscribe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7E2502E" w14:textId="77777777">
        <w:trPr>
          <w:jc w:val="center"/>
        </w:trPr>
        <w:tc>
          <w:tcPr>
            <w:tcW w:w="2880" w:type="dxa"/>
            <w:tcBorders>
              <w:top w:val="single" w:sz="4" w:space="0" w:color="000000"/>
              <w:left w:val="single" w:sz="4" w:space="0" w:color="000000"/>
              <w:bottom w:val="single" w:sz="4" w:space="0" w:color="000000"/>
              <w:right w:val="nil"/>
            </w:tcBorders>
          </w:tcPr>
          <w:p w14:paraId="2CFC15BE"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DDAE64D"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1C1EE5E" w14:textId="77777777" w:rsidR="0039271C" w:rsidRPr="00975BFD" w:rsidRDefault="00632768">
            <w:pPr>
              <w:pStyle w:val="TAH"/>
            </w:pPr>
            <w:r w:rsidRPr="00975BFD">
              <w:t>Description</w:t>
            </w:r>
          </w:p>
        </w:tc>
      </w:tr>
      <w:tr w:rsidR="0039271C" w:rsidRPr="00975BFD" w14:paraId="72C3F6C2" w14:textId="77777777">
        <w:trPr>
          <w:jc w:val="center"/>
        </w:trPr>
        <w:tc>
          <w:tcPr>
            <w:tcW w:w="2880" w:type="dxa"/>
            <w:tcBorders>
              <w:top w:val="single" w:sz="4" w:space="0" w:color="000000"/>
              <w:left w:val="single" w:sz="4" w:space="0" w:color="000000"/>
              <w:bottom w:val="single" w:sz="4" w:space="0" w:color="000000"/>
              <w:right w:val="nil"/>
            </w:tcBorders>
          </w:tcPr>
          <w:p w14:paraId="402AF237"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4A9B0B69"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9119668" w14:textId="77777777" w:rsidR="0039271C" w:rsidRPr="00975BFD" w:rsidRDefault="00632768">
            <w:pPr>
              <w:pStyle w:val="TAL"/>
            </w:pPr>
            <w:r w:rsidRPr="00975BFD">
              <w:t>Unique identifier of the requestor (i.e. NSCE server ID).</w:t>
            </w:r>
          </w:p>
        </w:tc>
      </w:tr>
      <w:tr w:rsidR="0039271C" w:rsidRPr="00975BFD" w14:paraId="3AEAE986" w14:textId="77777777">
        <w:trPr>
          <w:jc w:val="center"/>
        </w:trPr>
        <w:tc>
          <w:tcPr>
            <w:tcW w:w="2880" w:type="dxa"/>
            <w:tcBorders>
              <w:top w:val="single" w:sz="4" w:space="0" w:color="000000"/>
              <w:left w:val="single" w:sz="4" w:space="0" w:color="000000"/>
              <w:bottom w:val="single" w:sz="4" w:space="0" w:color="000000"/>
              <w:right w:val="nil"/>
            </w:tcBorders>
          </w:tcPr>
          <w:p w14:paraId="62DE6EA7"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0A47F86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6105072" w14:textId="77777777" w:rsidR="0039271C" w:rsidRPr="00975BFD" w:rsidRDefault="00632768">
            <w:pPr>
              <w:pStyle w:val="TAL"/>
            </w:pPr>
            <w:r w:rsidRPr="00975BFD">
              <w:t>Security credentials resulting from a successful authorization.</w:t>
            </w:r>
          </w:p>
        </w:tc>
      </w:tr>
      <w:tr w:rsidR="0039271C" w:rsidRPr="00975BFD" w14:paraId="654DE0C1" w14:textId="77777777">
        <w:trPr>
          <w:jc w:val="center"/>
        </w:trPr>
        <w:tc>
          <w:tcPr>
            <w:tcW w:w="2880" w:type="dxa"/>
            <w:tcBorders>
              <w:top w:val="single" w:sz="4" w:space="0" w:color="000000"/>
              <w:left w:val="single" w:sz="4" w:space="0" w:color="000000"/>
              <w:bottom w:val="single" w:sz="4" w:space="0" w:color="000000"/>
              <w:right w:val="nil"/>
            </w:tcBorders>
          </w:tcPr>
          <w:p w14:paraId="610D97CA" w14:textId="77777777" w:rsidR="0039271C" w:rsidRPr="00975BFD" w:rsidRDefault="00632768">
            <w:pPr>
              <w:pStyle w:val="TAL"/>
            </w:pPr>
            <w:r w:rsidRPr="00975BFD">
              <w:t>Notification Target Address</w:t>
            </w:r>
          </w:p>
        </w:tc>
        <w:tc>
          <w:tcPr>
            <w:tcW w:w="1440" w:type="dxa"/>
            <w:tcBorders>
              <w:top w:val="single" w:sz="4" w:space="0" w:color="000000"/>
              <w:left w:val="single" w:sz="4" w:space="0" w:color="000000"/>
              <w:bottom w:val="single" w:sz="4" w:space="0" w:color="000000"/>
              <w:right w:val="nil"/>
            </w:tcBorders>
          </w:tcPr>
          <w:p w14:paraId="6184FF9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64F2511" w14:textId="77777777" w:rsidR="0039271C" w:rsidRPr="00975BFD" w:rsidRDefault="00632768">
            <w:pPr>
              <w:pStyle w:val="TAL"/>
            </w:pPr>
            <w:r w:rsidRPr="00975BFD">
              <w:t>The Notification Target Address (e.g. URL) where the notifications destined for the requestor should be sent to.</w:t>
            </w:r>
          </w:p>
        </w:tc>
      </w:tr>
      <w:tr w:rsidR="0039271C" w:rsidRPr="00975BFD" w14:paraId="4693B2CE" w14:textId="77777777">
        <w:trPr>
          <w:jc w:val="center"/>
        </w:trPr>
        <w:tc>
          <w:tcPr>
            <w:tcW w:w="2880" w:type="dxa"/>
            <w:tcBorders>
              <w:top w:val="single" w:sz="4" w:space="0" w:color="000000"/>
              <w:left w:val="single" w:sz="4" w:space="0" w:color="000000"/>
              <w:bottom w:val="single" w:sz="4" w:space="0" w:color="000000"/>
              <w:right w:val="nil"/>
            </w:tcBorders>
          </w:tcPr>
          <w:p w14:paraId="77B4354F" w14:textId="77777777" w:rsidR="0039271C" w:rsidRPr="00975BFD" w:rsidRDefault="00632768">
            <w:pPr>
              <w:pStyle w:val="TAL"/>
            </w:pPr>
            <w:r w:rsidRPr="00975BFD">
              <w:t>Subscription ID</w:t>
            </w:r>
          </w:p>
        </w:tc>
        <w:tc>
          <w:tcPr>
            <w:tcW w:w="1440" w:type="dxa"/>
            <w:tcBorders>
              <w:top w:val="single" w:sz="4" w:space="0" w:color="000000"/>
              <w:left w:val="single" w:sz="4" w:space="0" w:color="000000"/>
              <w:bottom w:val="single" w:sz="4" w:space="0" w:color="000000"/>
              <w:right w:val="nil"/>
            </w:tcBorders>
          </w:tcPr>
          <w:p w14:paraId="576E18CD" w14:textId="77777777" w:rsidR="0039271C" w:rsidRPr="00975BFD" w:rsidRDefault="00632768">
            <w:pPr>
              <w:pStyle w:val="TAC"/>
            </w:pPr>
            <w:r w:rsidRPr="00975BFD">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5BA491D" w14:textId="77777777" w:rsidR="0039271C" w:rsidRPr="00975BFD" w:rsidRDefault="00632768">
            <w:pPr>
              <w:pStyle w:val="TAL"/>
            </w:pPr>
            <w:r w:rsidRPr="00975BFD">
              <w:rPr>
                <w:lang w:eastAsia="zh-CN"/>
              </w:rPr>
              <w:t>I</w:t>
            </w:r>
            <w:r w:rsidRPr="00975BFD">
              <w:t xml:space="preserve">dentifier </w:t>
            </w:r>
            <w:r w:rsidRPr="00975BFD">
              <w:rPr>
                <w:lang w:eastAsia="zh-CN"/>
              </w:rPr>
              <w:t>of</w:t>
            </w:r>
            <w:r w:rsidRPr="00975BFD">
              <w:t xml:space="preserve"> the subscription.</w:t>
            </w:r>
          </w:p>
        </w:tc>
      </w:tr>
      <w:tr w:rsidR="0039271C" w:rsidRPr="00975BFD" w14:paraId="35615291" w14:textId="77777777">
        <w:trPr>
          <w:jc w:val="center"/>
        </w:trPr>
        <w:tc>
          <w:tcPr>
            <w:tcW w:w="2880" w:type="dxa"/>
            <w:tcBorders>
              <w:top w:val="single" w:sz="4" w:space="0" w:color="000000"/>
              <w:left w:val="single" w:sz="4" w:space="0" w:color="000000"/>
              <w:bottom w:val="single" w:sz="4" w:space="0" w:color="000000"/>
              <w:right w:val="nil"/>
            </w:tcBorders>
          </w:tcPr>
          <w:p w14:paraId="2B3F5770" w14:textId="77777777" w:rsidR="0039271C" w:rsidRPr="00975BFD" w:rsidRDefault="00632768">
            <w:pPr>
              <w:pStyle w:val="TAL"/>
            </w:pPr>
            <w:r w:rsidRPr="00975BFD">
              <w:t>Event Filter</w:t>
            </w:r>
          </w:p>
        </w:tc>
        <w:tc>
          <w:tcPr>
            <w:tcW w:w="1440" w:type="dxa"/>
            <w:tcBorders>
              <w:top w:val="single" w:sz="4" w:space="0" w:color="000000"/>
              <w:left w:val="single" w:sz="4" w:space="0" w:color="000000"/>
              <w:bottom w:val="single" w:sz="4" w:space="0" w:color="000000"/>
              <w:right w:val="nil"/>
            </w:tcBorders>
          </w:tcPr>
          <w:p w14:paraId="380A2BE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943B41A" w14:textId="77777777" w:rsidR="0039271C" w:rsidRPr="00975BFD" w:rsidRDefault="00632768">
            <w:pPr>
              <w:pStyle w:val="TAL"/>
            </w:pPr>
            <w:r w:rsidRPr="00975BFD">
              <w:t>The associated filter on a network slice to be notified</w:t>
            </w:r>
          </w:p>
        </w:tc>
      </w:tr>
      <w:tr w:rsidR="0039271C" w:rsidRPr="00975BFD" w14:paraId="0C85B648" w14:textId="77777777">
        <w:trPr>
          <w:jc w:val="center"/>
        </w:trPr>
        <w:tc>
          <w:tcPr>
            <w:tcW w:w="2880" w:type="dxa"/>
            <w:tcBorders>
              <w:top w:val="single" w:sz="4" w:space="0" w:color="000000"/>
              <w:left w:val="single" w:sz="4" w:space="0" w:color="000000"/>
              <w:bottom w:val="single" w:sz="4" w:space="0" w:color="000000"/>
              <w:right w:val="nil"/>
            </w:tcBorders>
          </w:tcPr>
          <w:p w14:paraId="71A947BC" w14:textId="77777777" w:rsidR="0039271C" w:rsidRPr="00975BFD" w:rsidRDefault="00632768">
            <w:pPr>
              <w:pStyle w:val="TAL"/>
            </w:pPr>
            <w:r w:rsidRPr="00975BFD">
              <w:rPr>
                <w:lang w:eastAsia="zh-CN"/>
              </w:rPr>
              <w:t>&gt; Network slice related Identifier(s)</w:t>
            </w:r>
          </w:p>
        </w:tc>
        <w:tc>
          <w:tcPr>
            <w:tcW w:w="1440" w:type="dxa"/>
            <w:tcBorders>
              <w:top w:val="single" w:sz="4" w:space="0" w:color="000000"/>
              <w:left w:val="single" w:sz="4" w:space="0" w:color="000000"/>
              <w:bottom w:val="single" w:sz="4" w:space="0" w:color="000000"/>
              <w:right w:val="nil"/>
            </w:tcBorders>
          </w:tcPr>
          <w:p w14:paraId="0631E6F2"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37577E7" w14:textId="77777777" w:rsidR="0039271C" w:rsidRPr="00975BFD" w:rsidRDefault="00632768">
            <w:pPr>
              <w:pStyle w:val="TAL"/>
            </w:pPr>
            <w:r w:rsidRPr="00975BFD">
              <w:t>Identifier of the interested network slice</w:t>
            </w:r>
          </w:p>
        </w:tc>
      </w:tr>
      <w:tr w:rsidR="0039271C" w:rsidRPr="00975BFD" w14:paraId="32C2FF6C" w14:textId="77777777">
        <w:trPr>
          <w:jc w:val="center"/>
        </w:trPr>
        <w:tc>
          <w:tcPr>
            <w:tcW w:w="2880" w:type="dxa"/>
            <w:tcBorders>
              <w:top w:val="single" w:sz="4" w:space="0" w:color="000000"/>
              <w:left w:val="single" w:sz="4" w:space="0" w:color="000000"/>
              <w:bottom w:val="single" w:sz="4" w:space="0" w:color="000000"/>
              <w:right w:val="nil"/>
            </w:tcBorders>
          </w:tcPr>
          <w:p w14:paraId="00AEA813" w14:textId="77777777" w:rsidR="0039271C" w:rsidRPr="00975BFD" w:rsidRDefault="00632768">
            <w:pPr>
              <w:pStyle w:val="12"/>
            </w:pPr>
            <w:r w:rsidRPr="00975BFD">
              <w:t>&gt; VAL service ID</w:t>
            </w:r>
          </w:p>
          <w:p w14:paraId="4772920E" w14:textId="77777777" w:rsidR="0039271C" w:rsidRPr="00975BFD" w:rsidRDefault="0039271C">
            <w:pPr>
              <w:pStyle w:val="TAL"/>
            </w:pPr>
          </w:p>
        </w:tc>
        <w:tc>
          <w:tcPr>
            <w:tcW w:w="1440" w:type="dxa"/>
            <w:tcBorders>
              <w:top w:val="single" w:sz="4" w:space="0" w:color="000000"/>
              <w:left w:val="single" w:sz="4" w:space="0" w:color="000000"/>
              <w:bottom w:val="single" w:sz="4" w:space="0" w:color="000000"/>
              <w:right w:val="nil"/>
            </w:tcBorders>
          </w:tcPr>
          <w:p w14:paraId="115A02EC"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52EE2E3" w14:textId="77777777" w:rsidR="0039271C" w:rsidRPr="00975BFD" w:rsidRDefault="00632768">
            <w:pPr>
              <w:pStyle w:val="TAL"/>
            </w:pPr>
            <w:r w:rsidRPr="00975BFD">
              <w:t>Indicator of the interested application (i.e. App ID)</w:t>
            </w:r>
          </w:p>
        </w:tc>
      </w:tr>
      <w:tr w:rsidR="0039271C" w:rsidRPr="00975BFD" w14:paraId="79D8546E" w14:textId="77777777">
        <w:trPr>
          <w:trHeight w:val="90"/>
          <w:jc w:val="center"/>
        </w:trPr>
        <w:tc>
          <w:tcPr>
            <w:tcW w:w="2880" w:type="dxa"/>
            <w:tcBorders>
              <w:top w:val="single" w:sz="4" w:space="0" w:color="000000"/>
              <w:left w:val="single" w:sz="4" w:space="0" w:color="000000"/>
              <w:bottom w:val="single" w:sz="4" w:space="0" w:color="000000"/>
              <w:right w:val="nil"/>
            </w:tcBorders>
          </w:tcPr>
          <w:p w14:paraId="7DCDADB8" w14:textId="77777777" w:rsidR="0039271C" w:rsidRPr="00975BFD" w:rsidRDefault="00632768">
            <w:pPr>
              <w:pStyle w:val="TAL"/>
            </w:pPr>
            <w:r w:rsidRPr="00975BFD">
              <w:t>&gt;QoE type indicator</w:t>
            </w:r>
          </w:p>
        </w:tc>
        <w:tc>
          <w:tcPr>
            <w:tcW w:w="1440" w:type="dxa"/>
            <w:tcBorders>
              <w:top w:val="single" w:sz="4" w:space="0" w:color="000000"/>
              <w:left w:val="single" w:sz="4" w:space="0" w:color="000000"/>
              <w:bottom w:val="single" w:sz="4" w:space="0" w:color="000000"/>
              <w:right w:val="nil"/>
            </w:tcBorders>
          </w:tcPr>
          <w:p w14:paraId="568E63BA" w14:textId="77777777" w:rsidR="0039271C" w:rsidRPr="00975BFD" w:rsidRDefault="00632768">
            <w:pPr>
              <w:pStyle w:val="TAC"/>
              <w:rPr>
                <w:rFonts w:eastAsiaTheme="minorEastAsia"/>
                <w:lang w:eastAsia="zh-CN"/>
              </w:rPr>
            </w:pPr>
            <w:r w:rsidRPr="00975BFD">
              <w:rPr>
                <w:rFonts w:eastAsiaTheme="minor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F94C863" w14:textId="77777777" w:rsidR="0039271C" w:rsidRPr="00975BFD" w:rsidRDefault="00632768">
            <w:pPr>
              <w:pStyle w:val="TAL"/>
            </w:pPr>
            <w:r w:rsidRPr="00975BFD">
              <w:t>QoE metric</w:t>
            </w:r>
            <w:r w:rsidRPr="00975BFD">
              <w:rPr>
                <w:bCs/>
              </w:rPr>
              <w:t xml:space="preserve"> </w:t>
            </w:r>
            <w:r w:rsidRPr="00975BFD">
              <w:t xml:space="preserve">type including </w:t>
            </w:r>
            <w:r w:rsidRPr="00975BFD">
              <w:rPr>
                <w:bCs/>
              </w:rPr>
              <w:t xml:space="preserve">latency, throughput, jitter, etc.  </w:t>
            </w:r>
          </w:p>
        </w:tc>
      </w:tr>
      <w:tr w:rsidR="0039271C" w:rsidRPr="00975BFD" w14:paraId="1A0B4E09" w14:textId="77777777">
        <w:trPr>
          <w:jc w:val="center"/>
        </w:trPr>
        <w:tc>
          <w:tcPr>
            <w:tcW w:w="2880" w:type="dxa"/>
            <w:tcBorders>
              <w:top w:val="single" w:sz="4" w:space="0" w:color="000000"/>
              <w:left w:val="single" w:sz="4" w:space="0" w:color="000000"/>
              <w:bottom w:val="single" w:sz="4" w:space="0" w:color="000000"/>
              <w:right w:val="nil"/>
            </w:tcBorders>
          </w:tcPr>
          <w:p w14:paraId="7B2BF153" w14:textId="77777777" w:rsidR="0039271C" w:rsidRPr="00975BFD" w:rsidRDefault="00632768">
            <w:pPr>
              <w:pStyle w:val="TAL"/>
            </w:pPr>
            <w:r w:rsidRPr="00975BFD">
              <w:t>Event Reporting information</w:t>
            </w:r>
          </w:p>
        </w:tc>
        <w:tc>
          <w:tcPr>
            <w:tcW w:w="1440" w:type="dxa"/>
            <w:tcBorders>
              <w:top w:val="single" w:sz="4" w:space="0" w:color="000000"/>
              <w:left w:val="single" w:sz="4" w:space="0" w:color="000000"/>
              <w:bottom w:val="single" w:sz="4" w:space="0" w:color="000000"/>
              <w:right w:val="nil"/>
            </w:tcBorders>
          </w:tcPr>
          <w:p w14:paraId="5FD5F69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E62A972" w14:textId="77777777" w:rsidR="0039271C" w:rsidRPr="00975BFD" w:rsidRDefault="00632768">
            <w:pPr>
              <w:pStyle w:val="TAL"/>
              <w:rPr>
                <w:rFonts w:eastAsiaTheme="minorEastAsia"/>
                <w:lang w:eastAsia="zh-CN"/>
              </w:rPr>
            </w:pPr>
            <w:r w:rsidRPr="00975BFD">
              <w:t>Information indicates how</w:t>
            </w:r>
            <w:r w:rsidRPr="00975BFD">
              <w:rPr>
                <w:lang w:eastAsia="zh-CN"/>
              </w:rPr>
              <w:t xml:space="preserve"> the notification is supposed to be sent</w:t>
            </w:r>
            <w:r w:rsidRPr="00975BFD">
              <w:rPr>
                <w:rFonts w:eastAsiaTheme="minorEastAsia"/>
                <w:lang w:eastAsia="zh-CN"/>
              </w:rPr>
              <w:t>,</w:t>
            </w:r>
            <w:r w:rsidRPr="00975BFD">
              <w:t xml:space="preserve"> threshold based or the notification is periodical </w:t>
            </w:r>
            <w:r w:rsidRPr="00975BFD">
              <w:rPr>
                <w:rFonts w:eastAsiaTheme="minorEastAsia"/>
                <w:lang w:eastAsia="zh-CN"/>
              </w:rPr>
              <w:t xml:space="preserve">or </w:t>
            </w:r>
            <w:r w:rsidRPr="00975BFD">
              <w:t xml:space="preserve">the Immediate reporting </w:t>
            </w:r>
            <w:r w:rsidRPr="00975BFD">
              <w:rPr>
                <w:rFonts w:eastAsiaTheme="minorEastAsia"/>
                <w:lang w:eastAsia="zh-CN"/>
              </w:rPr>
              <w:t>is requested</w:t>
            </w:r>
          </w:p>
        </w:tc>
      </w:tr>
      <w:tr w:rsidR="0039271C" w:rsidRPr="00975BFD" w14:paraId="0CF46B24" w14:textId="77777777">
        <w:trPr>
          <w:jc w:val="center"/>
        </w:trPr>
        <w:tc>
          <w:tcPr>
            <w:tcW w:w="2880" w:type="dxa"/>
            <w:tcBorders>
              <w:top w:val="single" w:sz="4" w:space="0" w:color="000000"/>
              <w:left w:val="single" w:sz="4" w:space="0" w:color="000000"/>
              <w:bottom w:val="single" w:sz="4" w:space="0" w:color="000000"/>
              <w:right w:val="nil"/>
            </w:tcBorders>
          </w:tcPr>
          <w:p w14:paraId="3EBD7E05" w14:textId="77777777" w:rsidR="0039271C" w:rsidRPr="00975BFD" w:rsidRDefault="00632768">
            <w:pPr>
              <w:pStyle w:val="TAL"/>
            </w:pPr>
            <w:r w:rsidRPr="00975BFD">
              <w:t>&gt;Threshold</w:t>
            </w:r>
          </w:p>
        </w:tc>
        <w:tc>
          <w:tcPr>
            <w:tcW w:w="1440" w:type="dxa"/>
            <w:tcBorders>
              <w:top w:val="single" w:sz="4" w:space="0" w:color="000000"/>
              <w:left w:val="single" w:sz="4" w:space="0" w:color="000000"/>
              <w:bottom w:val="single" w:sz="4" w:space="0" w:color="000000"/>
              <w:right w:val="nil"/>
            </w:tcBorders>
          </w:tcPr>
          <w:p w14:paraId="06985BF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E0DA80B" w14:textId="77777777" w:rsidR="0039271C" w:rsidRPr="00975BFD" w:rsidRDefault="00632768">
            <w:pPr>
              <w:pStyle w:val="TAL"/>
            </w:pPr>
            <w:r w:rsidRPr="00975BFD">
              <w:t>Threshold of QoE metrics</w:t>
            </w:r>
          </w:p>
        </w:tc>
      </w:tr>
      <w:tr w:rsidR="0039271C" w:rsidRPr="00975BFD" w14:paraId="21BC1816" w14:textId="77777777">
        <w:trPr>
          <w:jc w:val="center"/>
        </w:trPr>
        <w:tc>
          <w:tcPr>
            <w:tcW w:w="2880" w:type="dxa"/>
            <w:tcBorders>
              <w:top w:val="single" w:sz="4" w:space="0" w:color="000000"/>
              <w:left w:val="single" w:sz="4" w:space="0" w:color="000000"/>
              <w:bottom w:val="single" w:sz="4" w:space="0" w:color="000000"/>
              <w:right w:val="nil"/>
            </w:tcBorders>
          </w:tcPr>
          <w:p w14:paraId="17BEFFF3" w14:textId="77777777" w:rsidR="0039271C" w:rsidRPr="00975BFD" w:rsidRDefault="00632768">
            <w:pPr>
              <w:pStyle w:val="TAL"/>
            </w:pPr>
            <w:r w:rsidRPr="00975BFD">
              <w:t xml:space="preserve">&gt;Reporting period </w:t>
            </w:r>
          </w:p>
        </w:tc>
        <w:tc>
          <w:tcPr>
            <w:tcW w:w="1440" w:type="dxa"/>
            <w:tcBorders>
              <w:top w:val="single" w:sz="4" w:space="0" w:color="000000"/>
              <w:left w:val="single" w:sz="4" w:space="0" w:color="000000"/>
              <w:bottom w:val="single" w:sz="4" w:space="0" w:color="000000"/>
              <w:right w:val="nil"/>
            </w:tcBorders>
          </w:tcPr>
          <w:p w14:paraId="156DC5C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F49151F" w14:textId="77777777" w:rsidR="0039271C" w:rsidRPr="00975BFD" w:rsidRDefault="00632768">
            <w:pPr>
              <w:pStyle w:val="TAL"/>
            </w:pPr>
            <w:r w:rsidRPr="00975BFD">
              <w:t>Indicating the metrics reporting period</w:t>
            </w:r>
          </w:p>
        </w:tc>
      </w:tr>
      <w:tr w:rsidR="0039271C" w:rsidRPr="00975BFD" w14:paraId="16DAF572" w14:textId="77777777">
        <w:trPr>
          <w:jc w:val="center"/>
        </w:trPr>
        <w:tc>
          <w:tcPr>
            <w:tcW w:w="2880" w:type="dxa"/>
            <w:tcBorders>
              <w:top w:val="single" w:sz="4" w:space="0" w:color="000000"/>
              <w:left w:val="single" w:sz="4" w:space="0" w:color="000000"/>
              <w:bottom w:val="single" w:sz="4" w:space="0" w:color="000000"/>
              <w:right w:val="nil"/>
            </w:tcBorders>
          </w:tcPr>
          <w:p w14:paraId="47F4C4F4" w14:textId="77777777" w:rsidR="0039271C" w:rsidRPr="00975BFD" w:rsidRDefault="00632768">
            <w:pPr>
              <w:pStyle w:val="TAL"/>
            </w:pPr>
            <w:r w:rsidRPr="00975BFD">
              <w:t>&gt;Immediate reporting flag</w:t>
            </w:r>
          </w:p>
        </w:tc>
        <w:tc>
          <w:tcPr>
            <w:tcW w:w="1440" w:type="dxa"/>
            <w:tcBorders>
              <w:top w:val="single" w:sz="4" w:space="0" w:color="000000"/>
              <w:left w:val="single" w:sz="4" w:space="0" w:color="000000"/>
              <w:bottom w:val="single" w:sz="4" w:space="0" w:color="000000"/>
              <w:right w:val="nil"/>
            </w:tcBorders>
          </w:tcPr>
          <w:p w14:paraId="1434B0F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476A669" w14:textId="77777777" w:rsidR="0039271C" w:rsidRPr="00975BFD" w:rsidRDefault="00632768">
            <w:pPr>
              <w:pStyle w:val="TAL"/>
            </w:pPr>
            <w:r w:rsidRPr="00975BFD">
              <w:t>Indicating the request needs immediate reporting or not</w:t>
            </w:r>
          </w:p>
        </w:tc>
      </w:tr>
      <w:tr w:rsidR="0039271C" w:rsidRPr="00975BFD" w14:paraId="00A6D86A" w14:textId="77777777">
        <w:trPr>
          <w:jc w:val="center"/>
        </w:trPr>
        <w:tc>
          <w:tcPr>
            <w:tcW w:w="2880" w:type="dxa"/>
            <w:tcBorders>
              <w:top w:val="single" w:sz="4" w:space="0" w:color="000000"/>
              <w:left w:val="single" w:sz="4" w:space="0" w:color="000000"/>
              <w:bottom w:val="single" w:sz="4" w:space="0" w:color="000000"/>
              <w:right w:val="nil"/>
            </w:tcBorders>
          </w:tcPr>
          <w:p w14:paraId="6906CE15" w14:textId="77777777" w:rsidR="0039271C" w:rsidRPr="00975BFD" w:rsidRDefault="00632768">
            <w:pPr>
              <w:pStyle w:val="TAL"/>
            </w:pPr>
            <w:r w:rsidRPr="00975BFD">
              <w:t>Proposed expiration time</w:t>
            </w:r>
          </w:p>
        </w:tc>
        <w:tc>
          <w:tcPr>
            <w:tcW w:w="1440" w:type="dxa"/>
            <w:tcBorders>
              <w:top w:val="single" w:sz="4" w:space="0" w:color="000000"/>
              <w:left w:val="single" w:sz="4" w:space="0" w:color="000000"/>
              <w:bottom w:val="single" w:sz="4" w:space="0" w:color="000000"/>
              <w:right w:val="nil"/>
            </w:tcBorders>
          </w:tcPr>
          <w:p w14:paraId="451CFA42"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3B98EC5" w14:textId="77777777" w:rsidR="0039271C" w:rsidRPr="00975BFD" w:rsidRDefault="00632768">
            <w:pPr>
              <w:pStyle w:val="TAL"/>
            </w:pPr>
            <w:r w:rsidRPr="00975BFD">
              <w:t>Proposed expiration time for the subscribe</w:t>
            </w:r>
          </w:p>
        </w:tc>
      </w:tr>
    </w:tbl>
    <w:p w14:paraId="544E0671" w14:textId="77777777" w:rsidR="00D319D1" w:rsidRPr="00975BFD" w:rsidRDefault="00D319D1" w:rsidP="00D319D1">
      <w:bookmarkStart w:id="339" w:name="_Toc134011768"/>
    </w:p>
    <w:p w14:paraId="1BC8FA81" w14:textId="69895350" w:rsidR="0039271C" w:rsidRPr="00975BFD" w:rsidRDefault="00632768">
      <w:pPr>
        <w:pStyle w:val="Heading4"/>
      </w:pPr>
      <w:bookmarkStart w:id="340" w:name="_Toc170686106"/>
      <w:r w:rsidRPr="00975BFD">
        <w:t>9.</w:t>
      </w:r>
      <w:r w:rsidRPr="00975BFD">
        <w:rPr>
          <w:rFonts w:eastAsiaTheme="minorEastAsia"/>
        </w:rPr>
        <w:t>4</w:t>
      </w:r>
      <w:r w:rsidRPr="00975BFD">
        <w:t>.3.6</w:t>
      </w:r>
      <w:r w:rsidRPr="00975BFD">
        <w:tab/>
        <w:t>QoE metrics response</w:t>
      </w:r>
      <w:bookmarkEnd w:id="339"/>
      <w:bookmarkEnd w:id="340"/>
    </w:p>
    <w:p w14:paraId="083EEFD9" w14:textId="77777777" w:rsidR="0039271C" w:rsidRPr="00975BFD" w:rsidRDefault="00632768">
      <w:r w:rsidRPr="00975BFD">
        <w:t>Table 9.</w:t>
      </w:r>
      <w:r w:rsidRPr="00975BFD">
        <w:rPr>
          <w:rFonts w:eastAsiaTheme="minorEastAsia"/>
          <w:lang w:eastAsia="zh-CN"/>
        </w:rPr>
        <w:t>4</w:t>
      </w:r>
      <w:r w:rsidRPr="00975BFD">
        <w:t>.</w:t>
      </w:r>
      <w:r w:rsidRPr="00975BFD">
        <w:rPr>
          <w:rFonts w:eastAsiaTheme="minorEastAsia"/>
          <w:lang w:eastAsia="zh-CN"/>
        </w:rPr>
        <w:t>3</w:t>
      </w:r>
      <w:r w:rsidRPr="00975BFD">
        <w:t>.</w:t>
      </w:r>
      <w:r w:rsidRPr="00975BFD">
        <w:rPr>
          <w:rFonts w:eastAsiaTheme="minorEastAsia"/>
          <w:lang w:eastAsia="zh-CN"/>
        </w:rPr>
        <w:t>6</w:t>
      </w:r>
      <w:r w:rsidRPr="00975BFD">
        <w:t>-1 describes the information elements for the QoE metrics response from the VAL server to the NSCE server.</w:t>
      </w:r>
    </w:p>
    <w:p w14:paraId="718413A9" w14:textId="77777777" w:rsidR="0039271C" w:rsidRPr="00975BFD" w:rsidRDefault="00632768">
      <w:pPr>
        <w:pStyle w:val="TH"/>
      </w:pPr>
      <w:r w:rsidRPr="00975BFD">
        <w:t>Table 9.</w:t>
      </w:r>
      <w:r w:rsidRPr="00975BFD">
        <w:rPr>
          <w:rFonts w:eastAsiaTheme="minorEastAsia"/>
          <w:lang w:eastAsia="zh-CN"/>
        </w:rPr>
        <w:t>4</w:t>
      </w:r>
      <w:r w:rsidRPr="00975BFD">
        <w:t>.</w:t>
      </w:r>
      <w:r w:rsidRPr="00975BFD">
        <w:rPr>
          <w:rFonts w:eastAsiaTheme="minorEastAsia"/>
          <w:lang w:eastAsia="zh-CN"/>
        </w:rPr>
        <w:t>3</w:t>
      </w:r>
      <w:r w:rsidRPr="00975BFD">
        <w:t>.</w:t>
      </w:r>
      <w:r w:rsidRPr="00975BFD">
        <w:rPr>
          <w:rFonts w:eastAsiaTheme="minorEastAsia"/>
          <w:lang w:eastAsia="zh-CN"/>
        </w:rPr>
        <w:t>6</w:t>
      </w:r>
      <w:r w:rsidRPr="00975BFD">
        <w:t>-1: QoE metrics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14235BB" w14:textId="77777777">
        <w:trPr>
          <w:jc w:val="center"/>
        </w:trPr>
        <w:tc>
          <w:tcPr>
            <w:tcW w:w="2880" w:type="dxa"/>
            <w:tcBorders>
              <w:top w:val="single" w:sz="4" w:space="0" w:color="000000"/>
              <w:left w:val="single" w:sz="4" w:space="0" w:color="000000"/>
              <w:bottom w:val="single" w:sz="4" w:space="0" w:color="000000"/>
              <w:right w:val="nil"/>
            </w:tcBorders>
          </w:tcPr>
          <w:p w14:paraId="72F328F3"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576DFBF"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C728AC2" w14:textId="77777777" w:rsidR="0039271C" w:rsidRPr="00975BFD" w:rsidRDefault="00632768">
            <w:pPr>
              <w:pStyle w:val="TAH"/>
            </w:pPr>
            <w:r w:rsidRPr="00975BFD">
              <w:t>Description</w:t>
            </w:r>
          </w:p>
        </w:tc>
      </w:tr>
      <w:tr w:rsidR="0039271C" w:rsidRPr="00975BFD" w14:paraId="69233655" w14:textId="77777777">
        <w:trPr>
          <w:jc w:val="center"/>
        </w:trPr>
        <w:tc>
          <w:tcPr>
            <w:tcW w:w="2880" w:type="dxa"/>
            <w:tcBorders>
              <w:top w:val="single" w:sz="4" w:space="0" w:color="000000"/>
              <w:left w:val="single" w:sz="4" w:space="0" w:color="000000"/>
              <w:bottom w:val="single" w:sz="4" w:space="0" w:color="000000"/>
              <w:right w:val="nil"/>
            </w:tcBorders>
          </w:tcPr>
          <w:p w14:paraId="64140725" w14:textId="77777777" w:rsidR="0039271C" w:rsidRPr="00975BFD" w:rsidRDefault="00632768">
            <w:pPr>
              <w:pStyle w:val="TAL"/>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6F6309D4" w14:textId="77777777" w:rsidR="0039271C" w:rsidRPr="00975BFD" w:rsidRDefault="00632768">
            <w:pPr>
              <w:pStyle w:val="TAC"/>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7D0B31" w14:textId="77777777" w:rsidR="0039271C" w:rsidRPr="00975BFD" w:rsidRDefault="00632768">
            <w:pPr>
              <w:pStyle w:val="TAL"/>
            </w:pPr>
            <w:r w:rsidRPr="00975BFD">
              <w:t>Indicates the success or failure of the QoE metrics request.</w:t>
            </w:r>
          </w:p>
        </w:tc>
      </w:tr>
      <w:tr w:rsidR="0039271C" w:rsidRPr="00975BFD" w14:paraId="3C7C49B9" w14:textId="77777777">
        <w:trPr>
          <w:jc w:val="center"/>
        </w:trPr>
        <w:tc>
          <w:tcPr>
            <w:tcW w:w="2880" w:type="dxa"/>
            <w:tcBorders>
              <w:top w:val="single" w:sz="4" w:space="0" w:color="000000"/>
              <w:left w:val="single" w:sz="4" w:space="0" w:color="000000"/>
              <w:bottom w:val="single" w:sz="4" w:space="0" w:color="000000"/>
              <w:right w:val="nil"/>
            </w:tcBorders>
          </w:tcPr>
          <w:p w14:paraId="06E84B6D" w14:textId="77777777" w:rsidR="0039271C" w:rsidRPr="00975BFD" w:rsidRDefault="00632768">
            <w:pPr>
              <w:pStyle w:val="TAL"/>
            </w:pPr>
            <w:r w:rsidRPr="00975BFD">
              <w:t>&gt; Subscription ID</w:t>
            </w:r>
          </w:p>
        </w:tc>
        <w:tc>
          <w:tcPr>
            <w:tcW w:w="1440" w:type="dxa"/>
            <w:tcBorders>
              <w:top w:val="single" w:sz="4" w:space="0" w:color="000000"/>
              <w:left w:val="single" w:sz="4" w:space="0" w:color="000000"/>
              <w:bottom w:val="single" w:sz="4" w:space="0" w:color="000000"/>
              <w:right w:val="nil"/>
            </w:tcBorders>
          </w:tcPr>
          <w:p w14:paraId="18A24155" w14:textId="77777777" w:rsidR="0039271C" w:rsidRPr="00975BFD" w:rsidRDefault="00632768">
            <w:pPr>
              <w:pStyle w:val="TAC"/>
              <w:rPr>
                <w:rFonts w:eastAsiaTheme="minorEastAsia"/>
                <w:lang w:eastAsia="zh-CN"/>
              </w:rPr>
            </w:pPr>
            <w:r w:rsidRPr="00975BFD">
              <w:rPr>
                <w:rFonts w:eastAsiaTheme="minorEastAsia"/>
                <w:lang w:eastAsia="zh-CN"/>
              </w:rPr>
              <w:t>O</w:t>
            </w:r>
          </w:p>
          <w:p w14:paraId="23B11E37" w14:textId="77777777" w:rsidR="0039271C" w:rsidRPr="00975BFD" w:rsidRDefault="00632768">
            <w:pPr>
              <w:pStyle w:val="TAC"/>
              <w:rPr>
                <w:rFonts w:eastAsiaTheme="minorEastAsia"/>
                <w:lang w:eastAsia="zh-CN"/>
              </w:rPr>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
          <w:p w14:paraId="5CE0F0A1" w14:textId="77777777" w:rsidR="0039271C" w:rsidRPr="00975BFD" w:rsidRDefault="00632768">
            <w:pPr>
              <w:pStyle w:val="TAL"/>
            </w:pPr>
            <w:r w:rsidRPr="00975BFD">
              <w:t>Subscription identifier corresponding to the subscription.</w:t>
            </w:r>
          </w:p>
        </w:tc>
      </w:tr>
      <w:tr w:rsidR="0039271C" w:rsidRPr="00975BFD" w14:paraId="23DC5692" w14:textId="77777777">
        <w:trPr>
          <w:jc w:val="center"/>
        </w:trPr>
        <w:tc>
          <w:tcPr>
            <w:tcW w:w="2880" w:type="dxa"/>
            <w:tcBorders>
              <w:top w:val="single" w:sz="4" w:space="0" w:color="000000"/>
              <w:left w:val="single" w:sz="4" w:space="0" w:color="000000"/>
              <w:bottom w:val="single" w:sz="4" w:space="0" w:color="000000"/>
              <w:right w:val="nil"/>
            </w:tcBorders>
          </w:tcPr>
          <w:p w14:paraId="07251401" w14:textId="77777777" w:rsidR="0039271C" w:rsidRPr="00975BFD" w:rsidRDefault="00632768">
            <w:pPr>
              <w:pStyle w:val="TAL"/>
            </w:pPr>
            <w:r w:rsidRPr="00975BFD">
              <w:t>&gt;QoE metrics report</w:t>
            </w:r>
          </w:p>
        </w:tc>
        <w:tc>
          <w:tcPr>
            <w:tcW w:w="1440" w:type="dxa"/>
            <w:tcBorders>
              <w:top w:val="single" w:sz="4" w:space="0" w:color="000000"/>
              <w:left w:val="single" w:sz="4" w:space="0" w:color="000000"/>
              <w:bottom w:val="single" w:sz="4" w:space="0" w:color="000000"/>
              <w:right w:val="nil"/>
            </w:tcBorders>
          </w:tcPr>
          <w:p w14:paraId="347D1D04" w14:textId="77777777" w:rsidR="0039271C" w:rsidRPr="00975BFD" w:rsidRDefault="00632768">
            <w:pPr>
              <w:pStyle w:val="TAC"/>
            </w:pPr>
            <w:r w:rsidRPr="00975BFD">
              <w:t>O</w:t>
            </w:r>
          </w:p>
          <w:p w14:paraId="3ECEF433" w14:textId="77777777" w:rsidR="0039271C" w:rsidRPr="00975BFD" w:rsidRDefault="00632768">
            <w:pPr>
              <w:pStyle w:val="TAC"/>
              <w:rPr>
                <w:rFonts w:eastAsiaTheme="minorEastAsia"/>
                <w:lang w:eastAsia="zh-CN"/>
              </w:rPr>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
          <w:p w14:paraId="247B28E3" w14:textId="77777777" w:rsidR="0039271C" w:rsidRPr="00975BFD" w:rsidRDefault="00632768">
            <w:pPr>
              <w:pStyle w:val="TAL"/>
            </w:pPr>
            <w:r w:rsidRPr="00975BFD">
              <w:t>List of result values for the observed or computed QoE metrics value if the immediate reporting is needed.</w:t>
            </w:r>
          </w:p>
        </w:tc>
      </w:tr>
      <w:tr w:rsidR="0039271C" w:rsidRPr="00975BFD" w14:paraId="5EA910F0" w14:textId="77777777">
        <w:trPr>
          <w:jc w:val="center"/>
        </w:trPr>
        <w:tc>
          <w:tcPr>
            <w:tcW w:w="2880" w:type="dxa"/>
            <w:tcBorders>
              <w:top w:val="single" w:sz="4" w:space="0" w:color="000000"/>
              <w:left w:val="single" w:sz="4" w:space="0" w:color="000000"/>
              <w:bottom w:val="single" w:sz="4" w:space="0" w:color="000000"/>
              <w:right w:val="nil"/>
            </w:tcBorders>
          </w:tcPr>
          <w:p w14:paraId="56F1EB2A"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19D79914" w14:textId="77777777" w:rsidR="0039271C" w:rsidRPr="00975BFD" w:rsidRDefault="00632768">
            <w:pPr>
              <w:pStyle w:val="TAC"/>
            </w:pPr>
            <w:r w:rsidRPr="00975BFD">
              <w:t>O</w:t>
            </w:r>
          </w:p>
          <w:p w14:paraId="7F18608A" w14:textId="77777777" w:rsidR="0039271C" w:rsidRPr="00975BFD" w:rsidRDefault="00632768">
            <w:pPr>
              <w:pStyle w:val="TAC"/>
              <w:rPr>
                <w:rFonts w:eastAsiaTheme="minorEastAsia"/>
                <w:lang w:eastAsia="zh-CN"/>
              </w:rPr>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NOTE3)</w:t>
            </w:r>
          </w:p>
        </w:tc>
        <w:tc>
          <w:tcPr>
            <w:tcW w:w="4320" w:type="dxa"/>
            <w:tcBorders>
              <w:top w:val="single" w:sz="4" w:space="0" w:color="000000"/>
              <w:left w:val="single" w:sz="4" w:space="0" w:color="000000"/>
              <w:bottom w:val="single" w:sz="4" w:space="0" w:color="000000"/>
              <w:right w:val="single" w:sz="4" w:space="0" w:color="000000"/>
            </w:tcBorders>
          </w:tcPr>
          <w:p w14:paraId="653C8AE3" w14:textId="77777777" w:rsidR="0039271C" w:rsidRPr="00975BFD" w:rsidRDefault="00632768">
            <w:pPr>
              <w:pStyle w:val="TAL"/>
            </w:pPr>
            <w:r w:rsidRPr="00975BFD">
              <w:t>Indicates the cause of QoE metrics request failure</w:t>
            </w:r>
          </w:p>
        </w:tc>
      </w:tr>
      <w:tr w:rsidR="0039271C" w:rsidRPr="00975BFD" w14:paraId="27A7B44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6FBA54D" w14:textId="77777777" w:rsidR="0039271C" w:rsidRPr="00975BFD" w:rsidRDefault="00632768">
            <w:pPr>
              <w:pStyle w:val="TAN"/>
            </w:pPr>
            <w:r w:rsidRPr="00975BFD">
              <w:t>NOTE</w:t>
            </w:r>
            <w:r w:rsidRPr="00975BFD">
              <w:rPr>
                <w:rFonts w:eastAsia="SimSun" w:cs="Arial"/>
                <w:szCs w:val="18"/>
                <w:lang w:eastAsia="zh-CN"/>
              </w:rPr>
              <w:t xml:space="preserve"> </w:t>
            </w:r>
            <w:r w:rsidRPr="00975BFD">
              <w:t>1:</w:t>
            </w:r>
            <w:r w:rsidRPr="00975BFD">
              <w:tab/>
              <w:t>Shall be present if the result is success and shall not be present otherwise.</w:t>
            </w:r>
          </w:p>
          <w:p w14:paraId="4F0133D8" w14:textId="77777777" w:rsidR="0039271C" w:rsidRPr="00975BFD" w:rsidRDefault="00632768">
            <w:pPr>
              <w:pStyle w:val="TAN"/>
            </w:pPr>
            <w:r w:rsidRPr="00975BFD">
              <w:t>NOTE 2:</w:t>
            </w:r>
            <w:r w:rsidRPr="00975BFD">
              <w:tab/>
              <w:t>May only be present if the result is success.</w:t>
            </w:r>
          </w:p>
          <w:p w14:paraId="7C2EBA22" w14:textId="77777777" w:rsidR="0039271C" w:rsidRPr="00975BFD" w:rsidRDefault="00632768">
            <w:pPr>
              <w:pStyle w:val="TAN"/>
            </w:pPr>
            <w:r w:rsidRPr="00975BFD">
              <w:t>NOTE 3:</w:t>
            </w:r>
            <w:r w:rsidRPr="00975BFD">
              <w:tab/>
              <w:t>May only be present if the result is failure.</w:t>
            </w:r>
          </w:p>
        </w:tc>
      </w:tr>
    </w:tbl>
    <w:p w14:paraId="7A8FF98B" w14:textId="77777777" w:rsidR="00D319D1" w:rsidRPr="00975BFD" w:rsidRDefault="00D319D1" w:rsidP="00D319D1">
      <w:bookmarkStart w:id="341" w:name="_Toc134011769"/>
    </w:p>
    <w:p w14:paraId="67BC8A85" w14:textId="7F5BA9DA" w:rsidR="0039271C" w:rsidRPr="00975BFD" w:rsidRDefault="00632768">
      <w:pPr>
        <w:pStyle w:val="Heading4"/>
      </w:pPr>
      <w:bookmarkStart w:id="342" w:name="_Toc170686107"/>
      <w:r w:rsidRPr="00975BFD">
        <w:t>9.</w:t>
      </w:r>
      <w:r w:rsidRPr="00975BFD">
        <w:rPr>
          <w:rFonts w:eastAsiaTheme="minorEastAsia"/>
          <w:lang w:eastAsia="zh-CN"/>
        </w:rPr>
        <w:t>4</w:t>
      </w:r>
      <w:r w:rsidRPr="00975BFD">
        <w:t>.3.7</w:t>
      </w:r>
      <w:r w:rsidRPr="00975BFD">
        <w:tab/>
        <w:t>QoE metrics notification</w:t>
      </w:r>
      <w:bookmarkEnd w:id="341"/>
      <w:bookmarkEnd w:id="342"/>
      <w:r w:rsidRPr="00975BFD">
        <w:t xml:space="preserve"> </w:t>
      </w:r>
    </w:p>
    <w:p w14:paraId="471AF206" w14:textId="77777777" w:rsidR="0039271C" w:rsidRPr="00975BFD" w:rsidRDefault="00632768">
      <w:r w:rsidRPr="00975BFD">
        <w:t>Table 9.</w:t>
      </w:r>
      <w:r w:rsidRPr="00975BFD">
        <w:rPr>
          <w:rFonts w:eastAsiaTheme="minorEastAsia"/>
          <w:lang w:eastAsia="zh-CN"/>
        </w:rPr>
        <w:t>4</w:t>
      </w:r>
      <w:r w:rsidRPr="00975BFD">
        <w:t>.</w:t>
      </w:r>
      <w:r w:rsidRPr="00975BFD">
        <w:rPr>
          <w:rFonts w:eastAsiaTheme="minorEastAsia"/>
          <w:lang w:eastAsia="zh-CN"/>
        </w:rPr>
        <w:t>3</w:t>
      </w:r>
      <w:r w:rsidRPr="00975BFD">
        <w:t>.</w:t>
      </w:r>
      <w:r w:rsidRPr="00975BFD">
        <w:rPr>
          <w:rFonts w:eastAsiaTheme="minorEastAsia"/>
          <w:lang w:eastAsia="zh-CN"/>
        </w:rPr>
        <w:t>7</w:t>
      </w:r>
      <w:r w:rsidRPr="00975BFD">
        <w:t>-1 describes the information elements for the QoE metrics notification from the VAL server to the NSCE server.</w:t>
      </w:r>
    </w:p>
    <w:p w14:paraId="6FC3A49F" w14:textId="77777777" w:rsidR="0039271C" w:rsidRPr="00975BFD" w:rsidRDefault="00632768">
      <w:pPr>
        <w:pStyle w:val="TH"/>
      </w:pPr>
      <w:r w:rsidRPr="00975BFD">
        <w:t>Table 9.</w:t>
      </w:r>
      <w:r w:rsidRPr="00975BFD">
        <w:rPr>
          <w:rFonts w:eastAsiaTheme="minorEastAsia"/>
          <w:lang w:eastAsia="zh-CN"/>
        </w:rPr>
        <w:t>4</w:t>
      </w:r>
      <w:r w:rsidRPr="00975BFD">
        <w:t>.</w:t>
      </w:r>
      <w:r w:rsidRPr="00975BFD">
        <w:rPr>
          <w:rFonts w:eastAsiaTheme="minorEastAsia"/>
          <w:lang w:eastAsia="zh-CN"/>
        </w:rPr>
        <w:t>3</w:t>
      </w:r>
      <w:r w:rsidRPr="00975BFD">
        <w:t>.</w:t>
      </w:r>
      <w:r w:rsidRPr="00975BFD">
        <w:rPr>
          <w:rFonts w:eastAsiaTheme="minorEastAsia"/>
          <w:lang w:eastAsia="zh-CN"/>
        </w:rPr>
        <w:t>7</w:t>
      </w:r>
      <w:r w:rsidRPr="00975BFD">
        <w:t>-1: QoE metrics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2EA6124" w14:textId="77777777">
        <w:trPr>
          <w:jc w:val="center"/>
        </w:trPr>
        <w:tc>
          <w:tcPr>
            <w:tcW w:w="2880" w:type="dxa"/>
            <w:tcBorders>
              <w:top w:val="single" w:sz="4" w:space="0" w:color="000000"/>
              <w:left w:val="single" w:sz="4" w:space="0" w:color="000000"/>
              <w:bottom w:val="single" w:sz="4" w:space="0" w:color="000000"/>
              <w:right w:val="nil"/>
            </w:tcBorders>
          </w:tcPr>
          <w:p w14:paraId="3F8F5CCD"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9E7F3D2"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5281A6D7" w14:textId="77777777" w:rsidR="0039271C" w:rsidRPr="00975BFD" w:rsidRDefault="00632768">
            <w:pPr>
              <w:pStyle w:val="TAH"/>
            </w:pPr>
            <w:r w:rsidRPr="00975BFD">
              <w:t>Description</w:t>
            </w:r>
          </w:p>
        </w:tc>
      </w:tr>
      <w:tr w:rsidR="0039271C" w:rsidRPr="00975BFD" w14:paraId="2F94772C" w14:textId="77777777">
        <w:trPr>
          <w:jc w:val="center"/>
        </w:trPr>
        <w:tc>
          <w:tcPr>
            <w:tcW w:w="2880" w:type="dxa"/>
            <w:tcBorders>
              <w:top w:val="single" w:sz="4" w:space="0" w:color="000000"/>
              <w:left w:val="single" w:sz="4" w:space="0" w:color="000000"/>
              <w:bottom w:val="single" w:sz="4" w:space="0" w:color="000000"/>
              <w:right w:val="nil"/>
            </w:tcBorders>
          </w:tcPr>
          <w:p w14:paraId="049D9685" w14:textId="77777777" w:rsidR="0039271C" w:rsidRPr="00975BFD" w:rsidRDefault="00632768">
            <w:pPr>
              <w:pStyle w:val="TAL"/>
            </w:pPr>
            <w:r w:rsidRPr="00975BFD">
              <w:t>Subscription ID</w:t>
            </w:r>
          </w:p>
        </w:tc>
        <w:tc>
          <w:tcPr>
            <w:tcW w:w="1440" w:type="dxa"/>
            <w:tcBorders>
              <w:top w:val="single" w:sz="4" w:space="0" w:color="000000"/>
              <w:left w:val="single" w:sz="4" w:space="0" w:color="000000"/>
              <w:bottom w:val="single" w:sz="4" w:space="0" w:color="000000"/>
              <w:right w:val="nil"/>
            </w:tcBorders>
          </w:tcPr>
          <w:p w14:paraId="2CA42A22"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0F12E92" w14:textId="77777777" w:rsidR="0039271C" w:rsidRPr="00975BFD" w:rsidRDefault="00632768">
            <w:pPr>
              <w:pStyle w:val="TAL"/>
            </w:pPr>
            <w:r w:rsidRPr="00975BFD">
              <w:t>Indicates that the QoE metrics request was successful.</w:t>
            </w:r>
          </w:p>
        </w:tc>
      </w:tr>
      <w:tr w:rsidR="0039271C" w:rsidRPr="00975BFD" w14:paraId="03588842" w14:textId="77777777">
        <w:trPr>
          <w:jc w:val="center"/>
        </w:trPr>
        <w:tc>
          <w:tcPr>
            <w:tcW w:w="2880" w:type="dxa"/>
            <w:tcBorders>
              <w:top w:val="single" w:sz="4" w:space="0" w:color="000000"/>
              <w:left w:val="single" w:sz="4" w:space="0" w:color="000000"/>
              <w:bottom w:val="single" w:sz="4" w:space="0" w:color="000000"/>
              <w:right w:val="nil"/>
            </w:tcBorders>
          </w:tcPr>
          <w:p w14:paraId="6DACAE8B" w14:textId="77777777" w:rsidR="0039271C" w:rsidRPr="00975BFD" w:rsidRDefault="00632768">
            <w:pPr>
              <w:pStyle w:val="TAL"/>
            </w:pPr>
            <w:r w:rsidRPr="00975BFD">
              <w:t>QoE metrics report</w:t>
            </w:r>
          </w:p>
        </w:tc>
        <w:tc>
          <w:tcPr>
            <w:tcW w:w="1440" w:type="dxa"/>
            <w:tcBorders>
              <w:top w:val="single" w:sz="4" w:space="0" w:color="000000"/>
              <w:left w:val="single" w:sz="4" w:space="0" w:color="000000"/>
              <w:bottom w:val="single" w:sz="4" w:space="0" w:color="000000"/>
              <w:right w:val="nil"/>
            </w:tcBorders>
          </w:tcPr>
          <w:p w14:paraId="14B1095A"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6C0891A" w14:textId="77777777" w:rsidR="0039271C" w:rsidRPr="00975BFD" w:rsidRDefault="00632768">
            <w:pPr>
              <w:pStyle w:val="TAL"/>
            </w:pPr>
            <w:r w:rsidRPr="00975BFD">
              <w:t>List of result values for the observed or computed QoE metrics value.</w:t>
            </w:r>
          </w:p>
        </w:tc>
      </w:tr>
    </w:tbl>
    <w:p w14:paraId="76700F56" w14:textId="77777777" w:rsidR="0039271C" w:rsidRPr="00975BFD" w:rsidRDefault="0039271C">
      <w:pPr>
        <w:rPr>
          <w:rFonts w:eastAsiaTheme="minorEastAsia"/>
          <w:lang w:eastAsia="zh-CN"/>
        </w:rPr>
      </w:pPr>
    </w:p>
    <w:p w14:paraId="44093B65" w14:textId="77777777" w:rsidR="0039271C" w:rsidRPr="00975BFD" w:rsidRDefault="00632768">
      <w:pPr>
        <w:pStyle w:val="Heading4"/>
      </w:pPr>
      <w:bookmarkStart w:id="343" w:name="_Toc134011770"/>
      <w:bookmarkStart w:id="344" w:name="_Toc170686108"/>
      <w:r w:rsidRPr="00975BFD">
        <w:t>9.</w:t>
      </w:r>
      <w:r w:rsidRPr="00975BFD">
        <w:rPr>
          <w:rFonts w:eastAsiaTheme="minorEastAsia"/>
        </w:rPr>
        <w:t>4</w:t>
      </w:r>
      <w:r w:rsidRPr="00975BFD">
        <w:t>.3.8</w:t>
      </w:r>
      <w:r w:rsidRPr="00975BFD">
        <w:tab/>
        <w:t>Network slice LCM recommendation request</w:t>
      </w:r>
      <w:bookmarkEnd w:id="343"/>
      <w:bookmarkEnd w:id="344"/>
    </w:p>
    <w:p w14:paraId="313873EC" w14:textId="77777777" w:rsidR="0039271C" w:rsidRPr="00975BFD" w:rsidRDefault="00632768">
      <w:pPr>
        <w:rPr>
          <w:rFonts w:eastAsia="SimSun"/>
        </w:rPr>
      </w:pPr>
      <w:r w:rsidRPr="00975BFD">
        <w:t xml:space="preserve">Table 9.4.3.8-1 describes information elements for the Network slice LCM recommendation request from the NSCE server to the VAL server. </w:t>
      </w:r>
    </w:p>
    <w:p w14:paraId="5DC40398" w14:textId="77777777" w:rsidR="0039271C" w:rsidRPr="00975BFD" w:rsidRDefault="00632768">
      <w:pPr>
        <w:pStyle w:val="TH"/>
      </w:pPr>
      <w:r w:rsidRPr="00975BFD">
        <w:t>Table 9.</w:t>
      </w:r>
      <w:r w:rsidRPr="00975BFD">
        <w:rPr>
          <w:rFonts w:eastAsiaTheme="minorEastAsia"/>
          <w:lang w:eastAsia="zh-CN"/>
        </w:rPr>
        <w:t>4</w:t>
      </w:r>
      <w:r w:rsidRPr="00975BFD">
        <w:t>.3.</w:t>
      </w:r>
      <w:r w:rsidRPr="00975BFD">
        <w:rPr>
          <w:rFonts w:eastAsiaTheme="minorEastAsia"/>
          <w:lang w:eastAsia="zh-CN"/>
        </w:rPr>
        <w:t>8</w:t>
      </w:r>
      <w:r w:rsidRPr="00975BFD">
        <w:t>-1: Network slice LCM recommendation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8BCA76F" w14:textId="77777777">
        <w:trPr>
          <w:jc w:val="center"/>
        </w:trPr>
        <w:tc>
          <w:tcPr>
            <w:tcW w:w="2880" w:type="dxa"/>
            <w:tcBorders>
              <w:top w:val="single" w:sz="4" w:space="0" w:color="000000"/>
              <w:left w:val="single" w:sz="4" w:space="0" w:color="000000"/>
              <w:bottom w:val="single" w:sz="4" w:space="0" w:color="000000"/>
              <w:right w:val="nil"/>
            </w:tcBorders>
          </w:tcPr>
          <w:p w14:paraId="43CAB669"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2C4ABF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5E060A0E" w14:textId="77777777" w:rsidR="0039271C" w:rsidRPr="00975BFD" w:rsidRDefault="00632768">
            <w:pPr>
              <w:pStyle w:val="TAH"/>
            </w:pPr>
            <w:r w:rsidRPr="00975BFD">
              <w:t>Description</w:t>
            </w:r>
          </w:p>
        </w:tc>
      </w:tr>
      <w:tr w:rsidR="0039271C" w:rsidRPr="00975BFD" w14:paraId="73850B53" w14:textId="77777777">
        <w:trPr>
          <w:jc w:val="center"/>
        </w:trPr>
        <w:tc>
          <w:tcPr>
            <w:tcW w:w="2880" w:type="dxa"/>
            <w:tcBorders>
              <w:top w:val="single" w:sz="4" w:space="0" w:color="000000"/>
              <w:left w:val="single" w:sz="4" w:space="0" w:color="000000"/>
              <w:bottom w:val="single" w:sz="4" w:space="0" w:color="000000"/>
              <w:right w:val="nil"/>
            </w:tcBorders>
          </w:tcPr>
          <w:p w14:paraId="687019D3"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2F9B9EF3"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02DAE51" w14:textId="77777777" w:rsidR="0039271C" w:rsidRPr="00975BFD" w:rsidRDefault="00632768">
            <w:pPr>
              <w:pStyle w:val="TAL"/>
            </w:pPr>
            <w:r w:rsidRPr="00975BFD">
              <w:t>Unique identifier of the requestor (i.e. NSCE server ID).</w:t>
            </w:r>
          </w:p>
        </w:tc>
      </w:tr>
      <w:tr w:rsidR="0039271C" w:rsidRPr="00975BFD" w14:paraId="4868F270" w14:textId="77777777">
        <w:trPr>
          <w:jc w:val="center"/>
        </w:trPr>
        <w:tc>
          <w:tcPr>
            <w:tcW w:w="2880" w:type="dxa"/>
            <w:tcBorders>
              <w:top w:val="single" w:sz="4" w:space="0" w:color="000000"/>
              <w:left w:val="single" w:sz="4" w:space="0" w:color="000000"/>
              <w:bottom w:val="single" w:sz="4" w:space="0" w:color="000000"/>
              <w:right w:val="nil"/>
            </w:tcBorders>
          </w:tcPr>
          <w:p w14:paraId="52106E4E"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5B64980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D2826E5" w14:textId="77777777" w:rsidR="0039271C" w:rsidRPr="00975BFD" w:rsidRDefault="00632768">
            <w:pPr>
              <w:pStyle w:val="TAL"/>
            </w:pPr>
            <w:r w:rsidRPr="00975BFD">
              <w:t>Security credentials resulting from a successful authorization.</w:t>
            </w:r>
          </w:p>
        </w:tc>
      </w:tr>
      <w:tr w:rsidR="0039271C" w:rsidRPr="00975BFD" w14:paraId="17F2ADA2" w14:textId="77777777">
        <w:trPr>
          <w:trHeight w:val="90"/>
          <w:jc w:val="center"/>
        </w:trPr>
        <w:tc>
          <w:tcPr>
            <w:tcW w:w="2880" w:type="dxa"/>
            <w:tcBorders>
              <w:top w:val="single" w:sz="4" w:space="0" w:color="000000"/>
              <w:left w:val="single" w:sz="4" w:space="0" w:color="000000"/>
              <w:bottom w:val="single" w:sz="4" w:space="0" w:color="000000"/>
              <w:right w:val="nil"/>
            </w:tcBorders>
          </w:tcPr>
          <w:p w14:paraId="7D2984F5" w14:textId="77777777" w:rsidR="0039271C" w:rsidRPr="00975BFD" w:rsidRDefault="00632768">
            <w:pPr>
              <w:pStyle w:val="TAL"/>
            </w:pPr>
            <w:r w:rsidRPr="00975BFD">
              <w:t>Network slice LCM recommendation</w:t>
            </w:r>
          </w:p>
        </w:tc>
        <w:tc>
          <w:tcPr>
            <w:tcW w:w="1440" w:type="dxa"/>
            <w:tcBorders>
              <w:top w:val="single" w:sz="4" w:space="0" w:color="000000"/>
              <w:left w:val="single" w:sz="4" w:space="0" w:color="000000"/>
              <w:bottom w:val="single" w:sz="4" w:space="0" w:color="000000"/>
              <w:right w:val="nil"/>
            </w:tcBorders>
          </w:tcPr>
          <w:p w14:paraId="3CDE95C7"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224C6FD" w14:textId="77777777" w:rsidR="0039271C" w:rsidRPr="00975BFD" w:rsidRDefault="00632768">
            <w:pPr>
              <w:pStyle w:val="TAL"/>
            </w:pPr>
            <w:r w:rsidRPr="00975BFD">
              <w:t>Recommended network slice lifecycle management operation</w:t>
            </w:r>
          </w:p>
        </w:tc>
      </w:tr>
      <w:tr w:rsidR="0039271C" w:rsidRPr="00975BFD" w14:paraId="7E6D6739" w14:textId="77777777">
        <w:trPr>
          <w:trHeight w:val="90"/>
          <w:jc w:val="center"/>
        </w:trPr>
        <w:tc>
          <w:tcPr>
            <w:tcW w:w="2880" w:type="dxa"/>
            <w:tcBorders>
              <w:top w:val="single" w:sz="4" w:space="0" w:color="000000"/>
              <w:left w:val="single" w:sz="4" w:space="0" w:color="000000"/>
              <w:bottom w:val="single" w:sz="4" w:space="0" w:color="000000"/>
              <w:right w:val="nil"/>
            </w:tcBorders>
          </w:tcPr>
          <w:p w14:paraId="53FBCB89" w14:textId="77777777" w:rsidR="0039271C" w:rsidRPr="00975BFD" w:rsidRDefault="00632768">
            <w:pPr>
              <w:pStyle w:val="TAL"/>
            </w:pPr>
            <w:r w:rsidRPr="00975BFD">
              <w:t>&gt;</w:t>
            </w:r>
            <w:r w:rsidRPr="00975BFD">
              <w:rPr>
                <w:rFonts w:eastAsia="SimSun"/>
              </w:rPr>
              <w:t xml:space="preserve"> Network slice related Identifier(s)</w:t>
            </w:r>
            <w:r w:rsidRPr="00975BFD">
              <w:t xml:space="preserve"> </w:t>
            </w:r>
          </w:p>
        </w:tc>
        <w:tc>
          <w:tcPr>
            <w:tcW w:w="1440" w:type="dxa"/>
            <w:tcBorders>
              <w:top w:val="single" w:sz="4" w:space="0" w:color="000000"/>
              <w:left w:val="single" w:sz="4" w:space="0" w:color="000000"/>
              <w:bottom w:val="single" w:sz="4" w:space="0" w:color="000000"/>
              <w:right w:val="nil"/>
            </w:tcBorders>
          </w:tcPr>
          <w:p w14:paraId="7DBC1CA2"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4A37933" w14:textId="77777777" w:rsidR="0039271C" w:rsidRPr="00975BFD" w:rsidRDefault="00632768">
            <w:pPr>
              <w:pStyle w:val="TAL"/>
            </w:pPr>
            <w:r w:rsidRPr="00975BFD">
              <w:rPr>
                <w:kern w:val="2"/>
              </w:rPr>
              <w:t>Identifier of the network slice</w:t>
            </w:r>
          </w:p>
        </w:tc>
      </w:tr>
      <w:tr w:rsidR="0039271C" w:rsidRPr="00975BFD" w14:paraId="1A1206AA" w14:textId="77777777">
        <w:trPr>
          <w:trHeight w:val="90"/>
          <w:jc w:val="center"/>
        </w:trPr>
        <w:tc>
          <w:tcPr>
            <w:tcW w:w="2880" w:type="dxa"/>
            <w:tcBorders>
              <w:top w:val="single" w:sz="4" w:space="0" w:color="000000"/>
              <w:left w:val="single" w:sz="4" w:space="0" w:color="000000"/>
              <w:bottom w:val="single" w:sz="4" w:space="0" w:color="000000"/>
              <w:right w:val="nil"/>
            </w:tcBorders>
          </w:tcPr>
          <w:p w14:paraId="461E03C5" w14:textId="77777777" w:rsidR="0039271C" w:rsidRPr="00975BFD" w:rsidRDefault="00632768">
            <w:pPr>
              <w:pStyle w:val="TAL"/>
            </w:pPr>
            <w:r w:rsidRPr="00975BFD">
              <w:t xml:space="preserve">&gt;Recommend network slice LCM action </w:t>
            </w:r>
          </w:p>
        </w:tc>
        <w:tc>
          <w:tcPr>
            <w:tcW w:w="1440" w:type="dxa"/>
            <w:tcBorders>
              <w:top w:val="single" w:sz="4" w:space="0" w:color="000000"/>
              <w:left w:val="single" w:sz="4" w:space="0" w:color="000000"/>
              <w:bottom w:val="single" w:sz="4" w:space="0" w:color="000000"/>
              <w:right w:val="nil"/>
            </w:tcBorders>
          </w:tcPr>
          <w:p w14:paraId="08838565"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8A12B97" w14:textId="77777777" w:rsidR="0039271C" w:rsidRPr="00975BFD" w:rsidRDefault="00632768">
            <w:pPr>
              <w:pStyle w:val="TAL"/>
            </w:pPr>
            <w:r w:rsidRPr="00975BFD">
              <w:t>Recommend network slice LCM action(i.e. modifying the configuration, allocating a network slice)</w:t>
            </w:r>
          </w:p>
        </w:tc>
      </w:tr>
      <w:tr w:rsidR="0039271C" w:rsidRPr="00975BFD" w14:paraId="5D1C374B" w14:textId="77777777">
        <w:trPr>
          <w:trHeight w:val="90"/>
          <w:jc w:val="center"/>
        </w:trPr>
        <w:tc>
          <w:tcPr>
            <w:tcW w:w="2880" w:type="dxa"/>
            <w:tcBorders>
              <w:top w:val="single" w:sz="4" w:space="0" w:color="000000"/>
              <w:left w:val="single" w:sz="4" w:space="0" w:color="000000"/>
              <w:bottom w:val="single" w:sz="4" w:space="0" w:color="000000"/>
              <w:right w:val="nil"/>
            </w:tcBorders>
          </w:tcPr>
          <w:p w14:paraId="4096742F" w14:textId="77777777" w:rsidR="0039271C" w:rsidRPr="00975BFD" w:rsidRDefault="00632768">
            <w:pPr>
              <w:pStyle w:val="TAL"/>
            </w:pPr>
            <w:r w:rsidRPr="00975BFD">
              <w:t>&gt;Network slice information</w:t>
            </w:r>
          </w:p>
        </w:tc>
        <w:tc>
          <w:tcPr>
            <w:tcW w:w="1440" w:type="dxa"/>
            <w:tcBorders>
              <w:top w:val="single" w:sz="4" w:space="0" w:color="000000"/>
              <w:left w:val="single" w:sz="4" w:space="0" w:color="000000"/>
              <w:bottom w:val="single" w:sz="4" w:space="0" w:color="000000"/>
              <w:right w:val="nil"/>
            </w:tcBorders>
          </w:tcPr>
          <w:p w14:paraId="66F4136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C993893" w14:textId="77777777" w:rsidR="0039271C" w:rsidRPr="00975BFD" w:rsidRDefault="00632768">
            <w:pPr>
              <w:pStyle w:val="TAL"/>
            </w:pPr>
            <w:r w:rsidRPr="00975BFD">
              <w:t xml:space="preserve">Network slice information if the action is taken(i.e. NEST) </w:t>
            </w:r>
          </w:p>
        </w:tc>
      </w:tr>
    </w:tbl>
    <w:p w14:paraId="014C587D" w14:textId="77777777" w:rsidR="00D319D1" w:rsidRPr="00975BFD" w:rsidRDefault="00D319D1" w:rsidP="00D319D1">
      <w:bookmarkStart w:id="345" w:name="_Toc134011771"/>
    </w:p>
    <w:p w14:paraId="1E82148F" w14:textId="58925825" w:rsidR="0039271C" w:rsidRPr="00975BFD" w:rsidRDefault="00632768">
      <w:pPr>
        <w:pStyle w:val="Heading4"/>
      </w:pPr>
      <w:bookmarkStart w:id="346" w:name="_Toc170686109"/>
      <w:r w:rsidRPr="00975BFD">
        <w:t>9.</w:t>
      </w:r>
      <w:r w:rsidRPr="00975BFD">
        <w:rPr>
          <w:rFonts w:eastAsiaTheme="minorEastAsia"/>
        </w:rPr>
        <w:t>4</w:t>
      </w:r>
      <w:r w:rsidRPr="00975BFD">
        <w:t>.3.9</w:t>
      </w:r>
      <w:r w:rsidRPr="00975BFD">
        <w:tab/>
        <w:t>Network slice LCM recommendation response</w:t>
      </w:r>
      <w:bookmarkEnd w:id="345"/>
      <w:bookmarkEnd w:id="346"/>
      <w:r w:rsidRPr="00975BFD">
        <w:t xml:space="preserve"> </w:t>
      </w:r>
    </w:p>
    <w:p w14:paraId="7F5B8365" w14:textId="77777777" w:rsidR="0039271C" w:rsidRPr="00975BFD" w:rsidRDefault="00632768">
      <w:r w:rsidRPr="00975BFD">
        <w:t>Table 9.</w:t>
      </w:r>
      <w:r w:rsidRPr="00975BFD">
        <w:rPr>
          <w:rFonts w:eastAsiaTheme="minorEastAsia"/>
          <w:lang w:eastAsia="zh-CN"/>
        </w:rPr>
        <w:t>4</w:t>
      </w:r>
      <w:r w:rsidRPr="00975BFD">
        <w:t>.3.</w:t>
      </w:r>
      <w:r w:rsidRPr="00975BFD">
        <w:rPr>
          <w:rFonts w:eastAsiaTheme="minorEastAsia"/>
          <w:lang w:eastAsia="zh-CN"/>
        </w:rPr>
        <w:t>9</w:t>
      </w:r>
      <w:r w:rsidRPr="00975BFD">
        <w:t>-1 describes the information elements for the Network slice LCM recommendation response from the VAL server to the NSCE server.</w:t>
      </w:r>
    </w:p>
    <w:p w14:paraId="74CCA489" w14:textId="77777777" w:rsidR="0039271C" w:rsidRPr="00975BFD" w:rsidRDefault="00632768">
      <w:pPr>
        <w:pStyle w:val="TH"/>
      </w:pPr>
      <w:r w:rsidRPr="00975BFD">
        <w:t>Table 9.</w:t>
      </w:r>
      <w:r w:rsidRPr="00975BFD">
        <w:rPr>
          <w:rFonts w:eastAsiaTheme="minorEastAsia"/>
        </w:rPr>
        <w:t>4</w:t>
      </w:r>
      <w:r w:rsidRPr="00975BFD">
        <w:t>.3.</w:t>
      </w:r>
      <w:r w:rsidRPr="00975BFD">
        <w:rPr>
          <w:rFonts w:eastAsiaTheme="minorEastAsia"/>
          <w:szCs w:val="18"/>
        </w:rPr>
        <w:t>9</w:t>
      </w:r>
      <w:r w:rsidRPr="00975BFD">
        <w:t>-1: Network slice LCM recommendation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5327BCA" w14:textId="77777777">
        <w:trPr>
          <w:jc w:val="center"/>
        </w:trPr>
        <w:tc>
          <w:tcPr>
            <w:tcW w:w="2880" w:type="dxa"/>
            <w:tcBorders>
              <w:top w:val="single" w:sz="4" w:space="0" w:color="000000"/>
              <w:left w:val="single" w:sz="4" w:space="0" w:color="000000"/>
              <w:bottom w:val="single" w:sz="4" w:space="0" w:color="000000"/>
              <w:right w:val="nil"/>
            </w:tcBorders>
          </w:tcPr>
          <w:p w14:paraId="69D11CDE"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164D6FA8"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3C12EF0" w14:textId="77777777" w:rsidR="0039271C" w:rsidRPr="00975BFD" w:rsidRDefault="00632768">
            <w:pPr>
              <w:pStyle w:val="TAH"/>
            </w:pPr>
            <w:r w:rsidRPr="00975BFD">
              <w:t>Description</w:t>
            </w:r>
          </w:p>
        </w:tc>
      </w:tr>
      <w:tr w:rsidR="0039271C" w:rsidRPr="00975BFD" w14:paraId="6D0A2B10" w14:textId="77777777">
        <w:trPr>
          <w:jc w:val="center"/>
        </w:trPr>
        <w:tc>
          <w:tcPr>
            <w:tcW w:w="2880" w:type="dxa"/>
            <w:tcBorders>
              <w:top w:val="single" w:sz="4" w:space="0" w:color="000000"/>
              <w:left w:val="single" w:sz="4" w:space="0" w:color="000000"/>
              <w:bottom w:val="single" w:sz="4" w:space="0" w:color="000000"/>
              <w:right w:val="nil"/>
            </w:tcBorders>
          </w:tcPr>
          <w:p w14:paraId="4CC3BC9D" w14:textId="77777777" w:rsidR="0039271C" w:rsidRPr="00975BFD" w:rsidRDefault="00632768">
            <w:pPr>
              <w:pStyle w:val="TAL"/>
            </w:pPr>
            <w:r w:rsidRPr="00975BFD">
              <w:rPr>
                <w:rFonts w:eastAsiaTheme="minorEastAsia"/>
                <w:lang w:eastAsia="zh-CN"/>
              </w:rPr>
              <w:t>Result</w:t>
            </w:r>
          </w:p>
        </w:tc>
        <w:tc>
          <w:tcPr>
            <w:tcW w:w="1440" w:type="dxa"/>
            <w:tcBorders>
              <w:top w:val="single" w:sz="4" w:space="0" w:color="000000"/>
              <w:left w:val="single" w:sz="4" w:space="0" w:color="000000"/>
              <w:bottom w:val="single" w:sz="4" w:space="0" w:color="000000"/>
              <w:right w:val="nil"/>
            </w:tcBorders>
          </w:tcPr>
          <w:p w14:paraId="0C27B0C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9B55852" w14:textId="77777777" w:rsidR="0039271C" w:rsidRPr="00975BFD" w:rsidRDefault="00632768">
            <w:pPr>
              <w:pStyle w:val="TAL"/>
            </w:pPr>
            <w:r w:rsidRPr="00975BFD">
              <w:t>Indicates that the Network slice LCM recommendation request was accepted or not.</w:t>
            </w:r>
          </w:p>
        </w:tc>
      </w:tr>
      <w:tr w:rsidR="0039271C" w:rsidRPr="00975BFD" w14:paraId="26B99BC9" w14:textId="77777777">
        <w:trPr>
          <w:jc w:val="center"/>
        </w:trPr>
        <w:tc>
          <w:tcPr>
            <w:tcW w:w="2880" w:type="dxa"/>
            <w:tcBorders>
              <w:top w:val="single" w:sz="4" w:space="0" w:color="000000"/>
              <w:left w:val="single" w:sz="4" w:space="0" w:color="000000"/>
              <w:bottom w:val="single" w:sz="4" w:space="0" w:color="000000"/>
              <w:right w:val="nil"/>
            </w:tcBorders>
          </w:tcPr>
          <w:p w14:paraId="3A22E685" w14:textId="77777777" w:rsidR="0039271C" w:rsidRPr="00975BFD" w:rsidRDefault="00632768">
            <w:pPr>
              <w:pStyle w:val="TAL"/>
              <w:rPr>
                <w:rFonts w:eastAsiaTheme="minorEastAsia"/>
                <w:lang w:eastAsia="zh-CN"/>
              </w:rPr>
            </w:pPr>
            <w:r w:rsidRPr="00975BFD">
              <w:t>&gt; Cause</w:t>
            </w:r>
          </w:p>
        </w:tc>
        <w:tc>
          <w:tcPr>
            <w:tcW w:w="1440" w:type="dxa"/>
            <w:tcBorders>
              <w:top w:val="single" w:sz="4" w:space="0" w:color="000000"/>
              <w:left w:val="single" w:sz="4" w:space="0" w:color="000000"/>
              <w:bottom w:val="single" w:sz="4" w:space="0" w:color="000000"/>
              <w:right w:val="nil"/>
            </w:tcBorders>
          </w:tcPr>
          <w:p w14:paraId="67F250C2" w14:textId="77777777" w:rsidR="0039271C" w:rsidRPr="00975BFD" w:rsidRDefault="00632768">
            <w:pPr>
              <w:pStyle w:val="TAC"/>
              <w:rPr>
                <w:szCs w:val="18"/>
              </w:rPr>
            </w:pPr>
            <w:r w:rsidRPr="00975BFD">
              <w:t>O</w:t>
            </w:r>
          </w:p>
          <w:p w14:paraId="56111783" w14:textId="77777777" w:rsidR="0039271C" w:rsidRPr="00975BFD" w:rsidRDefault="00632768">
            <w:pPr>
              <w:pStyle w:val="TAC"/>
            </w:pPr>
            <w:r w:rsidRPr="00975BFD">
              <w:t>(</w:t>
            </w:r>
            <w:r w:rsidRPr="00975BFD">
              <w:rPr>
                <w:rFonts w:eastAsiaTheme="minorEastAsia"/>
                <w:kern w:val="2"/>
                <w:lang w:eastAsia="zh-CN"/>
              </w:rPr>
              <w:t>see </w:t>
            </w:r>
            <w:r w:rsidRPr="00975BFD">
              <w:t>NOTE)</w:t>
            </w:r>
          </w:p>
        </w:tc>
        <w:tc>
          <w:tcPr>
            <w:tcW w:w="4320" w:type="dxa"/>
            <w:tcBorders>
              <w:top w:val="single" w:sz="4" w:space="0" w:color="000000"/>
              <w:left w:val="single" w:sz="4" w:space="0" w:color="000000"/>
              <w:bottom w:val="single" w:sz="4" w:space="0" w:color="000000"/>
              <w:right w:val="single" w:sz="4" w:space="0" w:color="000000"/>
            </w:tcBorders>
          </w:tcPr>
          <w:p w14:paraId="68BFF226" w14:textId="77777777" w:rsidR="0039271C" w:rsidRPr="00975BFD" w:rsidRDefault="00632768">
            <w:pPr>
              <w:pStyle w:val="TAL"/>
            </w:pPr>
            <w:r w:rsidRPr="00975BFD">
              <w:t>Indicates the cause of failure.</w:t>
            </w:r>
          </w:p>
        </w:tc>
      </w:tr>
      <w:tr w:rsidR="0039271C" w:rsidRPr="00975BFD" w14:paraId="6A6846C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99A2AC9" w14:textId="77777777" w:rsidR="0039271C" w:rsidRPr="00975BFD" w:rsidRDefault="00632768">
            <w:pPr>
              <w:pStyle w:val="TAL"/>
            </w:pPr>
            <w:r w:rsidRPr="00975BFD">
              <w:t>NOTE:</w:t>
            </w:r>
            <w:r w:rsidRPr="00975BFD">
              <w:tab/>
              <w:t>May only be present if the result is failure.</w:t>
            </w:r>
          </w:p>
        </w:tc>
      </w:tr>
    </w:tbl>
    <w:p w14:paraId="0AA85514" w14:textId="77777777" w:rsidR="00D319D1" w:rsidRPr="00975BFD" w:rsidRDefault="00D319D1" w:rsidP="00D319D1">
      <w:bookmarkStart w:id="347" w:name="_Toc134011772"/>
    </w:p>
    <w:p w14:paraId="3D6FE708" w14:textId="4FD071BE" w:rsidR="0039271C" w:rsidRPr="00975BFD" w:rsidRDefault="00632768">
      <w:pPr>
        <w:pStyle w:val="Heading3"/>
      </w:pPr>
      <w:bookmarkStart w:id="348" w:name="_Toc170686110"/>
      <w:r w:rsidRPr="00975BFD">
        <w:t>9.</w:t>
      </w:r>
      <w:r w:rsidRPr="00975BFD">
        <w:rPr>
          <w:rFonts w:eastAsiaTheme="minorEastAsia"/>
          <w:lang w:eastAsia="zh-CN"/>
        </w:rPr>
        <w:t>4</w:t>
      </w:r>
      <w:r w:rsidRPr="00975BFD">
        <w:t>.4</w:t>
      </w:r>
      <w:r w:rsidRPr="00975BFD">
        <w:tab/>
        <w:t>APIs</w:t>
      </w:r>
      <w:bookmarkEnd w:id="347"/>
      <w:bookmarkEnd w:id="348"/>
      <w:r w:rsidRPr="00975BFD">
        <w:t xml:space="preserve"> </w:t>
      </w:r>
    </w:p>
    <w:p w14:paraId="08FEF43A" w14:textId="77777777" w:rsidR="0039271C" w:rsidRPr="00975BFD" w:rsidRDefault="00632768">
      <w:pPr>
        <w:pStyle w:val="Heading4"/>
      </w:pPr>
      <w:bookmarkStart w:id="349" w:name="_Toc134011773"/>
      <w:bookmarkStart w:id="350" w:name="_Toc170686111"/>
      <w:r w:rsidRPr="00975BFD">
        <w:t>9.</w:t>
      </w:r>
      <w:r w:rsidRPr="00975BFD">
        <w:rPr>
          <w:rFonts w:eastAsiaTheme="minorEastAsia"/>
        </w:rPr>
        <w:t>4</w:t>
      </w:r>
      <w:r w:rsidRPr="00975BFD">
        <w:t>.4.1</w:t>
      </w:r>
      <w:r w:rsidRPr="00975BFD">
        <w:tab/>
        <w:t>General</w:t>
      </w:r>
      <w:bookmarkEnd w:id="349"/>
      <w:bookmarkEnd w:id="350"/>
    </w:p>
    <w:p w14:paraId="37EC1223" w14:textId="77777777" w:rsidR="0039271C" w:rsidRPr="00975BFD" w:rsidRDefault="00632768">
      <w:r w:rsidRPr="00975BFD">
        <w:t>Table 9.</w:t>
      </w:r>
      <w:r w:rsidRPr="00975BFD">
        <w:rPr>
          <w:rFonts w:eastAsiaTheme="minorEastAsia"/>
          <w:lang w:eastAsia="zh-CN"/>
        </w:rPr>
        <w:t>4</w:t>
      </w:r>
      <w:r w:rsidRPr="00975BFD">
        <w:t xml:space="preserve">.4.1-1 illustrates the API for application layer network slice </w:t>
      </w:r>
      <w:r w:rsidRPr="00975BFD">
        <w:rPr>
          <w:rFonts w:eastAsiaTheme="minorEastAsia"/>
          <w:lang w:eastAsia="zh-CN"/>
        </w:rPr>
        <w:t xml:space="preserve">lifecycle </w:t>
      </w:r>
      <w:r w:rsidRPr="00975BFD">
        <w:t>management.</w:t>
      </w:r>
    </w:p>
    <w:p w14:paraId="7680A3F9" w14:textId="77777777" w:rsidR="0039271C" w:rsidRPr="00975BFD" w:rsidRDefault="00632768">
      <w:pPr>
        <w:pStyle w:val="TH"/>
      </w:pPr>
      <w:r w:rsidRPr="00975BFD">
        <w:t>Table 9.</w:t>
      </w:r>
      <w:r w:rsidRPr="00975BFD">
        <w:rPr>
          <w:rFonts w:eastAsiaTheme="minorEastAsia"/>
          <w:lang w:eastAsia="zh-CN"/>
        </w:rPr>
        <w:t>4</w:t>
      </w:r>
      <w:r w:rsidRPr="00975BFD">
        <w:t xml:space="preserve">.4.1-1: API for application layer network slice </w:t>
      </w:r>
      <w:r w:rsidRPr="00975BFD">
        <w:rPr>
          <w:rFonts w:eastAsiaTheme="minorEastAsia"/>
          <w:lang w:eastAsia="zh-CN"/>
        </w:rPr>
        <w:t xml:space="preserve">lifecycle </w:t>
      </w:r>
      <w:r w:rsidRPr="00975BFD">
        <w:t>management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8"/>
        <w:gridCol w:w="1863"/>
        <w:gridCol w:w="1877"/>
        <w:gridCol w:w="1628"/>
      </w:tblGrid>
      <w:tr w:rsidR="0039271C" w:rsidRPr="00975BFD" w14:paraId="07676292"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401F90CD" w14:textId="77777777" w:rsidR="0039271C" w:rsidRPr="00975BFD" w:rsidRDefault="00632768">
            <w:pPr>
              <w:pStyle w:val="TAH"/>
            </w:pPr>
            <w:r w:rsidRPr="00975BFD">
              <w:t>API Name</w:t>
            </w:r>
          </w:p>
        </w:tc>
        <w:tc>
          <w:tcPr>
            <w:tcW w:w="1885" w:type="dxa"/>
            <w:tcBorders>
              <w:top w:val="single" w:sz="4" w:space="0" w:color="auto"/>
              <w:left w:val="single" w:sz="4" w:space="0" w:color="auto"/>
              <w:bottom w:val="single" w:sz="4" w:space="0" w:color="auto"/>
              <w:right w:val="single" w:sz="4" w:space="0" w:color="auto"/>
            </w:tcBorders>
          </w:tcPr>
          <w:p w14:paraId="1602E05E" w14:textId="77777777" w:rsidR="0039271C" w:rsidRPr="00975BFD" w:rsidRDefault="00632768">
            <w:pPr>
              <w:pStyle w:val="TAH"/>
            </w:pPr>
            <w:r w:rsidRPr="00975BFD">
              <w:t>API Operations</w:t>
            </w:r>
          </w:p>
        </w:tc>
        <w:tc>
          <w:tcPr>
            <w:tcW w:w="1877" w:type="dxa"/>
            <w:tcBorders>
              <w:top w:val="single" w:sz="4" w:space="0" w:color="auto"/>
              <w:left w:val="single" w:sz="4" w:space="0" w:color="auto"/>
              <w:bottom w:val="single" w:sz="4" w:space="0" w:color="auto"/>
              <w:right w:val="single" w:sz="4" w:space="0" w:color="auto"/>
            </w:tcBorders>
          </w:tcPr>
          <w:p w14:paraId="07662C1A" w14:textId="77777777" w:rsidR="0039271C" w:rsidRPr="00975BFD" w:rsidRDefault="00632768">
            <w:pPr>
              <w:pStyle w:val="TAH"/>
              <w:rPr>
                <w:szCs w:val="18"/>
              </w:rPr>
            </w:pPr>
            <w:r w:rsidRPr="00975BFD">
              <w:t>Operation</w:t>
            </w:r>
          </w:p>
          <w:p w14:paraId="75B68C87" w14:textId="77777777" w:rsidR="0039271C" w:rsidRPr="00975BFD" w:rsidRDefault="00632768">
            <w:pPr>
              <w:pStyle w:val="TAH"/>
            </w:pPr>
            <w:r w:rsidRPr="00975BFD">
              <w:t>Semantics</w:t>
            </w:r>
          </w:p>
        </w:tc>
        <w:tc>
          <w:tcPr>
            <w:tcW w:w="1638" w:type="dxa"/>
            <w:tcBorders>
              <w:top w:val="single" w:sz="4" w:space="0" w:color="auto"/>
              <w:left w:val="single" w:sz="4" w:space="0" w:color="auto"/>
              <w:bottom w:val="single" w:sz="4" w:space="0" w:color="auto"/>
              <w:right w:val="single" w:sz="4" w:space="0" w:color="auto"/>
            </w:tcBorders>
          </w:tcPr>
          <w:p w14:paraId="773A01E3" w14:textId="77777777" w:rsidR="0039271C" w:rsidRPr="00975BFD" w:rsidRDefault="00632768">
            <w:pPr>
              <w:pStyle w:val="TAH"/>
            </w:pPr>
            <w:r w:rsidRPr="00975BFD">
              <w:t>Consumer(s)</w:t>
            </w:r>
          </w:p>
        </w:tc>
      </w:tr>
      <w:tr w:rsidR="0039271C" w:rsidRPr="00975BFD" w14:paraId="737CC6B4" w14:textId="77777777">
        <w:trPr>
          <w:jc w:val="center"/>
        </w:trPr>
        <w:tc>
          <w:tcPr>
            <w:tcW w:w="3526" w:type="dxa"/>
            <w:vMerge w:val="restart"/>
            <w:tcBorders>
              <w:top w:val="nil"/>
              <w:left w:val="single" w:sz="4" w:space="0" w:color="auto"/>
              <w:bottom w:val="single" w:sz="4" w:space="0" w:color="auto"/>
              <w:right w:val="single" w:sz="4" w:space="0" w:color="auto"/>
            </w:tcBorders>
          </w:tcPr>
          <w:p w14:paraId="243D2D51" w14:textId="77777777" w:rsidR="0039271C" w:rsidRPr="00975BFD" w:rsidRDefault="00632768">
            <w:pPr>
              <w:pStyle w:val="TAL"/>
              <w:rPr>
                <w:szCs w:val="18"/>
              </w:rPr>
            </w:pPr>
            <w:r w:rsidRPr="00975BFD">
              <w:t>SS_NSCE_</w:t>
            </w:r>
            <w:r w:rsidRPr="00975BFD">
              <w:rPr>
                <w:rFonts w:cs="Arial"/>
              </w:rPr>
              <w:t>AppLayer</w:t>
            </w:r>
            <w:r w:rsidRPr="00975BFD">
              <w:t>NSLCM</w:t>
            </w:r>
          </w:p>
          <w:p w14:paraId="5A0051B1" w14:textId="77777777" w:rsidR="0039271C" w:rsidRPr="00975BFD" w:rsidRDefault="00632768">
            <w:pPr>
              <w:pStyle w:val="TAL"/>
            </w:pPr>
            <w:r w:rsidRPr="00975BFD">
              <w:t xml:space="preserve"> </w:t>
            </w:r>
          </w:p>
        </w:tc>
        <w:tc>
          <w:tcPr>
            <w:tcW w:w="1885" w:type="dxa"/>
            <w:tcBorders>
              <w:top w:val="single" w:sz="4" w:space="0" w:color="auto"/>
              <w:left w:val="single" w:sz="4" w:space="0" w:color="auto"/>
              <w:bottom w:val="single" w:sz="4" w:space="0" w:color="auto"/>
              <w:right w:val="single" w:sz="4" w:space="0" w:color="auto"/>
            </w:tcBorders>
          </w:tcPr>
          <w:p w14:paraId="594AE843" w14:textId="77777777" w:rsidR="0039271C" w:rsidRPr="00975BFD" w:rsidRDefault="00632768">
            <w:pPr>
              <w:pStyle w:val="TAL"/>
            </w:pPr>
            <w:r w:rsidRPr="00975BFD">
              <w:t>Subscribe</w:t>
            </w:r>
          </w:p>
        </w:tc>
        <w:tc>
          <w:tcPr>
            <w:tcW w:w="1877" w:type="dxa"/>
            <w:tcBorders>
              <w:top w:val="single" w:sz="4" w:space="0" w:color="auto"/>
              <w:left w:val="single" w:sz="4" w:space="0" w:color="auto"/>
              <w:bottom w:val="single" w:sz="4" w:space="0" w:color="auto"/>
              <w:right w:val="single" w:sz="4" w:space="0" w:color="auto"/>
            </w:tcBorders>
          </w:tcPr>
          <w:p w14:paraId="29BD40F0" w14:textId="77777777" w:rsidR="0039271C" w:rsidRPr="00975BFD" w:rsidRDefault="00632768">
            <w:pPr>
              <w:pStyle w:val="TAL"/>
            </w:pPr>
            <w:r w:rsidRPr="00975BFD">
              <w:t>Subscribe/Response</w:t>
            </w:r>
          </w:p>
        </w:tc>
        <w:tc>
          <w:tcPr>
            <w:tcW w:w="1638" w:type="dxa"/>
            <w:tcBorders>
              <w:top w:val="single" w:sz="4" w:space="0" w:color="auto"/>
              <w:left w:val="single" w:sz="4" w:space="0" w:color="auto"/>
              <w:bottom w:val="single" w:sz="4" w:space="0" w:color="auto"/>
              <w:right w:val="single" w:sz="4" w:space="0" w:color="auto"/>
            </w:tcBorders>
          </w:tcPr>
          <w:p w14:paraId="5C70EE8F" w14:textId="77777777" w:rsidR="0039271C" w:rsidRPr="00975BFD" w:rsidRDefault="00632768">
            <w:pPr>
              <w:pStyle w:val="TAL"/>
            </w:pPr>
            <w:r w:rsidRPr="00975BFD">
              <w:t>VAL server</w:t>
            </w:r>
          </w:p>
        </w:tc>
      </w:tr>
      <w:tr w:rsidR="0039271C" w:rsidRPr="00975BFD" w14:paraId="57596B28"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14DFD0AB" w14:textId="77777777" w:rsidR="0039271C" w:rsidRPr="00975BFD" w:rsidRDefault="0039271C">
            <w:pPr>
              <w:spacing w:after="0"/>
              <w:rPr>
                <w:rFonts w:ascii="Arial" w:eastAsia="SimSun" w:hAnsi="Arial" w:cs="Arial"/>
                <w:sz w:val="18"/>
                <w:szCs w:val="18"/>
              </w:rPr>
            </w:pPr>
          </w:p>
        </w:tc>
        <w:tc>
          <w:tcPr>
            <w:tcW w:w="1885" w:type="dxa"/>
            <w:tcBorders>
              <w:top w:val="single" w:sz="4" w:space="0" w:color="auto"/>
              <w:left w:val="single" w:sz="4" w:space="0" w:color="auto"/>
              <w:bottom w:val="single" w:sz="4" w:space="0" w:color="auto"/>
              <w:right w:val="single" w:sz="4" w:space="0" w:color="auto"/>
            </w:tcBorders>
          </w:tcPr>
          <w:p w14:paraId="6954EB89" w14:textId="77777777" w:rsidR="0039271C" w:rsidRPr="00975BFD" w:rsidRDefault="00632768">
            <w:pPr>
              <w:pStyle w:val="TAL"/>
            </w:pPr>
            <w:r w:rsidRPr="00975BFD">
              <w:t>Notify</w:t>
            </w:r>
          </w:p>
        </w:tc>
        <w:tc>
          <w:tcPr>
            <w:tcW w:w="1877" w:type="dxa"/>
            <w:tcBorders>
              <w:top w:val="nil"/>
              <w:left w:val="single" w:sz="4" w:space="0" w:color="auto"/>
              <w:bottom w:val="single" w:sz="4" w:space="0" w:color="auto"/>
              <w:right w:val="single" w:sz="4" w:space="0" w:color="auto"/>
            </w:tcBorders>
          </w:tcPr>
          <w:p w14:paraId="79DCE88B" w14:textId="77777777" w:rsidR="0039271C" w:rsidRPr="00975BFD" w:rsidRDefault="00632768">
            <w:pPr>
              <w:pStyle w:val="TAL"/>
            </w:pPr>
            <w:r w:rsidRPr="00975BFD">
              <w:t>Notify</w:t>
            </w:r>
          </w:p>
        </w:tc>
        <w:tc>
          <w:tcPr>
            <w:tcW w:w="1638" w:type="dxa"/>
            <w:tcBorders>
              <w:top w:val="nil"/>
              <w:left w:val="single" w:sz="4" w:space="0" w:color="auto"/>
              <w:bottom w:val="single" w:sz="4" w:space="0" w:color="auto"/>
              <w:right w:val="single" w:sz="4" w:space="0" w:color="auto"/>
            </w:tcBorders>
          </w:tcPr>
          <w:p w14:paraId="2AD20D6A" w14:textId="77777777" w:rsidR="0039271C" w:rsidRPr="00975BFD" w:rsidRDefault="00632768">
            <w:pPr>
              <w:pStyle w:val="TAL"/>
            </w:pPr>
            <w:r w:rsidRPr="00975BFD">
              <w:t>VAL server</w:t>
            </w:r>
          </w:p>
        </w:tc>
      </w:tr>
      <w:tr w:rsidR="0039271C" w:rsidRPr="00975BFD" w14:paraId="5285691F"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1C70BA98" w14:textId="77777777" w:rsidR="0039271C" w:rsidRPr="00975BFD" w:rsidRDefault="00632768">
            <w:pPr>
              <w:pStyle w:val="TAL"/>
            </w:pPr>
            <w:r w:rsidRPr="00975BFD">
              <w:t>SS_NSCE_</w:t>
            </w:r>
            <w:r w:rsidRPr="00975BFD">
              <w:rPr>
                <w:rFonts w:eastAsiaTheme="minorEastAsia"/>
                <w:lang w:eastAsia="zh-CN"/>
              </w:rPr>
              <w:t>Val_</w:t>
            </w:r>
            <w:r w:rsidRPr="00975BFD">
              <w:t>QoEMetrics</w:t>
            </w:r>
          </w:p>
        </w:tc>
        <w:tc>
          <w:tcPr>
            <w:tcW w:w="1885" w:type="dxa"/>
            <w:tcBorders>
              <w:top w:val="single" w:sz="4" w:space="0" w:color="auto"/>
              <w:left w:val="single" w:sz="4" w:space="0" w:color="auto"/>
              <w:bottom w:val="single" w:sz="4" w:space="0" w:color="auto"/>
              <w:right w:val="single" w:sz="4" w:space="0" w:color="auto"/>
            </w:tcBorders>
          </w:tcPr>
          <w:p w14:paraId="2BB323A0" w14:textId="77777777" w:rsidR="0039271C" w:rsidRPr="00975BFD" w:rsidRDefault="00632768">
            <w:pPr>
              <w:pStyle w:val="TAL"/>
            </w:pPr>
            <w:r w:rsidRPr="00975BFD">
              <w:t>Subscribe</w:t>
            </w:r>
          </w:p>
        </w:tc>
        <w:tc>
          <w:tcPr>
            <w:tcW w:w="1877" w:type="dxa"/>
            <w:tcBorders>
              <w:top w:val="single" w:sz="4" w:space="0" w:color="auto"/>
              <w:left w:val="single" w:sz="4" w:space="0" w:color="auto"/>
              <w:bottom w:val="single" w:sz="4" w:space="0" w:color="auto"/>
              <w:right w:val="single" w:sz="4" w:space="0" w:color="auto"/>
            </w:tcBorders>
          </w:tcPr>
          <w:p w14:paraId="126A72C4" w14:textId="77777777" w:rsidR="0039271C" w:rsidRPr="00975BFD" w:rsidRDefault="00632768">
            <w:pPr>
              <w:pStyle w:val="TAL"/>
            </w:pPr>
            <w:r w:rsidRPr="00975BFD">
              <w:t>Subscribe/Response</w:t>
            </w:r>
          </w:p>
        </w:tc>
        <w:tc>
          <w:tcPr>
            <w:tcW w:w="1638" w:type="dxa"/>
            <w:tcBorders>
              <w:top w:val="single" w:sz="4" w:space="0" w:color="auto"/>
              <w:left w:val="single" w:sz="4" w:space="0" w:color="auto"/>
              <w:bottom w:val="single" w:sz="4" w:space="0" w:color="auto"/>
              <w:right w:val="single" w:sz="4" w:space="0" w:color="auto"/>
            </w:tcBorders>
          </w:tcPr>
          <w:p w14:paraId="18C1812D" w14:textId="77777777" w:rsidR="0039271C" w:rsidRPr="00975BFD" w:rsidRDefault="00632768">
            <w:pPr>
              <w:pStyle w:val="TAL"/>
            </w:pPr>
            <w:r w:rsidRPr="00975BFD">
              <w:t>NSCE</w:t>
            </w:r>
          </w:p>
        </w:tc>
      </w:tr>
      <w:tr w:rsidR="0039271C" w:rsidRPr="00975BFD" w14:paraId="13489EA8"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631EB8EE" w14:textId="77777777" w:rsidR="0039271C" w:rsidRPr="00975BFD" w:rsidRDefault="0039271C">
            <w:pPr>
              <w:pStyle w:val="TAL"/>
            </w:pPr>
          </w:p>
        </w:tc>
        <w:tc>
          <w:tcPr>
            <w:tcW w:w="1885" w:type="dxa"/>
            <w:tcBorders>
              <w:top w:val="single" w:sz="4" w:space="0" w:color="auto"/>
              <w:left w:val="single" w:sz="4" w:space="0" w:color="auto"/>
              <w:bottom w:val="single" w:sz="4" w:space="0" w:color="auto"/>
              <w:right w:val="single" w:sz="4" w:space="0" w:color="auto"/>
            </w:tcBorders>
          </w:tcPr>
          <w:p w14:paraId="2CA9672B" w14:textId="77777777" w:rsidR="0039271C" w:rsidRPr="00975BFD" w:rsidRDefault="00632768">
            <w:pPr>
              <w:pStyle w:val="TAL"/>
            </w:pPr>
            <w:r w:rsidRPr="00975BFD">
              <w:t>Notify</w:t>
            </w:r>
          </w:p>
        </w:tc>
        <w:tc>
          <w:tcPr>
            <w:tcW w:w="1877" w:type="dxa"/>
            <w:tcBorders>
              <w:top w:val="single" w:sz="4" w:space="0" w:color="auto"/>
              <w:left w:val="single" w:sz="4" w:space="0" w:color="auto"/>
              <w:bottom w:val="single" w:sz="4" w:space="0" w:color="auto"/>
              <w:right w:val="single" w:sz="4" w:space="0" w:color="auto"/>
            </w:tcBorders>
          </w:tcPr>
          <w:p w14:paraId="79E794E4" w14:textId="77777777" w:rsidR="0039271C" w:rsidRPr="00975BFD" w:rsidRDefault="00632768">
            <w:pPr>
              <w:pStyle w:val="TAL"/>
            </w:pPr>
            <w:r w:rsidRPr="00975BFD">
              <w:t>Notify</w:t>
            </w:r>
          </w:p>
        </w:tc>
        <w:tc>
          <w:tcPr>
            <w:tcW w:w="1638" w:type="dxa"/>
            <w:tcBorders>
              <w:top w:val="single" w:sz="4" w:space="0" w:color="auto"/>
              <w:left w:val="single" w:sz="4" w:space="0" w:color="auto"/>
              <w:bottom w:val="single" w:sz="4" w:space="0" w:color="auto"/>
              <w:right w:val="single" w:sz="4" w:space="0" w:color="auto"/>
            </w:tcBorders>
          </w:tcPr>
          <w:p w14:paraId="4447D87A" w14:textId="77777777" w:rsidR="0039271C" w:rsidRPr="00975BFD" w:rsidRDefault="00632768">
            <w:pPr>
              <w:pStyle w:val="TAL"/>
            </w:pPr>
            <w:r w:rsidRPr="00975BFD">
              <w:t>NSCE</w:t>
            </w:r>
          </w:p>
        </w:tc>
      </w:tr>
      <w:tr w:rsidR="0039271C" w:rsidRPr="00975BFD" w14:paraId="319E7759"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63FB60CE" w14:textId="77777777" w:rsidR="0039271C" w:rsidRPr="00975BFD" w:rsidRDefault="00632768">
            <w:pPr>
              <w:pStyle w:val="TAL"/>
            </w:pPr>
            <w:r w:rsidRPr="00975BFD">
              <w:t>SS_NSCE_</w:t>
            </w:r>
            <w:r w:rsidRPr="00975BFD">
              <w:rPr>
                <w:rFonts w:eastAsiaTheme="minorEastAsia"/>
                <w:lang w:eastAsia="zh-CN"/>
              </w:rPr>
              <w:t>V</w:t>
            </w:r>
            <w:r w:rsidRPr="00975BFD">
              <w:t xml:space="preserve">al_NSLCMRecommendation </w:t>
            </w:r>
          </w:p>
        </w:tc>
        <w:tc>
          <w:tcPr>
            <w:tcW w:w="1885" w:type="dxa"/>
            <w:tcBorders>
              <w:top w:val="single" w:sz="4" w:space="0" w:color="auto"/>
              <w:left w:val="single" w:sz="4" w:space="0" w:color="auto"/>
              <w:bottom w:val="single" w:sz="4" w:space="0" w:color="auto"/>
              <w:right w:val="single" w:sz="4" w:space="0" w:color="auto"/>
            </w:tcBorders>
          </w:tcPr>
          <w:p w14:paraId="3DBDAD81" w14:textId="77777777" w:rsidR="0039271C" w:rsidRPr="00975BFD" w:rsidRDefault="00632768">
            <w:pPr>
              <w:pStyle w:val="TAL"/>
            </w:pPr>
            <w:r w:rsidRPr="00975BFD">
              <w:t>Subscribe</w:t>
            </w:r>
          </w:p>
        </w:tc>
        <w:tc>
          <w:tcPr>
            <w:tcW w:w="1877" w:type="dxa"/>
            <w:tcBorders>
              <w:top w:val="single" w:sz="4" w:space="0" w:color="auto"/>
              <w:left w:val="single" w:sz="4" w:space="0" w:color="auto"/>
              <w:bottom w:val="single" w:sz="4" w:space="0" w:color="auto"/>
              <w:right w:val="single" w:sz="4" w:space="0" w:color="auto"/>
            </w:tcBorders>
          </w:tcPr>
          <w:p w14:paraId="30B61291" w14:textId="77777777" w:rsidR="0039271C" w:rsidRPr="00975BFD" w:rsidRDefault="00632768">
            <w:pPr>
              <w:pStyle w:val="TAL"/>
            </w:pPr>
            <w:r w:rsidRPr="00975BFD">
              <w:t>Subscribe/Response</w:t>
            </w:r>
          </w:p>
        </w:tc>
        <w:tc>
          <w:tcPr>
            <w:tcW w:w="1638" w:type="dxa"/>
            <w:tcBorders>
              <w:top w:val="single" w:sz="4" w:space="0" w:color="auto"/>
              <w:left w:val="single" w:sz="4" w:space="0" w:color="auto"/>
              <w:bottom w:val="single" w:sz="4" w:space="0" w:color="auto"/>
              <w:right w:val="single" w:sz="4" w:space="0" w:color="auto"/>
            </w:tcBorders>
          </w:tcPr>
          <w:p w14:paraId="53F3234F" w14:textId="77777777" w:rsidR="0039271C" w:rsidRPr="00975BFD" w:rsidRDefault="00632768">
            <w:pPr>
              <w:pStyle w:val="TAL"/>
            </w:pPr>
            <w:r w:rsidRPr="00975BFD">
              <w:t>NSCE</w:t>
            </w:r>
          </w:p>
        </w:tc>
      </w:tr>
    </w:tbl>
    <w:p w14:paraId="3FD099EE" w14:textId="77777777" w:rsidR="00D319D1" w:rsidRPr="00975BFD" w:rsidRDefault="00D319D1" w:rsidP="00D319D1">
      <w:bookmarkStart w:id="351" w:name="_Toc134011774"/>
    </w:p>
    <w:p w14:paraId="27556F85" w14:textId="075E1823" w:rsidR="0039271C" w:rsidRPr="00975BFD" w:rsidRDefault="00632768">
      <w:pPr>
        <w:pStyle w:val="Heading4"/>
      </w:pPr>
      <w:bookmarkStart w:id="352" w:name="_Toc170686112"/>
      <w:r w:rsidRPr="00975BFD">
        <w:t>9.</w:t>
      </w:r>
      <w:r w:rsidRPr="00975BFD">
        <w:rPr>
          <w:rFonts w:eastAsiaTheme="minorEastAsia"/>
        </w:rPr>
        <w:t>4</w:t>
      </w:r>
      <w:r w:rsidRPr="00975BFD">
        <w:t>.4.2</w:t>
      </w:r>
      <w:r w:rsidRPr="00975BFD">
        <w:tab/>
        <w:t>SS_NSCE_</w:t>
      </w:r>
      <w:r w:rsidRPr="00975BFD">
        <w:rPr>
          <w:rFonts w:cs="Arial"/>
        </w:rPr>
        <w:t>AppLayer</w:t>
      </w:r>
      <w:r w:rsidRPr="00975BFD">
        <w:t>NSLCM_Subscribe operation</w:t>
      </w:r>
      <w:bookmarkEnd w:id="351"/>
      <w:bookmarkEnd w:id="352"/>
    </w:p>
    <w:p w14:paraId="13A40129" w14:textId="77777777" w:rsidR="0039271C" w:rsidRPr="00975BFD" w:rsidRDefault="00632768">
      <w:r w:rsidRPr="00975BFD">
        <w:rPr>
          <w:b/>
        </w:rPr>
        <w:t>API operation name:</w:t>
      </w:r>
      <w:r w:rsidRPr="00975BFD">
        <w:t xml:space="preserve"> </w:t>
      </w:r>
      <w:r w:rsidRPr="00975BFD">
        <w:rPr>
          <w:rFonts w:cs="Arial"/>
        </w:rPr>
        <w:t>AppLayer</w:t>
      </w:r>
      <w:r w:rsidRPr="00975BFD">
        <w:t>NSLCM_Request</w:t>
      </w:r>
    </w:p>
    <w:p w14:paraId="15CD2C15" w14:textId="77777777" w:rsidR="0039271C" w:rsidRPr="00975BFD" w:rsidRDefault="00632768">
      <w:r w:rsidRPr="00975BFD">
        <w:rPr>
          <w:b/>
        </w:rPr>
        <w:t>Description:</w:t>
      </w:r>
      <w:r w:rsidRPr="00975BFD">
        <w:t xml:space="preserve"> The consumer subscribes for </w:t>
      </w:r>
      <w:r w:rsidRPr="00975BFD">
        <w:rPr>
          <w:rFonts w:cs="Arial"/>
        </w:rPr>
        <w:t>AppLayer</w:t>
      </w:r>
      <w:r w:rsidRPr="00975BFD">
        <w:t>_NS_LCM.</w:t>
      </w:r>
    </w:p>
    <w:p w14:paraId="7B20DF37"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.3.2.</w:t>
      </w:r>
    </w:p>
    <w:p w14:paraId="37204D06" w14:textId="77777777" w:rsidR="0039271C" w:rsidRPr="00975BFD" w:rsidRDefault="00632768">
      <w:r w:rsidRPr="00975BFD">
        <w:rPr>
          <w:b/>
        </w:rPr>
        <w:t>Outputs:</w:t>
      </w:r>
      <w:r w:rsidRPr="00975BFD">
        <w:t xml:space="preserve"> See clause 9.</w:t>
      </w:r>
      <w:r w:rsidRPr="00975BFD">
        <w:rPr>
          <w:rFonts w:eastAsiaTheme="minorEastAsia"/>
          <w:lang w:eastAsia="zh-CN"/>
        </w:rPr>
        <w:t>4</w:t>
      </w:r>
      <w:r w:rsidRPr="00975BFD">
        <w:t>.3.3</w:t>
      </w:r>
      <w:r w:rsidRPr="00975BFD">
        <w:rPr>
          <w:i/>
        </w:rPr>
        <w:t>.</w:t>
      </w:r>
    </w:p>
    <w:p w14:paraId="6D37A563"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0AD0A860" w14:textId="77777777" w:rsidR="0039271C" w:rsidRPr="00975BFD" w:rsidRDefault="00632768">
      <w:pPr>
        <w:pStyle w:val="Heading4"/>
      </w:pPr>
      <w:bookmarkStart w:id="353" w:name="_Toc134011775"/>
      <w:bookmarkStart w:id="354" w:name="_Toc170686113"/>
      <w:r w:rsidRPr="00975BFD">
        <w:t>9.</w:t>
      </w:r>
      <w:r w:rsidRPr="00975BFD">
        <w:rPr>
          <w:rFonts w:eastAsiaTheme="minorEastAsia"/>
        </w:rPr>
        <w:t>4</w:t>
      </w:r>
      <w:r w:rsidRPr="00975BFD">
        <w:t>.4.3</w:t>
      </w:r>
      <w:r w:rsidRPr="00975BFD">
        <w:tab/>
        <w:t>SS_NSCE_</w:t>
      </w:r>
      <w:r w:rsidRPr="00975BFD">
        <w:rPr>
          <w:rFonts w:cs="Arial"/>
        </w:rPr>
        <w:t>AppLayer</w:t>
      </w:r>
      <w:r w:rsidRPr="00975BFD">
        <w:t>NSLCM_Notify operation</w:t>
      </w:r>
      <w:bookmarkEnd w:id="353"/>
      <w:bookmarkEnd w:id="354"/>
    </w:p>
    <w:p w14:paraId="01D82373" w14:textId="77777777" w:rsidR="0039271C" w:rsidRPr="00975BFD" w:rsidRDefault="00632768">
      <w:r w:rsidRPr="00975BFD">
        <w:rPr>
          <w:b/>
        </w:rPr>
        <w:t>API operation name:</w:t>
      </w:r>
      <w:r w:rsidRPr="00975BFD">
        <w:t xml:space="preserve"> </w:t>
      </w:r>
      <w:r w:rsidRPr="00975BFD">
        <w:rPr>
          <w:rFonts w:cs="Arial"/>
        </w:rPr>
        <w:t>AppLayer</w:t>
      </w:r>
      <w:r w:rsidRPr="00975BFD">
        <w:t>NSLCM_Notify</w:t>
      </w:r>
    </w:p>
    <w:p w14:paraId="5BD4AB92" w14:textId="77777777" w:rsidR="0039271C" w:rsidRPr="00975BFD" w:rsidRDefault="00632768">
      <w:r w:rsidRPr="00975BFD">
        <w:rPr>
          <w:b/>
        </w:rPr>
        <w:t>Description:</w:t>
      </w:r>
      <w:r w:rsidRPr="00975BFD">
        <w:t xml:space="preserve"> The consumer is notified with result of </w:t>
      </w:r>
      <w:r w:rsidRPr="00975BFD">
        <w:rPr>
          <w:rFonts w:cs="Arial"/>
        </w:rPr>
        <w:t>AppLayer</w:t>
      </w:r>
      <w:r w:rsidRPr="00975BFD">
        <w:t>_NS_LCM.</w:t>
      </w:r>
    </w:p>
    <w:p w14:paraId="08C6F41C"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.3.4.</w:t>
      </w:r>
    </w:p>
    <w:p w14:paraId="538F8826" w14:textId="77777777" w:rsidR="0039271C" w:rsidRPr="00975BFD" w:rsidRDefault="00632768">
      <w:r w:rsidRPr="00975BFD">
        <w:rPr>
          <w:b/>
        </w:rPr>
        <w:t>Outputs:</w:t>
      </w:r>
      <w:r w:rsidRPr="00975BFD">
        <w:t xml:space="preserve"> None</w:t>
      </w:r>
    </w:p>
    <w:p w14:paraId="4466F990"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3D80E866" w14:textId="77777777" w:rsidR="0039271C" w:rsidRPr="00975BFD" w:rsidRDefault="00632768">
      <w:pPr>
        <w:pStyle w:val="Heading4"/>
      </w:pPr>
      <w:bookmarkStart w:id="355" w:name="_Toc134011776"/>
      <w:bookmarkStart w:id="356" w:name="_Toc170686114"/>
      <w:r w:rsidRPr="00975BFD">
        <w:t>9.</w:t>
      </w:r>
      <w:r w:rsidRPr="00975BFD">
        <w:rPr>
          <w:rFonts w:eastAsiaTheme="minorEastAsia"/>
        </w:rPr>
        <w:t>4</w:t>
      </w:r>
      <w:r w:rsidRPr="00975BFD">
        <w:t>.4.4</w:t>
      </w:r>
      <w:r w:rsidRPr="00975BFD">
        <w:tab/>
        <w:t>SS_NSCE_</w:t>
      </w:r>
      <w:r w:rsidRPr="00975BFD">
        <w:rPr>
          <w:rFonts w:eastAsiaTheme="minorEastAsia"/>
          <w:lang w:eastAsia="zh-CN"/>
        </w:rPr>
        <w:t>V</w:t>
      </w:r>
      <w:r w:rsidRPr="00975BFD">
        <w:t>al_QoEMetrics_Subscribe operation</w:t>
      </w:r>
      <w:bookmarkEnd w:id="355"/>
      <w:bookmarkEnd w:id="356"/>
    </w:p>
    <w:p w14:paraId="156057CA" w14:textId="77777777" w:rsidR="0039271C" w:rsidRPr="00975BFD" w:rsidRDefault="00632768">
      <w:r w:rsidRPr="00975BFD">
        <w:rPr>
          <w:b/>
        </w:rPr>
        <w:t>API operation name:</w:t>
      </w:r>
      <w:r w:rsidRPr="00975BFD">
        <w:t xml:space="preserve"> QoEMetrics_Subscribe</w:t>
      </w:r>
    </w:p>
    <w:p w14:paraId="2C14A5D8" w14:textId="77777777" w:rsidR="0039271C" w:rsidRPr="00975BFD" w:rsidRDefault="00632768">
      <w:r w:rsidRPr="00975BFD">
        <w:rPr>
          <w:b/>
        </w:rPr>
        <w:t>Description:</w:t>
      </w:r>
      <w:r w:rsidRPr="00975BFD">
        <w:t xml:space="preserve"> The consumer subscribes for the QoE metrics.</w:t>
      </w:r>
    </w:p>
    <w:p w14:paraId="2F2B118F"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.3.5.</w:t>
      </w:r>
    </w:p>
    <w:p w14:paraId="224D565F" w14:textId="77777777" w:rsidR="0039271C" w:rsidRPr="00975BFD" w:rsidRDefault="00632768">
      <w:r w:rsidRPr="00975BFD">
        <w:rPr>
          <w:b/>
        </w:rPr>
        <w:t>Outputs:</w:t>
      </w:r>
      <w:r w:rsidRPr="00975BFD">
        <w:t xml:space="preserve"> See clause 9.</w:t>
      </w:r>
      <w:r w:rsidRPr="00975BFD">
        <w:rPr>
          <w:rFonts w:eastAsiaTheme="minorEastAsia"/>
          <w:lang w:eastAsia="zh-CN"/>
        </w:rPr>
        <w:t>4</w:t>
      </w:r>
      <w:r w:rsidRPr="00975BFD">
        <w:t>.3.6</w:t>
      </w:r>
      <w:r w:rsidRPr="00975BFD">
        <w:rPr>
          <w:i/>
        </w:rPr>
        <w:t>.</w:t>
      </w:r>
    </w:p>
    <w:p w14:paraId="0BF72F91"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24E871DE" w14:textId="77777777" w:rsidR="0039271C" w:rsidRPr="00975BFD" w:rsidRDefault="00632768">
      <w:pPr>
        <w:pStyle w:val="Heading4"/>
      </w:pPr>
      <w:bookmarkStart w:id="357" w:name="_Toc134011777"/>
      <w:bookmarkStart w:id="358" w:name="_Toc170686115"/>
      <w:r w:rsidRPr="00975BFD">
        <w:t>9.</w:t>
      </w:r>
      <w:r w:rsidRPr="00975BFD">
        <w:rPr>
          <w:rFonts w:eastAsiaTheme="minorEastAsia"/>
        </w:rPr>
        <w:t>4</w:t>
      </w:r>
      <w:r w:rsidRPr="00975BFD">
        <w:t>.4.5</w:t>
      </w:r>
      <w:r w:rsidRPr="00975BFD">
        <w:tab/>
        <w:t>SS_NSCE_</w:t>
      </w:r>
      <w:r w:rsidRPr="00975BFD">
        <w:rPr>
          <w:rFonts w:eastAsiaTheme="minorEastAsia"/>
          <w:lang w:eastAsia="zh-CN"/>
        </w:rPr>
        <w:t>V</w:t>
      </w:r>
      <w:r w:rsidRPr="00975BFD">
        <w:t>al_QoEMetrics_Notify operation</w:t>
      </w:r>
      <w:bookmarkEnd w:id="357"/>
      <w:bookmarkEnd w:id="358"/>
    </w:p>
    <w:p w14:paraId="0465213A" w14:textId="77777777" w:rsidR="0039271C" w:rsidRPr="00975BFD" w:rsidRDefault="00632768">
      <w:r w:rsidRPr="00975BFD">
        <w:rPr>
          <w:b/>
        </w:rPr>
        <w:t>API operation name:</w:t>
      </w:r>
      <w:r w:rsidRPr="00975BFD">
        <w:t xml:space="preserve"> QoEMetrics_Notify</w:t>
      </w:r>
    </w:p>
    <w:p w14:paraId="36B85DCD" w14:textId="77777777" w:rsidR="0039271C" w:rsidRPr="00975BFD" w:rsidRDefault="00632768">
      <w:r w:rsidRPr="00975BFD">
        <w:rPr>
          <w:b/>
        </w:rPr>
        <w:t>Description:</w:t>
      </w:r>
      <w:r w:rsidRPr="00975BFD">
        <w:t xml:space="preserve"> The consumer is notified with the QoE metrics.</w:t>
      </w:r>
    </w:p>
    <w:p w14:paraId="59F34FFF"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.3.7.</w:t>
      </w:r>
    </w:p>
    <w:p w14:paraId="6650D143" w14:textId="77777777" w:rsidR="0039271C" w:rsidRPr="00975BFD" w:rsidRDefault="00632768">
      <w:r w:rsidRPr="00975BFD">
        <w:rPr>
          <w:b/>
        </w:rPr>
        <w:t>Outputs:</w:t>
      </w:r>
      <w:r w:rsidRPr="00975BFD">
        <w:t xml:space="preserve"> None</w:t>
      </w:r>
    </w:p>
    <w:p w14:paraId="4578D932"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4831358B" w14:textId="77777777" w:rsidR="0039271C" w:rsidRPr="00975BFD" w:rsidRDefault="00632768">
      <w:pPr>
        <w:pStyle w:val="Heading4"/>
      </w:pPr>
      <w:bookmarkStart w:id="359" w:name="_Toc134011778"/>
      <w:bookmarkStart w:id="360" w:name="_Toc170686116"/>
      <w:r w:rsidRPr="00975BFD">
        <w:t>9.</w:t>
      </w:r>
      <w:r w:rsidRPr="00975BFD">
        <w:rPr>
          <w:rFonts w:eastAsiaTheme="minorEastAsia"/>
        </w:rPr>
        <w:t>4</w:t>
      </w:r>
      <w:r w:rsidRPr="00975BFD">
        <w:t>.4.6</w:t>
      </w:r>
      <w:r w:rsidRPr="00975BFD">
        <w:tab/>
        <w:t>SS_NSCE_</w:t>
      </w:r>
      <w:r w:rsidRPr="00975BFD">
        <w:rPr>
          <w:rFonts w:eastAsiaTheme="minorEastAsia"/>
          <w:lang w:eastAsia="zh-CN"/>
        </w:rPr>
        <w:t>V</w:t>
      </w:r>
      <w:r w:rsidRPr="00975BFD">
        <w:t>al_NSLCMRecommendation _Request operation</w:t>
      </w:r>
      <w:bookmarkEnd w:id="359"/>
      <w:bookmarkEnd w:id="360"/>
    </w:p>
    <w:p w14:paraId="22E0024B" w14:textId="77777777" w:rsidR="0039271C" w:rsidRPr="00975BFD" w:rsidRDefault="00632768">
      <w:r w:rsidRPr="00975BFD">
        <w:rPr>
          <w:b/>
        </w:rPr>
        <w:t>API operation name:</w:t>
      </w:r>
      <w:r w:rsidRPr="00975BFD">
        <w:t xml:space="preserve"> NSLCMRecommendation _Request</w:t>
      </w:r>
    </w:p>
    <w:p w14:paraId="06C4C733" w14:textId="77777777" w:rsidR="0039271C" w:rsidRPr="00975BFD" w:rsidRDefault="00632768">
      <w:r w:rsidRPr="00975BFD">
        <w:rPr>
          <w:b/>
        </w:rPr>
        <w:t>Description:</w:t>
      </w:r>
      <w:r w:rsidRPr="00975BFD">
        <w:t xml:space="preserve"> The consumer request for whether to take the recommendation of the AppLayer_NS_LCM.</w:t>
      </w:r>
    </w:p>
    <w:p w14:paraId="461A9BBC"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.3.8.</w:t>
      </w:r>
    </w:p>
    <w:p w14:paraId="05D55B95" w14:textId="77777777" w:rsidR="0039271C" w:rsidRPr="00975BFD" w:rsidRDefault="00632768">
      <w:r w:rsidRPr="00975BFD">
        <w:rPr>
          <w:b/>
        </w:rPr>
        <w:t>Outputs:</w:t>
      </w:r>
      <w:r w:rsidRPr="00975BFD">
        <w:t xml:space="preserve"> See clause 9.</w:t>
      </w:r>
      <w:r w:rsidRPr="00975BFD">
        <w:rPr>
          <w:rFonts w:eastAsiaTheme="minorEastAsia"/>
          <w:lang w:eastAsia="zh-CN"/>
        </w:rPr>
        <w:t>4</w:t>
      </w:r>
      <w:r w:rsidRPr="00975BFD">
        <w:t>.3.9</w:t>
      </w:r>
      <w:r w:rsidRPr="00975BFD">
        <w:rPr>
          <w:i/>
        </w:rPr>
        <w:t>.</w:t>
      </w:r>
    </w:p>
    <w:p w14:paraId="65272643"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29F3CEF4" w14:textId="77777777" w:rsidR="0039271C" w:rsidRPr="00975BFD" w:rsidRDefault="00632768">
      <w:pPr>
        <w:pStyle w:val="Heading2"/>
      </w:pPr>
      <w:bookmarkStart w:id="361" w:name="_Toc134011779"/>
      <w:bookmarkStart w:id="362" w:name="_Toc170686117"/>
      <w:r w:rsidRPr="00975BFD">
        <w:rPr>
          <w:rFonts w:cs="Arial"/>
          <w:lang w:eastAsia="zh-CN"/>
        </w:rPr>
        <w:t>9</w:t>
      </w:r>
      <w:r w:rsidRPr="00975BFD">
        <w:t>.</w:t>
      </w:r>
      <w:r w:rsidRPr="00975BFD">
        <w:rPr>
          <w:rFonts w:eastAsiaTheme="minorEastAsia"/>
          <w:lang w:eastAsia="zh-CN"/>
        </w:rPr>
        <w:t>5</w:t>
      </w:r>
      <w:r w:rsidRPr="00975BFD">
        <w:tab/>
      </w:r>
      <w:r w:rsidRPr="00975BFD">
        <w:rPr>
          <w:lang w:eastAsia="zh-CN"/>
        </w:rPr>
        <w:t>Network slice optimization based on VAL server policy</w:t>
      </w:r>
      <w:bookmarkEnd w:id="361"/>
      <w:bookmarkEnd w:id="362"/>
      <w:r w:rsidRPr="00975BFD">
        <w:rPr>
          <w:lang w:eastAsia="zh-CN"/>
        </w:rPr>
        <w:t xml:space="preserve"> </w:t>
      </w:r>
    </w:p>
    <w:p w14:paraId="09572EBA" w14:textId="77777777" w:rsidR="0039271C" w:rsidRPr="00975BFD" w:rsidRDefault="00632768">
      <w:pPr>
        <w:pStyle w:val="Heading3"/>
        <w:ind w:left="0" w:firstLine="0"/>
      </w:pPr>
      <w:bookmarkStart w:id="363" w:name="_Toc134011780"/>
      <w:bookmarkStart w:id="364" w:name="_Toc107917155"/>
      <w:bookmarkStart w:id="365" w:name="_Toc113273790"/>
      <w:bookmarkStart w:id="366" w:name="_Toc107917717"/>
      <w:bookmarkStart w:id="367" w:name="_Toc170686118"/>
      <w:r w:rsidRPr="00975BFD">
        <w:rPr>
          <w:lang w:eastAsia="zh-CN"/>
        </w:rPr>
        <w:t>9.</w:t>
      </w:r>
      <w:r w:rsidRPr="00975BFD">
        <w:rPr>
          <w:rFonts w:eastAsiaTheme="minorEastAsia"/>
          <w:lang w:eastAsia="zh-CN"/>
        </w:rPr>
        <w:t>5</w:t>
      </w:r>
      <w:r w:rsidRPr="00975BFD">
        <w:t>.1</w:t>
      </w:r>
      <w:r w:rsidRPr="00975BFD">
        <w:tab/>
        <w:t>General</w:t>
      </w:r>
      <w:bookmarkEnd w:id="363"/>
      <w:bookmarkEnd w:id="367"/>
    </w:p>
    <w:p w14:paraId="70A83F01" w14:textId="77777777" w:rsidR="0039271C" w:rsidRPr="00975BFD" w:rsidRDefault="00632768">
      <w:r w:rsidRPr="00975BFD">
        <w:rPr>
          <w:lang w:eastAsia="zh-CN"/>
        </w:rPr>
        <w:t xml:space="preserve">Based on policy from the vertical applications (e.g., to trigger some network slice operations when the pre-configured thresholds are met), the network slice parameters for the vertical applications could be optimized by triggering the slice modification. The slice optimization can be triggered by OAM, </w:t>
      </w:r>
      <w:r w:rsidRPr="00975BFD">
        <w:t>data/prediction retrieved from</w:t>
      </w:r>
      <w:r w:rsidRPr="00975BFD">
        <w:rPr>
          <w:rFonts w:eastAsiaTheme="minorEastAsia"/>
          <w:lang w:eastAsia="zh-CN"/>
        </w:rPr>
        <w:t xml:space="preserve"> </w:t>
      </w:r>
      <w:r w:rsidRPr="00975BFD">
        <w:rPr>
          <w:lang w:eastAsia="zh-CN"/>
        </w:rPr>
        <w:t>NWDAF</w:t>
      </w:r>
      <w:r w:rsidRPr="00975BFD">
        <w:rPr>
          <w:rFonts w:eastAsiaTheme="minorEastAsia"/>
          <w:lang w:eastAsia="zh-CN"/>
        </w:rPr>
        <w:t xml:space="preserve"> via NEF</w:t>
      </w:r>
      <w:r w:rsidRPr="00975BFD">
        <w:rPr>
          <w:lang w:eastAsia="zh-CN"/>
        </w:rPr>
        <w:t>, and NSCE server itself as describe in 9.</w:t>
      </w:r>
      <w:r w:rsidRPr="00975BFD">
        <w:rPr>
          <w:rFonts w:eastAsiaTheme="minorEastAsia"/>
          <w:lang w:eastAsia="zh-CN"/>
        </w:rPr>
        <w:t>5</w:t>
      </w:r>
      <w:r w:rsidRPr="00975BFD">
        <w:rPr>
          <w:lang w:eastAsia="zh-CN"/>
        </w:rPr>
        <w:t>.2.2.</w:t>
      </w:r>
    </w:p>
    <w:p w14:paraId="0185F45D" w14:textId="77777777" w:rsidR="0039271C" w:rsidRPr="00975BFD" w:rsidRDefault="00632768">
      <w:pPr>
        <w:pStyle w:val="Heading3"/>
      </w:pPr>
      <w:bookmarkStart w:id="368" w:name="_Toc134011781"/>
      <w:bookmarkStart w:id="369" w:name="_Toc170686119"/>
      <w:r w:rsidRPr="00975BFD">
        <w:rPr>
          <w:lang w:eastAsia="zh-CN"/>
        </w:rPr>
        <w:t>9</w:t>
      </w:r>
      <w:r w:rsidRPr="00975BFD">
        <w:t>.</w:t>
      </w:r>
      <w:r w:rsidRPr="00975BFD">
        <w:rPr>
          <w:rFonts w:eastAsiaTheme="minorEastAsia"/>
          <w:lang w:eastAsia="zh-CN"/>
        </w:rPr>
        <w:t>5</w:t>
      </w:r>
      <w:r w:rsidRPr="00975BFD">
        <w:t>.</w:t>
      </w:r>
      <w:r w:rsidRPr="00975BFD">
        <w:rPr>
          <w:lang w:eastAsia="zh-CN"/>
        </w:rPr>
        <w:t>2</w:t>
      </w:r>
      <w:r w:rsidRPr="00975BFD">
        <w:tab/>
      </w:r>
      <w:r w:rsidRPr="00975BFD">
        <w:rPr>
          <w:lang w:eastAsia="zh-CN"/>
        </w:rPr>
        <w:t>Procedure</w:t>
      </w:r>
      <w:bookmarkEnd w:id="368"/>
      <w:bookmarkEnd w:id="369"/>
    </w:p>
    <w:p w14:paraId="0AFC55F3" w14:textId="77777777" w:rsidR="0039271C" w:rsidRPr="00975BFD" w:rsidRDefault="00632768">
      <w:pPr>
        <w:pStyle w:val="Heading4"/>
        <w:rPr>
          <w:rFonts w:eastAsiaTheme="minorEastAsia"/>
          <w:lang w:eastAsia="zh-CN"/>
        </w:rPr>
      </w:pPr>
      <w:bookmarkStart w:id="370" w:name="_Toc134011782"/>
      <w:bookmarkStart w:id="371" w:name="_Toc170686120"/>
      <w:r w:rsidRPr="00975BFD">
        <w:rPr>
          <w:lang w:eastAsia="zh-CN"/>
        </w:rPr>
        <w:t>9</w:t>
      </w:r>
      <w:r w:rsidRPr="00975BFD">
        <w:t>.</w:t>
      </w:r>
      <w:r w:rsidRPr="00975BFD">
        <w:rPr>
          <w:rFonts w:eastAsiaTheme="minorEastAsia"/>
          <w:lang w:eastAsia="zh-CN"/>
        </w:rPr>
        <w:t>5</w:t>
      </w:r>
      <w:r w:rsidRPr="00975BFD">
        <w:t>.</w:t>
      </w:r>
      <w:r w:rsidRPr="00975BFD">
        <w:rPr>
          <w:lang w:eastAsia="zh-CN"/>
        </w:rPr>
        <w:t>2</w:t>
      </w:r>
      <w:r w:rsidRPr="00975BFD">
        <w:t>.</w:t>
      </w:r>
      <w:r w:rsidRPr="00975BFD">
        <w:rPr>
          <w:lang w:eastAsia="zh-CN"/>
        </w:rPr>
        <w:t>1</w:t>
      </w:r>
      <w:r w:rsidRPr="00975BFD">
        <w:tab/>
      </w:r>
      <w:r w:rsidRPr="00975BFD">
        <w:rPr>
          <w:lang w:eastAsia="zh-CN"/>
        </w:rPr>
        <w:tab/>
        <w:t xml:space="preserve">VAL server policy </w:t>
      </w:r>
      <w:r w:rsidRPr="00975BFD">
        <w:rPr>
          <w:rFonts w:eastAsiaTheme="minorEastAsia"/>
          <w:lang w:eastAsia="zh-CN"/>
        </w:rPr>
        <w:t>management</w:t>
      </w:r>
      <w:bookmarkEnd w:id="370"/>
      <w:bookmarkEnd w:id="371"/>
    </w:p>
    <w:p w14:paraId="0D7A0DAB" w14:textId="77777777" w:rsidR="0039271C" w:rsidRPr="00975BFD" w:rsidRDefault="00632768">
      <w:pPr>
        <w:pStyle w:val="Heading5"/>
        <w:rPr>
          <w:lang w:eastAsia="zh-CN"/>
        </w:rPr>
      </w:pPr>
      <w:bookmarkStart w:id="372" w:name="_Toc134011783"/>
      <w:bookmarkStart w:id="373" w:name="_Toc170686121"/>
      <w:r w:rsidRPr="00975BFD">
        <w:rPr>
          <w:lang w:eastAsia="zh-CN"/>
        </w:rPr>
        <w:t>9</w:t>
      </w:r>
      <w:r w:rsidRPr="00975BFD">
        <w:t>.</w:t>
      </w:r>
      <w:r w:rsidRPr="00975BFD">
        <w:rPr>
          <w:rFonts w:eastAsiaTheme="minorEastAsia"/>
          <w:lang w:eastAsia="zh-CN"/>
        </w:rPr>
        <w:t>5</w:t>
      </w:r>
      <w:r w:rsidRPr="00975BFD">
        <w:t>.</w:t>
      </w:r>
      <w:r w:rsidRPr="00975BFD">
        <w:rPr>
          <w:lang w:eastAsia="zh-CN"/>
        </w:rPr>
        <w:t>2</w:t>
      </w:r>
      <w:r w:rsidRPr="00975BFD">
        <w:t>.</w:t>
      </w:r>
      <w:r w:rsidRPr="00975BFD">
        <w:rPr>
          <w:lang w:eastAsia="zh-CN"/>
        </w:rPr>
        <w:t>1</w:t>
      </w:r>
      <w:r w:rsidRPr="00975BFD">
        <w:rPr>
          <w:rFonts w:eastAsiaTheme="minorEastAsia"/>
          <w:lang w:eastAsia="zh-CN"/>
        </w:rPr>
        <w:t>.1</w:t>
      </w:r>
      <w:r w:rsidRPr="00975BFD">
        <w:rPr>
          <w:rFonts w:eastAsiaTheme="minorEastAsia"/>
          <w:lang w:eastAsia="zh-CN"/>
        </w:rPr>
        <w:tab/>
      </w:r>
      <w:r w:rsidRPr="00975BFD">
        <w:rPr>
          <w:lang w:eastAsia="zh-CN"/>
        </w:rPr>
        <w:t>VAL server policy provisioning</w:t>
      </w:r>
      <w:bookmarkEnd w:id="372"/>
      <w:bookmarkEnd w:id="373"/>
      <w:r w:rsidRPr="00975BFD">
        <w:rPr>
          <w:lang w:eastAsia="zh-CN"/>
        </w:rPr>
        <w:t xml:space="preserve"> </w:t>
      </w:r>
    </w:p>
    <w:p w14:paraId="1E6B158E" w14:textId="77777777" w:rsidR="0039271C" w:rsidRPr="00975BFD" w:rsidRDefault="00632768">
      <w:pPr>
        <w:pStyle w:val="B1"/>
        <w:ind w:left="0" w:firstLine="0"/>
        <w:rPr>
          <w:lang w:eastAsia="zh-CN"/>
        </w:rPr>
      </w:pPr>
      <w:r w:rsidRPr="00975BFD">
        <w:t xml:space="preserve">Figure </w:t>
      </w:r>
      <w:r w:rsidRPr="00975BFD">
        <w:rPr>
          <w:lang w:eastAsia="zh-CN"/>
        </w:rPr>
        <w:t>9.</w:t>
      </w:r>
      <w:r w:rsidRPr="00975BFD">
        <w:rPr>
          <w:rFonts w:eastAsiaTheme="minorEastAsia"/>
          <w:lang w:eastAsia="zh-CN"/>
        </w:rPr>
        <w:t>5</w:t>
      </w:r>
      <w:r w:rsidRPr="00975BFD">
        <w:rPr>
          <w:lang w:eastAsia="zh-CN"/>
        </w:rPr>
        <w:t>.2.1</w:t>
      </w:r>
      <w:r w:rsidRPr="00975BFD">
        <w:rPr>
          <w:rFonts w:eastAsiaTheme="minorEastAsia"/>
          <w:lang w:eastAsia="zh-CN"/>
        </w:rPr>
        <w:t>.1</w:t>
      </w:r>
      <w:r w:rsidRPr="00975BFD">
        <w:rPr>
          <w:lang w:eastAsia="zh-CN"/>
        </w:rPr>
        <w:t xml:space="preserve"> </w:t>
      </w:r>
      <w:r w:rsidRPr="00975BFD">
        <w:t>illustrates</w:t>
      </w:r>
      <w:r w:rsidRPr="00975BFD">
        <w:rPr>
          <w:lang w:eastAsia="zh-CN"/>
        </w:rPr>
        <w:t xml:space="preserve"> </w:t>
      </w:r>
      <w:r w:rsidRPr="00975BFD">
        <w:rPr>
          <w:bCs/>
          <w:lang w:eastAsia="zh-CN"/>
        </w:rPr>
        <w:t>the procedure of</w:t>
      </w:r>
      <w:r w:rsidRPr="00975BFD">
        <w:rPr>
          <w:rFonts w:ascii="Arial" w:hAnsi="Arial"/>
          <w:sz w:val="24"/>
          <w:lang w:eastAsia="zh-CN"/>
        </w:rPr>
        <w:t xml:space="preserve"> </w:t>
      </w:r>
      <w:r w:rsidRPr="00975BFD">
        <w:rPr>
          <w:lang w:eastAsia="zh-CN"/>
        </w:rPr>
        <w:t xml:space="preserve">VAL server policy provisioning from </w:t>
      </w:r>
      <w:r w:rsidRPr="00975BFD">
        <w:rPr>
          <w:rFonts w:eastAsiaTheme="minorEastAsia"/>
          <w:lang w:eastAsia="zh-CN"/>
        </w:rPr>
        <w:t xml:space="preserve">the </w:t>
      </w:r>
      <w:r w:rsidRPr="00975BFD">
        <w:rPr>
          <w:lang w:eastAsia="zh-CN"/>
        </w:rPr>
        <w:t xml:space="preserve">VAL server to </w:t>
      </w:r>
      <w:r w:rsidRPr="00975BFD">
        <w:rPr>
          <w:rFonts w:eastAsiaTheme="minorEastAsia"/>
          <w:lang w:eastAsia="zh-CN"/>
        </w:rPr>
        <w:t xml:space="preserve">the </w:t>
      </w:r>
      <w:r w:rsidRPr="00975BFD">
        <w:rPr>
          <w:lang w:eastAsia="zh-CN"/>
        </w:rPr>
        <w:t>NSCE server.</w:t>
      </w:r>
    </w:p>
    <w:p w14:paraId="0D269BCE" w14:textId="77777777" w:rsidR="0039271C" w:rsidRPr="00975BFD" w:rsidRDefault="00632768">
      <w:r w:rsidRPr="00975BFD">
        <w:t>Pre-conditions:</w:t>
      </w:r>
    </w:p>
    <w:p w14:paraId="1D33D3F0" w14:textId="77777777" w:rsidR="0039271C" w:rsidRPr="00975BFD" w:rsidRDefault="00632768">
      <w:pPr>
        <w:pStyle w:val="B1"/>
        <w:ind w:left="0" w:firstLine="0"/>
        <w:rPr>
          <w:rFonts w:eastAsiaTheme="minorEastAsia"/>
          <w:lang w:eastAsia="zh-CN"/>
        </w:rPr>
      </w:pPr>
      <w:r w:rsidRPr="00975BFD">
        <w:rPr>
          <w:lang w:eastAsia="zh-CN"/>
        </w:rPr>
        <w:t>1.</w:t>
      </w:r>
      <w:r w:rsidRPr="00975BFD">
        <w:rPr>
          <w:lang w:eastAsia="zh-CN"/>
        </w:rPr>
        <w:tab/>
        <w:t>The NSCE server</w:t>
      </w:r>
      <w:r w:rsidRPr="00975BFD">
        <w:rPr>
          <w:rFonts w:ascii="Calibri" w:hAnsi="Calibri" w:cs="Calibri"/>
          <w:sz w:val="22"/>
          <w:szCs w:val="22"/>
          <w:lang w:eastAsia="zh-CN"/>
        </w:rPr>
        <w:t xml:space="preserve"> </w:t>
      </w:r>
      <w:r w:rsidRPr="00975BFD">
        <w:rPr>
          <w:lang w:eastAsia="zh-CN"/>
        </w:rPr>
        <w:t>has information about the existing slice/slice profile/slice services which VAL server is using</w:t>
      </w:r>
      <w:r w:rsidR="0029677B" w:rsidRPr="00975BFD">
        <w:rPr>
          <w:rFonts w:asciiTheme="minorEastAsia" w:eastAsiaTheme="minorEastAsia" w:hAnsiTheme="minorEastAsia"/>
          <w:lang w:eastAsia="zh-CN"/>
        </w:rPr>
        <w:t>.</w:t>
      </w:r>
    </w:p>
    <w:p w14:paraId="685672D1" w14:textId="77777777" w:rsidR="0039271C" w:rsidRPr="00975BFD" w:rsidRDefault="0039271C">
      <w:pPr>
        <w:pStyle w:val="TH"/>
        <w:rPr>
          <w:lang w:eastAsia="zh-CN"/>
        </w:rPr>
      </w:pPr>
      <w:r w:rsidRPr="00975BFD">
        <w:object w:dxaOrig="6538" w:dyaOrig="6069" w14:anchorId="77260917">
          <v:shape id="_x0000_i1029" type="#_x0000_t75" alt="" style="width:373.65pt;height:148.55pt" o:ole="">
            <v:imagedata r:id="rId23" o:title="" croptop="9734f" cropbottom="28509f"/>
          </v:shape>
          <o:OLEObject Type="Embed" ProgID="Visio.Drawing.11" ShapeID="_x0000_i1029" DrawAspect="Content" ObjectID="_1781298942" r:id="rId24"/>
        </w:object>
      </w:r>
    </w:p>
    <w:p w14:paraId="577FAF34" w14:textId="77777777" w:rsidR="0039271C" w:rsidRPr="00975BFD" w:rsidRDefault="00632768">
      <w:pPr>
        <w:pStyle w:val="TF"/>
        <w:rPr>
          <w:bCs/>
          <w:lang w:eastAsia="zh-CN"/>
        </w:rPr>
      </w:pPr>
      <w:r w:rsidRPr="00975BFD">
        <w:t>Figure</w:t>
      </w:r>
      <w:r w:rsidRPr="00975BFD">
        <w:rPr>
          <w:lang w:eastAsia="zh-CN"/>
        </w:rPr>
        <w:t xml:space="preserve"> 9.</w:t>
      </w:r>
      <w:r w:rsidRPr="00975BFD">
        <w:rPr>
          <w:rFonts w:eastAsiaTheme="minorEastAsia"/>
          <w:lang w:eastAsia="zh-CN"/>
        </w:rPr>
        <w:t>5</w:t>
      </w:r>
      <w:r w:rsidRPr="00975BFD">
        <w:rPr>
          <w:lang w:eastAsia="zh-CN"/>
        </w:rPr>
        <w:t>.2.1</w:t>
      </w:r>
      <w:r w:rsidRPr="00975BFD">
        <w:rPr>
          <w:rFonts w:eastAsiaTheme="minorEastAsia"/>
          <w:lang w:eastAsia="zh-CN"/>
        </w:rPr>
        <w:t>.1</w:t>
      </w:r>
      <w:r w:rsidRPr="00975BFD">
        <w:rPr>
          <w:lang w:eastAsia="zh-CN"/>
        </w:rPr>
        <w:t>: VAL server policy provisioning</w:t>
      </w:r>
    </w:p>
    <w:p w14:paraId="58713601" w14:textId="77777777" w:rsidR="0039271C" w:rsidRPr="00975BFD" w:rsidRDefault="00632768">
      <w:pPr>
        <w:pStyle w:val="B1"/>
        <w:rPr>
          <w:rFonts w:eastAsiaTheme="minorEastAsia"/>
          <w:lang w:eastAsia="zh-CN"/>
        </w:rPr>
      </w:pPr>
      <w:r w:rsidRPr="00975BFD">
        <w:t>1.</w:t>
      </w:r>
      <w:r w:rsidRPr="00975BFD">
        <w:tab/>
        <w:t xml:space="preserve">VAL server sends </w:t>
      </w:r>
      <w:r w:rsidRPr="00975BFD">
        <w:rPr>
          <w:lang w:eastAsia="zh-CN"/>
        </w:rPr>
        <w:t>VAL server policy provisioning request</w:t>
      </w:r>
      <w:r w:rsidRPr="00975BFD">
        <w:t xml:space="preserve"> to NSCE server. The request </w:t>
      </w:r>
      <w:r w:rsidRPr="00975BFD">
        <w:rPr>
          <w:lang w:eastAsia="zh-CN"/>
        </w:rPr>
        <w:t>contains the policy, VAL server ID, Default policy indication, and S-NSSAI</w:t>
      </w:r>
      <w:r w:rsidRPr="00975BFD">
        <w:t>.</w:t>
      </w:r>
      <w:r w:rsidRPr="00975BFD">
        <w:rPr>
          <w:lang w:eastAsia="zh-CN"/>
        </w:rPr>
        <w:t xml:space="preserve"> Optionally, the request contains the indicator of policy harmonization.</w:t>
      </w:r>
    </w:p>
    <w:p w14:paraId="0A31B595" w14:textId="77777777" w:rsidR="0039271C" w:rsidRPr="00975BFD" w:rsidRDefault="00632768">
      <w:pPr>
        <w:pStyle w:val="B1"/>
        <w:rPr>
          <w:rFonts w:eastAsiaTheme="minorEastAsia"/>
          <w:lang w:eastAsia="zh-CN"/>
        </w:rPr>
      </w:pPr>
      <w:r w:rsidRPr="00975BFD">
        <w:rPr>
          <w:rFonts w:eastAsiaTheme="minorEastAsia"/>
          <w:lang w:eastAsia="zh-CN"/>
        </w:rPr>
        <w:tab/>
        <w:t>The VAL server can request the NSCE server to mark the provisioned policy as the default policy using the Default policy indication. The default policy should serve as a VAL server policy for the slices provisioned without any policy. Either the policy or default policy indication can be provided by the VAL server.</w:t>
      </w:r>
    </w:p>
    <w:p w14:paraId="300FDA37" w14:textId="77777777" w:rsidR="0039271C" w:rsidRPr="00975BFD" w:rsidRDefault="00632768" w:rsidP="000D69BD">
      <w:pPr>
        <w:pStyle w:val="B1"/>
        <w:ind w:firstLine="0"/>
        <w:rPr>
          <w:rFonts w:eastAsiaTheme="minorEastAsia"/>
          <w:lang w:eastAsia="zh-CN"/>
        </w:rPr>
      </w:pPr>
      <w:r w:rsidRPr="00975BFD">
        <w:rPr>
          <w:rFonts w:eastAsiaTheme="minorEastAsia"/>
          <w:lang w:eastAsia="zh-CN"/>
        </w:rPr>
        <w:t>The VAL server policy is in form of a policy profile which contains list of trigger events associated with the parameters and expected actions. It contains priority and scheduling information with pre-emption capability for the policies. The scheduling information schedules the policy by defining the schedule (start and end time) for the policy. The pre-emption capability provides another, already successfully provisioned policy to pre-empt the scheduled policy in the scheduled period.</w:t>
      </w:r>
    </w:p>
    <w:p w14:paraId="6B333596" w14:textId="77777777" w:rsidR="0039271C" w:rsidRPr="00975BFD" w:rsidRDefault="00632768">
      <w:pPr>
        <w:pStyle w:val="B1"/>
        <w:ind w:left="284" w:firstLine="284"/>
        <w:rPr>
          <w:rFonts w:eastAsiaTheme="minorEastAsia"/>
          <w:lang w:eastAsia="zh-CN"/>
        </w:rPr>
      </w:pPr>
      <w:r w:rsidRPr="00975BFD">
        <w:rPr>
          <w:rFonts w:eastAsiaTheme="minorEastAsia"/>
          <w:lang w:eastAsia="zh-CN"/>
        </w:rPr>
        <w:t xml:space="preserve">The supported policies are: </w:t>
      </w:r>
    </w:p>
    <w:p w14:paraId="269BB1E1" w14:textId="77777777" w:rsidR="0039271C" w:rsidRPr="00975BFD" w:rsidRDefault="00632768">
      <w:pPr>
        <w:pStyle w:val="B2"/>
        <w:rPr>
          <w:rFonts w:eastAsiaTheme="minorEastAsia"/>
          <w:lang w:eastAsia="zh-CN"/>
        </w:rPr>
      </w:pPr>
      <w:r w:rsidRPr="00975BFD">
        <w:rPr>
          <w:lang w:eastAsia="zh-CN"/>
        </w:rPr>
        <w:t>-</w:t>
      </w:r>
      <w:r w:rsidRPr="00975BFD">
        <w:rPr>
          <w:lang w:eastAsia="zh-CN"/>
        </w:rPr>
        <w:tab/>
        <w:t>Based on monitored performance metric from OAM, when the max number of PDU sessions or max number of UE is reached, trigger the slice modification with expected parameters.</w:t>
      </w:r>
    </w:p>
    <w:p w14:paraId="3E03DE47" w14:textId="77777777" w:rsidR="0039271C" w:rsidRPr="00975BFD" w:rsidRDefault="00632768">
      <w:pPr>
        <w:pStyle w:val="B2"/>
      </w:pPr>
      <w:r w:rsidRPr="00975BFD">
        <w:rPr>
          <w:rFonts w:eastAsia="SimSun"/>
          <w:lang w:eastAsia="zh-CN"/>
        </w:rPr>
        <w:t>-</w:t>
      </w:r>
      <w:r w:rsidRPr="00975BFD">
        <w:rPr>
          <w:rFonts w:eastAsia="SimSun"/>
          <w:lang w:eastAsia="zh-CN"/>
        </w:rPr>
        <w:tab/>
      </w:r>
      <w:r w:rsidRPr="00975BFD">
        <w:t>Based on monitored Network Slice load from NSACF, when the number of PDU sessions or number of UE exceeds the threshold, trigger the slice modification with expected parameters.</w:t>
      </w:r>
    </w:p>
    <w:p w14:paraId="357325F5" w14:textId="77777777" w:rsidR="0039271C" w:rsidRPr="00975BFD" w:rsidRDefault="00632768">
      <w:pPr>
        <w:pStyle w:val="B2"/>
        <w:rPr>
          <w:lang w:eastAsia="zh-CN"/>
        </w:rPr>
      </w:pPr>
      <w:r w:rsidRPr="00975BFD">
        <w:rPr>
          <w:lang w:eastAsia="zh-CN"/>
        </w:rPr>
        <w:t>-</w:t>
      </w:r>
      <w:r w:rsidRPr="00975BFD">
        <w:rPr>
          <w:lang w:eastAsia="zh-CN"/>
        </w:rPr>
        <w:tab/>
        <w:t>Based on monitored Network Slice load predictions from NWDAF, when Network Slice load predictions (Predicted Number of PDU Session establishments at the Network Slice) exceeds the threshold with high confidence, trigger the slice modification with expected parameters.</w:t>
      </w:r>
    </w:p>
    <w:p w14:paraId="1D83EB84" w14:textId="77777777" w:rsidR="0039271C" w:rsidRPr="00975BFD" w:rsidRDefault="00632768">
      <w:pPr>
        <w:pStyle w:val="B2"/>
        <w:rPr>
          <w:rFonts w:eastAsiaTheme="minorEastAsia"/>
          <w:lang w:eastAsia="zh-CN"/>
        </w:rPr>
      </w:pPr>
      <w:r w:rsidRPr="00975BFD">
        <w:rPr>
          <w:lang w:eastAsia="zh-CN"/>
        </w:rPr>
        <w:t>-</w:t>
      </w:r>
      <w:r w:rsidRPr="00975BFD">
        <w:rPr>
          <w:lang w:eastAsia="zh-CN"/>
        </w:rPr>
        <w:tab/>
        <w:t>Based on the monitored the time period, when getting to a certain time period (e.g. summer vacation, spring festival etc.), trigger the slice modification with expected parameters.</w:t>
      </w:r>
    </w:p>
    <w:p w14:paraId="68EEF3AD" w14:textId="77777777" w:rsidR="0039271C" w:rsidRPr="00975BFD" w:rsidRDefault="00632768">
      <w:pPr>
        <w:pStyle w:val="B2"/>
        <w:rPr>
          <w:lang w:eastAsia="zh-CN"/>
        </w:rPr>
      </w:pPr>
      <w:r w:rsidRPr="00975BFD">
        <w:t>-</w:t>
      </w:r>
      <w:r w:rsidRPr="00975BFD">
        <w:rPr>
          <w:rFonts w:eastAsiaTheme="minorEastAsia"/>
          <w:lang w:eastAsia="zh-CN"/>
        </w:rPr>
        <w:tab/>
      </w:r>
      <w:r w:rsidRPr="00975BFD">
        <w:t xml:space="preserve">Based on the monitored time period, when getting to a certain time period, trigger the slice modification based on the expected QoS per UE. </w:t>
      </w:r>
      <w:r w:rsidRPr="00975BFD">
        <w:rPr>
          <w:lang w:eastAsia="zh-CN"/>
        </w:rPr>
        <w:t>QoS is mapped/calculated by NSCE to specific parameters of the slice such as the dLThptPerUE, uLThptPerUE, dLThptPerSliceSubnet, uLThptPerSliceSubnet, delayTolerance, dLLatency, uLLatency.</w:t>
      </w:r>
    </w:p>
    <w:p w14:paraId="3207340D" w14:textId="77777777" w:rsidR="0039271C" w:rsidRPr="00975BFD" w:rsidRDefault="00632768">
      <w:pPr>
        <w:pStyle w:val="B1"/>
        <w:rPr>
          <w:lang w:eastAsia="zh-CN"/>
        </w:rPr>
      </w:pPr>
      <w:r w:rsidRPr="00975BFD">
        <w:t>2.</w:t>
      </w:r>
      <w:r w:rsidRPr="00975BFD">
        <w:tab/>
        <w:t>The NSCE server checks whether the policy</w:t>
      </w:r>
      <w:r w:rsidRPr="00975BFD">
        <w:rPr>
          <w:lang w:eastAsia="zh-CN"/>
        </w:rPr>
        <w:t xml:space="preserve"> </w:t>
      </w:r>
      <w:r w:rsidRPr="00975BFD">
        <w:t>is</w:t>
      </w:r>
      <w:r w:rsidRPr="00975BFD">
        <w:rPr>
          <w:lang w:eastAsia="zh-CN"/>
        </w:rPr>
        <w:t xml:space="preserve"> conflict with the MNO policies or NSPP</w:t>
      </w:r>
      <w:r w:rsidRPr="00975BFD">
        <w:t>.</w:t>
      </w:r>
      <w:r w:rsidRPr="00975BFD">
        <w:rPr>
          <w:lang w:eastAsia="zh-CN"/>
        </w:rPr>
        <w:t xml:space="preserve"> One criterion is to translate the network slice parameters in the service profile to see whether it is conflict with that in the </w:t>
      </w:r>
      <w:r w:rsidRPr="00975BFD">
        <w:rPr>
          <w:rFonts w:eastAsiaTheme="minorEastAsia"/>
          <w:lang w:eastAsia="zh-CN"/>
        </w:rPr>
        <w:t>VAL</w:t>
      </w:r>
      <w:r w:rsidRPr="00975BFD">
        <w:rPr>
          <w:lang w:eastAsia="zh-CN"/>
        </w:rPr>
        <w:t xml:space="preserve"> provided policy.</w:t>
      </w:r>
      <w:r w:rsidRPr="00975BFD">
        <w:rPr>
          <w:rFonts w:eastAsiaTheme="minorEastAsia"/>
          <w:lang w:eastAsia="zh-CN"/>
        </w:rPr>
        <w:t xml:space="preserve"> </w:t>
      </w:r>
      <w:r w:rsidRPr="00975BFD">
        <w:rPr>
          <w:lang w:eastAsia="zh-CN"/>
        </w:rPr>
        <w:t>If policy harmonization is not requested and policies conflict then the request could be rejected. The NSCE server also checks the validity of the policy (policy is valid for the specified time period or until the specified threshold count of trigger events is achieved) to avoid a ping-pong effect of slice modification. If the policy is invalid, the request could be rejected.</w:t>
      </w:r>
    </w:p>
    <w:p w14:paraId="5964A865" w14:textId="77777777" w:rsidR="0039271C" w:rsidRPr="00975BFD" w:rsidRDefault="00632768">
      <w:pPr>
        <w:pStyle w:val="B1"/>
        <w:rPr>
          <w:rFonts w:eastAsiaTheme="minorEastAsia"/>
          <w:lang w:eastAsia="zh-CN"/>
        </w:rPr>
      </w:pPr>
      <w:r w:rsidRPr="00975BFD">
        <w:t>3.</w:t>
      </w:r>
      <w:r w:rsidRPr="00975BFD">
        <w:tab/>
      </w:r>
      <w:r w:rsidRPr="00975BFD">
        <w:rPr>
          <w:lang w:eastAsia="zh-CN"/>
        </w:rPr>
        <w:t>If the policy harmonization is requested, the NSCE server can harmonize the policy as per clause 9.5.2.1.4 and this may result in the changes to the current VAL server policy under provisioning.</w:t>
      </w:r>
    </w:p>
    <w:p w14:paraId="059D0416" w14:textId="77777777" w:rsidR="0039271C" w:rsidRPr="00975BFD" w:rsidRDefault="00632768">
      <w:pPr>
        <w:pStyle w:val="B1"/>
        <w:rPr>
          <w:rFonts w:eastAsiaTheme="minorEastAsia"/>
          <w:lang w:eastAsia="zh-CN"/>
        </w:rPr>
      </w:pPr>
      <w:r w:rsidRPr="00975BFD">
        <w:rPr>
          <w:lang w:eastAsia="zh-CN"/>
        </w:rPr>
        <w:t>4.</w:t>
      </w:r>
      <w:r w:rsidRPr="00975BFD">
        <w:rPr>
          <w:lang w:eastAsia="zh-CN"/>
        </w:rPr>
        <w:tab/>
      </w:r>
      <w:r w:rsidRPr="00975BFD">
        <w:t xml:space="preserve">NSCE server sends the </w:t>
      </w:r>
      <w:r w:rsidRPr="00975BFD">
        <w:rPr>
          <w:lang w:eastAsia="zh-CN"/>
        </w:rPr>
        <w:t>VAL server policy provisioning</w:t>
      </w:r>
      <w:r w:rsidRPr="00975BFD">
        <w:t xml:space="preserve"> response to the VAL server to indicat</w:t>
      </w:r>
      <w:r w:rsidR="0029677B" w:rsidRPr="00975BFD">
        <w:rPr>
          <w:rFonts w:eastAsiaTheme="minorEastAsia"/>
          <w:lang w:eastAsia="zh-CN"/>
        </w:rPr>
        <w:t>e</w:t>
      </w:r>
      <w:r w:rsidRPr="00975BFD">
        <w:t xml:space="preserve"> whether the request </w:t>
      </w:r>
      <w:r w:rsidRPr="00975BFD">
        <w:rPr>
          <w:lang w:eastAsia="zh-CN"/>
        </w:rPr>
        <w:t>is</w:t>
      </w:r>
      <w:r w:rsidRPr="00975BFD">
        <w:t xml:space="preserve"> successful or not</w:t>
      </w:r>
      <w:r w:rsidRPr="00975BFD">
        <w:rPr>
          <w:lang w:eastAsia="zh-CN"/>
        </w:rPr>
        <w:t>. If it is successful, policy ID is provided to VAL server</w:t>
      </w:r>
      <w:r w:rsidRPr="00975BFD">
        <w:t>.</w:t>
      </w:r>
    </w:p>
    <w:p w14:paraId="73B267DA" w14:textId="77777777" w:rsidR="0039271C" w:rsidRPr="00975BFD" w:rsidRDefault="00632768">
      <w:pPr>
        <w:pStyle w:val="Heading5"/>
      </w:pPr>
      <w:bookmarkStart w:id="374" w:name="_Toc134011784"/>
      <w:bookmarkStart w:id="375" w:name="_Toc170686122"/>
      <w:r w:rsidRPr="00975BFD">
        <w:rPr>
          <w:rFonts w:cs="Arial"/>
        </w:rPr>
        <w:t>9</w:t>
      </w:r>
      <w:r w:rsidRPr="00975BFD">
        <w:t>.</w:t>
      </w:r>
      <w:r w:rsidRPr="00975BFD">
        <w:rPr>
          <w:rFonts w:eastAsia="DengXian" w:cs="Arial"/>
        </w:rPr>
        <w:t>5</w:t>
      </w:r>
      <w:r w:rsidRPr="00975BFD">
        <w:t>.2.1</w:t>
      </w:r>
      <w:r w:rsidRPr="00975BFD">
        <w:rPr>
          <w:rFonts w:eastAsiaTheme="minorEastAsia"/>
          <w:lang w:eastAsia="zh-CN"/>
        </w:rPr>
        <w:t>.2</w:t>
      </w:r>
      <w:r w:rsidRPr="00975BFD">
        <w:rPr>
          <w:rFonts w:eastAsiaTheme="minorEastAsia"/>
          <w:lang w:eastAsia="zh-CN"/>
        </w:rPr>
        <w:tab/>
      </w:r>
      <w:r w:rsidRPr="00975BFD">
        <w:t>VAL server policy Update</w:t>
      </w:r>
      <w:bookmarkEnd w:id="374"/>
      <w:bookmarkEnd w:id="375"/>
    </w:p>
    <w:p w14:paraId="1E470850" w14:textId="77777777" w:rsidR="0039271C" w:rsidRPr="00975BFD" w:rsidRDefault="00632768">
      <w:pPr>
        <w:rPr>
          <w:rFonts w:eastAsiaTheme="minorEastAsia"/>
          <w:lang w:eastAsia="zh-CN"/>
        </w:rPr>
      </w:pPr>
      <w:r w:rsidRPr="00975BFD">
        <w:t>Figure 9.5.2.1</w:t>
      </w:r>
      <w:r w:rsidRPr="00975BFD">
        <w:rPr>
          <w:rFonts w:eastAsiaTheme="minorEastAsia"/>
          <w:lang w:eastAsia="zh-CN"/>
        </w:rPr>
        <w:t>.2-1</w:t>
      </w:r>
      <w:r w:rsidRPr="00975BFD">
        <w:t xml:space="preserve"> illustrates the VAL server policy update procedure</w:t>
      </w:r>
      <w:r w:rsidRPr="00975BFD">
        <w:rPr>
          <w:rFonts w:eastAsiaTheme="minorEastAsia"/>
          <w:lang w:eastAsia="zh-CN"/>
        </w:rPr>
        <w:t>.</w:t>
      </w:r>
    </w:p>
    <w:p w14:paraId="2616B11E" w14:textId="77777777" w:rsidR="0039271C" w:rsidRPr="00975BFD" w:rsidRDefault="00632768">
      <w:r w:rsidRPr="00975BFD">
        <w:t>Pre-conditions:</w:t>
      </w:r>
    </w:p>
    <w:p w14:paraId="4F958D63" w14:textId="77777777" w:rsidR="0039271C" w:rsidRPr="00975BFD" w:rsidRDefault="00632768">
      <w:pPr>
        <w:pStyle w:val="B1"/>
        <w:rPr>
          <w:rFonts w:eastAsiaTheme="minorEastAsia"/>
          <w:lang w:eastAsia="zh-CN"/>
        </w:rPr>
      </w:pPr>
      <w:r w:rsidRPr="00975BFD">
        <w:t>1.</w:t>
      </w:r>
      <w:r w:rsidRPr="00975BFD">
        <w:tab/>
        <w:t>The NSCE server</w:t>
      </w:r>
      <w:r w:rsidRPr="00975BFD">
        <w:rPr>
          <w:rFonts w:ascii="Calibri" w:hAnsi="Calibri" w:cs="Calibri"/>
          <w:sz w:val="22"/>
          <w:szCs w:val="22"/>
        </w:rPr>
        <w:t xml:space="preserve"> </w:t>
      </w:r>
      <w:r w:rsidRPr="00975BFD">
        <w:t>has information about the existing slice/slice profile/slice services that the VAL server is using</w:t>
      </w:r>
      <w:r w:rsidR="000D69BD" w:rsidRPr="00975BFD">
        <w:rPr>
          <w:rFonts w:eastAsiaTheme="minorEastAsia"/>
          <w:lang w:eastAsia="zh-CN"/>
        </w:rPr>
        <w:t>.</w:t>
      </w:r>
    </w:p>
    <w:p w14:paraId="375DDF5D" w14:textId="77777777" w:rsidR="0039271C" w:rsidRPr="00975BFD" w:rsidRDefault="00632768" w:rsidP="000D69BD">
      <w:pPr>
        <w:pStyle w:val="B1"/>
        <w:rPr>
          <w:rFonts w:eastAsiaTheme="minorEastAsia"/>
        </w:rPr>
      </w:pPr>
      <w:r w:rsidRPr="00975BFD">
        <w:t>2.</w:t>
      </w:r>
      <w:r w:rsidRPr="00975BFD">
        <w:tab/>
        <w:t xml:space="preserve">The VAL server has created policies </w:t>
      </w:r>
      <w:r w:rsidR="0029677B" w:rsidRPr="00975BFD">
        <w:rPr>
          <w:lang w:eastAsia="zh-CN"/>
        </w:rPr>
        <w:t>in NSCE server</w:t>
      </w:r>
      <w:r w:rsidR="0029677B" w:rsidRPr="00975BFD">
        <w:t xml:space="preserve"> </w:t>
      </w:r>
      <w:r w:rsidRPr="00975BFD">
        <w:t>using the procedure defined in clause 9.5.2.1</w:t>
      </w:r>
      <w:r w:rsidRPr="00975BFD">
        <w:rPr>
          <w:rFonts w:eastAsiaTheme="minorEastAsia"/>
          <w:lang w:eastAsia="zh-CN"/>
        </w:rPr>
        <w:t>.1</w:t>
      </w:r>
      <w:r w:rsidR="000D69BD" w:rsidRPr="00975BFD">
        <w:rPr>
          <w:rFonts w:eastAsiaTheme="minorEastAsia"/>
          <w:lang w:eastAsia="zh-CN"/>
        </w:rPr>
        <w:t>.</w:t>
      </w:r>
    </w:p>
    <w:p w14:paraId="274EC8CE" w14:textId="77777777" w:rsidR="0039271C" w:rsidRPr="00975BFD" w:rsidRDefault="0039271C">
      <w:pPr>
        <w:pStyle w:val="TH"/>
        <w:ind w:firstLine="284"/>
        <w:rPr>
          <w:rFonts w:eastAsiaTheme="minorEastAsia"/>
          <w:lang w:eastAsia="zh-CN"/>
        </w:rPr>
      </w:pPr>
    </w:p>
    <w:p w14:paraId="147A4E65" w14:textId="77777777" w:rsidR="0039271C" w:rsidRPr="00975BFD" w:rsidRDefault="0039271C">
      <w:pPr>
        <w:pStyle w:val="TH"/>
        <w:ind w:firstLine="284"/>
        <w:rPr>
          <w:rFonts w:eastAsiaTheme="minorEastAsia"/>
          <w:lang w:eastAsia="zh-CN"/>
        </w:rPr>
      </w:pPr>
      <w:r w:rsidRPr="00975BFD">
        <w:rPr>
          <w:b w:val="0"/>
        </w:rPr>
        <w:object w:dxaOrig="6538" w:dyaOrig="6069" w14:anchorId="0937BED4">
          <v:shape id="_x0000_i1030" type="#_x0000_t75" alt="" style="width:293.45pt;height:128.05pt" o:ole="">
            <v:imagedata r:id="rId25" o:title="" croptop="7017f" cropbottom="27603f"/>
          </v:shape>
          <o:OLEObject Type="Embed" ProgID="Visio.Drawing.11" ShapeID="_x0000_i1030" DrawAspect="Content" ObjectID="_1781298943" r:id="rId26"/>
        </w:object>
      </w:r>
    </w:p>
    <w:p w14:paraId="331E3E13" w14:textId="77777777" w:rsidR="0039271C" w:rsidRPr="00975BFD" w:rsidRDefault="00632768">
      <w:pPr>
        <w:pStyle w:val="TF"/>
      </w:pPr>
      <w:r w:rsidRPr="00975BFD">
        <w:t xml:space="preserve">Figure </w:t>
      </w:r>
      <w:r w:rsidRPr="00975BFD">
        <w:rPr>
          <w:rFonts w:cs="Arial"/>
        </w:rPr>
        <w:t>9.</w:t>
      </w:r>
      <w:r w:rsidRPr="00975BFD">
        <w:rPr>
          <w:rFonts w:eastAsia="DengXian" w:cs="Arial"/>
        </w:rPr>
        <w:t>5</w:t>
      </w:r>
      <w:r w:rsidRPr="00975BFD">
        <w:rPr>
          <w:rFonts w:cs="Arial"/>
        </w:rPr>
        <w:t>.2.</w:t>
      </w:r>
      <w:r w:rsidRPr="00975BFD">
        <w:t>1</w:t>
      </w:r>
      <w:r w:rsidRPr="00975BFD">
        <w:rPr>
          <w:rFonts w:eastAsiaTheme="minorEastAsia"/>
          <w:lang w:eastAsia="zh-CN"/>
        </w:rPr>
        <w:t>.2</w:t>
      </w:r>
      <w:r w:rsidRPr="00975BFD">
        <w:t xml:space="preserve">-1: </w:t>
      </w:r>
      <w:r w:rsidRPr="00975BFD">
        <w:rPr>
          <w:rFonts w:cs="Arial"/>
        </w:rPr>
        <w:t xml:space="preserve">VAL server policy </w:t>
      </w:r>
      <w:r w:rsidRPr="00975BFD">
        <w:t>update</w:t>
      </w:r>
    </w:p>
    <w:p w14:paraId="2A404063" w14:textId="77777777" w:rsidR="0039271C" w:rsidRPr="00975BFD" w:rsidRDefault="00632768">
      <w:pPr>
        <w:pStyle w:val="B1"/>
      </w:pPr>
      <w:r w:rsidRPr="00975BFD">
        <w:t>1.</w:t>
      </w:r>
      <w:r w:rsidRPr="00975BFD">
        <w:tab/>
        <w:t>VAL server sends VAL server policy update request to NSCE server. The request shall contain the policy ID and policy modification details for updating the policy in the NSCE server. The request can update the existing default policy or specify a new default policy for the mentioned slice in the request. The policy update procedure can update the scheduling and pre-emption information for the policy.</w:t>
      </w:r>
    </w:p>
    <w:p w14:paraId="7DF2D580" w14:textId="77777777" w:rsidR="0039271C" w:rsidRPr="00975BFD" w:rsidRDefault="00632768">
      <w:pPr>
        <w:ind w:left="568" w:hanging="284"/>
        <w:rPr>
          <w:rFonts w:eastAsiaTheme="minorEastAsia"/>
          <w:lang w:eastAsia="zh-CN"/>
        </w:rPr>
      </w:pPr>
      <w:r w:rsidRPr="00975BFD">
        <w:t>2.</w:t>
      </w:r>
      <w:r w:rsidRPr="00975BFD">
        <w:tab/>
        <w:t>The NSCE server checks whether the policy</w:t>
      </w:r>
      <w:r w:rsidRPr="00975BFD">
        <w:rPr>
          <w:lang w:eastAsia="zh-CN"/>
        </w:rPr>
        <w:t xml:space="preserve"> </w:t>
      </w:r>
      <w:r w:rsidRPr="00975BFD">
        <w:t>is</w:t>
      </w:r>
      <w:r w:rsidRPr="00975BFD">
        <w:rPr>
          <w:lang w:eastAsia="zh-CN"/>
        </w:rPr>
        <w:t xml:space="preserve"> conflict with the MNO policies or NSPP</w:t>
      </w:r>
      <w:r w:rsidRPr="00975BFD">
        <w:t>.</w:t>
      </w:r>
      <w:r w:rsidRPr="00975BFD">
        <w:rPr>
          <w:lang w:eastAsia="zh-CN"/>
        </w:rPr>
        <w:t xml:space="preserve"> </w:t>
      </w:r>
    </w:p>
    <w:p w14:paraId="67F590E6" w14:textId="77777777" w:rsidR="0039271C" w:rsidRPr="00975BFD" w:rsidRDefault="00632768">
      <w:pPr>
        <w:ind w:left="568" w:hanging="284"/>
        <w:rPr>
          <w:lang w:eastAsia="zh-CN"/>
        </w:rPr>
      </w:pPr>
      <w:r w:rsidRPr="00975BFD">
        <w:rPr>
          <w:lang w:eastAsia="zh-CN"/>
        </w:rPr>
        <w:t>3.</w:t>
      </w:r>
      <w:r w:rsidRPr="00975BFD">
        <w:rPr>
          <w:lang w:eastAsia="zh-CN"/>
        </w:rPr>
        <w:tab/>
        <w:t xml:space="preserve">If authorized, the NSCE server can harmonize the policy as per clause 9.5.2.1.4 and this may result in the changes to the current VAL server policy </w:t>
      </w:r>
      <w:r w:rsidRPr="00975BFD">
        <w:t>under update process</w:t>
      </w:r>
      <w:r w:rsidRPr="00975BFD">
        <w:rPr>
          <w:lang w:eastAsia="zh-CN"/>
        </w:rPr>
        <w:t>.</w:t>
      </w:r>
    </w:p>
    <w:p w14:paraId="52C4BC11" w14:textId="77777777" w:rsidR="0039271C" w:rsidRPr="00975BFD" w:rsidRDefault="00632768">
      <w:pPr>
        <w:pStyle w:val="B1"/>
      </w:pPr>
      <w:r w:rsidRPr="00975BFD">
        <w:rPr>
          <w:rFonts w:eastAsiaTheme="minorEastAsia"/>
          <w:lang w:eastAsia="zh-CN"/>
        </w:rPr>
        <w:t>4.</w:t>
      </w:r>
      <w:r w:rsidRPr="00975BFD">
        <w:rPr>
          <w:rFonts w:eastAsiaTheme="minorEastAsia"/>
          <w:lang w:eastAsia="zh-CN"/>
        </w:rPr>
        <w:tab/>
      </w:r>
      <w:r w:rsidRPr="00975BFD">
        <w:t>If the VAL server is authorized to update the VAL server policy, the NSCE server checks the modification with existing policies to avoid conflict and provides the response to the VAL server.</w:t>
      </w:r>
    </w:p>
    <w:p w14:paraId="606FC352" w14:textId="77777777" w:rsidR="0039271C" w:rsidRPr="00975BFD" w:rsidRDefault="00632768">
      <w:pPr>
        <w:pStyle w:val="Heading5"/>
      </w:pPr>
      <w:bookmarkStart w:id="376" w:name="_Toc134011785"/>
      <w:bookmarkStart w:id="377" w:name="_Toc170686123"/>
      <w:r w:rsidRPr="00975BFD">
        <w:rPr>
          <w:rFonts w:cs="Arial"/>
        </w:rPr>
        <w:t>9</w:t>
      </w:r>
      <w:r w:rsidRPr="00975BFD">
        <w:t>.</w:t>
      </w:r>
      <w:r w:rsidRPr="00975BFD">
        <w:rPr>
          <w:rFonts w:eastAsia="DengXian" w:cs="Arial"/>
        </w:rPr>
        <w:t>5</w:t>
      </w:r>
      <w:r w:rsidRPr="00975BFD">
        <w:t>.2.</w:t>
      </w:r>
      <w:r w:rsidRPr="00975BFD">
        <w:rPr>
          <w:rFonts w:eastAsiaTheme="minorEastAsia"/>
          <w:lang w:eastAsia="zh-CN"/>
        </w:rPr>
        <w:t>1.3</w:t>
      </w:r>
      <w:r w:rsidRPr="00975BFD">
        <w:rPr>
          <w:rFonts w:eastAsiaTheme="minorEastAsia"/>
          <w:lang w:eastAsia="zh-CN"/>
        </w:rPr>
        <w:tab/>
      </w:r>
      <w:r w:rsidRPr="00975BFD">
        <w:t>VAL server policy Delete</w:t>
      </w:r>
      <w:bookmarkEnd w:id="376"/>
      <w:bookmarkEnd w:id="377"/>
    </w:p>
    <w:p w14:paraId="3AA51740" w14:textId="77777777" w:rsidR="0039271C" w:rsidRPr="00975BFD" w:rsidRDefault="00632768">
      <w:pPr>
        <w:rPr>
          <w:rFonts w:eastAsiaTheme="minorEastAsia"/>
          <w:lang w:eastAsia="zh-CN"/>
        </w:rPr>
      </w:pPr>
      <w:r w:rsidRPr="00975BFD">
        <w:t>Figure 9.5.2.</w:t>
      </w:r>
      <w:r w:rsidRPr="00975BFD">
        <w:rPr>
          <w:rFonts w:eastAsiaTheme="minorEastAsia"/>
          <w:lang w:eastAsia="zh-CN"/>
        </w:rPr>
        <w:t>1.3-1</w:t>
      </w:r>
      <w:r w:rsidRPr="00975BFD">
        <w:t xml:space="preserve"> illustrates the VAL server policy delete procedure</w:t>
      </w:r>
      <w:r w:rsidRPr="00975BFD">
        <w:rPr>
          <w:rFonts w:eastAsiaTheme="minorEastAsia"/>
          <w:lang w:eastAsia="zh-CN"/>
        </w:rPr>
        <w:t>.</w:t>
      </w:r>
    </w:p>
    <w:p w14:paraId="6A79D2C1" w14:textId="77777777" w:rsidR="0039271C" w:rsidRPr="00975BFD" w:rsidRDefault="00632768">
      <w:r w:rsidRPr="00975BFD">
        <w:t>Pre-conditions:</w:t>
      </w:r>
    </w:p>
    <w:p w14:paraId="5E973484" w14:textId="77777777" w:rsidR="0039271C" w:rsidRPr="00975BFD" w:rsidRDefault="00632768">
      <w:pPr>
        <w:pStyle w:val="B1"/>
        <w:rPr>
          <w:rFonts w:eastAsiaTheme="minorEastAsia"/>
        </w:rPr>
      </w:pPr>
      <w:r w:rsidRPr="00975BFD">
        <w:rPr>
          <w:lang w:eastAsia="zh-CN"/>
        </w:rPr>
        <w:t>1.</w:t>
      </w:r>
      <w:r w:rsidRPr="00975BFD">
        <w:rPr>
          <w:lang w:eastAsia="zh-CN"/>
        </w:rPr>
        <w:tab/>
        <w:t>The NSCE server has information about the existing slice/slice profile/slice services that the VAL server is using</w:t>
      </w:r>
      <w:r w:rsidRPr="00975BFD">
        <w:rPr>
          <w:rFonts w:asciiTheme="minorEastAsia" w:eastAsiaTheme="minorEastAsia" w:hAnsiTheme="minorEastAsia"/>
          <w:lang w:eastAsia="zh-CN"/>
        </w:rPr>
        <w:t>.</w:t>
      </w:r>
    </w:p>
    <w:p w14:paraId="69C69633" w14:textId="77777777" w:rsidR="0039271C" w:rsidRPr="00975BFD" w:rsidRDefault="00632768">
      <w:pPr>
        <w:pStyle w:val="B1"/>
        <w:rPr>
          <w:rFonts w:eastAsiaTheme="minorEastAsia"/>
        </w:rPr>
      </w:pPr>
      <w:r w:rsidRPr="00975BFD">
        <w:rPr>
          <w:lang w:eastAsia="zh-CN"/>
        </w:rPr>
        <w:t>2.</w:t>
      </w:r>
      <w:r w:rsidRPr="00975BFD">
        <w:rPr>
          <w:lang w:eastAsia="zh-CN"/>
        </w:rPr>
        <w:tab/>
        <w:t xml:space="preserve">The VAL server has created one or more policies </w:t>
      </w:r>
      <w:r w:rsidR="00D50DAD" w:rsidRPr="00975BFD">
        <w:rPr>
          <w:lang w:eastAsia="zh-CN"/>
        </w:rPr>
        <w:t>in NSCE server</w:t>
      </w:r>
      <w:r w:rsidR="00D50DAD" w:rsidRPr="00975BFD">
        <w:t xml:space="preserve"> </w:t>
      </w:r>
      <w:r w:rsidRPr="00975BFD">
        <w:rPr>
          <w:lang w:eastAsia="zh-CN"/>
        </w:rPr>
        <w:t>using the procedure defined in clause 9.5.2.1</w:t>
      </w:r>
      <w:r w:rsidR="00D50DAD" w:rsidRPr="00975BFD">
        <w:rPr>
          <w:rFonts w:eastAsiaTheme="minorEastAsia"/>
          <w:lang w:eastAsia="zh-CN"/>
        </w:rPr>
        <w:t>.1</w:t>
      </w:r>
      <w:r w:rsidR="000D69BD" w:rsidRPr="00975BFD">
        <w:rPr>
          <w:rFonts w:eastAsiaTheme="minorEastAsia"/>
          <w:lang w:eastAsia="zh-CN"/>
        </w:rPr>
        <w:t>.</w:t>
      </w:r>
    </w:p>
    <w:p w14:paraId="027D121A" w14:textId="77777777" w:rsidR="0039271C" w:rsidRPr="00975BFD" w:rsidRDefault="00632768">
      <w:pPr>
        <w:pStyle w:val="11"/>
      </w:pPr>
      <w:r w:rsidRPr="00975BFD">
        <w:t xml:space="preserve"> </w:t>
      </w:r>
    </w:p>
    <w:p w14:paraId="132C0E52" w14:textId="77777777" w:rsidR="0039271C" w:rsidRPr="00975BFD" w:rsidRDefault="0039271C">
      <w:pPr>
        <w:pStyle w:val="TH"/>
        <w:ind w:firstLine="284"/>
      </w:pPr>
      <w:r w:rsidRPr="00975BFD">
        <w:object w:dxaOrig="10174" w:dyaOrig="9430" w14:anchorId="3AA08E14">
          <v:shape id="_x0000_i1031" type="#_x0000_t75" alt="" style="width:384.6pt;height:97.5pt" o:ole="">
            <v:imagedata r:id="rId27" o:title="" croptop="9734f" cropbottom="38480f"/>
          </v:shape>
          <o:OLEObject Type="Embed" ProgID="Visio.Drawing.11" ShapeID="_x0000_i1031" DrawAspect="Content" ObjectID="_1781298944" r:id="rId28"/>
        </w:object>
      </w:r>
    </w:p>
    <w:p w14:paraId="1C2E0CFA" w14:textId="77777777" w:rsidR="0039271C" w:rsidRPr="00975BFD" w:rsidRDefault="00632768">
      <w:pPr>
        <w:pStyle w:val="TF"/>
      </w:pPr>
      <w:r w:rsidRPr="00975BFD">
        <w:t>Figure 9.</w:t>
      </w:r>
      <w:r w:rsidRPr="00975BFD">
        <w:rPr>
          <w:rFonts w:eastAsia="DengXian"/>
        </w:rPr>
        <w:t>5</w:t>
      </w:r>
      <w:r w:rsidRPr="00975BFD">
        <w:t>.2.</w:t>
      </w:r>
      <w:r w:rsidRPr="00975BFD">
        <w:rPr>
          <w:rFonts w:eastAsiaTheme="minorEastAsia"/>
        </w:rPr>
        <w:t>1.3</w:t>
      </w:r>
      <w:r w:rsidRPr="00975BFD">
        <w:t>-1: VAL server policy delete</w:t>
      </w:r>
    </w:p>
    <w:p w14:paraId="2DB48B3E" w14:textId="77777777" w:rsidR="0039271C" w:rsidRPr="00975BFD" w:rsidRDefault="00632768">
      <w:pPr>
        <w:pStyle w:val="B1"/>
      </w:pPr>
      <w:r w:rsidRPr="00975BFD">
        <w:t>1.</w:t>
      </w:r>
      <w:r w:rsidRPr="00975BFD">
        <w:tab/>
        <w:t>VAL server sends VAL server policy delete request to NSCE server. The request contains the policy ID, and optionally default policy indication. The default policy indicates the update of the default policy in the case of a delete request for the default policy. The policy delete procedure can be used to delete one or more policies.</w:t>
      </w:r>
    </w:p>
    <w:p w14:paraId="024E9AC0" w14:textId="77777777" w:rsidR="0039271C" w:rsidRPr="00975BFD" w:rsidRDefault="00632768">
      <w:pPr>
        <w:pStyle w:val="B1"/>
        <w:rPr>
          <w:rFonts w:eastAsiaTheme="minorEastAsia"/>
          <w:lang w:eastAsia="zh-CN"/>
        </w:rPr>
      </w:pPr>
      <w:r w:rsidRPr="00975BFD">
        <w:t>2.</w:t>
      </w:r>
      <w:r w:rsidRPr="00975BFD">
        <w:tab/>
        <w:t xml:space="preserve">If the VAL server is authorized to </w:t>
      </w:r>
      <w:r w:rsidR="00D50DAD" w:rsidRPr="00975BFD">
        <w:rPr>
          <w:rFonts w:eastAsiaTheme="minorEastAsia"/>
          <w:lang w:eastAsia="zh-CN"/>
        </w:rPr>
        <w:t>delete</w:t>
      </w:r>
      <w:r w:rsidRPr="00975BFD">
        <w:t xml:space="preserve"> the VAL server policy, the NSCE server deletes the policy. In the case of a default policy delete request, the NSCE server first updates the default policy with the policy mentioned in the delete request and then deletes the old default policy. The NSCE server reports the outcome of the deletion of the requested policy with policy ID and priority for the new default policy.</w:t>
      </w:r>
    </w:p>
    <w:p w14:paraId="1C936755" w14:textId="77777777" w:rsidR="0039271C" w:rsidRPr="00975BFD" w:rsidRDefault="00632768">
      <w:pPr>
        <w:pStyle w:val="Heading5"/>
      </w:pPr>
      <w:bookmarkStart w:id="378" w:name="_Toc134011786"/>
      <w:bookmarkStart w:id="379" w:name="_Toc170686124"/>
      <w:r w:rsidRPr="00975BFD">
        <w:t>9.5.2.</w:t>
      </w:r>
      <w:r w:rsidRPr="00975BFD">
        <w:rPr>
          <w:lang w:eastAsia="zh-CN"/>
        </w:rPr>
        <w:t>1.4</w:t>
      </w:r>
      <w:r w:rsidRPr="00975BFD">
        <w:rPr>
          <w:lang w:eastAsia="zh-CN"/>
        </w:rPr>
        <w:tab/>
      </w:r>
      <w:r w:rsidRPr="00975BFD">
        <w:t>Policy harmonization</w:t>
      </w:r>
      <w:bookmarkEnd w:id="378"/>
      <w:bookmarkEnd w:id="379"/>
    </w:p>
    <w:p w14:paraId="5DEFE878" w14:textId="77777777" w:rsidR="0039271C" w:rsidRPr="00975BFD" w:rsidRDefault="00632768">
      <w:pPr>
        <w:pStyle w:val="B1"/>
        <w:ind w:left="0" w:firstLine="0"/>
        <w:rPr>
          <w:lang w:eastAsia="zh-CN"/>
        </w:rPr>
      </w:pPr>
      <w:r w:rsidRPr="00975BFD">
        <w:t>Policy harmonization</w:t>
      </w:r>
      <w:r w:rsidRPr="00975BFD">
        <w:rPr>
          <w:lang w:eastAsia="zh-CN"/>
        </w:rPr>
        <w:t xml:space="preserve"> is t</w:t>
      </w:r>
      <w:r w:rsidRPr="00975BFD">
        <w:t xml:space="preserve">o make sure the </w:t>
      </w:r>
      <w:r w:rsidR="00D50DAD" w:rsidRPr="00975BFD">
        <w:rPr>
          <w:lang w:eastAsia="zh-CN"/>
        </w:rPr>
        <w:t xml:space="preserve">VAL server </w:t>
      </w:r>
      <w:r w:rsidRPr="00975BFD">
        <w:t>Policy (from VAL Provider/ slice customer/ASP) is compatible with the MNO policies</w:t>
      </w:r>
      <w:r w:rsidRPr="00975BFD">
        <w:rPr>
          <w:lang w:eastAsia="zh-CN"/>
        </w:rPr>
        <w:t xml:space="preserve"> </w:t>
      </w:r>
      <w:r w:rsidRPr="00975BFD">
        <w:t xml:space="preserve">and NSCE service provider policy for the same service or slice. </w:t>
      </w:r>
      <w:r w:rsidRPr="00975BFD">
        <w:rPr>
          <w:lang w:eastAsia="zh-CN"/>
        </w:rPr>
        <w:t>The policy harmonization could be requested through the policy provisioning/update service.</w:t>
      </w:r>
    </w:p>
    <w:p w14:paraId="57B6241A" w14:textId="77777777" w:rsidR="0039271C" w:rsidRPr="00975BFD" w:rsidRDefault="00632768">
      <w:pPr>
        <w:pStyle w:val="B1"/>
        <w:ind w:left="0" w:firstLine="0"/>
        <w:rPr>
          <w:lang w:eastAsia="zh-CN"/>
        </w:rPr>
      </w:pPr>
      <w:r w:rsidRPr="00975BFD">
        <w:t xml:space="preserve">Figure </w:t>
      </w:r>
      <w:r w:rsidRPr="00975BFD">
        <w:rPr>
          <w:lang w:eastAsia="zh-CN"/>
        </w:rPr>
        <w:t>9.5.2.1.4-1</w:t>
      </w:r>
      <w:r w:rsidRPr="00975BFD">
        <w:t xml:space="preserve"> illustrates </w:t>
      </w:r>
      <w:r w:rsidRPr="00975BFD">
        <w:rPr>
          <w:bCs/>
        </w:rPr>
        <w:t xml:space="preserve">the procedure for policy </w:t>
      </w:r>
      <w:r w:rsidRPr="00975BFD">
        <w:rPr>
          <w:bCs/>
          <w:lang w:eastAsia="zh-CN"/>
        </w:rPr>
        <w:t>harmonization.</w:t>
      </w:r>
    </w:p>
    <w:p w14:paraId="0193D17D" w14:textId="77777777" w:rsidR="0039271C" w:rsidRPr="00975BFD" w:rsidRDefault="00632768">
      <w:pPr>
        <w:pStyle w:val="B1"/>
        <w:ind w:left="0" w:rightChars="100" w:right="200" w:firstLine="0"/>
      </w:pPr>
      <w:r w:rsidRPr="00975BFD">
        <w:t>Pre-conditions:</w:t>
      </w:r>
    </w:p>
    <w:p w14:paraId="1ED86C4C" w14:textId="77777777" w:rsidR="0039271C" w:rsidRPr="00975BFD" w:rsidRDefault="00632768">
      <w:pPr>
        <w:pStyle w:val="B1"/>
        <w:ind w:left="0" w:rightChars="100" w:right="200" w:firstLine="0"/>
      </w:pPr>
      <w:r w:rsidRPr="00975BFD">
        <w:t>1.</w:t>
      </w:r>
      <w:r w:rsidRPr="00975BFD">
        <w:tab/>
        <w:t xml:space="preserve">The NSCE service provider policy (NSPP) and MNO policy is available at the NSCE Server. </w:t>
      </w:r>
    </w:p>
    <w:p w14:paraId="6FBF68D0" w14:textId="77777777" w:rsidR="0039271C" w:rsidRPr="00975BFD" w:rsidRDefault="00632768">
      <w:pPr>
        <w:pStyle w:val="B1"/>
        <w:ind w:left="0" w:rightChars="100" w:right="200" w:firstLine="0"/>
      </w:pPr>
      <w:r w:rsidRPr="00975BFD">
        <w:t>2.</w:t>
      </w:r>
      <w:r w:rsidRPr="00975BFD">
        <w:tab/>
        <w:t>The VAL server is authorized to receive NSCE services.</w:t>
      </w:r>
    </w:p>
    <w:p w14:paraId="1D24EAAA" w14:textId="77777777" w:rsidR="0039271C" w:rsidRPr="00975BFD" w:rsidRDefault="0039271C">
      <w:pPr>
        <w:pStyle w:val="TH"/>
        <w:rPr>
          <w:lang w:eastAsia="zh-CN"/>
        </w:rPr>
      </w:pPr>
      <w:r w:rsidRPr="00975BFD">
        <w:object w:dxaOrig="6538" w:dyaOrig="6069" w14:anchorId="3C775E8C">
          <v:shape id="_x0000_i1032" type="#_x0000_t75" style="width:362.75pt;height:155.85pt" o:ole="">
            <v:imagedata r:id="rId29" o:title="" croptop="9734f" cropbottom="24489f"/>
          </v:shape>
          <o:OLEObject Type="Embed" ProgID="Visio.Drawing.11" ShapeID="_x0000_i1032" DrawAspect="Content" ObjectID="_1781298945" r:id="rId30"/>
        </w:object>
      </w:r>
    </w:p>
    <w:p w14:paraId="2C4B37A1" w14:textId="77777777" w:rsidR="0039271C" w:rsidRPr="00975BFD" w:rsidRDefault="00632768">
      <w:pPr>
        <w:pStyle w:val="TF"/>
        <w:rPr>
          <w:bCs/>
          <w:lang w:eastAsia="zh-CN"/>
        </w:rPr>
      </w:pPr>
      <w:r w:rsidRPr="00975BFD">
        <w:t xml:space="preserve">Figure </w:t>
      </w:r>
      <w:r w:rsidRPr="00975BFD">
        <w:rPr>
          <w:lang w:eastAsia="zh-CN"/>
        </w:rPr>
        <w:t>9.5.2.1.4-1</w:t>
      </w:r>
      <w:r w:rsidRPr="00975BFD">
        <w:t xml:space="preserve">: Policy </w:t>
      </w:r>
      <w:r w:rsidRPr="00975BFD">
        <w:rPr>
          <w:lang w:eastAsia="zh-CN"/>
        </w:rPr>
        <w:t>harmonization</w:t>
      </w:r>
      <w:r w:rsidRPr="00975BFD">
        <w:t xml:space="preserve"> </w:t>
      </w:r>
    </w:p>
    <w:p w14:paraId="5CA1D3FC" w14:textId="77777777" w:rsidR="0039271C" w:rsidRPr="00975BFD" w:rsidRDefault="00632768">
      <w:pPr>
        <w:pStyle w:val="B1"/>
      </w:pPr>
      <w:r w:rsidRPr="00975BFD">
        <w:rPr>
          <w:lang w:eastAsia="zh-CN"/>
        </w:rPr>
        <w:t>1.</w:t>
      </w:r>
      <w:r w:rsidRPr="00975BFD">
        <w:rPr>
          <w:lang w:eastAsia="zh-CN"/>
        </w:rPr>
        <w:tab/>
      </w:r>
      <w:r w:rsidRPr="00975BFD">
        <w:t>When receiving the policy provisioning</w:t>
      </w:r>
      <w:r w:rsidRPr="00975BFD">
        <w:rPr>
          <w:lang w:eastAsia="zh-CN"/>
        </w:rPr>
        <w:t>, or</w:t>
      </w:r>
      <w:r w:rsidRPr="00975BFD">
        <w:t xml:space="preserve"> policy update request, </w:t>
      </w:r>
      <w:r w:rsidRPr="00975BFD">
        <w:rPr>
          <w:lang w:eastAsia="zh-CN"/>
        </w:rPr>
        <w:t xml:space="preserve">and the result of policy check turn out the policy is conflict, </w:t>
      </w:r>
      <w:r w:rsidRPr="00975BFD">
        <w:t>the policy harmonization is triggered.</w:t>
      </w:r>
    </w:p>
    <w:p w14:paraId="474E42BD" w14:textId="77777777" w:rsidR="0039271C" w:rsidRPr="00975BFD" w:rsidRDefault="00632768">
      <w:pPr>
        <w:pStyle w:val="B1"/>
      </w:pPr>
      <w:r w:rsidRPr="00975BFD">
        <w:t>2.</w:t>
      </w:r>
      <w:r w:rsidRPr="00975BFD">
        <w:tab/>
        <w:t>The NSCE server determine</w:t>
      </w:r>
      <w:r w:rsidRPr="00975BFD">
        <w:rPr>
          <w:lang w:eastAsia="zh-CN"/>
        </w:rPr>
        <w:t>s</w:t>
      </w:r>
      <w:r w:rsidRPr="00975BFD">
        <w:t xml:space="preserve"> parameters harmonizing the </w:t>
      </w:r>
      <w:r w:rsidRPr="00975BFD">
        <w:rPr>
          <w:lang w:eastAsia="zh-CN"/>
        </w:rPr>
        <w:t>policy</w:t>
      </w:r>
      <w:r w:rsidRPr="00975BFD">
        <w:t xml:space="preserve">, if previously authorized. </w:t>
      </w:r>
    </w:p>
    <w:p w14:paraId="20631E7C" w14:textId="77777777" w:rsidR="0039271C" w:rsidRPr="00975BFD" w:rsidRDefault="00632768">
      <w:pPr>
        <w:pStyle w:val="B1"/>
        <w:rPr>
          <w:rFonts w:eastAsiaTheme="minorEastAsia"/>
          <w:lang w:eastAsia="zh-CN"/>
        </w:rPr>
      </w:pPr>
      <w:r w:rsidRPr="00975BFD">
        <w:t>3.</w:t>
      </w:r>
      <w:r w:rsidRPr="00975BFD">
        <w:tab/>
        <w:t>NSCE server sends the VAL server a notification provid</w:t>
      </w:r>
      <w:r w:rsidRPr="00975BFD">
        <w:rPr>
          <w:lang w:eastAsia="zh-CN"/>
        </w:rPr>
        <w:t>ing</w:t>
      </w:r>
      <w:r w:rsidRPr="00975BFD">
        <w:t xml:space="preserve"> parameters values that allow the policies to be harmonized. Then the VAL server would decide whether to accept the </w:t>
      </w:r>
      <w:r w:rsidR="00D50DAD" w:rsidRPr="00975BFD">
        <w:rPr>
          <w:rFonts w:eastAsiaTheme="minorEastAsia"/>
          <w:lang w:eastAsia="zh-CN"/>
        </w:rPr>
        <w:t xml:space="preserve">provided </w:t>
      </w:r>
      <w:r w:rsidRPr="00975BFD">
        <w:t xml:space="preserve">optional parameters values. If they are accepted, the VAL server may invoke VAL server policy provisioning/ VAL server policy update procedure defined in clause 9.5.2.1.1, 9.5.2.1.2 with harmonized parameters values. </w:t>
      </w:r>
    </w:p>
    <w:p w14:paraId="15953C03" w14:textId="77777777" w:rsidR="0039271C" w:rsidRPr="00975BFD" w:rsidRDefault="00632768">
      <w:pPr>
        <w:pStyle w:val="Heading5"/>
        <w:rPr>
          <w:bCs/>
        </w:rPr>
      </w:pPr>
      <w:bookmarkStart w:id="380" w:name="_Toc134011787"/>
      <w:bookmarkStart w:id="381" w:name="_Toc170686125"/>
      <w:r w:rsidRPr="00975BFD">
        <w:rPr>
          <w:rFonts w:cs="Arial"/>
          <w:bCs/>
        </w:rPr>
        <w:t>9.</w:t>
      </w:r>
      <w:r w:rsidRPr="00975BFD">
        <w:rPr>
          <w:rFonts w:eastAsia="DengXian" w:cs="Arial"/>
          <w:bCs/>
        </w:rPr>
        <w:t>5</w:t>
      </w:r>
      <w:r w:rsidRPr="00975BFD">
        <w:rPr>
          <w:bCs/>
        </w:rPr>
        <w:t>.2.</w:t>
      </w:r>
      <w:r w:rsidRPr="00975BFD">
        <w:rPr>
          <w:rFonts w:eastAsiaTheme="minorEastAsia"/>
          <w:bCs/>
          <w:lang w:eastAsia="zh-CN"/>
        </w:rPr>
        <w:t>1.5</w:t>
      </w:r>
      <w:r w:rsidRPr="00975BFD">
        <w:rPr>
          <w:rFonts w:eastAsiaTheme="minorEastAsia"/>
          <w:lang w:eastAsia="zh-CN"/>
        </w:rPr>
        <w:tab/>
      </w:r>
      <w:r w:rsidRPr="00975BFD">
        <w:rPr>
          <w:bCs/>
        </w:rPr>
        <w:t>VAL server policy Usage Reporting data</w:t>
      </w:r>
      <w:bookmarkEnd w:id="380"/>
      <w:bookmarkEnd w:id="381"/>
    </w:p>
    <w:p w14:paraId="192C0513" w14:textId="77777777" w:rsidR="0039271C" w:rsidRPr="00975BFD" w:rsidRDefault="00632768">
      <w:pPr>
        <w:rPr>
          <w:rFonts w:eastAsiaTheme="minorEastAsia"/>
          <w:lang w:eastAsia="zh-CN"/>
        </w:rPr>
      </w:pPr>
      <w:r w:rsidRPr="00975BFD">
        <w:t>Figure 9.5.2.</w:t>
      </w:r>
      <w:r w:rsidRPr="00975BFD">
        <w:rPr>
          <w:rFonts w:eastAsiaTheme="minorEastAsia"/>
          <w:lang w:eastAsia="zh-CN"/>
        </w:rPr>
        <w:t>1.5-1</w:t>
      </w:r>
      <w:r w:rsidRPr="00975BFD">
        <w:t xml:space="preserve"> illustrates the VAL server policy usage reporting data procedure</w:t>
      </w:r>
      <w:r w:rsidRPr="00975BFD">
        <w:rPr>
          <w:rFonts w:eastAsiaTheme="minorEastAsia"/>
          <w:lang w:eastAsia="zh-CN"/>
        </w:rPr>
        <w:t>.</w:t>
      </w:r>
    </w:p>
    <w:p w14:paraId="48CB7667" w14:textId="77777777" w:rsidR="0039271C" w:rsidRPr="00975BFD" w:rsidRDefault="00632768">
      <w:r w:rsidRPr="00975BFD">
        <w:t>Pre-conditions:</w:t>
      </w:r>
    </w:p>
    <w:p w14:paraId="408A38B7" w14:textId="77777777" w:rsidR="0039271C" w:rsidRPr="00975BFD" w:rsidRDefault="00632768">
      <w:pPr>
        <w:pStyle w:val="B1"/>
        <w:rPr>
          <w:rFonts w:eastAsiaTheme="minorEastAsia"/>
        </w:rPr>
      </w:pPr>
      <w:r w:rsidRPr="00975BFD">
        <w:rPr>
          <w:lang w:eastAsia="zh-CN"/>
        </w:rPr>
        <w:t>1.</w:t>
      </w:r>
      <w:r w:rsidRPr="00975BFD">
        <w:rPr>
          <w:lang w:eastAsia="zh-CN"/>
        </w:rPr>
        <w:tab/>
        <w:t>The NSCE server has information about the existing slice/slice profile/slice services which VAL server is using</w:t>
      </w:r>
      <w:r w:rsidR="000D69BD" w:rsidRPr="00975BFD">
        <w:rPr>
          <w:rFonts w:eastAsiaTheme="minorEastAsia"/>
          <w:lang w:eastAsia="zh-CN"/>
        </w:rPr>
        <w:t>.</w:t>
      </w:r>
    </w:p>
    <w:p w14:paraId="11AEA285" w14:textId="77777777" w:rsidR="0039271C" w:rsidRPr="00975BFD" w:rsidRDefault="00632768">
      <w:pPr>
        <w:pStyle w:val="B1"/>
        <w:rPr>
          <w:rFonts w:eastAsiaTheme="minorEastAsia"/>
        </w:rPr>
      </w:pPr>
      <w:r w:rsidRPr="00975BFD">
        <w:rPr>
          <w:lang w:eastAsia="zh-CN"/>
        </w:rPr>
        <w:t>2.</w:t>
      </w:r>
      <w:r w:rsidRPr="00975BFD">
        <w:rPr>
          <w:lang w:eastAsia="zh-CN"/>
        </w:rPr>
        <w:tab/>
        <w:t xml:space="preserve">The VAL server has created one or more policies using </w:t>
      </w:r>
      <w:r w:rsidR="00D50DAD" w:rsidRPr="00975BFD">
        <w:rPr>
          <w:lang w:eastAsia="zh-CN"/>
        </w:rPr>
        <w:t xml:space="preserve">in the NSCE server </w:t>
      </w:r>
      <w:r w:rsidRPr="00975BFD">
        <w:rPr>
          <w:lang w:eastAsia="zh-CN"/>
        </w:rPr>
        <w:t>the procedure defined in clause 9.5.2.1</w:t>
      </w:r>
      <w:r w:rsidR="00D50DAD" w:rsidRPr="00975BFD">
        <w:rPr>
          <w:rFonts w:eastAsiaTheme="minorEastAsia"/>
          <w:lang w:eastAsia="zh-CN"/>
        </w:rPr>
        <w:t>.1</w:t>
      </w:r>
      <w:r w:rsidR="000D69BD" w:rsidRPr="00975BFD">
        <w:rPr>
          <w:rFonts w:eastAsiaTheme="minorEastAsia"/>
          <w:lang w:eastAsia="zh-CN"/>
        </w:rPr>
        <w:t>.</w:t>
      </w:r>
    </w:p>
    <w:p w14:paraId="739D7A37" w14:textId="77777777" w:rsidR="0039271C" w:rsidRPr="00975BFD" w:rsidRDefault="00DE388E">
      <w:pPr>
        <w:pStyle w:val="TH"/>
      </w:pPr>
      <w:r w:rsidRPr="00975BFD">
        <w:object w:dxaOrig="6538" w:dyaOrig="6069" w14:anchorId="4A72ED10">
          <v:shape id="_x0000_i1033" type="#_x0000_t75" alt="" style="width:264.75pt;height:84.3pt" o:ole="">
            <v:imagedata r:id="rId31" o:title="" croptop="9734f" cropbottom="33770f"/>
          </v:shape>
          <o:OLEObject Type="Embed" ProgID="Visio.Drawing.11" ShapeID="_x0000_i1033" DrawAspect="Content" ObjectID="_1781298946" r:id="rId32"/>
        </w:object>
      </w:r>
    </w:p>
    <w:p w14:paraId="7B668F21" w14:textId="77777777" w:rsidR="0039271C" w:rsidRPr="00975BFD" w:rsidRDefault="00632768">
      <w:pPr>
        <w:pStyle w:val="TF"/>
      </w:pPr>
      <w:r w:rsidRPr="00975BFD">
        <w:t xml:space="preserve">Figure </w:t>
      </w:r>
      <w:r w:rsidRPr="00975BFD">
        <w:rPr>
          <w:rFonts w:cs="Arial"/>
        </w:rPr>
        <w:t>9.</w:t>
      </w:r>
      <w:r w:rsidRPr="00975BFD">
        <w:rPr>
          <w:rFonts w:eastAsia="DengXian" w:cs="Arial"/>
        </w:rPr>
        <w:t>5</w:t>
      </w:r>
      <w:r w:rsidRPr="00975BFD">
        <w:rPr>
          <w:rFonts w:cs="Arial"/>
        </w:rPr>
        <w:t>.2.</w:t>
      </w:r>
      <w:r w:rsidRPr="00975BFD">
        <w:rPr>
          <w:rFonts w:eastAsiaTheme="minorEastAsia" w:cs="Arial"/>
          <w:lang w:eastAsia="zh-CN"/>
        </w:rPr>
        <w:t>1.5</w:t>
      </w:r>
      <w:r w:rsidRPr="00975BFD">
        <w:t xml:space="preserve">-1: </w:t>
      </w:r>
      <w:r w:rsidRPr="00975BFD">
        <w:rPr>
          <w:rFonts w:cs="Arial"/>
        </w:rPr>
        <w:t>VAL server policy</w:t>
      </w:r>
      <w:r w:rsidRPr="00975BFD">
        <w:t xml:space="preserve"> usage reporting data</w:t>
      </w:r>
    </w:p>
    <w:p w14:paraId="288DEEA2" w14:textId="77777777" w:rsidR="0039271C" w:rsidRPr="00975BFD" w:rsidRDefault="00632768">
      <w:pPr>
        <w:pStyle w:val="B1"/>
      </w:pPr>
      <w:r w:rsidRPr="00975BFD">
        <w:t>1.</w:t>
      </w:r>
      <w:r w:rsidRPr="00975BFD">
        <w:tab/>
        <w:t xml:space="preserve">VAL server sends VAL server policy usage reporting data subscribe request to NSCE server. The request contains the policy ID, reporting interval, and the required duration of the data. </w:t>
      </w:r>
    </w:p>
    <w:p w14:paraId="68088A40" w14:textId="77777777" w:rsidR="0039271C" w:rsidRPr="00975BFD" w:rsidRDefault="00632768">
      <w:pPr>
        <w:pStyle w:val="B1"/>
      </w:pPr>
      <w:r w:rsidRPr="00975BFD">
        <w:t>2.</w:t>
      </w:r>
      <w:r w:rsidRPr="00975BFD">
        <w:tab/>
        <w:t>The NSCE server responds with a VAL server policy usage reporting data subscribe response message indicating the success or failure of the subscription.</w:t>
      </w:r>
    </w:p>
    <w:p w14:paraId="2AACAB71" w14:textId="77777777" w:rsidR="0039271C" w:rsidRPr="00975BFD" w:rsidRDefault="00632768">
      <w:pPr>
        <w:pStyle w:val="B1"/>
        <w:rPr>
          <w:rFonts w:eastAsiaTheme="minorEastAsia"/>
          <w:lang w:eastAsia="zh-CN"/>
        </w:rPr>
      </w:pPr>
      <w:r w:rsidRPr="00975BFD">
        <w:t>3.</w:t>
      </w:r>
      <w:r w:rsidRPr="00975BFD">
        <w:tab/>
        <w:t>The NSCE server reports the policy reporting data containing the number of times the policy has been used and the duration for which the policy was active in the requested duration and details of the preemption of policies. The reporting interval enables the periodic reporting of the requested report.</w:t>
      </w:r>
    </w:p>
    <w:p w14:paraId="3D39E0FF" w14:textId="77777777" w:rsidR="0039271C" w:rsidRPr="00975BFD" w:rsidRDefault="00632768">
      <w:pPr>
        <w:pStyle w:val="Heading4"/>
        <w:rPr>
          <w:lang w:eastAsia="zh-CN"/>
        </w:rPr>
      </w:pPr>
      <w:bookmarkStart w:id="382" w:name="_Toc134011788"/>
      <w:bookmarkStart w:id="383" w:name="_Toc170686126"/>
      <w:r w:rsidRPr="00975BFD">
        <w:rPr>
          <w:lang w:eastAsia="zh-CN"/>
        </w:rPr>
        <w:t>9</w:t>
      </w:r>
      <w:r w:rsidRPr="00975BFD">
        <w:t>.</w:t>
      </w:r>
      <w:r w:rsidRPr="00975BFD">
        <w:rPr>
          <w:rFonts w:eastAsiaTheme="minorEastAsia"/>
          <w:lang w:eastAsia="zh-CN"/>
        </w:rPr>
        <w:t>5</w:t>
      </w:r>
      <w:r w:rsidRPr="00975BFD">
        <w:t>.</w:t>
      </w:r>
      <w:r w:rsidRPr="00975BFD">
        <w:rPr>
          <w:lang w:eastAsia="zh-CN"/>
        </w:rPr>
        <w:t>2</w:t>
      </w:r>
      <w:r w:rsidRPr="00975BFD">
        <w:t>.</w:t>
      </w:r>
      <w:r w:rsidRPr="00975BFD">
        <w:rPr>
          <w:lang w:eastAsia="zh-CN"/>
        </w:rPr>
        <w:t>2</w:t>
      </w:r>
      <w:r w:rsidRPr="00975BFD">
        <w:rPr>
          <w:lang w:eastAsia="zh-CN"/>
        </w:rPr>
        <w:tab/>
        <w:t>N</w:t>
      </w:r>
      <w:r w:rsidRPr="00975BFD">
        <w:t>etwork slice optimization</w:t>
      </w:r>
      <w:bookmarkEnd w:id="364"/>
      <w:bookmarkEnd w:id="365"/>
      <w:bookmarkEnd w:id="366"/>
      <w:r w:rsidRPr="00975BFD">
        <w:rPr>
          <w:lang w:eastAsia="zh-CN"/>
        </w:rPr>
        <w:t xml:space="preserve"> based on VAL server policy</w:t>
      </w:r>
      <w:bookmarkEnd w:id="382"/>
      <w:bookmarkEnd w:id="383"/>
    </w:p>
    <w:p w14:paraId="70797365" w14:textId="77777777" w:rsidR="0039271C" w:rsidRPr="00975BFD" w:rsidRDefault="00632768">
      <w:pPr>
        <w:pStyle w:val="B1"/>
        <w:ind w:left="0" w:firstLine="0"/>
        <w:rPr>
          <w:rFonts w:ascii="SimSun" w:hAnsi="SimSun"/>
          <w:lang w:eastAsia="zh-CN"/>
        </w:rPr>
      </w:pPr>
      <w:r w:rsidRPr="00975BFD">
        <w:t xml:space="preserve">Figure </w:t>
      </w:r>
      <w:r w:rsidRPr="00975BFD">
        <w:rPr>
          <w:lang w:eastAsia="zh-CN"/>
        </w:rPr>
        <w:t>9</w:t>
      </w:r>
      <w:r w:rsidRPr="00975BFD">
        <w:t>.</w:t>
      </w:r>
      <w:r w:rsidRPr="00975BFD">
        <w:rPr>
          <w:rFonts w:eastAsiaTheme="minorEastAsia"/>
          <w:lang w:eastAsia="zh-CN"/>
        </w:rPr>
        <w:t>5</w:t>
      </w:r>
      <w:r w:rsidRPr="00975BFD">
        <w:rPr>
          <w:lang w:eastAsia="zh-CN"/>
        </w:rPr>
        <w:t>.2</w:t>
      </w:r>
      <w:r w:rsidRPr="00975BFD">
        <w:t>.</w:t>
      </w:r>
      <w:r w:rsidRPr="00975BFD">
        <w:rPr>
          <w:lang w:eastAsia="zh-CN"/>
        </w:rPr>
        <w:t>2</w:t>
      </w:r>
      <w:r w:rsidRPr="00975BFD">
        <w:rPr>
          <w:rFonts w:eastAsiaTheme="minorEastAsia"/>
          <w:lang w:eastAsia="zh-CN"/>
        </w:rPr>
        <w:t>-1</w:t>
      </w:r>
      <w:r w:rsidRPr="00975BFD">
        <w:rPr>
          <w:lang w:eastAsia="zh-CN"/>
        </w:rPr>
        <w:t xml:space="preserve"> </w:t>
      </w:r>
      <w:r w:rsidRPr="00975BFD">
        <w:t>illustrates</w:t>
      </w:r>
      <w:r w:rsidRPr="00975BFD">
        <w:rPr>
          <w:lang w:eastAsia="zh-CN"/>
        </w:rPr>
        <w:t xml:space="preserve"> </w:t>
      </w:r>
      <w:r w:rsidRPr="00975BFD">
        <w:rPr>
          <w:bCs/>
          <w:lang w:eastAsia="zh-CN"/>
        </w:rPr>
        <w:t>the procedure of</w:t>
      </w:r>
      <w:r w:rsidRPr="00975BFD">
        <w:rPr>
          <w:lang w:eastAsia="zh-CN"/>
        </w:rPr>
        <w:t xml:space="preserve"> network slice optimization based on VAL server policy.</w:t>
      </w:r>
      <w:r w:rsidRPr="00975BFD">
        <w:rPr>
          <w:rFonts w:ascii="SimSun" w:hAnsi="SimSun"/>
          <w:lang w:eastAsia="zh-CN"/>
        </w:rPr>
        <w:t xml:space="preserve"> </w:t>
      </w:r>
    </w:p>
    <w:p w14:paraId="7E4CE4F2" w14:textId="77777777" w:rsidR="0039271C" w:rsidRPr="00975BFD" w:rsidRDefault="00632768">
      <w:r w:rsidRPr="00975BFD">
        <w:t>Pre-conditions:</w:t>
      </w:r>
    </w:p>
    <w:p w14:paraId="66F81079" w14:textId="77777777" w:rsidR="0039271C" w:rsidRPr="00975BFD" w:rsidRDefault="00632768">
      <w:pPr>
        <w:pStyle w:val="B1"/>
        <w:rPr>
          <w:rFonts w:eastAsiaTheme="minorEastAsia"/>
          <w:lang w:eastAsia="zh-CN"/>
        </w:rPr>
      </w:pPr>
      <w:r w:rsidRPr="00975BFD">
        <w:rPr>
          <w:lang w:eastAsia="zh-CN"/>
        </w:rPr>
        <w:t>1.</w:t>
      </w:r>
      <w:r w:rsidRPr="00975BFD">
        <w:rPr>
          <w:lang w:eastAsia="zh-CN"/>
        </w:rPr>
        <w:tab/>
        <w:t>The NSCE server is authorized to get network slice management data notification from OAM, and/or NWDAF</w:t>
      </w:r>
      <w:r w:rsidRPr="00975BFD">
        <w:rPr>
          <w:rFonts w:eastAsiaTheme="minorEastAsia"/>
          <w:lang w:eastAsia="zh-CN"/>
        </w:rPr>
        <w:t xml:space="preserve"> via NEF</w:t>
      </w:r>
      <w:r w:rsidR="000D69BD" w:rsidRPr="00975BFD">
        <w:rPr>
          <w:rFonts w:eastAsiaTheme="minorEastAsia"/>
          <w:lang w:eastAsia="zh-CN"/>
        </w:rPr>
        <w:t>.</w:t>
      </w:r>
    </w:p>
    <w:p w14:paraId="559CD5D6" w14:textId="77777777" w:rsidR="0039271C" w:rsidRPr="00975BFD" w:rsidRDefault="00632768">
      <w:pPr>
        <w:pStyle w:val="B1"/>
        <w:rPr>
          <w:lang w:eastAsia="zh-CN"/>
        </w:rPr>
      </w:pPr>
      <w:r w:rsidRPr="00975BFD">
        <w:rPr>
          <w:lang w:eastAsia="zh-CN"/>
        </w:rPr>
        <w:t>2.</w:t>
      </w:r>
      <w:r w:rsidRPr="00975BFD">
        <w:rPr>
          <w:lang w:eastAsia="zh-CN"/>
        </w:rPr>
        <w:tab/>
        <w:t>The VAL server is authorized to the NSCE server for network slice optimization.</w:t>
      </w:r>
    </w:p>
    <w:p w14:paraId="7CC45173" w14:textId="77777777" w:rsidR="0039271C" w:rsidRPr="00975BFD" w:rsidRDefault="00632768">
      <w:pPr>
        <w:pStyle w:val="B1"/>
        <w:rPr>
          <w:lang w:eastAsia="zh-CN"/>
        </w:rPr>
      </w:pPr>
      <w:r w:rsidRPr="00975BFD">
        <w:rPr>
          <w:lang w:eastAsia="zh-CN"/>
        </w:rPr>
        <w:t>3.</w:t>
      </w:r>
      <w:r w:rsidRPr="00975BFD">
        <w:rPr>
          <w:lang w:eastAsia="zh-CN"/>
        </w:rPr>
        <w:tab/>
        <w:t>There is enough network capacity when the expected action is to expand the network slice.</w:t>
      </w:r>
    </w:p>
    <w:p w14:paraId="12759966" w14:textId="77777777" w:rsidR="0039271C" w:rsidRPr="00975BFD" w:rsidRDefault="00632768">
      <w:pPr>
        <w:pStyle w:val="B1"/>
        <w:rPr>
          <w:lang w:eastAsia="zh-CN"/>
        </w:rPr>
      </w:pPr>
      <w:r w:rsidRPr="00975BFD">
        <w:rPr>
          <w:lang w:eastAsia="zh-CN"/>
        </w:rPr>
        <w:t>4.</w:t>
      </w:r>
      <w:r w:rsidRPr="00975BFD">
        <w:rPr>
          <w:lang w:eastAsia="zh-CN"/>
        </w:rPr>
        <w:tab/>
        <w:t>The VAL server policy has been pre-configured on the VAL server.</w:t>
      </w:r>
    </w:p>
    <w:p w14:paraId="448A91D5" w14:textId="77777777" w:rsidR="0039271C" w:rsidRPr="00975BFD" w:rsidRDefault="00632768">
      <w:pPr>
        <w:pStyle w:val="B1"/>
        <w:rPr>
          <w:lang w:eastAsia="zh-CN"/>
        </w:rPr>
      </w:pPr>
      <w:r w:rsidRPr="00975BFD">
        <w:rPr>
          <w:lang w:eastAsia="zh-CN"/>
        </w:rPr>
        <w:t>5.</w:t>
      </w:r>
      <w:r w:rsidRPr="00975BFD">
        <w:rPr>
          <w:lang w:eastAsia="zh-CN"/>
        </w:rPr>
        <w:tab/>
        <w:t>The VAL server policy has been provided to the NSCE server as specified in clause 9.</w:t>
      </w:r>
      <w:r w:rsidRPr="00975BFD">
        <w:rPr>
          <w:rFonts w:eastAsiaTheme="minorEastAsia"/>
          <w:lang w:eastAsia="zh-CN"/>
        </w:rPr>
        <w:t>5</w:t>
      </w:r>
      <w:r w:rsidRPr="00975BFD">
        <w:rPr>
          <w:lang w:eastAsia="zh-CN"/>
        </w:rPr>
        <w:t>.2.1.</w:t>
      </w:r>
    </w:p>
    <w:p w14:paraId="13095F90" w14:textId="77777777" w:rsidR="0039271C" w:rsidRPr="00975BFD" w:rsidRDefault="0039271C">
      <w:pPr>
        <w:pStyle w:val="TH"/>
        <w:rPr>
          <w:lang w:eastAsia="zh-CN"/>
        </w:rPr>
      </w:pPr>
      <w:r w:rsidRPr="00975BFD">
        <w:object w:dxaOrig="10174" w:dyaOrig="9430" w14:anchorId="35FD4E3D">
          <v:shape id="_x0000_i1034" type="#_x0000_t75" style="width:324.45pt;height:180pt" o:ole="">
            <v:imagedata r:id="rId33" o:title="" croptop="9734f" cropbottom="18367f"/>
          </v:shape>
          <o:OLEObject Type="Embed" ProgID="Visio.Drawing.11" ShapeID="_x0000_i1034" DrawAspect="Content" ObjectID="_1781298947" r:id="rId34"/>
        </w:object>
      </w:r>
    </w:p>
    <w:p w14:paraId="69A3E037" w14:textId="77777777" w:rsidR="0039271C" w:rsidRPr="00975BFD" w:rsidRDefault="00632768">
      <w:pPr>
        <w:pStyle w:val="TF"/>
        <w:rPr>
          <w:bCs/>
          <w:lang w:eastAsia="zh-CN"/>
        </w:rPr>
      </w:pPr>
      <w:r w:rsidRPr="00975BFD">
        <w:t>Figure</w:t>
      </w:r>
      <w:r w:rsidRPr="00975BFD">
        <w:rPr>
          <w:lang w:eastAsia="zh-CN"/>
        </w:rPr>
        <w:t xml:space="preserve"> 9.</w:t>
      </w:r>
      <w:r w:rsidRPr="00975BFD">
        <w:rPr>
          <w:rFonts w:eastAsiaTheme="minorEastAsia"/>
          <w:lang w:eastAsia="zh-CN"/>
        </w:rPr>
        <w:t>5</w:t>
      </w:r>
      <w:r w:rsidRPr="00975BFD">
        <w:rPr>
          <w:lang w:eastAsia="zh-CN"/>
        </w:rPr>
        <w:t>.2.2</w:t>
      </w:r>
      <w:r w:rsidRPr="00975BFD">
        <w:rPr>
          <w:rFonts w:eastAsiaTheme="minorEastAsia"/>
          <w:lang w:eastAsia="zh-CN"/>
        </w:rPr>
        <w:t>-1</w:t>
      </w:r>
      <w:r w:rsidRPr="00975BFD">
        <w:t xml:space="preserve">: </w:t>
      </w:r>
      <w:r w:rsidRPr="00975BFD">
        <w:rPr>
          <w:lang w:eastAsia="zh-CN"/>
        </w:rPr>
        <w:t>Network slice optimization based on VAL server policy</w:t>
      </w:r>
    </w:p>
    <w:p w14:paraId="4EDD9411" w14:textId="77777777" w:rsidR="0039271C" w:rsidRPr="00975BFD" w:rsidRDefault="00632768">
      <w:pPr>
        <w:pStyle w:val="B1"/>
      </w:pPr>
      <w:r w:rsidRPr="00975BFD">
        <w:rPr>
          <w:lang w:eastAsia="zh-CN"/>
        </w:rPr>
        <w:t>1.</w:t>
      </w:r>
      <w:r w:rsidRPr="00975BFD">
        <w:rPr>
          <w:lang w:eastAsia="zh-CN"/>
        </w:rPr>
        <w:tab/>
        <w:t>VAL server sends network slice optimization subscription request to NSCE server. The request contains the policy ID indicating the different policies.</w:t>
      </w:r>
      <w:r w:rsidRPr="00975BFD">
        <w:t xml:space="preserve"> Optionally the request contains the Secondary policy ID indicating the</w:t>
      </w:r>
      <w:r w:rsidRPr="00975BFD">
        <w:rPr>
          <w:rFonts w:eastAsiaTheme="minorEastAsia"/>
        </w:rPr>
        <w:t xml:space="preserve"> </w:t>
      </w:r>
      <w:r w:rsidRPr="00975BFD">
        <w:t>fallback policy to be used for the failed network slice optimization. The NSCE server retries the network slice optimization using a Secondary policy in the case of a failed optimization.</w:t>
      </w:r>
    </w:p>
    <w:p w14:paraId="25863435" w14:textId="77777777" w:rsidR="0039271C" w:rsidRPr="00975BFD" w:rsidRDefault="00632768">
      <w:pPr>
        <w:pStyle w:val="B1"/>
        <w:rPr>
          <w:lang w:eastAsia="zh-CN"/>
        </w:rPr>
      </w:pPr>
      <w:r w:rsidRPr="00975BFD">
        <w:rPr>
          <w:lang w:eastAsia="zh-CN"/>
        </w:rPr>
        <w:t>2.</w:t>
      </w:r>
      <w:r w:rsidRPr="00975BFD">
        <w:rPr>
          <w:lang w:eastAsia="zh-CN"/>
        </w:rPr>
        <w:tab/>
        <w:t>The NSCE server translates the trigger event to service API(s) with necessary parameters, and subscribe to the related service if needed.</w:t>
      </w:r>
    </w:p>
    <w:p w14:paraId="288D9B8A" w14:textId="77777777" w:rsidR="0039271C" w:rsidRPr="00975BFD" w:rsidRDefault="00632768">
      <w:pPr>
        <w:pStyle w:val="B2"/>
        <w:rPr>
          <w:lang w:eastAsia="zh-CN"/>
        </w:rPr>
      </w:pPr>
      <w:r w:rsidRPr="00975BFD">
        <w:rPr>
          <w:lang w:eastAsia="zh-CN"/>
        </w:rPr>
        <w:t>-</w:t>
      </w:r>
      <w:r w:rsidRPr="00975BFD">
        <w:rPr>
          <w:lang w:eastAsia="zh-CN"/>
        </w:rPr>
        <w:tab/>
        <w:t>To get the monitored performance metric from OAM, the notifyThresholdCrossing as defined in TS 28.532[</w:t>
      </w:r>
      <w:r w:rsidRPr="00975BFD">
        <w:rPr>
          <w:rFonts w:eastAsiaTheme="minorEastAsia"/>
          <w:lang w:eastAsia="zh-CN"/>
        </w:rPr>
        <w:t>7</w:t>
      </w:r>
      <w:r w:rsidRPr="00975BFD">
        <w:rPr>
          <w:lang w:eastAsia="zh-CN"/>
        </w:rPr>
        <w:t xml:space="preserve">] clause 11.3.1.3 which is filled in with corresponding S-NSSAI in objectInstance could be used. </w:t>
      </w:r>
    </w:p>
    <w:p w14:paraId="5B94BF25" w14:textId="77777777" w:rsidR="0039271C" w:rsidRPr="00975BFD" w:rsidRDefault="00632768">
      <w:pPr>
        <w:pStyle w:val="B2"/>
        <w:rPr>
          <w:rFonts w:eastAsiaTheme="minorEastAsia"/>
          <w:lang w:eastAsia="zh-CN"/>
        </w:rPr>
      </w:pPr>
      <w:r w:rsidRPr="00975BFD">
        <w:rPr>
          <w:lang w:eastAsia="zh-CN"/>
        </w:rPr>
        <w:t>-</w:t>
      </w:r>
      <w:r w:rsidRPr="00975BFD">
        <w:rPr>
          <w:lang w:eastAsia="zh-CN"/>
        </w:rPr>
        <w:tab/>
        <w:t xml:space="preserve">To </w:t>
      </w:r>
      <w:r w:rsidRPr="00975BFD">
        <w:rPr>
          <w:rFonts w:eastAsiaTheme="minorEastAsia"/>
          <w:lang w:eastAsia="zh-CN"/>
        </w:rPr>
        <w:t>obtain</w:t>
      </w:r>
      <w:r w:rsidRPr="00975BFD">
        <w:rPr>
          <w:lang w:eastAsia="zh-CN"/>
        </w:rPr>
        <w:t xml:space="preserve"> the Network Slice load predictions from NWDAF, the NSCE server</w:t>
      </w:r>
      <w:r w:rsidRPr="00975BFD">
        <w:rPr>
          <w:bCs/>
          <w:lang w:eastAsia="zh-CN"/>
        </w:rPr>
        <w:t xml:space="preserve"> subscribe</w:t>
      </w:r>
      <w:r w:rsidRPr="00975BFD">
        <w:rPr>
          <w:rFonts w:eastAsiaTheme="minorEastAsia"/>
          <w:bCs/>
          <w:lang w:eastAsia="zh-CN"/>
        </w:rPr>
        <w:t>s</w:t>
      </w:r>
      <w:r w:rsidRPr="00975BFD">
        <w:rPr>
          <w:bCs/>
          <w:lang w:eastAsia="zh-CN"/>
        </w:rPr>
        <w:t xml:space="preserve"> to </w:t>
      </w:r>
      <w:r w:rsidRPr="00975BFD">
        <w:rPr>
          <w:lang w:eastAsia="zh-CN"/>
        </w:rPr>
        <w:t xml:space="preserve">the NWDAF prediction by </w:t>
      </w:r>
      <w:r w:rsidRPr="00975BFD">
        <w:rPr>
          <w:rFonts w:eastAsiaTheme="minorEastAsia"/>
          <w:lang w:eastAsia="zh-CN"/>
        </w:rPr>
        <w:t xml:space="preserve">invoking Nnef_AnalyticsExposure_Subscribe or Nnef_AnalyticsExposure_Fetch </w:t>
      </w:r>
      <w:r w:rsidRPr="00975BFD">
        <w:rPr>
          <w:lang w:eastAsia="zh-CN"/>
        </w:rPr>
        <w:t xml:space="preserve"> as defined in TS 23.288</w:t>
      </w:r>
      <w:r w:rsidRPr="00975BFD">
        <w:t>[</w:t>
      </w:r>
      <w:r w:rsidRPr="00975BFD">
        <w:rPr>
          <w:rFonts w:eastAsiaTheme="minorEastAsia"/>
          <w:lang w:eastAsia="zh-CN"/>
        </w:rPr>
        <w:t>4</w:t>
      </w:r>
      <w:r w:rsidRPr="00975BFD">
        <w:t>]</w:t>
      </w:r>
      <w:r w:rsidRPr="00975BFD">
        <w:rPr>
          <w:lang w:eastAsia="zh-CN"/>
        </w:rPr>
        <w:t xml:space="preserve"> clause</w:t>
      </w:r>
      <w:r w:rsidRPr="00975BFD">
        <w:rPr>
          <w:rFonts w:eastAsiaTheme="minorEastAsia"/>
          <w:lang w:eastAsia="zh-CN"/>
        </w:rPr>
        <w:t>s</w:t>
      </w:r>
      <w:r w:rsidRPr="00975BFD">
        <w:rPr>
          <w:lang w:eastAsia="zh-CN"/>
        </w:rPr>
        <w:t xml:space="preserve"> 6.1.1</w:t>
      </w:r>
      <w:r w:rsidRPr="00975BFD">
        <w:rPr>
          <w:rFonts w:eastAsiaTheme="minorEastAsia"/>
          <w:lang w:eastAsia="zh-CN"/>
        </w:rPr>
        <w:t>.2</w:t>
      </w:r>
      <w:r w:rsidRPr="00975BFD">
        <w:rPr>
          <w:lang w:eastAsia="zh-CN"/>
        </w:rPr>
        <w:t>, and 6.1.1</w:t>
      </w:r>
      <w:r w:rsidRPr="00975BFD">
        <w:rPr>
          <w:rFonts w:eastAsiaTheme="minorEastAsia"/>
          <w:lang w:eastAsia="zh-CN"/>
        </w:rPr>
        <w:t>.2</w:t>
      </w:r>
      <w:r w:rsidRPr="00975BFD">
        <w:rPr>
          <w:lang w:eastAsia="zh-CN"/>
        </w:rPr>
        <w:t>.</w:t>
      </w:r>
    </w:p>
    <w:p w14:paraId="7475C940" w14:textId="77777777" w:rsidR="0039271C" w:rsidRPr="00975BFD" w:rsidRDefault="00632768">
      <w:pPr>
        <w:pStyle w:val="B2"/>
        <w:rPr>
          <w:rFonts w:eastAsiaTheme="minorEastAsia"/>
          <w:lang w:eastAsia="zh-CN"/>
        </w:rPr>
      </w:pPr>
      <w:r w:rsidRPr="00975BFD">
        <w:t>-</w:t>
      </w:r>
      <w:r w:rsidRPr="00975BFD">
        <w:tab/>
        <w:t xml:space="preserve">To monitor the Network Slice load (e.g. the number of UEs or the number of PDU Sessions) from NSACF, the NSCE server </w:t>
      </w:r>
      <w:r w:rsidRPr="00975BFD">
        <w:rPr>
          <w:bCs/>
        </w:rPr>
        <w:t xml:space="preserve">subscribes to </w:t>
      </w:r>
      <w:r w:rsidRPr="00975BFD">
        <w:t>the NSACF by using the Nnef_EventExposure_Subscribe Request or Nnsacf_SliceEventExposure_Subscribe_Request as defined in clause 4.15.3.2.10 of TS 23.502 [1</w:t>
      </w:r>
      <w:r w:rsidRPr="00975BFD">
        <w:rPr>
          <w:rFonts w:eastAsiaTheme="minorEastAsia"/>
          <w:lang w:eastAsia="zh-CN"/>
        </w:rPr>
        <w:t>2</w:t>
      </w:r>
      <w:r w:rsidRPr="00975BFD">
        <w:t>], and the APIs defined in clause 6.2 of TS 29.536 [1</w:t>
      </w:r>
      <w:r w:rsidRPr="00975BFD">
        <w:rPr>
          <w:rFonts w:eastAsiaTheme="minorEastAsia"/>
          <w:lang w:eastAsia="zh-CN"/>
        </w:rPr>
        <w:t>3</w:t>
      </w:r>
      <w:r w:rsidRPr="00975BFD">
        <w:t>] can be utilized.</w:t>
      </w:r>
    </w:p>
    <w:p w14:paraId="65B6A225" w14:textId="77777777" w:rsidR="0039271C" w:rsidRPr="00975BFD" w:rsidRDefault="00632768">
      <w:pPr>
        <w:pStyle w:val="B2"/>
        <w:rPr>
          <w:lang w:eastAsia="zh-CN"/>
        </w:rPr>
      </w:pPr>
      <w:r w:rsidRPr="00975BFD">
        <w:rPr>
          <w:lang w:eastAsia="zh-CN"/>
        </w:rPr>
        <w:t>-</w:t>
      </w:r>
      <w:r w:rsidRPr="00975BFD">
        <w:rPr>
          <w:lang w:eastAsia="zh-CN"/>
        </w:rPr>
        <w:tab/>
        <w:t>To monitor the time period, the NSCE server setup the timer.</w:t>
      </w:r>
    </w:p>
    <w:p w14:paraId="2A77560F" w14:textId="77777777" w:rsidR="0039271C" w:rsidRPr="00975BFD" w:rsidRDefault="00632768">
      <w:pPr>
        <w:pStyle w:val="B1"/>
        <w:rPr>
          <w:lang w:eastAsia="zh-CN"/>
        </w:rPr>
      </w:pPr>
      <w:r w:rsidRPr="00975BFD">
        <w:rPr>
          <w:lang w:eastAsia="zh-CN"/>
        </w:rPr>
        <w:t>3.</w:t>
      </w:r>
      <w:r w:rsidRPr="00975BFD">
        <w:rPr>
          <w:lang w:eastAsia="zh-CN"/>
        </w:rPr>
        <w:tab/>
        <w:t>NSCE server sends the network slice optimization subscription response to the VAL server to confirm the subscription of network slice optimization.</w:t>
      </w:r>
    </w:p>
    <w:p w14:paraId="3F2D5783" w14:textId="77777777" w:rsidR="0039271C" w:rsidRPr="00975BFD" w:rsidRDefault="00632768">
      <w:pPr>
        <w:pStyle w:val="B1"/>
        <w:rPr>
          <w:lang w:eastAsia="zh-CN"/>
        </w:rPr>
      </w:pPr>
      <w:r w:rsidRPr="00975BFD">
        <w:rPr>
          <w:lang w:eastAsia="zh-CN"/>
        </w:rPr>
        <w:t>4.</w:t>
      </w:r>
      <w:r w:rsidRPr="00975BFD">
        <w:rPr>
          <w:lang w:eastAsia="zh-CN"/>
        </w:rPr>
        <w:tab/>
        <w:t>Upon receiving the notification which indicating the trigger event is met</w:t>
      </w:r>
      <w:r w:rsidR="00D50DAD" w:rsidRPr="00975BFD">
        <w:rPr>
          <w:lang w:eastAsia="zh-CN"/>
        </w:rPr>
        <w:t>, i.e</w:t>
      </w:r>
      <w:r w:rsidR="000D69BD" w:rsidRPr="00975BFD">
        <w:rPr>
          <w:rFonts w:eastAsiaTheme="minorEastAsia"/>
          <w:lang w:eastAsia="zh-CN"/>
        </w:rPr>
        <w:t>.</w:t>
      </w:r>
      <w:r w:rsidR="00D50DAD" w:rsidRPr="00975BFD">
        <w:rPr>
          <w:lang w:eastAsia="zh-CN"/>
        </w:rPr>
        <w:t>, the monitored information reaches the threshold</w:t>
      </w:r>
      <w:r w:rsidRPr="00975BFD">
        <w:rPr>
          <w:lang w:eastAsia="zh-CN"/>
        </w:rPr>
        <w:t xml:space="preserve"> or specific time period is arrived, the NSCE server performs the expected action by triggering the slice modification as specified in the VAL server policy. The network slice modification could be triggered by consuming the Network Slice Provisioning service with the modifyMOIAttributes operation as specified in TS 28.531 [</w:t>
      </w:r>
      <w:r w:rsidRPr="00975BFD">
        <w:rPr>
          <w:rFonts w:eastAsiaTheme="minorEastAsia"/>
          <w:lang w:eastAsia="zh-CN"/>
        </w:rPr>
        <w:t>8</w:t>
      </w:r>
      <w:r w:rsidRPr="00975BFD">
        <w:rPr>
          <w:lang w:eastAsia="zh-CN"/>
        </w:rPr>
        <w:t>]. The OAM responds back to NSCE server that the requested slice modification was successful or not. The slice modification requests contain the parameters need to be updated</w:t>
      </w:r>
      <w:r w:rsidR="00D50DAD" w:rsidRPr="00975BFD">
        <w:rPr>
          <w:rFonts w:eastAsiaTheme="minorEastAsia"/>
          <w:lang w:eastAsia="zh-CN"/>
        </w:rPr>
        <w:t xml:space="preserve"> </w:t>
      </w:r>
      <w:r w:rsidR="00D50DAD" w:rsidRPr="00975BFD">
        <w:rPr>
          <w:lang w:eastAsia="zh-CN"/>
        </w:rPr>
        <w:t>to fit the requirement of network slice (e.g., scale in or scale out the network slice capability)</w:t>
      </w:r>
      <w:r w:rsidRPr="00975BFD">
        <w:rPr>
          <w:lang w:eastAsia="zh-CN"/>
        </w:rPr>
        <w:t>, including at least one of the following, uLThptPerSlice, dLThptPerSlice, dLThptPerUE, uLThptPerUE, dLThptPerSliceSubnet, uLThptPerSliceSubnet, delayTolerance, dLLatency, uLLatency,</w:t>
      </w:r>
      <w:r w:rsidRPr="00975BFD">
        <w:rPr>
          <w:rFonts w:eastAsiaTheme="minorEastAsia"/>
          <w:lang w:eastAsia="zh-CN"/>
        </w:rPr>
        <w:t xml:space="preserve"> </w:t>
      </w:r>
      <w:r w:rsidRPr="00975BFD">
        <w:rPr>
          <w:lang w:eastAsia="zh-CN"/>
        </w:rPr>
        <w:t>maximum number of UEs, maximum number of PDU session as specified in TS 28.541 [10].</w:t>
      </w:r>
    </w:p>
    <w:p w14:paraId="4983232B" w14:textId="77777777" w:rsidR="0039271C" w:rsidRPr="00975BFD" w:rsidRDefault="00632768">
      <w:pPr>
        <w:pStyle w:val="NO"/>
        <w:rPr>
          <w:lang w:eastAsia="zh-CN"/>
        </w:rPr>
      </w:pPr>
      <w:r w:rsidRPr="00975BFD">
        <w:rPr>
          <w:lang w:eastAsia="zh-CN"/>
        </w:rPr>
        <w:t>NOTE 1:</w:t>
      </w:r>
      <w:r w:rsidRPr="00975BFD">
        <w:rPr>
          <w:lang w:eastAsia="zh-CN"/>
        </w:rPr>
        <w:tab/>
        <w:t>The slice modification could be done by application layer network slice lifecycle management as defined in clause 9.4.</w:t>
      </w:r>
    </w:p>
    <w:p w14:paraId="46E8F5A6" w14:textId="77777777" w:rsidR="0039271C" w:rsidRPr="00975BFD" w:rsidRDefault="00632768">
      <w:pPr>
        <w:pStyle w:val="B1"/>
      </w:pPr>
      <w:r w:rsidRPr="00975BFD">
        <w:t>5.</w:t>
      </w:r>
      <w:r w:rsidRPr="00975BFD">
        <w:tab/>
        <w:t>The NSCE server provides a network slice optimization notification to the VAL server. The successful response optionally includes the Optimization time and the Enforced policy ID. The optimization time indicates the time the NSCE server has taken to optimize the slice. The Enforced policy ID indicates which secondary policy is used by the NSCE server for slice optimization in the case of a failed attempt for network slice optimization.</w:t>
      </w:r>
    </w:p>
    <w:p w14:paraId="7224B0A7" w14:textId="77777777" w:rsidR="0039271C" w:rsidRPr="00975BFD" w:rsidRDefault="00632768">
      <w:pPr>
        <w:pStyle w:val="NO"/>
        <w:rPr>
          <w:lang w:eastAsia="zh-CN"/>
        </w:rPr>
      </w:pPr>
      <w:r w:rsidRPr="00975BFD">
        <w:t>NOTE 2:</w:t>
      </w:r>
      <w:r w:rsidRPr="00975BFD">
        <w:tab/>
        <w:t>There is no expectation to have constant and exact mapping between slice configuration parameters and actual traffic load of the same slice.</w:t>
      </w:r>
    </w:p>
    <w:p w14:paraId="0499DE39" w14:textId="77777777" w:rsidR="0039271C" w:rsidRPr="00975BFD" w:rsidRDefault="00632768">
      <w:pPr>
        <w:pStyle w:val="Heading4"/>
      </w:pPr>
      <w:bookmarkStart w:id="384" w:name="_Toc134011789"/>
      <w:bookmarkStart w:id="385" w:name="_Toc27190"/>
      <w:bookmarkStart w:id="386" w:name="_Toc170686127"/>
      <w:r w:rsidRPr="00975BFD">
        <w:t>9.</w:t>
      </w:r>
      <w:r w:rsidRPr="00975BFD">
        <w:rPr>
          <w:rFonts w:eastAsia="DengXian"/>
        </w:rPr>
        <w:t>5</w:t>
      </w:r>
      <w:r w:rsidRPr="00975BFD">
        <w:t>.2.</w:t>
      </w:r>
      <w:r w:rsidRPr="00975BFD">
        <w:rPr>
          <w:rFonts w:eastAsiaTheme="minorEastAsia"/>
        </w:rPr>
        <w:t>3</w:t>
      </w:r>
      <w:r w:rsidRPr="00975BFD">
        <w:tab/>
        <w:t>Network slice optimization report retrieval</w:t>
      </w:r>
      <w:bookmarkEnd w:id="384"/>
      <w:bookmarkEnd w:id="386"/>
    </w:p>
    <w:p w14:paraId="1DEEE562" w14:textId="77777777" w:rsidR="0039271C" w:rsidRPr="00975BFD" w:rsidRDefault="00632768">
      <w:pPr>
        <w:rPr>
          <w:rFonts w:eastAsiaTheme="minorEastAsia"/>
          <w:lang w:eastAsia="zh-CN"/>
        </w:rPr>
      </w:pPr>
      <w:r w:rsidRPr="00975BFD">
        <w:t>Figure 9.5.2.</w:t>
      </w:r>
      <w:r w:rsidRPr="00975BFD">
        <w:rPr>
          <w:rFonts w:eastAsiaTheme="minorEastAsia"/>
          <w:lang w:eastAsia="zh-CN"/>
        </w:rPr>
        <w:t>3-1</w:t>
      </w:r>
      <w:r w:rsidRPr="00975BFD">
        <w:t xml:space="preserve"> illustrates the Network slice optimization report retrieval procedure</w:t>
      </w:r>
      <w:r w:rsidR="000D69BD" w:rsidRPr="00975BFD">
        <w:rPr>
          <w:rFonts w:eastAsiaTheme="minorEastAsia"/>
          <w:lang w:eastAsia="zh-CN"/>
        </w:rPr>
        <w:t>.</w:t>
      </w:r>
    </w:p>
    <w:p w14:paraId="70E2AEAD" w14:textId="77777777" w:rsidR="0039271C" w:rsidRPr="00975BFD" w:rsidRDefault="00632768">
      <w:r w:rsidRPr="00975BFD">
        <w:t>Pre-conditions:</w:t>
      </w:r>
    </w:p>
    <w:p w14:paraId="43540707" w14:textId="77777777" w:rsidR="0039271C" w:rsidRPr="00975BFD" w:rsidRDefault="00632768">
      <w:pPr>
        <w:pStyle w:val="B1"/>
        <w:rPr>
          <w:rFonts w:eastAsiaTheme="minorEastAsia"/>
        </w:rPr>
      </w:pPr>
      <w:r w:rsidRPr="00975BFD">
        <w:rPr>
          <w:rFonts w:eastAsiaTheme="minorEastAsia"/>
          <w:lang w:eastAsia="zh-CN"/>
        </w:rPr>
        <w:t>1.</w:t>
      </w:r>
      <w:r w:rsidRPr="00975BFD">
        <w:rPr>
          <w:rFonts w:eastAsiaTheme="minorEastAsia"/>
          <w:lang w:eastAsia="zh-CN"/>
        </w:rPr>
        <w:tab/>
      </w:r>
      <w:r w:rsidRPr="00975BFD">
        <w:t>The NSCE server</w:t>
      </w:r>
      <w:r w:rsidRPr="00975BFD">
        <w:rPr>
          <w:rFonts w:ascii="Calibri" w:hAnsi="Calibri" w:cs="Calibri"/>
          <w:sz w:val="22"/>
          <w:szCs w:val="22"/>
        </w:rPr>
        <w:t xml:space="preserve"> </w:t>
      </w:r>
      <w:r w:rsidRPr="00975BFD">
        <w:t>has information about the existing slice/slice profile/slice services that the VAL server is using</w:t>
      </w:r>
      <w:r w:rsidRPr="00975BFD">
        <w:rPr>
          <w:rFonts w:eastAsiaTheme="minorEastAsia"/>
          <w:lang w:eastAsia="zh-CN"/>
        </w:rPr>
        <w:t>.</w:t>
      </w:r>
    </w:p>
    <w:p w14:paraId="099E6BD7" w14:textId="77777777" w:rsidR="0039271C" w:rsidRPr="00975BFD" w:rsidRDefault="00632768">
      <w:pPr>
        <w:pStyle w:val="B1"/>
        <w:rPr>
          <w:rFonts w:eastAsiaTheme="minorEastAsia"/>
        </w:rPr>
      </w:pPr>
      <w:r w:rsidRPr="00975BFD">
        <w:rPr>
          <w:rFonts w:eastAsiaTheme="minorEastAsia"/>
          <w:lang w:eastAsia="zh-CN"/>
        </w:rPr>
        <w:t>2.</w:t>
      </w:r>
      <w:r w:rsidRPr="00975BFD">
        <w:rPr>
          <w:rFonts w:eastAsiaTheme="minorEastAsia"/>
          <w:lang w:eastAsia="zh-CN"/>
        </w:rPr>
        <w:tab/>
      </w:r>
      <w:r w:rsidRPr="00975BFD">
        <w:t>The VAL server has the created policies using the procedure defined in clause 9.5.2.1</w:t>
      </w:r>
      <w:r w:rsidR="00D50DAD" w:rsidRPr="00975BFD">
        <w:rPr>
          <w:rFonts w:eastAsiaTheme="minorEastAsia"/>
          <w:lang w:eastAsia="zh-CN"/>
        </w:rPr>
        <w:t>.1</w:t>
      </w:r>
      <w:r w:rsidRPr="00975BFD">
        <w:rPr>
          <w:rFonts w:eastAsiaTheme="minorEastAsia"/>
          <w:lang w:eastAsia="zh-CN"/>
        </w:rPr>
        <w:t>.</w:t>
      </w:r>
    </w:p>
    <w:p w14:paraId="1D9BD7D9" w14:textId="77777777" w:rsidR="0039271C" w:rsidRPr="00975BFD" w:rsidRDefault="00632768" w:rsidP="00DE388E">
      <w:pPr>
        <w:pStyle w:val="B1"/>
      </w:pPr>
      <w:r w:rsidRPr="00975BFD">
        <w:rPr>
          <w:rFonts w:eastAsiaTheme="minorEastAsia"/>
          <w:lang w:eastAsia="zh-CN"/>
        </w:rPr>
        <w:t>3.</w:t>
      </w:r>
      <w:r w:rsidRPr="00975BFD">
        <w:rPr>
          <w:rFonts w:eastAsiaTheme="minorEastAsia"/>
          <w:lang w:eastAsia="zh-CN"/>
        </w:rPr>
        <w:tab/>
      </w:r>
      <w:r w:rsidRPr="00975BFD">
        <w:t>The VAL server has subscribed for the network slice optimization using the procedure defined in clause 9.5.2.2</w:t>
      </w:r>
      <w:r w:rsidRPr="00975BFD">
        <w:rPr>
          <w:rFonts w:eastAsiaTheme="minorEastAsia"/>
          <w:lang w:eastAsia="zh-CN"/>
        </w:rPr>
        <w:t>.</w:t>
      </w:r>
    </w:p>
    <w:p w14:paraId="7EB450E8" w14:textId="77777777" w:rsidR="0039271C" w:rsidRPr="00975BFD" w:rsidRDefault="0039271C">
      <w:pPr>
        <w:pStyle w:val="TH"/>
        <w:ind w:firstLine="284"/>
      </w:pPr>
      <w:r w:rsidRPr="00975BFD">
        <w:object w:dxaOrig="5813" w:dyaOrig="3031" w14:anchorId="51AF4251">
          <v:shape id="_x0000_i1035" type="#_x0000_t75" style="width:216.9pt;height:111.2pt" o:ole="">
            <v:imagedata r:id="rId35" o:title=""/>
          </v:shape>
          <o:OLEObject Type="Embed" ProgID="Visio.Drawing.15" ShapeID="_x0000_i1035" DrawAspect="Content" ObjectID="_1781298948" r:id="rId36"/>
        </w:object>
      </w:r>
    </w:p>
    <w:p w14:paraId="6690D382" w14:textId="77777777" w:rsidR="0039271C" w:rsidRPr="00975BFD" w:rsidRDefault="00632768">
      <w:pPr>
        <w:pStyle w:val="TF"/>
      </w:pPr>
      <w:r w:rsidRPr="00975BFD">
        <w:t xml:space="preserve">Figure </w:t>
      </w:r>
      <w:r w:rsidRPr="00975BFD">
        <w:rPr>
          <w:rFonts w:cs="Arial"/>
        </w:rPr>
        <w:t>9.</w:t>
      </w:r>
      <w:r w:rsidRPr="00975BFD">
        <w:rPr>
          <w:rFonts w:eastAsia="DengXian" w:cs="Arial"/>
        </w:rPr>
        <w:t>5</w:t>
      </w:r>
      <w:r w:rsidRPr="00975BFD">
        <w:rPr>
          <w:rFonts w:cs="Arial"/>
        </w:rPr>
        <w:t>.2.</w:t>
      </w:r>
      <w:r w:rsidRPr="00975BFD">
        <w:rPr>
          <w:rFonts w:eastAsiaTheme="minorEastAsia"/>
          <w:lang w:eastAsia="zh-CN"/>
        </w:rPr>
        <w:t>3</w:t>
      </w:r>
      <w:r w:rsidRPr="00975BFD">
        <w:t>-1: Network slice optimization report retrieval</w:t>
      </w:r>
    </w:p>
    <w:p w14:paraId="5D0F0C8C" w14:textId="77777777" w:rsidR="0039271C" w:rsidRPr="00975BFD" w:rsidRDefault="00632768">
      <w:pPr>
        <w:pStyle w:val="B1"/>
      </w:pPr>
      <w:r w:rsidRPr="00975BFD">
        <w:t>1.</w:t>
      </w:r>
      <w:r w:rsidRPr="00975BFD">
        <w:tab/>
        <w:t>The VAL server sends a Network slice optimization report request to the NSCE server. The request shall contain the subscription ID, optimization result window, and optional elements like optimization result filters, sorting rules, and result size. The VAL server creates a filter using the optimization result filter for the NSCE server requesting filtered successful or failed responses. The VAL server can create additional sorting rules for the NSCE server to request sorted results based on optimization time or policy ID or slice optimization event time in ascending or descending order. The result size indicates the number of results or responses for the report.</w:t>
      </w:r>
    </w:p>
    <w:p w14:paraId="25614D66" w14:textId="77777777" w:rsidR="0039271C" w:rsidRPr="00975BFD" w:rsidRDefault="00632768">
      <w:pPr>
        <w:pStyle w:val="B1"/>
        <w:rPr>
          <w:rFonts w:eastAsiaTheme="minorEastAsia"/>
          <w:lang w:eastAsia="zh-CN"/>
        </w:rPr>
      </w:pPr>
      <w:r w:rsidRPr="00975BFD">
        <w:t>2.</w:t>
      </w:r>
      <w:r w:rsidRPr="00975BFD">
        <w:tab/>
        <w:t>The NSCE server provides the report to the VAL server as per the request of the VAL server containing optimization response, optimization time, policy ID, and Enforced Policy information.</w:t>
      </w:r>
    </w:p>
    <w:p w14:paraId="20E3032B" w14:textId="77777777" w:rsidR="0039271C" w:rsidRPr="00975BFD" w:rsidRDefault="00632768">
      <w:pPr>
        <w:pStyle w:val="Heading3"/>
      </w:pPr>
      <w:bookmarkStart w:id="387" w:name="_Toc134011790"/>
      <w:bookmarkStart w:id="388" w:name="_Toc170686128"/>
      <w:r w:rsidRPr="00975BFD">
        <w:rPr>
          <w:lang w:eastAsia="zh-CN"/>
        </w:rPr>
        <w:t>9.</w:t>
      </w:r>
      <w:r w:rsidRPr="00975BFD">
        <w:rPr>
          <w:rFonts w:eastAsiaTheme="minorEastAsia"/>
          <w:lang w:eastAsia="zh-CN"/>
        </w:rPr>
        <w:t>5</w:t>
      </w:r>
      <w:r w:rsidRPr="00975BFD">
        <w:t>.</w:t>
      </w:r>
      <w:r w:rsidRPr="00975BFD">
        <w:rPr>
          <w:lang w:eastAsia="zh-CN"/>
        </w:rPr>
        <w:t>3</w:t>
      </w:r>
      <w:r w:rsidRPr="00975BFD">
        <w:tab/>
        <w:t>Information flows</w:t>
      </w:r>
      <w:bookmarkEnd w:id="385"/>
      <w:bookmarkEnd w:id="387"/>
      <w:bookmarkEnd w:id="388"/>
    </w:p>
    <w:p w14:paraId="3FFD5C8B" w14:textId="77777777" w:rsidR="0039271C" w:rsidRPr="00975BFD" w:rsidRDefault="00632768">
      <w:pPr>
        <w:pStyle w:val="Heading4"/>
      </w:pPr>
      <w:bookmarkStart w:id="389" w:name="_Toc134011791"/>
      <w:bookmarkStart w:id="390" w:name="_Toc98854405"/>
      <w:bookmarkStart w:id="391" w:name="_Toc57673701"/>
      <w:bookmarkStart w:id="392" w:name="_Toc37791074"/>
      <w:bookmarkStart w:id="393" w:name="_Toc50584790"/>
      <w:bookmarkStart w:id="394" w:name="_Toc42004062"/>
      <w:bookmarkStart w:id="395" w:name="_Toc50584446"/>
      <w:bookmarkStart w:id="396" w:name="_Toc170686129"/>
      <w:r w:rsidRPr="00975BFD">
        <w:rPr>
          <w:lang w:eastAsia="zh-CN"/>
        </w:rPr>
        <w:t>9.</w:t>
      </w:r>
      <w:r w:rsidRPr="00975BFD">
        <w:rPr>
          <w:rFonts w:eastAsiaTheme="minorEastAsia"/>
          <w:lang w:eastAsia="zh-CN"/>
        </w:rPr>
        <w:t>5</w:t>
      </w:r>
      <w:r w:rsidRPr="00975BFD">
        <w:t>.</w:t>
      </w:r>
      <w:r w:rsidRPr="00975BFD">
        <w:rPr>
          <w:lang w:eastAsia="zh-CN"/>
        </w:rPr>
        <w:t>3</w:t>
      </w:r>
      <w:r w:rsidRPr="00975BFD">
        <w:t>.1</w:t>
      </w:r>
      <w:r w:rsidRPr="00975BFD">
        <w:tab/>
        <w:t>General</w:t>
      </w:r>
      <w:bookmarkEnd w:id="389"/>
      <w:bookmarkEnd w:id="390"/>
      <w:bookmarkEnd w:id="396"/>
    </w:p>
    <w:p w14:paraId="75D404C1" w14:textId="77777777" w:rsidR="0039271C" w:rsidRPr="00975BFD" w:rsidRDefault="00632768">
      <w:r w:rsidRPr="00975BFD">
        <w:t>The following information flows are specified:</w:t>
      </w:r>
    </w:p>
    <w:p w14:paraId="61C74C28" w14:textId="77777777" w:rsidR="0039271C" w:rsidRPr="00975BFD" w:rsidRDefault="00632768">
      <w:pPr>
        <w:pStyle w:val="B1"/>
        <w:rPr>
          <w:lang w:eastAsia="zh-CN"/>
        </w:rPr>
      </w:pPr>
      <w:r w:rsidRPr="00975BFD">
        <w:rPr>
          <w:lang w:eastAsia="zh-CN"/>
        </w:rPr>
        <w:t>-</w:t>
      </w:r>
      <w:r w:rsidRPr="00975BFD">
        <w:rPr>
          <w:lang w:eastAsia="zh-CN"/>
        </w:rPr>
        <w:tab/>
        <w:t xml:space="preserve">VAL server policy provisioning request and </w:t>
      </w:r>
      <w:r w:rsidRPr="00975BFD">
        <w:rPr>
          <w:rFonts w:eastAsiaTheme="minorEastAsia"/>
          <w:lang w:eastAsia="zh-CN"/>
        </w:rPr>
        <w:t>response</w:t>
      </w:r>
      <w:r w:rsidRPr="00975BFD">
        <w:rPr>
          <w:lang w:eastAsia="zh-CN"/>
        </w:rPr>
        <w:t>;</w:t>
      </w:r>
    </w:p>
    <w:p w14:paraId="35C19809" w14:textId="77777777" w:rsidR="0039271C" w:rsidRPr="00975BFD" w:rsidRDefault="00632768">
      <w:pPr>
        <w:pStyle w:val="B1"/>
        <w:rPr>
          <w:rFonts w:eastAsiaTheme="minorEastAsia"/>
          <w:lang w:eastAsia="zh-CN"/>
        </w:rPr>
      </w:pPr>
      <w:r w:rsidRPr="00975BFD">
        <w:rPr>
          <w:lang w:eastAsia="zh-CN"/>
        </w:rPr>
        <w:t>-</w:t>
      </w:r>
      <w:r w:rsidRPr="00975BFD">
        <w:rPr>
          <w:lang w:eastAsia="zh-CN"/>
        </w:rPr>
        <w:tab/>
        <w:t>Network slice optimization</w:t>
      </w:r>
      <w:r w:rsidRPr="00975BFD">
        <w:t xml:space="preserve"> </w:t>
      </w:r>
      <w:r w:rsidRPr="00975BFD">
        <w:rPr>
          <w:lang w:eastAsia="zh-CN"/>
        </w:rPr>
        <w:t>subscriptio</w:t>
      </w:r>
      <w:r w:rsidRPr="00975BFD">
        <w:rPr>
          <w:rFonts w:eastAsiaTheme="minorEastAsia"/>
          <w:lang w:eastAsia="zh-CN"/>
        </w:rPr>
        <w:t>n</w:t>
      </w:r>
      <w:r w:rsidRPr="00975BFD">
        <w:rPr>
          <w:lang w:eastAsia="zh-CN"/>
        </w:rPr>
        <w:t xml:space="preserve">, </w:t>
      </w:r>
      <w:r w:rsidRPr="00975BFD">
        <w:t>response</w:t>
      </w:r>
      <w:r w:rsidRPr="00975BFD">
        <w:rPr>
          <w:lang w:eastAsia="zh-CN"/>
        </w:rPr>
        <w:t xml:space="preserve"> and notification</w:t>
      </w:r>
      <w:r w:rsidRPr="00975BFD">
        <w:rPr>
          <w:rFonts w:eastAsiaTheme="minorEastAsia"/>
          <w:lang w:eastAsia="zh-CN"/>
        </w:rPr>
        <w:t>;</w:t>
      </w:r>
    </w:p>
    <w:p w14:paraId="5EF2749F" w14:textId="77777777" w:rsidR="0039271C" w:rsidRPr="00975BFD" w:rsidRDefault="00632768">
      <w:pPr>
        <w:pStyle w:val="B1"/>
      </w:pPr>
      <w:r w:rsidRPr="00975BFD">
        <w:rPr>
          <w:rFonts w:eastAsiaTheme="minorEastAsia"/>
          <w:lang w:eastAsia="zh-CN"/>
        </w:rPr>
        <w:t>-</w:t>
      </w:r>
      <w:r w:rsidRPr="00975BFD">
        <w:rPr>
          <w:rFonts w:eastAsiaTheme="minorEastAsia"/>
          <w:lang w:eastAsia="zh-CN"/>
        </w:rPr>
        <w:tab/>
      </w:r>
      <w:r w:rsidRPr="00975BFD">
        <w:t>VAL server policy update request and response;</w:t>
      </w:r>
    </w:p>
    <w:p w14:paraId="1670F26C" w14:textId="77777777" w:rsidR="0039271C" w:rsidRPr="00975BFD" w:rsidRDefault="00632768">
      <w:pPr>
        <w:pStyle w:val="B1"/>
      </w:pPr>
      <w:r w:rsidRPr="00975BFD">
        <w:t>-</w:t>
      </w:r>
      <w:r w:rsidRPr="00975BFD">
        <w:tab/>
        <w:t>VAL server policy delete request and response;</w:t>
      </w:r>
    </w:p>
    <w:p w14:paraId="0610D9FA" w14:textId="77777777" w:rsidR="0039271C" w:rsidRPr="00975BFD" w:rsidRDefault="00632768">
      <w:pPr>
        <w:pStyle w:val="B1"/>
        <w:rPr>
          <w:rFonts w:eastAsiaTheme="minorEastAsia"/>
          <w:lang w:eastAsia="zh-CN"/>
        </w:rPr>
      </w:pPr>
      <w:r w:rsidRPr="00975BFD">
        <w:t>-</w:t>
      </w:r>
      <w:r w:rsidRPr="00975BFD">
        <w:tab/>
        <w:t>VAL server policy usage reporting data subscribe request, response, and notification; and</w:t>
      </w:r>
    </w:p>
    <w:p w14:paraId="4F86FCE6" w14:textId="77777777" w:rsidR="0039271C" w:rsidRPr="00975BFD" w:rsidRDefault="00632768">
      <w:pPr>
        <w:pStyle w:val="B1"/>
        <w:rPr>
          <w:rFonts w:eastAsiaTheme="minorEastAsia"/>
          <w:lang w:eastAsia="zh-CN"/>
        </w:rPr>
      </w:pPr>
      <w:r w:rsidRPr="00975BFD">
        <w:t>-</w:t>
      </w:r>
      <w:r w:rsidRPr="00975BFD">
        <w:tab/>
        <w:t>Network slice optimization report retrieval request and response.</w:t>
      </w:r>
    </w:p>
    <w:p w14:paraId="08A0DC6C" w14:textId="77777777" w:rsidR="0039271C" w:rsidRPr="00975BFD" w:rsidRDefault="00632768">
      <w:pPr>
        <w:pStyle w:val="B1"/>
        <w:rPr>
          <w:rFonts w:eastAsiaTheme="minorEastAsia"/>
          <w:lang w:eastAsia="zh-CN"/>
        </w:rPr>
      </w:pPr>
      <w:r w:rsidRPr="00975BFD">
        <w:t>-</w:t>
      </w:r>
      <w:r w:rsidRPr="00975BFD">
        <w:tab/>
      </w:r>
      <w:r w:rsidRPr="00975BFD">
        <w:rPr>
          <w:lang w:eastAsia="zh-CN"/>
        </w:rPr>
        <w:t>P</w:t>
      </w:r>
      <w:r w:rsidRPr="00975BFD">
        <w:t>olicy</w:t>
      </w:r>
      <w:r w:rsidRPr="00975BFD">
        <w:rPr>
          <w:lang w:eastAsia="zh-CN"/>
        </w:rPr>
        <w:t xml:space="preserve"> </w:t>
      </w:r>
      <w:r w:rsidRPr="00975BFD">
        <w:t>harmonization</w:t>
      </w:r>
      <w:r w:rsidRPr="00975BFD">
        <w:rPr>
          <w:lang w:eastAsia="zh-CN"/>
        </w:rPr>
        <w:t xml:space="preserve"> notify</w:t>
      </w:r>
      <w:r w:rsidRPr="00975BFD">
        <w:t>.</w:t>
      </w:r>
    </w:p>
    <w:p w14:paraId="1E34DF0C" w14:textId="77777777" w:rsidR="0039271C" w:rsidRPr="00975BFD" w:rsidRDefault="00632768">
      <w:pPr>
        <w:pStyle w:val="Heading4"/>
        <w:rPr>
          <w:lang w:eastAsia="zh-CN"/>
        </w:rPr>
      </w:pPr>
      <w:bookmarkStart w:id="397" w:name="_Toc134011792"/>
      <w:bookmarkStart w:id="398" w:name="_Toc50584447"/>
      <w:bookmarkStart w:id="399" w:name="_Toc98854408"/>
      <w:bookmarkStart w:id="400" w:name="_Toc50584791"/>
      <w:bookmarkStart w:id="401" w:name="_Toc42004063"/>
      <w:bookmarkStart w:id="402" w:name="_Toc37791075"/>
      <w:bookmarkStart w:id="403" w:name="_Toc50644981"/>
      <w:bookmarkStart w:id="404" w:name="_Toc57673702"/>
      <w:bookmarkStart w:id="405" w:name="_Toc170686130"/>
      <w:bookmarkEnd w:id="391"/>
      <w:bookmarkEnd w:id="392"/>
      <w:bookmarkEnd w:id="393"/>
      <w:bookmarkEnd w:id="394"/>
      <w:bookmarkEnd w:id="395"/>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rPr>
          <w:lang w:eastAsia="zh-CN"/>
        </w:rPr>
        <w:tab/>
        <w:t xml:space="preserve">VAL server policy provisioning </w:t>
      </w:r>
      <w:r w:rsidRPr="00975BFD">
        <w:t>request</w:t>
      </w:r>
      <w:bookmarkEnd w:id="397"/>
      <w:bookmarkEnd w:id="405"/>
    </w:p>
    <w:p w14:paraId="6D5D9198" w14:textId="77777777" w:rsidR="0039271C" w:rsidRPr="00975BFD" w:rsidRDefault="00632768">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-1 describes information elements for the</w:t>
      </w:r>
      <w:r w:rsidRPr="00975BFD">
        <w:rPr>
          <w:lang w:eastAsia="zh-CN"/>
        </w:rPr>
        <w:t xml:space="preserve"> VAL server policy provisioning </w:t>
      </w:r>
      <w:r w:rsidRPr="00975BFD">
        <w:t>request</w:t>
      </w:r>
      <w:r w:rsidRPr="00975BFD">
        <w:rPr>
          <w:lang w:eastAsia="zh-CN"/>
        </w:rPr>
        <w:t xml:space="preserve"> </w:t>
      </w:r>
      <w:r w:rsidRPr="00975BFD">
        <w:t xml:space="preserve">from the </w:t>
      </w:r>
      <w:r w:rsidRPr="00975BFD">
        <w:rPr>
          <w:lang w:eastAsia="zh-CN"/>
        </w:rPr>
        <w:t xml:space="preserve">VAL server </w:t>
      </w:r>
      <w:r w:rsidRPr="00975BFD">
        <w:t>to the</w:t>
      </w:r>
      <w:r w:rsidRPr="00975BFD">
        <w:rPr>
          <w:lang w:eastAsia="zh-CN"/>
        </w:rPr>
        <w:t xml:space="preserve"> NSCE server</w:t>
      </w:r>
      <w:r w:rsidRPr="00975BFD">
        <w:t xml:space="preserve">. </w:t>
      </w:r>
    </w:p>
    <w:p w14:paraId="39A763F0" w14:textId="77777777" w:rsidR="0039271C" w:rsidRPr="00975BFD" w:rsidRDefault="00632768">
      <w:pPr>
        <w:pStyle w:val="TH"/>
      </w:pPr>
      <w:r w:rsidRPr="00975BFD">
        <w:t>Table 9.</w:t>
      </w:r>
      <w:r w:rsidRPr="00975BFD">
        <w:rPr>
          <w:rFonts w:eastAsiaTheme="minorEastAsia"/>
        </w:rPr>
        <w:t>5</w:t>
      </w:r>
      <w:r w:rsidRPr="00975BFD">
        <w:t>.3.2-1: VAL server policy provisioning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67509F8" w14:textId="77777777">
        <w:trPr>
          <w:jc w:val="center"/>
        </w:trPr>
        <w:tc>
          <w:tcPr>
            <w:tcW w:w="2880" w:type="dxa"/>
            <w:tcBorders>
              <w:top w:val="single" w:sz="4" w:space="0" w:color="000000"/>
              <w:left w:val="single" w:sz="4" w:space="0" w:color="000000"/>
              <w:bottom w:val="single" w:sz="4" w:space="0" w:color="000000"/>
            </w:tcBorders>
          </w:tcPr>
          <w:p w14:paraId="65B1C16E"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6F569198"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71C5EFD" w14:textId="77777777" w:rsidR="0039271C" w:rsidRPr="00975BFD" w:rsidRDefault="00632768">
            <w:pPr>
              <w:pStyle w:val="TAH"/>
            </w:pPr>
            <w:r w:rsidRPr="00975BFD">
              <w:t>Description</w:t>
            </w:r>
          </w:p>
        </w:tc>
      </w:tr>
      <w:tr w:rsidR="0039271C" w:rsidRPr="00975BFD" w14:paraId="69FD251D" w14:textId="77777777">
        <w:trPr>
          <w:jc w:val="center"/>
        </w:trPr>
        <w:tc>
          <w:tcPr>
            <w:tcW w:w="2880" w:type="dxa"/>
            <w:tcBorders>
              <w:top w:val="single" w:sz="4" w:space="0" w:color="000000"/>
              <w:left w:val="single" w:sz="4" w:space="0" w:color="000000"/>
              <w:bottom w:val="single" w:sz="4" w:space="0" w:color="000000"/>
            </w:tcBorders>
          </w:tcPr>
          <w:p w14:paraId="130C44D1"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tcBorders>
          </w:tcPr>
          <w:p w14:paraId="58B8B19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082838A" w14:textId="77777777" w:rsidR="0039271C" w:rsidRPr="00975BFD" w:rsidRDefault="00632768">
            <w:pPr>
              <w:pStyle w:val="TAL"/>
            </w:pPr>
            <w:r w:rsidRPr="00975BFD">
              <w:t xml:space="preserve">Unique identifier of the requestor (i.e. </w:t>
            </w:r>
            <w:r w:rsidRPr="00975BFD">
              <w:rPr>
                <w:lang w:eastAsia="zh-CN"/>
              </w:rPr>
              <w:t>VAL server ID</w:t>
            </w:r>
            <w:r w:rsidRPr="00975BFD">
              <w:t>).</w:t>
            </w:r>
          </w:p>
        </w:tc>
      </w:tr>
      <w:tr w:rsidR="0039271C" w:rsidRPr="00975BFD" w14:paraId="5295C33D" w14:textId="77777777">
        <w:trPr>
          <w:jc w:val="center"/>
        </w:trPr>
        <w:tc>
          <w:tcPr>
            <w:tcW w:w="2880" w:type="dxa"/>
            <w:tcBorders>
              <w:top w:val="single" w:sz="4" w:space="0" w:color="000000"/>
              <w:left w:val="single" w:sz="4" w:space="0" w:color="000000"/>
              <w:bottom w:val="single" w:sz="4" w:space="0" w:color="000000"/>
            </w:tcBorders>
          </w:tcPr>
          <w:p w14:paraId="2F85BD87"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tcBorders>
          </w:tcPr>
          <w:p w14:paraId="38C49E6A"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9FE0F17" w14:textId="77777777" w:rsidR="0039271C" w:rsidRPr="00975BFD" w:rsidRDefault="00632768">
            <w:pPr>
              <w:pStyle w:val="TAL"/>
            </w:pPr>
            <w:r w:rsidRPr="00975BFD">
              <w:rPr>
                <w:rFonts w:cs="Arial"/>
              </w:rPr>
              <w:t>Security credentials resulting from a successful authorization.</w:t>
            </w:r>
          </w:p>
        </w:tc>
      </w:tr>
      <w:tr w:rsidR="0039271C" w:rsidRPr="00975BFD" w14:paraId="61AFF271" w14:textId="77777777">
        <w:trPr>
          <w:trHeight w:val="90"/>
          <w:jc w:val="center"/>
        </w:trPr>
        <w:tc>
          <w:tcPr>
            <w:tcW w:w="2880" w:type="dxa"/>
            <w:tcBorders>
              <w:top w:val="single" w:sz="4" w:space="0" w:color="000000"/>
              <w:left w:val="single" w:sz="4" w:space="0" w:color="000000"/>
              <w:bottom w:val="single" w:sz="4" w:space="0" w:color="000000"/>
            </w:tcBorders>
          </w:tcPr>
          <w:p w14:paraId="566FEBDA" w14:textId="77777777" w:rsidR="0039271C" w:rsidRPr="00975BFD" w:rsidRDefault="00632768">
            <w:pPr>
              <w:pStyle w:val="TAL"/>
              <w:rPr>
                <w:lang w:eastAsia="zh-CN"/>
              </w:rPr>
            </w:pPr>
            <w:r w:rsidRPr="00975BFD">
              <w:rPr>
                <w:rFonts w:eastAsia="SimSun"/>
              </w:rPr>
              <w:t>Network slice related Identifier(s)</w:t>
            </w:r>
          </w:p>
        </w:tc>
        <w:tc>
          <w:tcPr>
            <w:tcW w:w="1440" w:type="dxa"/>
            <w:tcBorders>
              <w:top w:val="single" w:sz="4" w:space="0" w:color="000000"/>
              <w:left w:val="single" w:sz="4" w:space="0" w:color="000000"/>
              <w:bottom w:val="single" w:sz="4" w:space="0" w:color="000000"/>
            </w:tcBorders>
          </w:tcPr>
          <w:p w14:paraId="1EB7EB3B"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0C7F287" w14:textId="77777777" w:rsidR="0039271C" w:rsidRPr="00975BFD" w:rsidRDefault="00632768">
            <w:pPr>
              <w:pStyle w:val="TAL"/>
            </w:pPr>
            <w:r w:rsidRPr="00975BFD">
              <w:rPr>
                <w:kern w:val="2"/>
              </w:rPr>
              <w:t>Identifier of the network slice</w:t>
            </w:r>
            <w:r w:rsidRPr="00975BFD">
              <w:t>.</w:t>
            </w:r>
          </w:p>
        </w:tc>
      </w:tr>
      <w:tr w:rsidR="0039271C" w:rsidRPr="00975BFD" w14:paraId="6184ABF3" w14:textId="77777777">
        <w:trPr>
          <w:trHeight w:val="90"/>
          <w:jc w:val="center"/>
        </w:trPr>
        <w:tc>
          <w:tcPr>
            <w:tcW w:w="2880" w:type="dxa"/>
            <w:tcBorders>
              <w:top w:val="single" w:sz="4" w:space="0" w:color="000000"/>
              <w:left w:val="single" w:sz="4" w:space="0" w:color="000000"/>
              <w:bottom w:val="single" w:sz="4" w:space="0" w:color="000000"/>
            </w:tcBorders>
          </w:tcPr>
          <w:p w14:paraId="35F4CB3E" w14:textId="77777777" w:rsidR="0039271C" w:rsidRPr="00975BFD" w:rsidRDefault="00632768">
            <w:pPr>
              <w:pStyle w:val="TAL"/>
              <w:rPr>
                <w:lang w:eastAsia="zh-CN"/>
              </w:rPr>
            </w:pPr>
            <w:r w:rsidRPr="00975BFD">
              <w:t xml:space="preserve">Requested DNN </w:t>
            </w:r>
          </w:p>
        </w:tc>
        <w:tc>
          <w:tcPr>
            <w:tcW w:w="1440" w:type="dxa"/>
            <w:tcBorders>
              <w:top w:val="single" w:sz="4" w:space="0" w:color="000000"/>
              <w:left w:val="single" w:sz="4" w:space="0" w:color="000000"/>
              <w:bottom w:val="single" w:sz="4" w:space="0" w:color="000000"/>
            </w:tcBorders>
          </w:tcPr>
          <w:p w14:paraId="0B25DC79"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687C45B" w14:textId="77777777" w:rsidR="0039271C" w:rsidRPr="00975BFD" w:rsidRDefault="00632768">
            <w:pPr>
              <w:pStyle w:val="TAL"/>
              <w:rPr>
                <w:lang w:eastAsia="zh-CN"/>
              </w:rPr>
            </w:pPr>
            <w:r w:rsidRPr="00975BFD">
              <w:t>Indication of the DNN which is requested.</w:t>
            </w:r>
          </w:p>
        </w:tc>
      </w:tr>
      <w:tr w:rsidR="0039271C" w:rsidRPr="00975BFD" w14:paraId="0B1DBE1F" w14:textId="77777777">
        <w:trPr>
          <w:trHeight w:val="90"/>
          <w:jc w:val="center"/>
        </w:trPr>
        <w:tc>
          <w:tcPr>
            <w:tcW w:w="2880" w:type="dxa"/>
            <w:tcBorders>
              <w:top w:val="single" w:sz="4" w:space="0" w:color="000000"/>
              <w:left w:val="single" w:sz="4" w:space="0" w:color="000000"/>
              <w:bottom w:val="single" w:sz="4" w:space="0" w:color="000000"/>
            </w:tcBorders>
          </w:tcPr>
          <w:p w14:paraId="39C581C3" w14:textId="77777777" w:rsidR="0039271C" w:rsidRPr="00975BFD" w:rsidRDefault="00632768">
            <w:pPr>
              <w:pStyle w:val="TAL"/>
              <w:rPr>
                <w:lang w:eastAsia="zh-CN"/>
              </w:rPr>
            </w:pPr>
            <w:r w:rsidRPr="00975BFD">
              <w:rPr>
                <w:lang w:eastAsia="zh-CN"/>
              </w:rPr>
              <w:t>Indicator of policy harmonization</w:t>
            </w:r>
          </w:p>
        </w:tc>
        <w:tc>
          <w:tcPr>
            <w:tcW w:w="1440" w:type="dxa"/>
            <w:tcBorders>
              <w:top w:val="single" w:sz="4" w:space="0" w:color="000000"/>
              <w:left w:val="single" w:sz="4" w:space="0" w:color="000000"/>
              <w:bottom w:val="single" w:sz="4" w:space="0" w:color="000000"/>
            </w:tcBorders>
          </w:tcPr>
          <w:p w14:paraId="690FF2AC" w14:textId="77777777" w:rsidR="0039271C" w:rsidRPr="00975BFD" w:rsidRDefault="00632768">
            <w:pPr>
              <w:pStyle w:val="TAC"/>
              <w:rPr>
                <w:lang w:eastAsia="zh-CN"/>
              </w:rP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3DDB2B6" w14:textId="77777777" w:rsidR="0039271C" w:rsidRPr="00975BFD" w:rsidRDefault="00632768">
            <w:pPr>
              <w:pStyle w:val="TAL"/>
              <w:rPr>
                <w:lang w:eastAsia="zh-CN"/>
              </w:rPr>
            </w:pPr>
            <w:r w:rsidRPr="00975BFD">
              <w:t>Indicat</w:t>
            </w:r>
            <w:r w:rsidRPr="00975BFD">
              <w:rPr>
                <w:lang w:eastAsia="zh-CN"/>
              </w:rPr>
              <w:t>ing whether the policy harmonization</w:t>
            </w:r>
            <w:r w:rsidRPr="00975BFD">
              <w:t xml:space="preserve"> is requested</w:t>
            </w:r>
            <w:r w:rsidRPr="00975BFD">
              <w:rPr>
                <w:lang w:eastAsia="zh-CN"/>
              </w:rPr>
              <w:t>.</w:t>
            </w:r>
          </w:p>
        </w:tc>
      </w:tr>
      <w:tr w:rsidR="0039271C" w:rsidRPr="00975BFD" w14:paraId="49C2D691" w14:textId="77777777">
        <w:trPr>
          <w:trHeight w:val="90"/>
          <w:jc w:val="center"/>
        </w:trPr>
        <w:tc>
          <w:tcPr>
            <w:tcW w:w="2880" w:type="dxa"/>
            <w:tcBorders>
              <w:top w:val="single" w:sz="4" w:space="0" w:color="000000"/>
              <w:left w:val="single" w:sz="4" w:space="0" w:color="000000"/>
              <w:bottom w:val="single" w:sz="4" w:space="0" w:color="000000"/>
            </w:tcBorders>
          </w:tcPr>
          <w:p w14:paraId="0F13621D" w14:textId="77777777" w:rsidR="0039271C" w:rsidRPr="00975BFD" w:rsidRDefault="00632768">
            <w:pPr>
              <w:pStyle w:val="TAL"/>
              <w:rPr>
                <w:lang w:eastAsia="zh-CN"/>
              </w:rPr>
            </w:pPr>
            <w:r w:rsidRPr="00975BFD">
              <w:rPr>
                <w:lang w:eastAsia="zh-CN"/>
              </w:rPr>
              <w:t>Policy</w:t>
            </w:r>
          </w:p>
        </w:tc>
        <w:tc>
          <w:tcPr>
            <w:tcW w:w="1440" w:type="dxa"/>
            <w:tcBorders>
              <w:top w:val="single" w:sz="4" w:space="0" w:color="000000"/>
              <w:left w:val="single" w:sz="4" w:space="0" w:color="000000"/>
              <w:bottom w:val="single" w:sz="4" w:space="0" w:color="000000"/>
            </w:tcBorders>
          </w:tcPr>
          <w:p w14:paraId="75A7A482" w14:textId="77777777" w:rsidR="0039271C" w:rsidRPr="00975BFD" w:rsidRDefault="00632768">
            <w:pPr>
              <w:pStyle w:val="TAC"/>
              <w:rPr>
                <w:lang w:eastAsia="zh-CN"/>
              </w:rP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5F1559" w14:textId="77777777" w:rsidR="0039271C" w:rsidRPr="00975BFD" w:rsidRDefault="00632768">
            <w:pPr>
              <w:pStyle w:val="TAL"/>
              <w:rPr>
                <w:lang w:eastAsia="zh-CN"/>
              </w:rPr>
            </w:pPr>
            <w:r w:rsidRPr="00975BFD">
              <w:rPr>
                <w:lang w:eastAsia="zh-CN"/>
              </w:rPr>
              <w:t xml:space="preserve">The policy profile is defined in </w:t>
            </w: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 xml:space="preserve">2. The supported </w:t>
            </w:r>
            <w:r w:rsidRPr="00975BFD">
              <w:rPr>
                <w:rFonts w:eastAsiaTheme="minorEastAsia"/>
                <w:lang w:eastAsia="zh-CN"/>
              </w:rPr>
              <w:t>VAL server</w:t>
            </w:r>
            <w:r w:rsidRPr="00975BFD">
              <w:rPr>
                <w:lang w:eastAsia="zh-CN"/>
              </w:rPr>
              <w:t xml:space="preserve"> policies are listed in </w:t>
            </w: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 xml:space="preserve">3 to </w:t>
            </w: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5.</w:t>
            </w:r>
          </w:p>
        </w:tc>
      </w:tr>
      <w:tr w:rsidR="0039271C" w:rsidRPr="00975BFD" w14:paraId="73465A2F" w14:textId="77777777">
        <w:trPr>
          <w:trHeight w:val="90"/>
          <w:jc w:val="center"/>
        </w:trPr>
        <w:tc>
          <w:tcPr>
            <w:tcW w:w="2880" w:type="dxa"/>
            <w:tcBorders>
              <w:top w:val="single" w:sz="4" w:space="0" w:color="000000"/>
              <w:left w:val="single" w:sz="4" w:space="0" w:color="000000"/>
              <w:bottom w:val="single" w:sz="4" w:space="0" w:color="000000"/>
              <w:right w:val="nil"/>
            </w:tcBorders>
          </w:tcPr>
          <w:p w14:paraId="52AE4D58" w14:textId="77777777" w:rsidR="0039271C" w:rsidRPr="00975BFD" w:rsidRDefault="00632768">
            <w:pPr>
              <w:pStyle w:val="TAL"/>
            </w:pPr>
            <w:r w:rsidRPr="00975BFD">
              <w:t>Default policy indication</w:t>
            </w:r>
          </w:p>
        </w:tc>
        <w:tc>
          <w:tcPr>
            <w:tcW w:w="1440" w:type="dxa"/>
            <w:tcBorders>
              <w:top w:val="single" w:sz="4" w:space="0" w:color="000000"/>
              <w:left w:val="single" w:sz="4" w:space="0" w:color="000000"/>
              <w:bottom w:val="single" w:sz="4" w:space="0" w:color="000000"/>
              <w:right w:val="nil"/>
            </w:tcBorders>
          </w:tcPr>
          <w:p w14:paraId="03DA0C8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F20400F" w14:textId="77777777" w:rsidR="0039271C" w:rsidRPr="00975BFD" w:rsidRDefault="00632768">
            <w:pPr>
              <w:pStyle w:val="TAL"/>
            </w:pPr>
            <w:r w:rsidRPr="00975BFD">
              <w:t>Indicates the policy in the request to mark as a default policy for slices provisioned without any policy.</w:t>
            </w:r>
          </w:p>
        </w:tc>
      </w:tr>
    </w:tbl>
    <w:p w14:paraId="048E59F9" w14:textId="77777777" w:rsidR="00D319D1" w:rsidRPr="00975BFD" w:rsidRDefault="00D319D1" w:rsidP="00D319D1"/>
    <w:p w14:paraId="6CFEBC00" w14:textId="0B1A21C6" w:rsidR="0039271C" w:rsidRPr="00975BFD" w:rsidRDefault="00632768">
      <w:r w:rsidRPr="00975BFD">
        <w:t>Table</w:t>
      </w:r>
      <w:r w:rsidRPr="00975BFD">
        <w:rPr>
          <w:lang w:eastAsia="zh-CN"/>
        </w:rPr>
        <w:t xml:space="preserve"> 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2</w:t>
      </w:r>
      <w:r w:rsidRPr="00975BFD">
        <w:t xml:space="preserve"> describes</w:t>
      </w:r>
      <w:r w:rsidRPr="00975BFD">
        <w:rPr>
          <w:lang w:eastAsia="zh-CN"/>
        </w:rPr>
        <w:t xml:space="preserve"> Policy profile of the VAL server policy provisioning </w:t>
      </w:r>
      <w:r w:rsidRPr="00975BFD">
        <w:t xml:space="preserve">request. </w:t>
      </w:r>
    </w:p>
    <w:p w14:paraId="037F40D1" w14:textId="77777777" w:rsidR="0039271C" w:rsidRPr="00975BFD" w:rsidRDefault="00632768">
      <w:pPr>
        <w:pStyle w:val="TH"/>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2</w:t>
      </w:r>
      <w:r w:rsidRPr="00975BFD">
        <w:t xml:space="preserve">: </w:t>
      </w:r>
      <w:r w:rsidRPr="00975BFD">
        <w:rPr>
          <w:lang w:eastAsia="zh-CN"/>
        </w:rPr>
        <w:t>Policy profile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736E157" w14:textId="77777777">
        <w:trPr>
          <w:jc w:val="center"/>
        </w:trPr>
        <w:tc>
          <w:tcPr>
            <w:tcW w:w="2880" w:type="dxa"/>
            <w:tcBorders>
              <w:top w:val="single" w:sz="4" w:space="0" w:color="000000"/>
              <w:left w:val="single" w:sz="4" w:space="0" w:color="000000"/>
              <w:bottom w:val="single" w:sz="4" w:space="0" w:color="000000"/>
            </w:tcBorders>
          </w:tcPr>
          <w:p w14:paraId="43E64C4C"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7509C630"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30523B0" w14:textId="77777777" w:rsidR="0039271C" w:rsidRPr="00975BFD" w:rsidRDefault="00632768">
            <w:pPr>
              <w:pStyle w:val="TAH"/>
            </w:pPr>
            <w:r w:rsidRPr="00975BFD">
              <w:t>Description</w:t>
            </w:r>
          </w:p>
        </w:tc>
      </w:tr>
      <w:tr w:rsidR="0039271C" w:rsidRPr="00975BFD" w14:paraId="2E01A427" w14:textId="77777777">
        <w:trPr>
          <w:jc w:val="center"/>
        </w:trPr>
        <w:tc>
          <w:tcPr>
            <w:tcW w:w="2880" w:type="dxa"/>
            <w:tcBorders>
              <w:top w:val="single" w:sz="4" w:space="0" w:color="000000"/>
              <w:left w:val="single" w:sz="4" w:space="0" w:color="000000"/>
              <w:bottom w:val="single" w:sz="4" w:space="0" w:color="000000"/>
            </w:tcBorders>
          </w:tcPr>
          <w:p w14:paraId="1F6FAE9C" w14:textId="77777777" w:rsidR="0039271C" w:rsidRPr="00975BFD" w:rsidRDefault="00632768">
            <w:pPr>
              <w:pStyle w:val="TAL"/>
            </w:pPr>
            <w:r w:rsidRPr="00975BFD">
              <w:rPr>
                <w:lang w:eastAsia="zh-CN"/>
              </w:rPr>
              <w:t>Policy</w:t>
            </w:r>
          </w:p>
        </w:tc>
        <w:tc>
          <w:tcPr>
            <w:tcW w:w="1440" w:type="dxa"/>
            <w:tcBorders>
              <w:top w:val="single" w:sz="4" w:space="0" w:color="000000"/>
              <w:left w:val="single" w:sz="4" w:space="0" w:color="000000"/>
              <w:bottom w:val="single" w:sz="4" w:space="0" w:color="000000"/>
            </w:tcBorders>
          </w:tcPr>
          <w:p w14:paraId="1A8A4EA5" w14:textId="77777777" w:rsidR="0039271C" w:rsidRPr="00975BFD" w:rsidRDefault="00632768">
            <w:pPr>
              <w:pStyle w:val="TAC"/>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F7DDB8" w14:textId="77777777" w:rsidR="0039271C" w:rsidRPr="00975BFD" w:rsidRDefault="00632768">
            <w:pPr>
              <w:pStyle w:val="TAL"/>
            </w:pPr>
            <w:r w:rsidRPr="00975BFD">
              <w:rPr>
                <w:lang w:eastAsia="zh-CN"/>
              </w:rPr>
              <w:t>The name of VAL server policy.</w:t>
            </w:r>
          </w:p>
        </w:tc>
      </w:tr>
      <w:tr w:rsidR="0039271C" w:rsidRPr="00975BFD" w14:paraId="462E2F39" w14:textId="77777777">
        <w:trPr>
          <w:jc w:val="center"/>
        </w:trPr>
        <w:tc>
          <w:tcPr>
            <w:tcW w:w="2880" w:type="dxa"/>
            <w:tcBorders>
              <w:top w:val="single" w:sz="4" w:space="0" w:color="000000"/>
              <w:left w:val="single" w:sz="4" w:space="0" w:color="000000"/>
              <w:bottom w:val="single" w:sz="4" w:space="0" w:color="000000"/>
              <w:right w:val="nil"/>
            </w:tcBorders>
          </w:tcPr>
          <w:p w14:paraId="10032A83" w14:textId="77777777" w:rsidR="0039271C" w:rsidRPr="00975BFD" w:rsidRDefault="00632768">
            <w:pPr>
              <w:pStyle w:val="TAL"/>
            </w:pPr>
            <w:r w:rsidRPr="00975BFD">
              <w:rPr>
                <w:rFonts w:eastAsiaTheme="minorEastAsia"/>
                <w:lang w:eastAsia="zh-CN"/>
              </w:rPr>
              <w:t>&gt;</w:t>
            </w:r>
            <w:r w:rsidRPr="00975BFD">
              <w:t>Area of interest</w:t>
            </w:r>
          </w:p>
        </w:tc>
        <w:tc>
          <w:tcPr>
            <w:tcW w:w="1440" w:type="dxa"/>
            <w:tcBorders>
              <w:top w:val="single" w:sz="4" w:space="0" w:color="000000"/>
              <w:left w:val="single" w:sz="4" w:space="0" w:color="000000"/>
              <w:bottom w:val="single" w:sz="4" w:space="0" w:color="000000"/>
              <w:right w:val="nil"/>
            </w:tcBorders>
          </w:tcPr>
          <w:p w14:paraId="64829BD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1A23093" w14:textId="1E73AA76" w:rsidR="0039271C" w:rsidRPr="00975BFD" w:rsidRDefault="00632768">
            <w:pPr>
              <w:pStyle w:val="TAL"/>
            </w:pPr>
            <w:r w:rsidRPr="00975BFD">
              <w:rPr>
                <w:kern w:val="2"/>
              </w:rPr>
              <w:t>The service area for which the policy profile applies</w:t>
            </w:r>
            <w:r w:rsidR="00517224">
              <w:rPr>
                <w:rFonts w:eastAsia="SimSun" w:hint="eastAsia"/>
                <w:kern w:val="2"/>
                <w:lang w:val="en-US" w:eastAsia="zh-CN"/>
              </w:rPr>
              <w:t xml:space="preserve">, which can be </w:t>
            </w:r>
            <w:r w:rsidR="00517224">
              <w:rPr>
                <w:lang w:eastAsia="zh-CN"/>
              </w:rPr>
              <w:t xml:space="preserve">expressed as a </w:t>
            </w:r>
            <w:r w:rsidR="00517224">
              <w:rPr>
                <w:rFonts w:hint="eastAsia"/>
                <w:lang w:val="en-US" w:eastAsia="zh-CN"/>
              </w:rPr>
              <w:t>g</w:t>
            </w:r>
            <w:r w:rsidR="00517224">
              <w:rPr>
                <w:lang w:eastAsia="zh-CN"/>
              </w:rPr>
              <w:t xml:space="preserve">eographical </w:t>
            </w:r>
            <w:r w:rsidR="00517224">
              <w:rPr>
                <w:rFonts w:hint="eastAsia"/>
                <w:lang w:val="en-US" w:eastAsia="zh-CN"/>
              </w:rPr>
              <w:t>a</w:t>
            </w:r>
            <w:r w:rsidR="00517224">
              <w:rPr>
                <w:lang w:eastAsia="zh-CN"/>
              </w:rPr>
              <w:t>rea (e.g. geographical coordinates)</w:t>
            </w:r>
            <w:r w:rsidR="00517224">
              <w:rPr>
                <w:rFonts w:hint="eastAsia"/>
                <w:lang w:val="en-US" w:eastAsia="zh-CN"/>
              </w:rPr>
              <w:t>,</w:t>
            </w:r>
            <w:r w:rsidR="00517224">
              <w:rPr>
                <w:lang w:eastAsia="zh-CN"/>
              </w:rPr>
              <w:t xml:space="preserve"> </w:t>
            </w:r>
            <w:r w:rsidR="00517224">
              <w:rPr>
                <w:rFonts w:hint="eastAsia"/>
                <w:lang w:val="en-US" w:eastAsia="zh-CN"/>
              </w:rPr>
              <w:t xml:space="preserve">or </w:t>
            </w:r>
            <w:r w:rsidR="00517224">
              <w:rPr>
                <w:lang w:eastAsia="zh-CN"/>
              </w:rPr>
              <w:t xml:space="preserve">a </w:t>
            </w:r>
            <w:r w:rsidR="00517224">
              <w:rPr>
                <w:rFonts w:hint="eastAsia"/>
                <w:lang w:val="en-US" w:eastAsia="zh-CN"/>
              </w:rPr>
              <w:t>t</w:t>
            </w:r>
            <w:r w:rsidR="00517224">
              <w:rPr>
                <w:lang w:eastAsia="zh-CN"/>
              </w:rPr>
              <w:t xml:space="preserve">opological </w:t>
            </w:r>
            <w:r w:rsidR="00517224">
              <w:rPr>
                <w:rFonts w:hint="eastAsia"/>
                <w:lang w:val="en-US" w:eastAsia="zh-CN"/>
              </w:rPr>
              <w:t>a</w:t>
            </w:r>
            <w:r w:rsidR="00517224">
              <w:rPr>
                <w:lang w:eastAsia="zh-CN"/>
              </w:rPr>
              <w:t>rea (e.g. a list of TA)</w:t>
            </w:r>
            <w:r w:rsidRPr="00975BFD">
              <w:rPr>
                <w:kern w:val="2"/>
              </w:rPr>
              <w:t>.</w:t>
            </w:r>
          </w:p>
        </w:tc>
      </w:tr>
      <w:tr w:rsidR="0039271C" w:rsidRPr="00975BFD" w14:paraId="4C6BEC10" w14:textId="77777777">
        <w:trPr>
          <w:jc w:val="center"/>
        </w:trPr>
        <w:tc>
          <w:tcPr>
            <w:tcW w:w="2880" w:type="dxa"/>
            <w:tcBorders>
              <w:top w:val="single" w:sz="4" w:space="0" w:color="000000"/>
              <w:left w:val="single" w:sz="4" w:space="0" w:color="000000"/>
              <w:bottom w:val="single" w:sz="4" w:space="0" w:color="000000"/>
            </w:tcBorders>
          </w:tcPr>
          <w:p w14:paraId="74D683E8" w14:textId="77777777" w:rsidR="0039271C" w:rsidRPr="00975BFD" w:rsidRDefault="00632768">
            <w:pPr>
              <w:pStyle w:val="TAL"/>
            </w:pPr>
            <w:r w:rsidRPr="00975BFD">
              <w:rPr>
                <w:rFonts w:eastAsiaTheme="minorEastAsia"/>
                <w:lang w:eastAsia="zh-CN"/>
              </w:rPr>
              <w:t>&gt;</w:t>
            </w:r>
            <w:r w:rsidRPr="00975BFD">
              <w:rPr>
                <w:lang w:eastAsia="zh-CN"/>
              </w:rPr>
              <w:t>Trigger event</w:t>
            </w:r>
          </w:p>
        </w:tc>
        <w:tc>
          <w:tcPr>
            <w:tcW w:w="1440" w:type="dxa"/>
            <w:tcBorders>
              <w:top w:val="single" w:sz="4" w:space="0" w:color="000000"/>
              <w:left w:val="single" w:sz="4" w:space="0" w:color="000000"/>
              <w:bottom w:val="single" w:sz="4" w:space="0" w:color="000000"/>
            </w:tcBorders>
          </w:tcPr>
          <w:p w14:paraId="648F5DA8" w14:textId="77777777" w:rsidR="0039271C" w:rsidRPr="00975BFD" w:rsidRDefault="00632768">
            <w:pPr>
              <w:pStyle w:val="TAC"/>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08D1F7" w14:textId="77777777" w:rsidR="0039271C" w:rsidRPr="00975BFD" w:rsidRDefault="00632768">
            <w:pPr>
              <w:pStyle w:val="TAL"/>
            </w:pPr>
            <w:r w:rsidRPr="00975BFD">
              <w:rPr>
                <w:lang w:eastAsia="zh-CN"/>
              </w:rPr>
              <w:t>Indicating the event that should be monitored, associated with the threshold of the monitored parameter.</w:t>
            </w:r>
          </w:p>
        </w:tc>
      </w:tr>
      <w:tr w:rsidR="0039271C" w:rsidRPr="00975BFD" w14:paraId="47861C51" w14:textId="77777777">
        <w:trPr>
          <w:trHeight w:val="90"/>
          <w:jc w:val="center"/>
        </w:trPr>
        <w:tc>
          <w:tcPr>
            <w:tcW w:w="2880" w:type="dxa"/>
            <w:tcBorders>
              <w:top w:val="single" w:sz="4" w:space="0" w:color="000000"/>
              <w:left w:val="single" w:sz="4" w:space="0" w:color="000000"/>
              <w:bottom w:val="single" w:sz="4" w:space="0" w:color="000000"/>
            </w:tcBorders>
          </w:tcPr>
          <w:p w14:paraId="634BFB0D" w14:textId="77777777" w:rsidR="0039271C" w:rsidRPr="00975BFD" w:rsidRDefault="00632768">
            <w:pPr>
              <w:pStyle w:val="TAL"/>
              <w:rPr>
                <w:lang w:eastAsia="zh-CN"/>
              </w:rPr>
            </w:pPr>
            <w:r w:rsidRPr="00975BFD">
              <w:rPr>
                <w:rFonts w:eastAsiaTheme="minorEastAsia"/>
                <w:lang w:eastAsia="zh-CN"/>
              </w:rPr>
              <w:t>&gt;</w:t>
            </w:r>
            <w:r w:rsidRPr="00975BFD">
              <w:rPr>
                <w:lang w:eastAsia="zh-CN"/>
              </w:rPr>
              <w:t>Expected action</w:t>
            </w:r>
          </w:p>
        </w:tc>
        <w:tc>
          <w:tcPr>
            <w:tcW w:w="1440" w:type="dxa"/>
            <w:tcBorders>
              <w:top w:val="single" w:sz="4" w:space="0" w:color="000000"/>
              <w:left w:val="single" w:sz="4" w:space="0" w:color="000000"/>
              <w:bottom w:val="single" w:sz="4" w:space="0" w:color="000000"/>
            </w:tcBorders>
          </w:tcPr>
          <w:p w14:paraId="74EB085F"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AD1EDE" w14:textId="77777777" w:rsidR="0039271C" w:rsidRPr="00975BFD" w:rsidRDefault="00632768">
            <w:pPr>
              <w:pStyle w:val="TAL"/>
            </w:pPr>
            <w:r w:rsidRPr="00975BFD">
              <w:rPr>
                <w:lang w:eastAsia="zh-CN"/>
              </w:rPr>
              <w:t>Indicating the excepted actions associated with the updated parameter.</w:t>
            </w:r>
          </w:p>
        </w:tc>
      </w:tr>
      <w:tr w:rsidR="0039271C" w:rsidRPr="00975BFD" w14:paraId="35C41B4B" w14:textId="77777777">
        <w:trPr>
          <w:trHeight w:val="90"/>
          <w:jc w:val="center"/>
        </w:trPr>
        <w:tc>
          <w:tcPr>
            <w:tcW w:w="2880" w:type="dxa"/>
            <w:tcBorders>
              <w:top w:val="single" w:sz="4" w:space="0" w:color="000000"/>
              <w:left w:val="single" w:sz="4" w:space="0" w:color="000000"/>
              <w:bottom w:val="single" w:sz="4" w:space="0" w:color="000000"/>
            </w:tcBorders>
          </w:tcPr>
          <w:p w14:paraId="7EF91807" w14:textId="77777777" w:rsidR="0039271C" w:rsidRPr="00975BFD" w:rsidRDefault="00632768">
            <w:pPr>
              <w:pStyle w:val="TAL"/>
              <w:rPr>
                <w:lang w:eastAsia="zh-CN"/>
              </w:rPr>
            </w:pPr>
            <w:r w:rsidRPr="00975BFD">
              <w:rPr>
                <w:lang w:eastAsia="zh-CN"/>
              </w:rPr>
              <w:t>Lifetime or number of events</w:t>
            </w:r>
          </w:p>
        </w:tc>
        <w:tc>
          <w:tcPr>
            <w:tcW w:w="1440" w:type="dxa"/>
            <w:tcBorders>
              <w:top w:val="single" w:sz="4" w:space="0" w:color="000000"/>
              <w:left w:val="single" w:sz="4" w:space="0" w:color="000000"/>
              <w:bottom w:val="single" w:sz="4" w:space="0" w:color="000000"/>
            </w:tcBorders>
          </w:tcPr>
          <w:p w14:paraId="351BC51F"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66046A" w14:textId="77777777" w:rsidR="0039271C" w:rsidRPr="00975BFD" w:rsidRDefault="00632768">
            <w:pPr>
              <w:pStyle w:val="TAL"/>
              <w:rPr>
                <w:lang w:eastAsia="zh-CN"/>
              </w:rPr>
            </w:pPr>
            <w:r w:rsidRPr="00975BFD">
              <w:rPr>
                <w:lang w:eastAsia="zh-CN"/>
              </w:rPr>
              <w:t>Time duration or number of times the policy can take action.</w:t>
            </w:r>
          </w:p>
        </w:tc>
      </w:tr>
      <w:tr w:rsidR="0039271C" w:rsidRPr="00975BFD" w14:paraId="3E072FAC" w14:textId="77777777">
        <w:trPr>
          <w:trHeight w:val="90"/>
          <w:jc w:val="center"/>
        </w:trPr>
        <w:tc>
          <w:tcPr>
            <w:tcW w:w="2880" w:type="dxa"/>
            <w:tcBorders>
              <w:top w:val="single" w:sz="4" w:space="0" w:color="000000"/>
              <w:left w:val="single" w:sz="4" w:space="0" w:color="000000"/>
              <w:bottom w:val="single" w:sz="4" w:space="0" w:color="000000"/>
            </w:tcBorders>
          </w:tcPr>
          <w:p w14:paraId="3F57DC58" w14:textId="77777777" w:rsidR="0039271C" w:rsidRPr="00975BFD" w:rsidRDefault="00632768">
            <w:pPr>
              <w:pStyle w:val="TAL"/>
              <w:rPr>
                <w:lang w:eastAsia="zh-CN"/>
              </w:rPr>
            </w:pPr>
            <w:r w:rsidRPr="00975BFD">
              <w:t>Priority</w:t>
            </w:r>
          </w:p>
        </w:tc>
        <w:tc>
          <w:tcPr>
            <w:tcW w:w="1440" w:type="dxa"/>
            <w:tcBorders>
              <w:top w:val="single" w:sz="4" w:space="0" w:color="000000"/>
              <w:left w:val="single" w:sz="4" w:space="0" w:color="000000"/>
              <w:bottom w:val="single" w:sz="4" w:space="0" w:color="000000"/>
            </w:tcBorders>
          </w:tcPr>
          <w:p w14:paraId="28ACFC7A"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F5EAC5D" w14:textId="77777777" w:rsidR="0039271C" w:rsidRPr="00975BFD" w:rsidRDefault="00632768">
            <w:pPr>
              <w:pStyle w:val="TAL"/>
              <w:rPr>
                <w:lang w:eastAsia="zh-CN"/>
              </w:rPr>
            </w:pPr>
            <w:r w:rsidRPr="00975BFD">
              <w:t>Indicates the priority of the policy.</w:t>
            </w:r>
          </w:p>
        </w:tc>
      </w:tr>
      <w:tr w:rsidR="0039271C" w:rsidRPr="00975BFD" w14:paraId="1F310736" w14:textId="77777777">
        <w:trPr>
          <w:trHeight w:val="90"/>
          <w:jc w:val="center"/>
        </w:trPr>
        <w:tc>
          <w:tcPr>
            <w:tcW w:w="2880" w:type="dxa"/>
            <w:tcBorders>
              <w:top w:val="single" w:sz="4" w:space="0" w:color="000000"/>
              <w:left w:val="single" w:sz="4" w:space="0" w:color="000000"/>
              <w:bottom w:val="single" w:sz="4" w:space="0" w:color="000000"/>
            </w:tcBorders>
          </w:tcPr>
          <w:p w14:paraId="34BCA2B1" w14:textId="77777777" w:rsidR="0039271C" w:rsidRPr="00975BFD" w:rsidRDefault="00632768">
            <w:pPr>
              <w:pStyle w:val="TAL"/>
              <w:rPr>
                <w:lang w:eastAsia="zh-CN"/>
              </w:rPr>
            </w:pPr>
            <w:r w:rsidRPr="00975BFD">
              <w:t>Scheduling period</w:t>
            </w:r>
          </w:p>
        </w:tc>
        <w:tc>
          <w:tcPr>
            <w:tcW w:w="1440" w:type="dxa"/>
            <w:tcBorders>
              <w:top w:val="single" w:sz="4" w:space="0" w:color="000000"/>
              <w:left w:val="single" w:sz="4" w:space="0" w:color="000000"/>
              <w:bottom w:val="single" w:sz="4" w:space="0" w:color="000000"/>
            </w:tcBorders>
          </w:tcPr>
          <w:p w14:paraId="43BA2589"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73ECC50" w14:textId="77777777" w:rsidR="0039271C" w:rsidRPr="00975BFD" w:rsidRDefault="00632768">
            <w:pPr>
              <w:pStyle w:val="TAL"/>
              <w:rPr>
                <w:lang w:eastAsia="zh-CN"/>
              </w:rPr>
            </w:pPr>
            <w:r w:rsidRPr="00975BFD">
              <w:t>Indicates the scheduling of policy in terms of time.</w:t>
            </w:r>
          </w:p>
        </w:tc>
      </w:tr>
      <w:tr w:rsidR="0039271C" w:rsidRPr="00975BFD" w14:paraId="45A98B5C" w14:textId="77777777">
        <w:trPr>
          <w:trHeight w:val="90"/>
          <w:jc w:val="center"/>
        </w:trPr>
        <w:tc>
          <w:tcPr>
            <w:tcW w:w="2880" w:type="dxa"/>
            <w:tcBorders>
              <w:top w:val="single" w:sz="4" w:space="0" w:color="000000"/>
              <w:left w:val="single" w:sz="4" w:space="0" w:color="000000"/>
              <w:bottom w:val="single" w:sz="4" w:space="0" w:color="000000"/>
            </w:tcBorders>
          </w:tcPr>
          <w:p w14:paraId="36EE568B" w14:textId="77777777" w:rsidR="0039271C" w:rsidRPr="00975BFD" w:rsidRDefault="00632768">
            <w:pPr>
              <w:pStyle w:val="TAL"/>
              <w:rPr>
                <w:lang w:eastAsia="zh-CN"/>
              </w:rPr>
            </w:pPr>
            <w:r w:rsidRPr="00975BFD">
              <w:t>&gt;Start time</w:t>
            </w:r>
          </w:p>
        </w:tc>
        <w:tc>
          <w:tcPr>
            <w:tcW w:w="1440" w:type="dxa"/>
            <w:tcBorders>
              <w:top w:val="single" w:sz="4" w:space="0" w:color="000000"/>
              <w:left w:val="single" w:sz="4" w:space="0" w:color="000000"/>
              <w:bottom w:val="single" w:sz="4" w:space="0" w:color="000000"/>
            </w:tcBorders>
          </w:tcPr>
          <w:p w14:paraId="707AE79D" w14:textId="77777777" w:rsidR="0039271C" w:rsidRPr="00975BFD" w:rsidRDefault="00632768">
            <w:pPr>
              <w:pStyle w:val="TAC"/>
              <w:rPr>
                <w:lang w:eastAsia="zh-CN"/>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6145910" w14:textId="77777777" w:rsidR="0039271C" w:rsidRPr="00975BFD" w:rsidRDefault="00632768">
            <w:pPr>
              <w:pStyle w:val="TAL"/>
              <w:rPr>
                <w:lang w:eastAsia="zh-CN"/>
              </w:rPr>
            </w:pPr>
            <w:r w:rsidRPr="00975BFD">
              <w:t>Indicates the scheduled start time.</w:t>
            </w:r>
          </w:p>
        </w:tc>
      </w:tr>
      <w:tr w:rsidR="0039271C" w:rsidRPr="00975BFD" w14:paraId="150D8A49" w14:textId="77777777">
        <w:trPr>
          <w:trHeight w:val="90"/>
          <w:jc w:val="center"/>
        </w:trPr>
        <w:tc>
          <w:tcPr>
            <w:tcW w:w="2880" w:type="dxa"/>
            <w:tcBorders>
              <w:top w:val="single" w:sz="4" w:space="0" w:color="000000"/>
              <w:left w:val="single" w:sz="4" w:space="0" w:color="000000"/>
              <w:bottom w:val="single" w:sz="4" w:space="0" w:color="000000"/>
            </w:tcBorders>
          </w:tcPr>
          <w:p w14:paraId="14542C61" w14:textId="77777777" w:rsidR="0039271C" w:rsidRPr="00975BFD" w:rsidRDefault="00632768">
            <w:pPr>
              <w:pStyle w:val="TAL"/>
              <w:rPr>
                <w:lang w:eastAsia="zh-CN"/>
              </w:rPr>
            </w:pPr>
            <w:r w:rsidRPr="00975BFD">
              <w:t>&gt;End time</w:t>
            </w:r>
          </w:p>
        </w:tc>
        <w:tc>
          <w:tcPr>
            <w:tcW w:w="1440" w:type="dxa"/>
            <w:tcBorders>
              <w:top w:val="single" w:sz="4" w:space="0" w:color="000000"/>
              <w:left w:val="single" w:sz="4" w:space="0" w:color="000000"/>
              <w:bottom w:val="single" w:sz="4" w:space="0" w:color="000000"/>
            </w:tcBorders>
          </w:tcPr>
          <w:p w14:paraId="7C37448D" w14:textId="77777777" w:rsidR="0039271C" w:rsidRPr="00975BFD" w:rsidRDefault="00632768">
            <w:pPr>
              <w:pStyle w:val="TAC"/>
              <w:rPr>
                <w:lang w:eastAsia="zh-CN"/>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F4DC1B7" w14:textId="77777777" w:rsidR="0039271C" w:rsidRPr="00975BFD" w:rsidRDefault="00632768">
            <w:pPr>
              <w:pStyle w:val="TAL"/>
              <w:rPr>
                <w:lang w:eastAsia="zh-CN"/>
              </w:rPr>
            </w:pPr>
            <w:r w:rsidRPr="00975BFD">
              <w:t>Indicates the scheduled end time.</w:t>
            </w:r>
          </w:p>
        </w:tc>
      </w:tr>
      <w:tr w:rsidR="0039271C" w:rsidRPr="00975BFD" w14:paraId="707A2ACC" w14:textId="77777777">
        <w:trPr>
          <w:trHeight w:val="90"/>
          <w:jc w:val="center"/>
        </w:trPr>
        <w:tc>
          <w:tcPr>
            <w:tcW w:w="2880" w:type="dxa"/>
            <w:tcBorders>
              <w:top w:val="single" w:sz="4" w:space="0" w:color="000000"/>
              <w:left w:val="single" w:sz="4" w:space="0" w:color="000000"/>
              <w:bottom w:val="single" w:sz="4" w:space="0" w:color="000000"/>
            </w:tcBorders>
          </w:tcPr>
          <w:p w14:paraId="437ECF49" w14:textId="77777777" w:rsidR="0039271C" w:rsidRPr="00975BFD" w:rsidRDefault="00632768">
            <w:pPr>
              <w:pStyle w:val="TAL"/>
              <w:rPr>
                <w:lang w:eastAsia="zh-CN"/>
              </w:rPr>
            </w:pPr>
            <w:r w:rsidRPr="00975BFD">
              <w:t>Preemption</w:t>
            </w:r>
          </w:p>
        </w:tc>
        <w:tc>
          <w:tcPr>
            <w:tcW w:w="1440" w:type="dxa"/>
            <w:tcBorders>
              <w:top w:val="single" w:sz="4" w:space="0" w:color="000000"/>
              <w:left w:val="single" w:sz="4" w:space="0" w:color="000000"/>
              <w:bottom w:val="single" w:sz="4" w:space="0" w:color="000000"/>
            </w:tcBorders>
          </w:tcPr>
          <w:p w14:paraId="72E30945"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AE78F89" w14:textId="77777777" w:rsidR="0039271C" w:rsidRPr="00975BFD" w:rsidRDefault="00632768">
            <w:pPr>
              <w:pStyle w:val="TAL"/>
              <w:rPr>
                <w:lang w:eastAsia="zh-CN"/>
              </w:rPr>
            </w:pPr>
            <w:r w:rsidRPr="00975BFD">
              <w:t>Indicates the pre-empt capability of the policy.</w:t>
            </w:r>
          </w:p>
        </w:tc>
      </w:tr>
    </w:tbl>
    <w:p w14:paraId="4CFC6DEA" w14:textId="77777777" w:rsidR="00D319D1" w:rsidRPr="00975BFD" w:rsidRDefault="00D319D1" w:rsidP="00D319D1"/>
    <w:p w14:paraId="19C8BE83" w14:textId="6250B353" w:rsidR="0039271C" w:rsidRPr="00975BFD" w:rsidRDefault="00632768">
      <w:pPr>
        <w:rPr>
          <w:lang w:eastAsia="zh-CN"/>
        </w:rPr>
      </w:pPr>
      <w:r w:rsidRPr="00975BFD">
        <w:t>Table</w:t>
      </w:r>
      <w:r w:rsidRPr="00975BFD">
        <w:rPr>
          <w:lang w:eastAsia="zh-CN"/>
        </w:rPr>
        <w:t xml:space="preserve"> 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3</w:t>
      </w:r>
      <w:r w:rsidRPr="00975BFD">
        <w:t xml:space="preserve"> </w:t>
      </w:r>
      <w:r w:rsidRPr="00975BFD">
        <w:rPr>
          <w:lang w:eastAsia="zh-CN"/>
        </w:rPr>
        <w:t xml:space="preserve">to </w:t>
      </w:r>
      <w:r w:rsidRPr="00975BFD">
        <w:t>Table</w:t>
      </w:r>
      <w:r w:rsidRPr="00975BFD">
        <w:rPr>
          <w:lang w:eastAsia="zh-CN"/>
        </w:rPr>
        <w:t xml:space="preserve"> 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rFonts w:eastAsiaTheme="minorEastAsia"/>
          <w:lang w:eastAsia="zh-CN"/>
        </w:rPr>
        <w:t>6</w:t>
      </w:r>
      <w:r w:rsidRPr="00975BFD">
        <w:rPr>
          <w:lang w:eastAsia="zh-CN"/>
        </w:rPr>
        <w:t xml:space="preserve"> list the supported polic</w:t>
      </w:r>
      <w:r w:rsidRPr="00975BFD">
        <w:rPr>
          <w:rFonts w:eastAsiaTheme="minorEastAsia"/>
          <w:lang w:eastAsia="zh-CN"/>
        </w:rPr>
        <w:t>ies</w:t>
      </w:r>
      <w:r w:rsidRPr="00975BFD">
        <w:t>.</w:t>
      </w:r>
    </w:p>
    <w:p w14:paraId="4541585E" w14:textId="77777777" w:rsidR="0039271C" w:rsidRPr="00975BFD" w:rsidRDefault="00632768">
      <w:pPr>
        <w:pStyle w:val="TH"/>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3</w:t>
      </w:r>
      <w:r w:rsidRPr="00975BFD">
        <w:t xml:space="preserve">: </w:t>
      </w:r>
      <w:r w:rsidRPr="00975BFD">
        <w:rPr>
          <w:lang w:eastAsia="zh-CN"/>
        </w:rPr>
        <w:t>Policy of Max number of PDU sessions/ max number of UEs</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39271C" w:rsidRPr="00975BFD" w14:paraId="0A58152B" w14:textId="77777777">
        <w:trPr>
          <w:trHeight w:val="90"/>
          <w:jc w:val="center"/>
        </w:trPr>
        <w:tc>
          <w:tcPr>
            <w:tcW w:w="2752" w:type="dxa"/>
            <w:tcMar>
              <w:top w:w="0" w:type="dxa"/>
              <w:left w:w="108" w:type="dxa"/>
              <w:bottom w:w="0" w:type="dxa"/>
              <w:right w:w="108" w:type="dxa"/>
            </w:tcMar>
          </w:tcPr>
          <w:p w14:paraId="76E7F180" w14:textId="77777777" w:rsidR="0039271C" w:rsidRPr="00975BFD" w:rsidRDefault="00632768">
            <w:pPr>
              <w:pStyle w:val="TAL"/>
              <w:spacing w:line="90" w:lineRule="atLeast"/>
              <w:jc w:val="center"/>
              <w:rPr>
                <w:b/>
                <w:lang w:eastAsia="zh-CN"/>
              </w:rPr>
            </w:pPr>
            <w:r w:rsidRPr="00975BFD">
              <w:rPr>
                <w:b/>
              </w:rPr>
              <w:t>Information element</w:t>
            </w:r>
          </w:p>
        </w:tc>
        <w:tc>
          <w:tcPr>
            <w:tcW w:w="1253" w:type="dxa"/>
            <w:tcMar>
              <w:top w:w="0" w:type="dxa"/>
              <w:left w:w="108" w:type="dxa"/>
              <w:bottom w:w="0" w:type="dxa"/>
              <w:right w:w="108" w:type="dxa"/>
            </w:tcMar>
          </w:tcPr>
          <w:p w14:paraId="3B28B629" w14:textId="77777777" w:rsidR="0039271C" w:rsidRPr="00975BFD" w:rsidRDefault="00632768">
            <w:pPr>
              <w:pStyle w:val="TAC"/>
              <w:spacing w:line="90" w:lineRule="atLeast"/>
              <w:rPr>
                <w:b/>
                <w:lang w:eastAsia="zh-CN"/>
              </w:rPr>
            </w:pPr>
            <w:r w:rsidRPr="00975BFD">
              <w:rPr>
                <w:b/>
              </w:rPr>
              <w:t>Status</w:t>
            </w:r>
          </w:p>
        </w:tc>
        <w:tc>
          <w:tcPr>
            <w:tcW w:w="4333" w:type="dxa"/>
            <w:tcMar>
              <w:top w:w="0" w:type="dxa"/>
              <w:left w:w="108" w:type="dxa"/>
              <w:bottom w:w="0" w:type="dxa"/>
              <w:right w:w="108" w:type="dxa"/>
            </w:tcMar>
          </w:tcPr>
          <w:p w14:paraId="23E103B6" w14:textId="77777777" w:rsidR="0039271C" w:rsidRPr="00975BFD" w:rsidRDefault="00632768">
            <w:pPr>
              <w:pStyle w:val="TAL"/>
              <w:spacing w:line="90" w:lineRule="atLeast"/>
              <w:jc w:val="center"/>
              <w:rPr>
                <w:b/>
                <w:lang w:eastAsia="zh-CN"/>
              </w:rPr>
            </w:pPr>
            <w:r w:rsidRPr="00975BFD">
              <w:rPr>
                <w:b/>
              </w:rPr>
              <w:t>Description</w:t>
            </w:r>
          </w:p>
        </w:tc>
      </w:tr>
      <w:tr w:rsidR="0039271C" w:rsidRPr="00975BFD" w14:paraId="3440140B" w14:textId="77777777">
        <w:trPr>
          <w:trHeight w:val="90"/>
          <w:jc w:val="center"/>
        </w:trPr>
        <w:tc>
          <w:tcPr>
            <w:tcW w:w="2752" w:type="dxa"/>
            <w:tcMar>
              <w:top w:w="0" w:type="dxa"/>
              <w:left w:w="108" w:type="dxa"/>
              <w:bottom w:w="0" w:type="dxa"/>
              <w:right w:w="108" w:type="dxa"/>
            </w:tcMar>
          </w:tcPr>
          <w:p w14:paraId="7030C100" w14:textId="77777777" w:rsidR="0039271C" w:rsidRPr="00975BFD" w:rsidRDefault="00632768">
            <w:pPr>
              <w:pStyle w:val="TAL"/>
              <w:spacing w:line="90" w:lineRule="atLeast"/>
              <w:rPr>
                <w:lang w:eastAsia="zh-CN"/>
              </w:rPr>
            </w:pPr>
            <w:r w:rsidRPr="00975BFD">
              <w:rPr>
                <w:lang w:eastAsia="zh-CN"/>
              </w:rPr>
              <w:t>Policy</w:t>
            </w:r>
          </w:p>
        </w:tc>
        <w:tc>
          <w:tcPr>
            <w:tcW w:w="1253" w:type="dxa"/>
            <w:tcMar>
              <w:top w:w="0" w:type="dxa"/>
              <w:left w:w="108" w:type="dxa"/>
              <w:bottom w:w="0" w:type="dxa"/>
              <w:right w:w="108" w:type="dxa"/>
            </w:tcMar>
          </w:tcPr>
          <w:p w14:paraId="1969078D" w14:textId="77777777" w:rsidR="0039271C" w:rsidRPr="00975BFD" w:rsidRDefault="00632768">
            <w:pPr>
              <w:pStyle w:val="TAC"/>
              <w:spacing w:line="90" w:lineRule="atLeast"/>
              <w:rPr>
                <w:lang w:eastAsia="zh-CN"/>
              </w:rPr>
            </w:pPr>
            <w:r w:rsidRPr="00975BFD">
              <w:rPr>
                <w:lang w:eastAsia="zh-CN"/>
              </w:rPr>
              <w:t>O</w:t>
            </w:r>
          </w:p>
        </w:tc>
        <w:tc>
          <w:tcPr>
            <w:tcW w:w="4333" w:type="dxa"/>
            <w:tcMar>
              <w:top w:w="0" w:type="dxa"/>
              <w:left w:w="108" w:type="dxa"/>
              <w:bottom w:w="0" w:type="dxa"/>
              <w:right w:w="108" w:type="dxa"/>
            </w:tcMar>
          </w:tcPr>
          <w:p w14:paraId="6D536B16" w14:textId="77777777" w:rsidR="0039271C" w:rsidRPr="00975BFD" w:rsidRDefault="00632768">
            <w:pPr>
              <w:pStyle w:val="TAL"/>
              <w:spacing w:line="90" w:lineRule="atLeast"/>
              <w:rPr>
                <w:lang w:eastAsia="zh-CN"/>
              </w:rPr>
            </w:pPr>
            <w:r w:rsidRPr="00975BFD">
              <w:rPr>
                <w:lang w:eastAsia="zh-CN"/>
              </w:rPr>
              <w:t>Max number of PDU sessions/ max number of UEs</w:t>
            </w:r>
          </w:p>
        </w:tc>
      </w:tr>
      <w:tr w:rsidR="0039271C" w:rsidRPr="00975BFD" w14:paraId="4FCD5BE7" w14:textId="77777777">
        <w:trPr>
          <w:trHeight w:val="90"/>
          <w:jc w:val="center"/>
        </w:trPr>
        <w:tc>
          <w:tcPr>
            <w:tcW w:w="2752" w:type="dxa"/>
            <w:tcMar>
              <w:top w:w="0" w:type="dxa"/>
              <w:left w:w="108" w:type="dxa"/>
              <w:bottom w:w="0" w:type="dxa"/>
              <w:right w:w="108" w:type="dxa"/>
            </w:tcMar>
          </w:tcPr>
          <w:p w14:paraId="194DB6F3" w14:textId="77777777" w:rsidR="0039271C" w:rsidRPr="00975BFD" w:rsidRDefault="00632768">
            <w:pPr>
              <w:pStyle w:val="TAL"/>
              <w:spacing w:line="90" w:lineRule="atLeast"/>
              <w:rPr>
                <w:lang w:eastAsia="zh-CN"/>
              </w:rPr>
            </w:pPr>
            <w:r w:rsidRPr="00975BFD">
              <w:rPr>
                <w:rFonts w:eastAsiaTheme="minorEastAsia"/>
                <w:lang w:eastAsia="zh-CN"/>
              </w:rPr>
              <w:t>&gt;</w:t>
            </w:r>
            <w:r w:rsidRPr="00975BFD">
              <w:t>Area of interest</w:t>
            </w:r>
          </w:p>
        </w:tc>
        <w:tc>
          <w:tcPr>
            <w:tcW w:w="1253" w:type="dxa"/>
            <w:tcMar>
              <w:top w:w="0" w:type="dxa"/>
              <w:left w:w="108" w:type="dxa"/>
              <w:bottom w:w="0" w:type="dxa"/>
              <w:right w:w="108" w:type="dxa"/>
            </w:tcMar>
          </w:tcPr>
          <w:p w14:paraId="557050A8" w14:textId="77777777" w:rsidR="0039271C" w:rsidRPr="00975BFD" w:rsidRDefault="00632768">
            <w:pPr>
              <w:pStyle w:val="TAC"/>
              <w:spacing w:line="90" w:lineRule="atLeast"/>
              <w:rPr>
                <w:lang w:eastAsia="zh-CN"/>
              </w:rPr>
            </w:pPr>
            <w:r w:rsidRPr="00975BFD">
              <w:t>M</w:t>
            </w:r>
          </w:p>
        </w:tc>
        <w:tc>
          <w:tcPr>
            <w:tcW w:w="4333" w:type="dxa"/>
            <w:tcMar>
              <w:top w:w="0" w:type="dxa"/>
              <w:left w:w="108" w:type="dxa"/>
              <w:bottom w:w="0" w:type="dxa"/>
              <w:right w:w="108" w:type="dxa"/>
            </w:tcMar>
          </w:tcPr>
          <w:p w14:paraId="50D328B4" w14:textId="565F429D" w:rsidR="0039271C" w:rsidRPr="00975BFD" w:rsidRDefault="00632768">
            <w:pPr>
              <w:pStyle w:val="TAL"/>
              <w:spacing w:line="90" w:lineRule="atLeast"/>
              <w:rPr>
                <w:lang w:eastAsia="zh-CN"/>
              </w:rPr>
            </w:pPr>
            <w:r w:rsidRPr="00975BFD">
              <w:rPr>
                <w:kern w:val="2"/>
              </w:rPr>
              <w:t>The service area for which the policy profile applies</w:t>
            </w:r>
            <w:r w:rsidR="00517224">
              <w:rPr>
                <w:rFonts w:eastAsia="SimSun" w:hint="eastAsia"/>
                <w:kern w:val="2"/>
                <w:lang w:val="en-US" w:eastAsia="zh-CN"/>
              </w:rPr>
              <w:t xml:space="preserve">, which can be </w:t>
            </w:r>
            <w:r w:rsidR="00517224">
              <w:rPr>
                <w:lang w:eastAsia="zh-CN"/>
              </w:rPr>
              <w:t xml:space="preserve">expressed as a </w:t>
            </w:r>
            <w:r w:rsidR="00517224">
              <w:rPr>
                <w:rFonts w:hint="eastAsia"/>
                <w:lang w:val="en-US" w:eastAsia="zh-CN"/>
              </w:rPr>
              <w:t>g</w:t>
            </w:r>
            <w:r w:rsidR="00517224">
              <w:rPr>
                <w:lang w:eastAsia="zh-CN"/>
              </w:rPr>
              <w:t xml:space="preserve">eographical </w:t>
            </w:r>
            <w:r w:rsidR="00517224">
              <w:rPr>
                <w:rFonts w:hint="eastAsia"/>
                <w:lang w:val="en-US" w:eastAsia="zh-CN"/>
              </w:rPr>
              <w:t>a</w:t>
            </w:r>
            <w:r w:rsidR="00517224">
              <w:rPr>
                <w:lang w:eastAsia="zh-CN"/>
              </w:rPr>
              <w:t>rea (e.g. geographical coordinates)</w:t>
            </w:r>
            <w:r w:rsidR="00517224">
              <w:rPr>
                <w:rFonts w:hint="eastAsia"/>
                <w:lang w:val="en-US" w:eastAsia="zh-CN"/>
              </w:rPr>
              <w:t>,</w:t>
            </w:r>
            <w:r w:rsidR="00517224">
              <w:rPr>
                <w:lang w:eastAsia="zh-CN"/>
              </w:rPr>
              <w:t xml:space="preserve"> </w:t>
            </w:r>
            <w:r w:rsidR="00517224">
              <w:rPr>
                <w:rFonts w:hint="eastAsia"/>
                <w:lang w:val="en-US" w:eastAsia="zh-CN"/>
              </w:rPr>
              <w:t xml:space="preserve">or </w:t>
            </w:r>
            <w:r w:rsidR="00517224">
              <w:rPr>
                <w:lang w:eastAsia="zh-CN"/>
              </w:rPr>
              <w:t xml:space="preserve">a </w:t>
            </w:r>
            <w:r w:rsidR="00517224">
              <w:rPr>
                <w:rFonts w:hint="eastAsia"/>
                <w:lang w:val="en-US" w:eastAsia="zh-CN"/>
              </w:rPr>
              <w:t>t</w:t>
            </w:r>
            <w:r w:rsidR="00517224">
              <w:rPr>
                <w:lang w:eastAsia="zh-CN"/>
              </w:rPr>
              <w:t xml:space="preserve">opological </w:t>
            </w:r>
            <w:r w:rsidR="00517224">
              <w:rPr>
                <w:rFonts w:hint="eastAsia"/>
                <w:lang w:val="en-US" w:eastAsia="zh-CN"/>
              </w:rPr>
              <w:t>a</w:t>
            </w:r>
            <w:r w:rsidR="00517224">
              <w:rPr>
                <w:lang w:eastAsia="zh-CN"/>
              </w:rPr>
              <w:t>rea (e.g. a list of TA)</w:t>
            </w:r>
            <w:r w:rsidRPr="00975BFD">
              <w:rPr>
                <w:kern w:val="2"/>
              </w:rPr>
              <w:t>.</w:t>
            </w:r>
          </w:p>
        </w:tc>
      </w:tr>
      <w:tr w:rsidR="0039271C" w:rsidRPr="00975BFD" w14:paraId="2F381930" w14:textId="77777777">
        <w:trPr>
          <w:trHeight w:val="90"/>
          <w:jc w:val="center"/>
        </w:trPr>
        <w:tc>
          <w:tcPr>
            <w:tcW w:w="2752" w:type="dxa"/>
            <w:tcMar>
              <w:top w:w="0" w:type="dxa"/>
              <w:left w:w="108" w:type="dxa"/>
              <w:bottom w:w="0" w:type="dxa"/>
              <w:right w:w="108" w:type="dxa"/>
            </w:tcMar>
          </w:tcPr>
          <w:p w14:paraId="144B96F2" w14:textId="77777777" w:rsidR="0039271C" w:rsidRPr="00975BFD" w:rsidRDefault="00632768">
            <w:pPr>
              <w:pStyle w:val="TAL"/>
              <w:spacing w:line="90" w:lineRule="atLeast"/>
              <w:rPr>
                <w:lang w:eastAsia="zh-CN"/>
              </w:rPr>
            </w:pPr>
            <w:r w:rsidRPr="00975BFD">
              <w:rPr>
                <w:lang w:eastAsia="zh-CN"/>
              </w:rPr>
              <w:t>&gt;Trigger event</w:t>
            </w:r>
          </w:p>
        </w:tc>
        <w:tc>
          <w:tcPr>
            <w:tcW w:w="1253" w:type="dxa"/>
            <w:tcMar>
              <w:top w:w="0" w:type="dxa"/>
              <w:left w:w="108" w:type="dxa"/>
              <w:bottom w:w="0" w:type="dxa"/>
              <w:right w:w="108" w:type="dxa"/>
            </w:tcMar>
          </w:tcPr>
          <w:p w14:paraId="32EA7637" w14:textId="77777777" w:rsidR="0039271C" w:rsidRPr="00975BFD" w:rsidRDefault="00632768">
            <w:pPr>
              <w:pStyle w:val="TAC"/>
              <w:spacing w:line="90" w:lineRule="atLeast"/>
              <w:rPr>
                <w:lang w:eastAsia="zh-CN"/>
              </w:rPr>
            </w:pPr>
            <w:r w:rsidRPr="00975BFD">
              <w:rPr>
                <w:lang w:eastAsia="zh-CN"/>
              </w:rPr>
              <w:t>M</w:t>
            </w:r>
          </w:p>
        </w:tc>
        <w:tc>
          <w:tcPr>
            <w:tcW w:w="4333" w:type="dxa"/>
            <w:tcMar>
              <w:top w:w="0" w:type="dxa"/>
              <w:left w:w="108" w:type="dxa"/>
              <w:bottom w:w="0" w:type="dxa"/>
              <w:right w:w="108" w:type="dxa"/>
            </w:tcMar>
          </w:tcPr>
          <w:p w14:paraId="67C5ED93" w14:textId="20996DAB" w:rsidR="0039271C" w:rsidRPr="00975BFD" w:rsidRDefault="00632768">
            <w:pPr>
              <w:pStyle w:val="TAL"/>
              <w:spacing w:line="90" w:lineRule="atLeast"/>
              <w:rPr>
                <w:lang w:eastAsia="zh-CN"/>
              </w:rPr>
            </w:pPr>
            <w:r w:rsidRPr="00975BFD">
              <w:rPr>
                <w:lang w:eastAsia="zh-CN"/>
              </w:rPr>
              <w:t xml:space="preserve">Threshold </w:t>
            </w:r>
            <w:r w:rsidR="00D50DAD" w:rsidRPr="00975BFD">
              <w:rPr>
                <w:rFonts w:eastAsia="SimSun"/>
                <w:lang w:eastAsia="zh-CN"/>
              </w:rPr>
              <w:t>information, i.e.</w:t>
            </w:r>
            <w:r w:rsidR="00517224">
              <w:rPr>
                <w:rFonts w:eastAsia="SimSun"/>
                <w:lang w:eastAsia="zh-CN"/>
              </w:rPr>
              <w:t xml:space="preserve"> </w:t>
            </w:r>
            <w:r w:rsidRPr="00975BFD">
              <w:rPr>
                <w:lang w:eastAsia="zh-CN"/>
              </w:rPr>
              <w:t>reached utilization of available capacity in %)</w:t>
            </w:r>
            <w:r w:rsidR="00D50DAD" w:rsidRPr="00975BFD">
              <w:rPr>
                <w:lang w:eastAsia="zh-CN"/>
              </w:rPr>
              <w:t>, or</w:t>
            </w:r>
            <w:r w:rsidR="00D50DAD" w:rsidRPr="00975BFD">
              <w:rPr>
                <w:rFonts w:eastAsia="SimSun"/>
                <w:lang w:eastAsia="zh-CN"/>
              </w:rPr>
              <w:t xml:space="preserve"> number of </w:t>
            </w:r>
            <w:r w:rsidR="00D50DAD" w:rsidRPr="00975BFD">
              <w:rPr>
                <w:lang w:eastAsia="zh-CN"/>
              </w:rPr>
              <w:t>PDU sessions request/ UEs reached the threshold</w:t>
            </w:r>
          </w:p>
        </w:tc>
      </w:tr>
      <w:tr w:rsidR="0039271C" w:rsidRPr="00975BFD" w14:paraId="1AF200B6" w14:textId="77777777">
        <w:trPr>
          <w:trHeight w:val="90"/>
          <w:jc w:val="center"/>
        </w:trPr>
        <w:tc>
          <w:tcPr>
            <w:tcW w:w="2752" w:type="dxa"/>
            <w:tcMar>
              <w:top w:w="0" w:type="dxa"/>
              <w:left w:w="108" w:type="dxa"/>
              <w:bottom w:w="0" w:type="dxa"/>
              <w:right w:w="108" w:type="dxa"/>
            </w:tcMar>
          </w:tcPr>
          <w:p w14:paraId="162B18C9" w14:textId="77777777" w:rsidR="0039271C" w:rsidRPr="00975BFD" w:rsidRDefault="00632768">
            <w:pPr>
              <w:pStyle w:val="TAL"/>
              <w:spacing w:line="90" w:lineRule="atLeast"/>
              <w:rPr>
                <w:lang w:eastAsia="zh-CN"/>
              </w:rPr>
            </w:pPr>
            <w:r w:rsidRPr="00975BFD">
              <w:rPr>
                <w:lang w:eastAsia="zh-CN"/>
              </w:rPr>
              <w:t>&gt;Expected action</w:t>
            </w:r>
          </w:p>
        </w:tc>
        <w:tc>
          <w:tcPr>
            <w:tcW w:w="1253" w:type="dxa"/>
            <w:tcMar>
              <w:top w:w="0" w:type="dxa"/>
              <w:left w:w="108" w:type="dxa"/>
              <w:bottom w:w="0" w:type="dxa"/>
              <w:right w:w="108" w:type="dxa"/>
            </w:tcMar>
          </w:tcPr>
          <w:p w14:paraId="0E62A267" w14:textId="77777777" w:rsidR="0039271C" w:rsidRPr="00975BFD" w:rsidRDefault="00632768">
            <w:pPr>
              <w:pStyle w:val="TAC"/>
              <w:spacing w:line="90" w:lineRule="atLeast"/>
              <w:rPr>
                <w:lang w:eastAsia="zh-CN"/>
              </w:rPr>
            </w:pPr>
            <w:r w:rsidRPr="00975BFD">
              <w:rPr>
                <w:lang w:eastAsia="zh-CN"/>
              </w:rPr>
              <w:t>M</w:t>
            </w:r>
          </w:p>
        </w:tc>
        <w:tc>
          <w:tcPr>
            <w:tcW w:w="4333" w:type="dxa"/>
            <w:tcMar>
              <w:top w:w="0" w:type="dxa"/>
              <w:left w:w="108" w:type="dxa"/>
              <w:bottom w:w="0" w:type="dxa"/>
              <w:right w:w="108" w:type="dxa"/>
            </w:tcMar>
          </w:tcPr>
          <w:p w14:paraId="78FCF28D" w14:textId="77777777" w:rsidR="0039271C" w:rsidRPr="00975BFD" w:rsidRDefault="00632768">
            <w:pPr>
              <w:pStyle w:val="TAL"/>
              <w:spacing w:line="90" w:lineRule="atLeast"/>
              <w:rPr>
                <w:lang w:eastAsia="zh-CN"/>
              </w:rPr>
            </w:pPr>
            <w:r w:rsidRPr="00975BFD">
              <w:rPr>
                <w:lang w:eastAsia="zh-CN"/>
              </w:rPr>
              <w:t>Modification of PDU sessions / max number of UEs (step for increase in %)</w:t>
            </w:r>
          </w:p>
        </w:tc>
      </w:tr>
      <w:tr w:rsidR="0039271C" w:rsidRPr="00975BFD" w14:paraId="2AD02FEC" w14:textId="77777777">
        <w:trPr>
          <w:trHeight w:val="90"/>
          <w:jc w:val="center"/>
        </w:trPr>
        <w:tc>
          <w:tcPr>
            <w:tcW w:w="2752" w:type="dxa"/>
            <w:tcMar>
              <w:top w:w="0" w:type="dxa"/>
              <w:left w:w="108" w:type="dxa"/>
              <w:bottom w:w="0" w:type="dxa"/>
              <w:right w:w="108" w:type="dxa"/>
            </w:tcMar>
          </w:tcPr>
          <w:p w14:paraId="511218C3" w14:textId="77777777" w:rsidR="0039271C" w:rsidRPr="00975BFD" w:rsidRDefault="00632768">
            <w:pPr>
              <w:pStyle w:val="TAL"/>
              <w:spacing w:line="90" w:lineRule="atLeast"/>
              <w:rPr>
                <w:lang w:eastAsia="zh-CN"/>
              </w:rPr>
            </w:pPr>
            <w:r w:rsidRPr="00975BFD">
              <w:rPr>
                <w:lang w:eastAsia="zh-CN"/>
              </w:rPr>
              <w:t>Lifetime or number of events</w:t>
            </w:r>
          </w:p>
        </w:tc>
        <w:tc>
          <w:tcPr>
            <w:tcW w:w="1253" w:type="dxa"/>
            <w:tcMar>
              <w:top w:w="0" w:type="dxa"/>
              <w:left w:w="108" w:type="dxa"/>
              <w:bottom w:w="0" w:type="dxa"/>
              <w:right w:w="108" w:type="dxa"/>
            </w:tcMar>
          </w:tcPr>
          <w:p w14:paraId="3E4CD817" w14:textId="77777777" w:rsidR="0039271C" w:rsidRPr="00975BFD" w:rsidRDefault="00632768">
            <w:pPr>
              <w:pStyle w:val="TAC"/>
              <w:spacing w:line="90" w:lineRule="atLeast"/>
              <w:rPr>
                <w:lang w:eastAsia="zh-CN"/>
              </w:rPr>
            </w:pPr>
            <w:r w:rsidRPr="00975BFD">
              <w:rPr>
                <w:lang w:eastAsia="zh-CN"/>
              </w:rPr>
              <w:t>M</w:t>
            </w:r>
          </w:p>
        </w:tc>
        <w:tc>
          <w:tcPr>
            <w:tcW w:w="4333" w:type="dxa"/>
            <w:tcMar>
              <w:top w:w="0" w:type="dxa"/>
              <w:left w:w="108" w:type="dxa"/>
              <w:bottom w:w="0" w:type="dxa"/>
              <w:right w:w="108" w:type="dxa"/>
            </w:tcMar>
          </w:tcPr>
          <w:p w14:paraId="250ACFBC" w14:textId="77777777" w:rsidR="0039271C" w:rsidRPr="00975BFD" w:rsidRDefault="00632768">
            <w:pPr>
              <w:pStyle w:val="TAL"/>
              <w:spacing w:line="90" w:lineRule="atLeast"/>
              <w:rPr>
                <w:lang w:eastAsia="zh-CN"/>
              </w:rPr>
            </w:pPr>
            <w:r w:rsidRPr="00975BFD">
              <w:rPr>
                <w:lang w:eastAsia="zh-CN"/>
              </w:rPr>
              <w:t>Time duration or number of times the policy can take action.</w:t>
            </w:r>
          </w:p>
        </w:tc>
      </w:tr>
      <w:tr w:rsidR="0039271C" w:rsidRPr="00975BFD" w14:paraId="29E88EE4" w14:textId="77777777">
        <w:trPr>
          <w:trHeight w:val="90"/>
          <w:jc w:val="center"/>
        </w:trPr>
        <w:tc>
          <w:tcPr>
            <w:tcW w:w="2752" w:type="dxa"/>
            <w:tcMar>
              <w:top w:w="0" w:type="dxa"/>
              <w:left w:w="108" w:type="dxa"/>
              <w:bottom w:w="0" w:type="dxa"/>
              <w:right w:w="108" w:type="dxa"/>
            </w:tcMar>
          </w:tcPr>
          <w:p w14:paraId="0FCB354C" w14:textId="77777777" w:rsidR="0039271C" w:rsidRPr="00975BFD" w:rsidRDefault="00632768">
            <w:pPr>
              <w:pStyle w:val="TAL"/>
              <w:spacing w:line="90" w:lineRule="atLeast"/>
              <w:rPr>
                <w:lang w:eastAsia="zh-CN"/>
              </w:rPr>
            </w:pPr>
            <w:r w:rsidRPr="00975BFD">
              <w:t>Priority</w:t>
            </w:r>
          </w:p>
        </w:tc>
        <w:tc>
          <w:tcPr>
            <w:tcW w:w="1253" w:type="dxa"/>
            <w:tcMar>
              <w:top w:w="0" w:type="dxa"/>
              <w:left w:w="108" w:type="dxa"/>
              <w:bottom w:w="0" w:type="dxa"/>
              <w:right w:w="108" w:type="dxa"/>
            </w:tcMar>
          </w:tcPr>
          <w:p w14:paraId="01C85FCF" w14:textId="77777777" w:rsidR="0039271C" w:rsidRPr="00975BFD" w:rsidRDefault="00632768">
            <w:pPr>
              <w:pStyle w:val="TAC"/>
              <w:spacing w:line="90" w:lineRule="atLeast"/>
              <w:rPr>
                <w:lang w:eastAsia="zh-CN"/>
              </w:rPr>
            </w:pPr>
            <w:r w:rsidRPr="00975BFD">
              <w:t>O</w:t>
            </w:r>
          </w:p>
        </w:tc>
        <w:tc>
          <w:tcPr>
            <w:tcW w:w="4333" w:type="dxa"/>
            <w:tcMar>
              <w:top w:w="0" w:type="dxa"/>
              <w:left w:w="108" w:type="dxa"/>
              <w:bottom w:w="0" w:type="dxa"/>
              <w:right w:w="108" w:type="dxa"/>
            </w:tcMar>
          </w:tcPr>
          <w:p w14:paraId="7F102857" w14:textId="77777777" w:rsidR="0039271C" w:rsidRPr="00975BFD" w:rsidRDefault="00632768">
            <w:pPr>
              <w:pStyle w:val="TAL"/>
              <w:spacing w:line="90" w:lineRule="atLeast"/>
              <w:rPr>
                <w:lang w:eastAsia="zh-CN"/>
              </w:rPr>
            </w:pPr>
            <w:r w:rsidRPr="00975BFD">
              <w:t>Indicates the priority of the policy.</w:t>
            </w:r>
          </w:p>
        </w:tc>
      </w:tr>
      <w:tr w:rsidR="0039271C" w:rsidRPr="00975BFD" w14:paraId="688D50D4" w14:textId="77777777">
        <w:trPr>
          <w:trHeight w:val="90"/>
          <w:jc w:val="center"/>
        </w:trPr>
        <w:tc>
          <w:tcPr>
            <w:tcW w:w="2752" w:type="dxa"/>
            <w:tcMar>
              <w:top w:w="0" w:type="dxa"/>
              <w:left w:w="108" w:type="dxa"/>
              <w:bottom w:w="0" w:type="dxa"/>
              <w:right w:w="108" w:type="dxa"/>
            </w:tcMar>
          </w:tcPr>
          <w:p w14:paraId="59BE7FFE" w14:textId="77777777" w:rsidR="0039271C" w:rsidRPr="00975BFD" w:rsidRDefault="00632768">
            <w:pPr>
              <w:pStyle w:val="TAL"/>
              <w:spacing w:line="90" w:lineRule="atLeast"/>
              <w:rPr>
                <w:lang w:eastAsia="zh-CN"/>
              </w:rPr>
            </w:pPr>
            <w:r w:rsidRPr="00975BFD">
              <w:t>Scheduling period</w:t>
            </w:r>
          </w:p>
        </w:tc>
        <w:tc>
          <w:tcPr>
            <w:tcW w:w="1253" w:type="dxa"/>
            <w:tcMar>
              <w:top w:w="0" w:type="dxa"/>
              <w:left w:w="108" w:type="dxa"/>
              <w:bottom w:w="0" w:type="dxa"/>
              <w:right w:w="108" w:type="dxa"/>
            </w:tcMar>
          </w:tcPr>
          <w:p w14:paraId="7C4111D4" w14:textId="77777777" w:rsidR="0039271C" w:rsidRPr="00975BFD" w:rsidRDefault="00632768">
            <w:pPr>
              <w:pStyle w:val="TAC"/>
              <w:spacing w:line="90" w:lineRule="atLeast"/>
              <w:rPr>
                <w:lang w:eastAsia="zh-CN"/>
              </w:rPr>
            </w:pPr>
            <w:r w:rsidRPr="00975BFD">
              <w:t>O</w:t>
            </w:r>
          </w:p>
        </w:tc>
        <w:tc>
          <w:tcPr>
            <w:tcW w:w="4333" w:type="dxa"/>
            <w:tcMar>
              <w:top w:w="0" w:type="dxa"/>
              <w:left w:w="108" w:type="dxa"/>
              <w:bottom w:w="0" w:type="dxa"/>
              <w:right w:w="108" w:type="dxa"/>
            </w:tcMar>
          </w:tcPr>
          <w:p w14:paraId="6755FB0F" w14:textId="77777777" w:rsidR="0039271C" w:rsidRPr="00975BFD" w:rsidRDefault="00632768">
            <w:pPr>
              <w:pStyle w:val="TAL"/>
              <w:spacing w:line="90" w:lineRule="atLeast"/>
              <w:rPr>
                <w:lang w:eastAsia="zh-CN"/>
              </w:rPr>
            </w:pPr>
            <w:r w:rsidRPr="00975BFD">
              <w:t>Indicates the scheduling of policy in terms of time.</w:t>
            </w:r>
          </w:p>
        </w:tc>
      </w:tr>
      <w:tr w:rsidR="0039271C" w:rsidRPr="00975BFD" w14:paraId="65A2012D" w14:textId="77777777">
        <w:trPr>
          <w:trHeight w:val="90"/>
          <w:jc w:val="center"/>
        </w:trPr>
        <w:tc>
          <w:tcPr>
            <w:tcW w:w="2752" w:type="dxa"/>
            <w:tcMar>
              <w:top w:w="0" w:type="dxa"/>
              <w:left w:w="108" w:type="dxa"/>
              <w:bottom w:w="0" w:type="dxa"/>
              <w:right w:w="108" w:type="dxa"/>
            </w:tcMar>
          </w:tcPr>
          <w:p w14:paraId="1062C1D1" w14:textId="77777777" w:rsidR="0039271C" w:rsidRPr="00975BFD" w:rsidRDefault="00632768">
            <w:pPr>
              <w:pStyle w:val="TAL"/>
              <w:spacing w:line="90" w:lineRule="atLeast"/>
              <w:rPr>
                <w:lang w:eastAsia="zh-CN"/>
              </w:rPr>
            </w:pPr>
            <w:r w:rsidRPr="00975BFD">
              <w:t>&gt;Start time</w:t>
            </w:r>
          </w:p>
        </w:tc>
        <w:tc>
          <w:tcPr>
            <w:tcW w:w="1253" w:type="dxa"/>
            <w:tcMar>
              <w:top w:w="0" w:type="dxa"/>
              <w:left w:w="108" w:type="dxa"/>
              <w:bottom w:w="0" w:type="dxa"/>
              <w:right w:w="108" w:type="dxa"/>
            </w:tcMar>
          </w:tcPr>
          <w:p w14:paraId="37B21883" w14:textId="77777777" w:rsidR="0039271C" w:rsidRPr="00975BFD" w:rsidRDefault="00632768">
            <w:pPr>
              <w:pStyle w:val="TAC"/>
              <w:spacing w:line="90" w:lineRule="atLeast"/>
              <w:rPr>
                <w:lang w:eastAsia="zh-CN"/>
              </w:rPr>
            </w:pPr>
            <w:r w:rsidRPr="00975BFD">
              <w:t>M</w:t>
            </w:r>
          </w:p>
        </w:tc>
        <w:tc>
          <w:tcPr>
            <w:tcW w:w="4333" w:type="dxa"/>
            <w:tcMar>
              <w:top w:w="0" w:type="dxa"/>
              <w:left w:w="108" w:type="dxa"/>
              <w:bottom w:w="0" w:type="dxa"/>
              <w:right w:w="108" w:type="dxa"/>
            </w:tcMar>
          </w:tcPr>
          <w:p w14:paraId="46632C29" w14:textId="77777777" w:rsidR="0039271C" w:rsidRPr="00975BFD" w:rsidRDefault="00632768">
            <w:pPr>
              <w:pStyle w:val="TAL"/>
              <w:spacing w:line="90" w:lineRule="atLeast"/>
              <w:rPr>
                <w:lang w:eastAsia="zh-CN"/>
              </w:rPr>
            </w:pPr>
            <w:r w:rsidRPr="00975BFD">
              <w:t>Indicates the scheduled start time.</w:t>
            </w:r>
          </w:p>
        </w:tc>
      </w:tr>
      <w:tr w:rsidR="0039271C" w:rsidRPr="00975BFD" w14:paraId="54FBFFEB" w14:textId="77777777">
        <w:trPr>
          <w:trHeight w:val="90"/>
          <w:jc w:val="center"/>
        </w:trPr>
        <w:tc>
          <w:tcPr>
            <w:tcW w:w="2752" w:type="dxa"/>
            <w:tcMar>
              <w:top w:w="0" w:type="dxa"/>
              <w:left w:w="108" w:type="dxa"/>
              <w:bottom w:w="0" w:type="dxa"/>
              <w:right w:w="108" w:type="dxa"/>
            </w:tcMar>
          </w:tcPr>
          <w:p w14:paraId="131404DA" w14:textId="77777777" w:rsidR="0039271C" w:rsidRPr="00975BFD" w:rsidRDefault="00632768">
            <w:pPr>
              <w:pStyle w:val="TAL"/>
              <w:spacing w:line="90" w:lineRule="atLeast"/>
              <w:rPr>
                <w:lang w:eastAsia="zh-CN"/>
              </w:rPr>
            </w:pPr>
            <w:r w:rsidRPr="00975BFD">
              <w:t>&gt;End time</w:t>
            </w:r>
          </w:p>
        </w:tc>
        <w:tc>
          <w:tcPr>
            <w:tcW w:w="1253" w:type="dxa"/>
            <w:tcMar>
              <w:top w:w="0" w:type="dxa"/>
              <w:left w:w="108" w:type="dxa"/>
              <w:bottom w:w="0" w:type="dxa"/>
              <w:right w:w="108" w:type="dxa"/>
            </w:tcMar>
          </w:tcPr>
          <w:p w14:paraId="020AC916" w14:textId="77777777" w:rsidR="0039271C" w:rsidRPr="00975BFD" w:rsidRDefault="00632768">
            <w:pPr>
              <w:pStyle w:val="TAC"/>
              <w:spacing w:line="90" w:lineRule="atLeast"/>
              <w:rPr>
                <w:lang w:eastAsia="zh-CN"/>
              </w:rPr>
            </w:pPr>
            <w:r w:rsidRPr="00975BFD">
              <w:t>M</w:t>
            </w:r>
          </w:p>
        </w:tc>
        <w:tc>
          <w:tcPr>
            <w:tcW w:w="4333" w:type="dxa"/>
            <w:tcMar>
              <w:top w:w="0" w:type="dxa"/>
              <w:left w:w="108" w:type="dxa"/>
              <w:bottom w:w="0" w:type="dxa"/>
              <w:right w:w="108" w:type="dxa"/>
            </w:tcMar>
          </w:tcPr>
          <w:p w14:paraId="72D0F2B5" w14:textId="77777777" w:rsidR="0039271C" w:rsidRPr="00975BFD" w:rsidRDefault="00632768">
            <w:pPr>
              <w:pStyle w:val="TAL"/>
              <w:spacing w:line="90" w:lineRule="atLeast"/>
              <w:rPr>
                <w:lang w:eastAsia="zh-CN"/>
              </w:rPr>
            </w:pPr>
            <w:r w:rsidRPr="00975BFD">
              <w:t>Indicates the scheduled end time.</w:t>
            </w:r>
          </w:p>
        </w:tc>
      </w:tr>
      <w:tr w:rsidR="0039271C" w:rsidRPr="00975BFD" w14:paraId="178D7586" w14:textId="77777777">
        <w:trPr>
          <w:trHeight w:val="90"/>
          <w:jc w:val="center"/>
        </w:trPr>
        <w:tc>
          <w:tcPr>
            <w:tcW w:w="2752" w:type="dxa"/>
            <w:tcMar>
              <w:top w:w="0" w:type="dxa"/>
              <w:left w:w="108" w:type="dxa"/>
              <w:bottom w:w="0" w:type="dxa"/>
              <w:right w:w="108" w:type="dxa"/>
            </w:tcMar>
          </w:tcPr>
          <w:p w14:paraId="6295B602" w14:textId="77777777" w:rsidR="0039271C" w:rsidRPr="00975BFD" w:rsidRDefault="00632768">
            <w:pPr>
              <w:pStyle w:val="TAL"/>
              <w:spacing w:line="90" w:lineRule="atLeast"/>
              <w:rPr>
                <w:lang w:eastAsia="zh-CN"/>
              </w:rPr>
            </w:pPr>
            <w:r w:rsidRPr="00975BFD">
              <w:t>Preemption</w:t>
            </w:r>
          </w:p>
        </w:tc>
        <w:tc>
          <w:tcPr>
            <w:tcW w:w="1253" w:type="dxa"/>
            <w:tcMar>
              <w:top w:w="0" w:type="dxa"/>
              <w:left w:w="108" w:type="dxa"/>
              <w:bottom w:w="0" w:type="dxa"/>
              <w:right w:w="108" w:type="dxa"/>
            </w:tcMar>
          </w:tcPr>
          <w:p w14:paraId="24744A30" w14:textId="77777777" w:rsidR="0039271C" w:rsidRPr="00975BFD" w:rsidRDefault="00632768">
            <w:pPr>
              <w:pStyle w:val="TAC"/>
              <w:spacing w:line="90" w:lineRule="atLeast"/>
              <w:rPr>
                <w:lang w:eastAsia="zh-CN"/>
              </w:rPr>
            </w:pPr>
            <w:r w:rsidRPr="00975BFD">
              <w:t>O</w:t>
            </w:r>
          </w:p>
        </w:tc>
        <w:tc>
          <w:tcPr>
            <w:tcW w:w="4333" w:type="dxa"/>
            <w:tcMar>
              <w:top w:w="0" w:type="dxa"/>
              <w:left w:w="108" w:type="dxa"/>
              <w:bottom w:w="0" w:type="dxa"/>
              <w:right w:w="108" w:type="dxa"/>
            </w:tcMar>
          </w:tcPr>
          <w:p w14:paraId="1C4ED6A7" w14:textId="77777777" w:rsidR="0039271C" w:rsidRPr="00975BFD" w:rsidRDefault="00632768">
            <w:pPr>
              <w:pStyle w:val="TAL"/>
              <w:spacing w:line="90" w:lineRule="atLeast"/>
              <w:rPr>
                <w:lang w:eastAsia="zh-CN"/>
              </w:rPr>
            </w:pPr>
            <w:r w:rsidRPr="00975BFD">
              <w:t>Indicates the pre-empt capability of the policy.</w:t>
            </w:r>
          </w:p>
        </w:tc>
      </w:tr>
    </w:tbl>
    <w:p w14:paraId="28E259A4" w14:textId="77777777" w:rsidR="0039271C" w:rsidRPr="00975BFD" w:rsidRDefault="0039271C"/>
    <w:p w14:paraId="0E95B8C1" w14:textId="77777777" w:rsidR="0039271C" w:rsidRPr="00975BFD" w:rsidRDefault="00632768">
      <w:pPr>
        <w:pStyle w:val="TH"/>
        <w:rPr>
          <w:rFonts w:ascii="Calibri" w:hAnsi="Calibri" w:cs="Calibri"/>
          <w:sz w:val="22"/>
          <w:szCs w:val="22"/>
        </w:rPr>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4</w:t>
      </w:r>
      <w:r w:rsidRPr="00975BFD">
        <w:t xml:space="preserve">: </w:t>
      </w:r>
      <w:r w:rsidRPr="00975BFD">
        <w:rPr>
          <w:lang w:eastAsia="zh-CN"/>
        </w:rPr>
        <w:t>Policy of Network slice load prediction</w:t>
      </w:r>
    </w:p>
    <w:tbl>
      <w:tblPr>
        <w:tblW w:w="8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4"/>
        <w:gridCol w:w="1276"/>
        <w:gridCol w:w="4295"/>
      </w:tblGrid>
      <w:tr w:rsidR="0039271C" w:rsidRPr="00975BFD" w14:paraId="7DA48E86" w14:textId="77777777">
        <w:trPr>
          <w:trHeight w:val="90"/>
          <w:jc w:val="center"/>
        </w:trPr>
        <w:tc>
          <w:tcPr>
            <w:tcW w:w="2734" w:type="dxa"/>
            <w:tcMar>
              <w:top w:w="0" w:type="dxa"/>
              <w:left w:w="108" w:type="dxa"/>
              <w:bottom w:w="0" w:type="dxa"/>
              <w:right w:w="108" w:type="dxa"/>
            </w:tcMar>
          </w:tcPr>
          <w:p w14:paraId="20DD853A" w14:textId="77777777" w:rsidR="0039271C" w:rsidRPr="00975BFD" w:rsidRDefault="00632768">
            <w:pPr>
              <w:pStyle w:val="TAL"/>
              <w:spacing w:line="90" w:lineRule="atLeast"/>
              <w:jc w:val="center"/>
              <w:rPr>
                <w:b/>
                <w:lang w:eastAsia="zh-CN"/>
              </w:rPr>
            </w:pPr>
            <w:r w:rsidRPr="00975BFD">
              <w:rPr>
                <w:b/>
              </w:rPr>
              <w:t>Information element</w:t>
            </w:r>
          </w:p>
        </w:tc>
        <w:tc>
          <w:tcPr>
            <w:tcW w:w="1276" w:type="dxa"/>
            <w:tcMar>
              <w:top w:w="0" w:type="dxa"/>
              <w:left w:w="108" w:type="dxa"/>
              <w:bottom w:w="0" w:type="dxa"/>
              <w:right w:w="108" w:type="dxa"/>
            </w:tcMar>
          </w:tcPr>
          <w:p w14:paraId="6D4CD5FD" w14:textId="77777777" w:rsidR="0039271C" w:rsidRPr="00975BFD" w:rsidRDefault="00632768">
            <w:pPr>
              <w:pStyle w:val="TAC"/>
              <w:spacing w:line="90" w:lineRule="atLeast"/>
              <w:rPr>
                <w:b/>
                <w:lang w:eastAsia="zh-CN"/>
              </w:rPr>
            </w:pPr>
            <w:r w:rsidRPr="00975BFD">
              <w:rPr>
                <w:b/>
              </w:rPr>
              <w:t>Status</w:t>
            </w:r>
          </w:p>
        </w:tc>
        <w:tc>
          <w:tcPr>
            <w:tcW w:w="4295" w:type="dxa"/>
            <w:tcMar>
              <w:top w:w="0" w:type="dxa"/>
              <w:left w:w="108" w:type="dxa"/>
              <w:bottom w:w="0" w:type="dxa"/>
              <w:right w:w="108" w:type="dxa"/>
            </w:tcMar>
          </w:tcPr>
          <w:p w14:paraId="37BA3589" w14:textId="77777777" w:rsidR="0039271C" w:rsidRPr="00975BFD" w:rsidRDefault="00632768">
            <w:pPr>
              <w:pStyle w:val="TAL"/>
              <w:spacing w:line="90" w:lineRule="atLeast"/>
              <w:jc w:val="center"/>
              <w:rPr>
                <w:b/>
                <w:lang w:eastAsia="zh-CN"/>
              </w:rPr>
            </w:pPr>
            <w:r w:rsidRPr="00975BFD">
              <w:rPr>
                <w:b/>
              </w:rPr>
              <w:t>Description</w:t>
            </w:r>
          </w:p>
        </w:tc>
      </w:tr>
      <w:tr w:rsidR="0039271C" w:rsidRPr="00975BFD" w14:paraId="1ED5311A" w14:textId="77777777">
        <w:trPr>
          <w:trHeight w:val="90"/>
          <w:jc w:val="center"/>
        </w:trPr>
        <w:tc>
          <w:tcPr>
            <w:tcW w:w="2734" w:type="dxa"/>
            <w:tcMar>
              <w:top w:w="0" w:type="dxa"/>
              <w:left w:w="108" w:type="dxa"/>
              <w:bottom w:w="0" w:type="dxa"/>
              <w:right w:w="108" w:type="dxa"/>
            </w:tcMar>
          </w:tcPr>
          <w:p w14:paraId="2CFCAF01" w14:textId="77777777" w:rsidR="0039271C" w:rsidRPr="00975BFD" w:rsidRDefault="00632768">
            <w:pPr>
              <w:pStyle w:val="TAL"/>
              <w:spacing w:line="90" w:lineRule="atLeast"/>
              <w:rPr>
                <w:lang w:eastAsia="zh-CN"/>
              </w:rPr>
            </w:pPr>
            <w:r w:rsidRPr="00975BFD">
              <w:rPr>
                <w:lang w:eastAsia="zh-CN"/>
              </w:rPr>
              <w:t>Policy</w:t>
            </w:r>
          </w:p>
        </w:tc>
        <w:tc>
          <w:tcPr>
            <w:tcW w:w="1276" w:type="dxa"/>
            <w:tcMar>
              <w:top w:w="0" w:type="dxa"/>
              <w:left w:w="108" w:type="dxa"/>
              <w:bottom w:w="0" w:type="dxa"/>
              <w:right w:w="108" w:type="dxa"/>
            </w:tcMar>
          </w:tcPr>
          <w:p w14:paraId="74D28ACF" w14:textId="77777777" w:rsidR="0039271C" w:rsidRPr="00975BFD" w:rsidRDefault="00632768">
            <w:pPr>
              <w:pStyle w:val="TAC"/>
              <w:spacing w:line="90" w:lineRule="atLeast"/>
              <w:rPr>
                <w:lang w:eastAsia="zh-CN"/>
              </w:rPr>
            </w:pPr>
            <w:r w:rsidRPr="00975BFD">
              <w:rPr>
                <w:lang w:eastAsia="zh-CN"/>
              </w:rPr>
              <w:t>O</w:t>
            </w:r>
          </w:p>
        </w:tc>
        <w:tc>
          <w:tcPr>
            <w:tcW w:w="4295" w:type="dxa"/>
            <w:tcMar>
              <w:top w:w="0" w:type="dxa"/>
              <w:left w:w="108" w:type="dxa"/>
              <w:bottom w:w="0" w:type="dxa"/>
              <w:right w:w="108" w:type="dxa"/>
            </w:tcMar>
          </w:tcPr>
          <w:p w14:paraId="4C24120C" w14:textId="77777777" w:rsidR="0039271C" w:rsidRPr="00975BFD" w:rsidRDefault="00632768">
            <w:pPr>
              <w:pStyle w:val="TAL"/>
              <w:spacing w:line="90" w:lineRule="atLeast"/>
              <w:rPr>
                <w:lang w:eastAsia="zh-CN"/>
              </w:rPr>
            </w:pPr>
            <w:r w:rsidRPr="00975BFD">
              <w:rPr>
                <w:lang w:eastAsia="zh-CN"/>
              </w:rPr>
              <w:t xml:space="preserve">Network slice load prediction </w:t>
            </w:r>
          </w:p>
        </w:tc>
      </w:tr>
      <w:tr w:rsidR="0039271C" w:rsidRPr="00975BFD" w14:paraId="4A3225A2" w14:textId="77777777">
        <w:trPr>
          <w:trHeight w:val="90"/>
          <w:jc w:val="center"/>
        </w:trPr>
        <w:tc>
          <w:tcPr>
            <w:tcW w:w="2734" w:type="dxa"/>
            <w:tcMar>
              <w:top w:w="0" w:type="dxa"/>
              <w:left w:w="108" w:type="dxa"/>
              <w:bottom w:w="0" w:type="dxa"/>
              <w:right w:w="108" w:type="dxa"/>
            </w:tcMar>
          </w:tcPr>
          <w:p w14:paraId="73C964A5" w14:textId="77777777" w:rsidR="0039271C" w:rsidRPr="00975BFD" w:rsidRDefault="00632768">
            <w:pPr>
              <w:pStyle w:val="TAL"/>
              <w:spacing w:line="90" w:lineRule="atLeast"/>
              <w:rPr>
                <w:lang w:eastAsia="zh-CN"/>
              </w:rPr>
            </w:pPr>
            <w:r w:rsidRPr="00975BFD">
              <w:rPr>
                <w:rFonts w:eastAsiaTheme="minorEastAsia"/>
                <w:lang w:eastAsia="zh-CN"/>
              </w:rPr>
              <w:t>&gt;</w:t>
            </w:r>
            <w:r w:rsidRPr="00975BFD">
              <w:t>Area of interest</w:t>
            </w:r>
          </w:p>
        </w:tc>
        <w:tc>
          <w:tcPr>
            <w:tcW w:w="1276" w:type="dxa"/>
            <w:tcMar>
              <w:top w:w="0" w:type="dxa"/>
              <w:left w:w="108" w:type="dxa"/>
              <w:bottom w:w="0" w:type="dxa"/>
              <w:right w:w="108" w:type="dxa"/>
            </w:tcMar>
          </w:tcPr>
          <w:p w14:paraId="1027029C" w14:textId="77777777" w:rsidR="0039271C" w:rsidRPr="00975BFD" w:rsidRDefault="00632768">
            <w:pPr>
              <w:pStyle w:val="TAC"/>
              <w:spacing w:line="90" w:lineRule="atLeast"/>
              <w:rPr>
                <w:lang w:eastAsia="zh-CN"/>
              </w:rPr>
            </w:pPr>
            <w:r w:rsidRPr="00975BFD">
              <w:t>M</w:t>
            </w:r>
          </w:p>
        </w:tc>
        <w:tc>
          <w:tcPr>
            <w:tcW w:w="4295" w:type="dxa"/>
            <w:tcMar>
              <w:top w:w="0" w:type="dxa"/>
              <w:left w:w="108" w:type="dxa"/>
              <w:bottom w:w="0" w:type="dxa"/>
              <w:right w:w="108" w:type="dxa"/>
            </w:tcMar>
          </w:tcPr>
          <w:p w14:paraId="439BC71B" w14:textId="1F8B6165" w:rsidR="0039271C" w:rsidRPr="00975BFD" w:rsidRDefault="00632768">
            <w:pPr>
              <w:pStyle w:val="TAL"/>
              <w:spacing w:line="90" w:lineRule="atLeast"/>
              <w:rPr>
                <w:lang w:eastAsia="zh-CN"/>
              </w:rPr>
            </w:pPr>
            <w:r w:rsidRPr="00975BFD">
              <w:rPr>
                <w:kern w:val="2"/>
              </w:rPr>
              <w:t>The service area for which the policy profile applies</w:t>
            </w:r>
            <w:r w:rsidR="00517224">
              <w:rPr>
                <w:rFonts w:eastAsia="SimSun" w:hint="eastAsia"/>
                <w:kern w:val="2"/>
                <w:lang w:val="en-US" w:eastAsia="zh-CN"/>
              </w:rPr>
              <w:t xml:space="preserve">, which can be </w:t>
            </w:r>
            <w:r w:rsidR="00517224">
              <w:rPr>
                <w:lang w:eastAsia="zh-CN"/>
              </w:rPr>
              <w:t xml:space="preserve">expressed as a </w:t>
            </w:r>
            <w:r w:rsidR="00517224">
              <w:rPr>
                <w:rFonts w:hint="eastAsia"/>
                <w:lang w:val="en-US" w:eastAsia="zh-CN"/>
              </w:rPr>
              <w:t>g</w:t>
            </w:r>
            <w:r w:rsidR="00517224">
              <w:rPr>
                <w:lang w:eastAsia="zh-CN"/>
              </w:rPr>
              <w:t xml:space="preserve">eographical </w:t>
            </w:r>
            <w:r w:rsidR="00517224">
              <w:rPr>
                <w:rFonts w:hint="eastAsia"/>
                <w:lang w:val="en-US" w:eastAsia="zh-CN"/>
              </w:rPr>
              <w:t>a</w:t>
            </w:r>
            <w:r w:rsidR="00517224">
              <w:rPr>
                <w:lang w:eastAsia="zh-CN"/>
              </w:rPr>
              <w:t>rea (e.g. geographical coordinates)</w:t>
            </w:r>
            <w:r w:rsidR="00517224">
              <w:rPr>
                <w:rFonts w:hint="eastAsia"/>
                <w:lang w:val="en-US" w:eastAsia="zh-CN"/>
              </w:rPr>
              <w:t>,</w:t>
            </w:r>
            <w:r w:rsidR="00517224">
              <w:rPr>
                <w:lang w:eastAsia="zh-CN"/>
              </w:rPr>
              <w:t xml:space="preserve"> </w:t>
            </w:r>
            <w:r w:rsidR="00517224">
              <w:rPr>
                <w:rFonts w:hint="eastAsia"/>
                <w:lang w:val="en-US" w:eastAsia="zh-CN"/>
              </w:rPr>
              <w:t xml:space="preserve">or </w:t>
            </w:r>
            <w:r w:rsidR="00517224">
              <w:rPr>
                <w:lang w:eastAsia="zh-CN"/>
              </w:rPr>
              <w:t xml:space="preserve">a </w:t>
            </w:r>
            <w:r w:rsidR="00517224">
              <w:rPr>
                <w:rFonts w:hint="eastAsia"/>
                <w:lang w:val="en-US" w:eastAsia="zh-CN"/>
              </w:rPr>
              <w:t>t</w:t>
            </w:r>
            <w:r w:rsidR="00517224">
              <w:rPr>
                <w:lang w:eastAsia="zh-CN"/>
              </w:rPr>
              <w:t xml:space="preserve">opological </w:t>
            </w:r>
            <w:r w:rsidR="00517224">
              <w:rPr>
                <w:rFonts w:hint="eastAsia"/>
                <w:lang w:val="en-US" w:eastAsia="zh-CN"/>
              </w:rPr>
              <w:t>a</w:t>
            </w:r>
            <w:r w:rsidR="00517224">
              <w:rPr>
                <w:lang w:eastAsia="zh-CN"/>
              </w:rPr>
              <w:t>rea (e.g. a list of TA)</w:t>
            </w:r>
            <w:r w:rsidRPr="00975BFD">
              <w:rPr>
                <w:kern w:val="2"/>
              </w:rPr>
              <w:t>.</w:t>
            </w:r>
          </w:p>
        </w:tc>
      </w:tr>
      <w:tr w:rsidR="0039271C" w:rsidRPr="00975BFD" w14:paraId="0E453072" w14:textId="77777777">
        <w:trPr>
          <w:trHeight w:val="90"/>
          <w:jc w:val="center"/>
        </w:trPr>
        <w:tc>
          <w:tcPr>
            <w:tcW w:w="2734" w:type="dxa"/>
            <w:tcMar>
              <w:top w:w="0" w:type="dxa"/>
              <w:left w:w="108" w:type="dxa"/>
              <w:bottom w:w="0" w:type="dxa"/>
              <w:right w:w="108" w:type="dxa"/>
            </w:tcMar>
          </w:tcPr>
          <w:p w14:paraId="00DA94FE" w14:textId="77777777" w:rsidR="0039271C" w:rsidRPr="00975BFD" w:rsidRDefault="00632768">
            <w:pPr>
              <w:pStyle w:val="TAL"/>
              <w:spacing w:line="90" w:lineRule="atLeast"/>
              <w:rPr>
                <w:lang w:eastAsia="zh-CN"/>
              </w:rPr>
            </w:pPr>
            <w:r w:rsidRPr="00975BFD">
              <w:rPr>
                <w:lang w:eastAsia="zh-CN"/>
              </w:rPr>
              <w:t>&gt;Trigger event</w:t>
            </w:r>
          </w:p>
        </w:tc>
        <w:tc>
          <w:tcPr>
            <w:tcW w:w="1276" w:type="dxa"/>
            <w:tcMar>
              <w:top w:w="0" w:type="dxa"/>
              <w:left w:w="108" w:type="dxa"/>
              <w:bottom w:w="0" w:type="dxa"/>
              <w:right w:w="108" w:type="dxa"/>
            </w:tcMar>
          </w:tcPr>
          <w:p w14:paraId="5C927F48" w14:textId="77777777" w:rsidR="0039271C" w:rsidRPr="00975BFD" w:rsidRDefault="00632768">
            <w:pPr>
              <w:pStyle w:val="TAC"/>
              <w:spacing w:line="90" w:lineRule="atLeast"/>
              <w:rPr>
                <w:lang w:eastAsia="zh-CN"/>
              </w:rPr>
            </w:pPr>
            <w:r w:rsidRPr="00975BFD">
              <w:rPr>
                <w:lang w:eastAsia="zh-CN"/>
              </w:rPr>
              <w:t>M</w:t>
            </w:r>
          </w:p>
        </w:tc>
        <w:tc>
          <w:tcPr>
            <w:tcW w:w="4295" w:type="dxa"/>
            <w:tcMar>
              <w:top w:w="0" w:type="dxa"/>
              <w:left w:w="108" w:type="dxa"/>
              <w:bottom w:w="0" w:type="dxa"/>
              <w:right w:w="108" w:type="dxa"/>
            </w:tcMar>
          </w:tcPr>
          <w:p w14:paraId="7B29D109" w14:textId="77777777" w:rsidR="0039271C" w:rsidRPr="00975BFD" w:rsidRDefault="00632768">
            <w:pPr>
              <w:pStyle w:val="TAL"/>
              <w:spacing w:line="90" w:lineRule="atLeast"/>
              <w:rPr>
                <w:lang w:eastAsia="zh-CN"/>
              </w:rPr>
            </w:pPr>
            <w:r w:rsidRPr="00975BFD">
              <w:rPr>
                <w:lang w:eastAsia="zh-CN"/>
              </w:rPr>
              <w:t xml:space="preserve">Network Slice load predictions </w:t>
            </w:r>
            <w:r w:rsidR="00D50DAD" w:rsidRPr="00975BFD">
              <w:rPr>
                <w:rFonts w:eastAsiaTheme="minorEastAsia"/>
                <w:lang w:eastAsia="zh-CN"/>
              </w:rPr>
              <w:t xml:space="preserve">information </w:t>
            </w:r>
            <w:r w:rsidRPr="00975BFD">
              <w:rPr>
                <w:lang w:eastAsia="zh-CN"/>
              </w:rPr>
              <w:t xml:space="preserve">from NWDAF as defined in TS 23.288 </w:t>
            </w:r>
            <w:r w:rsidRPr="00975BFD">
              <w:t>[</w:t>
            </w:r>
            <w:r w:rsidRPr="00975BFD">
              <w:rPr>
                <w:rFonts w:eastAsiaTheme="minorEastAsia"/>
                <w:lang w:eastAsia="zh-CN"/>
              </w:rPr>
              <w:t>4</w:t>
            </w:r>
            <w:r w:rsidRPr="00975BFD">
              <w:t>]</w:t>
            </w:r>
            <w:r w:rsidRPr="00975BFD">
              <w:rPr>
                <w:lang w:eastAsia="zh-CN"/>
              </w:rPr>
              <w:t xml:space="preserve"> clause 6.1.1 (exceeding utilization of available capacity in %)</w:t>
            </w:r>
          </w:p>
        </w:tc>
      </w:tr>
      <w:tr w:rsidR="0039271C" w:rsidRPr="00975BFD" w14:paraId="70728046" w14:textId="77777777">
        <w:trPr>
          <w:trHeight w:val="90"/>
          <w:jc w:val="center"/>
        </w:trPr>
        <w:tc>
          <w:tcPr>
            <w:tcW w:w="2734" w:type="dxa"/>
            <w:tcMar>
              <w:top w:w="0" w:type="dxa"/>
              <w:left w:w="108" w:type="dxa"/>
              <w:bottom w:w="0" w:type="dxa"/>
              <w:right w:w="108" w:type="dxa"/>
            </w:tcMar>
          </w:tcPr>
          <w:p w14:paraId="0F6047BB" w14:textId="77777777" w:rsidR="0039271C" w:rsidRPr="00975BFD" w:rsidRDefault="00632768">
            <w:pPr>
              <w:pStyle w:val="TAL"/>
              <w:spacing w:line="90" w:lineRule="atLeast"/>
              <w:rPr>
                <w:lang w:eastAsia="zh-CN"/>
              </w:rPr>
            </w:pPr>
            <w:r w:rsidRPr="00975BFD">
              <w:rPr>
                <w:lang w:eastAsia="zh-CN"/>
              </w:rPr>
              <w:t>&gt;Expected action</w:t>
            </w:r>
          </w:p>
        </w:tc>
        <w:tc>
          <w:tcPr>
            <w:tcW w:w="1276" w:type="dxa"/>
            <w:tcMar>
              <w:top w:w="0" w:type="dxa"/>
              <w:left w:w="108" w:type="dxa"/>
              <w:bottom w:w="0" w:type="dxa"/>
              <w:right w:w="108" w:type="dxa"/>
            </w:tcMar>
          </w:tcPr>
          <w:p w14:paraId="7BAC7AE4" w14:textId="77777777" w:rsidR="0039271C" w:rsidRPr="00975BFD" w:rsidRDefault="00632768">
            <w:pPr>
              <w:pStyle w:val="TAC"/>
              <w:spacing w:line="90" w:lineRule="atLeast"/>
              <w:rPr>
                <w:lang w:eastAsia="zh-CN"/>
              </w:rPr>
            </w:pPr>
            <w:r w:rsidRPr="00975BFD">
              <w:rPr>
                <w:lang w:eastAsia="zh-CN"/>
              </w:rPr>
              <w:t>M</w:t>
            </w:r>
          </w:p>
        </w:tc>
        <w:tc>
          <w:tcPr>
            <w:tcW w:w="4295" w:type="dxa"/>
            <w:tcMar>
              <w:top w:w="0" w:type="dxa"/>
              <w:left w:w="108" w:type="dxa"/>
              <w:bottom w:w="0" w:type="dxa"/>
              <w:right w:w="108" w:type="dxa"/>
            </w:tcMar>
          </w:tcPr>
          <w:p w14:paraId="22F3723E" w14:textId="77777777" w:rsidR="0039271C" w:rsidRPr="00975BFD" w:rsidRDefault="00632768">
            <w:pPr>
              <w:pStyle w:val="TAL"/>
              <w:spacing w:line="90" w:lineRule="atLeast"/>
              <w:rPr>
                <w:lang w:eastAsia="zh-CN"/>
              </w:rPr>
            </w:pPr>
            <w:r w:rsidRPr="00975BFD">
              <w:rPr>
                <w:lang w:eastAsia="zh-CN"/>
              </w:rPr>
              <w:t>Modification of related network slice parameters (step for increase in %)</w:t>
            </w:r>
          </w:p>
        </w:tc>
      </w:tr>
      <w:tr w:rsidR="0039271C" w:rsidRPr="00975BFD" w14:paraId="35B37DE8" w14:textId="77777777">
        <w:trPr>
          <w:trHeight w:val="90"/>
          <w:jc w:val="center"/>
        </w:trPr>
        <w:tc>
          <w:tcPr>
            <w:tcW w:w="2734" w:type="dxa"/>
            <w:tcMar>
              <w:top w:w="0" w:type="dxa"/>
              <w:left w:w="108" w:type="dxa"/>
              <w:bottom w:w="0" w:type="dxa"/>
              <w:right w:w="108" w:type="dxa"/>
            </w:tcMar>
          </w:tcPr>
          <w:p w14:paraId="73AFEFC4" w14:textId="77777777" w:rsidR="0039271C" w:rsidRPr="00975BFD" w:rsidRDefault="00632768">
            <w:pPr>
              <w:pStyle w:val="TAL"/>
              <w:spacing w:line="90" w:lineRule="atLeast"/>
              <w:rPr>
                <w:lang w:eastAsia="zh-CN"/>
              </w:rPr>
            </w:pPr>
            <w:r w:rsidRPr="00975BFD">
              <w:rPr>
                <w:lang w:eastAsia="zh-CN"/>
              </w:rPr>
              <w:t>Lifetime or number of events</w:t>
            </w:r>
          </w:p>
        </w:tc>
        <w:tc>
          <w:tcPr>
            <w:tcW w:w="1276" w:type="dxa"/>
            <w:tcMar>
              <w:top w:w="0" w:type="dxa"/>
              <w:left w:w="108" w:type="dxa"/>
              <w:bottom w:w="0" w:type="dxa"/>
              <w:right w:w="108" w:type="dxa"/>
            </w:tcMar>
          </w:tcPr>
          <w:p w14:paraId="3F8E3999" w14:textId="77777777" w:rsidR="0039271C" w:rsidRPr="00975BFD" w:rsidRDefault="00632768">
            <w:pPr>
              <w:pStyle w:val="TAC"/>
              <w:spacing w:line="90" w:lineRule="atLeast"/>
              <w:rPr>
                <w:lang w:eastAsia="zh-CN"/>
              </w:rPr>
            </w:pPr>
            <w:r w:rsidRPr="00975BFD">
              <w:rPr>
                <w:lang w:eastAsia="zh-CN"/>
              </w:rPr>
              <w:t>M</w:t>
            </w:r>
          </w:p>
        </w:tc>
        <w:tc>
          <w:tcPr>
            <w:tcW w:w="4295" w:type="dxa"/>
            <w:tcMar>
              <w:top w:w="0" w:type="dxa"/>
              <w:left w:w="108" w:type="dxa"/>
              <w:bottom w:w="0" w:type="dxa"/>
              <w:right w:w="108" w:type="dxa"/>
            </w:tcMar>
          </w:tcPr>
          <w:p w14:paraId="4E44851D" w14:textId="77777777" w:rsidR="0039271C" w:rsidRPr="00975BFD" w:rsidRDefault="00632768">
            <w:pPr>
              <w:pStyle w:val="TAL"/>
              <w:spacing w:line="90" w:lineRule="atLeast"/>
              <w:rPr>
                <w:lang w:eastAsia="zh-CN"/>
              </w:rPr>
            </w:pPr>
            <w:r w:rsidRPr="00975BFD">
              <w:rPr>
                <w:lang w:eastAsia="zh-CN"/>
              </w:rPr>
              <w:t>Time duration or number of times the policy can take action.</w:t>
            </w:r>
          </w:p>
        </w:tc>
      </w:tr>
      <w:tr w:rsidR="0039271C" w:rsidRPr="00975BFD" w14:paraId="69E0C635" w14:textId="77777777">
        <w:trPr>
          <w:trHeight w:val="90"/>
          <w:jc w:val="center"/>
        </w:trPr>
        <w:tc>
          <w:tcPr>
            <w:tcW w:w="2734" w:type="dxa"/>
            <w:tcMar>
              <w:top w:w="0" w:type="dxa"/>
              <w:left w:w="108" w:type="dxa"/>
              <w:bottom w:w="0" w:type="dxa"/>
              <w:right w:w="108" w:type="dxa"/>
            </w:tcMar>
          </w:tcPr>
          <w:p w14:paraId="41F1F4FD" w14:textId="77777777" w:rsidR="0039271C" w:rsidRPr="00975BFD" w:rsidRDefault="00632768">
            <w:pPr>
              <w:pStyle w:val="TAL"/>
              <w:spacing w:line="90" w:lineRule="atLeast"/>
              <w:rPr>
                <w:lang w:eastAsia="zh-CN"/>
              </w:rPr>
            </w:pPr>
            <w:r w:rsidRPr="00975BFD">
              <w:t>Priority</w:t>
            </w:r>
          </w:p>
        </w:tc>
        <w:tc>
          <w:tcPr>
            <w:tcW w:w="1276" w:type="dxa"/>
            <w:tcMar>
              <w:top w:w="0" w:type="dxa"/>
              <w:left w:w="108" w:type="dxa"/>
              <w:bottom w:w="0" w:type="dxa"/>
              <w:right w:w="108" w:type="dxa"/>
            </w:tcMar>
          </w:tcPr>
          <w:p w14:paraId="7A50613A" w14:textId="77777777" w:rsidR="0039271C" w:rsidRPr="00975BFD" w:rsidRDefault="00632768">
            <w:pPr>
              <w:pStyle w:val="TAC"/>
              <w:spacing w:line="90" w:lineRule="atLeast"/>
              <w:rPr>
                <w:lang w:eastAsia="zh-CN"/>
              </w:rPr>
            </w:pPr>
            <w:r w:rsidRPr="00975BFD">
              <w:t>O</w:t>
            </w:r>
          </w:p>
        </w:tc>
        <w:tc>
          <w:tcPr>
            <w:tcW w:w="4295" w:type="dxa"/>
            <w:tcMar>
              <w:top w:w="0" w:type="dxa"/>
              <w:left w:w="108" w:type="dxa"/>
              <w:bottom w:w="0" w:type="dxa"/>
              <w:right w:w="108" w:type="dxa"/>
            </w:tcMar>
          </w:tcPr>
          <w:p w14:paraId="78AEEDAC" w14:textId="77777777" w:rsidR="0039271C" w:rsidRPr="00975BFD" w:rsidRDefault="00632768">
            <w:pPr>
              <w:pStyle w:val="TAL"/>
              <w:spacing w:line="90" w:lineRule="atLeast"/>
              <w:rPr>
                <w:lang w:eastAsia="zh-CN"/>
              </w:rPr>
            </w:pPr>
            <w:r w:rsidRPr="00975BFD">
              <w:t>Indicates the priority of the policy.</w:t>
            </w:r>
          </w:p>
        </w:tc>
      </w:tr>
      <w:tr w:rsidR="0039271C" w:rsidRPr="00975BFD" w14:paraId="0E9EC3E0" w14:textId="77777777">
        <w:trPr>
          <w:trHeight w:val="90"/>
          <w:jc w:val="center"/>
        </w:trPr>
        <w:tc>
          <w:tcPr>
            <w:tcW w:w="2734" w:type="dxa"/>
            <w:tcMar>
              <w:top w:w="0" w:type="dxa"/>
              <w:left w:w="108" w:type="dxa"/>
              <w:bottom w:w="0" w:type="dxa"/>
              <w:right w:w="108" w:type="dxa"/>
            </w:tcMar>
          </w:tcPr>
          <w:p w14:paraId="6F20E0A7" w14:textId="77777777" w:rsidR="0039271C" w:rsidRPr="00975BFD" w:rsidRDefault="00632768">
            <w:pPr>
              <w:pStyle w:val="TAL"/>
              <w:spacing w:line="90" w:lineRule="atLeast"/>
              <w:rPr>
                <w:lang w:eastAsia="zh-CN"/>
              </w:rPr>
            </w:pPr>
            <w:r w:rsidRPr="00975BFD">
              <w:t>Scheduling period</w:t>
            </w:r>
          </w:p>
        </w:tc>
        <w:tc>
          <w:tcPr>
            <w:tcW w:w="1276" w:type="dxa"/>
            <w:tcMar>
              <w:top w:w="0" w:type="dxa"/>
              <w:left w:w="108" w:type="dxa"/>
              <w:bottom w:w="0" w:type="dxa"/>
              <w:right w:w="108" w:type="dxa"/>
            </w:tcMar>
          </w:tcPr>
          <w:p w14:paraId="5B575B1B" w14:textId="77777777" w:rsidR="0039271C" w:rsidRPr="00975BFD" w:rsidRDefault="00632768">
            <w:pPr>
              <w:pStyle w:val="TAC"/>
              <w:spacing w:line="90" w:lineRule="atLeast"/>
              <w:rPr>
                <w:lang w:eastAsia="zh-CN"/>
              </w:rPr>
            </w:pPr>
            <w:r w:rsidRPr="00975BFD">
              <w:t>O</w:t>
            </w:r>
          </w:p>
        </w:tc>
        <w:tc>
          <w:tcPr>
            <w:tcW w:w="4295" w:type="dxa"/>
            <w:tcMar>
              <w:top w:w="0" w:type="dxa"/>
              <w:left w:w="108" w:type="dxa"/>
              <w:bottom w:w="0" w:type="dxa"/>
              <w:right w:w="108" w:type="dxa"/>
            </w:tcMar>
          </w:tcPr>
          <w:p w14:paraId="414EFF23" w14:textId="77777777" w:rsidR="0039271C" w:rsidRPr="00975BFD" w:rsidRDefault="00632768">
            <w:pPr>
              <w:pStyle w:val="TAL"/>
              <w:spacing w:line="90" w:lineRule="atLeast"/>
              <w:rPr>
                <w:lang w:eastAsia="zh-CN"/>
              </w:rPr>
            </w:pPr>
            <w:r w:rsidRPr="00975BFD">
              <w:t>Indicates the scheduling of policy in terms of time.</w:t>
            </w:r>
          </w:p>
        </w:tc>
      </w:tr>
      <w:tr w:rsidR="0039271C" w:rsidRPr="00975BFD" w14:paraId="55DEF196" w14:textId="77777777">
        <w:trPr>
          <w:trHeight w:val="90"/>
          <w:jc w:val="center"/>
        </w:trPr>
        <w:tc>
          <w:tcPr>
            <w:tcW w:w="2734" w:type="dxa"/>
            <w:tcMar>
              <w:top w:w="0" w:type="dxa"/>
              <w:left w:w="108" w:type="dxa"/>
              <w:bottom w:w="0" w:type="dxa"/>
              <w:right w:w="108" w:type="dxa"/>
            </w:tcMar>
          </w:tcPr>
          <w:p w14:paraId="7BCD19E6" w14:textId="77777777" w:rsidR="0039271C" w:rsidRPr="00975BFD" w:rsidRDefault="00632768">
            <w:pPr>
              <w:pStyle w:val="TAL"/>
              <w:spacing w:line="90" w:lineRule="atLeast"/>
              <w:rPr>
                <w:lang w:eastAsia="zh-CN"/>
              </w:rPr>
            </w:pPr>
            <w:r w:rsidRPr="00975BFD">
              <w:t>&gt;Start time</w:t>
            </w:r>
          </w:p>
        </w:tc>
        <w:tc>
          <w:tcPr>
            <w:tcW w:w="1276" w:type="dxa"/>
            <w:tcMar>
              <w:top w:w="0" w:type="dxa"/>
              <w:left w:w="108" w:type="dxa"/>
              <w:bottom w:w="0" w:type="dxa"/>
              <w:right w:w="108" w:type="dxa"/>
            </w:tcMar>
          </w:tcPr>
          <w:p w14:paraId="06678F3C" w14:textId="77777777" w:rsidR="0039271C" w:rsidRPr="00975BFD" w:rsidRDefault="00632768">
            <w:pPr>
              <w:pStyle w:val="TAC"/>
              <w:spacing w:line="90" w:lineRule="atLeast"/>
              <w:rPr>
                <w:lang w:eastAsia="zh-CN"/>
              </w:rPr>
            </w:pPr>
            <w:r w:rsidRPr="00975BFD">
              <w:t>M</w:t>
            </w:r>
          </w:p>
        </w:tc>
        <w:tc>
          <w:tcPr>
            <w:tcW w:w="4295" w:type="dxa"/>
            <w:tcMar>
              <w:top w:w="0" w:type="dxa"/>
              <w:left w:w="108" w:type="dxa"/>
              <w:bottom w:w="0" w:type="dxa"/>
              <w:right w:w="108" w:type="dxa"/>
            </w:tcMar>
          </w:tcPr>
          <w:p w14:paraId="4DEE9BE1" w14:textId="77777777" w:rsidR="0039271C" w:rsidRPr="00975BFD" w:rsidRDefault="00632768">
            <w:pPr>
              <w:pStyle w:val="TAL"/>
              <w:spacing w:line="90" w:lineRule="atLeast"/>
              <w:rPr>
                <w:lang w:eastAsia="zh-CN"/>
              </w:rPr>
            </w:pPr>
            <w:r w:rsidRPr="00975BFD">
              <w:t>Indicates the scheduled start time.</w:t>
            </w:r>
          </w:p>
        </w:tc>
      </w:tr>
      <w:tr w:rsidR="0039271C" w:rsidRPr="00975BFD" w14:paraId="04C42C4B" w14:textId="77777777">
        <w:trPr>
          <w:trHeight w:val="90"/>
          <w:jc w:val="center"/>
        </w:trPr>
        <w:tc>
          <w:tcPr>
            <w:tcW w:w="2734" w:type="dxa"/>
            <w:tcMar>
              <w:top w:w="0" w:type="dxa"/>
              <w:left w:w="108" w:type="dxa"/>
              <w:bottom w:w="0" w:type="dxa"/>
              <w:right w:w="108" w:type="dxa"/>
            </w:tcMar>
          </w:tcPr>
          <w:p w14:paraId="64E6E214" w14:textId="77777777" w:rsidR="0039271C" w:rsidRPr="00975BFD" w:rsidRDefault="00632768">
            <w:pPr>
              <w:pStyle w:val="TAL"/>
              <w:spacing w:line="90" w:lineRule="atLeast"/>
              <w:rPr>
                <w:lang w:eastAsia="zh-CN"/>
              </w:rPr>
            </w:pPr>
            <w:r w:rsidRPr="00975BFD">
              <w:t>&gt;End time</w:t>
            </w:r>
          </w:p>
        </w:tc>
        <w:tc>
          <w:tcPr>
            <w:tcW w:w="1276" w:type="dxa"/>
            <w:tcMar>
              <w:top w:w="0" w:type="dxa"/>
              <w:left w:w="108" w:type="dxa"/>
              <w:bottom w:w="0" w:type="dxa"/>
              <w:right w:w="108" w:type="dxa"/>
            </w:tcMar>
          </w:tcPr>
          <w:p w14:paraId="087C0A43" w14:textId="77777777" w:rsidR="0039271C" w:rsidRPr="00975BFD" w:rsidRDefault="00632768">
            <w:pPr>
              <w:pStyle w:val="TAC"/>
              <w:spacing w:line="90" w:lineRule="atLeast"/>
              <w:rPr>
                <w:lang w:eastAsia="zh-CN"/>
              </w:rPr>
            </w:pPr>
            <w:r w:rsidRPr="00975BFD">
              <w:t>M</w:t>
            </w:r>
          </w:p>
        </w:tc>
        <w:tc>
          <w:tcPr>
            <w:tcW w:w="4295" w:type="dxa"/>
            <w:tcMar>
              <w:top w:w="0" w:type="dxa"/>
              <w:left w:w="108" w:type="dxa"/>
              <w:bottom w:w="0" w:type="dxa"/>
              <w:right w:w="108" w:type="dxa"/>
            </w:tcMar>
          </w:tcPr>
          <w:p w14:paraId="19A25C85" w14:textId="77777777" w:rsidR="0039271C" w:rsidRPr="00975BFD" w:rsidRDefault="00632768">
            <w:pPr>
              <w:pStyle w:val="TAL"/>
              <w:spacing w:line="90" w:lineRule="atLeast"/>
              <w:rPr>
                <w:lang w:eastAsia="zh-CN"/>
              </w:rPr>
            </w:pPr>
            <w:r w:rsidRPr="00975BFD">
              <w:t>Indicates the scheduled end time.</w:t>
            </w:r>
          </w:p>
        </w:tc>
      </w:tr>
      <w:tr w:rsidR="0039271C" w:rsidRPr="00975BFD" w14:paraId="1686A59D" w14:textId="77777777">
        <w:trPr>
          <w:trHeight w:val="90"/>
          <w:jc w:val="center"/>
        </w:trPr>
        <w:tc>
          <w:tcPr>
            <w:tcW w:w="2734" w:type="dxa"/>
            <w:tcMar>
              <w:top w:w="0" w:type="dxa"/>
              <w:left w:w="108" w:type="dxa"/>
              <w:bottom w:w="0" w:type="dxa"/>
              <w:right w:w="108" w:type="dxa"/>
            </w:tcMar>
          </w:tcPr>
          <w:p w14:paraId="74E3E1C8" w14:textId="77777777" w:rsidR="0039271C" w:rsidRPr="00975BFD" w:rsidRDefault="00632768">
            <w:pPr>
              <w:pStyle w:val="TAL"/>
              <w:spacing w:line="90" w:lineRule="atLeast"/>
              <w:rPr>
                <w:lang w:eastAsia="zh-CN"/>
              </w:rPr>
            </w:pPr>
            <w:r w:rsidRPr="00975BFD">
              <w:t>Preemption</w:t>
            </w:r>
          </w:p>
        </w:tc>
        <w:tc>
          <w:tcPr>
            <w:tcW w:w="1276" w:type="dxa"/>
            <w:tcMar>
              <w:top w:w="0" w:type="dxa"/>
              <w:left w:w="108" w:type="dxa"/>
              <w:bottom w:w="0" w:type="dxa"/>
              <w:right w:w="108" w:type="dxa"/>
            </w:tcMar>
          </w:tcPr>
          <w:p w14:paraId="655999C2" w14:textId="77777777" w:rsidR="0039271C" w:rsidRPr="00975BFD" w:rsidRDefault="00632768">
            <w:pPr>
              <w:pStyle w:val="TAC"/>
              <w:spacing w:line="90" w:lineRule="atLeast"/>
              <w:rPr>
                <w:lang w:eastAsia="zh-CN"/>
              </w:rPr>
            </w:pPr>
            <w:r w:rsidRPr="00975BFD">
              <w:t>O</w:t>
            </w:r>
          </w:p>
        </w:tc>
        <w:tc>
          <w:tcPr>
            <w:tcW w:w="4295" w:type="dxa"/>
            <w:tcMar>
              <w:top w:w="0" w:type="dxa"/>
              <w:left w:w="108" w:type="dxa"/>
              <w:bottom w:w="0" w:type="dxa"/>
              <w:right w:w="108" w:type="dxa"/>
            </w:tcMar>
          </w:tcPr>
          <w:p w14:paraId="396C9B17" w14:textId="77777777" w:rsidR="0039271C" w:rsidRPr="00975BFD" w:rsidRDefault="00632768">
            <w:pPr>
              <w:pStyle w:val="TAL"/>
              <w:spacing w:line="90" w:lineRule="atLeast"/>
              <w:rPr>
                <w:lang w:eastAsia="zh-CN"/>
              </w:rPr>
            </w:pPr>
            <w:r w:rsidRPr="00975BFD">
              <w:t>Indicates the pre-empt capability of the policy.</w:t>
            </w:r>
          </w:p>
        </w:tc>
      </w:tr>
    </w:tbl>
    <w:p w14:paraId="468C2CDC" w14:textId="77777777" w:rsidR="0039271C" w:rsidRPr="00975BFD" w:rsidRDefault="0039271C"/>
    <w:p w14:paraId="0AA1CFF0" w14:textId="77777777" w:rsidR="0039271C" w:rsidRPr="00975BFD" w:rsidRDefault="00632768">
      <w:pPr>
        <w:pStyle w:val="TH"/>
        <w:rPr>
          <w:rFonts w:eastAsiaTheme="minorEastAsia"/>
        </w:rPr>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5</w:t>
      </w:r>
      <w:r w:rsidRPr="00975BFD">
        <w:t xml:space="preserve">: </w:t>
      </w:r>
      <w:r w:rsidRPr="00975BFD">
        <w:rPr>
          <w:lang w:eastAsia="zh-CN"/>
        </w:rPr>
        <w:t>Policy of Time period</w:t>
      </w:r>
      <w:r w:rsidRPr="00975BFD">
        <w:rPr>
          <w:rFonts w:eastAsiaTheme="minorEastAsia"/>
          <w:lang w:eastAsia="zh-CN"/>
        </w:rPr>
        <w:t xml:space="preserve"> and average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39271C" w:rsidRPr="00975BFD" w14:paraId="0A54E56B" w14:textId="77777777">
        <w:trPr>
          <w:trHeight w:val="90"/>
          <w:jc w:val="center"/>
        </w:trPr>
        <w:tc>
          <w:tcPr>
            <w:tcW w:w="2730" w:type="dxa"/>
            <w:tcMar>
              <w:top w:w="0" w:type="dxa"/>
              <w:left w:w="108" w:type="dxa"/>
              <w:bottom w:w="0" w:type="dxa"/>
              <w:right w:w="108" w:type="dxa"/>
            </w:tcMar>
          </w:tcPr>
          <w:p w14:paraId="7CB2DFC2" w14:textId="77777777" w:rsidR="0039271C" w:rsidRPr="00975BFD" w:rsidRDefault="00632768">
            <w:pPr>
              <w:pStyle w:val="TAL"/>
              <w:spacing w:line="90" w:lineRule="atLeast"/>
              <w:jc w:val="center"/>
              <w:rPr>
                <w:b/>
                <w:lang w:eastAsia="zh-CN"/>
              </w:rPr>
            </w:pPr>
            <w:r w:rsidRPr="00975BFD">
              <w:rPr>
                <w:b/>
              </w:rPr>
              <w:t>Information element</w:t>
            </w:r>
          </w:p>
        </w:tc>
        <w:tc>
          <w:tcPr>
            <w:tcW w:w="1276" w:type="dxa"/>
            <w:tcMar>
              <w:top w:w="0" w:type="dxa"/>
              <w:left w:w="108" w:type="dxa"/>
              <w:bottom w:w="0" w:type="dxa"/>
              <w:right w:w="108" w:type="dxa"/>
            </w:tcMar>
          </w:tcPr>
          <w:p w14:paraId="753F10CE" w14:textId="77777777" w:rsidR="0039271C" w:rsidRPr="00975BFD" w:rsidRDefault="00632768">
            <w:pPr>
              <w:pStyle w:val="TAC"/>
              <w:spacing w:line="90" w:lineRule="atLeast"/>
              <w:rPr>
                <w:b/>
                <w:lang w:eastAsia="zh-CN"/>
              </w:rPr>
            </w:pPr>
            <w:r w:rsidRPr="00975BFD">
              <w:rPr>
                <w:b/>
              </w:rPr>
              <w:t>Status</w:t>
            </w:r>
          </w:p>
        </w:tc>
        <w:tc>
          <w:tcPr>
            <w:tcW w:w="4290" w:type="dxa"/>
            <w:tcMar>
              <w:top w:w="0" w:type="dxa"/>
              <w:left w:w="108" w:type="dxa"/>
              <w:bottom w:w="0" w:type="dxa"/>
              <w:right w:w="108" w:type="dxa"/>
            </w:tcMar>
          </w:tcPr>
          <w:p w14:paraId="0F74AE71" w14:textId="77777777" w:rsidR="0039271C" w:rsidRPr="00975BFD" w:rsidRDefault="00632768">
            <w:pPr>
              <w:pStyle w:val="TAL"/>
              <w:spacing w:line="90" w:lineRule="atLeast"/>
              <w:jc w:val="center"/>
              <w:rPr>
                <w:b/>
                <w:lang w:eastAsia="zh-CN"/>
              </w:rPr>
            </w:pPr>
            <w:r w:rsidRPr="00975BFD">
              <w:rPr>
                <w:b/>
              </w:rPr>
              <w:t>Description</w:t>
            </w:r>
          </w:p>
        </w:tc>
      </w:tr>
      <w:tr w:rsidR="0039271C" w:rsidRPr="00975BFD" w14:paraId="232AF941" w14:textId="77777777">
        <w:trPr>
          <w:trHeight w:val="90"/>
          <w:jc w:val="center"/>
        </w:trPr>
        <w:tc>
          <w:tcPr>
            <w:tcW w:w="2730" w:type="dxa"/>
            <w:tcMar>
              <w:top w:w="0" w:type="dxa"/>
              <w:left w:w="108" w:type="dxa"/>
              <w:bottom w:w="0" w:type="dxa"/>
              <w:right w:w="108" w:type="dxa"/>
            </w:tcMar>
          </w:tcPr>
          <w:p w14:paraId="75F1EE78" w14:textId="77777777" w:rsidR="0039271C" w:rsidRPr="00975BFD" w:rsidRDefault="00632768">
            <w:pPr>
              <w:pStyle w:val="TAL"/>
              <w:spacing w:line="90" w:lineRule="atLeast"/>
              <w:rPr>
                <w:lang w:eastAsia="zh-CN"/>
              </w:rPr>
            </w:pPr>
            <w:r w:rsidRPr="00975BFD">
              <w:rPr>
                <w:lang w:eastAsia="zh-CN"/>
              </w:rPr>
              <w:t>Policy</w:t>
            </w:r>
          </w:p>
        </w:tc>
        <w:tc>
          <w:tcPr>
            <w:tcW w:w="1276" w:type="dxa"/>
            <w:tcMar>
              <w:top w:w="0" w:type="dxa"/>
              <w:left w:w="108" w:type="dxa"/>
              <w:bottom w:w="0" w:type="dxa"/>
              <w:right w:w="108" w:type="dxa"/>
            </w:tcMar>
          </w:tcPr>
          <w:p w14:paraId="5D565F10" w14:textId="77777777" w:rsidR="0039271C" w:rsidRPr="00975BFD" w:rsidRDefault="00632768">
            <w:pPr>
              <w:pStyle w:val="TAC"/>
              <w:spacing w:line="90" w:lineRule="atLeast"/>
              <w:rPr>
                <w:lang w:eastAsia="zh-CN"/>
              </w:rPr>
            </w:pPr>
            <w:r w:rsidRPr="00975BFD">
              <w:rPr>
                <w:lang w:eastAsia="zh-CN"/>
              </w:rPr>
              <w:t>O</w:t>
            </w:r>
          </w:p>
        </w:tc>
        <w:tc>
          <w:tcPr>
            <w:tcW w:w="4290" w:type="dxa"/>
            <w:tcMar>
              <w:top w:w="0" w:type="dxa"/>
              <w:left w:w="108" w:type="dxa"/>
              <w:bottom w:w="0" w:type="dxa"/>
              <w:right w:w="108" w:type="dxa"/>
            </w:tcMar>
          </w:tcPr>
          <w:p w14:paraId="5589D130" w14:textId="77777777" w:rsidR="0039271C" w:rsidRPr="00975BFD" w:rsidRDefault="00632768">
            <w:pPr>
              <w:pStyle w:val="TAL"/>
              <w:spacing w:line="90" w:lineRule="atLeast"/>
              <w:rPr>
                <w:lang w:eastAsia="zh-CN"/>
              </w:rPr>
            </w:pPr>
            <w:r w:rsidRPr="00975BFD">
              <w:rPr>
                <w:lang w:eastAsia="zh-CN"/>
              </w:rPr>
              <w:t>Time period and average QoS per UE</w:t>
            </w:r>
          </w:p>
        </w:tc>
      </w:tr>
      <w:tr w:rsidR="0039271C" w:rsidRPr="00975BFD" w14:paraId="4AD88176" w14:textId="77777777">
        <w:trPr>
          <w:trHeight w:val="90"/>
          <w:jc w:val="center"/>
        </w:trPr>
        <w:tc>
          <w:tcPr>
            <w:tcW w:w="2730" w:type="dxa"/>
            <w:tcMar>
              <w:top w:w="0" w:type="dxa"/>
              <w:left w:w="108" w:type="dxa"/>
              <w:bottom w:w="0" w:type="dxa"/>
              <w:right w:w="108" w:type="dxa"/>
            </w:tcMar>
          </w:tcPr>
          <w:p w14:paraId="42A8EBC9" w14:textId="77777777" w:rsidR="0039271C" w:rsidRPr="00975BFD" w:rsidRDefault="00632768">
            <w:pPr>
              <w:pStyle w:val="TAL"/>
              <w:spacing w:line="90" w:lineRule="atLeast"/>
              <w:rPr>
                <w:lang w:eastAsia="zh-CN"/>
              </w:rPr>
            </w:pPr>
            <w:r w:rsidRPr="00975BFD">
              <w:rPr>
                <w:rFonts w:eastAsiaTheme="minorEastAsia"/>
                <w:lang w:eastAsia="zh-CN"/>
              </w:rPr>
              <w:t>&gt;</w:t>
            </w:r>
            <w:r w:rsidRPr="00975BFD">
              <w:t>Area of interest</w:t>
            </w:r>
          </w:p>
        </w:tc>
        <w:tc>
          <w:tcPr>
            <w:tcW w:w="1276" w:type="dxa"/>
            <w:tcMar>
              <w:top w:w="0" w:type="dxa"/>
              <w:left w:w="108" w:type="dxa"/>
              <w:bottom w:w="0" w:type="dxa"/>
              <w:right w:w="108" w:type="dxa"/>
            </w:tcMar>
          </w:tcPr>
          <w:p w14:paraId="656A4832" w14:textId="77777777" w:rsidR="0039271C" w:rsidRPr="00975BFD" w:rsidRDefault="00632768">
            <w:pPr>
              <w:pStyle w:val="TAC"/>
              <w:spacing w:line="90" w:lineRule="atLeast"/>
              <w:rPr>
                <w:lang w:eastAsia="zh-CN"/>
              </w:rPr>
            </w:pPr>
            <w:r w:rsidRPr="00975BFD">
              <w:t>M</w:t>
            </w:r>
          </w:p>
        </w:tc>
        <w:tc>
          <w:tcPr>
            <w:tcW w:w="4290" w:type="dxa"/>
            <w:tcMar>
              <w:top w:w="0" w:type="dxa"/>
              <w:left w:w="108" w:type="dxa"/>
              <w:bottom w:w="0" w:type="dxa"/>
              <w:right w:w="108" w:type="dxa"/>
            </w:tcMar>
          </w:tcPr>
          <w:p w14:paraId="39609FA0" w14:textId="412429CC" w:rsidR="0039271C" w:rsidRPr="00975BFD" w:rsidRDefault="00632768">
            <w:pPr>
              <w:pStyle w:val="TAL"/>
              <w:spacing w:line="90" w:lineRule="atLeast"/>
              <w:rPr>
                <w:lang w:eastAsia="zh-CN"/>
              </w:rPr>
            </w:pPr>
            <w:r w:rsidRPr="00975BFD">
              <w:rPr>
                <w:kern w:val="2"/>
              </w:rPr>
              <w:t>The service area for which the policy profile applies</w:t>
            </w:r>
            <w:r w:rsidR="00517224">
              <w:rPr>
                <w:rFonts w:eastAsia="SimSun" w:hint="eastAsia"/>
                <w:kern w:val="2"/>
                <w:lang w:val="en-US" w:eastAsia="zh-CN"/>
              </w:rPr>
              <w:t xml:space="preserve">, which can be </w:t>
            </w:r>
            <w:r w:rsidR="00517224">
              <w:rPr>
                <w:lang w:eastAsia="zh-CN"/>
              </w:rPr>
              <w:t xml:space="preserve">expressed as a </w:t>
            </w:r>
            <w:r w:rsidR="00517224">
              <w:rPr>
                <w:rFonts w:hint="eastAsia"/>
                <w:lang w:val="en-US" w:eastAsia="zh-CN"/>
              </w:rPr>
              <w:t>g</w:t>
            </w:r>
            <w:r w:rsidR="00517224">
              <w:rPr>
                <w:lang w:eastAsia="zh-CN"/>
              </w:rPr>
              <w:t xml:space="preserve">eographical </w:t>
            </w:r>
            <w:r w:rsidR="00517224">
              <w:rPr>
                <w:rFonts w:hint="eastAsia"/>
                <w:lang w:val="en-US" w:eastAsia="zh-CN"/>
              </w:rPr>
              <w:t>a</w:t>
            </w:r>
            <w:r w:rsidR="00517224">
              <w:rPr>
                <w:lang w:eastAsia="zh-CN"/>
              </w:rPr>
              <w:t>rea (e.g. geographical coordinates)</w:t>
            </w:r>
            <w:r w:rsidR="00517224">
              <w:rPr>
                <w:rFonts w:hint="eastAsia"/>
                <w:lang w:val="en-US" w:eastAsia="zh-CN"/>
              </w:rPr>
              <w:t>,</w:t>
            </w:r>
            <w:r w:rsidR="00517224">
              <w:rPr>
                <w:lang w:eastAsia="zh-CN"/>
              </w:rPr>
              <w:t xml:space="preserve"> </w:t>
            </w:r>
            <w:r w:rsidR="00517224">
              <w:rPr>
                <w:rFonts w:hint="eastAsia"/>
                <w:lang w:val="en-US" w:eastAsia="zh-CN"/>
              </w:rPr>
              <w:t xml:space="preserve">or </w:t>
            </w:r>
            <w:r w:rsidR="00517224">
              <w:rPr>
                <w:lang w:eastAsia="zh-CN"/>
              </w:rPr>
              <w:t xml:space="preserve">a </w:t>
            </w:r>
            <w:r w:rsidR="00517224">
              <w:rPr>
                <w:rFonts w:hint="eastAsia"/>
                <w:lang w:val="en-US" w:eastAsia="zh-CN"/>
              </w:rPr>
              <w:t>t</w:t>
            </w:r>
            <w:r w:rsidR="00517224">
              <w:rPr>
                <w:lang w:eastAsia="zh-CN"/>
              </w:rPr>
              <w:t xml:space="preserve">opological </w:t>
            </w:r>
            <w:r w:rsidR="00517224">
              <w:rPr>
                <w:rFonts w:hint="eastAsia"/>
                <w:lang w:val="en-US" w:eastAsia="zh-CN"/>
              </w:rPr>
              <w:t>a</w:t>
            </w:r>
            <w:r w:rsidR="00517224">
              <w:rPr>
                <w:lang w:eastAsia="zh-CN"/>
              </w:rPr>
              <w:t>rea (e.g. a list of TA)</w:t>
            </w:r>
            <w:r w:rsidRPr="00975BFD">
              <w:rPr>
                <w:kern w:val="2"/>
              </w:rPr>
              <w:t>.</w:t>
            </w:r>
          </w:p>
        </w:tc>
      </w:tr>
      <w:tr w:rsidR="0039271C" w:rsidRPr="00975BFD" w14:paraId="73F93C30" w14:textId="77777777">
        <w:trPr>
          <w:trHeight w:val="90"/>
          <w:jc w:val="center"/>
        </w:trPr>
        <w:tc>
          <w:tcPr>
            <w:tcW w:w="2730" w:type="dxa"/>
            <w:tcMar>
              <w:top w:w="0" w:type="dxa"/>
              <w:left w:w="108" w:type="dxa"/>
              <w:bottom w:w="0" w:type="dxa"/>
              <w:right w:w="108" w:type="dxa"/>
            </w:tcMar>
          </w:tcPr>
          <w:p w14:paraId="6EEB5884" w14:textId="77777777" w:rsidR="0039271C" w:rsidRPr="00975BFD" w:rsidRDefault="00632768">
            <w:pPr>
              <w:pStyle w:val="TAL"/>
              <w:spacing w:line="90" w:lineRule="atLeast"/>
              <w:rPr>
                <w:lang w:eastAsia="zh-CN"/>
              </w:rPr>
            </w:pPr>
            <w:r w:rsidRPr="00975BFD">
              <w:rPr>
                <w:lang w:eastAsia="zh-CN"/>
              </w:rPr>
              <w:t>&gt;Trigger event</w:t>
            </w:r>
          </w:p>
        </w:tc>
        <w:tc>
          <w:tcPr>
            <w:tcW w:w="1276" w:type="dxa"/>
            <w:tcMar>
              <w:top w:w="0" w:type="dxa"/>
              <w:left w:w="108" w:type="dxa"/>
              <w:bottom w:w="0" w:type="dxa"/>
              <w:right w:w="108" w:type="dxa"/>
            </w:tcMar>
          </w:tcPr>
          <w:p w14:paraId="55AFB930" w14:textId="77777777" w:rsidR="0039271C" w:rsidRPr="00975BFD" w:rsidRDefault="00632768">
            <w:pPr>
              <w:pStyle w:val="TAC"/>
              <w:spacing w:line="90" w:lineRule="atLeast"/>
              <w:rPr>
                <w:lang w:eastAsia="zh-CN"/>
              </w:rPr>
            </w:pPr>
            <w:r w:rsidRPr="00975BFD">
              <w:rPr>
                <w:lang w:eastAsia="zh-CN"/>
              </w:rPr>
              <w:t>M</w:t>
            </w:r>
          </w:p>
        </w:tc>
        <w:tc>
          <w:tcPr>
            <w:tcW w:w="4290" w:type="dxa"/>
            <w:tcMar>
              <w:top w:w="0" w:type="dxa"/>
              <w:left w:w="108" w:type="dxa"/>
              <w:bottom w:w="0" w:type="dxa"/>
              <w:right w:w="108" w:type="dxa"/>
            </w:tcMar>
          </w:tcPr>
          <w:p w14:paraId="51603C61" w14:textId="77777777" w:rsidR="0039271C" w:rsidRPr="00975BFD" w:rsidRDefault="00632768">
            <w:pPr>
              <w:pStyle w:val="TAL"/>
              <w:spacing w:line="90" w:lineRule="atLeast"/>
              <w:rPr>
                <w:rFonts w:eastAsiaTheme="minorEastAsia"/>
                <w:lang w:eastAsia="zh-CN"/>
              </w:rPr>
            </w:pPr>
            <w:r w:rsidRPr="00975BFD">
              <w:rPr>
                <w:lang w:eastAsia="zh-CN"/>
              </w:rPr>
              <w:t>Time/day configuration where specific network slice capacity /QoS per UE is expected, average QoS per UE requested</w:t>
            </w:r>
          </w:p>
        </w:tc>
      </w:tr>
      <w:tr w:rsidR="0039271C" w:rsidRPr="00975BFD" w14:paraId="536E6D7D" w14:textId="77777777">
        <w:trPr>
          <w:trHeight w:val="90"/>
          <w:jc w:val="center"/>
        </w:trPr>
        <w:tc>
          <w:tcPr>
            <w:tcW w:w="2730" w:type="dxa"/>
            <w:tcMar>
              <w:top w:w="0" w:type="dxa"/>
              <w:left w:w="108" w:type="dxa"/>
              <w:bottom w:w="0" w:type="dxa"/>
              <w:right w:w="108" w:type="dxa"/>
            </w:tcMar>
          </w:tcPr>
          <w:p w14:paraId="3B86ED4E" w14:textId="77777777" w:rsidR="0039271C" w:rsidRPr="00975BFD" w:rsidRDefault="00632768">
            <w:pPr>
              <w:pStyle w:val="TAL"/>
              <w:spacing w:line="90" w:lineRule="atLeast"/>
              <w:rPr>
                <w:lang w:eastAsia="zh-CN"/>
              </w:rPr>
            </w:pPr>
            <w:r w:rsidRPr="00975BFD">
              <w:rPr>
                <w:lang w:eastAsia="zh-CN"/>
              </w:rPr>
              <w:t>&gt;Expected action</w:t>
            </w:r>
          </w:p>
        </w:tc>
        <w:tc>
          <w:tcPr>
            <w:tcW w:w="1276" w:type="dxa"/>
            <w:tcMar>
              <w:top w:w="0" w:type="dxa"/>
              <w:left w:w="108" w:type="dxa"/>
              <w:bottom w:w="0" w:type="dxa"/>
              <w:right w:w="108" w:type="dxa"/>
            </w:tcMar>
          </w:tcPr>
          <w:p w14:paraId="424AAA85" w14:textId="77777777" w:rsidR="0039271C" w:rsidRPr="00975BFD" w:rsidRDefault="00632768">
            <w:pPr>
              <w:pStyle w:val="TAC"/>
              <w:spacing w:line="90" w:lineRule="atLeast"/>
              <w:rPr>
                <w:lang w:eastAsia="zh-CN"/>
              </w:rPr>
            </w:pPr>
            <w:r w:rsidRPr="00975BFD">
              <w:rPr>
                <w:lang w:eastAsia="zh-CN"/>
              </w:rPr>
              <w:t>M</w:t>
            </w:r>
          </w:p>
        </w:tc>
        <w:tc>
          <w:tcPr>
            <w:tcW w:w="4290" w:type="dxa"/>
            <w:tcMar>
              <w:top w:w="0" w:type="dxa"/>
              <w:left w:w="108" w:type="dxa"/>
              <w:bottom w:w="0" w:type="dxa"/>
              <w:right w:w="108" w:type="dxa"/>
            </w:tcMar>
          </w:tcPr>
          <w:p w14:paraId="457C7A58" w14:textId="77777777" w:rsidR="0039271C" w:rsidRPr="00975BFD" w:rsidRDefault="00632768">
            <w:pPr>
              <w:pStyle w:val="TAL"/>
              <w:spacing w:line="90" w:lineRule="atLeast"/>
              <w:rPr>
                <w:lang w:eastAsia="zh-CN"/>
              </w:rPr>
            </w:pPr>
            <w:r w:rsidRPr="00975BFD">
              <w:rPr>
                <w:lang w:eastAsia="zh-CN"/>
              </w:rPr>
              <w:t>Modification of slice capacity to the requested needs</w:t>
            </w:r>
          </w:p>
        </w:tc>
      </w:tr>
      <w:tr w:rsidR="0039271C" w:rsidRPr="00975BFD" w14:paraId="0A0416C8" w14:textId="77777777">
        <w:trPr>
          <w:trHeight w:val="90"/>
          <w:jc w:val="center"/>
        </w:trPr>
        <w:tc>
          <w:tcPr>
            <w:tcW w:w="2730" w:type="dxa"/>
            <w:tcMar>
              <w:top w:w="0" w:type="dxa"/>
              <w:left w:w="108" w:type="dxa"/>
              <w:bottom w:w="0" w:type="dxa"/>
              <w:right w:w="108" w:type="dxa"/>
            </w:tcMar>
          </w:tcPr>
          <w:p w14:paraId="4E6B4759" w14:textId="77777777" w:rsidR="0039271C" w:rsidRPr="00975BFD" w:rsidRDefault="00632768">
            <w:pPr>
              <w:pStyle w:val="TAL"/>
              <w:spacing w:line="90" w:lineRule="atLeast"/>
              <w:rPr>
                <w:lang w:eastAsia="zh-CN"/>
              </w:rPr>
            </w:pPr>
            <w:r w:rsidRPr="00975BFD">
              <w:rPr>
                <w:lang w:eastAsia="zh-CN"/>
              </w:rPr>
              <w:t>Lifetime or number of events</w:t>
            </w:r>
          </w:p>
        </w:tc>
        <w:tc>
          <w:tcPr>
            <w:tcW w:w="1276" w:type="dxa"/>
            <w:tcMar>
              <w:top w:w="0" w:type="dxa"/>
              <w:left w:w="108" w:type="dxa"/>
              <w:bottom w:w="0" w:type="dxa"/>
              <w:right w:w="108" w:type="dxa"/>
            </w:tcMar>
          </w:tcPr>
          <w:p w14:paraId="049D139A" w14:textId="77777777" w:rsidR="0039271C" w:rsidRPr="00975BFD" w:rsidRDefault="00632768">
            <w:pPr>
              <w:pStyle w:val="TAC"/>
              <w:spacing w:line="90" w:lineRule="atLeast"/>
              <w:rPr>
                <w:lang w:eastAsia="zh-CN"/>
              </w:rPr>
            </w:pPr>
            <w:r w:rsidRPr="00975BFD">
              <w:rPr>
                <w:lang w:eastAsia="zh-CN"/>
              </w:rPr>
              <w:t>M</w:t>
            </w:r>
          </w:p>
        </w:tc>
        <w:tc>
          <w:tcPr>
            <w:tcW w:w="4290" w:type="dxa"/>
            <w:tcMar>
              <w:top w:w="0" w:type="dxa"/>
              <w:left w:w="108" w:type="dxa"/>
              <w:bottom w:w="0" w:type="dxa"/>
              <w:right w:w="108" w:type="dxa"/>
            </w:tcMar>
          </w:tcPr>
          <w:p w14:paraId="1905AE80" w14:textId="77777777" w:rsidR="0039271C" w:rsidRPr="00975BFD" w:rsidRDefault="00632768">
            <w:pPr>
              <w:pStyle w:val="TAL"/>
              <w:spacing w:line="90" w:lineRule="atLeast"/>
              <w:rPr>
                <w:lang w:eastAsia="zh-CN"/>
              </w:rPr>
            </w:pPr>
            <w:r w:rsidRPr="00975BFD">
              <w:rPr>
                <w:lang w:eastAsia="zh-CN"/>
              </w:rPr>
              <w:t>Time duration or number of times the policy can take action.</w:t>
            </w:r>
          </w:p>
        </w:tc>
      </w:tr>
      <w:tr w:rsidR="0039271C" w:rsidRPr="00975BFD" w14:paraId="758401E4" w14:textId="77777777">
        <w:trPr>
          <w:trHeight w:val="90"/>
          <w:jc w:val="center"/>
        </w:trPr>
        <w:tc>
          <w:tcPr>
            <w:tcW w:w="2730" w:type="dxa"/>
            <w:tcMar>
              <w:top w:w="0" w:type="dxa"/>
              <w:left w:w="108" w:type="dxa"/>
              <w:bottom w:w="0" w:type="dxa"/>
              <w:right w:w="108" w:type="dxa"/>
            </w:tcMar>
          </w:tcPr>
          <w:p w14:paraId="59EAA58F" w14:textId="77777777" w:rsidR="0039271C" w:rsidRPr="00975BFD" w:rsidRDefault="00632768">
            <w:pPr>
              <w:pStyle w:val="TAL"/>
              <w:spacing w:line="90" w:lineRule="atLeast"/>
              <w:rPr>
                <w:lang w:eastAsia="zh-CN"/>
              </w:rPr>
            </w:pPr>
            <w:r w:rsidRPr="00975BFD">
              <w:t>Priority</w:t>
            </w:r>
          </w:p>
        </w:tc>
        <w:tc>
          <w:tcPr>
            <w:tcW w:w="1276" w:type="dxa"/>
            <w:tcMar>
              <w:top w:w="0" w:type="dxa"/>
              <w:left w:w="108" w:type="dxa"/>
              <w:bottom w:w="0" w:type="dxa"/>
              <w:right w:w="108" w:type="dxa"/>
            </w:tcMar>
          </w:tcPr>
          <w:p w14:paraId="19DE53EA" w14:textId="77777777" w:rsidR="0039271C" w:rsidRPr="00975BFD" w:rsidRDefault="00632768">
            <w:pPr>
              <w:pStyle w:val="TAC"/>
              <w:spacing w:line="90" w:lineRule="atLeast"/>
              <w:rPr>
                <w:lang w:eastAsia="zh-CN"/>
              </w:rPr>
            </w:pPr>
            <w:r w:rsidRPr="00975BFD">
              <w:t>O</w:t>
            </w:r>
          </w:p>
        </w:tc>
        <w:tc>
          <w:tcPr>
            <w:tcW w:w="4290" w:type="dxa"/>
            <w:tcMar>
              <w:top w:w="0" w:type="dxa"/>
              <w:left w:w="108" w:type="dxa"/>
              <w:bottom w:w="0" w:type="dxa"/>
              <w:right w:w="108" w:type="dxa"/>
            </w:tcMar>
          </w:tcPr>
          <w:p w14:paraId="0146003E" w14:textId="77777777" w:rsidR="0039271C" w:rsidRPr="00975BFD" w:rsidRDefault="00632768">
            <w:pPr>
              <w:pStyle w:val="TAL"/>
              <w:spacing w:line="90" w:lineRule="atLeast"/>
              <w:rPr>
                <w:lang w:eastAsia="zh-CN"/>
              </w:rPr>
            </w:pPr>
            <w:r w:rsidRPr="00975BFD">
              <w:t>Indicates the priority of the policy.</w:t>
            </w:r>
          </w:p>
        </w:tc>
      </w:tr>
      <w:tr w:rsidR="0039271C" w:rsidRPr="00975BFD" w14:paraId="1B501F33" w14:textId="77777777">
        <w:trPr>
          <w:trHeight w:val="90"/>
          <w:jc w:val="center"/>
        </w:trPr>
        <w:tc>
          <w:tcPr>
            <w:tcW w:w="2730" w:type="dxa"/>
            <w:tcMar>
              <w:top w:w="0" w:type="dxa"/>
              <w:left w:w="108" w:type="dxa"/>
              <w:bottom w:w="0" w:type="dxa"/>
              <w:right w:w="108" w:type="dxa"/>
            </w:tcMar>
          </w:tcPr>
          <w:p w14:paraId="644990F2" w14:textId="77777777" w:rsidR="0039271C" w:rsidRPr="00975BFD" w:rsidRDefault="00632768">
            <w:pPr>
              <w:pStyle w:val="TAL"/>
              <w:spacing w:line="90" w:lineRule="atLeast"/>
              <w:rPr>
                <w:lang w:eastAsia="zh-CN"/>
              </w:rPr>
            </w:pPr>
            <w:r w:rsidRPr="00975BFD">
              <w:t>Scheduling period</w:t>
            </w:r>
          </w:p>
        </w:tc>
        <w:tc>
          <w:tcPr>
            <w:tcW w:w="1276" w:type="dxa"/>
            <w:tcMar>
              <w:top w:w="0" w:type="dxa"/>
              <w:left w:w="108" w:type="dxa"/>
              <w:bottom w:w="0" w:type="dxa"/>
              <w:right w:w="108" w:type="dxa"/>
            </w:tcMar>
          </w:tcPr>
          <w:p w14:paraId="754A88B9" w14:textId="77777777" w:rsidR="0039271C" w:rsidRPr="00975BFD" w:rsidRDefault="00632768">
            <w:pPr>
              <w:pStyle w:val="TAC"/>
              <w:spacing w:line="90" w:lineRule="atLeast"/>
              <w:rPr>
                <w:lang w:eastAsia="zh-CN"/>
              </w:rPr>
            </w:pPr>
            <w:r w:rsidRPr="00975BFD">
              <w:t>O</w:t>
            </w:r>
          </w:p>
        </w:tc>
        <w:tc>
          <w:tcPr>
            <w:tcW w:w="4290" w:type="dxa"/>
            <w:tcMar>
              <w:top w:w="0" w:type="dxa"/>
              <w:left w:w="108" w:type="dxa"/>
              <w:bottom w:w="0" w:type="dxa"/>
              <w:right w:w="108" w:type="dxa"/>
            </w:tcMar>
          </w:tcPr>
          <w:p w14:paraId="476C283A" w14:textId="77777777" w:rsidR="0039271C" w:rsidRPr="00975BFD" w:rsidRDefault="00632768">
            <w:pPr>
              <w:pStyle w:val="TAL"/>
              <w:spacing w:line="90" w:lineRule="atLeast"/>
              <w:rPr>
                <w:lang w:eastAsia="zh-CN"/>
              </w:rPr>
            </w:pPr>
            <w:r w:rsidRPr="00975BFD">
              <w:t>Indicates the scheduling of policy in terms of time.</w:t>
            </w:r>
          </w:p>
        </w:tc>
      </w:tr>
      <w:tr w:rsidR="0039271C" w:rsidRPr="00975BFD" w14:paraId="0CFC564F" w14:textId="77777777">
        <w:trPr>
          <w:trHeight w:val="90"/>
          <w:jc w:val="center"/>
        </w:trPr>
        <w:tc>
          <w:tcPr>
            <w:tcW w:w="2730" w:type="dxa"/>
            <w:tcMar>
              <w:top w:w="0" w:type="dxa"/>
              <w:left w:w="108" w:type="dxa"/>
              <w:bottom w:w="0" w:type="dxa"/>
              <w:right w:w="108" w:type="dxa"/>
            </w:tcMar>
          </w:tcPr>
          <w:p w14:paraId="6BC9B11B" w14:textId="77777777" w:rsidR="0039271C" w:rsidRPr="00975BFD" w:rsidRDefault="00632768">
            <w:pPr>
              <w:pStyle w:val="TAL"/>
              <w:spacing w:line="90" w:lineRule="atLeast"/>
              <w:rPr>
                <w:lang w:eastAsia="zh-CN"/>
              </w:rPr>
            </w:pPr>
            <w:r w:rsidRPr="00975BFD">
              <w:t>&gt;Start time</w:t>
            </w:r>
          </w:p>
        </w:tc>
        <w:tc>
          <w:tcPr>
            <w:tcW w:w="1276" w:type="dxa"/>
            <w:tcMar>
              <w:top w:w="0" w:type="dxa"/>
              <w:left w:w="108" w:type="dxa"/>
              <w:bottom w:w="0" w:type="dxa"/>
              <w:right w:w="108" w:type="dxa"/>
            </w:tcMar>
          </w:tcPr>
          <w:p w14:paraId="339C40E3" w14:textId="77777777" w:rsidR="0039271C" w:rsidRPr="00975BFD" w:rsidRDefault="00632768">
            <w:pPr>
              <w:pStyle w:val="TAC"/>
              <w:spacing w:line="90" w:lineRule="atLeast"/>
              <w:rPr>
                <w:lang w:eastAsia="zh-CN"/>
              </w:rPr>
            </w:pPr>
            <w:r w:rsidRPr="00975BFD">
              <w:t>M</w:t>
            </w:r>
          </w:p>
        </w:tc>
        <w:tc>
          <w:tcPr>
            <w:tcW w:w="4290" w:type="dxa"/>
            <w:tcMar>
              <w:top w:w="0" w:type="dxa"/>
              <w:left w:w="108" w:type="dxa"/>
              <w:bottom w:w="0" w:type="dxa"/>
              <w:right w:w="108" w:type="dxa"/>
            </w:tcMar>
          </w:tcPr>
          <w:p w14:paraId="0C72037C" w14:textId="77777777" w:rsidR="0039271C" w:rsidRPr="00975BFD" w:rsidRDefault="00632768">
            <w:pPr>
              <w:pStyle w:val="TAL"/>
              <w:spacing w:line="90" w:lineRule="atLeast"/>
              <w:rPr>
                <w:lang w:eastAsia="zh-CN"/>
              </w:rPr>
            </w:pPr>
            <w:r w:rsidRPr="00975BFD">
              <w:t>Indicates the scheduled start time.</w:t>
            </w:r>
          </w:p>
        </w:tc>
      </w:tr>
      <w:tr w:rsidR="0039271C" w:rsidRPr="00975BFD" w14:paraId="5945BAB5" w14:textId="77777777">
        <w:trPr>
          <w:trHeight w:val="90"/>
          <w:jc w:val="center"/>
        </w:trPr>
        <w:tc>
          <w:tcPr>
            <w:tcW w:w="2730" w:type="dxa"/>
            <w:tcMar>
              <w:top w:w="0" w:type="dxa"/>
              <w:left w:w="108" w:type="dxa"/>
              <w:bottom w:w="0" w:type="dxa"/>
              <w:right w:w="108" w:type="dxa"/>
            </w:tcMar>
          </w:tcPr>
          <w:p w14:paraId="4787D942" w14:textId="77777777" w:rsidR="0039271C" w:rsidRPr="00975BFD" w:rsidRDefault="00632768">
            <w:pPr>
              <w:pStyle w:val="TAL"/>
              <w:spacing w:line="90" w:lineRule="atLeast"/>
              <w:rPr>
                <w:lang w:eastAsia="zh-CN"/>
              </w:rPr>
            </w:pPr>
            <w:r w:rsidRPr="00975BFD">
              <w:t>&gt;End time</w:t>
            </w:r>
          </w:p>
        </w:tc>
        <w:tc>
          <w:tcPr>
            <w:tcW w:w="1276" w:type="dxa"/>
            <w:tcMar>
              <w:top w:w="0" w:type="dxa"/>
              <w:left w:w="108" w:type="dxa"/>
              <w:bottom w:w="0" w:type="dxa"/>
              <w:right w:w="108" w:type="dxa"/>
            </w:tcMar>
          </w:tcPr>
          <w:p w14:paraId="41A69A89" w14:textId="77777777" w:rsidR="0039271C" w:rsidRPr="00975BFD" w:rsidRDefault="00632768">
            <w:pPr>
              <w:pStyle w:val="TAC"/>
              <w:spacing w:line="90" w:lineRule="atLeast"/>
              <w:rPr>
                <w:lang w:eastAsia="zh-CN"/>
              </w:rPr>
            </w:pPr>
            <w:r w:rsidRPr="00975BFD">
              <w:t>M</w:t>
            </w:r>
          </w:p>
        </w:tc>
        <w:tc>
          <w:tcPr>
            <w:tcW w:w="4290" w:type="dxa"/>
            <w:tcMar>
              <w:top w:w="0" w:type="dxa"/>
              <w:left w:w="108" w:type="dxa"/>
              <w:bottom w:w="0" w:type="dxa"/>
              <w:right w:w="108" w:type="dxa"/>
            </w:tcMar>
          </w:tcPr>
          <w:p w14:paraId="2F834047" w14:textId="77777777" w:rsidR="0039271C" w:rsidRPr="00975BFD" w:rsidRDefault="00632768">
            <w:pPr>
              <w:pStyle w:val="TAL"/>
              <w:spacing w:line="90" w:lineRule="atLeast"/>
              <w:rPr>
                <w:lang w:eastAsia="zh-CN"/>
              </w:rPr>
            </w:pPr>
            <w:r w:rsidRPr="00975BFD">
              <w:t>Indicates the scheduled end time.</w:t>
            </w:r>
          </w:p>
        </w:tc>
      </w:tr>
      <w:tr w:rsidR="0039271C" w:rsidRPr="00975BFD" w14:paraId="444F7E91" w14:textId="77777777">
        <w:trPr>
          <w:trHeight w:val="90"/>
          <w:jc w:val="center"/>
        </w:trPr>
        <w:tc>
          <w:tcPr>
            <w:tcW w:w="2730" w:type="dxa"/>
            <w:tcMar>
              <w:top w:w="0" w:type="dxa"/>
              <w:left w:w="108" w:type="dxa"/>
              <w:bottom w:w="0" w:type="dxa"/>
              <w:right w:w="108" w:type="dxa"/>
            </w:tcMar>
          </w:tcPr>
          <w:p w14:paraId="6318A691" w14:textId="77777777" w:rsidR="0039271C" w:rsidRPr="00975BFD" w:rsidRDefault="00632768">
            <w:pPr>
              <w:pStyle w:val="TAL"/>
              <w:spacing w:line="90" w:lineRule="atLeast"/>
              <w:rPr>
                <w:lang w:eastAsia="zh-CN"/>
              </w:rPr>
            </w:pPr>
            <w:r w:rsidRPr="00975BFD">
              <w:t>Preemption</w:t>
            </w:r>
          </w:p>
        </w:tc>
        <w:tc>
          <w:tcPr>
            <w:tcW w:w="1276" w:type="dxa"/>
            <w:tcMar>
              <w:top w:w="0" w:type="dxa"/>
              <w:left w:w="108" w:type="dxa"/>
              <w:bottom w:w="0" w:type="dxa"/>
              <w:right w:w="108" w:type="dxa"/>
            </w:tcMar>
          </w:tcPr>
          <w:p w14:paraId="43BAE955" w14:textId="77777777" w:rsidR="0039271C" w:rsidRPr="00975BFD" w:rsidRDefault="00632768">
            <w:pPr>
              <w:pStyle w:val="TAC"/>
              <w:spacing w:line="90" w:lineRule="atLeast"/>
              <w:rPr>
                <w:lang w:eastAsia="zh-CN"/>
              </w:rPr>
            </w:pPr>
            <w:r w:rsidRPr="00975BFD">
              <w:t>O</w:t>
            </w:r>
          </w:p>
        </w:tc>
        <w:tc>
          <w:tcPr>
            <w:tcW w:w="4290" w:type="dxa"/>
            <w:tcMar>
              <w:top w:w="0" w:type="dxa"/>
              <w:left w:w="108" w:type="dxa"/>
              <w:bottom w:w="0" w:type="dxa"/>
              <w:right w:w="108" w:type="dxa"/>
            </w:tcMar>
          </w:tcPr>
          <w:p w14:paraId="749647DA" w14:textId="77777777" w:rsidR="0039271C" w:rsidRPr="00975BFD" w:rsidRDefault="00632768">
            <w:pPr>
              <w:pStyle w:val="TAL"/>
              <w:spacing w:line="90" w:lineRule="atLeast"/>
              <w:rPr>
                <w:lang w:eastAsia="zh-CN"/>
              </w:rPr>
            </w:pPr>
            <w:r w:rsidRPr="00975BFD">
              <w:t>Indicates the pre-empt capability of the policy.</w:t>
            </w:r>
          </w:p>
        </w:tc>
      </w:tr>
    </w:tbl>
    <w:p w14:paraId="38B74AA1" w14:textId="77777777" w:rsidR="0039271C" w:rsidRPr="00975BFD" w:rsidRDefault="0039271C"/>
    <w:p w14:paraId="6AB6E70A" w14:textId="77777777" w:rsidR="0039271C" w:rsidRPr="00975BFD" w:rsidRDefault="00632768">
      <w:pPr>
        <w:pStyle w:val="TH"/>
      </w:pPr>
      <w:r w:rsidRPr="00975BFD">
        <w:t>Table 9.5.3.2-6: Policy of needed minimum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39271C" w:rsidRPr="00975BFD" w14:paraId="1A9C490C"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A61B3" w14:textId="77777777" w:rsidR="0039271C" w:rsidRPr="00975BFD" w:rsidRDefault="00632768">
            <w:pPr>
              <w:pStyle w:val="TAL"/>
              <w:spacing w:line="240" w:lineRule="atLeast"/>
              <w:jc w:val="center"/>
              <w:rPr>
                <w:b/>
              </w:rPr>
            </w:pPr>
            <w:r w:rsidRPr="00975BFD">
              <w:rPr>
                <w:b/>
              </w:rPr>
              <w:t>Information element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12B531" w14:textId="77777777" w:rsidR="0039271C" w:rsidRPr="00975BFD" w:rsidRDefault="00632768">
            <w:pPr>
              <w:pStyle w:val="TAC"/>
              <w:spacing w:line="240" w:lineRule="atLeast"/>
              <w:rPr>
                <w:b/>
              </w:rPr>
            </w:pPr>
            <w:r w:rsidRPr="00975BFD">
              <w:rPr>
                <w:b/>
              </w:rPr>
              <w:t>Status</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DF63D" w14:textId="77777777" w:rsidR="0039271C" w:rsidRPr="00975BFD" w:rsidRDefault="00632768">
            <w:pPr>
              <w:pStyle w:val="TAL"/>
              <w:spacing w:line="240" w:lineRule="atLeast"/>
              <w:jc w:val="center"/>
              <w:rPr>
                <w:b/>
              </w:rPr>
            </w:pPr>
            <w:r w:rsidRPr="00975BFD">
              <w:rPr>
                <w:b/>
              </w:rPr>
              <w:t>Description</w:t>
            </w:r>
          </w:p>
        </w:tc>
      </w:tr>
      <w:tr w:rsidR="0039271C" w:rsidRPr="00975BFD" w14:paraId="360A9258"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AFE63" w14:textId="77777777" w:rsidR="0039271C" w:rsidRPr="00975BFD" w:rsidRDefault="00632768">
            <w:pPr>
              <w:pStyle w:val="TAL"/>
              <w:spacing w:line="240" w:lineRule="atLeast"/>
            </w:pPr>
            <w:r w:rsidRPr="00975BFD">
              <w:t>Policy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EE2289" w14:textId="77777777" w:rsidR="0039271C" w:rsidRPr="00975BFD" w:rsidRDefault="00632768">
            <w:pPr>
              <w:pStyle w:val="TAC"/>
              <w:spacing w:line="240" w:lineRule="atLeast"/>
            </w:pPr>
            <w:r w:rsidRPr="00975BFD">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FC44E" w14:textId="77777777" w:rsidR="0039271C" w:rsidRPr="00975BFD" w:rsidRDefault="00632768">
            <w:pPr>
              <w:pStyle w:val="TAL"/>
              <w:spacing w:line="240" w:lineRule="atLeast"/>
            </w:pPr>
            <w:r w:rsidRPr="00975BFD">
              <w:t>Minimum QoS per UE</w:t>
            </w:r>
          </w:p>
        </w:tc>
      </w:tr>
      <w:tr w:rsidR="0039271C" w:rsidRPr="00975BFD" w14:paraId="003185A7"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D01AD" w14:textId="77777777" w:rsidR="0039271C" w:rsidRPr="00975BFD" w:rsidRDefault="00632768">
            <w:pPr>
              <w:pStyle w:val="TAL"/>
              <w:spacing w:line="240" w:lineRule="atLeast"/>
            </w:pPr>
            <w:r w:rsidRPr="00975BFD">
              <w:t>Area of interest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61D2A"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9D3DD" w14:textId="2364433D" w:rsidR="0039271C" w:rsidRPr="00975BFD" w:rsidRDefault="00632768">
            <w:pPr>
              <w:pStyle w:val="TAL"/>
              <w:spacing w:line="240" w:lineRule="atLeast"/>
            </w:pPr>
            <w:r w:rsidRPr="00975BFD">
              <w:rPr>
                <w:kern w:val="2"/>
              </w:rPr>
              <w:t>The service area for which the policy profile applies</w:t>
            </w:r>
            <w:r w:rsidR="00517224">
              <w:rPr>
                <w:rFonts w:eastAsia="SimSun" w:hint="eastAsia"/>
                <w:kern w:val="2"/>
                <w:lang w:val="en-US" w:eastAsia="zh-CN"/>
              </w:rPr>
              <w:t xml:space="preserve">, which can be </w:t>
            </w:r>
            <w:r w:rsidR="00517224">
              <w:rPr>
                <w:lang w:eastAsia="zh-CN"/>
              </w:rPr>
              <w:t xml:space="preserve">expressed as a </w:t>
            </w:r>
            <w:r w:rsidR="00517224">
              <w:rPr>
                <w:rFonts w:hint="eastAsia"/>
                <w:lang w:val="en-US" w:eastAsia="zh-CN"/>
              </w:rPr>
              <w:t>g</w:t>
            </w:r>
            <w:r w:rsidR="00517224">
              <w:rPr>
                <w:lang w:eastAsia="zh-CN"/>
              </w:rPr>
              <w:t xml:space="preserve">eographical </w:t>
            </w:r>
            <w:r w:rsidR="00517224">
              <w:rPr>
                <w:rFonts w:hint="eastAsia"/>
                <w:lang w:val="en-US" w:eastAsia="zh-CN"/>
              </w:rPr>
              <w:t>a</w:t>
            </w:r>
            <w:r w:rsidR="00517224">
              <w:rPr>
                <w:lang w:eastAsia="zh-CN"/>
              </w:rPr>
              <w:t>rea (e.g. geographical coordinates)</w:t>
            </w:r>
            <w:r w:rsidR="00517224">
              <w:rPr>
                <w:rFonts w:hint="eastAsia"/>
                <w:lang w:val="en-US" w:eastAsia="zh-CN"/>
              </w:rPr>
              <w:t>,</w:t>
            </w:r>
            <w:r w:rsidR="00517224">
              <w:rPr>
                <w:lang w:eastAsia="zh-CN"/>
              </w:rPr>
              <w:t xml:space="preserve"> </w:t>
            </w:r>
            <w:r w:rsidR="00517224">
              <w:rPr>
                <w:rFonts w:hint="eastAsia"/>
                <w:lang w:val="en-US" w:eastAsia="zh-CN"/>
              </w:rPr>
              <w:t xml:space="preserve">or </w:t>
            </w:r>
            <w:r w:rsidR="00517224">
              <w:rPr>
                <w:lang w:eastAsia="zh-CN"/>
              </w:rPr>
              <w:t xml:space="preserve">a </w:t>
            </w:r>
            <w:r w:rsidR="00517224">
              <w:rPr>
                <w:rFonts w:hint="eastAsia"/>
                <w:lang w:val="en-US" w:eastAsia="zh-CN"/>
              </w:rPr>
              <w:t>t</w:t>
            </w:r>
            <w:r w:rsidR="00517224">
              <w:rPr>
                <w:lang w:eastAsia="zh-CN"/>
              </w:rPr>
              <w:t xml:space="preserve">opological </w:t>
            </w:r>
            <w:r w:rsidR="00517224">
              <w:rPr>
                <w:rFonts w:hint="eastAsia"/>
                <w:lang w:val="en-US" w:eastAsia="zh-CN"/>
              </w:rPr>
              <w:t>a</w:t>
            </w:r>
            <w:r w:rsidR="00517224">
              <w:rPr>
                <w:lang w:eastAsia="zh-CN"/>
              </w:rPr>
              <w:t>rea (e.g. a list of TA)</w:t>
            </w:r>
            <w:r w:rsidRPr="00975BFD">
              <w:rPr>
                <w:kern w:val="2"/>
              </w:rPr>
              <w:t>.</w:t>
            </w:r>
          </w:p>
        </w:tc>
      </w:tr>
      <w:tr w:rsidR="0039271C" w:rsidRPr="00975BFD" w14:paraId="6866998D"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10C45" w14:textId="77777777" w:rsidR="0039271C" w:rsidRPr="00975BFD" w:rsidRDefault="00632768">
            <w:pPr>
              <w:pStyle w:val="TAL"/>
              <w:spacing w:line="240" w:lineRule="atLeast"/>
            </w:pPr>
            <w:r w:rsidRPr="00975BFD">
              <w:t>&gt;Trigger event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07A2E"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BE0A9" w14:textId="77777777" w:rsidR="0039271C" w:rsidRPr="00975BFD" w:rsidRDefault="00632768">
            <w:pPr>
              <w:pStyle w:val="TAL"/>
              <w:spacing w:line="240" w:lineRule="atLeast"/>
            </w:pPr>
            <w:r w:rsidRPr="00975BFD">
              <w:t>Time/day where minimum QoS per UE is expected, minimum QoS per UE requested</w:t>
            </w:r>
          </w:p>
        </w:tc>
      </w:tr>
      <w:tr w:rsidR="0039271C" w:rsidRPr="00975BFD" w14:paraId="2AD4C23D"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D9E39" w14:textId="77777777" w:rsidR="0039271C" w:rsidRPr="00975BFD" w:rsidRDefault="00632768">
            <w:pPr>
              <w:pStyle w:val="TAL"/>
              <w:spacing w:line="240" w:lineRule="atLeast"/>
            </w:pPr>
            <w:r w:rsidRPr="00975BFD">
              <w:t>&gt;Expected action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BCF0A"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52A6C6" w14:textId="77777777" w:rsidR="0039271C" w:rsidRPr="00975BFD" w:rsidRDefault="00632768">
            <w:pPr>
              <w:pStyle w:val="TAL"/>
              <w:spacing w:line="240" w:lineRule="atLeast"/>
            </w:pPr>
            <w:r w:rsidRPr="00975BFD">
              <w:t>Modification of slice capacity to have the needed QoS per UE</w:t>
            </w:r>
          </w:p>
        </w:tc>
      </w:tr>
      <w:tr w:rsidR="0039271C" w:rsidRPr="00975BFD" w14:paraId="7D64992E"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C5C80" w14:textId="77777777" w:rsidR="0039271C" w:rsidRPr="00975BFD" w:rsidRDefault="00632768">
            <w:pPr>
              <w:pStyle w:val="TAL"/>
              <w:spacing w:line="240" w:lineRule="atLeast"/>
            </w:pPr>
            <w:r w:rsidRPr="00975BFD">
              <w:rPr>
                <w:lang w:eastAsia="zh-CN"/>
              </w:rPr>
              <w:t>Lifetime or number of events</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57923" w14:textId="77777777" w:rsidR="0039271C" w:rsidRPr="00975BFD" w:rsidRDefault="00632768">
            <w:pPr>
              <w:pStyle w:val="TAC"/>
              <w:spacing w:line="240" w:lineRule="atLeast"/>
            </w:pPr>
            <w:r w:rsidRPr="00975BFD">
              <w:rPr>
                <w:lang w:eastAsia="zh-CN"/>
              </w:rP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64F700" w14:textId="77777777" w:rsidR="0039271C" w:rsidRPr="00975BFD" w:rsidRDefault="00632768">
            <w:pPr>
              <w:pStyle w:val="TAL"/>
              <w:spacing w:line="240" w:lineRule="atLeast"/>
            </w:pPr>
            <w:r w:rsidRPr="00975BFD">
              <w:rPr>
                <w:lang w:eastAsia="zh-CN"/>
              </w:rPr>
              <w:t>Time duration or number of times the policy can take action.</w:t>
            </w:r>
          </w:p>
        </w:tc>
      </w:tr>
      <w:tr w:rsidR="0039271C" w:rsidRPr="00975BFD" w14:paraId="26251EA1"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58647" w14:textId="77777777" w:rsidR="0039271C" w:rsidRPr="00975BFD" w:rsidRDefault="00632768">
            <w:pPr>
              <w:pStyle w:val="TAL"/>
              <w:spacing w:line="240" w:lineRule="atLeast"/>
            </w:pPr>
            <w:r w:rsidRPr="00975BFD">
              <w:t>Priority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D2257" w14:textId="77777777" w:rsidR="0039271C" w:rsidRPr="00975BFD" w:rsidRDefault="00632768">
            <w:pPr>
              <w:pStyle w:val="TAC"/>
              <w:spacing w:line="240" w:lineRule="atLeast"/>
            </w:pPr>
            <w:r w:rsidRPr="00975BFD">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B478F" w14:textId="77777777" w:rsidR="0039271C" w:rsidRPr="00975BFD" w:rsidRDefault="00632768">
            <w:pPr>
              <w:pStyle w:val="TAL"/>
              <w:spacing w:line="240" w:lineRule="atLeast"/>
            </w:pPr>
            <w:r w:rsidRPr="00975BFD">
              <w:t>Indicates the priority of the policy.</w:t>
            </w:r>
          </w:p>
        </w:tc>
      </w:tr>
      <w:tr w:rsidR="0039271C" w:rsidRPr="00975BFD" w14:paraId="74AFB7C8"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4CC9E" w14:textId="77777777" w:rsidR="0039271C" w:rsidRPr="00975BFD" w:rsidRDefault="00632768">
            <w:pPr>
              <w:pStyle w:val="TAL"/>
              <w:spacing w:line="240" w:lineRule="atLeast"/>
            </w:pPr>
            <w:r w:rsidRPr="00975BFD">
              <w:t>Scheduling period</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FACA34" w14:textId="77777777" w:rsidR="0039271C" w:rsidRPr="00975BFD" w:rsidRDefault="00632768">
            <w:pPr>
              <w:pStyle w:val="TAC"/>
              <w:spacing w:line="240" w:lineRule="atLeast"/>
            </w:pPr>
            <w:r w:rsidRPr="00975BFD">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2BE9A9" w14:textId="77777777" w:rsidR="0039271C" w:rsidRPr="00975BFD" w:rsidRDefault="00632768">
            <w:pPr>
              <w:pStyle w:val="TAL"/>
              <w:spacing w:line="240" w:lineRule="atLeast"/>
            </w:pPr>
            <w:r w:rsidRPr="00975BFD">
              <w:t>Indicates the scheduling of policy in terms of time.</w:t>
            </w:r>
          </w:p>
        </w:tc>
      </w:tr>
      <w:tr w:rsidR="0039271C" w:rsidRPr="00975BFD" w14:paraId="71728651"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A6720" w14:textId="77777777" w:rsidR="0039271C" w:rsidRPr="00975BFD" w:rsidRDefault="00632768">
            <w:pPr>
              <w:pStyle w:val="TAL"/>
              <w:spacing w:line="240" w:lineRule="atLeast"/>
            </w:pPr>
            <w:r w:rsidRPr="00975BFD">
              <w:t>&gt;Start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2E6A8"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77F12" w14:textId="77777777" w:rsidR="0039271C" w:rsidRPr="00975BFD" w:rsidRDefault="00632768">
            <w:pPr>
              <w:pStyle w:val="TAL"/>
              <w:spacing w:line="240" w:lineRule="atLeast"/>
            </w:pPr>
            <w:r w:rsidRPr="00975BFD">
              <w:t>Indicates the scheduled start time.</w:t>
            </w:r>
          </w:p>
        </w:tc>
      </w:tr>
      <w:tr w:rsidR="0039271C" w:rsidRPr="00975BFD" w14:paraId="44655176"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7B4C8" w14:textId="77777777" w:rsidR="0039271C" w:rsidRPr="00975BFD" w:rsidRDefault="00632768">
            <w:pPr>
              <w:pStyle w:val="TAL"/>
              <w:spacing w:line="240" w:lineRule="atLeast"/>
            </w:pPr>
            <w:r w:rsidRPr="00975BFD">
              <w:t>&gt;End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F311A"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B811F" w14:textId="77777777" w:rsidR="0039271C" w:rsidRPr="00975BFD" w:rsidRDefault="00632768">
            <w:pPr>
              <w:pStyle w:val="TAL"/>
              <w:spacing w:line="240" w:lineRule="atLeast"/>
            </w:pPr>
            <w:r w:rsidRPr="00975BFD">
              <w:t>Indicates the scheduled end time.</w:t>
            </w:r>
          </w:p>
        </w:tc>
      </w:tr>
      <w:tr w:rsidR="0039271C" w:rsidRPr="00975BFD" w14:paraId="122E5F7A"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2F57A" w14:textId="77777777" w:rsidR="0039271C" w:rsidRPr="00975BFD" w:rsidRDefault="00632768">
            <w:pPr>
              <w:pStyle w:val="TAL"/>
              <w:spacing w:line="240" w:lineRule="atLeast"/>
            </w:pPr>
            <w:r w:rsidRPr="00975BFD">
              <w:t>Preemption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052D0" w14:textId="77777777" w:rsidR="0039271C" w:rsidRPr="00975BFD" w:rsidRDefault="00632768">
            <w:pPr>
              <w:pStyle w:val="TAC"/>
              <w:spacing w:line="240" w:lineRule="atLeast"/>
            </w:pPr>
            <w:r w:rsidRPr="00975BFD">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5DB64" w14:textId="77777777" w:rsidR="0039271C" w:rsidRPr="00975BFD" w:rsidRDefault="00632768">
            <w:pPr>
              <w:pStyle w:val="TAL"/>
              <w:spacing w:line="240" w:lineRule="atLeast"/>
            </w:pPr>
            <w:r w:rsidRPr="00975BFD">
              <w:t>Indicates the pre-empt capability of the policy.</w:t>
            </w:r>
          </w:p>
        </w:tc>
      </w:tr>
    </w:tbl>
    <w:p w14:paraId="77F9A132" w14:textId="77777777" w:rsidR="00D319D1" w:rsidRPr="00975BFD" w:rsidRDefault="00D319D1" w:rsidP="00D319D1">
      <w:pPr>
        <w:rPr>
          <w:lang w:eastAsia="zh-CN"/>
        </w:rPr>
      </w:pPr>
      <w:bookmarkStart w:id="406" w:name="_Toc134011793"/>
    </w:p>
    <w:p w14:paraId="18117E20" w14:textId="278A194F" w:rsidR="0039271C" w:rsidRPr="00975BFD" w:rsidRDefault="00632768">
      <w:pPr>
        <w:pStyle w:val="Heading4"/>
      </w:pPr>
      <w:bookmarkStart w:id="407" w:name="_Toc170686131"/>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3</w:t>
      </w:r>
      <w:r w:rsidRPr="00975BFD">
        <w:tab/>
      </w:r>
      <w:r w:rsidRPr="00975BFD">
        <w:rPr>
          <w:lang w:eastAsia="zh-CN"/>
        </w:rPr>
        <w:t>VAL server policy provisioning</w:t>
      </w:r>
      <w:r w:rsidRPr="00975BFD">
        <w:rPr>
          <w:rFonts w:ascii="Times New Roman" w:hAnsi="Times New Roman"/>
          <w:lang w:eastAsia="zh-CN"/>
        </w:rPr>
        <w:t xml:space="preserve"> </w:t>
      </w:r>
      <w:r w:rsidRPr="00975BFD">
        <w:t>response</w:t>
      </w:r>
      <w:bookmarkEnd w:id="406"/>
      <w:bookmarkEnd w:id="407"/>
      <w:r w:rsidRPr="00975BFD">
        <w:t xml:space="preserve"> </w:t>
      </w:r>
    </w:p>
    <w:p w14:paraId="72204AF1" w14:textId="77777777" w:rsidR="0039271C" w:rsidRPr="00975BFD" w:rsidRDefault="00632768">
      <w:pPr>
        <w:rPr>
          <w:lang w:eastAsia="ko-KR"/>
        </w:rPr>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3</w:t>
      </w:r>
      <w:r w:rsidRPr="00975BFD">
        <w:t>-1 describes the information elements for the</w:t>
      </w:r>
      <w:r w:rsidRPr="00975BFD">
        <w:rPr>
          <w:lang w:eastAsia="zh-CN"/>
        </w:rPr>
        <w:t xml:space="preserve"> VAL server policy provisioning </w:t>
      </w:r>
      <w:r w:rsidRPr="00975BFD">
        <w:t>response</w:t>
      </w:r>
      <w:r w:rsidRPr="00975BFD">
        <w:rPr>
          <w:lang w:eastAsia="zh-CN"/>
        </w:rPr>
        <w:t xml:space="preserve"> </w:t>
      </w:r>
      <w:r w:rsidRPr="00975BFD">
        <w:t>from the</w:t>
      </w:r>
      <w:r w:rsidRPr="00975BFD">
        <w:rPr>
          <w:lang w:eastAsia="zh-CN"/>
        </w:rPr>
        <w:t xml:space="preserve"> NSCE </w:t>
      </w:r>
      <w:r w:rsidR="000D69BD" w:rsidRPr="00975BFD">
        <w:rPr>
          <w:rFonts w:eastAsiaTheme="minorEastAsia"/>
          <w:lang w:eastAsia="zh-CN"/>
        </w:rPr>
        <w:t>server</w:t>
      </w:r>
      <w:r w:rsidR="000D69BD" w:rsidRPr="00975BFD">
        <w:t xml:space="preserve"> </w:t>
      </w:r>
      <w:r w:rsidRPr="00975BFD">
        <w:t xml:space="preserve">to the </w:t>
      </w:r>
      <w:r w:rsidRPr="00975BFD">
        <w:rPr>
          <w:lang w:eastAsia="zh-CN"/>
        </w:rPr>
        <w:t>VAL server</w:t>
      </w:r>
      <w:r w:rsidRPr="00975BFD">
        <w:rPr>
          <w:lang w:eastAsia="ko-KR"/>
        </w:rPr>
        <w:t>.</w:t>
      </w:r>
    </w:p>
    <w:p w14:paraId="5BE7FE07" w14:textId="77777777" w:rsidR="0039271C" w:rsidRPr="00975BFD" w:rsidRDefault="00632768">
      <w:pPr>
        <w:pStyle w:val="TH"/>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sz w:val="18"/>
          <w:szCs w:val="18"/>
          <w:lang w:eastAsia="zh-CN"/>
        </w:rPr>
        <w:t>3</w:t>
      </w:r>
      <w:r w:rsidRPr="00975BFD">
        <w:t xml:space="preserve">-1: </w:t>
      </w:r>
      <w:r w:rsidRPr="00975BFD">
        <w:rPr>
          <w:lang w:eastAsia="zh-CN"/>
        </w:rPr>
        <w:t>VAL server policy provisioning R</w:t>
      </w:r>
      <w:r w:rsidRPr="00975BFD">
        <w:t>esponse</w:t>
      </w:r>
    </w:p>
    <w:tbl>
      <w:tblPr>
        <w:tblW w:w="8070" w:type="dxa"/>
        <w:jc w:val="center"/>
        <w:tblLayout w:type="fixed"/>
        <w:tblLook w:val="04A0" w:firstRow="1" w:lastRow="0" w:firstColumn="1" w:lastColumn="0" w:noHBand="0" w:noVBand="1"/>
      </w:tblPr>
      <w:tblGrid>
        <w:gridCol w:w="1814"/>
        <w:gridCol w:w="1936"/>
        <w:gridCol w:w="4320"/>
      </w:tblGrid>
      <w:tr w:rsidR="0039271C" w:rsidRPr="00975BFD" w14:paraId="58D52898" w14:textId="77777777">
        <w:trPr>
          <w:jc w:val="center"/>
        </w:trPr>
        <w:tc>
          <w:tcPr>
            <w:tcW w:w="1814" w:type="dxa"/>
            <w:tcBorders>
              <w:top w:val="single" w:sz="4" w:space="0" w:color="000000"/>
              <w:left w:val="single" w:sz="4" w:space="0" w:color="000000"/>
              <w:bottom w:val="single" w:sz="4" w:space="0" w:color="000000"/>
            </w:tcBorders>
          </w:tcPr>
          <w:p w14:paraId="6E0943C2" w14:textId="77777777" w:rsidR="0039271C" w:rsidRPr="00975BFD" w:rsidRDefault="00632768">
            <w:pPr>
              <w:pStyle w:val="TAH"/>
            </w:pPr>
            <w:r w:rsidRPr="00975BFD">
              <w:t>Information element</w:t>
            </w:r>
          </w:p>
        </w:tc>
        <w:tc>
          <w:tcPr>
            <w:tcW w:w="1936" w:type="dxa"/>
            <w:tcBorders>
              <w:top w:val="single" w:sz="4" w:space="0" w:color="000000"/>
              <w:left w:val="single" w:sz="4" w:space="0" w:color="000000"/>
              <w:bottom w:val="single" w:sz="4" w:space="0" w:color="000000"/>
            </w:tcBorders>
          </w:tcPr>
          <w:p w14:paraId="747954EC"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DBBCDDA" w14:textId="77777777" w:rsidR="0039271C" w:rsidRPr="00975BFD" w:rsidRDefault="00632768">
            <w:pPr>
              <w:pStyle w:val="TAH"/>
            </w:pPr>
            <w:r w:rsidRPr="00975BFD">
              <w:t>Description</w:t>
            </w:r>
          </w:p>
        </w:tc>
      </w:tr>
      <w:tr w:rsidR="0039271C" w:rsidRPr="00975BFD" w14:paraId="2E377CD7" w14:textId="77777777">
        <w:trPr>
          <w:jc w:val="center"/>
        </w:trPr>
        <w:tc>
          <w:tcPr>
            <w:tcW w:w="1814" w:type="dxa"/>
            <w:tcBorders>
              <w:top w:val="single" w:sz="4" w:space="0" w:color="000000"/>
              <w:left w:val="single" w:sz="4" w:space="0" w:color="000000"/>
              <w:bottom w:val="single" w:sz="4" w:space="0" w:color="000000"/>
            </w:tcBorders>
          </w:tcPr>
          <w:p w14:paraId="04832790" w14:textId="77777777" w:rsidR="0039271C" w:rsidRPr="00975BFD" w:rsidRDefault="00632768">
            <w:pPr>
              <w:pStyle w:val="TAL"/>
              <w:widowControl w:val="0"/>
              <w:tabs>
                <w:tab w:val="right" w:leader="dot" w:pos="9639"/>
              </w:tabs>
              <w:ind w:left="2268" w:right="425" w:hanging="2268"/>
              <w:rPr>
                <w:rFonts w:eastAsiaTheme="minorEastAsia"/>
                <w:lang w:eastAsia="zh-CN"/>
              </w:rPr>
            </w:pPr>
            <w:r w:rsidRPr="00975BFD">
              <w:rPr>
                <w:rFonts w:eastAsiaTheme="minorEastAsia"/>
                <w:lang w:eastAsia="zh-CN"/>
              </w:rPr>
              <w:t>Result</w:t>
            </w:r>
          </w:p>
        </w:tc>
        <w:tc>
          <w:tcPr>
            <w:tcW w:w="1936" w:type="dxa"/>
            <w:tcBorders>
              <w:top w:val="single" w:sz="4" w:space="0" w:color="000000"/>
              <w:left w:val="single" w:sz="4" w:space="0" w:color="000000"/>
              <w:bottom w:val="single" w:sz="4" w:space="0" w:color="000000"/>
            </w:tcBorders>
          </w:tcPr>
          <w:p w14:paraId="369178B5" w14:textId="77777777" w:rsidR="0039271C" w:rsidRPr="00975BFD" w:rsidRDefault="00632768">
            <w:pPr>
              <w:pStyle w:val="TAC"/>
              <w:widowControl w:val="0"/>
              <w:tabs>
                <w:tab w:val="right" w:leader="dot" w:pos="9639"/>
              </w:tabs>
              <w:ind w:left="2268" w:right="425" w:hanging="2268"/>
              <w:rPr>
                <w:rFonts w:eastAsiaTheme="minorEastAsia"/>
                <w:lang w:eastAsia="zh-CN"/>
              </w:rPr>
            </w:pPr>
            <w:r w:rsidRPr="00975BFD">
              <w:rPr>
                <w:rFonts w:eastAsiaTheme="minor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D096D7" w14:textId="77777777" w:rsidR="0039271C" w:rsidRPr="00975BFD" w:rsidRDefault="00632768">
            <w:pPr>
              <w:pStyle w:val="TAL"/>
            </w:pPr>
            <w:r w:rsidRPr="00975BFD">
              <w:rPr>
                <w:lang w:eastAsia="ko-KR"/>
              </w:rPr>
              <w:t>Indicates the success or failure of the VAL server policy provisioning request.</w:t>
            </w:r>
          </w:p>
        </w:tc>
      </w:tr>
      <w:tr w:rsidR="0039271C" w:rsidRPr="00975BFD" w14:paraId="1F242AC6" w14:textId="77777777">
        <w:trPr>
          <w:trHeight w:val="1191"/>
          <w:jc w:val="center"/>
        </w:trPr>
        <w:tc>
          <w:tcPr>
            <w:tcW w:w="1814" w:type="dxa"/>
            <w:tcBorders>
              <w:top w:val="single" w:sz="4" w:space="0" w:color="000000"/>
              <w:left w:val="single" w:sz="4" w:space="0" w:color="000000"/>
              <w:bottom w:val="single" w:sz="4" w:space="0" w:color="000000"/>
            </w:tcBorders>
          </w:tcPr>
          <w:p w14:paraId="21BD0991" w14:textId="77777777" w:rsidR="0039271C" w:rsidRPr="00975BFD" w:rsidRDefault="00632768">
            <w:pPr>
              <w:pStyle w:val="TAL"/>
              <w:rPr>
                <w:lang w:eastAsia="zh-CN"/>
              </w:rPr>
            </w:pPr>
            <w:r w:rsidRPr="00975BFD">
              <w:rPr>
                <w:lang w:eastAsia="ko-KR"/>
              </w:rPr>
              <w:t xml:space="preserve">&gt; </w:t>
            </w:r>
            <w:r w:rsidRPr="00975BFD">
              <w:rPr>
                <w:lang w:eastAsia="zh-CN"/>
              </w:rPr>
              <w:t>Policy ID</w:t>
            </w:r>
          </w:p>
        </w:tc>
        <w:tc>
          <w:tcPr>
            <w:tcW w:w="1936" w:type="dxa"/>
            <w:tcBorders>
              <w:top w:val="single" w:sz="4" w:space="0" w:color="000000"/>
              <w:left w:val="single" w:sz="4" w:space="0" w:color="000000"/>
              <w:bottom w:val="single" w:sz="4" w:space="0" w:color="000000"/>
            </w:tcBorders>
          </w:tcPr>
          <w:p w14:paraId="6C24C1C3" w14:textId="77777777" w:rsidR="0039271C" w:rsidRPr="00975BFD" w:rsidRDefault="00632768">
            <w:pPr>
              <w:pStyle w:val="TAC"/>
              <w:widowControl w:val="0"/>
              <w:tabs>
                <w:tab w:val="right" w:leader="dot" w:pos="9639"/>
              </w:tabs>
              <w:ind w:left="2268" w:right="425" w:hanging="2268"/>
              <w:rPr>
                <w:rFonts w:eastAsiaTheme="minorEastAsia"/>
                <w:lang w:eastAsia="zh-CN"/>
              </w:rPr>
            </w:pPr>
            <w:r w:rsidRPr="00975BFD">
              <w:rPr>
                <w:rFonts w:eastAsiaTheme="minorEastAsia"/>
                <w:lang w:eastAsia="zh-CN"/>
              </w:rPr>
              <w:t>O</w:t>
            </w:r>
          </w:p>
          <w:p w14:paraId="592A379F" w14:textId="77777777" w:rsidR="0039271C" w:rsidRPr="00975BFD" w:rsidRDefault="00632768">
            <w:pPr>
              <w:pStyle w:val="TAC"/>
              <w:widowControl w:val="0"/>
              <w:tabs>
                <w:tab w:val="left" w:pos="959"/>
                <w:tab w:val="right" w:leader="dot" w:pos="9639"/>
              </w:tabs>
              <w:ind w:left="2268" w:right="425" w:hanging="2268"/>
              <w:rPr>
                <w:rFonts w:eastAsiaTheme="minorEastAsia"/>
                <w:lang w:eastAsia="zh-CN"/>
              </w:rPr>
            </w:pPr>
            <w:r w:rsidRPr="00975BFD">
              <w:rPr>
                <w:rFonts w:eastAsiaTheme="minorEastAsia"/>
                <w:lang w:eastAsia="zh-CN"/>
              </w:rPr>
              <w:t>(</w:t>
            </w:r>
            <w:r w:rsidRPr="00975BFD">
              <w:rPr>
                <w:rFonts w:eastAsiaTheme="minorEastAsia"/>
                <w:kern w:val="2"/>
                <w:lang w:eastAsia="zh-CN"/>
              </w:rPr>
              <w:t xml:space="preserve">see NOTE1) </w:t>
            </w:r>
            <w:r w:rsidRPr="00975BFD">
              <w:rPr>
                <w:rFonts w:eastAsiaTheme="minor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
          <w:p w14:paraId="43A4AA40" w14:textId="77777777" w:rsidR="0039271C" w:rsidRPr="00975BFD" w:rsidRDefault="00632768">
            <w:pPr>
              <w:pStyle w:val="TAL"/>
              <w:rPr>
                <w:lang w:eastAsia="ko-KR"/>
              </w:rPr>
            </w:pPr>
            <w:r w:rsidRPr="00975BFD">
              <w:rPr>
                <w:lang w:eastAsia="ko-KR"/>
              </w:rPr>
              <w:t>I</w:t>
            </w:r>
            <w:r w:rsidRPr="00975BFD">
              <w:rPr>
                <w:lang w:eastAsia="zh-CN"/>
              </w:rPr>
              <w:t xml:space="preserve">dentifies </w:t>
            </w:r>
            <w:r w:rsidRPr="00975BFD">
              <w:rPr>
                <w:lang w:eastAsia="ko-KR"/>
              </w:rPr>
              <w:t xml:space="preserve">the </w:t>
            </w:r>
            <w:r w:rsidRPr="00975BFD">
              <w:rPr>
                <w:lang w:eastAsia="zh-CN"/>
              </w:rPr>
              <w:t>provided policy</w:t>
            </w:r>
            <w:r w:rsidRPr="00975BFD">
              <w:rPr>
                <w:lang w:eastAsia="ko-KR"/>
              </w:rPr>
              <w:t>.</w:t>
            </w:r>
          </w:p>
        </w:tc>
      </w:tr>
      <w:tr w:rsidR="0039271C" w:rsidRPr="00975BFD" w14:paraId="73AF22AE" w14:textId="77777777">
        <w:trPr>
          <w:jc w:val="center"/>
        </w:trPr>
        <w:tc>
          <w:tcPr>
            <w:tcW w:w="1814" w:type="dxa"/>
            <w:tcBorders>
              <w:top w:val="single" w:sz="4" w:space="0" w:color="000000"/>
              <w:left w:val="single" w:sz="4" w:space="0" w:color="000000"/>
              <w:bottom w:val="single" w:sz="4" w:space="0" w:color="000000"/>
            </w:tcBorders>
          </w:tcPr>
          <w:p w14:paraId="4989B962" w14:textId="77777777" w:rsidR="0039271C" w:rsidRPr="00975BFD" w:rsidRDefault="00632768">
            <w:pPr>
              <w:pStyle w:val="TAL"/>
              <w:rPr>
                <w:lang w:eastAsia="zh-CN"/>
              </w:rPr>
            </w:pPr>
            <w:r w:rsidRPr="00975BFD">
              <w:rPr>
                <w:lang w:eastAsia="ko-KR"/>
              </w:rPr>
              <w:t>&gt; Cause</w:t>
            </w:r>
          </w:p>
        </w:tc>
        <w:tc>
          <w:tcPr>
            <w:tcW w:w="1936" w:type="dxa"/>
            <w:tcBorders>
              <w:top w:val="single" w:sz="4" w:space="0" w:color="000000"/>
              <w:left w:val="single" w:sz="4" w:space="0" w:color="000000"/>
              <w:bottom w:val="single" w:sz="4" w:space="0" w:color="000000"/>
            </w:tcBorders>
          </w:tcPr>
          <w:p w14:paraId="4399BB12" w14:textId="77777777" w:rsidR="0039271C" w:rsidRPr="00975BFD" w:rsidRDefault="00632768">
            <w:pPr>
              <w:pStyle w:val="TAC"/>
              <w:widowControl w:val="0"/>
              <w:tabs>
                <w:tab w:val="right" w:leader="dot" w:pos="9639"/>
              </w:tabs>
              <w:ind w:left="2268" w:right="425" w:hanging="2268"/>
              <w:rPr>
                <w:rFonts w:eastAsiaTheme="minorEastAsia"/>
                <w:lang w:eastAsia="zh-CN"/>
              </w:rPr>
            </w:pPr>
            <w:r w:rsidRPr="00975BFD">
              <w:rPr>
                <w:rFonts w:eastAsiaTheme="minorEastAsia"/>
                <w:lang w:eastAsia="zh-CN"/>
              </w:rPr>
              <w:t>O</w:t>
            </w:r>
          </w:p>
          <w:p w14:paraId="7BAA6C8A" w14:textId="77777777" w:rsidR="0039271C" w:rsidRPr="00975BFD" w:rsidRDefault="00632768">
            <w:pPr>
              <w:pStyle w:val="TAC"/>
              <w:widowControl w:val="0"/>
              <w:tabs>
                <w:tab w:val="right" w:leader="dot" w:pos="9639"/>
              </w:tabs>
              <w:ind w:left="2268" w:right="425" w:hanging="2268"/>
              <w:rPr>
                <w:rFonts w:eastAsiaTheme="minorEastAsia"/>
                <w:lang w:eastAsia="zh-CN"/>
              </w:rPr>
            </w:pPr>
            <w:r w:rsidRPr="00975BFD">
              <w:rPr>
                <w:rFonts w:eastAsiaTheme="minorEastAsia"/>
                <w:lang w:eastAsia="zh-CN"/>
              </w:rPr>
              <w:t>(</w:t>
            </w:r>
            <w:r w:rsidRPr="00975BFD">
              <w:rPr>
                <w:rFonts w:eastAsiaTheme="minorEastAsia"/>
                <w:kern w:val="2"/>
                <w:lang w:eastAsia="zh-CN"/>
              </w:rPr>
              <w:t xml:space="preserve">see </w:t>
            </w:r>
            <w:r w:rsidRPr="00975BFD">
              <w:rPr>
                <w:rFonts w:eastAsiaTheme="minor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
          <w:p w14:paraId="5412E384" w14:textId="77777777" w:rsidR="0039271C" w:rsidRPr="00975BFD" w:rsidRDefault="00632768">
            <w:pPr>
              <w:pStyle w:val="TAL"/>
              <w:rPr>
                <w:lang w:eastAsia="zh-CN"/>
              </w:rPr>
            </w:pPr>
            <w:r w:rsidRPr="00975BFD">
              <w:rPr>
                <w:lang w:eastAsia="ko-KR"/>
              </w:rPr>
              <w:t xml:space="preserve">Indicates the cause of </w:t>
            </w:r>
            <w:r w:rsidRPr="00975BFD">
              <w:rPr>
                <w:lang w:eastAsia="zh-CN"/>
              </w:rPr>
              <w:t>VAL server policy provisioning</w:t>
            </w:r>
            <w:r w:rsidRPr="00975BFD">
              <w:rPr>
                <w:lang w:eastAsia="ko-KR"/>
              </w:rPr>
              <w:t xml:space="preserve"> request failure</w:t>
            </w:r>
            <w:r w:rsidRPr="00975BFD">
              <w:rPr>
                <w:lang w:eastAsia="zh-CN"/>
              </w:rPr>
              <w:t>.</w:t>
            </w:r>
          </w:p>
        </w:tc>
      </w:tr>
      <w:tr w:rsidR="0039271C" w:rsidRPr="00975BFD" w14:paraId="0AA76A13" w14:textId="77777777">
        <w:trPr>
          <w:jc w:val="center"/>
        </w:trPr>
        <w:tc>
          <w:tcPr>
            <w:tcW w:w="8070" w:type="dxa"/>
            <w:gridSpan w:val="3"/>
            <w:tcBorders>
              <w:top w:val="single" w:sz="4" w:space="0" w:color="000000"/>
              <w:left w:val="single" w:sz="4" w:space="0" w:color="000000"/>
              <w:bottom w:val="single" w:sz="4" w:space="0" w:color="000000"/>
              <w:right w:val="single" w:sz="4" w:space="0" w:color="000000"/>
            </w:tcBorders>
          </w:tcPr>
          <w:p w14:paraId="20D26459" w14:textId="77777777" w:rsidR="0039271C" w:rsidRPr="00975BFD" w:rsidRDefault="00632768" w:rsidP="00DF6EE8">
            <w:pPr>
              <w:pStyle w:val="TAN"/>
            </w:pPr>
            <w:r w:rsidRPr="00975BFD">
              <w:t>NOTE 1:</w:t>
            </w:r>
            <w:r w:rsidRPr="00975BFD">
              <w:tab/>
              <w:t>Shall be present if the result is success and shall not be present otherwise.</w:t>
            </w:r>
          </w:p>
          <w:p w14:paraId="42607CFA" w14:textId="77777777" w:rsidR="0039271C" w:rsidRPr="00975BFD" w:rsidRDefault="00632768" w:rsidP="00DF6EE8">
            <w:pPr>
              <w:pStyle w:val="TAN"/>
            </w:pPr>
            <w:r w:rsidRPr="00975BFD">
              <w:t>NOTE 2:</w:t>
            </w:r>
            <w:r w:rsidRPr="00975BFD">
              <w:tab/>
              <w:t>Shall be present if the result is failure and shall not be present otherwise.</w:t>
            </w:r>
          </w:p>
        </w:tc>
      </w:tr>
    </w:tbl>
    <w:p w14:paraId="37DBB20E" w14:textId="77777777" w:rsidR="00DF6EE8" w:rsidRPr="00975BFD" w:rsidRDefault="00DF6EE8" w:rsidP="00DF6EE8">
      <w:bookmarkStart w:id="408" w:name="_Toc134011794"/>
    </w:p>
    <w:p w14:paraId="539D19EB" w14:textId="575D7844" w:rsidR="0039271C" w:rsidRPr="00975BFD" w:rsidRDefault="00632768">
      <w:pPr>
        <w:pStyle w:val="Heading4"/>
        <w:rPr>
          <w:bCs/>
        </w:rPr>
      </w:pPr>
      <w:bookmarkStart w:id="409" w:name="_Toc170686132"/>
      <w:r w:rsidRPr="00975BFD">
        <w:rPr>
          <w:rFonts w:cs="Arial"/>
          <w:bCs/>
        </w:rPr>
        <w:t>9.</w:t>
      </w:r>
      <w:r w:rsidRPr="00975BFD">
        <w:rPr>
          <w:rFonts w:eastAsia="DengXian" w:cs="Arial"/>
          <w:bCs/>
        </w:rPr>
        <w:t>5</w:t>
      </w:r>
      <w:r w:rsidRPr="00975BFD">
        <w:rPr>
          <w:bCs/>
        </w:rPr>
        <w:t>.3.</w:t>
      </w:r>
      <w:r w:rsidRPr="00975BFD">
        <w:rPr>
          <w:rFonts w:eastAsiaTheme="minorEastAsia"/>
          <w:bCs/>
          <w:lang w:eastAsia="zh-CN"/>
        </w:rPr>
        <w:t>4</w:t>
      </w:r>
      <w:r w:rsidRPr="00975BFD">
        <w:rPr>
          <w:bCs/>
        </w:rPr>
        <w:tab/>
      </w:r>
      <w:r w:rsidRPr="00975BFD">
        <w:rPr>
          <w:rFonts w:cs="Arial"/>
          <w:bCs/>
        </w:rPr>
        <w:t xml:space="preserve">VAL server policy </w:t>
      </w:r>
      <w:r w:rsidRPr="00975BFD">
        <w:rPr>
          <w:bCs/>
        </w:rPr>
        <w:t>update request</w:t>
      </w:r>
      <w:bookmarkEnd w:id="408"/>
      <w:bookmarkEnd w:id="409"/>
    </w:p>
    <w:p w14:paraId="4CF81CFE" w14:textId="77777777" w:rsidR="0039271C" w:rsidRPr="00975BFD" w:rsidRDefault="00632768">
      <w:r w:rsidRPr="00975BFD">
        <w:t>Table 9.</w:t>
      </w:r>
      <w:r w:rsidRPr="00975BFD">
        <w:rPr>
          <w:rFonts w:eastAsia="DengXian"/>
        </w:rPr>
        <w:t>5</w:t>
      </w:r>
      <w:r w:rsidRPr="00975BFD">
        <w:t>.3.</w:t>
      </w:r>
      <w:r w:rsidRPr="00975BFD">
        <w:rPr>
          <w:rFonts w:eastAsiaTheme="minorEastAsia"/>
          <w:lang w:eastAsia="zh-CN"/>
        </w:rPr>
        <w:t>4</w:t>
      </w:r>
      <w:r w:rsidRPr="00975BFD">
        <w:t>-1 describes the information elements for the VAL server policy update request from the VAL server to the NSCE server.</w:t>
      </w:r>
    </w:p>
    <w:p w14:paraId="657D2732" w14:textId="77777777" w:rsidR="0039271C" w:rsidRPr="00975BFD" w:rsidRDefault="00632768">
      <w:pPr>
        <w:pStyle w:val="TH"/>
      </w:pPr>
      <w:r w:rsidRPr="00975BFD">
        <w:t xml:space="preserve">Table </w:t>
      </w:r>
      <w:r w:rsidRPr="00975BFD">
        <w:rPr>
          <w:rFonts w:cs="Arial"/>
        </w:rPr>
        <w:t>9.</w:t>
      </w:r>
      <w:r w:rsidRPr="00975BFD">
        <w:rPr>
          <w:rFonts w:eastAsia="DengXian" w:cs="Arial"/>
        </w:rPr>
        <w:t>5</w:t>
      </w:r>
      <w:r w:rsidRPr="00975BFD">
        <w:t>.</w:t>
      </w:r>
      <w:r w:rsidRPr="00975BFD">
        <w:rPr>
          <w:rFonts w:cs="Arial"/>
        </w:rPr>
        <w:t>3</w:t>
      </w:r>
      <w:r w:rsidRPr="00975BFD">
        <w:t>.</w:t>
      </w:r>
      <w:r w:rsidRPr="00975BFD">
        <w:rPr>
          <w:rFonts w:eastAsiaTheme="minorEastAsia"/>
          <w:lang w:eastAsia="zh-CN"/>
        </w:rPr>
        <w:t>4</w:t>
      </w:r>
      <w:r w:rsidRPr="00975BFD">
        <w:t xml:space="preserve">-1: </w:t>
      </w:r>
      <w:r w:rsidRPr="00975BFD">
        <w:rPr>
          <w:rFonts w:cs="Arial"/>
        </w:rPr>
        <w:t xml:space="preserve">VAL server policy </w:t>
      </w:r>
      <w:r w:rsidRPr="00975BFD">
        <w:t>update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0B8D781" w14:textId="77777777">
        <w:trPr>
          <w:jc w:val="center"/>
        </w:trPr>
        <w:tc>
          <w:tcPr>
            <w:tcW w:w="2880" w:type="dxa"/>
            <w:tcBorders>
              <w:top w:val="single" w:sz="4" w:space="0" w:color="000000"/>
              <w:left w:val="single" w:sz="4" w:space="0" w:color="000000"/>
              <w:bottom w:val="single" w:sz="4" w:space="0" w:color="000000"/>
              <w:right w:val="nil"/>
            </w:tcBorders>
          </w:tcPr>
          <w:p w14:paraId="0D558AB9"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25B7A1B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0C3C067" w14:textId="77777777" w:rsidR="0039271C" w:rsidRPr="00975BFD" w:rsidRDefault="00632768">
            <w:pPr>
              <w:pStyle w:val="TAH"/>
            </w:pPr>
            <w:r w:rsidRPr="00975BFD">
              <w:t>Description</w:t>
            </w:r>
          </w:p>
        </w:tc>
      </w:tr>
      <w:tr w:rsidR="0039271C" w:rsidRPr="00975BFD" w14:paraId="322FCE92" w14:textId="77777777">
        <w:trPr>
          <w:jc w:val="center"/>
        </w:trPr>
        <w:tc>
          <w:tcPr>
            <w:tcW w:w="2880" w:type="dxa"/>
            <w:tcBorders>
              <w:top w:val="single" w:sz="4" w:space="0" w:color="000000"/>
              <w:left w:val="single" w:sz="4" w:space="0" w:color="000000"/>
              <w:bottom w:val="single" w:sz="4" w:space="0" w:color="000000"/>
              <w:right w:val="nil"/>
            </w:tcBorders>
          </w:tcPr>
          <w:p w14:paraId="0E305086"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6E8DE44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47BF340" w14:textId="77777777" w:rsidR="0039271C" w:rsidRPr="00975BFD" w:rsidRDefault="00632768">
            <w:pPr>
              <w:pStyle w:val="TAL"/>
            </w:pPr>
            <w:r w:rsidRPr="00975BFD">
              <w:t xml:space="preserve">Unique identifier of the requestor (i.e. </w:t>
            </w:r>
            <w:r w:rsidRPr="00975BFD">
              <w:rPr>
                <w:rFonts w:cs="Arial"/>
              </w:rPr>
              <w:t>VAL server ID</w:t>
            </w:r>
            <w:r w:rsidRPr="00975BFD">
              <w:t>).</w:t>
            </w:r>
          </w:p>
        </w:tc>
      </w:tr>
      <w:tr w:rsidR="0039271C" w:rsidRPr="00975BFD" w14:paraId="473A1D1F" w14:textId="77777777">
        <w:trPr>
          <w:jc w:val="center"/>
        </w:trPr>
        <w:tc>
          <w:tcPr>
            <w:tcW w:w="2880" w:type="dxa"/>
            <w:tcBorders>
              <w:top w:val="single" w:sz="4" w:space="0" w:color="000000"/>
              <w:left w:val="single" w:sz="4" w:space="0" w:color="000000"/>
              <w:bottom w:val="single" w:sz="4" w:space="0" w:color="000000"/>
              <w:right w:val="nil"/>
            </w:tcBorders>
          </w:tcPr>
          <w:p w14:paraId="6F14753A" w14:textId="77777777" w:rsidR="0039271C" w:rsidRPr="00975BFD" w:rsidRDefault="00632768">
            <w:pPr>
              <w:pStyle w:val="TAL"/>
            </w:pPr>
            <w:r w:rsidRPr="00975BFD">
              <w:t>Requested slice information</w:t>
            </w:r>
          </w:p>
        </w:tc>
        <w:tc>
          <w:tcPr>
            <w:tcW w:w="1440" w:type="dxa"/>
            <w:tcBorders>
              <w:top w:val="single" w:sz="4" w:space="0" w:color="000000"/>
              <w:left w:val="single" w:sz="4" w:space="0" w:color="000000"/>
              <w:bottom w:val="single" w:sz="4" w:space="0" w:color="000000"/>
              <w:right w:val="nil"/>
            </w:tcBorders>
          </w:tcPr>
          <w:p w14:paraId="7EE2292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550C8F4" w14:textId="77777777" w:rsidR="0039271C" w:rsidRPr="00975BFD" w:rsidRDefault="00632768">
            <w:pPr>
              <w:pStyle w:val="TAL"/>
            </w:pPr>
            <w:r w:rsidRPr="00975BFD">
              <w:t>Indication of the slice which is requested.</w:t>
            </w:r>
          </w:p>
        </w:tc>
      </w:tr>
      <w:tr w:rsidR="0039271C" w:rsidRPr="00975BFD" w14:paraId="664458A9" w14:textId="77777777">
        <w:trPr>
          <w:jc w:val="center"/>
        </w:trPr>
        <w:tc>
          <w:tcPr>
            <w:tcW w:w="2880" w:type="dxa"/>
            <w:tcBorders>
              <w:top w:val="single" w:sz="4" w:space="0" w:color="000000"/>
              <w:left w:val="single" w:sz="4" w:space="0" w:color="000000"/>
              <w:bottom w:val="single" w:sz="4" w:space="0" w:color="000000"/>
              <w:right w:val="nil"/>
            </w:tcBorders>
          </w:tcPr>
          <w:p w14:paraId="1B7BF7FE" w14:textId="77777777" w:rsidR="0039271C" w:rsidRPr="00975BFD" w:rsidRDefault="00632768">
            <w:pPr>
              <w:pStyle w:val="TAL"/>
            </w:pPr>
            <w:r w:rsidRPr="00975BFD">
              <w:t>Policy ID</w:t>
            </w:r>
          </w:p>
        </w:tc>
        <w:tc>
          <w:tcPr>
            <w:tcW w:w="1440" w:type="dxa"/>
            <w:tcBorders>
              <w:top w:val="single" w:sz="4" w:space="0" w:color="000000"/>
              <w:left w:val="single" w:sz="4" w:space="0" w:color="000000"/>
              <w:bottom w:val="single" w:sz="4" w:space="0" w:color="000000"/>
              <w:right w:val="nil"/>
            </w:tcBorders>
          </w:tcPr>
          <w:p w14:paraId="7DE59AE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C752CCB" w14:textId="77777777" w:rsidR="0039271C" w:rsidRPr="00975BFD" w:rsidRDefault="00632768">
            <w:pPr>
              <w:pStyle w:val="TAL"/>
            </w:pPr>
            <w:r w:rsidRPr="00975BFD">
              <w:t>Identifies the provided policy.</w:t>
            </w:r>
          </w:p>
        </w:tc>
      </w:tr>
      <w:tr w:rsidR="0039271C" w:rsidRPr="00975BFD" w14:paraId="1F00A204" w14:textId="77777777">
        <w:trPr>
          <w:jc w:val="center"/>
        </w:trPr>
        <w:tc>
          <w:tcPr>
            <w:tcW w:w="2880" w:type="dxa"/>
            <w:tcBorders>
              <w:top w:val="single" w:sz="4" w:space="0" w:color="000000"/>
              <w:left w:val="single" w:sz="4" w:space="0" w:color="000000"/>
              <w:bottom w:val="single" w:sz="4" w:space="0" w:color="000000"/>
              <w:right w:val="nil"/>
            </w:tcBorders>
          </w:tcPr>
          <w:p w14:paraId="670A4168" w14:textId="77777777" w:rsidR="0039271C" w:rsidRPr="00975BFD" w:rsidRDefault="00632768">
            <w:pPr>
              <w:pStyle w:val="TAL"/>
            </w:pPr>
            <w:r w:rsidRPr="00975BFD">
              <w:rPr>
                <w:rFonts w:cs="Arial"/>
              </w:rPr>
              <w:t>Policy</w:t>
            </w:r>
            <w:r w:rsidRPr="00975BFD">
              <w:t xml:space="preserve"> modification details (</w:t>
            </w:r>
            <w:r w:rsidRPr="00975BFD">
              <w:rPr>
                <w:rFonts w:eastAsiaTheme="minorEastAsia"/>
                <w:kern w:val="2"/>
                <w:lang w:eastAsia="zh-CN"/>
              </w:rPr>
              <w:t>see </w:t>
            </w:r>
            <w:r w:rsidRPr="00975BFD">
              <w:t>NOTE)</w:t>
            </w:r>
          </w:p>
        </w:tc>
        <w:tc>
          <w:tcPr>
            <w:tcW w:w="1440" w:type="dxa"/>
            <w:tcBorders>
              <w:top w:val="single" w:sz="4" w:space="0" w:color="000000"/>
              <w:left w:val="single" w:sz="4" w:space="0" w:color="000000"/>
              <w:bottom w:val="single" w:sz="4" w:space="0" w:color="000000"/>
              <w:right w:val="nil"/>
            </w:tcBorders>
          </w:tcPr>
          <w:p w14:paraId="0F7C0FD8"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5789BE0" w14:textId="77777777" w:rsidR="0039271C" w:rsidRPr="00975BFD" w:rsidRDefault="00632768">
            <w:pPr>
              <w:pStyle w:val="TAL"/>
            </w:pPr>
            <w:r w:rsidRPr="00975BFD">
              <w:t xml:space="preserve">Describe the details for the policy update. </w:t>
            </w:r>
            <w:r w:rsidRPr="00975BFD">
              <w:rPr>
                <w:rFonts w:cs="Arial"/>
              </w:rPr>
              <w:t xml:space="preserve">The policy profile is defined in </w:t>
            </w:r>
            <w:r w:rsidRPr="00975BFD">
              <w:t>Table </w:t>
            </w:r>
            <w:r w:rsidRPr="00975BFD">
              <w:rPr>
                <w:rFonts w:cs="Arial"/>
              </w:rPr>
              <w:t>9.</w:t>
            </w:r>
            <w:r w:rsidRPr="00975BFD">
              <w:rPr>
                <w:rFonts w:eastAsia="DengXian" w:cs="Arial"/>
              </w:rPr>
              <w:t>5</w:t>
            </w:r>
            <w:r w:rsidRPr="00975BFD">
              <w:t>.3.</w:t>
            </w:r>
            <w:r w:rsidRPr="00975BFD">
              <w:rPr>
                <w:rFonts w:cs="Arial"/>
              </w:rPr>
              <w:t>2</w:t>
            </w:r>
            <w:r w:rsidRPr="00975BFD">
              <w:t>-</w:t>
            </w:r>
            <w:r w:rsidRPr="00975BFD">
              <w:rPr>
                <w:rFonts w:cs="Arial"/>
              </w:rPr>
              <w:t xml:space="preserve">2. The supported </w:t>
            </w:r>
            <w:r w:rsidRPr="00975BFD">
              <w:rPr>
                <w:rFonts w:eastAsiaTheme="minorEastAsia" w:cs="Arial"/>
                <w:lang w:eastAsia="zh-CN"/>
              </w:rPr>
              <w:t>VAL server</w:t>
            </w:r>
            <w:r w:rsidRPr="00975BFD">
              <w:rPr>
                <w:rFonts w:cs="Arial"/>
              </w:rPr>
              <w:t xml:space="preserve"> policies are listed in </w:t>
            </w:r>
            <w:r w:rsidRPr="00975BFD">
              <w:t>Table </w:t>
            </w:r>
            <w:r w:rsidRPr="00975BFD">
              <w:rPr>
                <w:rFonts w:cs="Arial"/>
              </w:rPr>
              <w:t>9.</w:t>
            </w:r>
            <w:r w:rsidRPr="00975BFD">
              <w:rPr>
                <w:rFonts w:eastAsia="DengXian" w:cs="Arial"/>
              </w:rPr>
              <w:t>5</w:t>
            </w:r>
            <w:r w:rsidRPr="00975BFD">
              <w:t>.3.</w:t>
            </w:r>
            <w:r w:rsidRPr="00975BFD">
              <w:rPr>
                <w:rFonts w:cs="Arial"/>
              </w:rPr>
              <w:t>2</w:t>
            </w:r>
            <w:r w:rsidRPr="00975BFD">
              <w:t>-</w:t>
            </w:r>
            <w:r w:rsidRPr="00975BFD">
              <w:rPr>
                <w:rFonts w:cs="Arial"/>
              </w:rPr>
              <w:t xml:space="preserve">3 to </w:t>
            </w:r>
            <w:r w:rsidRPr="00975BFD">
              <w:t>Table </w:t>
            </w:r>
            <w:r w:rsidRPr="00975BFD">
              <w:rPr>
                <w:rFonts w:cs="Arial"/>
              </w:rPr>
              <w:t>9.</w:t>
            </w:r>
            <w:r w:rsidRPr="00975BFD">
              <w:rPr>
                <w:rFonts w:eastAsia="DengXian" w:cs="Arial"/>
              </w:rPr>
              <w:t>5</w:t>
            </w:r>
            <w:r w:rsidRPr="00975BFD">
              <w:t>.3.</w:t>
            </w:r>
            <w:r w:rsidRPr="00975BFD">
              <w:rPr>
                <w:rFonts w:cs="Arial"/>
              </w:rPr>
              <w:t>2</w:t>
            </w:r>
            <w:r w:rsidRPr="00975BFD">
              <w:t>-5.</w:t>
            </w:r>
          </w:p>
        </w:tc>
      </w:tr>
      <w:tr w:rsidR="0039271C" w:rsidRPr="00975BFD" w14:paraId="684E7A27" w14:textId="77777777">
        <w:trPr>
          <w:jc w:val="center"/>
        </w:trPr>
        <w:tc>
          <w:tcPr>
            <w:tcW w:w="2880" w:type="dxa"/>
            <w:tcBorders>
              <w:top w:val="single" w:sz="4" w:space="0" w:color="000000"/>
              <w:left w:val="single" w:sz="4" w:space="0" w:color="000000"/>
              <w:bottom w:val="single" w:sz="4" w:space="0" w:color="000000"/>
              <w:right w:val="nil"/>
            </w:tcBorders>
          </w:tcPr>
          <w:p w14:paraId="76542B6C" w14:textId="77777777" w:rsidR="0039271C" w:rsidRPr="00975BFD" w:rsidRDefault="00632768">
            <w:pPr>
              <w:pStyle w:val="TAL"/>
            </w:pPr>
            <w:r w:rsidRPr="00975BFD">
              <w:t>Priority (</w:t>
            </w:r>
            <w:r w:rsidRPr="00975BFD">
              <w:rPr>
                <w:rFonts w:eastAsiaTheme="minorEastAsia"/>
                <w:kern w:val="2"/>
                <w:lang w:eastAsia="zh-CN"/>
              </w:rPr>
              <w:t xml:space="preserve">see </w:t>
            </w:r>
            <w:r w:rsidRPr="00975BFD">
              <w:t>NOTE)</w:t>
            </w:r>
          </w:p>
        </w:tc>
        <w:tc>
          <w:tcPr>
            <w:tcW w:w="1440" w:type="dxa"/>
            <w:tcBorders>
              <w:top w:val="single" w:sz="4" w:space="0" w:color="000000"/>
              <w:left w:val="single" w:sz="4" w:space="0" w:color="000000"/>
              <w:bottom w:val="single" w:sz="4" w:space="0" w:color="000000"/>
              <w:right w:val="nil"/>
            </w:tcBorders>
          </w:tcPr>
          <w:p w14:paraId="1612C260"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8B7A554" w14:textId="77777777" w:rsidR="0039271C" w:rsidRPr="00975BFD" w:rsidRDefault="00632768">
            <w:pPr>
              <w:pStyle w:val="TAL"/>
            </w:pPr>
            <w:r w:rsidRPr="00975BFD">
              <w:t>Indicates the priority of the policy.</w:t>
            </w:r>
          </w:p>
        </w:tc>
      </w:tr>
      <w:tr w:rsidR="0039271C" w:rsidRPr="00975BFD" w14:paraId="4453DE21" w14:textId="77777777">
        <w:trPr>
          <w:jc w:val="center"/>
        </w:trPr>
        <w:tc>
          <w:tcPr>
            <w:tcW w:w="2880" w:type="dxa"/>
            <w:tcBorders>
              <w:top w:val="single" w:sz="4" w:space="0" w:color="000000"/>
              <w:left w:val="single" w:sz="4" w:space="0" w:color="000000"/>
              <w:bottom w:val="single" w:sz="4" w:space="0" w:color="000000"/>
              <w:right w:val="nil"/>
            </w:tcBorders>
          </w:tcPr>
          <w:p w14:paraId="25B126ED" w14:textId="77777777" w:rsidR="0039271C" w:rsidRPr="00975BFD" w:rsidRDefault="00632768">
            <w:pPr>
              <w:pStyle w:val="TAL"/>
            </w:pPr>
            <w:r w:rsidRPr="00975BFD">
              <w:t>Default policy indication (</w:t>
            </w:r>
            <w:r w:rsidRPr="00975BFD">
              <w:rPr>
                <w:rFonts w:eastAsiaTheme="minorEastAsia"/>
                <w:kern w:val="2"/>
                <w:lang w:eastAsia="zh-CN"/>
              </w:rPr>
              <w:t>see </w:t>
            </w:r>
            <w:r w:rsidRPr="00975BFD">
              <w:t>NOTE)</w:t>
            </w:r>
          </w:p>
        </w:tc>
        <w:tc>
          <w:tcPr>
            <w:tcW w:w="1440" w:type="dxa"/>
            <w:tcBorders>
              <w:top w:val="single" w:sz="4" w:space="0" w:color="000000"/>
              <w:left w:val="single" w:sz="4" w:space="0" w:color="000000"/>
              <w:bottom w:val="single" w:sz="4" w:space="0" w:color="000000"/>
              <w:right w:val="nil"/>
            </w:tcBorders>
          </w:tcPr>
          <w:p w14:paraId="182F1623"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170ED7E" w14:textId="77777777" w:rsidR="0039271C" w:rsidRPr="00975BFD" w:rsidRDefault="00632768">
            <w:pPr>
              <w:pStyle w:val="TAL"/>
            </w:pPr>
            <w:r w:rsidRPr="00975BFD">
              <w:t>Indicates the default policy for slices provisioned without any policy.</w:t>
            </w:r>
          </w:p>
        </w:tc>
      </w:tr>
      <w:tr w:rsidR="0039271C" w:rsidRPr="00975BFD" w14:paraId="46AFED4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7D6C48" w14:textId="77777777" w:rsidR="0039271C" w:rsidRPr="00975BFD" w:rsidRDefault="00632768">
            <w:pPr>
              <w:pStyle w:val="TAN"/>
            </w:pPr>
            <w:r w:rsidRPr="00975BFD">
              <w:t>NOTE:</w:t>
            </w:r>
            <w:r w:rsidRPr="00975BFD">
              <w:tab/>
              <w:t>At least one of these information elements shall be present.</w:t>
            </w:r>
          </w:p>
        </w:tc>
      </w:tr>
    </w:tbl>
    <w:p w14:paraId="23793E5B" w14:textId="77777777" w:rsidR="00DF6EE8" w:rsidRPr="00975BFD" w:rsidRDefault="00DF6EE8" w:rsidP="00DF6EE8">
      <w:bookmarkStart w:id="410" w:name="_Toc134011795"/>
    </w:p>
    <w:p w14:paraId="662DD46A" w14:textId="70A5CB68" w:rsidR="0039271C" w:rsidRPr="00975BFD" w:rsidRDefault="00632768">
      <w:pPr>
        <w:pStyle w:val="Heading4"/>
        <w:rPr>
          <w:bCs/>
        </w:rPr>
      </w:pPr>
      <w:bookmarkStart w:id="411" w:name="_Toc170686133"/>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5</w:t>
      </w:r>
      <w:r w:rsidRPr="00975BFD">
        <w:rPr>
          <w:bCs/>
        </w:rPr>
        <w:tab/>
        <w:t>VAL server policy update response</w:t>
      </w:r>
      <w:bookmarkEnd w:id="410"/>
      <w:bookmarkEnd w:id="411"/>
    </w:p>
    <w:p w14:paraId="073AE5BD" w14:textId="77777777" w:rsidR="0039271C" w:rsidRPr="00975BFD" w:rsidRDefault="00632768">
      <w:r w:rsidRPr="00975BFD">
        <w:t>Table 9.5.3.</w:t>
      </w:r>
      <w:r w:rsidRPr="00975BFD">
        <w:rPr>
          <w:rFonts w:eastAsiaTheme="minorEastAsia"/>
          <w:lang w:eastAsia="zh-CN"/>
        </w:rPr>
        <w:t>5</w:t>
      </w:r>
      <w:r w:rsidRPr="00975BFD">
        <w:t>-1 describes the information elements for the VAL server policy update response from the NSCE server to the VAL server.</w:t>
      </w:r>
    </w:p>
    <w:p w14:paraId="798C4778" w14:textId="77777777" w:rsidR="0039271C" w:rsidRPr="00975BFD" w:rsidRDefault="00632768">
      <w:pPr>
        <w:pStyle w:val="TH"/>
      </w:pPr>
      <w:r w:rsidRPr="00975BFD">
        <w:t>Table</w:t>
      </w:r>
      <w:r w:rsidRPr="00975BFD">
        <w:rPr>
          <w:rFonts w:eastAsia="SimSun"/>
        </w:rPr>
        <w:t xml:space="preserv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5</w:t>
      </w:r>
      <w:r w:rsidRPr="00975BFD">
        <w:t>-1: VAL server policy update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8D3CDB7" w14:textId="77777777">
        <w:trPr>
          <w:jc w:val="center"/>
        </w:trPr>
        <w:tc>
          <w:tcPr>
            <w:tcW w:w="2880" w:type="dxa"/>
            <w:tcBorders>
              <w:top w:val="single" w:sz="4" w:space="0" w:color="000000"/>
              <w:left w:val="single" w:sz="4" w:space="0" w:color="000000"/>
              <w:bottom w:val="single" w:sz="4" w:space="0" w:color="000000"/>
              <w:right w:val="nil"/>
            </w:tcBorders>
          </w:tcPr>
          <w:p w14:paraId="159EAF32"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03B3DA86"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25D2F37D" w14:textId="77777777" w:rsidR="0039271C" w:rsidRPr="00975BFD" w:rsidRDefault="00632768">
            <w:pPr>
              <w:pStyle w:val="TAH"/>
            </w:pPr>
            <w:r w:rsidRPr="00975BFD">
              <w:t>Description</w:t>
            </w:r>
          </w:p>
        </w:tc>
      </w:tr>
      <w:tr w:rsidR="0039271C" w:rsidRPr="00975BFD" w14:paraId="5505A95D" w14:textId="77777777">
        <w:trPr>
          <w:jc w:val="center"/>
        </w:trPr>
        <w:tc>
          <w:tcPr>
            <w:tcW w:w="2880" w:type="dxa"/>
            <w:tcBorders>
              <w:top w:val="single" w:sz="4" w:space="0" w:color="000000"/>
              <w:left w:val="single" w:sz="4" w:space="0" w:color="000000"/>
              <w:bottom w:val="single" w:sz="4" w:space="0" w:color="000000"/>
              <w:right w:val="nil"/>
            </w:tcBorders>
          </w:tcPr>
          <w:p w14:paraId="6087AE02"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502B7C5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F4DC184" w14:textId="77777777" w:rsidR="0039271C" w:rsidRPr="00975BFD" w:rsidRDefault="00632768">
            <w:pPr>
              <w:pStyle w:val="TAL"/>
            </w:pPr>
            <w:r w:rsidRPr="00975BFD">
              <w:rPr>
                <w:kern w:val="2"/>
              </w:rPr>
              <w:t xml:space="preserve">Indicates the success or failure of the </w:t>
            </w:r>
            <w:r w:rsidRPr="00975BFD">
              <w:t>VAL server policy update</w:t>
            </w:r>
            <w:r w:rsidRPr="00975BFD">
              <w:rPr>
                <w:kern w:val="2"/>
              </w:rPr>
              <w:t xml:space="preserve"> request.</w:t>
            </w:r>
          </w:p>
        </w:tc>
      </w:tr>
      <w:tr w:rsidR="0039271C" w:rsidRPr="00975BFD" w14:paraId="228BAB71" w14:textId="77777777">
        <w:trPr>
          <w:jc w:val="center"/>
        </w:trPr>
        <w:tc>
          <w:tcPr>
            <w:tcW w:w="2880" w:type="dxa"/>
            <w:tcBorders>
              <w:top w:val="single" w:sz="4" w:space="0" w:color="000000"/>
              <w:left w:val="single" w:sz="4" w:space="0" w:color="000000"/>
              <w:bottom w:val="single" w:sz="4" w:space="0" w:color="000000"/>
              <w:right w:val="nil"/>
            </w:tcBorders>
          </w:tcPr>
          <w:p w14:paraId="553F2867" w14:textId="77777777" w:rsidR="0039271C" w:rsidRPr="00975BFD" w:rsidRDefault="00632768">
            <w:pPr>
              <w:pStyle w:val="TAL"/>
            </w:pPr>
            <w:r w:rsidRPr="00975BFD">
              <w:t>&gt;Policy</w:t>
            </w:r>
            <w:r w:rsidRPr="00975BFD">
              <w:rPr>
                <w:rFonts w:cs="Arial"/>
              </w:rPr>
              <w:t xml:space="preserve"> ID</w:t>
            </w:r>
          </w:p>
        </w:tc>
        <w:tc>
          <w:tcPr>
            <w:tcW w:w="1440" w:type="dxa"/>
            <w:tcBorders>
              <w:top w:val="single" w:sz="4" w:space="0" w:color="000000"/>
              <w:left w:val="single" w:sz="4" w:space="0" w:color="000000"/>
              <w:bottom w:val="single" w:sz="4" w:space="0" w:color="000000"/>
              <w:right w:val="nil"/>
            </w:tcBorders>
          </w:tcPr>
          <w:p w14:paraId="72FDEC87" w14:textId="77777777" w:rsidR="0039271C" w:rsidRPr="00975BFD" w:rsidRDefault="00632768">
            <w:pPr>
              <w:pStyle w:val="TAC"/>
              <w:rPr>
                <w:szCs w:val="18"/>
              </w:rPr>
            </w:pPr>
            <w:r w:rsidRPr="00975BFD">
              <w:t>O</w:t>
            </w:r>
          </w:p>
          <w:p w14:paraId="1267F394" w14:textId="77777777" w:rsidR="0039271C" w:rsidRPr="00975BFD" w:rsidRDefault="00632768">
            <w:pPr>
              <w:pStyle w:val="TAC"/>
            </w:pPr>
            <w:r w:rsidRPr="00975BFD">
              <w:t>(see NOTE 1)</w:t>
            </w:r>
          </w:p>
        </w:tc>
        <w:tc>
          <w:tcPr>
            <w:tcW w:w="4320" w:type="dxa"/>
            <w:tcBorders>
              <w:top w:val="single" w:sz="4" w:space="0" w:color="000000"/>
              <w:left w:val="single" w:sz="4" w:space="0" w:color="000000"/>
              <w:bottom w:val="single" w:sz="4" w:space="0" w:color="000000"/>
              <w:right w:val="single" w:sz="4" w:space="0" w:color="000000"/>
            </w:tcBorders>
          </w:tcPr>
          <w:p w14:paraId="38F8240C" w14:textId="77777777" w:rsidR="0039271C" w:rsidRPr="00975BFD" w:rsidRDefault="00632768">
            <w:pPr>
              <w:pStyle w:val="TAL"/>
            </w:pPr>
            <w:r w:rsidRPr="00975BFD">
              <w:t>Identifies the provided policy.</w:t>
            </w:r>
          </w:p>
        </w:tc>
      </w:tr>
      <w:tr w:rsidR="0039271C" w:rsidRPr="00975BFD" w14:paraId="406D4DCD" w14:textId="77777777">
        <w:trPr>
          <w:jc w:val="center"/>
        </w:trPr>
        <w:tc>
          <w:tcPr>
            <w:tcW w:w="2880" w:type="dxa"/>
            <w:tcBorders>
              <w:top w:val="single" w:sz="4" w:space="0" w:color="000000"/>
              <w:left w:val="single" w:sz="4" w:space="0" w:color="000000"/>
              <w:bottom w:val="single" w:sz="4" w:space="0" w:color="000000"/>
              <w:right w:val="nil"/>
            </w:tcBorders>
          </w:tcPr>
          <w:p w14:paraId="633CC1AD" w14:textId="77777777" w:rsidR="0039271C" w:rsidRPr="00975BFD" w:rsidRDefault="00632768">
            <w:pPr>
              <w:pStyle w:val="TAL"/>
            </w:pPr>
            <w:r w:rsidRPr="00975BFD">
              <w:t>&gt;Updated Default policy indication</w:t>
            </w:r>
          </w:p>
        </w:tc>
        <w:tc>
          <w:tcPr>
            <w:tcW w:w="1440" w:type="dxa"/>
            <w:tcBorders>
              <w:top w:val="single" w:sz="4" w:space="0" w:color="000000"/>
              <w:left w:val="single" w:sz="4" w:space="0" w:color="000000"/>
              <w:bottom w:val="single" w:sz="4" w:space="0" w:color="000000"/>
              <w:right w:val="nil"/>
            </w:tcBorders>
          </w:tcPr>
          <w:p w14:paraId="2CDEE975" w14:textId="77777777" w:rsidR="0039271C" w:rsidRPr="00975BFD" w:rsidRDefault="00632768">
            <w:pPr>
              <w:pStyle w:val="TAC"/>
              <w:rPr>
                <w:szCs w:val="18"/>
              </w:rPr>
            </w:pPr>
            <w:r w:rsidRPr="00975BFD">
              <w:t>O</w:t>
            </w:r>
          </w:p>
          <w:p w14:paraId="7EAEFEA6" w14:textId="77777777" w:rsidR="0039271C" w:rsidRPr="00975BFD" w:rsidRDefault="00632768">
            <w:pPr>
              <w:pStyle w:val="TAC"/>
            </w:pPr>
            <w:r w:rsidRPr="00975BFD">
              <w:t>(see NOTE 2)</w:t>
            </w:r>
          </w:p>
        </w:tc>
        <w:tc>
          <w:tcPr>
            <w:tcW w:w="4320" w:type="dxa"/>
            <w:tcBorders>
              <w:top w:val="single" w:sz="4" w:space="0" w:color="000000"/>
              <w:left w:val="single" w:sz="4" w:space="0" w:color="000000"/>
              <w:bottom w:val="single" w:sz="4" w:space="0" w:color="000000"/>
              <w:right w:val="single" w:sz="4" w:space="0" w:color="000000"/>
            </w:tcBorders>
          </w:tcPr>
          <w:p w14:paraId="1A6C1BA5" w14:textId="77777777" w:rsidR="0039271C" w:rsidRPr="00975BFD" w:rsidRDefault="00632768">
            <w:pPr>
              <w:pStyle w:val="TAL"/>
            </w:pPr>
            <w:r w:rsidRPr="00975BFD">
              <w:t>Indicates the update of default policy.</w:t>
            </w:r>
          </w:p>
        </w:tc>
      </w:tr>
      <w:tr w:rsidR="0039271C" w:rsidRPr="00975BFD" w14:paraId="13421A5C" w14:textId="77777777">
        <w:trPr>
          <w:jc w:val="center"/>
        </w:trPr>
        <w:tc>
          <w:tcPr>
            <w:tcW w:w="2880" w:type="dxa"/>
            <w:tcBorders>
              <w:top w:val="single" w:sz="4" w:space="0" w:color="000000"/>
              <w:left w:val="single" w:sz="4" w:space="0" w:color="000000"/>
              <w:bottom w:val="single" w:sz="4" w:space="0" w:color="000000"/>
              <w:right w:val="nil"/>
            </w:tcBorders>
          </w:tcPr>
          <w:p w14:paraId="3C4E888A" w14:textId="77777777" w:rsidR="0039271C" w:rsidRPr="00975BFD" w:rsidRDefault="00632768">
            <w:pPr>
              <w:pStyle w:val="TAL"/>
            </w:pPr>
            <w:r w:rsidRPr="00975BFD">
              <w:t>&gt;Cause</w:t>
            </w:r>
          </w:p>
        </w:tc>
        <w:tc>
          <w:tcPr>
            <w:tcW w:w="1440" w:type="dxa"/>
            <w:tcBorders>
              <w:top w:val="single" w:sz="4" w:space="0" w:color="000000"/>
              <w:left w:val="single" w:sz="4" w:space="0" w:color="000000"/>
              <w:bottom w:val="single" w:sz="4" w:space="0" w:color="000000"/>
              <w:right w:val="nil"/>
            </w:tcBorders>
          </w:tcPr>
          <w:p w14:paraId="2BD8F285" w14:textId="77777777" w:rsidR="0039271C" w:rsidRPr="00975BFD" w:rsidRDefault="00632768">
            <w:pPr>
              <w:pStyle w:val="TAC"/>
              <w:rPr>
                <w:szCs w:val="18"/>
              </w:rPr>
            </w:pPr>
            <w:r w:rsidRPr="00975BFD">
              <w:t>O</w:t>
            </w:r>
          </w:p>
          <w:p w14:paraId="3CDCB0BB" w14:textId="77777777" w:rsidR="0039271C" w:rsidRPr="00975BFD" w:rsidRDefault="00632768">
            <w:pPr>
              <w:pStyle w:val="TAC"/>
            </w:pPr>
            <w:r w:rsidRPr="00975BFD">
              <w:t>(see NOTE 3)</w:t>
            </w:r>
          </w:p>
        </w:tc>
        <w:tc>
          <w:tcPr>
            <w:tcW w:w="4320" w:type="dxa"/>
            <w:tcBorders>
              <w:top w:val="single" w:sz="4" w:space="0" w:color="000000"/>
              <w:left w:val="single" w:sz="4" w:space="0" w:color="000000"/>
              <w:bottom w:val="single" w:sz="4" w:space="0" w:color="000000"/>
              <w:right w:val="single" w:sz="4" w:space="0" w:color="000000"/>
            </w:tcBorders>
          </w:tcPr>
          <w:p w14:paraId="7974DCA8" w14:textId="77777777" w:rsidR="0039271C" w:rsidRPr="00975BFD" w:rsidRDefault="00632768">
            <w:pPr>
              <w:pStyle w:val="TAL"/>
            </w:pPr>
            <w:r w:rsidRPr="00975BFD">
              <w:t>Indicates the cause of the failure.</w:t>
            </w:r>
          </w:p>
        </w:tc>
      </w:tr>
      <w:tr w:rsidR="0039271C" w:rsidRPr="00975BFD" w14:paraId="40F74B9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FA02AD" w14:textId="77777777" w:rsidR="0039271C" w:rsidRPr="00975BFD" w:rsidRDefault="00632768">
            <w:pPr>
              <w:pStyle w:val="TAN"/>
              <w:rPr>
                <w:szCs w:val="18"/>
              </w:rPr>
            </w:pPr>
            <w:r w:rsidRPr="00975BFD">
              <w:t>NOTE 1:</w:t>
            </w:r>
            <w:r w:rsidRPr="00975BFD">
              <w:tab/>
              <w:t>Shall be present if the result is success and shall not be present otherwise.</w:t>
            </w:r>
          </w:p>
          <w:p w14:paraId="37459D16" w14:textId="77777777" w:rsidR="0039271C" w:rsidRPr="00975BFD" w:rsidRDefault="00632768">
            <w:pPr>
              <w:pStyle w:val="TAN"/>
            </w:pPr>
            <w:r w:rsidRPr="00975BFD">
              <w:t>NOTE 2:</w:t>
            </w:r>
            <w:r w:rsidRPr="00975BFD">
              <w:tab/>
              <w:t>May only be present if the result is success.</w:t>
            </w:r>
          </w:p>
          <w:p w14:paraId="04A82099" w14:textId="77777777" w:rsidR="0039271C" w:rsidRPr="00975BFD" w:rsidRDefault="00632768">
            <w:pPr>
              <w:pStyle w:val="TAL"/>
            </w:pPr>
            <w:r w:rsidRPr="00975BFD">
              <w:t>NOTE 3:</w:t>
            </w:r>
            <w:r w:rsidRPr="00975BFD">
              <w:tab/>
              <w:t>May only be present if the result is failure.</w:t>
            </w:r>
          </w:p>
        </w:tc>
      </w:tr>
    </w:tbl>
    <w:p w14:paraId="6A1CFBE2" w14:textId="77777777" w:rsidR="0039271C" w:rsidRPr="00975BFD" w:rsidRDefault="0039271C">
      <w:pPr>
        <w:rPr>
          <w:rFonts w:eastAsiaTheme="minorEastAsia"/>
          <w:lang w:eastAsia="zh-CN"/>
        </w:rPr>
      </w:pPr>
    </w:p>
    <w:p w14:paraId="74F8073B" w14:textId="77777777" w:rsidR="0039271C" w:rsidRPr="00975BFD" w:rsidRDefault="00632768">
      <w:pPr>
        <w:pStyle w:val="Heading4"/>
        <w:rPr>
          <w:bCs/>
        </w:rPr>
      </w:pPr>
      <w:bookmarkStart w:id="412" w:name="_Toc134011796"/>
      <w:bookmarkStart w:id="413" w:name="_Toc170686134"/>
      <w:r w:rsidRPr="00975BFD">
        <w:rPr>
          <w:rFonts w:cs="Arial"/>
          <w:bCs/>
        </w:rPr>
        <w:t>9.</w:t>
      </w:r>
      <w:r w:rsidRPr="00975BFD">
        <w:rPr>
          <w:rFonts w:eastAsia="SimSun" w:cs="Arial"/>
          <w:bCs/>
        </w:rPr>
        <w:t>5</w:t>
      </w:r>
      <w:r w:rsidRPr="00975BFD">
        <w:rPr>
          <w:bCs/>
        </w:rPr>
        <w:t>.3.</w:t>
      </w:r>
      <w:r w:rsidRPr="00975BFD">
        <w:rPr>
          <w:rFonts w:eastAsiaTheme="minorEastAsia"/>
          <w:bCs/>
          <w:lang w:eastAsia="zh-CN"/>
        </w:rPr>
        <w:t>6</w:t>
      </w:r>
      <w:r w:rsidRPr="00975BFD">
        <w:rPr>
          <w:bCs/>
        </w:rPr>
        <w:tab/>
      </w:r>
      <w:r w:rsidRPr="00975BFD">
        <w:rPr>
          <w:rFonts w:cs="Arial"/>
          <w:bCs/>
        </w:rPr>
        <w:t xml:space="preserve">VAL server policy </w:t>
      </w:r>
      <w:r w:rsidRPr="00975BFD">
        <w:rPr>
          <w:bCs/>
        </w:rPr>
        <w:t>delete request</w:t>
      </w:r>
      <w:bookmarkEnd w:id="412"/>
      <w:bookmarkEnd w:id="413"/>
    </w:p>
    <w:p w14:paraId="6A3A657B" w14:textId="77777777" w:rsidR="0039271C" w:rsidRPr="00975BFD" w:rsidRDefault="00632768">
      <w:r w:rsidRPr="00975BFD">
        <w:t>Table 9.5.3.</w:t>
      </w:r>
      <w:r w:rsidRPr="00975BFD">
        <w:rPr>
          <w:rFonts w:eastAsiaTheme="minorEastAsia"/>
          <w:lang w:eastAsia="zh-CN"/>
        </w:rPr>
        <w:t>6</w:t>
      </w:r>
      <w:r w:rsidRPr="00975BFD">
        <w:t>-1 describes the information elements for the VAL server policy delete request from the VAL server to the NSCE server.</w:t>
      </w:r>
    </w:p>
    <w:p w14:paraId="5D54140C" w14:textId="77777777" w:rsidR="0039271C" w:rsidRPr="00975BFD" w:rsidRDefault="00632768">
      <w:pPr>
        <w:pStyle w:val="TH"/>
      </w:pPr>
      <w:r w:rsidRPr="00975BFD">
        <w:t xml:space="preserve">Table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6</w:t>
      </w:r>
      <w:r w:rsidRPr="00975BFD">
        <w:t xml:space="preserve">-1: </w:t>
      </w:r>
      <w:r w:rsidRPr="00975BFD">
        <w:rPr>
          <w:rFonts w:cs="Arial"/>
        </w:rPr>
        <w:t xml:space="preserve">VAL server policy </w:t>
      </w:r>
      <w:r w:rsidRPr="00975BFD">
        <w:t>delete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9749F97" w14:textId="77777777">
        <w:trPr>
          <w:jc w:val="center"/>
        </w:trPr>
        <w:tc>
          <w:tcPr>
            <w:tcW w:w="2880" w:type="dxa"/>
            <w:tcBorders>
              <w:top w:val="single" w:sz="4" w:space="0" w:color="000000"/>
              <w:left w:val="single" w:sz="4" w:space="0" w:color="000000"/>
              <w:bottom w:val="single" w:sz="4" w:space="0" w:color="000000"/>
              <w:right w:val="nil"/>
            </w:tcBorders>
          </w:tcPr>
          <w:p w14:paraId="7D91ED9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253D261"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4BAB312" w14:textId="77777777" w:rsidR="0039271C" w:rsidRPr="00975BFD" w:rsidRDefault="00632768">
            <w:pPr>
              <w:pStyle w:val="TAH"/>
            </w:pPr>
            <w:r w:rsidRPr="00975BFD">
              <w:t>Description</w:t>
            </w:r>
          </w:p>
        </w:tc>
      </w:tr>
      <w:tr w:rsidR="0039271C" w:rsidRPr="00975BFD" w14:paraId="6CD5C908" w14:textId="77777777">
        <w:trPr>
          <w:jc w:val="center"/>
        </w:trPr>
        <w:tc>
          <w:tcPr>
            <w:tcW w:w="2880" w:type="dxa"/>
            <w:tcBorders>
              <w:top w:val="single" w:sz="4" w:space="0" w:color="000000"/>
              <w:left w:val="single" w:sz="4" w:space="0" w:color="000000"/>
              <w:bottom w:val="single" w:sz="4" w:space="0" w:color="000000"/>
              <w:right w:val="nil"/>
            </w:tcBorders>
          </w:tcPr>
          <w:p w14:paraId="1A1B4CD5" w14:textId="77777777" w:rsidR="0039271C" w:rsidRPr="00975BFD" w:rsidRDefault="00632768">
            <w:pPr>
              <w:pStyle w:val="TAL"/>
            </w:pPr>
            <w:r w:rsidRPr="00975BFD">
              <w:t>Policy ID</w:t>
            </w:r>
          </w:p>
        </w:tc>
        <w:tc>
          <w:tcPr>
            <w:tcW w:w="1440" w:type="dxa"/>
            <w:tcBorders>
              <w:top w:val="single" w:sz="4" w:space="0" w:color="000000"/>
              <w:left w:val="single" w:sz="4" w:space="0" w:color="000000"/>
              <w:bottom w:val="single" w:sz="4" w:space="0" w:color="000000"/>
              <w:right w:val="nil"/>
            </w:tcBorders>
          </w:tcPr>
          <w:p w14:paraId="245F4D37"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721F58B" w14:textId="77777777" w:rsidR="0039271C" w:rsidRPr="00975BFD" w:rsidRDefault="00632768">
            <w:pPr>
              <w:pStyle w:val="TAL"/>
            </w:pPr>
            <w:r w:rsidRPr="00975BFD">
              <w:t>Identifies the provided policy for delete.</w:t>
            </w:r>
          </w:p>
        </w:tc>
      </w:tr>
      <w:tr w:rsidR="0039271C" w:rsidRPr="00975BFD" w14:paraId="7073A7C5" w14:textId="77777777">
        <w:trPr>
          <w:jc w:val="center"/>
        </w:trPr>
        <w:tc>
          <w:tcPr>
            <w:tcW w:w="2880" w:type="dxa"/>
            <w:tcBorders>
              <w:top w:val="single" w:sz="4" w:space="0" w:color="000000"/>
              <w:left w:val="single" w:sz="4" w:space="0" w:color="000000"/>
              <w:bottom w:val="single" w:sz="4" w:space="0" w:color="000000"/>
              <w:right w:val="nil"/>
            </w:tcBorders>
          </w:tcPr>
          <w:p w14:paraId="608E3BB4" w14:textId="77777777" w:rsidR="0039271C" w:rsidRPr="00975BFD" w:rsidRDefault="00632768">
            <w:pPr>
              <w:pStyle w:val="TAL"/>
            </w:pPr>
            <w:r w:rsidRPr="00975BFD">
              <w:t>Update Default policy indication</w:t>
            </w:r>
          </w:p>
        </w:tc>
        <w:tc>
          <w:tcPr>
            <w:tcW w:w="1440" w:type="dxa"/>
            <w:tcBorders>
              <w:top w:val="single" w:sz="4" w:space="0" w:color="000000"/>
              <w:left w:val="single" w:sz="4" w:space="0" w:color="000000"/>
              <w:bottom w:val="single" w:sz="4" w:space="0" w:color="000000"/>
              <w:right w:val="nil"/>
            </w:tcBorders>
          </w:tcPr>
          <w:p w14:paraId="4B9555B6"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B06017B" w14:textId="77777777" w:rsidR="0039271C" w:rsidRPr="00975BFD" w:rsidRDefault="00632768">
            <w:pPr>
              <w:pStyle w:val="TAL"/>
            </w:pPr>
            <w:r w:rsidRPr="00975BFD">
              <w:t>Indicates the update of default policy.</w:t>
            </w:r>
          </w:p>
        </w:tc>
      </w:tr>
      <w:tr w:rsidR="0039271C" w:rsidRPr="00975BFD" w14:paraId="40F0982B" w14:textId="77777777">
        <w:trPr>
          <w:jc w:val="center"/>
        </w:trPr>
        <w:tc>
          <w:tcPr>
            <w:tcW w:w="2880" w:type="dxa"/>
            <w:tcBorders>
              <w:top w:val="single" w:sz="4" w:space="0" w:color="000000"/>
              <w:left w:val="single" w:sz="4" w:space="0" w:color="000000"/>
              <w:bottom w:val="single" w:sz="4" w:space="0" w:color="000000"/>
              <w:right w:val="nil"/>
            </w:tcBorders>
          </w:tcPr>
          <w:p w14:paraId="1FF81379" w14:textId="77777777" w:rsidR="0039271C" w:rsidRPr="00975BFD" w:rsidRDefault="00632768">
            <w:pPr>
              <w:pStyle w:val="TAL"/>
            </w:pPr>
            <w:r w:rsidRPr="00975BFD">
              <w:t>&gt;Policy ID</w:t>
            </w:r>
          </w:p>
        </w:tc>
        <w:tc>
          <w:tcPr>
            <w:tcW w:w="1440" w:type="dxa"/>
            <w:tcBorders>
              <w:top w:val="single" w:sz="4" w:space="0" w:color="000000"/>
              <w:left w:val="single" w:sz="4" w:space="0" w:color="000000"/>
              <w:bottom w:val="single" w:sz="4" w:space="0" w:color="000000"/>
              <w:right w:val="nil"/>
            </w:tcBorders>
          </w:tcPr>
          <w:p w14:paraId="0B0FD9CF"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A238D4C" w14:textId="77777777" w:rsidR="0039271C" w:rsidRPr="00975BFD" w:rsidRDefault="00632768">
            <w:pPr>
              <w:pStyle w:val="TAL"/>
            </w:pPr>
            <w:r w:rsidRPr="00975BFD">
              <w:t>Identifies the provided policy.</w:t>
            </w:r>
          </w:p>
        </w:tc>
      </w:tr>
    </w:tbl>
    <w:p w14:paraId="0872519B" w14:textId="77777777" w:rsidR="00DF6EE8" w:rsidRPr="00975BFD" w:rsidRDefault="00DF6EE8" w:rsidP="00DF6EE8">
      <w:bookmarkStart w:id="414" w:name="_Toc134011797"/>
    </w:p>
    <w:p w14:paraId="690A7153" w14:textId="2F5FC76C" w:rsidR="0039271C" w:rsidRPr="00975BFD" w:rsidRDefault="00632768">
      <w:pPr>
        <w:pStyle w:val="Heading4"/>
        <w:rPr>
          <w:bCs/>
        </w:rPr>
      </w:pPr>
      <w:bookmarkStart w:id="415" w:name="_Toc170686135"/>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7</w:t>
      </w:r>
      <w:r w:rsidRPr="00975BFD">
        <w:rPr>
          <w:bCs/>
        </w:rPr>
        <w:tab/>
        <w:t>VAL server policy delete response</w:t>
      </w:r>
      <w:bookmarkEnd w:id="414"/>
      <w:bookmarkEnd w:id="415"/>
    </w:p>
    <w:p w14:paraId="50AA76D6" w14:textId="77777777" w:rsidR="0039271C" w:rsidRPr="00975BFD" w:rsidRDefault="00632768">
      <w:r w:rsidRPr="00975BFD">
        <w:t>Table 9.5.3.</w:t>
      </w:r>
      <w:r w:rsidRPr="00975BFD">
        <w:rPr>
          <w:rFonts w:eastAsiaTheme="minorEastAsia"/>
          <w:lang w:eastAsia="zh-CN"/>
        </w:rPr>
        <w:t>7</w:t>
      </w:r>
      <w:r w:rsidRPr="00975BFD">
        <w:t>-1 describes the information elements for the VAL server policy delete response from the NSCE server to the VAL server.</w:t>
      </w:r>
    </w:p>
    <w:p w14:paraId="369DC8FC" w14:textId="77777777" w:rsidR="0039271C" w:rsidRPr="00975BFD" w:rsidRDefault="00632768">
      <w:pPr>
        <w:pStyle w:val="TH"/>
      </w:pPr>
      <w:r w:rsidRPr="00975BFD">
        <w:t>Table</w:t>
      </w:r>
      <w:r w:rsidRPr="00975BFD">
        <w:rPr>
          <w:rFonts w:eastAsia="SimSun"/>
        </w:rPr>
        <w:t xml:space="preserv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7</w:t>
      </w:r>
      <w:r w:rsidRPr="00975BFD">
        <w:t>-1: VAL server policy delete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35A1963" w14:textId="77777777">
        <w:trPr>
          <w:jc w:val="center"/>
        </w:trPr>
        <w:tc>
          <w:tcPr>
            <w:tcW w:w="2880" w:type="dxa"/>
            <w:tcBorders>
              <w:top w:val="single" w:sz="4" w:space="0" w:color="000000"/>
              <w:left w:val="single" w:sz="4" w:space="0" w:color="000000"/>
              <w:bottom w:val="single" w:sz="4" w:space="0" w:color="000000"/>
              <w:right w:val="nil"/>
            </w:tcBorders>
          </w:tcPr>
          <w:p w14:paraId="5E342BD5"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128284BD"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42B11E4" w14:textId="77777777" w:rsidR="0039271C" w:rsidRPr="00975BFD" w:rsidRDefault="00632768">
            <w:pPr>
              <w:pStyle w:val="TAH"/>
            </w:pPr>
            <w:r w:rsidRPr="00975BFD">
              <w:t>Description</w:t>
            </w:r>
          </w:p>
        </w:tc>
      </w:tr>
      <w:tr w:rsidR="0039271C" w:rsidRPr="00975BFD" w14:paraId="22CEE888" w14:textId="77777777">
        <w:trPr>
          <w:jc w:val="center"/>
        </w:trPr>
        <w:tc>
          <w:tcPr>
            <w:tcW w:w="2880" w:type="dxa"/>
            <w:tcBorders>
              <w:top w:val="single" w:sz="4" w:space="0" w:color="000000"/>
              <w:left w:val="single" w:sz="4" w:space="0" w:color="000000"/>
              <w:bottom w:val="single" w:sz="4" w:space="0" w:color="000000"/>
              <w:right w:val="nil"/>
            </w:tcBorders>
          </w:tcPr>
          <w:p w14:paraId="628CE8B1"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52C7C6B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51F09FC" w14:textId="77777777" w:rsidR="0039271C" w:rsidRPr="00975BFD" w:rsidRDefault="00632768">
            <w:pPr>
              <w:pStyle w:val="TAL"/>
            </w:pPr>
            <w:r w:rsidRPr="00975BFD">
              <w:rPr>
                <w:kern w:val="2"/>
              </w:rPr>
              <w:t xml:space="preserve">Indicates the success or failure of the </w:t>
            </w:r>
            <w:r w:rsidRPr="00975BFD">
              <w:t>VAL server policy delete</w:t>
            </w:r>
            <w:r w:rsidRPr="00975BFD">
              <w:rPr>
                <w:kern w:val="2"/>
              </w:rPr>
              <w:t xml:space="preserve"> request.</w:t>
            </w:r>
          </w:p>
        </w:tc>
      </w:tr>
      <w:tr w:rsidR="0039271C" w:rsidRPr="00975BFD" w14:paraId="26761707" w14:textId="77777777">
        <w:trPr>
          <w:jc w:val="center"/>
        </w:trPr>
        <w:tc>
          <w:tcPr>
            <w:tcW w:w="2880" w:type="dxa"/>
            <w:tcBorders>
              <w:top w:val="single" w:sz="4" w:space="0" w:color="000000"/>
              <w:left w:val="single" w:sz="4" w:space="0" w:color="000000"/>
              <w:bottom w:val="single" w:sz="4" w:space="0" w:color="000000"/>
              <w:right w:val="nil"/>
            </w:tcBorders>
          </w:tcPr>
          <w:p w14:paraId="76BB7707" w14:textId="77777777" w:rsidR="0039271C" w:rsidRPr="00975BFD" w:rsidRDefault="00632768">
            <w:pPr>
              <w:pStyle w:val="TAL"/>
            </w:pPr>
            <w:r w:rsidRPr="00975BFD">
              <w:t>&gt;Updated default policy</w:t>
            </w:r>
          </w:p>
        </w:tc>
        <w:tc>
          <w:tcPr>
            <w:tcW w:w="1440" w:type="dxa"/>
            <w:tcBorders>
              <w:top w:val="single" w:sz="4" w:space="0" w:color="000000"/>
              <w:left w:val="single" w:sz="4" w:space="0" w:color="000000"/>
              <w:bottom w:val="single" w:sz="4" w:space="0" w:color="000000"/>
              <w:right w:val="nil"/>
            </w:tcBorders>
          </w:tcPr>
          <w:p w14:paraId="10D24EA4" w14:textId="77777777" w:rsidR="0039271C" w:rsidRPr="00975BFD" w:rsidRDefault="00632768">
            <w:pPr>
              <w:pStyle w:val="TAC"/>
              <w:rPr>
                <w:szCs w:val="18"/>
              </w:rPr>
            </w:pPr>
            <w:r w:rsidRPr="00975BFD">
              <w:t>O</w:t>
            </w:r>
          </w:p>
          <w:p w14:paraId="6F1FB03C" w14:textId="77777777" w:rsidR="0039271C" w:rsidRPr="00975BFD" w:rsidRDefault="00632768">
            <w:pPr>
              <w:pStyle w:val="TAC"/>
            </w:pPr>
            <w:r w:rsidRPr="00975BFD">
              <w:t>(see NOTE 1)</w:t>
            </w:r>
          </w:p>
        </w:tc>
        <w:tc>
          <w:tcPr>
            <w:tcW w:w="4320" w:type="dxa"/>
            <w:tcBorders>
              <w:top w:val="single" w:sz="4" w:space="0" w:color="000000"/>
              <w:left w:val="single" w:sz="4" w:space="0" w:color="000000"/>
              <w:bottom w:val="single" w:sz="4" w:space="0" w:color="000000"/>
              <w:right w:val="single" w:sz="4" w:space="0" w:color="000000"/>
            </w:tcBorders>
          </w:tcPr>
          <w:p w14:paraId="2DB8D2A7" w14:textId="77777777" w:rsidR="0039271C" w:rsidRPr="00975BFD" w:rsidRDefault="00632768">
            <w:pPr>
              <w:pStyle w:val="TAL"/>
            </w:pPr>
            <w:r w:rsidRPr="00975BFD">
              <w:t>Policies with updated priority values.</w:t>
            </w:r>
          </w:p>
        </w:tc>
      </w:tr>
      <w:tr w:rsidR="0039271C" w:rsidRPr="00975BFD" w14:paraId="17CC94E5" w14:textId="77777777">
        <w:trPr>
          <w:jc w:val="center"/>
        </w:trPr>
        <w:tc>
          <w:tcPr>
            <w:tcW w:w="2880" w:type="dxa"/>
            <w:tcBorders>
              <w:top w:val="single" w:sz="4" w:space="0" w:color="000000"/>
              <w:left w:val="single" w:sz="4" w:space="0" w:color="000000"/>
              <w:bottom w:val="single" w:sz="4" w:space="0" w:color="000000"/>
              <w:right w:val="nil"/>
            </w:tcBorders>
          </w:tcPr>
          <w:p w14:paraId="1B5E3087" w14:textId="77777777" w:rsidR="0039271C" w:rsidRPr="00975BFD" w:rsidRDefault="00632768">
            <w:pPr>
              <w:pStyle w:val="TAL"/>
            </w:pPr>
            <w:r w:rsidRPr="00975BFD">
              <w:t>&gt;&gt;Policy</w:t>
            </w:r>
            <w:r w:rsidRPr="00975BFD">
              <w:rPr>
                <w:rFonts w:cs="Arial"/>
              </w:rPr>
              <w:t xml:space="preserve"> ID</w:t>
            </w:r>
          </w:p>
        </w:tc>
        <w:tc>
          <w:tcPr>
            <w:tcW w:w="1440" w:type="dxa"/>
            <w:tcBorders>
              <w:top w:val="single" w:sz="4" w:space="0" w:color="000000"/>
              <w:left w:val="single" w:sz="4" w:space="0" w:color="000000"/>
              <w:bottom w:val="single" w:sz="4" w:space="0" w:color="000000"/>
              <w:right w:val="nil"/>
            </w:tcBorders>
          </w:tcPr>
          <w:p w14:paraId="07785B6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F562B6C" w14:textId="77777777" w:rsidR="0039271C" w:rsidRPr="00975BFD" w:rsidRDefault="00632768">
            <w:pPr>
              <w:pStyle w:val="TAL"/>
            </w:pPr>
            <w:r w:rsidRPr="00975BFD">
              <w:t>Identifies the provided policy.</w:t>
            </w:r>
          </w:p>
        </w:tc>
      </w:tr>
      <w:tr w:rsidR="0039271C" w:rsidRPr="00975BFD" w14:paraId="1911CCC0" w14:textId="77777777">
        <w:trPr>
          <w:jc w:val="center"/>
        </w:trPr>
        <w:tc>
          <w:tcPr>
            <w:tcW w:w="2880" w:type="dxa"/>
            <w:tcBorders>
              <w:top w:val="single" w:sz="4" w:space="0" w:color="000000"/>
              <w:left w:val="single" w:sz="4" w:space="0" w:color="000000"/>
              <w:bottom w:val="single" w:sz="4" w:space="0" w:color="000000"/>
              <w:right w:val="nil"/>
            </w:tcBorders>
          </w:tcPr>
          <w:p w14:paraId="1E78D3AF" w14:textId="77777777" w:rsidR="0039271C" w:rsidRPr="00975BFD" w:rsidRDefault="00632768">
            <w:pPr>
              <w:pStyle w:val="TAL"/>
            </w:pPr>
            <w:r w:rsidRPr="00975BFD">
              <w:t>&gt;&gt;Priority</w:t>
            </w:r>
          </w:p>
        </w:tc>
        <w:tc>
          <w:tcPr>
            <w:tcW w:w="1440" w:type="dxa"/>
            <w:tcBorders>
              <w:top w:val="single" w:sz="4" w:space="0" w:color="000000"/>
              <w:left w:val="single" w:sz="4" w:space="0" w:color="000000"/>
              <w:bottom w:val="single" w:sz="4" w:space="0" w:color="000000"/>
              <w:right w:val="nil"/>
            </w:tcBorders>
          </w:tcPr>
          <w:p w14:paraId="1C5DA6C9"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FD42810" w14:textId="77777777" w:rsidR="0039271C" w:rsidRPr="00975BFD" w:rsidRDefault="00632768">
            <w:pPr>
              <w:pStyle w:val="TAL"/>
            </w:pPr>
            <w:r w:rsidRPr="00975BFD">
              <w:t>Indicates the updated priority values.</w:t>
            </w:r>
          </w:p>
        </w:tc>
      </w:tr>
      <w:tr w:rsidR="0039271C" w:rsidRPr="00975BFD" w14:paraId="771C3452" w14:textId="77777777">
        <w:trPr>
          <w:jc w:val="center"/>
        </w:trPr>
        <w:tc>
          <w:tcPr>
            <w:tcW w:w="2880" w:type="dxa"/>
            <w:tcBorders>
              <w:top w:val="single" w:sz="4" w:space="0" w:color="000000"/>
              <w:left w:val="single" w:sz="4" w:space="0" w:color="000000"/>
              <w:bottom w:val="single" w:sz="4" w:space="0" w:color="000000"/>
              <w:right w:val="nil"/>
            </w:tcBorders>
          </w:tcPr>
          <w:p w14:paraId="5AE89A8B" w14:textId="77777777" w:rsidR="0039271C" w:rsidRPr="00975BFD" w:rsidRDefault="00632768">
            <w:pPr>
              <w:pStyle w:val="TAL"/>
            </w:pPr>
            <w:r w:rsidRPr="00975BFD">
              <w:t>&gt;Cause</w:t>
            </w:r>
          </w:p>
        </w:tc>
        <w:tc>
          <w:tcPr>
            <w:tcW w:w="1440" w:type="dxa"/>
            <w:tcBorders>
              <w:top w:val="single" w:sz="4" w:space="0" w:color="000000"/>
              <w:left w:val="single" w:sz="4" w:space="0" w:color="000000"/>
              <w:bottom w:val="single" w:sz="4" w:space="0" w:color="000000"/>
              <w:right w:val="nil"/>
            </w:tcBorders>
          </w:tcPr>
          <w:p w14:paraId="287DBA90" w14:textId="77777777" w:rsidR="0039271C" w:rsidRPr="00975BFD" w:rsidRDefault="00632768">
            <w:pPr>
              <w:pStyle w:val="TAC"/>
              <w:rPr>
                <w:szCs w:val="18"/>
              </w:rPr>
            </w:pPr>
            <w:r w:rsidRPr="00975BFD">
              <w:t>O</w:t>
            </w:r>
          </w:p>
          <w:p w14:paraId="7A6AE7A6" w14:textId="77777777" w:rsidR="0039271C" w:rsidRPr="00975BFD" w:rsidRDefault="00632768">
            <w:pPr>
              <w:pStyle w:val="TAC"/>
            </w:pPr>
            <w:r w:rsidRPr="00975BFD">
              <w:t>(see NOTE 2)</w:t>
            </w:r>
          </w:p>
        </w:tc>
        <w:tc>
          <w:tcPr>
            <w:tcW w:w="4320" w:type="dxa"/>
            <w:tcBorders>
              <w:top w:val="single" w:sz="4" w:space="0" w:color="000000"/>
              <w:left w:val="single" w:sz="4" w:space="0" w:color="000000"/>
              <w:bottom w:val="single" w:sz="4" w:space="0" w:color="000000"/>
              <w:right w:val="single" w:sz="4" w:space="0" w:color="000000"/>
            </w:tcBorders>
          </w:tcPr>
          <w:p w14:paraId="7245B420" w14:textId="77777777" w:rsidR="0039271C" w:rsidRPr="00975BFD" w:rsidRDefault="00632768">
            <w:pPr>
              <w:pStyle w:val="TAL"/>
            </w:pPr>
            <w:r w:rsidRPr="00975BFD">
              <w:t>Indicates the cause of the failure.</w:t>
            </w:r>
          </w:p>
        </w:tc>
      </w:tr>
      <w:tr w:rsidR="0039271C" w:rsidRPr="00975BFD" w14:paraId="3EFFE0A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102202" w14:textId="77777777" w:rsidR="0039271C" w:rsidRPr="00975BFD" w:rsidRDefault="00632768">
            <w:pPr>
              <w:pStyle w:val="TAN"/>
              <w:rPr>
                <w:szCs w:val="18"/>
              </w:rPr>
            </w:pPr>
            <w:r w:rsidRPr="00975BFD">
              <w:t>NOTE 1:</w:t>
            </w:r>
            <w:r w:rsidRPr="00975BFD">
              <w:tab/>
              <w:t>May only be present if the result is success.</w:t>
            </w:r>
          </w:p>
          <w:p w14:paraId="55F54FB6" w14:textId="77777777" w:rsidR="0039271C" w:rsidRPr="00975BFD" w:rsidRDefault="00632768">
            <w:pPr>
              <w:pStyle w:val="TAL"/>
            </w:pPr>
            <w:r w:rsidRPr="00975BFD">
              <w:t>NOTE 2:</w:t>
            </w:r>
            <w:r w:rsidRPr="00975BFD">
              <w:tab/>
              <w:t>May only be present if the result is failure.</w:t>
            </w:r>
          </w:p>
        </w:tc>
      </w:tr>
    </w:tbl>
    <w:p w14:paraId="6E8573A3" w14:textId="77777777" w:rsidR="00DF6EE8" w:rsidRPr="00975BFD" w:rsidRDefault="00DF6EE8" w:rsidP="00DF6EE8">
      <w:bookmarkStart w:id="416" w:name="_Toc134011798"/>
    </w:p>
    <w:p w14:paraId="795ADB02" w14:textId="425FC13F" w:rsidR="0039271C" w:rsidRPr="00975BFD" w:rsidRDefault="00632768">
      <w:pPr>
        <w:pStyle w:val="Heading4"/>
        <w:rPr>
          <w:bCs/>
        </w:rPr>
      </w:pPr>
      <w:bookmarkStart w:id="417" w:name="_Toc170686136"/>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8</w:t>
      </w:r>
      <w:r w:rsidRPr="00975BFD">
        <w:rPr>
          <w:bCs/>
        </w:rPr>
        <w:tab/>
        <w:t xml:space="preserve">VAL server policy usage reporting data subscribe </w:t>
      </w:r>
      <w:r w:rsidRPr="00975BFD">
        <w:rPr>
          <w:rFonts w:cs="Arial"/>
          <w:bCs/>
        </w:rPr>
        <w:t>request</w:t>
      </w:r>
      <w:bookmarkEnd w:id="416"/>
      <w:bookmarkEnd w:id="417"/>
    </w:p>
    <w:p w14:paraId="2D90C23B" w14:textId="77777777" w:rsidR="0039271C" w:rsidRPr="00975BFD" w:rsidRDefault="00632768">
      <w:r w:rsidRPr="00975BFD">
        <w:t>Table 9.5.3.</w:t>
      </w:r>
      <w:r w:rsidRPr="00975BFD">
        <w:rPr>
          <w:rFonts w:eastAsiaTheme="minorEastAsia"/>
          <w:lang w:eastAsia="zh-CN"/>
        </w:rPr>
        <w:t>8</w:t>
      </w:r>
      <w:r w:rsidRPr="00975BFD">
        <w:t>-1 describes information elements for the VAL server policy usage reporting data subscribe request from the VAL server to the NSCE server.</w:t>
      </w:r>
    </w:p>
    <w:p w14:paraId="2578177E" w14:textId="77777777" w:rsidR="0039271C" w:rsidRPr="00975BFD" w:rsidRDefault="00632768">
      <w:pPr>
        <w:pStyle w:val="TH"/>
      </w:pPr>
      <w:r w:rsidRPr="00975BFD">
        <w:t xml:space="preserve">Table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8</w:t>
      </w:r>
      <w:r w:rsidRPr="00975BFD">
        <w:t xml:space="preserve">-1: VAL server policy usage reporting data subscribe </w:t>
      </w:r>
      <w:r w:rsidRPr="00975BFD">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6BAB36E" w14:textId="77777777">
        <w:trPr>
          <w:jc w:val="center"/>
        </w:trPr>
        <w:tc>
          <w:tcPr>
            <w:tcW w:w="2880" w:type="dxa"/>
            <w:tcBorders>
              <w:top w:val="single" w:sz="4" w:space="0" w:color="000000"/>
              <w:left w:val="single" w:sz="4" w:space="0" w:color="000000"/>
              <w:bottom w:val="single" w:sz="4" w:space="0" w:color="000000"/>
              <w:right w:val="nil"/>
            </w:tcBorders>
          </w:tcPr>
          <w:p w14:paraId="0B2A103F"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7BE01B3"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F540E6F" w14:textId="77777777" w:rsidR="0039271C" w:rsidRPr="00975BFD" w:rsidRDefault="00632768">
            <w:pPr>
              <w:pStyle w:val="TAH"/>
            </w:pPr>
            <w:r w:rsidRPr="00975BFD">
              <w:t>Description</w:t>
            </w:r>
          </w:p>
        </w:tc>
      </w:tr>
      <w:tr w:rsidR="0039271C" w:rsidRPr="00975BFD" w14:paraId="4BF66106" w14:textId="77777777">
        <w:trPr>
          <w:jc w:val="center"/>
        </w:trPr>
        <w:tc>
          <w:tcPr>
            <w:tcW w:w="2880" w:type="dxa"/>
            <w:tcBorders>
              <w:top w:val="single" w:sz="4" w:space="0" w:color="000000"/>
              <w:left w:val="single" w:sz="4" w:space="0" w:color="000000"/>
              <w:bottom w:val="single" w:sz="4" w:space="0" w:color="000000"/>
              <w:right w:val="nil"/>
            </w:tcBorders>
          </w:tcPr>
          <w:p w14:paraId="53826D95"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4DB2D92D"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1426A56" w14:textId="77777777" w:rsidR="0039271C" w:rsidRPr="00975BFD" w:rsidRDefault="00632768">
            <w:pPr>
              <w:pStyle w:val="TAL"/>
            </w:pPr>
            <w:r w:rsidRPr="00975BFD">
              <w:t xml:space="preserve">Unique identifier of the requestor (i.e. </w:t>
            </w:r>
            <w:r w:rsidRPr="00975BFD">
              <w:rPr>
                <w:rFonts w:cs="Arial"/>
              </w:rPr>
              <w:t xml:space="preserve">VAL server </w:t>
            </w:r>
            <w:r w:rsidRPr="00975BFD">
              <w:t>ID).</w:t>
            </w:r>
          </w:p>
        </w:tc>
      </w:tr>
      <w:tr w:rsidR="0039271C" w:rsidRPr="00975BFD" w14:paraId="577C5BFF" w14:textId="77777777">
        <w:trPr>
          <w:jc w:val="center"/>
        </w:trPr>
        <w:tc>
          <w:tcPr>
            <w:tcW w:w="2880" w:type="dxa"/>
            <w:tcBorders>
              <w:top w:val="single" w:sz="4" w:space="0" w:color="000000"/>
              <w:left w:val="single" w:sz="4" w:space="0" w:color="000000"/>
              <w:bottom w:val="single" w:sz="4" w:space="0" w:color="000000"/>
              <w:right w:val="nil"/>
            </w:tcBorders>
          </w:tcPr>
          <w:p w14:paraId="45F4FFB7" w14:textId="77777777" w:rsidR="0039271C" w:rsidRPr="00975BFD" w:rsidRDefault="00632768">
            <w:pPr>
              <w:pStyle w:val="TAL"/>
            </w:pPr>
            <w:r w:rsidRPr="00975BFD">
              <w:t>Requested slice information</w:t>
            </w:r>
          </w:p>
        </w:tc>
        <w:tc>
          <w:tcPr>
            <w:tcW w:w="1440" w:type="dxa"/>
            <w:tcBorders>
              <w:top w:val="single" w:sz="4" w:space="0" w:color="000000"/>
              <w:left w:val="single" w:sz="4" w:space="0" w:color="000000"/>
              <w:bottom w:val="single" w:sz="4" w:space="0" w:color="000000"/>
              <w:right w:val="nil"/>
            </w:tcBorders>
          </w:tcPr>
          <w:p w14:paraId="6302F5D5"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39DCADE" w14:textId="77777777" w:rsidR="0039271C" w:rsidRPr="00975BFD" w:rsidRDefault="00632768">
            <w:pPr>
              <w:pStyle w:val="TAL"/>
            </w:pPr>
            <w:r w:rsidRPr="00975BFD">
              <w:t>Indication of the slice which is requested.</w:t>
            </w:r>
          </w:p>
        </w:tc>
      </w:tr>
      <w:tr w:rsidR="0039271C" w:rsidRPr="00975BFD" w14:paraId="0ED1CB20"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58E22C10" w14:textId="77777777" w:rsidR="0039271C" w:rsidRPr="00975BFD" w:rsidRDefault="00632768">
            <w:pPr>
              <w:pStyle w:val="TAL"/>
            </w:pPr>
            <w:r w:rsidRPr="00975BFD">
              <w:t>Requested policy reporting data</w:t>
            </w:r>
          </w:p>
        </w:tc>
        <w:tc>
          <w:tcPr>
            <w:tcW w:w="1440" w:type="dxa"/>
            <w:tcBorders>
              <w:top w:val="single" w:sz="4" w:space="0" w:color="000000"/>
              <w:left w:val="single" w:sz="4" w:space="0" w:color="000000"/>
              <w:bottom w:val="single" w:sz="4" w:space="0" w:color="000000"/>
              <w:right w:val="nil"/>
            </w:tcBorders>
          </w:tcPr>
          <w:p w14:paraId="77C14743"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CD7D34B" w14:textId="77777777" w:rsidR="0039271C" w:rsidRPr="00975BFD" w:rsidRDefault="00632768">
            <w:pPr>
              <w:pStyle w:val="TAL"/>
            </w:pPr>
            <w:r w:rsidRPr="00975BFD">
              <w:t>Indicates the request for policy reporting data.</w:t>
            </w:r>
          </w:p>
        </w:tc>
      </w:tr>
      <w:tr w:rsidR="0039271C" w:rsidRPr="00975BFD" w14:paraId="7C1DBADC"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216A4D2A" w14:textId="77777777" w:rsidR="0039271C" w:rsidRPr="00975BFD" w:rsidRDefault="00632768">
            <w:pPr>
              <w:pStyle w:val="TAL"/>
            </w:pPr>
            <w:r w:rsidRPr="00975BFD">
              <w:t>&gt;Policy ID</w:t>
            </w:r>
          </w:p>
        </w:tc>
        <w:tc>
          <w:tcPr>
            <w:tcW w:w="1440" w:type="dxa"/>
            <w:tcBorders>
              <w:top w:val="single" w:sz="4" w:space="0" w:color="000000"/>
              <w:left w:val="single" w:sz="4" w:space="0" w:color="000000"/>
              <w:bottom w:val="single" w:sz="4" w:space="0" w:color="000000"/>
              <w:right w:val="nil"/>
            </w:tcBorders>
          </w:tcPr>
          <w:p w14:paraId="061F032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EC7A54F" w14:textId="77777777" w:rsidR="0039271C" w:rsidRPr="00975BFD" w:rsidRDefault="00632768">
            <w:pPr>
              <w:pStyle w:val="TAL"/>
            </w:pPr>
            <w:r w:rsidRPr="00975BFD">
              <w:t>Identifies the provided policy.</w:t>
            </w:r>
          </w:p>
        </w:tc>
      </w:tr>
      <w:tr w:rsidR="0039271C" w:rsidRPr="00975BFD" w14:paraId="78B2CB2C"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1B96912C" w14:textId="77777777" w:rsidR="0039271C" w:rsidRPr="00975BFD" w:rsidRDefault="00632768">
            <w:pPr>
              <w:pStyle w:val="TAL"/>
            </w:pPr>
            <w:r w:rsidRPr="00975BFD">
              <w:t>&gt;Start time</w:t>
            </w:r>
          </w:p>
        </w:tc>
        <w:tc>
          <w:tcPr>
            <w:tcW w:w="1440" w:type="dxa"/>
            <w:tcBorders>
              <w:top w:val="single" w:sz="4" w:space="0" w:color="000000"/>
              <w:left w:val="single" w:sz="4" w:space="0" w:color="000000"/>
              <w:bottom w:val="single" w:sz="4" w:space="0" w:color="000000"/>
              <w:right w:val="nil"/>
            </w:tcBorders>
          </w:tcPr>
          <w:p w14:paraId="7A4BF33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EBE6197" w14:textId="77777777" w:rsidR="0039271C" w:rsidRPr="00975BFD" w:rsidRDefault="00632768">
            <w:pPr>
              <w:pStyle w:val="TAL"/>
            </w:pPr>
            <w:r w:rsidRPr="00975BFD">
              <w:t>Indicates start time for the policy reporting data.</w:t>
            </w:r>
          </w:p>
        </w:tc>
      </w:tr>
      <w:tr w:rsidR="0039271C" w:rsidRPr="00975BFD" w14:paraId="294F549C"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7E2957B5" w14:textId="77777777" w:rsidR="0039271C" w:rsidRPr="00975BFD" w:rsidRDefault="00632768">
            <w:pPr>
              <w:pStyle w:val="TAL"/>
            </w:pPr>
            <w:r w:rsidRPr="00975BFD">
              <w:t>&gt;End time</w:t>
            </w:r>
          </w:p>
        </w:tc>
        <w:tc>
          <w:tcPr>
            <w:tcW w:w="1440" w:type="dxa"/>
            <w:tcBorders>
              <w:top w:val="single" w:sz="4" w:space="0" w:color="000000"/>
              <w:left w:val="single" w:sz="4" w:space="0" w:color="000000"/>
              <w:bottom w:val="single" w:sz="4" w:space="0" w:color="000000"/>
              <w:right w:val="nil"/>
            </w:tcBorders>
          </w:tcPr>
          <w:p w14:paraId="1316BD5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A6B169C" w14:textId="77777777" w:rsidR="0039271C" w:rsidRPr="00975BFD" w:rsidRDefault="00632768">
            <w:pPr>
              <w:pStyle w:val="TAL"/>
            </w:pPr>
            <w:r w:rsidRPr="00975BFD">
              <w:t>Indicates end time for the policy reporting data.</w:t>
            </w:r>
          </w:p>
        </w:tc>
      </w:tr>
      <w:tr w:rsidR="0039271C" w:rsidRPr="00975BFD" w14:paraId="0939A206"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636DBAC3" w14:textId="77777777" w:rsidR="0039271C" w:rsidRPr="00975BFD" w:rsidRDefault="00632768">
            <w:pPr>
              <w:pStyle w:val="TAL"/>
            </w:pPr>
            <w:r w:rsidRPr="00975BFD">
              <w:t>Reporting interval</w:t>
            </w:r>
          </w:p>
        </w:tc>
        <w:tc>
          <w:tcPr>
            <w:tcW w:w="1440" w:type="dxa"/>
            <w:tcBorders>
              <w:top w:val="single" w:sz="4" w:space="0" w:color="000000"/>
              <w:left w:val="single" w:sz="4" w:space="0" w:color="000000"/>
              <w:bottom w:val="single" w:sz="4" w:space="0" w:color="000000"/>
              <w:right w:val="nil"/>
            </w:tcBorders>
          </w:tcPr>
          <w:p w14:paraId="03A2BFBB"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5A22A33" w14:textId="77777777" w:rsidR="0039271C" w:rsidRPr="00975BFD" w:rsidRDefault="00632768">
            <w:pPr>
              <w:pStyle w:val="TAL"/>
            </w:pPr>
            <w:r w:rsidRPr="00975BFD">
              <w:t>Indicates the policy report data reporting interval.</w:t>
            </w:r>
          </w:p>
        </w:tc>
      </w:tr>
    </w:tbl>
    <w:p w14:paraId="4D13E913" w14:textId="77777777" w:rsidR="00DF6EE8" w:rsidRPr="00975BFD" w:rsidRDefault="00DF6EE8" w:rsidP="00DF6EE8">
      <w:bookmarkStart w:id="418" w:name="_Toc134011799"/>
    </w:p>
    <w:p w14:paraId="03097C34" w14:textId="505E4F45" w:rsidR="0039271C" w:rsidRPr="00975BFD" w:rsidRDefault="00632768">
      <w:pPr>
        <w:pStyle w:val="Heading4"/>
        <w:rPr>
          <w:bCs/>
        </w:rPr>
      </w:pPr>
      <w:bookmarkStart w:id="419" w:name="_Toc170686137"/>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9</w:t>
      </w:r>
      <w:r w:rsidRPr="00975BFD">
        <w:rPr>
          <w:bCs/>
        </w:rPr>
        <w:tab/>
        <w:t>VAL server policy usage reporting data subscribe response</w:t>
      </w:r>
      <w:bookmarkEnd w:id="418"/>
      <w:bookmarkEnd w:id="419"/>
    </w:p>
    <w:p w14:paraId="1DEE76F6" w14:textId="77777777" w:rsidR="0039271C" w:rsidRPr="00975BFD" w:rsidRDefault="00632768">
      <w:r w:rsidRPr="00975BFD">
        <w:t>Table 9.5.3.</w:t>
      </w:r>
      <w:r w:rsidRPr="00975BFD">
        <w:rPr>
          <w:rFonts w:eastAsiaTheme="minorEastAsia"/>
          <w:lang w:eastAsia="zh-CN"/>
        </w:rPr>
        <w:t>9</w:t>
      </w:r>
      <w:r w:rsidRPr="00975BFD">
        <w:t>-1 describes information elements for the VAL server policy usage reporting data subscribe response from the NSCE server to the VAL server.</w:t>
      </w:r>
    </w:p>
    <w:p w14:paraId="60568B51" w14:textId="77777777" w:rsidR="0039271C" w:rsidRPr="00975BFD" w:rsidRDefault="00632768">
      <w:pPr>
        <w:pStyle w:val="TH"/>
      </w:pPr>
      <w:r w:rsidRPr="00975BFD">
        <w:t>Table 9.5.3.</w:t>
      </w:r>
      <w:r w:rsidRPr="00975BFD">
        <w:rPr>
          <w:rFonts w:eastAsiaTheme="minorEastAsia"/>
          <w:lang w:eastAsia="zh-CN"/>
        </w:rPr>
        <w:t>9</w:t>
      </w:r>
      <w:r w:rsidRPr="00975BFD">
        <w:t>-1: VAL server policy usage reporting data subscribe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FC19382" w14:textId="77777777">
        <w:trPr>
          <w:jc w:val="center"/>
        </w:trPr>
        <w:tc>
          <w:tcPr>
            <w:tcW w:w="2880" w:type="dxa"/>
            <w:tcBorders>
              <w:top w:val="single" w:sz="4" w:space="0" w:color="000000"/>
              <w:left w:val="single" w:sz="4" w:space="0" w:color="000000"/>
              <w:bottom w:val="single" w:sz="4" w:space="0" w:color="000000"/>
              <w:right w:val="nil"/>
            </w:tcBorders>
          </w:tcPr>
          <w:p w14:paraId="732B8BFF"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8A6B33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5E362F4D" w14:textId="77777777" w:rsidR="0039271C" w:rsidRPr="00975BFD" w:rsidRDefault="00632768">
            <w:pPr>
              <w:pStyle w:val="TAH"/>
            </w:pPr>
            <w:r w:rsidRPr="00975BFD">
              <w:t>Description</w:t>
            </w:r>
          </w:p>
        </w:tc>
      </w:tr>
      <w:tr w:rsidR="0039271C" w:rsidRPr="00975BFD" w14:paraId="50B634D6" w14:textId="77777777">
        <w:trPr>
          <w:jc w:val="center"/>
        </w:trPr>
        <w:tc>
          <w:tcPr>
            <w:tcW w:w="2880" w:type="dxa"/>
            <w:tcBorders>
              <w:top w:val="single" w:sz="4" w:space="0" w:color="000000"/>
              <w:left w:val="single" w:sz="4" w:space="0" w:color="000000"/>
              <w:bottom w:val="single" w:sz="4" w:space="0" w:color="000000"/>
              <w:right w:val="nil"/>
            </w:tcBorders>
          </w:tcPr>
          <w:p w14:paraId="2044C9B4"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09FAD25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6630B52" w14:textId="77777777" w:rsidR="0039271C" w:rsidRPr="00975BFD" w:rsidRDefault="00632768">
            <w:pPr>
              <w:pStyle w:val="TAL"/>
            </w:pPr>
            <w:r w:rsidRPr="00975BFD">
              <w:rPr>
                <w:kern w:val="2"/>
              </w:rPr>
              <w:t xml:space="preserve">Indicates the success or failure of the </w:t>
            </w:r>
            <w:r w:rsidRPr="00975BFD">
              <w:t>VAL server policy usage reporting data subscribe</w:t>
            </w:r>
            <w:r w:rsidRPr="00975BFD">
              <w:rPr>
                <w:kern w:val="2"/>
              </w:rPr>
              <w:t xml:space="preserve"> request.</w:t>
            </w:r>
          </w:p>
        </w:tc>
      </w:tr>
      <w:tr w:rsidR="0039271C" w:rsidRPr="00975BFD" w14:paraId="64B644D7" w14:textId="77777777">
        <w:trPr>
          <w:jc w:val="center"/>
        </w:trPr>
        <w:tc>
          <w:tcPr>
            <w:tcW w:w="2880" w:type="dxa"/>
            <w:tcBorders>
              <w:top w:val="single" w:sz="4" w:space="0" w:color="000000"/>
              <w:left w:val="single" w:sz="4" w:space="0" w:color="000000"/>
              <w:bottom w:val="single" w:sz="4" w:space="0" w:color="000000"/>
              <w:right w:val="nil"/>
            </w:tcBorders>
          </w:tcPr>
          <w:p w14:paraId="7915CCE1" w14:textId="77777777" w:rsidR="0039271C" w:rsidRPr="00975BFD" w:rsidRDefault="00632768">
            <w:pPr>
              <w:pStyle w:val="TAL"/>
            </w:pPr>
            <w:r w:rsidRPr="00975BFD">
              <w:t>&gt;</w:t>
            </w:r>
            <w:r w:rsidRPr="00975BFD">
              <w:rPr>
                <w:rFonts w:cs="Arial"/>
              </w:rPr>
              <w:t>Subscribe ID</w:t>
            </w:r>
          </w:p>
        </w:tc>
        <w:tc>
          <w:tcPr>
            <w:tcW w:w="1440" w:type="dxa"/>
            <w:tcBorders>
              <w:top w:val="single" w:sz="4" w:space="0" w:color="000000"/>
              <w:left w:val="single" w:sz="4" w:space="0" w:color="000000"/>
              <w:bottom w:val="single" w:sz="4" w:space="0" w:color="000000"/>
              <w:right w:val="nil"/>
            </w:tcBorders>
          </w:tcPr>
          <w:p w14:paraId="5461DD75" w14:textId="77777777" w:rsidR="0039271C" w:rsidRPr="00975BFD" w:rsidRDefault="00632768">
            <w:pPr>
              <w:pStyle w:val="TAC"/>
              <w:rPr>
                <w:szCs w:val="18"/>
              </w:rPr>
            </w:pPr>
            <w:r w:rsidRPr="00975BFD">
              <w:t>O</w:t>
            </w:r>
          </w:p>
          <w:p w14:paraId="4979A5F3" w14:textId="77777777" w:rsidR="0039271C" w:rsidRPr="00975BFD" w:rsidRDefault="00632768">
            <w:pPr>
              <w:pStyle w:val="TAC"/>
            </w:pPr>
            <w:r w:rsidRPr="00975BFD">
              <w:t>(see NOTE 1)</w:t>
            </w:r>
          </w:p>
        </w:tc>
        <w:tc>
          <w:tcPr>
            <w:tcW w:w="4320" w:type="dxa"/>
            <w:tcBorders>
              <w:top w:val="single" w:sz="4" w:space="0" w:color="000000"/>
              <w:left w:val="single" w:sz="4" w:space="0" w:color="000000"/>
              <w:bottom w:val="single" w:sz="4" w:space="0" w:color="000000"/>
              <w:right w:val="single" w:sz="4" w:space="0" w:color="000000"/>
            </w:tcBorders>
          </w:tcPr>
          <w:p w14:paraId="5AE029F3" w14:textId="77777777" w:rsidR="0039271C" w:rsidRPr="00975BFD" w:rsidRDefault="00632768">
            <w:pPr>
              <w:pStyle w:val="TAL"/>
            </w:pPr>
            <w:r w:rsidRPr="00975BFD">
              <w:t>I</w:t>
            </w:r>
            <w:r w:rsidRPr="00975BFD">
              <w:rPr>
                <w:rFonts w:cs="Arial"/>
              </w:rPr>
              <w:t xml:space="preserve">dentifies </w:t>
            </w:r>
            <w:r w:rsidRPr="00975BFD">
              <w:t xml:space="preserve">the VAL server policy reporting </w:t>
            </w:r>
            <w:r w:rsidRPr="00975BFD">
              <w:rPr>
                <w:rFonts w:cs="Arial"/>
              </w:rPr>
              <w:t>subscribe event</w:t>
            </w:r>
            <w:r w:rsidRPr="00975BFD">
              <w:t>.</w:t>
            </w:r>
          </w:p>
        </w:tc>
      </w:tr>
      <w:tr w:rsidR="0039271C" w:rsidRPr="00975BFD" w14:paraId="1462C12A" w14:textId="77777777">
        <w:trPr>
          <w:jc w:val="center"/>
        </w:trPr>
        <w:tc>
          <w:tcPr>
            <w:tcW w:w="2880" w:type="dxa"/>
            <w:tcBorders>
              <w:top w:val="single" w:sz="4" w:space="0" w:color="000000"/>
              <w:left w:val="single" w:sz="4" w:space="0" w:color="000000"/>
              <w:bottom w:val="single" w:sz="4" w:space="0" w:color="000000"/>
              <w:right w:val="nil"/>
            </w:tcBorders>
          </w:tcPr>
          <w:p w14:paraId="3F7BC5B8" w14:textId="77777777" w:rsidR="0039271C" w:rsidRPr="00975BFD" w:rsidRDefault="00632768">
            <w:pPr>
              <w:pStyle w:val="TAL"/>
            </w:pPr>
            <w:r w:rsidRPr="00975BFD">
              <w:t>&gt;Cause</w:t>
            </w:r>
          </w:p>
        </w:tc>
        <w:tc>
          <w:tcPr>
            <w:tcW w:w="1440" w:type="dxa"/>
            <w:tcBorders>
              <w:top w:val="single" w:sz="4" w:space="0" w:color="000000"/>
              <w:left w:val="single" w:sz="4" w:space="0" w:color="000000"/>
              <w:bottom w:val="single" w:sz="4" w:space="0" w:color="000000"/>
              <w:right w:val="nil"/>
            </w:tcBorders>
          </w:tcPr>
          <w:p w14:paraId="0A5D06FA" w14:textId="77777777" w:rsidR="0039271C" w:rsidRPr="00975BFD" w:rsidRDefault="00632768">
            <w:pPr>
              <w:pStyle w:val="TAC"/>
              <w:rPr>
                <w:szCs w:val="18"/>
              </w:rPr>
            </w:pPr>
            <w:r w:rsidRPr="00975BFD">
              <w:t>O</w:t>
            </w:r>
          </w:p>
          <w:p w14:paraId="2DE16436" w14:textId="77777777" w:rsidR="0039271C" w:rsidRPr="00975BFD" w:rsidRDefault="00632768">
            <w:pPr>
              <w:pStyle w:val="TAC"/>
            </w:pPr>
            <w:r w:rsidRPr="00975BFD">
              <w:t>(see NOTE 2)</w:t>
            </w:r>
          </w:p>
        </w:tc>
        <w:tc>
          <w:tcPr>
            <w:tcW w:w="4320" w:type="dxa"/>
            <w:tcBorders>
              <w:top w:val="single" w:sz="4" w:space="0" w:color="000000"/>
              <w:left w:val="single" w:sz="4" w:space="0" w:color="000000"/>
              <w:bottom w:val="single" w:sz="4" w:space="0" w:color="000000"/>
              <w:right w:val="single" w:sz="4" w:space="0" w:color="000000"/>
            </w:tcBorders>
          </w:tcPr>
          <w:p w14:paraId="3ACE38B8" w14:textId="77777777" w:rsidR="0039271C" w:rsidRPr="00975BFD" w:rsidRDefault="00632768">
            <w:pPr>
              <w:pStyle w:val="TAL"/>
            </w:pPr>
            <w:r w:rsidRPr="00975BFD">
              <w:t>Indicates the cause of the failure.</w:t>
            </w:r>
          </w:p>
        </w:tc>
      </w:tr>
      <w:tr w:rsidR="0039271C" w:rsidRPr="00975BFD" w14:paraId="1AFE117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B992553" w14:textId="77777777" w:rsidR="0039271C" w:rsidRPr="00975BFD" w:rsidRDefault="00632768">
            <w:pPr>
              <w:pStyle w:val="TAN"/>
              <w:rPr>
                <w:szCs w:val="18"/>
              </w:rPr>
            </w:pPr>
            <w:r w:rsidRPr="00975BFD">
              <w:t>NOTE 1:</w:t>
            </w:r>
            <w:r w:rsidRPr="00975BFD">
              <w:tab/>
              <w:t>Shall be present if the result is success and shall not be present otherwise</w:t>
            </w:r>
          </w:p>
          <w:p w14:paraId="2D39BC6B" w14:textId="77777777" w:rsidR="0039271C" w:rsidRPr="00975BFD" w:rsidRDefault="00632768">
            <w:pPr>
              <w:pStyle w:val="TAL"/>
            </w:pPr>
            <w:r w:rsidRPr="00975BFD">
              <w:t>NOTE 2:</w:t>
            </w:r>
            <w:r w:rsidRPr="00975BFD">
              <w:tab/>
              <w:t>May only be present if the result is failure.</w:t>
            </w:r>
          </w:p>
        </w:tc>
      </w:tr>
    </w:tbl>
    <w:p w14:paraId="1FF1C03A" w14:textId="77777777" w:rsidR="0039271C" w:rsidRPr="00975BFD" w:rsidRDefault="0039271C">
      <w:pPr>
        <w:rPr>
          <w:rFonts w:eastAsiaTheme="minorEastAsia"/>
          <w:lang w:eastAsia="zh-CN"/>
        </w:rPr>
      </w:pPr>
    </w:p>
    <w:p w14:paraId="1868466B" w14:textId="77777777" w:rsidR="0039271C" w:rsidRPr="00975BFD" w:rsidRDefault="00632768">
      <w:pPr>
        <w:pStyle w:val="Heading4"/>
        <w:rPr>
          <w:bCs/>
        </w:rPr>
      </w:pPr>
      <w:bookmarkStart w:id="420" w:name="_Toc134011800"/>
      <w:bookmarkStart w:id="421" w:name="_Toc170686138"/>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10</w:t>
      </w:r>
      <w:r w:rsidRPr="00975BFD">
        <w:rPr>
          <w:bCs/>
        </w:rPr>
        <w:tab/>
        <w:t xml:space="preserve">VAL server policy usage reporting data </w:t>
      </w:r>
      <w:r w:rsidRPr="00975BFD">
        <w:rPr>
          <w:rFonts w:cs="Arial"/>
          <w:bCs/>
        </w:rPr>
        <w:t>notif</w:t>
      </w:r>
      <w:r w:rsidRPr="00975BFD">
        <w:rPr>
          <w:bCs/>
        </w:rPr>
        <w:t>ication</w:t>
      </w:r>
      <w:bookmarkEnd w:id="420"/>
      <w:bookmarkEnd w:id="421"/>
    </w:p>
    <w:p w14:paraId="73622613" w14:textId="77777777" w:rsidR="0039271C" w:rsidRPr="00975BFD" w:rsidRDefault="00632768">
      <w:r w:rsidRPr="00975BFD">
        <w:t>Table 9.5.3.</w:t>
      </w:r>
      <w:r w:rsidRPr="00975BFD">
        <w:rPr>
          <w:rFonts w:eastAsiaTheme="minorEastAsia"/>
          <w:lang w:eastAsia="zh-CN"/>
        </w:rPr>
        <w:t>10</w:t>
      </w:r>
      <w:r w:rsidRPr="00975BFD">
        <w:t>-1 describes information elements for the VAL server policy usage reporting data notification from the NSCE server to the VAL server.</w:t>
      </w:r>
    </w:p>
    <w:p w14:paraId="175B9161" w14:textId="77777777" w:rsidR="0039271C" w:rsidRPr="00975BFD" w:rsidRDefault="00632768">
      <w:pPr>
        <w:pStyle w:val="TH"/>
      </w:pPr>
      <w:r w:rsidRPr="00975BFD">
        <w:t>Table</w:t>
      </w:r>
      <w:r w:rsidRPr="00975BFD">
        <w:rPr>
          <w:rFonts w:eastAsia="SimSun"/>
        </w:rPr>
        <w:t xml:space="preserv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10</w:t>
      </w:r>
      <w:r w:rsidRPr="00975BFD">
        <w:t>-1: VAL server policy usage reporting data notification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C5BEFF0" w14:textId="77777777">
        <w:trPr>
          <w:jc w:val="center"/>
        </w:trPr>
        <w:tc>
          <w:tcPr>
            <w:tcW w:w="2880" w:type="dxa"/>
            <w:tcBorders>
              <w:top w:val="single" w:sz="4" w:space="0" w:color="000000"/>
              <w:left w:val="single" w:sz="4" w:space="0" w:color="000000"/>
              <w:bottom w:val="single" w:sz="4" w:space="0" w:color="000000"/>
              <w:right w:val="nil"/>
            </w:tcBorders>
          </w:tcPr>
          <w:p w14:paraId="2EE4EE10"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1F8D9BA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6992638" w14:textId="77777777" w:rsidR="0039271C" w:rsidRPr="00975BFD" w:rsidRDefault="00632768">
            <w:pPr>
              <w:pStyle w:val="TAH"/>
            </w:pPr>
            <w:r w:rsidRPr="00975BFD">
              <w:t>Description</w:t>
            </w:r>
          </w:p>
        </w:tc>
      </w:tr>
      <w:tr w:rsidR="0039271C" w:rsidRPr="00975BFD" w14:paraId="02E3FFF6" w14:textId="77777777">
        <w:trPr>
          <w:jc w:val="center"/>
        </w:trPr>
        <w:tc>
          <w:tcPr>
            <w:tcW w:w="2880" w:type="dxa"/>
            <w:tcBorders>
              <w:top w:val="single" w:sz="4" w:space="0" w:color="000000"/>
              <w:left w:val="single" w:sz="4" w:space="0" w:color="000000"/>
              <w:bottom w:val="single" w:sz="4" w:space="0" w:color="000000"/>
              <w:right w:val="nil"/>
            </w:tcBorders>
          </w:tcPr>
          <w:p w14:paraId="3E108981" w14:textId="77777777" w:rsidR="0039271C" w:rsidRPr="00975BFD" w:rsidRDefault="00632768">
            <w:pPr>
              <w:pStyle w:val="TAL"/>
            </w:pPr>
            <w:r w:rsidRPr="00975BFD">
              <w:rPr>
                <w:rFonts w:cs="Arial"/>
              </w:rPr>
              <w:t>Subscribe ID</w:t>
            </w:r>
          </w:p>
        </w:tc>
        <w:tc>
          <w:tcPr>
            <w:tcW w:w="1440" w:type="dxa"/>
            <w:tcBorders>
              <w:top w:val="single" w:sz="4" w:space="0" w:color="000000"/>
              <w:left w:val="single" w:sz="4" w:space="0" w:color="000000"/>
              <w:bottom w:val="single" w:sz="4" w:space="0" w:color="000000"/>
              <w:right w:val="nil"/>
            </w:tcBorders>
          </w:tcPr>
          <w:p w14:paraId="1B77E000" w14:textId="77777777" w:rsidR="0039271C" w:rsidRPr="00975BFD" w:rsidRDefault="00632768">
            <w:pPr>
              <w:pStyle w:val="TAC"/>
            </w:pPr>
            <w:r w:rsidRPr="00975BFD">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60D91413" w14:textId="77777777" w:rsidR="0039271C" w:rsidRPr="00975BFD" w:rsidRDefault="00632768">
            <w:pPr>
              <w:pStyle w:val="TAL"/>
            </w:pPr>
            <w:r w:rsidRPr="00975BFD">
              <w:t>I</w:t>
            </w:r>
            <w:r w:rsidRPr="00975BFD">
              <w:rPr>
                <w:rFonts w:cs="Arial"/>
              </w:rPr>
              <w:t xml:space="preserve">dentifies </w:t>
            </w:r>
            <w:r w:rsidRPr="00975BFD">
              <w:t>the VAL server policy usage reporting subscribe request.</w:t>
            </w:r>
          </w:p>
        </w:tc>
      </w:tr>
      <w:tr w:rsidR="0039271C" w:rsidRPr="00975BFD" w14:paraId="6E34045E" w14:textId="77777777">
        <w:trPr>
          <w:jc w:val="center"/>
        </w:trPr>
        <w:tc>
          <w:tcPr>
            <w:tcW w:w="2880" w:type="dxa"/>
            <w:tcBorders>
              <w:top w:val="single" w:sz="4" w:space="0" w:color="000000"/>
              <w:left w:val="single" w:sz="4" w:space="0" w:color="000000"/>
              <w:bottom w:val="single" w:sz="4" w:space="0" w:color="000000"/>
              <w:right w:val="nil"/>
            </w:tcBorders>
          </w:tcPr>
          <w:p w14:paraId="7FDF38C9" w14:textId="77777777" w:rsidR="0039271C" w:rsidRPr="00975BFD" w:rsidRDefault="00632768">
            <w:pPr>
              <w:pStyle w:val="TAL"/>
            </w:pPr>
            <w:r w:rsidRPr="00975BFD">
              <w:t>Policy reporting data</w:t>
            </w:r>
          </w:p>
        </w:tc>
        <w:tc>
          <w:tcPr>
            <w:tcW w:w="1440" w:type="dxa"/>
            <w:tcBorders>
              <w:top w:val="single" w:sz="4" w:space="0" w:color="000000"/>
              <w:left w:val="single" w:sz="4" w:space="0" w:color="000000"/>
              <w:bottom w:val="single" w:sz="4" w:space="0" w:color="000000"/>
              <w:right w:val="nil"/>
            </w:tcBorders>
          </w:tcPr>
          <w:p w14:paraId="31926E9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9AA1D54" w14:textId="77777777" w:rsidR="0039271C" w:rsidRPr="00975BFD" w:rsidRDefault="00632768">
            <w:pPr>
              <w:pStyle w:val="TAL"/>
            </w:pPr>
            <w:r w:rsidRPr="00975BFD">
              <w:t>Indicates the requested VAL server policy reporting data.</w:t>
            </w:r>
          </w:p>
        </w:tc>
      </w:tr>
      <w:tr w:rsidR="0039271C" w:rsidRPr="00975BFD" w14:paraId="1F989420" w14:textId="77777777">
        <w:trPr>
          <w:jc w:val="center"/>
        </w:trPr>
        <w:tc>
          <w:tcPr>
            <w:tcW w:w="2880" w:type="dxa"/>
            <w:tcBorders>
              <w:top w:val="single" w:sz="4" w:space="0" w:color="000000"/>
              <w:left w:val="single" w:sz="4" w:space="0" w:color="000000"/>
              <w:bottom w:val="single" w:sz="4" w:space="0" w:color="000000"/>
              <w:right w:val="nil"/>
            </w:tcBorders>
          </w:tcPr>
          <w:p w14:paraId="5C9876B8" w14:textId="77777777" w:rsidR="0039271C" w:rsidRPr="00975BFD" w:rsidRDefault="00632768">
            <w:pPr>
              <w:pStyle w:val="TAL"/>
            </w:pPr>
            <w:r w:rsidRPr="00975BFD">
              <w:t>&gt;Policy ID</w:t>
            </w:r>
          </w:p>
        </w:tc>
        <w:tc>
          <w:tcPr>
            <w:tcW w:w="1440" w:type="dxa"/>
            <w:tcBorders>
              <w:top w:val="single" w:sz="4" w:space="0" w:color="000000"/>
              <w:left w:val="single" w:sz="4" w:space="0" w:color="000000"/>
              <w:bottom w:val="single" w:sz="4" w:space="0" w:color="000000"/>
              <w:right w:val="nil"/>
            </w:tcBorders>
          </w:tcPr>
          <w:p w14:paraId="600F5253"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6D6200E" w14:textId="77777777" w:rsidR="0039271C" w:rsidRPr="00975BFD" w:rsidRDefault="00632768">
            <w:pPr>
              <w:pStyle w:val="TAL"/>
            </w:pPr>
            <w:r w:rsidRPr="00975BFD">
              <w:t>Identifies the provided policy.</w:t>
            </w:r>
          </w:p>
        </w:tc>
      </w:tr>
      <w:tr w:rsidR="0039271C" w:rsidRPr="00975BFD" w14:paraId="452F1317" w14:textId="77777777">
        <w:trPr>
          <w:jc w:val="center"/>
        </w:trPr>
        <w:tc>
          <w:tcPr>
            <w:tcW w:w="2880" w:type="dxa"/>
            <w:tcBorders>
              <w:top w:val="single" w:sz="4" w:space="0" w:color="000000"/>
              <w:left w:val="single" w:sz="4" w:space="0" w:color="000000"/>
              <w:bottom w:val="single" w:sz="4" w:space="0" w:color="000000"/>
              <w:right w:val="nil"/>
            </w:tcBorders>
          </w:tcPr>
          <w:p w14:paraId="3B775DB3" w14:textId="77777777" w:rsidR="0039271C" w:rsidRPr="00975BFD" w:rsidRDefault="00632768">
            <w:pPr>
              <w:pStyle w:val="TAL"/>
            </w:pPr>
            <w:r w:rsidRPr="00975BFD">
              <w:t>&gt;Policy count</w:t>
            </w:r>
          </w:p>
        </w:tc>
        <w:tc>
          <w:tcPr>
            <w:tcW w:w="1440" w:type="dxa"/>
            <w:tcBorders>
              <w:top w:val="single" w:sz="4" w:space="0" w:color="000000"/>
              <w:left w:val="single" w:sz="4" w:space="0" w:color="000000"/>
              <w:bottom w:val="single" w:sz="4" w:space="0" w:color="000000"/>
              <w:right w:val="nil"/>
            </w:tcBorders>
          </w:tcPr>
          <w:p w14:paraId="6D528034"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10D457A" w14:textId="77777777" w:rsidR="0039271C" w:rsidRPr="00975BFD" w:rsidRDefault="00632768">
            <w:pPr>
              <w:pStyle w:val="TAL"/>
            </w:pPr>
            <w:r w:rsidRPr="00975BFD">
              <w:t>Indicates the number of times the policy is active.</w:t>
            </w:r>
          </w:p>
        </w:tc>
      </w:tr>
      <w:tr w:rsidR="0039271C" w:rsidRPr="00975BFD" w14:paraId="562A803D" w14:textId="77777777">
        <w:trPr>
          <w:jc w:val="center"/>
        </w:trPr>
        <w:tc>
          <w:tcPr>
            <w:tcW w:w="2880" w:type="dxa"/>
            <w:tcBorders>
              <w:top w:val="single" w:sz="4" w:space="0" w:color="000000"/>
              <w:left w:val="single" w:sz="4" w:space="0" w:color="000000"/>
              <w:bottom w:val="single" w:sz="4" w:space="0" w:color="000000"/>
              <w:right w:val="nil"/>
            </w:tcBorders>
          </w:tcPr>
          <w:p w14:paraId="39FC34EB" w14:textId="77777777" w:rsidR="0039271C" w:rsidRPr="00975BFD" w:rsidRDefault="00632768">
            <w:pPr>
              <w:pStyle w:val="TAL"/>
            </w:pPr>
            <w:r w:rsidRPr="00975BFD">
              <w:t>&gt;Policy time spent</w:t>
            </w:r>
          </w:p>
        </w:tc>
        <w:tc>
          <w:tcPr>
            <w:tcW w:w="1440" w:type="dxa"/>
            <w:tcBorders>
              <w:top w:val="single" w:sz="4" w:space="0" w:color="000000"/>
              <w:left w:val="single" w:sz="4" w:space="0" w:color="000000"/>
              <w:bottom w:val="single" w:sz="4" w:space="0" w:color="000000"/>
              <w:right w:val="nil"/>
            </w:tcBorders>
          </w:tcPr>
          <w:p w14:paraId="1B86F3DD"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3462C9E" w14:textId="77777777" w:rsidR="0039271C" w:rsidRPr="00975BFD" w:rsidRDefault="00632768">
            <w:pPr>
              <w:pStyle w:val="TAL"/>
            </w:pPr>
            <w:r w:rsidRPr="00975BFD">
              <w:t>Indicates the duration for usage of policy.</w:t>
            </w:r>
          </w:p>
        </w:tc>
      </w:tr>
      <w:tr w:rsidR="0039271C" w:rsidRPr="00975BFD" w14:paraId="48D557BD" w14:textId="77777777">
        <w:trPr>
          <w:jc w:val="center"/>
        </w:trPr>
        <w:tc>
          <w:tcPr>
            <w:tcW w:w="2880" w:type="dxa"/>
            <w:tcBorders>
              <w:top w:val="single" w:sz="4" w:space="0" w:color="000000"/>
              <w:left w:val="single" w:sz="4" w:space="0" w:color="000000"/>
              <w:bottom w:val="single" w:sz="4" w:space="0" w:color="000000"/>
              <w:right w:val="nil"/>
            </w:tcBorders>
          </w:tcPr>
          <w:p w14:paraId="37869202" w14:textId="77777777" w:rsidR="0039271C" w:rsidRPr="00975BFD" w:rsidRDefault="00632768">
            <w:pPr>
              <w:pStyle w:val="TAL"/>
            </w:pPr>
            <w:r w:rsidRPr="00975BFD">
              <w:t>&gt;Pre-empt count</w:t>
            </w:r>
          </w:p>
        </w:tc>
        <w:tc>
          <w:tcPr>
            <w:tcW w:w="1440" w:type="dxa"/>
            <w:tcBorders>
              <w:top w:val="single" w:sz="4" w:space="0" w:color="000000"/>
              <w:left w:val="single" w:sz="4" w:space="0" w:color="000000"/>
              <w:bottom w:val="single" w:sz="4" w:space="0" w:color="000000"/>
              <w:right w:val="nil"/>
            </w:tcBorders>
          </w:tcPr>
          <w:p w14:paraId="409C1524"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EE3EBAE" w14:textId="77777777" w:rsidR="0039271C" w:rsidRPr="00975BFD" w:rsidRDefault="00632768">
            <w:pPr>
              <w:pStyle w:val="TAL"/>
            </w:pPr>
            <w:r w:rsidRPr="00975BFD">
              <w:t>Indicates the number of times the policy is premept with another policy.</w:t>
            </w:r>
          </w:p>
        </w:tc>
      </w:tr>
      <w:tr w:rsidR="0039271C" w:rsidRPr="00975BFD" w14:paraId="3233DDE0" w14:textId="77777777">
        <w:trPr>
          <w:jc w:val="center"/>
        </w:trPr>
        <w:tc>
          <w:tcPr>
            <w:tcW w:w="2880" w:type="dxa"/>
            <w:tcBorders>
              <w:top w:val="single" w:sz="4" w:space="0" w:color="000000"/>
              <w:left w:val="single" w:sz="4" w:space="0" w:color="000000"/>
              <w:bottom w:val="single" w:sz="4" w:space="0" w:color="000000"/>
              <w:right w:val="nil"/>
            </w:tcBorders>
          </w:tcPr>
          <w:p w14:paraId="3B93CC38" w14:textId="77777777" w:rsidR="0039271C" w:rsidRPr="00975BFD" w:rsidRDefault="00632768">
            <w:pPr>
              <w:pStyle w:val="TAL"/>
            </w:pPr>
            <w:r w:rsidRPr="00975BFD">
              <w:t>&gt;Pre-empt policy ID</w:t>
            </w:r>
          </w:p>
        </w:tc>
        <w:tc>
          <w:tcPr>
            <w:tcW w:w="1440" w:type="dxa"/>
            <w:tcBorders>
              <w:top w:val="single" w:sz="4" w:space="0" w:color="000000"/>
              <w:left w:val="single" w:sz="4" w:space="0" w:color="000000"/>
              <w:bottom w:val="single" w:sz="4" w:space="0" w:color="000000"/>
              <w:right w:val="nil"/>
            </w:tcBorders>
          </w:tcPr>
          <w:p w14:paraId="300E630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2F9BF7D" w14:textId="77777777" w:rsidR="0039271C" w:rsidRPr="00975BFD" w:rsidRDefault="00632768">
            <w:pPr>
              <w:pStyle w:val="TAL"/>
            </w:pPr>
            <w:r w:rsidRPr="00975BFD">
              <w:t>Indicates the policy used for pre-emption.</w:t>
            </w:r>
          </w:p>
        </w:tc>
      </w:tr>
    </w:tbl>
    <w:p w14:paraId="54C7507C" w14:textId="77777777" w:rsidR="00DF6EE8" w:rsidRPr="00975BFD" w:rsidRDefault="00DF6EE8" w:rsidP="00DF6EE8">
      <w:pPr>
        <w:rPr>
          <w:lang w:eastAsia="zh-CN"/>
        </w:rPr>
      </w:pPr>
      <w:bookmarkStart w:id="422" w:name="_Toc134011801"/>
    </w:p>
    <w:p w14:paraId="0AD3AE73" w14:textId="0FE16408" w:rsidR="0039271C" w:rsidRPr="00975BFD" w:rsidRDefault="00632768">
      <w:pPr>
        <w:pStyle w:val="Heading4"/>
        <w:rPr>
          <w:lang w:eastAsia="zh-CN"/>
        </w:rPr>
      </w:pPr>
      <w:bookmarkStart w:id="423" w:name="_Toc170686139"/>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11</w:t>
      </w:r>
      <w:r w:rsidRPr="00975BFD">
        <w:tab/>
      </w:r>
      <w:r w:rsidRPr="00975BFD">
        <w:rPr>
          <w:lang w:eastAsia="zh-CN"/>
        </w:rPr>
        <w:t>Network slice optimization</w:t>
      </w:r>
      <w:r w:rsidRPr="00975BFD">
        <w:t xml:space="preserve"> </w:t>
      </w:r>
      <w:r w:rsidRPr="00975BFD">
        <w:rPr>
          <w:lang w:eastAsia="zh-CN"/>
        </w:rPr>
        <w:t>subscription request</w:t>
      </w:r>
      <w:bookmarkEnd w:id="422"/>
      <w:bookmarkEnd w:id="423"/>
    </w:p>
    <w:p w14:paraId="75D81D9C" w14:textId="77777777" w:rsidR="0039271C" w:rsidRPr="00975BFD" w:rsidRDefault="00632768">
      <w:pPr>
        <w:rPr>
          <w:lang w:eastAsia="ko-KR"/>
        </w:rPr>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11</w:t>
      </w:r>
      <w:r w:rsidRPr="00975BFD">
        <w:t>-1 describes information elements for the</w:t>
      </w:r>
      <w:r w:rsidRPr="00975BFD">
        <w:rPr>
          <w:lang w:eastAsia="zh-CN"/>
        </w:rPr>
        <w:t xml:space="preserve"> Network slice optimization</w:t>
      </w:r>
      <w:r w:rsidRPr="00975BFD">
        <w:t xml:space="preserve"> </w:t>
      </w:r>
      <w:r w:rsidRPr="00975BFD">
        <w:rPr>
          <w:lang w:eastAsia="zh-CN"/>
        </w:rPr>
        <w:t>subscription</w:t>
      </w:r>
      <w:r w:rsidRPr="00975BFD">
        <w:t xml:space="preserve"> </w:t>
      </w:r>
      <w:r w:rsidRPr="00975BFD">
        <w:rPr>
          <w:lang w:eastAsia="zh-CN"/>
        </w:rPr>
        <w:t xml:space="preserve">request </w:t>
      </w:r>
      <w:r w:rsidRPr="00975BFD">
        <w:t xml:space="preserve">from the </w:t>
      </w:r>
      <w:r w:rsidRPr="00975BFD">
        <w:rPr>
          <w:lang w:eastAsia="zh-CN"/>
        </w:rPr>
        <w:t>VAL server</w:t>
      </w:r>
      <w:r w:rsidRPr="00975BFD">
        <w:t xml:space="preserve"> to</w:t>
      </w:r>
      <w:r w:rsidRPr="00975BFD">
        <w:rPr>
          <w:lang w:eastAsia="ko-KR"/>
        </w:rPr>
        <w:t xml:space="preserve"> the </w:t>
      </w:r>
      <w:r w:rsidRPr="00975BFD">
        <w:rPr>
          <w:lang w:eastAsia="zh-CN"/>
        </w:rPr>
        <w:t>NSCE server</w:t>
      </w:r>
      <w:r w:rsidRPr="00975BFD">
        <w:rPr>
          <w:lang w:eastAsia="ko-KR"/>
        </w:rPr>
        <w:t>.</w:t>
      </w:r>
    </w:p>
    <w:p w14:paraId="7EF4CD79" w14:textId="77777777" w:rsidR="0039271C" w:rsidRPr="00975BFD" w:rsidRDefault="00632768">
      <w:pPr>
        <w:pStyle w:val="TH"/>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11</w:t>
      </w:r>
      <w:r w:rsidRPr="00975BFD">
        <w:t xml:space="preserve">-1: </w:t>
      </w:r>
      <w:r w:rsidRPr="00975BFD">
        <w:rPr>
          <w:lang w:eastAsia="zh-CN"/>
        </w:rPr>
        <w:t>Network slice optimization</w:t>
      </w:r>
      <w:r w:rsidRPr="00975BFD">
        <w:t xml:space="preserve"> </w:t>
      </w:r>
      <w:r w:rsidRPr="00975BFD">
        <w:rPr>
          <w:lang w:eastAsia="zh-CN"/>
        </w:rPr>
        <w:t>subscription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A87EFC4" w14:textId="77777777">
        <w:trPr>
          <w:jc w:val="center"/>
        </w:trPr>
        <w:tc>
          <w:tcPr>
            <w:tcW w:w="2880" w:type="dxa"/>
            <w:tcBorders>
              <w:top w:val="single" w:sz="4" w:space="0" w:color="000000"/>
              <w:left w:val="single" w:sz="4" w:space="0" w:color="000000"/>
              <w:bottom w:val="single" w:sz="4" w:space="0" w:color="000000"/>
            </w:tcBorders>
          </w:tcPr>
          <w:p w14:paraId="107B991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70ABC943"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0954F000" w14:textId="77777777" w:rsidR="0039271C" w:rsidRPr="00975BFD" w:rsidRDefault="00632768">
            <w:pPr>
              <w:pStyle w:val="TAH"/>
            </w:pPr>
            <w:r w:rsidRPr="00975BFD">
              <w:t>Description</w:t>
            </w:r>
          </w:p>
        </w:tc>
      </w:tr>
      <w:tr w:rsidR="0039271C" w:rsidRPr="00975BFD" w14:paraId="5117F3AF" w14:textId="77777777">
        <w:trPr>
          <w:jc w:val="center"/>
        </w:trPr>
        <w:tc>
          <w:tcPr>
            <w:tcW w:w="2880" w:type="dxa"/>
            <w:tcBorders>
              <w:top w:val="single" w:sz="4" w:space="0" w:color="000000"/>
              <w:left w:val="single" w:sz="4" w:space="0" w:color="000000"/>
              <w:bottom w:val="single" w:sz="4" w:space="0" w:color="000000"/>
            </w:tcBorders>
          </w:tcPr>
          <w:p w14:paraId="6C05FBC8"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tcBorders>
          </w:tcPr>
          <w:p w14:paraId="3C990FB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6FD5E4F" w14:textId="77777777" w:rsidR="0039271C" w:rsidRPr="00975BFD" w:rsidRDefault="00632768">
            <w:pPr>
              <w:pStyle w:val="TAL"/>
            </w:pPr>
            <w:r w:rsidRPr="00975BFD">
              <w:t xml:space="preserve">Unique identifier of the requestor (i.e. </w:t>
            </w:r>
            <w:r w:rsidRPr="00975BFD">
              <w:rPr>
                <w:lang w:eastAsia="zh-CN"/>
              </w:rPr>
              <w:t xml:space="preserve">VAL server </w:t>
            </w:r>
            <w:r w:rsidRPr="00975BFD">
              <w:t>ID).</w:t>
            </w:r>
          </w:p>
        </w:tc>
      </w:tr>
      <w:tr w:rsidR="0039271C" w:rsidRPr="00975BFD" w14:paraId="04C33DFB" w14:textId="77777777">
        <w:trPr>
          <w:jc w:val="center"/>
        </w:trPr>
        <w:tc>
          <w:tcPr>
            <w:tcW w:w="2880" w:type="dxa"/>
            <w:tcBorders>
              <w:top w:val="single" w:sz="4" w:space="0" w:color="000000"/>
              <w:left w:val="single" w:sz="4" w:space="0" w:color="000000"/>
              <w:bottom w:val="single" w:sz="4" w:space="0" w:color="000000"/>
            </w:tcBorders>
          </w:tcPr>
          <w:p w14:paraId="1EEC6B80"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tcBorders>
          </w:tcPr>
          <w:p w14:paraId="6EE4C8B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9F41B2C" w14:textId="77777777" w:rsidR="0039271C" w:rsidRPr="00975BFD" w:rsidRDefault="00632768">
            <w:pPr>
              <w:pStyle w:val="TAL"/>
            </w:pPr>
            <w:r w:rsidRPr="00975BFD">
              <w:rPr>
                <w:rFonts w:cs="Arial"/>
              </w:rPr>
              <w:t xml:space="preserve">Security credentials resulting from a successful authorization for the </w:t>
            </w:r>
            <w:r w:rsidRPr="00975BFD">
              <w:rPr>
                <w:rFonts w:cs="Arial"/>
                <w:lang w:eastAsia="zh-CN"/>
              </w:rPr>
              <w:t>NSCE</w:t>
            </w:r>
            <w:r w:rsidRPr="00975BFD">
              <w:rPr>
                <w:rFonts w:cs="Arial"/>
              </w:rPr>
              <w:t xml:space="preserve"> service.</w:t>
            </w:r>
          </w:p>
        </w:tc>
      </w:tr>
      <w:tr w:rsidR="0039271C" w:rsidRPr="00975BFD" w14:paraId="62D127F0" w14:textId="77777777">
        <w:trPr>
          <w:jc w:val="center"/>
        </w:trPr>
        <w:tc>
          <w:tcPr>
            <w:tcW w:w="2880" w:type="dxa"/>
            <w:tcBorders>
              <w:top w:val="single" w:sz="4" w:space="0" w:color="000000"/>
              <w:left w:val="single" w:sz="4" w:space="0" w:color="000000"/>
              <w:bottom w:val="single" w:sz="4" w:space="0" w:color="000000"/>
            </w:tcBorders>
          </w:tcPr>
          <w:p w14:paraId="512D753D" w14:textId="77777777" w:rsidR="0039271C" w:rsidRPr="00975BFD" w:rsidRDefault="00632768">
            <w:pPr>
              <w:pStyle w:val="TAL"/>
              <w:tabs>
                <w:tab w:val="right" w:pos="2664"/>
              </w:tabs>
              <w:rPr>
                <w:lang w:eastAsia="zh-CN"/>
              </w:rPr>
            </w:pPr>
            <w:r w:rsidRPr="00975BFD">
              <w:rPr>
                <w:lang w:eastAsia="ko-KR"/>
              </w:rPr>
              <w:t>Notification Target Address</w:t>
            </w:r>
          </w:p>
        </w:tc>
        <w:tc>
          <w:tcPr>
            <w:tcW w:w="1440" w:type="dxa"/>
            <w:tcBorders>
              <w:top w:val="single" w:sz="4" w:space="0" w:color="000000"/>
              <w:left w:val="single" w:sz="4" w:space="0" w:color="000000"/>
              <w:bottom w:val="single" w:sz="4" w:space="0" w:color="000000"/>
            </w:tcBorders>
          </w:tcPr>
          <w:p w14:paraId="57F781B2" w14:textId="77777777" w:rsidR="0039271C" w:rsidRPr="00975BFD" w:rsidRDefault="00632768">
            <w:pPr>
              <w:pStyle w:val="TAC"/>
              <w:rPr>
                <w:lang w:eastAsia="zh-CN"/>
              </w:rPr>
            </w:pPr>
            <w:r w:rsidRPr="00975BF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377004" w14:textId="77777777" w:rsidR="0039271C" w:rsidRPr="00975BFD" w:rsidRDefault="00632768">
            <w:pPr>
              <w:pStyle w:val="TAL"/>
              <w:rPr>
                <w:lang w:eastAsia="zh-CN"/>
              </w:rPr>
            </w:pPr>
            <w:r w:rsidRPr="00975BFD">
              <w:rPr>
                <w:lang w:eastAsia="ko-KR"/>
              </w:rPr>
              <w:t xml:space="preserve">The Notification Target Address (e.g. URL) where the notifications destined for the </w:t>
            </w:r>
            <w:r w:rsidRPr="00975BFD">
              <w:rPr>
                <w:lang w:eastAsia="zh-CN"/>
              </w:rPr>
              <w:t>requestor</w:t>
            </w:r>
            <w:r w:rsidRPr="00975BFD">
              <w:rPr>
                <w:lang w:eastAsia="ko-KR"/>
              </w:rPr>
              <w:t xml:space="preserve"> should be sent to.</w:t>
            </w:r>
          </w:p>
        </w:tc>
      </w:tr>
      <w:tr w:rsidR="0039271C" w:rsidRPr="00975BFD" w14:paraId="241974CF" w14:textId="77777777">
        <w:trPr>
          <w:jc w:val="center"/>
        </w:trPr>
        <w:tc>
          <w:tcPr>
            <w:tcW w:w="2880" w:type="dxa"/>
            <w:tcBorders>
              <w:top w:val="single" w:sz="4" w:space="0" w:color="000000"/>
              <w:left w:val="single" w:sz="4" w:space="0" w:color="000000"/>
              <w:bottom w:val="single" w:sz="4" w:space="0" w:color="000000"/>
            </w:tcBorders>
          </w:tcPr>
          <w:p w14:paraId="0CF5FDE7" w14:textId="77777777" w:rsidR="0039271C" w:rsidRPr="00975BFD" w:rsidRDefault="00632768">
            <w:pPr>
              <w:pStyle w:val="TAL"/>
              <w:rPr>
                <w:lang w:eastAsia="zh-CN"/>
              </w:rPr>
            </w:pPr>
            <w:r w:rsidRPr="00975BFD">
              <w:rPr>
                <w:rFonts w:eastAsia="SimSun"/>
              </w:rPr>
              <w:t>Network slice related Identifier(s)</w:t>
            </w:r>
          </w:p>
        </w:tc>
        <w:tc>
          <w:tcPr>
            <w:tcW w:w="1440" w:type="dxa"/>
            <w:tcBorders>
              <w:top w:val="single" w:sz="4" w:space="0" w:color="000000"/>
              <w:left w:val="single" w:sz="4" w:space="0" w:color="000000"/>
              <w:bottom w:val="single" w:sz="4" w:space="0" w:color="000000"/>
            </w:tcBorders>
          </w:tcPr>
          <w:p w14:paraId="541A46FB"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F21F0A4" w14:textId="77777777" w:rsidR="0039271C" w:rsidRPr="00975BFD" w:rsidRDefault="00632768">
            <w:pPr>
              <w:pStyle w:val="TAL"/>
              <w:rPr>
                <w:lang w:eastAsia="zh-CN"/>
              </w:rPr>
            </w:pPr>
            <w:r w:rsidRPr="00975BFD">
              <w:rPr>
                <w:kern w:val="2"/>
              </w:rPr>
              <w:t>Identifier of the network slice</w:t>
            </w:r>
            <w:r w:rsidRPr="00975BFD">
              <w:t>.</w:t>
            </w:r>
          </w:p>
        </w:tc>
      </w:tr>
      <w:tr w:rsidR="0039271C" w:rsidRPr="00975BFD" w14:paraId="49EEC5EE" w14:textId="77777777">
        <w:trPr>
          <w:jc w:val="center"/>
        </w:trPr>
        <w:tc>
          <w:tcPr>
            <w:tcW w:w="2880" w:type="dxa"/>
            <w:tcBorders>
              <w:top w:val="single" w:sz="4" w:space="0" w:color="000000"/>
              <w:left w:val="single" w:sz="4" w:space="0" w:color="000000"/>
              <w:bottom w:val="single" w:sz="4" w:space="0" w:color="000000"/>
            </w:tcBorders>
          </w:tcPr>
          <w:p w14:paraId="7FA2E9A2" w14:textId="77777777" w:rsidR="0039271C" w:rsidRPr="00975BFD" w:rsidRDefault="00632768">
            <w:pPr>
              <w:pStyle w:val="TAL"/>
              <w:rPr>
                <w:lang w:eastAsia="zh-CN"/>
              </w:rPr>
            </w:pPr>
            <w:r w:rsidRPr="00975BFD">
              <w:t xml:space="preserve">Requested DNN </w:t>
            </w:r>
          </w:p>
        </w:tc>
        <w:tc>
          <w:tcPr>
            <w:tcW w:w="1440" w:type="dxa"/>
            <w:tcBorders>
              <w:top w:val="single" w:sz="4" w:space="0" w:color="000000"/>
              <w:left w:val="single" w:sz="4" w:space="0" w:color="000000"/>
              <w:bottom w:val="single" w:sz="4" w:space="0" w:color="000000"/>
            </w:tcBorders>
          </w:tcPr>
          <w:p w14:paraId="27E9F426"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54818DD" w14:textId="77777777" w:rsidR="0039271C" w:rsidRPr="00975BFD" w:rsidRDefault="00632768">
            <w:pPr>
              <w:pStyle w:val="TAL"/>
              <w:rPr>
                <w:rFonts w:cs="Arial"/>
                <w:lang w:eastAsia="zh-CN"/>
              </w:rPr>
            </w:pPr>
            <w:r w:rsidRPr="00975BFD">
              <w:t>Indication of the DNN which is requested.</w:t>
            </w:r>
          </w:p>
        </w:tc>
      </w:tr>
      <w:tr w:rsidR="0039271C" w:rsidRPr="00975BFD" w14:paraId="21E3C947" w14:textId="77777777">
        <w:trPr>
          <w:jc w:val="center"/>
        </w:trPr>
        <w:tc>
          <w:tcPr>
            <w:tcW w:w="2880" w:type="dxa"/>
            <w:tcBorders>
              <w:top w:val="single" w:sz="4" w:space="0" w:color="000000"/>
              <w:left w:val="single" w:sz="4" w:space="0" w:color="000000"/>
              <w:bottom w:val="single" w:sz="4" w:space="0" w:color="000000"/>
            </w:tcBorders>
          </w:tcPr>
          <w:p w14:paraId="682C07A9" w14:textId="77777777" w:rsidR="0039271C" w:rsidRPr="00975BFD" w:rsidRDefault="00632768">
            <w:pPr>
              <w:keepNext/>
              <w:keepLines/>
              <w:spacing w:after="0"/>
              <w:rPr>
                <w:rFonts w:ascii="Arial" w:hAnsi="Arial"/>
                <w:sz w:val="18"/>
                <w:lang w:eastAsia="zh-CN"/>
              </w:rPr>
            </w:pPr>
            <w:r w:rsidRPr="00975BFD">
              <w:rPr>
                <w:rFonts w:ascii="Arial" w:hAnsi="Arial"/>
                <w:sz w:val="18"/>
                <w:lang w:eastAsia="zh-CN"/>
              </w:rPr>
              <w:t>Policy ID</w:t>
            </w:r>
          </w:p>
        </w:tc>
        <w:tc>
          <w:tcPr>
            <w:tcW w:w="1440" w:type="dxa"/>
            <w:tcBorders>
              <w:top w:val="single" w:sz="4" w:space="0" w:color="000000"/>
              <w:left w:val="single" w:sz="4" w:space="0" w:color="000000"/>
              <w:bottom w:val="single" w:sz="4" w:space="0" w:color="000000"/>
            </w:tcBorders>
          </w:tcPr>
          <w:p w14:paraId="7C2ED42E" w14:textId="77777777" w:rsidR="0039271C" w:rsidRPr="00975BFD" w:rsidRDefault="00632768">
            <w:pPr>
              <w:keepNext/>
              <w:keepLines/>
              <w:spacing w:after="0"/>
              <w:jc w:val="center"/>
              <w:rPr>
                <w:rFonts w:ascii="Arial" w:hAnsi="Arial"/>
                <w:sz w:val="18"/>
                <w:lang w:eastAsia="zh-CN"/>
              </w:rPr>
            </w:pPr>
            <w:r w:rsidRPr="00975BFD">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8ED73B" w14:textId="77777777" w:rsidR="0039271C" w:rsidRPr="00975BFD" w:rsidRDefault="00632768">
            <w:pPr>
              <w:keepNext/>
              <w:keepLines/>
              <w:spacing w:after="0"/>
              <w:rPr>
                <w:rFonts w:ascii="Arial" w:hAnsi="Arial"/>
                <w:sz w:val="18"/>
                <w:lang w:eastAsia="zh-CN"/>
              </w:rPr>
            </w:pPr>
            <w:r w:rsidRPr="00975BFD">
              <w:rPr>
                <w:rFonts w:ascii="Arial" w:hAnsi="Arial"/>
                <w:sz w:val="18"/>
              </w:rPr>
              <w:t>I</w:t>
            </w:r>
            <w:r w:rsidRPr="00975BFD">
              <w:rPr>
                <w:rFonts w:ascii="Arial" w:hAnsi="Arial"/>
                <w:sz w:val="18"/>
                <w:lang w:eastAsia="zh-CN"/>
              </w:rPr>
              <w:t>dentifies</w:t>
            </w:r>
            <w:r w:rsidRPr="00975BFD">
              <w:rPr>
                <w:rFonts w:ascii="Arial" w:hAnsi="Arial"/>
                <w:sz w:val="18"/>
              </w:rPr>
              <w:t xml:space="preserve"> the </w:t>
            </w:r>
            <w:r w:rsidRPr="00975BFD">
              <w:rPr>
                <w:rFonts w:ascii="Arial" w:hAnsi="Arial"/>
                <w:sz w:val="18"/>
                <w:lang w:eastAsia="zh-CN"/>
              </w:rPr>
              <w:t>VAL server policy.</w:t>
            </w:r>
          </w:p>
        </w:tc>
      </w:tr>
      <w:tr w:rsidR="0039271C" w:rsidRPr="00975BFD" w14:paraId="251C9717" w14:textId="77777777">
        <w:trPr>
          <w:trHeight w:val="146"/>
          <w:jc w:val="center"/>
        </w:trPr>
        <w:tc>
          <w:tcPr>
            <w:tcW w:w="2880" w:type="dxa"/>
            <w:tcBorders>
              <w:top w:val="single" w:sz="4" w:space="0" w:color="000000"/>
              <w:left w:val="single" w:sz="4" w:space="0" w:color="000000"/>
              <w:bottom w:val="single" w:sz="4" w:space="0" w:color="000000"/>
            </w:tcBorders>
          </w:tcPr>
          <w:p w14:paraId="3AAD7046" w14:textId="77777777" w:rsidR="0039271C" w:rsidRPr="00975BFD" w:rsidRDefault="00632768">
            <w:pPr>
              <w:pStyle w:val="TAL"/>
              <w:rPr>
                <w:lang w:eastAsia="zh-CN"/>
              </w:rPr>
            </w:pPr>
            <w:r w:rsidRPr="00975BFD">
              <w:t>Proposed expiration time</w:t>
            </w:r>
          </w:p>
        </w:tc>
        <w:tc>
          <w:tcPr>
            <w:tcW w:w="1440" w:type="dxa"/>
            <w:tcBorders>
              <w:top w:val="single" w:sz="4" w:space="0" w:color="000000"/>
              <w:left w:val="single" w:sz="4" w:space="0" w:color="000000"/>
              <w:bottom w:val="single" w:sz="4" w:space="0" w:color="000000"/>
            </w:tcBorders>
          </w:tcPr>
          <w:p w14:paraId="2AB91236"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8FC60DC" w14:textId="77777777" w:rsidR="0039271C" w:rsidRPr="00975BFD" w:rsidRDefault="00632768">
            <w:pPr>
              <w:pStyle w:val="TAL"/>
              <w:rPr>
                <w:lang w:eastAsia="zh-CN"/>
              </w:rPr>
            </w:pPr>
            <w:r w:rsidRPr="00975BFD">
              <w:t>Proposed expiration time for the subscription</w:t>
            </w:r>
            <w:r w:rsidRPr="00975BFD">
              <w:rPr>
                <w:lang w:eastAsia="zh-CN"/>
              </w:rPr>
              <w:t>.</w:t>
            </w:r>
          </w:p>
        </w:tc>
      </w:tr>
      <w:tr w:rsidR="0039271C" w:rsidRPr="00975BFD" w14:paraId="227B6489"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54DD058D" w14:textId="77777777" w:rsidR="0039271C" w:rsidRPr="00975BFD" w:rsidRDefault="00632768">
            <w:pPr>
              <w:pStyle w:val="TAL"/>
            </w:pPr>
            <w:r w:rsidRPr="00975BFD">
              <w:t>Secondary policy ID</w:t>
            </w:r>
          </w:p>
        </w:tc>
        <w:tc>
          <w:tcPr>
            <w:tcW w:w="1440" w:type="dxa"/>
            <w:tcBorders>
              <w:top w:val="single" w:sz="4" w:space="0" w:color="000000"/>
              <w:left w:val="single" w:sz="4" w:space="0" w:color="000000"/>
              <w:bottom w:val="single" w:sz="4" w:space="0" w:color="000000"/>
              <w:right w:val="nil"/>
            </w:tcBorders>
          </w:tcPr>
          <w:p w14:paraId="3E2AD4E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C36843A" w14:textId="77777777" w:rsidR="0039271C" w:rsidRPr="00975BFD" w:rsidRDefault="00632768">
            <w:pPr>
              <w:pStyle w:val="TAL"/>
            </w:pPr>
            <w:r w:rsidRPr="00975BFD">
              <w:t>Secondary policy act as a fallback policy for the network slice optimization in the case of a failed network slice optimization.</w:t>
            </w:r>
          </w:p>
        </w:tc>
      </w:tr>
    </w:tbl>
    <w:p w14:paraId="089DC392" w14:textId="77777777" w:rsidR="00DF6EE8" w:rsidRPr="00975BFD" w:rsidRDefault="00DF6EE8" w:rsidP="00DF6EE8">
      <w:pPr>
        <w:rPr>
          <w:lang w:eastAsia="zh-CN"/>
        </w:rPr>
      </w:pPr>
      <w:bookmarkStart w:id="424" w:name="_Toc134011802"/>
    </w:p>
    <w:p w14:paraId="72CCAFD6" w14:textId="7D678D1E" w:rsidR="0039271C" w:rsidRPr="00975BFD" w:rsidRDefault="00632768">
      <w:pPr>
        <w:pStyle w:val="Heading4"/>
      </w:pPr>
      <w:bookmarkStart w:id="425" w:name="_Toc170686140"/>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12</w:t>
      </w:r>
      <w:r w:rsidRPr="00975BFD">
        <w:tab/>
      </w:r>
      <w:r w:rsidRPr="00975BFD">
        <w:rPr>
          <w:lang w:eastAsia="zh-CN"/>
        </w:rPr>
        <w:t>Network slice optimization</w:t>
      </w:r>
      <w:r w:rsidRPr="00975BFD">
        <w:t xml:space="preserve"> </w:t>
      </w:r>
      <w:r w:rsidRPr="00975BFD">
        <w:rPr>
          <w:lang w:eastAsia="zh-CN"/>
        </w:rPr>
        <w:t xml:space="preserve">subscription </w:t>
      </w:r>
      <w:r w:rsidRPr="00975BFD">
        <w:t>response</w:t>
      </w:r>
      <w:bookmarkEnd w:id="424"/>
      <w:bookmarkEnd w:id="425"/>
    </w:p>
    <w:p w14:paraId="31829D4E" w14:textId="77777777" w:rsidR="0039271C" w:rsidRPr="00975BFD" w:rsidRDefault="00632768">
      <w:r w:rsidRPr="00975BFD">
        <w:t xml:space="preserve">The information elements specified in the </w:t>
      </w:r>
      <w:r w:rsidRPr="00975BFD">
        <w:rPr>
          <w:rFonts w:eastAsiaTheme="minorEastAsia"/>
          <w:lang w:eastAsia="zh-CN"/>
        </w:rPr>
        <w:t>t</w:t>
      </w:r>
      <w:r w:rsidRPr="00975BFD">
        <w:t>able</w:t>
      </w:r>
      <w:r w:rsidRPr="00975BFD">
        <w:rPr>
          <w:rFonts w:eastAsiaTheme="minorEastAsia"/>
          <w:lang w:eastAsia="zh-CN"/>
        </w:rPr>
        <w:t xml:space="preserve"> </w:t>
      </w:r>
      <w:r w:rsidRPr="00975BFD">
        <w:t>9.</w:t>
      </w:r>
      <w:r w:rsidRPr="00975BFD">
        <w:rPr>
          <w:rFonts w:eastAsiaTheme="minorEastAsia"/>
          <w:lang w:eastAsia="zh-CN"/>
        </w:rPr>
        <w:t>5</w:t>
      </w:r>
      <w:r w:rsidRPr="00975BFD">
        <w:t>.3.</w:t>
      </w:r>
      <w:r w:rsidRPr="00975BFD">
        <w:rPr>
          <w:rFonts w:eastAsiaTheme="minorEastAsia"/>
          <w:lang w:eastAsia="zh-CN"/>
        </w:rPr>
        <w:t>12</w:t>
      </w:r>
      <w:r w:rsidRPr="00975BFD">
        <w:t xml:space="preserve">-1 is used for the Network slice optimization </w:t>
      </w:r>
      <w:r w:rsidRPr="00975BFD">
        <w:rPr>
          <w:lang w:eastAsia="zh-CN"/>
        </w:rPr>
        <w:t xml:space="preserve">subscription </w:t>
      </w:r>
      <w:r w:rsidRPr="00975BFD">
        <w:t>response sent from the NSCE server to the VAL server.</w:t>
      </w:r>
    </w:p>
    <w:p w14:paraId="7AD976D9" w14:textId="77777777" w:rsidR="0039271C" w:rsidRPr="00975BFD" w:rsidRDefault="00632768">
      <w:pPr>
        <w:pStyle w:val="TH"/>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12</w:t>
      </w:r>
      <w:r w:rsidRPr="00975BFD">
        <w:t xml:space="preserve">-1: </w:t>
      </w:r>
      <w:r w:rsidRPr="00975BFD">
        <w:rPr>
          <w:lang w:eastAsia="zh-CN"/>
        </w:rPr>
        <w:t>Network slice optimization subscription R</w:t>
      </w:r>
      <w:r w:rsidRPr="00975BFD">
        <w:t>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0CE8FF4" w14:textId="77777777">
        <w:trPr>
          <w:jc w:val="center"/>
        </w:trPr>
        <w:tc>
          <w:tcPr>
            <w:tcW w:w="2880" w:type="dxa"/>
            <w:tcBorders>
              <w:top w:val="single" w:sz="4" w:space="0" w:color="000000"/>
              <w:left w:val="single" w:sz="4" w:space="0" w:color="000000"/>
              <w:bottom w:val="single" w:sz="4" w:space="0" w:color="000000"/>
            </w:tcBorders>
          </w:tcPr>
          <w:p w14:paraId="03B167E9"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47EBF989"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2D0D6D5" w14:textId="77777777" w:rsidR="0039271C" w:rsidRPr="00975BFD" w:rsidRDefault="00632768">
            <w:pPr>
              <w:pStyle w:val="TAH"/>
            </w:pPr>
            <w:r w:rsidRPr="00975BFD">
              <w:t>Description</w:t>
            </w:r>
          </w:p>
        </w:tc>
      </w:tr>
      <w:tr w:rsidR="0039271C" w:rsidRPr="00975BFD" w14:paraId="698ADC04" w14:textId="77777777">
        <w:trPr>
          <w:jc w:val="center"/>
        </w:trPr>
        <w:tc>
          <w:tcPr>
            <w:tcW w:w="2880" w:type="dxa"/>
            <w:tcBorders>
              <w:top w:val="single" w:sz="4" w:space="0" w:color="000000"/>
              <w:left w:val="single" w:sz="4" w:space="0" w:color="000000"/>
              <w:bottom w:val="single" w:sz="4" w:space="0" w:color="000000"/>
            </w:tcBorders>
          </w:tcPr>
          <w:p w14:paraId="6F757707" w14:textId="77777777" w:rsidR="0039271C" w:rsidRPr="00975BFD" w:rsidRDefault="00632768">
            <w:pPr>
              <w:pStyle w:val="TAL"/>
              <w:rPr>
                <w:rFonts w:eastAsiaTheme="minorEastAsia"/>
                <w:lang w:eastAsia="zh-CN"/>
              </w:rPr>
            </w:pPr>
            <w:r w:rsidRPr="00975BFD">
              <w:rPr>
                <w:rFonts w:eastAsiaTheme="minorEastAsia"/>
                <w:lang w:eastAsia="zh-CN"/>
              </w:rPr>
              <w:t>Result</w:t>
            </w:r>
          </w:p>
        </w:tc>
        <w:tc>
          <w:tcPr>
            <w:tcW w:w="1440" w:type="dxa"/>
            <w:tcBorders>
              <w:top w:val="single" w:sz="4" w:space="0" w:color="000000"/>
              <w:left w:val="single" w:sz="4" w:space="0" w:color="000000"/>
              <w:bottom w:val="single" w:sz="4" w:space="0" w:color="000000"/>
            </w:tcBorders>
          </w:tcPr>
          <w:p w14:paraId="08643D42" w14:textId="77777777" w:rsidR="0039271C" w:rsidRPr="00975BFD" w:rsidRDefault="00632768">
            <w:pPr>
              <w:pStyle w:val="TAC"/>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88ECE3E" w14:textId="77777777" w:rsidR="0039271C" w:rsidRPr="00975BFD" w:rsidRDefault="00632768">
            <w:pPr>
              <w:pStyle w:val="TAL"/>
            </w:pPr>
            <w:r w:rsidRPr="00975BFD">
              <w:t>Indicates the success or failure of the Network slice optimization subscription request.</w:t>
            </w:r>
          </w:p>
        </w:tc>
      </w:tr>
      <w:tr w:rsidR="0039271C" w:rsidRPr="00975BFD" w14:paraId="61530FF0" w14:textId="77777777">
        <w:trPr>
          <w:jc w:val="center"/>
        </w:trPr>
        <w:tc>
          <w:tcPr>
            <w:tcW w:w="2880" w:type="dxa"/>
            <w:tcBorders>
              <w:top w:val="single" w:sz="4" w:space="0" w:color="000000"/>
              <w:left w:val="single" w:sz="4" w:space="0" w:color="000000"/>
              <w:bottom w:val="single" w:sz="4" w:space="0" w:color="000000"/>
            </w:tcBorders>
          </w:tcPr>
          <w:p w14:paraId="0F2767D6" w14:textId="77777777" w:rsidR="0039271C" w:rsidRPr="00975BFD" w:rsidRDefault="00632768">
            <w:pPr>
              <w:pStyle w:val="TAL"/>
              <w:rPr>
                <w:lang w:eastAsia="zh-CN"/>
              </w:rPr>
            </w:pPr>
            <w:r w:rsidRPr="00975BFD">
              <w:rPr>
                <w:lang w:eastAsia="ko-KR"/>
              </w:rPr>
              <w:t xml:space="preserve">&gt; </w:t>
            </w:r>
            <w:r w:rsidRPr="00975BFD">
              <w:rPr>
                <w:lang w:eastAsia="zh-CN"/>
              </w:rPr>
              <w:t>Subscribe ID</w:t>
            </w:r>
          </w:p>
        </w:tc>
        <w:tc>
          <w:tcPr>
            <w:tcW w:w="1440" w:type="dxa"/>
            <w:tcBorders>
              <w:top w:val="single" w:sz="4" w:space="0" w:color="000000"/>
              <w:left w:val="single" w:sz="4" w:space="0" w:color="000000"/>
              <w:bottom w:val="single" w:sz="4" w:space="0" w:color="000000"/>
            </w:tcBorders>
          </w:tcPr>
          <w:p w14:paraId="75C7432C" w14:textId="77777777" w:rsidR="0039271C" w:rsidRPr="00975BFD" w:rsidRDefault="00632768">
            <w:pPr>
              <w:pStyle w:val="TAC"/>
              <w:rPr>
                <w:rFonts w:eastAsiaTheme="minorEastAsia"/>
                <w:lang w:eastAsia="zh-CN"/>
              </w:rPr>
            </w:pPr>
            <w:r w:rsidRPr="00975BFD">
              <w:rPr>
                <w:rFonts w:eastAsiaTheme="minorEastAsia"/>
                <w:lang w:eastAsia="zh-CN"/>
              </w:rPr>
              <w:t>O</w:t>
            </w:r>
          </w:p>
          <w:p w14:paraId="7868E54B" w14:textId="77777777" w:rsidR="0039271C" w:rsidRPr="00975BFD" w:rsidRDefault="00632768">
            <w:pPr>
              <w:pStyle w:val="TAC"/>
              <w:rPr>
                <w:lang w:eastAsia="zh-CN"/>
              </w:rPr>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6B316741" w14:textId="77777777" w:rsidR="0039271C" w:rsidRPr="00975BFD" w:rsidRDefault="00632768">
            <w:pPr>
              <w:pStyle w:val="TAL"/>
              <w:rPr>
                <w:lang w:eastAsia="ko-KR"/>
              </w:rPr>
            </w:pPr>
            <w:r w:rsidRPr="00975BFD">
              <w:rPr>
                <w:lang w:eastAsia="ko-KR"/>
              </w:rPr>
              <w:t>I</w:t>
            </w:r>
            <w:r w:rsidRPr="00975BFD">
              <w:rPr>
                <w:lang w:eastAsia="zh-CN"/>
              </w:rPr>
              <w:t xml:space="preserve">dentifies </w:t>
            </w:r>
            <w:r w:rsidRPr="00975BFD">
              <w:rPr>
                <w:lang w:eastAsia="ko-KR"/>
              </w:rPr>
              <w:t xml:space="preserve">the </w:t>
            </w:r>
            <w:r w:rsidRPr="00975BFD">
              <w:rPr>
                <w:lang w:eastAsia="zh-CN"/>
              </w:rPr>
              <w:t>Network slice optimization subscribe event</w:t>
            </w:r>
            <w:r w:rsidRPr="00975BFD">
              <w:rPr>
                <w:lang w:eastAsia="ko-KR"/>
              </w:rPr>
              <w:t>.</w:t>
            </w:r>
          </w:p>
        </w:tc>
      </w:tr>
      <w:tr w:rsidR="0039271C" w:rsidRPr="00975BFD" w14:paraId="7A624CEC" w14:textId="77777777">
        <w:trPr>
          <w:jc w:val="center"/>
        </w:trPr>
        <w:tc>
          <w:tcPr>
            <w:tcW w:w="2880" w:type="dxa"/>
            <w:tcBorders>
              <w:top w:val="single" w:sz="4" w:space="0" w:color="000000"/>
              <w:left w:val="single" w:sz="4" w:space="0" w:color="000000"/>
              <w:bottom w:val="single" w:sz="4" w:space="0" w:color="000000"/>
            </w:tcBorders>
          </w:tcPr>
          <w:p w14:paraId="4A97569C" w14:textId="77777777" w:rsidR="0039271C" w:rsidRPr="00975BFD" w:rsidRDefault="00632768">
            <w:pPr>
              <w:pStyle w:val="TAL"/>
              <w:rPr>
                <w:lang w:eastAsia="zh-CN"/>
              </w:rPr>
            </w:pPr>
            <w:r w:rsidRPr="00975BFD">
              <w:rPr>
                <w:lang w:eastAsia="ko-KR"/>
              </w:rPr>
              <w:t>&gt; Cause</w:t>
            </w:r>
          </w:p>
        </w:tc>
        <w:tc>
          <w:tcPr>
            <w:tcW w:w="1440" w:type="dxa"/>
            <w:tcBorders>
              <w:top w:val="single" w:sz="4" w:space="0" w:color="000000"/>
              <w:left w:val="single" w:sz="4" w:space="0" w:color="000000"/>
              <w:bottom w:val="single" w:sz="4" w:space="0" w:color="000000"/>
            </w:tcBorders>
          </w:tcPr>
          <w:p w14:paraId="2AE27225" w14:textId="77777777" w:rsidR="0039271C" w:rsidRPr="00975BFD" w:rsidRDefault="00632768">
            <w:pPr>
              <w:pStyle w:val="TAC"/>
              <w:rPr>
                <w:rFonts w:eastAsiaTheme="minorEastAsia"/>
                <w:lang w:eastAsia="zh-CN"/>
              </w:rPr>
            </w:pPr>
            <w:r w:rsidRPr="00975BFD">
              <w:rPr>
                <w:rFonts w:eastAsiaTheme="minorEastAsia"/>
                <w:lang w:eastAsia="zh-CN"/>
              </w:rPr>
              <w:t>O</w:t>
            </w:r>
          </w:p>
          <w:p w14:paraId="4C41B641" w14:textId="77777777" w:rsidR="0039271C" w:rsidRPr="00975BFD" w:rsidRDefault="00632768">
            <w:pPr>
              <w:pStyle w:val="TAC"/>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FF9BA07" w14:textId="77777777" w:rsidR="0039271C" w:rsidRPr="00975BFD" w:rsidRDefault="00632768">
            <w:pPr>
              <w:pStyle w:val="TAL"/>
            </w:pPr>
            <w:r w:rsidRPr="00975BFD">
              <w:rPr>
                <w:lang w:eastAsia="ko-KR"/>
              </w:rPr>
              <w:t xml:space="preserve">Indicates the cause of </w:t>
            </w:r>
            <w:r w:rsidRPr="00975BFD">
              <w:rPr>
                <w:lang w:eastAsia="zh-CN"/>
              </w:rPr>
              <w:t>Network slice optimization subscription</w:t>
            </w:r>
            <w:r w:rsidRPr="00975BFD">
              <w:rPr>
                <w:lang w:eastAsia="ko-KR"/>
              </w:rPr>
              <w:t xml:space="preserve"> request failure</w:t>
            </w:r>
          </w:p>
        </w:tc>
      </w:tr>
      <w:tr w:rsidR="0039271C" w:rsidRPr="00975BFD" w14:paraId="000C2FA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2DE449" w14:textId="77777777" w:rsidR="0039271C" w:rsidRPr="00975BFD" w:rsidRDefault="00632768">
            <w:pPr>
              <w:pStyle w:val="TAL"/>
            </w:pPr>
            <w:r w:rsidRPr="00975BFD">
              <w:t>NOTE 1:</w:t>
            </w:r>
            <w:r w:rsidRPr="00975BFD">
              <w:tab/>
              <w:t>Shall be present if the result is success and shall not be present otherwise.</w:t>
            </w:r>
          </w:p>
          <w:p w14:paraId="039B8363" w14:textId="77777777" w:rsidR="0039271C" w:rsidRPr="00975BFD" w:rsidRDefault="00632768">
            <w:pPr>
              <w:pStyle w:val="TAL"/>
              <w:rPr>
                <w:lang w:eastAsia="ko-KR"/>
              </w:rPr>
            </w:pPr>
            <w:r w:rsidRPr="00975BFD">
              <w:t>NOTE 2:</w:t>
            </w:r>
            <w:r w:rsidRPr="00975BFD">
              <w:tab/>
              <w:t>Shall be present if the result is failure and shall not be present otherwise.</w:t>
            </w:r>
          </w:p>
        </w:tc>
      </w:tr>
    </w:tbl>
    <w:p w14:paraId="576C0570" w14:textId="77777777" w:rsidR="00DF6EE8" w:rsidRPr="00975BFD" w:rsidRDefault="00DF6EE8" w:rsidP="00DF6EE8">
      <w:pPr>
        <w:rPr>
          <w:lang w:eastAsia="zh-CN"/>
        </w:rPr>
      </w:pPr>
      <w:bookmarkStart w:id="426" w:name="_Toc134011803"/>
    </w:p>
    <w:p w14:paraId="6E8CE678" w14:textId="42B290DB" w:rsidR="0039271C" w:rsidRPr="00975BFD" w:rsidRDefault="00632768">
      <w:pPr>
        <w:pStyle w:val="Heading4"/>
        <w:rPr>
          <w:rFonts w:eastAsiaTheme="minorEastAsia"/>
          <w:lang w:eastAsia="zh-CN"/>
        </w:rPr>
      </w:pPr>
      <w:bookmarkStart w:id="427" w:name="_Toc170686141"/>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13</w:t>
      </w:r>
      <w:r w:rsidRPr="00975BFD">
        <w:tab/>
      </w:r>
      <w:r w:rsidRPr="00975BFD">
        <w:rPr>
          <w:lang w:eastAsia="zh-CN"/>
        </w:rPr>
        <w:t>Network slice optimization</w:t>
      </w:r>
      <w:r w:rsidRPr="00975BFD">
        <w:t xml:space="preserve"> </w:t>
      </w:r>
      <w:r w:rsidRPr="00975BFD">
        <w:rPr>
          <w:lang w:eastAsia="zh-CN"/>
        </w:rPr>
        <w:t>notif</w:t>
      </w:r>
      <w:r w:rsidRPr="00975BFD">
        <w:rPr>
          <w:rFonts w:eastAsiaTheme="minorEastAsia"/>
          <w:lang w:eastAsia="zh-CN"/>
        </w:rPr>
        <w:t>ication</w:t>
      </w:r>
      <w:bookmarkEnd w:id="426"/>
      <w:bookmarkEnd w:id="427"/>
    </w:p>
    <w:p w14:paraId="2E726A67" w14:textId="77777777" w:rsidR="0039271C" w:rsidRPr="00975BFD" w:rsidRDefault="00632768">
      <w:pPr>
        <w:rPr>
          <w:lang w:eastAsia="zh-CN"/>
        </w:rPr>
      </w:pPr>
      <w:r w:rsidRPr="00975BFD">
        <w:t xml:space="preserve">The information elements specified in the </w:t>
      </w:r>
      <w:r w:rsidRPr="00975BFD">
        <w:rPr>
          <w:rFonts w:eastAsiaTheme="minorEastAsia"/>
          <w:lang w:eastAsia="zh-CN"/>
        </w:rPr>
        <w:t>t</w:t>
      </w:r>
      <w:r w:rsidRPr="00975BFD">
        <w:t>able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13</w:t>
      </w:r>
      <w:r w:rsidRPr="00975BFD">
        <w:t xml:space="preserve">-1 is used for the </w:t>
      </w:r>
      <w:r w:rsidRPr="00975BFD">
        <w:rPr>
          <w:lang w:eastAsia="zh-CN"/>
        </w:rPr>
        <w:t>Network slice optimization notif</w:t>
      </w:r>
      <w:r w:rsidRPr="00975BFD">
        <w:rPr>
          <w:rFonts w:eastAsiaTheme="minorEastAsia"/>
          <w:lang w:eastAsia="zh-CN"/>
        </w:rPr>
        <w:t>ication</w:t>
      </w:r>
      <w:r w:rsidRPr="00975BFD">
        <w:rPr>
          <w:lang w:eastAsia="zh-CN"/>
        </w:rPr>
        <w:t xml:space="preserve"> </w:t>
      </w:r>
      <w:r w:rsidRPr="00975BFD">
        <w:t xml:space="preserve">sent from the </w:t>
      </w:r>
      <w:r w:rsidRPr="00975BFD">
        <w:rPr>
          <w:lang w:eastAsia="zh-CN"/>
        </w:rPr>
        <w:t xml:space="preserve">NSCE server </w:t>
      </w:r>
      <w:r w:rsidRPr="00975BFD">
        <w:t>to the</w:t>
      </w:r>
      <w:r w:rsidRPr="00975BFD">
        <w:rPr>
          <w:lang w:eastAsia="zh-CN"/>
        </w:rPr>
        <w:t xml:space="preserve"> VAL server.</w:t>
      </w:r>
    </w:p>
    <w:p w14:paraId="7668CCC1" w14:textId="77777777" w:rsidR="0039271C" w:rsidRPr="00975BFD" w:rsidRDefault="00632768">
      <w:pPr>
        <w:pStyle w:val="TH"/>
        <w:rPr>
          <w:rFonts w:eastAsiaTheme="minorEastAsia"/>
        </w:rPr>
      </w:pPr>
      <w:r w:rsidRPr="00975BFD">
        <w:t>Table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13</w:t>
      </w:r>
      <w:r w:rsidRPr="00975BFD">
        <w:t xml:space="preserve">-1: </w:t>
      </w:r>
      <w:r w:rsidRPr="00975BFD">
        <w:rPr>
          <w:lang w:eastAsia="zh-CN"/>
        </w:rPr>
        <w:t>Network slice optimization Notif</w:t>
      </w:r>
      <w:r w:rsidRPr="00975BFD">
        <w:rPr>
          <w:rFonts w:eastAsiaTheme="minorEastAsia"/>
          <w:lang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00774BF" w14:textId="77777777">
        <w:trPr>
          <w:jc w:val="center"/>
        </w:trPr>
        <w:tc>
          <w:tcPr>
            <w:tcW w:w="2880" w:type="dxa"/>
            <w:tcBorders>
              <w:top w:val="single" w:sz="4" w:space="0" w:color="000000"/>
              <w:left w:val="single" w:sz="4" w:space="0" w:color="000000"/>
              <w:bottom w:val="single" w:sz="4" w:space="0" w:color="000000"/>
            </w:tcBorders>
          </w:tcPr>
          <w:p w14:paraId="2D83F210"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39EA23A8"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666C7AF" w14:textId="77777777" w:rsidR="0039271C" w:rsidRPr="00975BFD" w:rsidRDefault="00632768">
            <w:pPr>
              <w:pStyle w:val="TAH"/>
            </w:pPr>
            <w:r w:rsidRPr="00975BFD">
              <w:t>Description</w:t>
            </w:r>
          </w:p>
        </w:tc>
      </w:tr>
      <w:tr w:rsidR="0039271C" w:rsidRPr="00975BFD" w14:paraId="56CFBD32" w14:textId="77777777">
        <w:trPr>
          <w:jc w:val="center"/>
        </w:trPr>
        <w:tc>
          <w:tcPr>
            <w:tcW w:w="2880" w:type="dxa"/>
            <w:tcBorders>
              <w:top w:val="single" w:sz="4" w:space="0" w:color="000000"/>
              <w:left w:val="single" w:sz="4" w:space="0" w:color="000000"/>
              <w:bottom w:val="single" w:sz="4" w:space="0" w:color="000000"/>
            </w:tcBorders>
          </w:tcPr>
          <w:p w14:paraId="091673A5" w14:textId="77777777" w:rsidR="0039271C" w:rsidRPr="00975BFD" w:rsidRDefault="00632768">
            <w:pPr>
              <w:pStyle w:val="TAL"/>
              <w:rPr>
                <w:lang w:eastAsia="zh-CN"/>
              </w:rPr>
            </w:pPr>
            <w:r w:rsidRPr="00975BFD">
              <w:rPr>
                <w:lang w:eastAsia="ko-KR"/>
              </w:rPr>
              <w:t xml:space="preserve">&gt; </w:t>
            </w:r>
            <w:r w:rsidRPr="00975BFD">
              <w:rPr>
                <w:lang w:eastAsia="zh-CN"/>
              </w:rPr>
              <w:t>Subscribe ID</w:t>
            </w:r>
          </w:p>
        </w:tc>
        <w:tc>
          <w:tcPr>
            <w:tcW w:w="1440" w:type="dxa"/>
            <w:tcBorders>
              <w:top w:val="single" w:sz="4" w:space="0" w:color="000000"/>
              <w:left w:val="single" w:sz="4" w:space="0" w:color="000000"/>
              <w:bottom w:val="single" w:sz="4" w:space="0" w:color="000000"/>
            </w:tcBorders>
          </w:tcPr>
          <w:p w14:paraId="3D5F3385"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484019" w14:textId="77777777" w:rsidR="0039271C" w:rsidRPr="00975BFD" w:rsidRDefault="00632768">
            <w:pPr>
              <w:pStyle w:val="TAL"/>
              <w:rPr>
                <w:lang w:eastAsia="zh-CN"/>
              </w:rPr>
            </w:pPr>
            <w:r w:rsidRPr="00975BFD">
              <w:rPr>
                <w:lang w:eastAsia="ko-KR"/>
              </w:rPr>
              <w:t>I</w:t>
            </w:r>
            <w:r w:rsidRPr="00975BFD">
              <w:rPr>
                <w:lang w:eastAsia="zh-CN"/>
              </w:rPr>
              <w:t xml:space="preserve">dentifies </w:t>
            </w:r>
            <w:r w:rsidRPr="00975BFD">
              <w:rPr>
                <w:lang w:eastAsia="ko-KR"/>
              </w:rPr>
              <w:t xml:space="preserve">the </w:t>
            </w:r>
            <w:r w:rsidRPr="00975BFD">
              <w:rPr>
                <w:lang w:eastAsia="zh-CN"/>
              </w:rPr>
              <w:t>Network slice optimization subscribe event</w:t>
            </w:r>
            <w:r w:rsidRPr="00975BFD">
              <w:rPr>
                <w:lang w:eastAsia="ko-KR"/>
              </w:rPr>
              <w:t>.</w:t>
            </w:r>
          </w:p>
        </w:tc>
      </w:tr>
      <w:tr w:rsidR="0039271C" w:rsidRPr="00975BFD" w14:paraId="3F56F4B6" w14:textId="77777777">
        <w:trPr>
          <w:jc w:val="center"/>
        </w:trPr>
        <w:tc>
          <w:tcPr>
            <w:tcW w:w="2880" w:type="dxa"/>
            <w:tcBorders>
              <w:top w:val="single" w:sz="4" w:space="0" w:color="000000"/>
              <w:left w:val="single" w:sz="4" w:space="0" w:color="000000"/>
              <w:bottom w:val="single" w:sz="4" w:space="0" w:color="000000"/>
            </w:tcBorders>
          </w:tcPr>
          <w:p w14:paraId="7A9A1741" w14:textId="77777777" w:rsidR="0039271C" w:rsidRPr="00975BFD" w:rsidRDefault="00632768">
            <w:pPr>
              <w:pStyle w:val="TAL"/>
              <w:rPr>
                <w:lang w:eastAsia="zh-CN"/>
              </w:rPr>
            </w:pPr>
            <w:r w:rsidRPr="00975BFD">
              <w:rPr>
                <w:lang w:eastAsia="zh-CN"/>
              </w:rPr>
              <w:t xml:space="preserve">&gt;Network slice information </w:t>
            </w:r>
          </w:p>
        </w:tc>
        <w:tc>
          <w:tcPr>
            <w:tcW w:w="1440" w:type="dxa"/>
            <w:tcBorders>
              <w:top w:val="single" w:sz="4" w:space="0" w:color="000000"/>
              <w:left w:val="single" w:sz="4" w:space="0" w:color="000000"/>
              <w:bottom w:val="single" w:sz="4" w:space="0" w:color="000000"/>
            </w:tcBorders>
          </w:tcPr>
          <w:p w14:paraId="047B0EA1"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FECED42" w14:textId="77777777" w:rsidR="0039271C" w:rsidRPr="00975BFD" w:rsidRDefault="00632768">
            <w:pPr>
              <w:pStyle w:val="TAL"/>
              <w:rPr>
                <w:lang w:eastAsia="ko-KR"/>
              </w:rPr>
            </w:pPr>
            <w:r w:rsidRPr="00975BFD">
              <w:rPr>
                <w:lang w:eastAsia="zh-CN"/>
              </w:rPr>
              <w:t>Network slice information (i.e. NEST) with network slice identifier(i.e. S-NSSAI)</w:t>
            </w:r>
          </w:p>
        </w:tc>
      </w:tr>
      <w:tr w:rsidR="0039271C" w:rsidRPr="00975BFD" w14:paraId="7C9012F5" w14:textId="77777777">
        <w:trPr>
          <w:jc w:val="center"/>
        </w:trPr>
        <w:tc>
          <w:tcPr>
            <w:tcW w:w="2880" w:type="dxa"/>
            <w:tcBorders>
              <w:top w:val="single" w:sz="4" w:space="0" w:color="000000"/>
              <w:left w:val="single" w:sz="4" w:space="0" w:color="000000"/>
              <w:bottom w:val="single" w:sz="4" w:space="0" w:color="000000"/>
              <w:right w:val="nil"/>
            </w:tcBorders>
          </w:tcPr>
          <w:p w14:paraId="05F6CE26" w14:textId="77777777" w:rsidR="0039271C" w:rsidRPr="00975BFD" w:rsidRDefault="00632768">
            <w:pPr>
              <w:pStyle w:val="TAL"/>
            </w:pPr>
            <w:r w:rsidRPr="00975BFD">
              <w:t>&gt;Optimization time</w:t>
            </w:r>
          </w:p>
        </w:tc>
        <w:tc>
          <w:tcPr>
            <w:tcW w:w="1440" w:type="dxa"/>
            <w:tcBorders>
              <w:top w:val="single" w:sz="4" w:space="0" w:color="000000"/>
              <w:left w:val="single" w:sz="4" w:space="0" w:color="000000"/>
              <w:bottom w:val="single" w:sz="4" w:space="0" w:color="000000"/>
              <w:right w:val="nil"/>
            </w:tcBorders>
          </w:tcPr>
          <w:p w14:paraId="684F4E16"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5738A5E" w14:textId="77777777" w:rsidR="0039271C" w:rsidRPr="00975BFD" w:rsidRDefault="00632768">
            <w:pPr>
              <w:pStyle w:val="TAL"/>
            </w:pPr>
            <w:r w:rsidRPr="00975BFD">
              <w:t>Indicates time spent for slice optimization by the NSCE Server.</w:t>
            </w:r>
          </w:p>
        </w:tc>
      </w:tr>
      <w:tr w:rsidR="0039271C" w:rsidRPr="00975BFD" w14:paraId="03C12317" w14:textId="77777777">
        <w:trPr>
          <w:jc w:val="center"/>
        </w:trPr>
        <w:tc>
          <w:tcPr>
            <w:tcW w:w="2880" w:type="dxa"/>
            <w:tcBorders>
              <w:top w:val="single" w:sz="4" w:space="0" w:color="000000"/>
              <w:left w:val="single" w:sz="4" w:space="0" w:color="000000"/>
              <w:bottom w:val="single" w:sz="4" w:space="0" w:color="000000"/>
              <w:right w:val="nil"/>
            </w:tcBorders>
          </w:tcPr>
          <w:p w14:paraId="3E3446E7" w14:textId="77777777" w:rsidR="0039271C" w:rsidRPr="00975BFD" w:rsidRDefault="00632768">
            <w:pPr>
              <w:pStyle w:val="TAL"/>
            </w:pPr>
            <w:r w:rsidRPr="00975BFD">
              <w:t>&gt;Enforced policy ID</w:t>
            </w:r>
          </w:p>
        </w:tc>
        <w:tc>
          <w:tcPr>
            <w:tcW w:w="1440" w:type="dxa"/>
            <w:tcBorders>
              <w:top w:val="single" w:sz="4" w:space="0" w:color="000000"/>
              <w:left w:val="single" w:sz="4" w:space="0" w:color="000000"/>
              <w:bottom w:val="single" w:sz="4" w:space="0" w:color="000000"/>
              <w:right w:val="nil"/>
            </w:tcBorders>
          </w:tcPr>
          <w:p w14:paraId="7690D62B"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D75300D" w14:textId="77777777" w:rsidR="0039271C" w:rsidRPr="00975BFD" w:rsidRDefault="00632768">
            <w:pPr>
              <w:pStyle w:val="TAL"/>
            </w:pPr>
            <w:r w:rsidRPr="00975BFD">
              <w:t>Indicates the policy used for slice optimization in the case of the failed network slice optimization.</w:t>
            </w:r>
          </w:p>
        </w:tc>
      </w:tr>
      <w:tr w:rsidR="0039271C" w:rsidRPr="00975BFD" w14:paraId="7C2EC71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36BDDF5" w14:textId="77777777" w:rsidR="0039271C" w:rsidRPr="00975BFD" w:rsidRDefault="00632768">
            <w:pPr>
              <w:pStyle w:val="TAN"/>
              <w:rPr>
                <w:lang w:eastAsia="ko-KR"/>
              </w:rPr>
            </w:pPr>
            <w:r w:rsidRPr="00975BFD">
              <w:rPr>
                <w:lang w:eastAsia="ko-KR"/>
              </w:rPr>
              <w:t>NOTE:</w:t>
            </w:r>
            <w:r w:rsidRPr="00975BFD">
              <w:rPr>
                <w:lang w:eastAsia="ko-KR"/>
              </w:rPr>
              <w:tab/>
              <w:t>One of these IEs shall be present in the message.</w:t>
            </w:r>
          </w:p>
        </w:tc>
      </w:tr>
    </w:tbl>
    <w:p w14:paraId="7A2CAB4E" w14:textId="77777777" w:rsidR="00DF6EE8" w:rsidRPr="00975BFD" w:rsidRDefault="00DF6EE8" w:rsidP="00DF6EE8">
      <w:bookmarkStart w:id="428" w:name="_Toc134011804"/>
      <w:bookmarkStart w:id="429" w:name="_Toc2752"/>
      <w:bookmarkEnd w:id="398"/>
      <w:bookmarkEnd w:id="399"/>
      <w:bookmarkEnd w:id="400"/>
      <w:bookmarkEnd w:id="401"/>
      <w:bookmarkEnd w:id="402"/>
      <w:bookmarkEnd w:id="403"/>
      <w:bookmarkEnd w:id="404"/>
    </w:p>
    <w:p w14:paraId="29996579" w14:textId="66197865" w:rsidR="0039271C" w:rsidRPr="00975BFD" w:rsidRDefault="00632768">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410"/>
          <w:tab w:val="left" w:pos="7100"/>
          <w:tab w:val="left" w:pos="7635"/>
        </w:tabs>
        <w:rPr>
          <w:rFonts w:eastAsiaTheme="minorEastAsia"/>
          <w:bCs/>
          <w:lang w:eastAsia="zh-CN"/>
        </w:rPr>
      </w:pPr>
      <w:bookmarkStart w:id="430" w:name="_Toc170686142"/>
      <w:r w:rsidRPr="00975BFD">
        <w:rPr>
          <w:rFonts w:cs="Arial"/>
          <w:bCs/>
        </w:rPr>
        <w:t>9.</w:t>
      </w:r>
      <w:r w:rsidRPr="00975BFD">
        <w:rPr>
          <w:rFonts w:eastAsia="DengXian" w:cs="Arial"/>
          <w:bCs/>
        </w:rPr>
        <w:t>5</w:t>
      </w:r>
      <w:r w:rsidRPr="00975BFD">
        <w:rPr>
          <w:bCs/>
        </w:rPr>
        <w:t>.</w:t>
      </w:r>
      <w:r w:rsidRPr="00975BFD">
        <w:rPr>
          <w:rFonts w:cs="Arial"/>
          <w:bCs/>
        </w:rPr>
        <w:t>3</w:t>
      </w:r>
      <w:r w:rsidRPr="00975BFD">
        <w:rPr>
          <w:bCs/>
        </w:rPr>
        <w:t>.</w:t>
      </w:r>
      <w:r w:rsidRPr="00975BFD">
        <w:rPr>
          <w:rFonts w:eastAsiaTheme="minorEastAsia"/>
          <w:bCs/>
          <w:lang w:eastAsia="zh-CN"/>
        </w:rPr>
        <w:t>14</w:t>
      </w:r>
      <w:r w:rsidRPr="00975BFD">
        <w:rPr>
          <w:bCs/>
        </w:rPr>
        <w:tab/>
      </w:r>
      <w:r w:rsidRPr="00975BFD">
        <w:rPr>
          <w:rFonts w:cs="Arial"/>
          <w:bCs/>
        </w:rPr>
        <w:t>Network slice optimization</w:t>
      </w:r>
      <w:r w:rsidRPr="00975BFD">
        <w:rPr>
          <w:bCs/>
        </w:rPr>
        <w:t xml:space="preserve"> report retrieval </w:t>
      </w:r>
      <w:r w:rsidRPr="00975BFD">
        <w:rPr>
          <w:rFonts w:cs="Arial"/>
          <w:bCs/>
        </w:rPr>
        <w:t>request</w:t>
      </w:r>
      <w:bookmarkEnd w:id="428"/>
      <w:bookmarkEnd w:id="430"/>
      <w:r w:rsidRPr="00975BFD">
        <w:rPr>
          <w:rFonts w:cs="Arial"/>
          <w:bCs/>
        </w:rPr>
        <w:tab/>
      </w:r>
    </w:p>
    <w:p w14:paraId="7CD6A6CC" w14:textId="77777777" w:rsidR="0039271C" w:rsidRPr="00975BFD" w:rsidRDefault="00632768">
      <w:r w:rsidRPr="00975BFD">
        <w:t>Table 9.</w:t>
      </w:r>
      <w:r w:rsidRPr="00975BFD">
        <w:rPr>
          <w:rFonts w:eastAsia="DengXian"/>
        </w:rPr>
        <w:t>5</w:t>
      </w:r>
      <w:r w:rsidRPr="00975BFD">
        <w:t>.3.</w:t>
      </w:r>
      <w:r w:rsidRPr="00975BFD">
        <w:rPr>
          <w:rFonts w:eastAsiaTheme="minorEastAsia"/>
          <w:lang w:eastAsia="zh-CN"/>
        </w:rPr>
        <w:t>14</w:t>
      </w:r>
      <w:r w:rsidRPr="00975BFD">
        <w:t>-1 describes information elements for the Network slice optimization report retrieval request from the VAL server to the NSCE server.</w:t>
      </w:r>
    </w:p>
    <w:p w14:paraId="51C9EA20" w14:textId="77777777" w:rsidR="0039271C" w:rsidRPr="00975BFD" w:rsidRDefault="00632768">
      <w:pPr>
        <w:pStyle w:val="TH"/>
      </w:pPr>
      <w:r w:rsidRPr="00975BFD">
        <w:t xml:space="preserve">Table </w:t>
      </w:r>
      <w:r w:rsidRPr="00975BFD">
        <w:rPr>
          <w:rFonts w:cs="Arial"/>
        </w:rPr>
        <w:t>9.</w:t>
      </w:r>
      <w:r w:rsidRPr="00975BFD">
        <w:rPr>
          <w:rFonts w:eastAsia="DengXian" w:cs="Arial"/>
        </w:rPr>
        <w:t>5</w:t>
      </w:r>
      <w:r w:rsidRPr="00975BFD">
        <w:t>.</w:t>
      </w:r>
      <w:r w:rsidRPr="00975BFD">
        <w:rPr>
          <w:rFonts w:cs="Arial"/>
        </w:rPr>
        <w:t>3</w:t>
      </w:r>
      <w:r w:rsidRPr="00975BFD">
        <w:t>.</w:t>
      </w:r>
      <w:r w:rsidRPr="00975BFD">
        <w:rPr>
          <w:rFonts w:eastAsiaTheme="minorEastAsia"/>
          <w:lang w:eastAsia="zh-CN"/>
        </w:rPr>
        <w:t>14</w:t>
      </w:r>
      <w:r w:rsidRPr="00975BFD">
        <w:t xml:space="preserve">-1: </w:t>
      </w:r>
      <w:r w:rsidRPr="00975BFD">
        <w:rPr>
          <w:rFonts w:cs="Arial"/>
        </w:rPr>
        <w:t>Network slice optimization</w:t>
      </w:r>
      <w:r w:rsidRPr="00975BFD">
        <w:t xml:space="preserve"> report retrieval </w:t>
      </w:r>
      <w:r w:rsidRPr="00975BFD">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C4B75D4" w14:textId="77777777">
        <w:trPr>
          <w:jc w:val="center"/>
        </w:trPr>
        <w:tc>
          <w:tcPr>
            <w:tcW w:w="2880" w:type="dxa"/>
            <w:tcBorders>
              <w:top w:val="single" w:sz="4" w:space="0" w:color="000000"/>
              <w:left w:val="single" w:sz="4" w:space="0" w:color="000000"/>
              <w:bottom w:val="single" w:sz="4" w:space="0" w:color="000000"/>
              <w:right w:val="nil"/>
            </w:tcBorders>
          </w:tcPr>
          <w:p w14:paraId="4A27BDF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1AEAB1A"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54E6FB81" w14:textId="77777777" w:rsidR="0039271C" w:rsidRPr="00975BFD" w:rsidRDefault="00632768">
            <w:pPr>
              <w:pStyle w:val="TAH"/>
            </w:pPr>
            <w:r w:rsidRPr="00975BFD">
              <w:t>Description</w:t>
            </w:r>
          </w:p>
        </w:tc>
      </w:tr>
      <w:tr w:rsidR="0039271C" w:rsidRPr="00975BFD" w14:paraId="735E1F9D" w14:textId="77777777">
        <w:trPr>
          <w:jc w:val="center"/>
        </w:trPr>
        <w:tc>
          <w:tcPr>
            <w:tcW w:w="2880" w:type="dxa"/>
            <w:tcBorders>
              <w:top w:val="single" w:sz="4" w:space="0" w:color="000000"/>
              <w:left w:val="single" w:sz="4" w:space="0" w:color="000000"/>
              <w:bottom w:val="single" w:sz="4" w:space="0" w:color="000000"/>
              <w:right w:val="nil"/>
            </w:tcBorders>
          </w:tcPr>
          <w:p w14:paraId="35F42A6C" w14:textId="77777777" w:rsidR="0039271C" w:rsidRPr="00975BFD" w:rsidRDefault="00632768">
            <w:pPr>
              <w:pStyle w:val="TAL"/>
            </w:pPr>
            <w:r w:rsidRPr="00975BFD">
              <w:rPr>
                <w:rFonts w:cs="Arial"/>
              </w:rPr>
              <w:t>Subscribe ID</w:t>
            </w:r>
          </w:p>
        </w:tc>
        <w:tc>
          <w:tcPr>
            <w:tcW w:w="1440" w:type="dxa"/>
            <w:tcBorders>
              <w:top w:val="single" w:sz="4" w:space="0" w:color="000000"/>
              <w:left w:val="single" w:sz="4" w:space="0" w:color="000000"/>
              <w:bottom w:val="single" w:sz="4" w:space="0" w:color="000000"/>
              <w:right w:val="nil"/>
            </w:tcBorders>
          </w:tcPr>
          <w:p w14:paraId="730C33FE" w14:textId="77777777" w:rsidR="0039271C" w:rsidRPr="00975BFD" w:rsidRDefault="00632768">
            <w:pPr>
              <w:pStyle w:val="TAC"/>
            </w:pPr>
            <w:r w:rsidRPr="00975BFD">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36339168" w14:textId="77777777" w:rsidR="0039271C" w:rsidRPr="00975BFD" w:rsidRDefault="00632768">
            <w:pPr>
              <w:pStyle w:val="TAL"/>
            </w:pPr>
            <w:r w:rsidRPr="00975BFD">
              <w:t>I</w:t>
            </w:r>
            <w:r w:rsidRPr="00975BFD">
              <w:rPr>
                <w:rFonts w:cs="Arial"/>
              </w:rPr>
              <w:t xml:space="preserve">dentifies </w:t>
            </w:r>
            <w:r w:rsidRPr="00975BFD">
              <w:t xml:space="preserve">the </w:t>
            </w:r>
            <w:r w:rsidRPr="00975BFD">
              <w:rPr>
                <w:rFonts w:cs="Arial"/>
              </w:rPr>
              <w:t>Network slice optimization subscribe event</w:t>
            </w:r>
            <w:r w:rsidRPr="00975BFD">
              <w:t>.</w:t>
            </w:r>
          </w:p>
        </w:tc>
      </w:tr>
      <w:tr w:rsidR="0039271C" w:rsidRPr="00975BFD" w14:paraId="5EBEFFEB" w14:textId="77777777">
        <w:trPr>
          <w:jc w:val="center"/>
        </w:trPr>
        <w:tc>
          <w:tcPr>
            <w:tcW w:w="2880" w:type="dxa"/>
            <w:tcBorders>
              <w:top w:val="single" w:sz="4" w:space="0" w:color="000000"/>
              <w:left w:val="single" w:sz="4" w:space="0" w:color="000000"/>
              <w:bottom w:val="single" w:sz="4" w:space="0" w:color="000000"/>
              <w:right w:val="nil"/>
            </w:tcBorders>
          </w:tcPr>
          <w:p w14:paraId="7CEFCC42" w14:textId="77777777" w:rsidR="0039271C" w:rsidRPr="00975BFD" w:rsidRDefault="00632768">
            <w:pPr>
              <w:pStyle w:val="TAL"/>
            </w:pPr>
            <w:r w:rsidRPr="00975BFD">
              <w:t>Optimization result filter</w:t>
            </w:r>
          </w:p>
        </w:tc>
        <w:tc>
          <w:tcPr>
            <w:tcW w:w="1440" w:type="dxa"/>
            <w:tcBorders>
              <w:top w:val="single" w:sz="4" w:space="0" w:color="000000"/>
              <w:left w:val="single" w:sz="4" w:space="0" w:color="000000"/>
              <w:bottom w:val="single" w:sz="4" w:space="0" w:color="000000"/>
              <w:right w:val="nil"/>
            </w:tcBorders>
          </w:tcPr>
          <w:p w14:paraId="167BF47E"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C5F4AA2" w14:textId="77777777" w:rsidR="0039271C" w:rsidRPr="00975BFD" w:rsidRDefault="00632768">
            <w:pPr>
              <w:pStyle w:val="TAL"/>
            </w:pPr>
            <w:r w:rsidRPr="00975BFD">
              <w:t>Filter for network slice optimization responses (successful or failure). The default value is successful responses.</w:t>
            </w:r>
          </w:p>
        </w:tc>
      </w:tr>
      <w:tr w:rsidR="0039271C" w:rsidRPr="00975BFD" w14:paraId="25BB978D" w14:textId="77777777">
        <w:trPr>
          <w:jc w:val="center"/>
        </w:trPr>
        <w:tc>
          <w:tcPr>
            <w:tcW w:w="2880" w:type="dxa"/>
            <w:tcBorders>
              <w:top w:val="single" w:sz="4" w:space="0" w:color="000000"/>
              <w:left w:val="single" w:sz="4" w:space="0" w:color="000000"/>
              <w:bottom w:val="single" w:sz="4" w:space="0" w:color="000000"/>
              <w:right w:val="nil"/>
            </w:tcBorders>
          </w:tcPr>
          <w:p w14:paraId="606CB6C2" w14:textId="77777777" w:rsidR="0039271C" w:rsidRPr="00975BFD" w:rsidRDefault="00632768">
            <w:pPr>
              <w:pStyle w:val="TAL"/>
            </w:pPr>
            <w:r w:rsidRPr="00975BFD">
              <w:t>Optimization result sort</w:t>
            </w:r>
          </w:p>
        </w:tc>
        <w:tc>
          <w:tcPr>
            <w:tcW w:w="1440" w:type="dxa"/>
            <w:tcBorders>
              <w:top w:val="single" w:sz="4" w:space="0" w:color="000000"/>
              <w:left w:val="single" w:sz="4" w:space="0" w:color="000000"/>
              <w:bottom w:val="single" w:sz="4" w:space="0" w:color="000000"/>
              <w:right w:val="nil"/>
            </w:tcBorders>
          </w:tcPr>
          <w:p w14:paraId="45AC08E4"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73DDF98D" w14:textId="77777777" w:rsidR="0039271C" w:rsidRPr="00975BFD" w:rsidRDefault="00632768">
            <w:pPr>
              <w:pStyle w:val="TAL"/>
            </w:pPr>
            <w:r w:rsidRPr="00975BFD">
              <w:t>Sort optimization results based on slice optimization event time or optimization time, or policy ID. The default value is Optimization time.</w:t>
            </w:r>
          </w:p>
        </w:tc>
      </w:tr>
      <w:tr w:rsidR="0039271C" w:rsidRPr="00975BFD" w14:paraId="0E2537A1" w14:textId="77777777">
        <w:trPr>
          <w:jc w:val="center"/>
        </w:trPr>
        <w:tc>
          <w:tcPr>
            <w:tcW w:w="2880" w:type="dxa"/>
            <w:tcBorders>
              <w:top w:val="single" w:sz="4" w:space="0" w:color="000000"/>
              <w:left w:val="single" w:sz="4" w:space="0" w:color="000000"/>
              <w:bottom w:val="single" w:sz="4" w:space="0" w:color="000000"/>
              <w:right w:val="nil"/>
            </w:tcBorders>
          </w:tcPr>
          <w:p w14:paraId="28B1C37B" w14:textId="77777777" w:rsidR="0039271C" w:rsidRPr="00975BFD" w:rsidRDefault="00632768">
            <w:pPr>
              <w:pStyle w:val="TAL"/>
            </w:pPr>
            <w:r w:rsidRPr="00975BFD">
              <w:t xml:space="preserve">&gt;Sort type </w:t>
            </w:r>
          </w:p>
        </w:tc>
        <w:tc>
          <w:tcPr>
            <w:tcW w:w="1440" w:type="dxa"/>
            <w:tcBorders>
              <w:top w:val="single" w:sz="4" w:space="0" w:color="000000"/>
              <w:left w:val="single" w:sz="4" w:space="0" w:color="000000"/>
              <w:bottom w:val="single" w:sz="4" w:space="0" w:color="000000"/>
              <w:right w:val="nil"/>
            </w:tcBorders>
          </w:tcPr>
          <w:p w14:paraId="46A5158F"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638DA8D" w14:textId="77777777" w:rsidR="0039271C" w:rsidRPr="00975BFD" w:rsidRDefault="00632768">
            <w:pPr>
              <w:pStyle w:val="TAL"/>
              <w:rPr>
                <w:rFonts w:cs="Arial"/>
              </w:rPr>
            </w:pPr>
            <w:r w:rsidRPr="00975BFD">
              <w:t>Indicate sort type (ascending or descending). The default value is ascending.</w:t>
            </w:r>
          </w:p>
        </w:tc>
      </w:tr>
      <w:tr w:rsidR="0039271C" w:rsidRPr="00975BFD" w14:paraId="726627C9" w14:textId="77777777">
        <w:trPr>
          <w:jc w:val="center"/>
        </w:trPr>
        <w:tc>
          <w:tcPr>
            <w:tcW w:w="2880" w:type="dxa"/>
            <w:tcBorders>
              <w:top w:val="single" w:sz="4" w:space="0" w:color="000000"/>
              <w:left w:val="single" w:sz="4" w:space="0" w:color="000000"/>
              <w:bottom w:val="single" w:sz="4" w:space="0" w:color="000000"/>
              <w:right w:val="nil"/>
            </w:tcBorders>
          </w:tcPr>
          <w:p w14:paraId="44D3DE40"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&gt;Optimization result size</w:t>
            </w:r>
          </w:p>
        </w:tc>
        <w:tc>
          <w:tcPr>
            <w:tcW w:w="1440" w:type="dxa"/>
            <w:tcBorders>
              <w:top w:val="single" w:sz="4" w:space="0" w:color="000000"/>
              <w:left w:val="single" w:sz="4" w:space="0" w:color="000000"/>
              <w:bottom w:val="single" w:sz="4" w:space="0" w:color="000000"/>
              <w:right w:val="nil"/>
            </w:tcBorders>
          </w:tcPr>
          <w:p w14:paraId="0F021106" w14:textId="77777777" w:rsidR="0039271C" w:rsidRPr="00975BFD" w:rsidRDefault="00632768">
            <w:pPr>
              <w:keepNext/>
              <w:keepLines/>
              <w:widowControl w:val="0"/>
              <w:spacing w:before="100" w:beforeAutospacing="1" w:after="0"/>
              <w:jc w:val="center"/>
              <w:rPr>
                <w:rFonts w:ascii="Arial" w:hAnsi="Arial"/>
                <w:sz w:val="18"/>
                <w:szCs w:val="18"/>
              </w:rPr>
            </w:pPr>
            <w:r w:rsidRPr="00975BFD">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D53C980"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Indicate the number of results of network slice optimization responses. The default value is 1.</w:t>
            </w:r>
          </w:p>
        </w:tc>
      </w:tr>
      <w:tr w:rsidR="0039271C" w:rsidRPr="00975BFD" w14:paraId="257296E0" w14:textId="77777777">
        <w:trPr>
          <w:jc w:val="center"/>
        </w:trPr>
        <w:tc>
          <w:tcPr>
            <w:tcW w:w="2880" w:type="dxa"/>
            <w:tcBorders>
              <w:top w:val="single" w:sz="4" w:space="0" w:color="000000"/>
              <w:left w:val="single" w:sz="4" w:space="0" w:color="000000"/>
              <w:bottom w:val="single" w:sz="4" w:space="0" w:color="000000"/>
              <w:right w:val="nil"/>
            </w:tcBorders>
          </w:tcPr>
          <w:p w14:paraId="541146A0"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Optimization result window</w:t>
            </w:r>
          </w:p>
        </w:tc>
        <w:tc>
          <w:tcPr>
            <w:tcW w:w="1440" w:type="dxa"/>
            <w:tcBorders>
              <w:top w:val="single" w:sz="4" w:space="0" w:color="000000"/>
              <w:left w:val="single" w:sz="4" w:space="0" w:color="000000"/>
              <w:bottom w:val="single" w:sz="4" w:space="0" w:color="000000"/>
              <w:right w:val="nil"/>
            </w:tcBorders>
          </w:tcPr>
          <w:p w14:paraId="35CF44AA" w14:textId="77777777" w:rsidR="0039271C" w:rsidRPr="00975BFD" w:rsidRDefault="00632768">
            <w:pPr>
              <w:keepNext/>
              <w:keepLines/>
              <w:widowControl w:val="0"/>
              <w:spacing w:before="100" w:beforeAutospacing="1" w:after="0"/>
              <w:jc w:val="center"/>
              <w:rPr>
                <w:rFonts w:ascii="Arial" w:hAnsi="Arial"/>
                <w:sz w:val="18"/>
                <w:szCs w:val="18"/>
              </w:rPr>
            </w:pPr>
            <w:r w:rsidRPr="00975BFD">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6B89EDBF"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Indicates the time duration window for the report.</w:t>
            </w:r>
          </w:p>
        </w:tc>
      </w:tr>
      <w:tr w:rsidR="0039271C" w:rsidRPr="00975BFD" w14:paraId="3E337F21" w14:textId="77777777">
        <w:trPr>
          <w:jc w:val="center"/>
        </w:trPr>
        <w:tc>
          <w:tcPr>
            <w:tcW w:w="2880" w:type="dxa"/>
            <w:tcBorders>
              <w:top w:val="single" w:sz="4" w:space="0" w:color="000000"/>
              <w:left w:val="single" w:sz="4" w:space="0" w:color="000000"/>
              <w:bottom w:val="single" w:sz="4" w:space="0" w:color="000000"/>
              <w:right w:val="nil"/>
            </w:tcBorders>
          </w:tcPr>
          <w:p w14:paraId="3812C4CD"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&gt;Start time</w:t>
            </w:r>
          </w:p>
        </w:tc>
        <w:tc>
          <w:tcPr>
            <w:tcW w:w="1440" w:type="dxa"/>
            <w:tcBorders>
              <w:top w:val="single" w:sz="4" w:space="0" w:color="000000"/>
              <w:left w:val="single" w:sz="4" w:space="0" w:color="000000"/>
              <w:bottom w:val="single" w:sz="4" w:space="0" w:color="000000"/>
              <w:right w:val="nil"/>
            </w:tcBorders>
          </w:tcPr>
          <w:p w14:paraId="4314B381" w14:textId="77777777" w:rsidR="0039271C" w:rsidRPr="00975BFD" w:rsidRDefault="00632768">
            <w:pPr>
              <w:keepNext/>
              <w:keepLines/>
              <w:widowControl w:val="0"/>
              <w:spacing w:before="100" w:beforeAutospacing="1" w:after="0"/>
              <w:jc w:val="center"/>
              <w:rPr>
                <w:rFonts w:ascii="Arial" w:hAnsi="Arial"/>
                <w:sz w:val="18"/>
                <w:szCs w:val="18"/>
              </w:rPr>
            </w:pPr>
            <w:r w:rsidRPr="00975BFD">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0C373D33"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Indicates the start time for generating the report.</w:t>
            </w:r>
          </w:p>
        </w:tc>
      </w:tr>
      <w:tr w:rsidR="0039271C" w:rsidRPr="00975BFD" w14:paraId="3432FF4A" w14:textId="77777777">
        <w:trPr>
          <w:jc w:val="center"/>
        </w:trPr>
        <w:tc>
          <w:tcPr>
            <w:tcW w:w="2880" w:type="dxa"/>
            <w:tcBorders>
              <w:top w:val="single" w:sz="4" w:space="0" w:color="000000"/>
              <w:left w:val="single" w:sz="4" w:space="0" w:color="000000"/>
              <w:bottom w:val="single" w:sz="4" w:space="0" w:color="000000"/>
              <w:right w:val="nil"/>
            </w:tcBorders>
          </w:tcPr>
          <w:p w14:paraId="58A0F844"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&gt;End time</w:t>
            </w:r>
          </w:p>
        </w:tc>
        <w:tc>
          <w:tcPr>
            <w:tcW w:w="1440" w:type="dxa"/>
            <w:tcBorders>
              <w:top w:val="single" w:sz="4" w:space="0" w:color="000000"/>
              <w:left w:val="single" w:sz="4" w:space="0" w:color="000000"/>
              <w:bottom w:val="single" w:sz="4" w:space="0" w:color="000000"/>
              <w:right w:val="nil"/>
            </w:tcBorders>
          </w:tcPr>
          <w:p w14:paraId="32613C65" w14:textId="77777777" w:rsidR="0039271C" w:rsidRPr="00975BFD" w:rsidRDefault="00632768">
            <w:pPr>
              <w:keepNext/>
              <w:keepLines/>
              <w:widowControl w:val="0"/>
              <w:spacing w:before="100" w:beforeAutospacing="1" w:after="0"/>
              <w:jc w:val="center"/>
              <w:rPr>
                <w:rFonts w:ascii="Arial" w:hAnsi="Arial"/>
                <w:sz w:val="18"/>
                <w:szCs w:val="18"/>
              </w:rPr>
            </w:pPr>
            <w:r w:rsidRPr="00975BFD">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5756B38D"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 xml:space="preserve">Indicates the end time to finish the capture of the report. </w:t>
            </w:r>
          </w:p>
        </w:tc>
      </w:tr>
    </w:tbl>
    <w:p w14:paraId="5F6D3103" w14:textId="77777777" w:rsidR="00DF6EE8" w:rsidRPr="00975BFD" w:rsidRDefault="00DF6EE8" w:rsidP="00DF6EE8">
      <w:bookmarkStart w:id="431" w:name="_Toc134011805"/>
    </w:p>
    <w:p w14:paraId="23789645" w14:textId="715EDDBB" w:rsidR="0039271C" w:rsidRPr="00975BFD" w:rsidRDefault="00632768">
      <w:pPr>
        <w:pStyle w:val="Heading4"/>
        <w:rPr>
          <w:bCs/>
          <w:szCs w:val="24"/>
        </w:rPr>
      </w:pPr>
      <w:bookmarkStart w:id="432" w:name="_Toc170686143"/>
      <w:r w:rsidRPr="00975BFD">
        <w:rPr>
          <w:rFonts w:cs="Arial"/>
          <w:bCs/>
        </w:rPr>
        <w:t>9.</w:t>
      </w:r>
      <w:r w:rsidRPr="00975BFD">
        <w:rPr>
          <w:rFonts w:eastAsia="DengXian" w:cs="Arial"/>
          <w:bCs/>
        </w:rPr>
        <w:t>5</w:t>
      </w:r>
      <w:r w:rsidRPr="00975BFD">
        <w:rPr>
          <w:bCs/>
        </w:rPr>
        <w:t>.</w:t>
      </w:r>
      <w:r w:rsidRPr="00975BFD">
        <w:rPr>
          <w:rFonts w:cs="Arial"/>
          <w:bCs/>
        </w:rPr>
        <w:t>3</w:t>
      </w:r>
      <w:r w:rsidRPr="00975BFD">
        <w:rPr>
          <w:bCs/>
        </w:rPr>
        <w:t>.</w:t>
      </w:r>
      <w:r w:rsidRPr="00975BFD">
        <w:rPr>
          <w:rFonts w:eastAsiaTheme="minorEastAsia"/>
          <w:bCs/>
          <w:lang w:eastAsia="zh-CN"/>
        </w:rPr>
        <w:t>15</w:t>
      </w:r>
      <w:r w:rsidRPr="00975BFD">
        <w:rPr>
          <w:bCs/>
        </w:rPr>
        <w:tab/>
      </w:r>
      <w:r w:rsidRPr="00975BFD">
        <w:rPr>
          <w:rFonts w:cs="Arial"/>
          <w:bCs/>
        </w:rPr>
        <w:t>Network slice optimization</w:t>
      </w:r>
      <w:r w:rsidRPr="00975BFD">
        <w:rPr>
          <w:bCs/>
        </w:rPr>
        <w:t xml:space="preserve"> report retrieval response</w:t>
      </w:r>
      <w:bookmarkEnd w:id="431"/>
      <w:bookmarkEnd w:id="432"/>
    </w:p>
    <w:p w14:paraId="6429AD7B" w14:textId="77777777" w:rsidR="0039271C" w:rsidRPr="00975BFD" w:rsidRDefault="00632768">
      <w:r w:rsidRPr="00975BFD">
        <w:t>Table 9.</w:t>
      </w:r>
      <w:r w:rsidRPr="00975BFD">
        <w:rPr>
          <w:rFonts w:eastAsia="DengXian"/>
        </w:rPr>
        <w:t>5</w:t>
      </w:r>
      <w:r w:rsidRPr="00975BFD">
        <w:t>.3.</w:t>
      </w:r>
      <w:r w:rsidRPr="00975BFD">
        <w:rPr>
          <w:rFonts w:eastAsiaTheme="minorEastAsia"/>
          <w:lang w:eastAsia="zh-CN"/>
        </w:rPr>
        <w:t>15</w:t>
      </w:r>
      <w:r w:rsidRPr="00975BFD">
        <w:t>-1 describes information elements for the Network slice optimization report retrieval response from the NSCE server to the VAL server.</w:t>
      </w:r>
    </w:p>
    <w:p w14:paraId="2DF12E69" w14:textId="77777777" w:rsidR="0039271C" w:rsidRPr="00975BFD" w:rsidRDefault="00632768">
      <w:pPr>
        <w:pStyle w:val="TH"/>
      </w:pPr>
      <w:r w:rsidRPr="00975BFD">
        <w:t xml:space="preserve">Table </w:t>
      </w:r>
      <w:r w:rsidRPr="00975BFD">
        <w:rPr>
          <w:rFonts w:cs="Arial"/>
        </w:rPr>
        <w:t>9.</w:t>
      </w:r>
      <w:r w:rsidRPr="00975BFD">
        <w:rPr>
          <w:rFonts w:eastAsia="DengXian" w:cs="Arial"/>
        </w:rPr>
        <w:t>5</w:t>
      </w:r>
      <w:r w:rsidRPr="00975BFD">
        <w:t>.</w:t>
      </w:r>
      <w:r w:rsidRPr="00975BFD">
        <w:rPr>
          <w:rFonts w:cs="Arial"/>
        </w:rPr>
        <w:t>3</w:t>
      </w:r>
      <w:r w:rsidRPr="00975BFD">
        <w:t>.</w:t>
      </w:r>
      <w:r w:rsidRPr="00975BFD">
        <w:rPr>
          <w:rFonts w:eastAsiaTheme="minorEastAsia"/>
          <w:lang w:eastAsia="zh-CN"/>
        </w:rPr>
        <w:t>15</w:t>
      </w:r>
      <w:r w:rsidRPr="00975BFD">
        <w:t xml:space="preserve">-1: </w:t>
      </w:r>
      <w:r w:rsidRPr="00975BFD">
        <w:rPr>
          <w:rFonts w:cs="Arial"/>
        </w:rPr>
        <w:t>Network slice optimization</w:t>
      </w:r>
      <w:r w:rsidRPr="00975BFD">
        <w:t xml:space="preserve"> report retrieval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E7E4A91" w14:textId="77777777">
        <w:trPr>
          <w:jc w:val="center"/>
        </w:trPr>
        <w:tc>
          <w:tcPr>
            <w:tcW w:w="2880" w:type="dxa"/>
            <w:tcBorders>
              <w:top w:val="single" w:sz="4" w:space="0" w:color="000000"/>
              <w:left w:val="single" w:sz="4" w:space="0" w:color="000000"/>
              <w:bottom w:val="single" w:sz="4" w:space="0" w:color="000000"/>
              <w:right w:val="nil"/>
            </w:tcBorders>
          </w:tcPr>
          <w:p w14:paraId="188E4D1C"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2630F248"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ECB7618" w14:textId="77777777" w:rsidR="0039271C" w:rsidRPr="00975BFD" w:rsidRDefault="00632768">
            <w:pPr>
              <w:pStyle w:val="TAH"/>
            </w:pPr>
            <w:r w:rsidRPr="00975BFD">
              <w:t>Description</w:t>
            </w:r>
          </w:p>
        </w:tc>
      </w:tr>
      <w:tr w:rsidR="0039271C" w:rsidRPr="00975BFD" w14:paraId="06FD2EE0" w14:textId="77777777">
        <w:trPr>
          <w:jc w:val="center"/>
        </w:trPr>
        <w:tc>
          <w:tcPr>
            <w:tcW w:w="2880" w:type="dxa"/>
            <w:tcBorders>
              <w:top w:val="single" w:sz="4" w:space="0" w:color="000000"/>
              <w:left w:val="single" w:sz="4" w:space="0" w:color="000000"/>
              <w:bottom w:val="single" w:sz="4" w:space="0" w:color="000000"/>
              <w:right w:val="nil"/>
            </w:tcBorders>
          </w:tcPr>
          <w:p w14:paraId="6DFF59F7" w14:textId="77777777" w:rsidR="0039271C" w:rsidRPr="00975BFD" w:rsidRDefault="00632768">
            <w:pPr>
              <w:pStyle w:val="TAL"/>
            </w:pPr>
            <w:r w:rsidRPr="00975BFD">
              <w:t>Optimization report results</w:t>
            </w:r>
          </w:p>
        </w:tc>
        <w:tc>
          <w:tcPr>
            <w:tcW w:w="1440" w:type="dxa"/>
            <w:tcBorders>
              <w:top w:val="single" w:sz="4" w:space="0" w:color="000000"/>
              <w:left w:val="single" w:sz="4" w:space="0" w:color="000000"/>
              <w:bottom w:val="single" w:sz="4" w:space="0" w:color="000000"/>
              <w:right w:val="nil"/>
            </w:tcBorders>
          </w:tcPr>
          <w:p w14:paraId="782B48E5"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F987640" w14:textId="77777777" w:rsidR="0039271C" w:rsidRPr="00975BFD" w:rsidRDefault="00632768">
            <w:pPr>
              <w:pStyle w:val="TAL"/>
            </w:pPr>
            <w:r w:rsidRPr="00975BFD">
              <w:t xml:space="preserve">Report results based on the network slice optimization request. </w:t>
            </w:r>
          </w:p>
        </w:tc>
      </w:tr>
      <w:tr w:rsidR="0039271C" w:rsidRPr="00975BFD" w14:paraId="342A60CF" w14:textId="77777777">
        <w:trPr>
          <w:jc w:val="center"/>
        </w:trPr>
        <w:tc>
          <w:tcPr>
            <w:tcW w:w="2880" w:type="dxa"/>
            <w:tcBorders>
              <w:top w:val="single" w:sz="4" w:space="0" w:color="000000"/>
              <w:left w:val="single" w:sz="4" w:space="0" w:color="000000"/>
              <w:bottom w:val="single" w:sz="4" w:space="0" w:color="000000"/>
              <w:right w:val="nil"/>
            </w:tcBorders>
          </w:tcPr>
          <w:p w14:paraId="39FBEEA3" w14:textId="77777777" w:rsidR="0039271C" w:rsidRPr="00975BFD" w:rsidRDefault="00632768">
            <w:pPr>
              <w:pStyle w:val="TAL"/>
            </w:pPr>
            <w:r w:rsidRPr="00975BFD">
              <w:t>&gt;Subscribe ID</w:t>
            </w:r>
          </w:p>
        </w:tc>
        <w:tc>
          <w:tcPr>
            <w:tcW w:w="1440" w:type="dxa"/>
            <w:tcBorders>
              <w:top w:val="single" w:sz="4" w:space="0" w:color="000000"/>
              <w:left w:val="single" w:sz="4" w:space="0" w:color="000000"/>
              <w:bottom w:val="single" w:sz="4" w:space="0" w:color="000000"/>
              <w:right w:val="nil"/>
            </w:tcBorders>
          </w:tcPr>
          <w:p w14:paraId="10FEC3F3" w14:textId="77777777" w:rsidR="0039271C" w:rsidRPr="00975BFD" w:rsidRDefault="00632768">
            <w:pPr>
              <w:pStyle w:val="TAC"/>
            </w:pPr>
            <w:r w:rsidRPr="00975BFD">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18B007DD" w14:textId="77777777" w:rsidR="0039271C" w:rsidRPr="00975BFD" w:rsidRDefault="00632768">
            <w:pPr>
              <w:pStyle w:val="TAL"/>
            </w:pPr>
            <w:r w:rsidRPr="00975BFD">
              <w:t>I</w:t>
            </w:r>
            <w:r w:rsidRPr="00975BFD">
              <w:rPr>
                <w:rFonts w:cs="Arial"/>
              </w:rPr>
              <w:t xml:space="preserve">dentifies </w:t>
            </w:r>
            <w:r w:rsidRPr="00975BFD">
              <w:t xml:space="preserve">the </w:t>
            </w:r>
            <w:r w:rsidRPr="00975BFD">
              <w:rPr>
                <w:rFonts w:cs="Arial"/>
              </w:rPr>
              <w:t>Network slice optimization subscribe event</w:t>
            </w:r>
            <w:r w:rsidRPr="00975BFD">
              <w:t>.</w:t>
            </w:r>
          </w:p>
        </w:tc>
      </w:tr>
      <w:tr w:rsidR="0039271C" w:rsidRPr="00975BFD" w14:paraId="6A09ECD2" w14:textId="77777777">
        <w:trPr>
          <w:jc w:val="center"/>
        </w:trPr>
        <w:tc>
          <w:tcPr>
            <w:tcW w:w="2880" w:type="dxa"/>
            <w:tcBorders>
              <w:top w:val="single" w:sz="4" w:space="0" w:color="000000"/>
              <w:left w:val="single" w:sz="4" w:space="0" w:color="000000"/>
              <w:bottom w:val="single" w:sz="4" w:space="0" w:color="000000"/>
              <w:right w:val="nil"/>
            </w:tcBorders>
          </w:tcPr>
          <w:p w14:paraId="58D0AF87" w14:textId="77777777" w:rsidR="0039271C" w:rsidRPr="00975BFD" w:rsidRDefault="00632768">
            <w:pPr>
              <w:pStyle w:val="TAL"/>
            </w:pPr>
            <w:r w:rsidRPr="00975BFD">
              <w:t>&gt;Optimization response</w:t>
            </w:r>
          </w:p>
        </w:tc>
        <w:tc>
          <w:tcPr>
            <w:tcW w:w="1440" w:type="dxa"/>
            <w:tcBorders>
              <w:top w:val="single" w:sz="4" w:space="0" w:color="000000"/>
              <w:left w:val="single" w:sz="4" w:space="0" w:color="000000"/>
              <w:bottom w:val="single" w:sz="4" w:space="0" w:color="000000"/>
              <w:right w:val="nil"/>
            </w:tcBorders>
          </w:tcPr>
          <w:p w14:paraId="58EAAF13"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E4B4E5C" w14:textId="77777777" w:rsidR="0039271C" w:rsidRPr="00975BFD" w:rsidRDefault="00632768">
            <w:pPr>
              <w:pStyle w:val="TAL"/>
            </w:pPr>
            <w:r w:rsidRPr="00975BFD">
              <w:t>Indicates network slice optimization response as per the filter in the request.</w:t>
            </w:r>
          </w:p>
        </w:tc>
      </w:tr>
      <w:tr w:rsidR="0039271C" w:rsidRPr="00975BFD" w14:paraId="7B571C24" w14:textId="77777777">
        <w:trPr>
          <w:jc w:val="center"/>
        </w:trPr>
        <w:tc>
          <w:tcPr>
            <w:tcW w:w="2880" w:type="dxa"/>
            <w:tcBorders>
              <w:top w:val="single" w:sz="4" w:space="0" w:color="000000"/>
              <w:left w:val="single" w:sz="4" w:space="0" w:color="000000"/>
              <w:bottom w:val="single" w:sz="4" w:space="0" w:color="000000"/>
              <w:right w:val="nil"/>
            </w:tcBorders>
          </w:tcPr>
          <w:p w14:paraId="19CF267C" w14:textId="77777777" w:rsidR="0039271C" w:rsidRPr="00975BFD" w:rsidRDefault="00632768">
            <w:pPr>
              <w:pStyle w:val="TAL"/>
            </w:pPr>
            <w:r w:rsidRPr="00975BFD">
              <w:t>&gt;Optimization time</w:t>
            </w:r>
          </w:p>
        </w:tc>
        <w:tc>
          <w:tcPr>
            <w:tcW w:w="1440" w:type="dxa"/>
            <w:tcBorders>
              <w:top w:val="single" w:sz="4" w:space="0" w:color="000000"/>
              <w:left w:val="single" w:sz="4" w:space="0" w:color="000000"/>
              <w:bottom w:val="single" w:sz="4" w:space="0" w:color="000000"/>
              <w:right w:val="nil"/>
            </w:tcBorders>
          </w:tcPr>
          <w:p w14:paraId="3B040FA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5D87040" w14:textId="77777777" w:rsidR="0039271C" w:rsidRPr="00975BFD" w:rsidRDefault="00632768">
            <w:pPr>
              <w:pStyle w:val="TAL"/>
            </w:pPr>
            <w:r w:rsidRPr="00975BFD">
              <w:t>Indicates time spent for slice optimization by the NSCE Server.</w:t>
            </w:r>
          </w:p>
        </w:tc>
      </w:tr>
      <w:tr w:rsidR="0039271C" w:rsidRPr="00975BFD" w14:paraId="01AF0D20" w14:textId="77777777">
        <w:trPr>
          <w:jc w:val="center"/>
        </w:trPr>
        <w:tc>
          <w:tcPr>
            <w:tcW w:w="2880" w:type="dxa"/>
            <w:tcBorders>
              <w:top w:val="single" w:sz="4" w:space="0" w:color="000000"/>
              <w:left w:val="single" w:sz="4" w:space="0" w:color="000000"/>
              <w:bottom w:val="single" w:sz="4" w:space="0" w:color="000000"/>
              <w:right w:val="nil"/>
            </w:tcBorders>
          </w:tcPr>
          <w:p w14:paraId="57DF8990" w14:textId="77777777" w:rsidR="0039271C" w:rsidRPr="00975BFD" w:rsidRDefault="00632768">
            <w:pPr>
              <w:pStyle w:val="TAL"/>
            </w:pPr>
            <w:r w:rsidRPr="00975BFD">
              <w:t>&gt;Policy ID</w:t>
            </w:r>
          </w:p>
        </w:tc>
        <w:tc>
          <w:tcPr>
            <w:tcW w:w="1440" w:type="dxa"/>
            <w:tcBorders>
              <w:top w:val="single" w:sz="4" w:space="0" w:color="000000"/>
              <w:left w:val="single" w:sz="4" w:space="0" w:color="000000"/>
              <w:bottom w:val="single" w:sz="4" w:space="0" w:color="000000"/>
              <w:right w:val="nil"/>
            </w:tcBorders>
          </w:tcPr>
          <w:p w14:paraId="35AD3626"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1032BAB" w14:textId="77777777" w:rsidR="0039271C" w:rsidRPr="00975BFD" w:rsidRDefault="00632768">
            <w:pPr>
              <w:pStyle w:val="TAL"/>
            </w:pPr>
            <w:r w:rsidRPr="00975BFD">
              <w:t>I</w:t>
            </w:r>
            <w:r w:rsidRPr="00975BFD">
              <w:rPr>
                <w:rFonts w:cs="Arial"/>
              </w:rPr>
              <w:t>dentifies</w:t>
            </w:r>
            <w:r w:rsidRPr="00975BFD">
              <w:t xml:space="preserve"> the </w:t>
            </w:r>
            <w:r w:rsidRPr="00975BFD">
              <w:rPr>
                <w:rFonts w:cs="Arial"/>
              </w:rPr>
              <w:t>VAL server policy.</w:t>
            </w:r>
          </w:p>
        </w:tc>
      </w:tr>
      <w:tr w:rsidR="0039271C" w:rsidRPr="00975BFD" w14:paraId="09403588" w14:textId="77777777">
        <w:trPr>
          <w:jc w:val="center"/>
        </w:trPr>
        <w:tc>
          <w:tcPr>
            <w:tcW w:w="2880" w:type="dxa"/>
            <w:tcBorders>
              <w:top w:val="single" w:sz="4" w:space="0" w:color="000000"/>
              <w:left w:val="single" w:sz="4" w:space="0" w:color="000000"/>
              <w:bottom w:val="single" w:sz="4" w:space="0" w:color="000000"/>
              <w:right w:val="nil"/>
            </w:tcBorders>
          </w:tcPr>
          <w:p w14:paraId="33973B79" w14:textId="77777777" w:rsidR="0039271C" w:rsidRPr="00975BFD" w:rsidRDefault="00632768">
            <w:pPr>
              <w:pStyle w:val="TAL"/>
            </w:pPr>
            <w:r w:rsidRPr="00975BFD">
              <w:t>&gt;Enforced policy ID</w:t>
            </w:r>
          </w:p>
        </w:tc>
        <w:tc>
          <w:tcPr>
            <w:tcW w:w="1440" w:type="dxa"/>
            <w:tcBorders>
              <w:top w:val="single" w:sz="4" w:space="0" w:color="000000"/>
              <w:left w:val="single" w:sz="4" w:space="0" w:color="000000"/>
              <w:bottom w:val="single" w:sz="4" w:space="0" w:color="000000"/>
              <w:right w:val="nil"/>
            </w:tcBorders>
          </w:tcPr>
          <w:p w14:paraId="4BD1694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BC17F5F" w14:textId="77777777" w:rsidR="0039271C" w:rsidRPr="00975BFD" w:rsidRDefault="00632768">
            <w:pPr>
              <w:pStyle w:val="TAL"/>
            </w:pPr>
            <w:r w:rsidRPr="00975BFD">
              <w:t>Indicates the policy used for slice optimization in the case of the failed network slice optimization.</w:t>
            </w:r>
          </w:p>
        </w:tc>
      </w:tr>
    </w:tbl>
    <w:p w14:paraId="0E3F6BAD" w14:textId="77777777" w:rsidR="00DF6EE8" w:rsidRPr="00975BFD" w:rsidRDefault="00DF6EE8" w:rsidP="00DF6EE8">
      <w:pPr>
        <w:rPr>
          <w:lang w:eastAsia="zh-CN"/>
        </w:rPr>
      </w:pPr>
      <w:bookmarkStart w:id="433" w:name="_Toc134011806"/>
    </w:p>
    <w:p w14:paraId="7F5269F6" w14:textId="76D6170E" w:rsidR="0039271C" w:rsidRPr="00975BFD" w:rsidRDefault="00632768">
      <w:pPr>
        <w:pStyle w:val="Heading4"/>
      </w:pPr>
      <w:bookmarkStart w:id="434" w:name="_Toc170686144"/>
      <w:r w:rsidRPr="00975BFD">
        <w:rPr>
          <w:lang w:eastAsia="zh-CN"/>
        </w:rPr>
        <w:t>9</w:t>
      </w:r>
      <w:r w:rsidRPr="00975BFD">
        <w:t>.</w:t>
      </w:r>
      <w:r w:rsidRPr="00975BFD">
        <w:rPr>
          <w:lang w:eastAsia="zh-CN"/>
        </w:rPr>
        <w:t>5</w:t>
      </w:r>
      <w:r w:rsidRPr="00975BFD">
        <w:t>.</w:t>
      </w:r>
      <w:r w:rsidRPr="00975BFD">
        <w:rPr>
          <w:lang w:eastAsia="zh-CN"/>
        </w:rPr>
        <w:t>3</w:t>
      </w:r>
      <w:r w:rsidRPr="00975BFD">
        <w:t>.</w:t>
      </w:r>
      <w:r w:rsidRPr="00975BFD">
        <w:rPr>
          <w:lang w:eastAsia="zh-CN"/>
        </w:rPr>
        <w:t>16</w:t>
      </w:r>
      <w:r w:rsidRPr="00975BFD">
        <w:tab/>
      </w:r>
      <w:r w:rsidRPr="00975BFD">
        <w:rPr>
          <w:lang w:eastAsia="zh-CN"/>
        </w:rPr>
        <w:t>P</w:t>
      </w:r>
      <w:r w:rsidRPr="00975BFD">
        <w:t>olicy</w:t>
      </w:r>
      <w:r w:rsidRPr="00975BFD">
        <w:rPr>
          <w:lang w:eastAsia="zh-CN"/>
        </w:rPr>
        <w:t xml:space="preserve"> </w:t>
      </w:r>
      <w:r w:rsidRPr="00975BFD">
        <w:t>harmonization</w:t>
      </w:r>
      <w:r w:rsidRPr="00975BFD">
        <w:rPr>
          <w:lang w:eastAsia="zh-CN"/>
        </w:rPr>
        <w:t xml:space="preserve"> subscribe notify</w:t>
      </w:r>
      <w:bookmarkEnd w:id="433"/>
      <w:bookmarkEnd w:id="434"/>
    </w:p>
    <w:p w14:paraId="17B7EE1E" w14:textId="77777777" w:rsidR="0039271C" w:rsidRPr="00975BFD" w:rsidRDefault="00632768">
      <w:pPr>
        <w:rPr>
          <w:lang w:eastAsia="ko-KR"/>
        </w:rPr>
      </w:pPr>
      <w:r w:rsidRPr="00975BFD">
        <w:t>Table </w:t>
      </w:r>
      <w:r w:rsidRPr="00975BFD">
        <w:rPr>
          <w:lang w:eastAsia="zh-CN"/>
        </w:rPr>
        <w:t>9</w:t>
      </w:r>
      <w:r w:rsidRPr="00975BFD">
        <w:t>.</w:t>
      </w:r>
      <w:r w:rsidRPr="00975BFD">
        <w:rPr>
          <w:lang w:eastAsia="zh-CN"/>
        </w:rPr>
        <w:t>5</w:t>
      </w:r>
      <w:r w:rsidRPr="00975BFD">
        <w:t>.</w:t>
      </w:r>
      <w:r w:rsidRPr="00975BFD">
        <w:rPr>
          <w:lang w:eastAsia="zh-CN"/>
        </w:rPr>
        <w:t>3</w:t>
      </w:r>
      <w:r w:rsidRPr="00975BFD">
        <w:t>.</w:t>
      </w:r>
      <w:r w:rsidRPr="00975BFD">
        <w:rPr>
          <w:lang w:eastAsia="zh-CN"/>
        </w:rPr>
        <w:t>16</w:t>
      </w:r>
      <w:r w:rsidRPr="00975BFD">
        <w:t xml:space="preserve">-1 describes information elements for the </w:t>
      </w:r>
      <w:r w:rsidRPr="00975BFD">
        <w:rPr>
          <w:lang w:eastAsia="zh-CN"/>
        </w:rPr>
        <w:t>P</w:t>
      </w:r>
      <w:r w:rsidRPr="00975BFD">
        <w:t>olicy</w:t>
      </w:r>
      <w:r w:rsidRPr="00975BFD">
        <w:rPr>
          <w:lang w:eastAsia="zh-CN"/>
        </w:rPr>
        <w:t xml:space="preserve"> </w:t>
      </w:r>
      <w:r w:rsidRPr="00975BFD">
        <w:t>harmonization</w:t>
      </w:r>
      <w:r w:rsidRPr="00975BFD">
        <w:rPr>
          <w:lang w:eastAsia="zh-CN"/>
        </w:rPr>
        <w:t xml:space="preserve"> subscribe notify </w:t>
      </w:r>
      <w:r w:rsidRPr="00975BFD">
        <w:t xml:space="preserve">from the </w:t>
      </w:r>
      <w:r w:rsidRPr="00975BFD">
        <w:rPr>
          <w:lang w:eastAsia="zh-CN"/>
        </w:rPr>
        <w:t>NSCE server to the VAL server</w:t>
      </w:r>
      <w:r w:rsidRPr="00975BFD">
        <w:rPr>
          <w:lang w:eastAsia="ko-KR"/>
        </w:rPr>
        <w:t>.</w:t>
      </w:r>
    </w:p>
    <w:p w14:paraId="0636B02C" w14:textId="77777777" w:rsidR="0039271C" w:rsidRPr="00975BFD" w:rsidRDefault="00632768">
      <w:pPr>
        <w:pStyle w:val="TH"/>
        <w:rPr>
          <w:lang w:eastAsia="zh-CN"/>
        </w:rPr>
      </w:pPr>
      <w:r w:rsidRPr="00975BFD">
        <w:t>Table </w:t>
      </w:r>
      <w:r w:rsidRPr="00975BFD">
        <w:rPr>
          <w:lang w:eastAsia="zh-CN"/>
        </w:rPr>
        <w:t>9</w:t>
      </w:r>
      <w:r w:rsidRPr="00975BFD">
        <w:t>.</w:t>
      </w:r>
      <w:r w:rsidRPr="00975BFD">
        <w:rPr>
          <w:lang w:eastAsia="zh-CN"/>
        </w:rPr>
        <w:t>5</w:t>
      </w:r>
      <w:r w:rsidRPr="00975BFD">
        <w:t>.</w:t>
      </w:r>
      <w:r w:rsidRPr="00975BFD">
        <w:rPr>
          <w:lang w:eastAsia="zh-CN"/>
        </w:rPr>
        <w:t>3</w:t>
      </w:r>
      <w:r w:rsidRPr="00975BFD">
        <w:t>.</w:t>
      </w:r>
      <w:r w:rsidRPr="00975BFD">
        <w:rPr>
          <w:lang w:eastAsia="zh-CN"/>
        </w:rPr>
        <w:t>16</w:t>
      </w:r>
      <w:r w:rsidRPr="00975BFD">
        <w:t xml:space="preserve">-1: </w:t>
      </w:r>
      <w:r w:rsidRPr="00975BFD">
        <w:rPr>
          <w:lang w:eastAsia="zh-CN"/>
        </w:rPr>
        <w:t>P</w:t>
      </w:r>
      <w:r w:rsidRPr="00975BFD">
        <w:t>olicy</w:t>
      </w:r>
      <w:r w:rsidRPr="00975BFD">
        <w:rPr>
          <w:lang w:eastAsia="zh-CN"/>
        </w:rPr>
        <w:t xml:space="preserve"> </w:t>
      </w:r>
      <w:r w:rsidRPr="00975BFD">
        <w:t>harmonization</w:t>
      </w:r>
      <w:r w:rsidRPr="00975BFD">
        <w:rPr>
          <w:lang w:eastAsia="zh-CN"/>
        </w:rPr>
        <w:t xml:space="preserve"> subscribe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E0CC352" w14:textId="77777777">
        <w:trPr>
          <w:jc w:val="center"/>
        </w:trPr>
        <w:tc>
          <w:tcPr>
            <w:tcW w:w="2880" w:type="dxa"/>
            <w:tcBorders>
              <w:top w:val="single" w:sz="4" w:space="0" w:color="000000"/>
              <w:left w:val="single" w:sz="4" w:space="0" w:color="000000"/>
              <w:bottom w:val="single" w:sz="4" w:space="0" w:color="000000"/>
            </w:tcBorders>
          </w:tcPr>
          <w:p w14:paraId="7B112F18"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5D48A4E0"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6EA1AA3" w14:textId="77777777" w:rsidR="0039271C" w:rsidRPr="00975BFD" w:rsidRDefault="00632768">
            <w:pPr>
              <w:pStyle w:val="TAH"/>
            </w:pPr>
            <w:r w:rsidRPr="00975BFD">
              <w:t>Description</w:t>
            </w:r>
          </w:p>
        </w:tc>
      </w:tr>
      <w:tr w:rsidR="0039271C" w:rsidRPr="00975BFD" w14:paraId="4BFF46AE" w14:textId="77777777">
        <w:trPr>
          <w:jc w:val="center"/>
        </w:trPr>
        <w:tc>
          <w:tcPr>
            <w:tcW w:w="2880" w:type="dxa"/>
            <w:tcBorders>
              <w:top w:val="single" w:sz="4" w:space="0" w:color="000000"/>
              <w:left w:val="single" w:sz="4" w:space="0" w:color="000000"/>
              <w:bottom w:val="single" w:sz="4" w:space="0" w:color="000000"/>
            </w:tcBorders>
          </w:tcPr>
          <w:p w14:paraId="6AADEE0A" w14:textId="77777777" w:rsidR="0039271C" w:rsidRPr="00975BFD" w:rsidRDefault="00632768">
            <w:pPr>
              <w:pStyle w:val="TAL"/>
              <w:rPr>
                <w:lang w:eastAsia="zh-CN"/>
              </w:rPr>
            </w:pPr>
            <w:r w:rsidRPr="00975BFD">
              <w:rPr>
                <w:lang w:eastAsia="zh-CN"/>
              </w:rPr>
              <w:t>Policy ID</w:t>
            </w:r>
          </w:p>
        </w:tc>
        <w:tc>
          <w:tcPr>
            <w:tcW w:w="1440" w:type="dxa"/>
            <w:tcBorders>
              <w:top w:val="single" w:sz="4" w:space="0" w:color="000000"/>
              <w:left w:val="single" w:sz="4" w:space="0" w:color="000000"/>
              <w:bottom w:val="single" w:sz="4" w:space="0" w:color="000000"/>
            </w:tcBorders>
          </w:tcPr>
          <w:p w14:paraId="2D91D9E3"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F60B4A7" w14:textId="77777777" w:rsidR="0039271C" w:rsidRPr="00975BFD" w:rsidRDefault="00632768">
            <w:pPr>
              <w:pStyle w:val="TAL"/>
              <w:rPr>
                <w:lang w:eastAsia="zh-CN"/>
              </w:rPr>
            </w:pPr>
            <w:r w:rsidRPr="00975BFD">
              <w:rPr>
                <w:lang w:eastAsia="ko-KR"/>
              </w:rPr>
              <w:t>I</w:t>
            </w:r>
            <w:r w:rsidRPr="00975BFD">
              <w:rPr>
                <w:lang w:eastAsia="zh-CN"/>
              </w:rPr>
              <w:t xml:space="preserve">dentifies of </w:t>
            </w:r>
            <w:r w:rsidRPr="00975BFD">
              <w:rPr>
                <w:lang w:eastAsia="ko-KR"/>
              </w:rPr>
              <w:t>the</w:t>
            </w:r>
            <w:r w:rsidRPr="00975BFD">
              <w:rPr>
                <w:lang w:eastAsia="zh-CN"/>
              </w:rPr>
              <w:t xml:space="preserve"> harmonized policy</w:t>
            </w:r>
            <w:r w:rsidRPr="00975BFD">
              <w:rPr>
                <w:lang w:eastAsia="ko-KR"/>
              </w:rPr>
              <w:t>.</w:t>
            </w:r>
          </w:p>
        </w:tc>
      </w:tr>
      <w:tr w:rsidR="0039271C" w:rsidRPr="00975BFD" w14:paraId="21C3F089" w14:textId="77777777">
        <w:trPr>
          <w:jc w:val="center"/>
        </w:trPr>
        <w:tc>
          <w:tcPr>
            <w:tcW w:w="2880" w:type="dxa"/>
            <w:tcBorders>
              <w:top w:val="single" w:sz="4" w:space="0" w:color="000000"/>
              <w:left w:val="single" w:sz="4" w:space="0" w:color="000000"/>
              <w:bottom w:val="single" w:sz="4" w:space="0" w:color="000000"/>
            </w:tcBorders>
          </w:tcPr>
          <w:p w14:paraId="1B475D27" w14:textId="77777777" w:rsidR="0039271C" w:rsidRPr="00975BFD" w:rsidRDefault="00632768">
            <w:pPr>
              <w:pStyle w:val="TAL"/>
              <w:rPr>
                <w:lang w:eastAsia="zh-CN"/>
              </w:rPr>
            </w:pPr>
            <w:r w:rsidRPr="00975BFD">
              <w:rPr>
                <w:lang w:eastAsia="zh-CN"/>
              </w:rPr>
              <w:t>&gt;harmonized policy</w:t>
            </w:r>
          </w:p>
        </w:tc>
        <w:tc>
          <w:tcPr>
            <w:tcW w:w="1440" w:type="dxa"/>
            <w:tcBorders>
              <w:top w:val="single" w:sz="4" w:space="0" w:color="000000"/>
              <w:left w:val="single" w:sz="4" w:space="0" w:color="000000"/>
              <w:bottom w:val="single" w:sz="4" w:space="0" w:color="000000"/>
            </w:tcBorders>
          </w:tcPr>
          <w:p w14:paraId="1BCD4FC7"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7A3805" w14:textId="77777777" w:rsidR="0039271C" w:rsidRPr="00975BFD" w:rsidRDefault="00632768">
            <w:pPr>
              <w:pStyle w:val="TAL"/>
              <w:rPr>
                <w:lang w:eastAsia="zh-CN"/>
              </w:rPr>
            </w:pPr>
            <w:r w:rsidRPr="00975BFD">
              <w:rPr>
                <w:kern w:val="2"/>
                <w:lang w:eastAsia="zh-CN"/>
              </w:rPr>
              <w:t>Pairs of policy attribute and harmonized parameter</w:t>
            </w:r>
          </w:p>
        </w:tc>
      </w:tr>
    </w:tbl>
    <w:p w14:paraId="1996DB4C" w14:textId="77777777" w:rsidR="00DF6EE8" w:rsidRPr="00975BFD" w:rsidRDefault="00DF6EE8" w:rsidP="00DF6EE8">
      <w:pPr>
        <w:rPr>
          <w:lang w:eastAsia="zh-CN"/>
        </w:rPr>
      </w:pPr>
      <w:bookmarkStart w:id="435" w:name="_Toc134011807"/>
    </w:p>
    <w:p w14:paraId="74EF6DA4" w14:textId="41BA0D23" w:rsidR="0039271C" w:rsidRPr="00975BFD" w:rsidRDefault="00632768">
      <w:pPr>
        <w:pStyle w:val="Heading3"/>
      </w:pPr>
      <w:bookmarkStart w:id="436" w:name="_Toc170686145"/>
      <w:r w:rsidRPr="00975BFD">
        <w:rPr>
          <w:lang w:eastAsia="zh-CN"/>
        </w:rPr>
        <w:t>9.</w:t>
      </w:r>
      <w:r w:rsidRPr="00975BFD">
        <w:rPr>
          <w:rFonts w:eastAsiaTheme="minorEastAsia"/>
          <w:lang w:eastAsia="zh-CN"/>
        </w:rPr>
        <w:t>5</w:t>
      </w:r>
      <w:r w:rsidRPr="00975BFD">
        <w:t>.</w:t>
      </w:r>
      <w:r w:rsidRPr="00975BFD">
        <w:rPr>
          <w:lang w:eastAsia="zh-CN"/>
        </w:rPr>
        <w:t>4</w:t>
      </w:r>
      <w:r w:rsidRPr="00975BFD">
        <w:tab/>
        <w:t>APIs</w:t>
      </w:r>
      <w:bookmarkEnd w:id="435"/>
      <w:bookmarkEnd w:id="436"/>
      <w:r w:rsidRPr="00975BFD">
        <w:t xml:space="preserve"> </w:t>
      </w:r>
      <w:bookmarkEnd w:id="429"/>
    </w:p>
    <w:p w14:paraId="204E1D6C" w14:textId="77777777" w:rsidR="0039271C" w:rsidRPr="00975BFD" w:rsidRDefault="00632768">
      <w:pPr>
        <w:pStyle w:val="Heading4"/>
      </w:pPr>
      <w:bookmarkStart w:id="437" w:name="_Toc91843272"/>
      <w:bookmarkStart w:id="438" w:name="_Toc57673584"/>
      <w:bookmarkStart w:id="439" w:name="_Toc134011808"/>
      <w:bookmarkStart w:id="440" w:name="_Toc170686146"/>
      <w:r w:rsidRPr="00975BFD">
        <w:rPr>
          <w:lang w:eastAsia="zh-CN"/>
        </w:rPr>
        <w:t>9.</w:t>
      </w:r>
      <w:r w:rsidRPr="00975BFD">
        <w:rPr>
          <w:rFonts w:eastAsiaTheme="minorEastAsia"/>
          <w:lang w:eastAsia="zh-CN"/>
        </w:rPr>
        <w:t>5</w:t>
      </w:r>
      <w:r w:rsidRPr="00975BFD">
        <w:t>.</w:t>
      </w:r>
      <w:r w:rsidRPr="00975BFD">
        <w:rPr>
          <w:lang w:eastAsia="zh-CN"/>
        </w:rPr>
        <w:t>4</w:t>
      </w:r>
      <w:r w:rsidRPr="00975BFD">
        <w:t>.1</w:t>
      </w:r>
      <w:r w:rsidRPr="00975BFD">
        <w:tab/>
        <w:t>General</w:t>
      </w:r>
      <w:bookmarkEnd w:id="437"/>
      <w:bookmarkEnd w:id="438"/>
      <w:bookmarkEnd w:id="439"/>
      <w:bookmarkEnd w:id="440"/>
    </w:p>
    <w:p w14:paraId="6FCB80FD" w14:textId="77777777" w:rsidR="0039271C" w:rsidRPr="00975BFD" w:rsidRDefault="00632768">
      <w:r w:rsidRPr="00975BFD">
        <w:t>Table </w:t>
      </w:r>
      <w:r w:rsidRPr="00975BFD">
        <w:rPr>
          <w:lang w:eastAsia="zh-CN"/>
        </w:rPr>
        <w:t>9.</w:t>
      </w:r>
      <w:r w:rsidRPr="00975BFD">
        <w:rPr>
          <w:rFonts w:eastAsiaTheme="minorEastAsia"/>
          <w:lang w:eastAsia="zh-CN"/>
        </w:rPr>
        <w:t>5</w:t>
      </w:r>
      <w:r w:rsidRPr="00975BFD">
        <w:t xml:space="preserve">.4.1-1 illustrates the API for </w:t>
      </w:r>
      <w:r w:rsidRPr="00975BFD">
        <w:rPr>
          <w:lang w:eastAsia="zh-CN"/>
        </w:rPr>
        <w:t>Network slice optimization based on VAL server policy</w:t>
      </w:r>
      <w:r w:rsidRPr="00975BFD">
        <w:t>.</w:t>
      </w:r>
    </w:p>
    <w:p w14:paraId="6D20520F" w14:textId="77777777" w:rsidR="0039271C" w:rsidRPr="00975BFD" w:rsidRDefault="00632768">
      <w:pPr>
        <w:pStyle w:val="TH"/>
        <w:rPr>
          <w:lang w:eastAsia="zh-CN"/>
        </w:rPr>
      </w:pPr>
      <w:r w:rsidRPr="00975BFD">
        <w:t>Table </w:t>
      </w:r>
      <w:r w:rsidRPr="00975BFD">
        <w:rPr>
          <w:lang w:eastAsia="zh-CN"/>
        </w:rPr>
        <w:t>9.</w:t>
      </w:r>
      <w:r w:rsidRPr="00975BFD">
        <w:rPr>
          <w:rFonts w:eastAsiaTheme="minorEastAsia"/>
          <w:lang w:eastAsia="zh-CN"/>
        </w:rPr>
        <w:t>5</w:t>
      </w:r>
      <w:r w:rsidRPr="00975BFD">
        <w:t>.4.1</w:t>
      </w:r>
      <w:r w:rsidRPr="00975BFD">
        <w:rPr>
          <w:lang w:eastAsia="zh-CN"/>
        </w:rPr>
        <w:t>-1</w:t>
      </w:r>
      <w:r w:rsidRPr="00975BFD">
        <w:t>:</w:t>
      </w:r>
      <w:r w:rsidRPr="00975BFD">
        <w:rPr>
          <w:lang w:eastAsia="zh-CN"/>
        </w:rPr>
        <w:t xml:space="preserve"> Network slice optimization based on VAL server policy</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4100"/>
        <w:gridCol w:w="1925"/>
        <w:gridCol w:w="1457"/>
      </w:tblGrid>
      <w:tr w:rsidR="0039271C" w:rsidRPr="00975BFD" w14:paraId="29AE60AE" w14:textId="77777777">
        <w:trPr>
          <w:jc w:val="center"/>
        </w:trPr>
        <w:tc>
          <w:tcPr>
            <w:tcW w:w="2375" w:type="dxa"/>
            <w:tcBorders>
              <w:bottom w:val="single" w:sz="4" w:space="0" w:color="auto"/>
            </w:tcBorders>
          </w:tcPr>
          <w:p w14:paraId="0BF8F5E0" w14:textId="77777777" w:rsidR="0039271C" w:rsidRPr="00975BFD" w:rsidRDefault="00632768">
            <w:pPr>
              <w:pStyle w:val="TAH"/>
            </w:pPr>
            <w:r w:rsidRPr="00975BFD">
              <w:t>API Name</w:t>
            </w:r>
          </w:p>
        </w:tc>
        <w:tc>
          <w:tcPr>
            <w:tcW w:w="4100" w:type="dxa"/>
          </w:tcPr>
          <w:p w14:paraId="68FD3F8E" w14:textId="77777777" w:rsidR="0039271C" w:rsidRPr="00975BFD" w:rsidRDefault="00632768">
            <w:pPr>
              <w:pStyle w:val="TAH"/>
            </w:pPr>
            <w:r w:rsidRPr="00975BFD">
              <w:t>API Operations</w:t>
            </w:r>
          </w:p>
        </w:tc>
        <w:tc>
          <w:tcPr>
            <w:tcW w:w="1925" w:type="dxa"/>
            <w:tcBorders>
              <w:bottom w:val="single" w:sz="4" w:space="0" w:color="auto"/>
            </w:tcBorders>
          </w:tcPr>
          <w:p w14:paraId="567C18BB" w14:textId="77777777" w:rsidR="0039271C" w:rsidRPr="00975BFD" w:rsidRDefault="00632768">
            <w:pPr>
              <w:pStyle w:val="TAH"/>
            </w:pPr>
            <w:r w:rsidRPr="00975BFD">
              <w:t>Operation</w:t>
            </w:r>
          </w:p>
          <w:p w14:paraId="71CD9838" w14:textId="77777777" w:rsidR="0039271C" w:rsidRPr="00975BFD" w:rsidRDefault="00632768">
            <w:pPr>
              <w:pStyle w:val="TAH"/>
            </w:pPr>
            <w:r w:rsidRPr="00975BFD">
              <w:t>Semantics</w:t>
            </w:r>
          </w:p>
        </w:tc>
        <w:tc>
          <w:tcPr>
            <w:tcW w:w="1457" w:type="dxa"/>
          </w:tcPr>
          <w:p w14:paraId="775597D3" w14:textId="77777777" w:rsidR="0039271C" w:rsidRPr="00975BFD" w:rsidRDefault="00632768">
            <w:pPr>
              <w:pStyle w:val="TAH"/>
            </w:pPr>
            <w:r w:rsidRPr="00975BFD">
              <w:t>Consumer(s)</w:t>
            </w:r>
          </w:p>
        </w:tc>
      </w:tr>
      <w:tr w:rsidR="0039271C" w:rsidRPr="00975BFD" w14:paraId="03A29F8F" w14:textId="77777777">
        <w:trPr>
          <w:jc w:val="center"/>
        </w:trPr>
        <w:tc>
          <w:tcPr>
            <w:tcW w:w="2375" w:type="dxa"/>
            <w:vMerge w:val="restart"/>
            <w:tcBorders>
              <w:top w:val="single" w:sz="4" w:space="0" w:color="auto"/>
              <w:left w:val="single" w:sz="4" w:space="0" w:color="auto"/>
              <w:right w:val="single" w:sz="4" w:space="0" w:color="auto"/>
            </w:tcBorders>
          </w:tcPr>
          <w:p w14:paraId="21BFC3C3" w14:textId="77777777" w:rsidR="0039271C" w:rsidRPr="00975BFD" w:rsidRDefault="00632768">
            <w:pPr>
              <w:pStyle w:val="TAL"/>
            </w:pPr>
            <w:bookmarkStart w:id="441" w:name="_Toc91843273"/>
            <w:bookmarkStart w:id="442" w:name="_Toc57673585"/>
            <w:r w:rsidRPr="00975BFD">
              <w:t>SS_NSCE_PolicyManagement</w:t>
            </w:r>
          </w:p>
        </w:tc>
        <w:tc>
          <w:tcPr>
            <w:tcW w:w="4100" w:type="dxa"/>
            <w:tcBorders>
              <w:top w:val="single" w:sz="4" w:space="0" w:color="auto"/>
              <w:left w:val="single" w:sz="4" w:space="0" w:color="auto"/>
              <w:bottom w:val="single" w:sz="4" w:space="0" w:color="auto"/>
              <w:right w:val="single" w:sz="4" w:space="0" w:color="auto"/>
            </w:tcBorders>
          </w:tcPr>
          <w:p w14:paraId="54C5CD6E" w14:textId="77777777" w:rsidR="0039271C" w:rsidRPr="00975BFD" w:rsidRDefault="00632768">
            <w:pPr>
              <w:pStyle w:val="TAL"/>
            </w:pPr>
            <w:r w:rsidRPr="00975BFD">
              <w:t>Policy_Provisioning</w:t>
            </w:r>
          </w:p>
        </w:tc>
        <w:tc>
          <w:tcPr>
            <w:tcW w:w="1925" w:type="dxa"/>
            <w:tcBorders>
              <w:top w:val="single" w:sz="4" w:space="0" w:color="auto"/>
              <w:left w:val="single" w:sz="4" w:space="0" w:color="auto"/>
              <w:bottom w:val="single" w:sz="4" w:space="0" w:color="auto"/>
              <w:right w:val="single" w:sz="4" w:space="0" w:color="auto"/>
            </w:tcBorders>
          </w:tcPr>
          <w:p w14:paraId="4366DAA4" w14:textId="77777777" w:rsidR="0039271C" w:rsidRPr="00975BFD" w:rsidRDefault="00632768">
            <w:pPr>
              <w:pStyle w:val="TAL"/>
            </w:pPr>
            <w:r w:rsidRPr="00975BFD">
              <w:t>Request/Response</w:t>
            </w:r>
          </w:p>
        </w:tc>
        <w:tc>
          <w:tcPr>
            <w:tcW w:w="1457" w:type="dxa"/>
            <w:vMerge w:val="restart"/>
            <w:tcBorders>
              <w:top w:val="single" w:sz="4" w:space="0" w:color="auto"/>
              <w:left w:val="single" w:sz="4" w:space="0" w:color="auto"/>
              <w:right w:val="single" w:sz="4" w:space="0" w:color="auto"/>
            </w:tcBorders>
          </w:tcPr>
          <w:p w14:paraId="5BDE8BB6" w14:textId="77777777" w:rsidR="0039271C" w:rsidRPr="00975BFD" w:rsidRDefault="00632768">
            <w:pPr>
              <w:pStyle w:val="TAL"/>
              <w:rPr>
                <w:lang w:eastAsia="zh-CN"/>
              </w:rPr>
            </w:pPr>
            <w:r w:rsidRPr="00975BFD">
              <w:rPr>
                <w:lang w:eastAsia="zh-CN"/>
              </w:rPr>
              <w:t>VAL server</w:t>
            </w:r>
          </w:p>
        </w:tc>
      </w:tr>
      <w:tr w:rsidR="0039271C" w:rsidRPr="00975BFD" w14:paraId="2A5D2113" w14:textId="77777777">
        <w:trPr>
          <w:jc w:val="center"/>
        </w:trPr>
        <w:tc>
          <w:tcPr>
            <w:tcW w:w="2375" w:type="dxa"/>
            <w:vMerge/>
            <w:tcBorders>
              <w:left w:val="single" w:sz="4" w:space="0" w:color="auto"/>
              <w:right w:val="single" w:sz="4" w:space="0" w:color="auto"/>
            </w:tcBorders>
          </w:tcPr>
          <w:p w14:paraId="10CFEDA5"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13DC8B5E" w14:textId="77777777" w:rsidR="0039271C" w:rsidRPr="00975BFD" w:rsidRDefault="00632768">
            <w:pPr>
              <w:pStyle w:val="TAL"/>
            </w:pPr>
            <w:r w:rsidRPr="00975BFD">
              <w:t>Policy_Update</w:t>
            </w:r>
          </w:p>
        </w:tc>
        <w:tc>
          <w:tcPr>
            <w:tcW w:w="1925" w:type="dxa"/>
            <w:tcBorders>
              <w:top w:val="single" w:sz="4" w:space="0" w:color="auto"/>
              <w:left w:val="single" w:sz="4" w:space="0" w:color="auto"/>
              <w:bottom w:val="single" w:sz="4" w:space="0" w:color="auto"/>
              <w:right w:val="single" w:sz="4" w:space="0" w:color="auto"/>
            </w:tcBorders>
          </w:tcPr>
          <w:p w14:paraId="0EDB4003" w14:textId="77777777" w:rsidR="0039271C" w:rsidRPr="00975BFD" w:rsidRDefault="00632768">
            <w:pPr>
              <w:pStyle w:val="TAL"/>
            </w:pPr>
            <w:r w:rsidRPr="00975BFD">
              <w:t>Request/Response</w:t>
            </w:r>
          </w:p>
        </w:tc>
        <w:tc>
          <w:tcPr>
            <w:tcW w:w="1457" w:type="dxa"/>
            <w:vMerge/>
            <w:tcBorders>
              <w:left w:val="single" w:sz="4" w:space="0" w:color="auto"/>
              <w:right w:val="single" w:sz="4" w:space="0" w:color="auto"/>
            </w:tcBorders>
          </w:tcPr>
          <w:p w14:paraId="0C3362AC" w14:textId="77777777" w:rsidR="0039271C" w:rsidRPr="00975BFD" w:rsidRDefault="0039271C">
            <w:pPr>
              <w:pStyle w:val="TAL"/>
              <w:rPr>
                <w:lang w:eastAsia="zh-CN"/>
              </w:rPr>
            </w:pPr>
          </w:p>
        </w:tc>
      </w:tr>
      <w:tr w:rsidR="0039271C" w:rsidRPr="00975BFD" w14:paraId="754BD45F" w14:textId="77777777">
        <w:trPr>
          <w:jc w:val="center"/>
        </w:trPr>
        <w:tc>
          <w:tcPr>
            <w:tcW w:w="2375" w:type="dxa"/>
            <w:vMerge/>
            <w:tcBorders>
              <w:left w:val="single" w:sz="4" w:space="0" w:color="auto"/>
              <w:right w:val="single" w:sz="4" w:space="0" w:color="auto"/>
            </w:tcBorders>
          </w:tcPr>
          <w:p w14:paraId="51CA9F68"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655239E3" w14:textId="77777777" w:rsidR="0039271C" w:rsidRPr="00975BFD" w:rsidRDefault="00632768">
            <w:pPr>
              <w:pStyle w:val="TAL"/>
            </w:pPr>
            <w:r w:rsidRPr="00975BFD">
              <w:t>Policy_Delete</w:t>
            </w:r>
          </w:p>
        </w:tc>
        <w:tc>
          <w:tcPr>
            <w:tcW w:w="1925" w:type="dxa"/>
            <w:tcBorders>
              <w:top w:val="single" w:sz="4" w:space="0" w:color="auto"/>
              <w:left w:val="single" w:sz="4" w:space="0" w:color="auto"/>
              <w:bottom w:val="single" w:sz="4" w:space="0" w:color="auto"/>
              <w:right w:val="single" w:sz="4" w:space="0" w:color="auto"/>
            </w:tcBorders>
          </w:tcPr>
          <w:p w14:paraId="1E83A2E4" w14:textId="77777777" w:rsidR="0039271C" w:rsidRPr="00975BFD" w:rsidRDefault="00632768">
            <w:pPr>
              <w:pStyle w:val="TAL"/>
            </w:pPr>
            <w:r w:rsidRPr="00975BFD">
              <w:t>Request/Response</w:t>
            </w:r>
          </w:p>
        </w:tc>
        <w:tc>
          <w:tcPr>
            <w:tcW w:w="1457" w:type="dxa"/>
            <w:vMerge/>
            <w:tcBorders>
              <w:left w:val="single" w:sz="4" w:space="0" w:color="auto"/>
              <w:right w:val="single" w:sz="4" w:space="0" w:color="auto"/>
            </w:tcBorders>
          </w:tcPr>
          <w:p w14:paraId="3B0CCE1C" w14:textId="77777777" w:rsidR="0039271C" w:rsidRPr="00975BFD" w:rsidRDefault="0039271C">
            <w:pPr>
              <w:pStyle w:val="TAL"/>
              <w:rPr>
                <w:lang w:eastAsia="zh-CN"/>
              </w:rPr>
            </w:pPr>
          </w:p>
        </w:tc>
      </w:tr>
      <w:tr w:rsidR="0039271C" w:rsidRPr="00975BFD" w14:paraId="05333EDB" w14:textId="77777777">
        <w:trPr>
          <w:jc w:val="center"/>
        </w:trPr>
        <w:tc>
          <w:tcPr>
            <w:tcW w:w="2375" w:type="dxa"/>
            <w:vMerge/>
            <w:tcBorders>
              <w:left w:val="single" w:sz="4" w:space="0" w:color="auto"/>
              <w:right w:val="single" w:sz="4" w:space="0" w:color="auto"/>
            </w:tcBorders>
          </w:tcPr>
          <w:p w14:paraId="791F364C"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3D72F021" w14:textId="77777777" w:rsidR="0039271C" w:rsidRPr="00975BFD" w:rsidRDefault="00632768">
            <w:pPr>
              <w:pStyle w:val="TAL"/>
            </w:pPr>
            <w:r w:rsidRPr="00975BFD">
              <w:t>Policy_Usage_Reporting_Data_Subscribe</w:t>
            </w:r>
          </w:p>
        </w:tc>
        <w:tc>
          <w:tcPr>
            <w:tcW w:w="1925" w:type="dxa"/>
            <w:vMerge w:val="restart"/>
            <w:tcBorders>
              <w:top w:val="single" w:sz="4" w:space="0" w:color="auto"/>
              <w:left w:val="single" w:sz="4" w:space="0" w:color="auto"/>
              <w:right w:val="single" w:sz="4" w:space="0" w:color="auto"/>
            </w:tcBorders>
          </w:tcPr>
          <w:p w14:paraId="7D72F8D4" w14:textId="77777777" w:rsidR="0039271C" w:rsidRPr="00975BFD" w:rsidRDefault="00632768">
            <w:pPr>
              <w:pStyle w:val="TAL"/>
            </w:pPr>
            <w:r w:rsidRPr="00975BFD">
              <w:t>Subscribe/Notify</w:t>
            </w:r>
          </w:p>
        </w:tc>
        <w:tc>
          <w:tcPr>
            <w:tcW w:w="1457" w:type="dxa"/>
            <w:vMerge/>
            <w:tcBorders>
              <w:left w:val="single" w:sz="4" w:space="0" w:color="auto"/>
              <w:right w:val="single" w:sz="4" w:space="0" w:color="auto"/>
            </w:tcBorders>
          </w:tcPr>
          <w:p w14:paraId="3EC0CADC" w14:textId="77777777" w:rsidR="0039271C" w:rsidRPr="00975BFD" w:rsidRDefault="0039271C">
            <w:pPr>
              <w:pStyle w:val="TAL"/>
              <w:rPr>
                <w:lang w:eastAsia="zh-CN"/>
              </w:rPr>
            </w:pPr>
          </w:p>
        </w:tc>
      </w:tr>
      <w:tr w:rsidR="0039271C" w:rsidRPr="00975BFD" w14:paraId="546EC2AF" w14:textId="77777777">
        <w:trPr>
          <w:jc w:val="center"/>
        </w:trPr>
        <w:tc>
          <w:tcPr>
            <w:tcW w:w="2375" w:type="dxa"/>
            <w:vMerge/>
            <w:tcBorders>
              <w:left w:val="single" w:sz="4" w:space="0" w:color="auto"/>
              <w:bottom w:val="single" w:sz="4" w:space="0" w:color="auto"/>
              <w:right w:val="single" w:sz="4" w:space="0" w:color="auto"/>
            </w:tcBorders>
          </w:tcPr>
          <w:p w14:paraId="19FEFE60"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66715FCC" w14:textId="77777777" w:rsidR="0039271C" w:rsidRPr="00975BFD" w:rsidRDefault="00632768">
            <w:pPr>
              <w:pStyle w:val="TAL"/>
            </w:pPr>
            <w:r w:rsidRPr="00975BFD">
              <w:t>Policy_Usage_Reporting_Data_Notification</w:t>
            </w:r>
          </w:p>
        </w:tc>
        <w:tc>
          <w:tcPr>
            <w:tcW w:w="1925" w:type="dxa"/>
            <w:vMerge/>
            <w:tcBorders>
              <w:left w:val="single" w:sz="4" w:space="0" w:color="auto"/>
              <w:bottom w:val="single" w:sz="4" w:space="0" w:color="auto"/>
              <w:right w:val="single" w:sz="4" w:space="0" w:color="auto"/>
            </w:tcBorders>
          </w:tcPr>
          <w:p w14:paraId="2674F46C" w14:textId="77777777" w:rsidR="0039271C" w:rsidRPr="00975BFD" w:rsidRDefault="0039271C">
            <w:pPr>
              <w:pStyle w:val="TAL"/>
            </w:pPr>
          </w:p>
        </w:tc>
        <w:tc>
          <w:tcPr>
            <w:tcW w:w="1457" w:type="dxa"/>
            <w:vMerge/>
            <w:tcBorders>
              <w:left w:val="single" w:sz="4" w:space="0" w:color="auto"/>
              <w:bottom w:val="single" w:sz="4" w:space="0" w:color="auto"/>
              <w:right w:val="single" w:sz="4" w:space="0" w:color="auto"/>
            </w:tcBorders>
          </w:tcPr>
          <w:p w14:paraId="6FD18881" w14:textId="77777777" w:rsidR="0039271C" w:rsidRPr="00975BFD" w:rsidRDefault="0039271C">
            <w:pPr>
              <w:pStyle w:val="TAL"/>
              <w:rPr>
                <w:lang w:eastAsia="zh-CN"/>
              </w:rPr>
            </w:pPr>
          </w:p>
        </w:tc>
      </w:tr>
      <w:tr w:rsidR="0039271C" w:rsidRPr="00975BFD" w14:paraId="49F7204D" w14:textId="77777777">
        <w:trPr>
          <w:jc w:val="center"/>
        </w:trPr>
        <w:tc>
          <w:tcPr>
            <w:tcW w:w="2375" w:type="dxa"/>
            <w:vMerge w:val="restart"/>
            <w:tcBorders>
              <w:top w:val="single" w:sz="4" w:space="0" w:color="auto"/>
              <w:left w:val="single" w:sz="4" w:space="0" w:color="auto"/>
              <w:right w:val="single" w:sz="4" w:space="0" w:color="auto"/>
            </w:tcBorders>
          </w:tcPr>
          <w:p w14:paraId="382F9D4D" w14:textId="77777777" w:rsidR="0039271C" w:rsidRPr="00975BFD" w:rsidRDefault="00632768">
            <w:pPr>
              <w:pStyle w:val="TAL"/>
            </w:pPr>
            <w:r w:rsidRPr="00975BFD">
              <w:t>SS_NSCE_NSOptimization</w:t>
            </w:r>
          </w:p>
        </w:tc>
        <w:tc>
          <w:tcPr>
            <w:tcW w:w="4100" w:type="dxa"/>
            <w:tcBorders>
              <w:top w:val="single" w:sz="4" w:space="0" w:color="auto"/>
              <w:left w:val="single" w:sz="4" w:space="0" w:color="auto"/>
              <w:bottom w:val="single" w:sz="4" w:space="0" w:color="auto"/>
              <w:right w:val="single" w:sz="4" w:space="0" w:color="auto"/>
            </w:tcBorders>
          </w:tcPr>
          <w:p w14:paraId="15B251C4" w14:textId="77777777" w:rsidR="0039271C" w:rsidRPr="00975BFD" w:rsidRDefault="00632768">
            <w:pPr>
              <w:pStyle w:val="TAL"/>
            </w:pPr>
            <w:r w:rsidRPr="00975BFD">
              <w:t>NS_Optimization_Subscription</w:t>
            </w:r>
          </w:p>
        </w:tc>
        <w:tc>
          <w:tcPr>
            <w:tcW w:w="1925" w:type="dxa"/>
            <w:vMerge w:val="restart"/>
            <w:tcBorders>
              <w:top w:val="single" w:sz="4" w:space="0" w:color="auto"/>
              <w:left w:val="single" w:sz="4" w:space="0" w:color="auto"/>
              <w:right w:val="single" w:sz="4" w:space="0" w:color="auto"/>
            </w:tcBorders>
          </w:tcPr>
          <w:p w14:paraId="74F787EB" w14:textId="77777777" w:rsidR="0039271C" w:rsidRPr="00975BFD" w:rsidRDefault="00632768">
            <w:pPr>
              <w:pStyle w:val="TAL"/>
            </w:pPr>
            <w:r w:rsidRPr="00975BFD">
              <w:t>Subscribe/Notify</w:t>
            </w:r>
          </w:p>
          <w:p w14:paraId="572639A8" w14:textId="77777777" w:rsidR="0039271C" w:rsidRPr="00975BFD" w:rsidRDefault="0039271C">
            <w:pPr>
              <w:pStyle w:val="TAL"/>
            </w:pPr>
          </w:p>
        </w:tc>
        <w:tc>
          <w:tcPr>
            <w:tcW w:w="1457" w:type="dxa"/>
            <w:vMerge w:val="restart"/>
            <w:tcBorders>
              <w:top w:val="single" w:sz="4" w:space="0" w:color="auto"/>
              <w:left w:val="single" w:sz="4" w:space="0" w:color="auto"/>
              <w:right w:val="single" w:sz="4" w:space="0" w:color="auto"/>
            </w:tcBorders>
          </w:tcPr>
          <w:p w14:paraId="707EC276" w14:textId="77777777" w:rsidR="0039271C" w:rsidRPr="00975BFD" w:rsidRDefault="00632768">
            <w:pPr>
              <w:pStyle w:val="TAL"/>
              <w:rPr>
                <w:lang w:eastAsia="zh-CN"/>
              </w:rPr>
            </w:pPr>
            <w:r w:rsidRPr="00975BFD">
              <w:rPr>
                <w:lang w:eastAsia="zh-CN"/>
              </w:rPr>
              <w:t>VAL server</w:t>
            </w:r>
          </w:p>
        </w:tc>
      </w:tr>
      <w:tr w:rsidR="0039271C" w:rsidRPr="00975BFD" w14:paraId="4C1A2D4C" w14:textId="77777777">
        <w:trPr>
          <w:jc w:val="center"/>
        </w:trPr>
        <w:tc>
          <w:tcPr>
            <w:tcW w:w="2375" w:type="dxa"/>
            <w:vMerge/>
            <w:tcBorders>
              <w:left w:val="single" w:sz="4" w:space="0" w:color="auto"/>
              <w:right w:val="single" w:sz="4" w:space="0" w:color="auto"/>
            </w:tcBorders>
          </w:tcPr>
          <w:p w14:paraId="289F187E"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7A7B708A" w14:textId="77777777" w:rsidR="0039271C" w:rsidRPr="00975BFD" w:rsidRDefault="00632768">
            <w:pPr>
              <w:pStyle w:val="TAL"/>
            </w:pPr>
            <w:r w:rsidRPr="00975BFD">
              <w:t>NS_Optimization_Notification</w:t>
            </w:r>
          </w:p>
        </w:tc>
        <w:tc>
          <w:tcPr>
            <w:tcW w:w="1925" w:type="dxa"/>
            <w:vMerge/>
            <w:tcBorders>
              <w:left w:val="single" w:sz="4" w:space="0" w:color="auto"/>
              <w:bottom w:val="single" w:sz="4" w:space="0" w:color="auto"/>
              <w:right w:val="single" w:sz="4" w:space="0" w:color="auto"/>
            </w:tcBorders>
          </w:tcPr>
          <w:p w14:paraId="6C994502" w14:textId="77777777" w:rsidR="0039271C" w:rsidRPr="00975BFD" w:rsidRDefault="0039271C">
            <w:pPr>
              <w:pStyle w:val="TAL"/>
            </w:pPr>
          </w:p>
        </w:tc>
        <w:tc>
          <w:tcPr>
            <w:tcW w:w="1457" w:type="dxa"/>
            <w:vMerge/>
            <w:tcBorders>
              <w:left w:val="single" w:sz="4" w:space="0" w:color="auto"/>
              <w:right w:val="single" w:sz="4" w:space="0" w:color="auto"/>
            </w:tcBorders>
          </w:tcPr>
          <w:p w14:paraId="4EF946B3" w14:textId="77777777" w:rsidR="0039271C" w:rsidRPr="00975BFD" w:rsidRDefault="0039271C">
            <w:pPr>
              <w:pStyle w:val="TAL"/>
              <w:rPr>
                <w:lang w:eastAsia="zh-CN"/>
              </w:rPr>
            </w:pPr>
          </w:p>
        </w:tc>
      </w:tr>
      <w:tr w:rsidR="0039271C" w:rsidRPr="00975BFD" w14:paraId="306A2797" w14:textId="77777777" w:rsidTr="0039271C">
        <w:trPr>
          <w:jc w:val="center"/>
        </w:trPr>
        <w:tc>
          <w:tcPr>
            <w:tcW w:w="2375" w:type="dxa"/>
            <w:vMerge/>
            <w:tcBorders>
              <w:left w:val="single" w:sz="4" w:space="0" w:color="auto"/>
              <w:right w:val="single" w:sz="4" w:space="0" w:color="auto"/>
            </w:tcBorders>
          </w:tcPr>
          <w:p w14:paraId="2348A882"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35754C48" w14:textId="77777777" w:rsidR="0039271C" w:rsidRPr="00975BFD" w:rsidRDefault="00632768">
            <w:pPr>
              <w:pStyle w:val="TAL"/>
            </w:pPr>
            <w:r w:rsidRPr="00975BFD">
              <w:t>NS_Optimization_Report_Retrieval</w:t>
            </w:r>
          </w:p>
        </w:tc>
        <w:tc>
          <w:tcPr>
            <w:tcW w:w="1925" w:type="dxa"/>
            <w:tcBorders>
              <w:top w:val="single" w:sz="4" w:space="0" w:color="auto"/>
              <w:left w:val="single" w:sz="4" w:space="0" w:color="auto"/>
              <w:bottom w:val="single" w:sz="4" w:space="0" w:color="auto"/>
              <w:right w:val="single" w:sz="4" w:space="0" w:color="auto"/>
            </w:tcBorders>
          </w:tcPr>
          <w:p w14:paraId="6FFC43D0" w14:textId="77777777" w:rsidR="0039271C" w:rsidRPr="00975BFD" w:rsidRDefault="00632768">
            <w:pPr>
              <w:pStyle w:val="TAL"/>
            </w:pPr>
            <w:r w:rsidRPr="00975BFD">
              <w:t>Request/Response</w:t>
            </w:r>
          </w:p>
        </w:tc>
        <w:tc>
          <w:tcPr>
            <w:tcW w:w="1457" w:type="dxa"/>
            <w:vMerge/>
            <w:tcBorders>
              <w:left w:val="single" w:sz="4" w:space="0" w:color="auto"/>
              <w:right w:val="single" w:sz="4" w:space="0" w:color="auto"/>
            </w:tcBorders>
          </w:tcPr>
          <w:p w14:paraId="3BC284B7" w14:textId="77777777" w:rsidR="0039271C" w:rsidRPr="00975BFD" w:rsidRDefault="0039271C">
            <w:pPr>
              <w:pStyle w:val="TAL"/>
              <w:rPr>
                <w:lang w:eastAsia="zh-CN"/>
              </w:rPr>
            </w:pPr>
          </w:p>
        </w:tc>
      </w:tr>
      <w:tr w:rsidR="0039271C" w:rsidRPr="00975BFD" w14:paraId="62AD3E59" w14:textId="77777777">
        <w:trPr>
          <w:jc w:val="center"/>
        </w:trPr>
        <w:tc>
          <w:tcPr>
            <w:tcW w:w="2375" w:type="dxa"/>
            <w:tcBorders>
              <w:left w:val="single" w:sz="4" w:space="0" w:color="auto"/>
              <w:bottom w:val="single" w:sz="4" w:space="0" w:color="auto"/>
              <w:right w:val="single" w:sz="4" w:space="0" w:color="auto"/>
            </w:tcBorders>
          </w:tcPr>
          <w:p w14:paraId="737D8DCA" w14:textId="77777777" w:rsidR="0039271C" w:rsidRPr="00975BFD" w:rsidRDefault="00632768">
            <w:pPr>
              <w:pStyle w:val="TAL"/>
            </w:pPr>
            <w:r w:rsidRPr="00975BFD">
              <w:t>SS_NSCE_</w:t>
            </w:r>
            <w:r w:rsidRPr="00975BFD">
              <w:rPr>
                <w:lang w:eastAsia="zh-CN"/>
              </w:rPr>
              <w:t>Policy_harmonization</w:t>
            </w:r>
          </w:p>
        </w:tc>
        <w:tc>
          <w:tcPr>
            <w:tcW w:w="4100" w:type="dxa"/>
            <w:tcBorders>
              <w:top w:val="single" w:sz="4" w:space="0" w:color="auto"/>
              <w:left w:val="single" w:sz="4" w:space="0" w:color="auto"/>
              <w:bottom w:val="single" w:sz="4" w:space="0" w:color="auto"/>
              <w:right w:val="single" w:sz="4" w:space="0" w:color="auto"/>
            </w:tcBorders>
          </w:tcPr>
          <w:p w14:paraId="32B57898" w14:textId="77777777" w:rsidR="0039271C" w:rsidRPr="00975BFD" w:rsidRDefault="00632768">
            <w:pPr>
              <w:pStyle w:val="TAL"/>
            </w:pPr>
            <w:r w:rsidRPr="00975BFD">
              <w:rPr>
                <w:lang w:eastAsia="zh-CN"/>
              </w:rPr>
              <w:t>Policy_harmonization_Notify</w:t>
            </w:r>
          </w:p>
        </w:tc>
        <w:tc>
          <w:tcPr>
            <w:tcW w:w="1925" w:type="dxa"/>
            <w:tcBorders>
              <w:top w:val="single" w:sz="4" w:space="0" w:color="auto"/>
              <w:left w:val="single" w:sz="4" w:space="0" w:color="auto"/>
              <w:bottom w:val="single" w:sz="4" w:space="0" w:color="auto"/>
              <w:right w:val="single" w:sz="4" w:space="0" w:color="auto"/>
            </w:tcBorders>
          </w:tcPr>
          <w:p w14:paraId="76E01C95" w14:textId="77777777" w:rsidR="0039271C" w:rsidRPr="00975BFD" w:rsidRDefault="00632768">
            <w:pPr>
              <w:pStyle w:val="TAL"/>
            </w:pPr>
            <w:r w:rsidRPr="00975BFD">
              <w:t>Notify</w:t>
            </w:r>
          </w:p>
        </w:tc>
        <w:tc>
          <w:tcPr>
            <w:tcW w:w="1457" w:type="dxa"/>
            <w:tcBorders>
              <w:left w:val="single" w:sz="4" w:space="0" w:color="auto"/>
              <w:bottom w:val="single" w:sz="4" w:space="0" w:color="auto"/>
              <w:right w:val="single" w:sz="4" w:space="0" w:color="auto"/>
            </w:tcBorders>
          </w:tcPr>
          <w:p w14:paraId="0EB57745" w14:textId="77777777" w:rsidR="0039271C" w:rsidRPr="00975BFD" w:rsidRDefault="00632768">
            <w:pPr>
              <w:pStyle w:val="TAL"/>
              <w:rPr>
                <w:lang w:eastAsia="zh-CN"/>
              </w:rPr>
            </w:pPr>
            <w:r w:rsidRPr="00975BFD">
              <w:t>VAL server</w:t>
            </w:r>
          </w:p>
        </w:tc>
      </w:tr>
    </w:tbl>
    <w:p w14:paraId="7C6733FE" w14:textId="77777777" w:rsidR="00DF6EE8" w:rsidRPr="00975BFD" w:rsidRDefault="00DF6EE8" w:rsidP="00DF6EE8">
      <w:pPr>
        <w:rPr>
          <w:lang w:eastAsia="zh-CN"/>
        </w:rPr>
      </w:pPr>
      <w:bookmarkStart w:id="443" w:name="_Toc134011809"/>
    </w:p>
    <w:p w14:paraId="2B3DC396" w14:textId="0243C19C" w:rsidR="0039271C" w:rsidRPr="00975BFD" w:rsidRDefault="00632768">
      <w:pPr>
        <w:pStyle w:val="Heading4"/>
      </w:pPr>
      <w:bookmarkStart w:id="444" w:name="_Toc170686147"/>
      <w:r w:rsidRPr="00975BFD">
        <w:rPr>
          <w:lang w:eastAsia="zh-CN"/>
        </w:rPr>
        <w:t>9.</w:t>
      </w:r>
      <w:r w:rsidRPr="00975BFD">
        <w:rPr>
          <w:rFonts w:eastAsiaTheme="minorEastAsia"/>
          <w:lang w:eastAsia="zh-CN"/>
        </w:rPr>
        <w:t>5</w:t>
      </w:r>
      <w:r w:rsidRPr="00975BFD">
        <w:t>.4.2</w:t>
      </w:r>
      <w:r w:rsidRPr="00975BFD">
        <w:tab/>
        <w:t>SS_NSCE_</w:t>
      </w:r>
      <w:r w:rsidRPr="00975BFD">
        <w:rPr>
          <w:lang w:eastAsia="zh-CN"/>
        </w:rPr>
        <w:t xml:space="preserve"> Policy</w:t>
      </w:r>
      <w:r w:rsidRPr="00975BFD">
        <w:rPr>
          <w:rFonts w:eastAsiaTheme="minorEastAsia"/>
          <w:lang w:eastAsia="zh-CN"/>
        </w:rPr>
        <w:t>_</w:t>
      </w:r>
      <w:r w:rsidRPr="00975BFD">
        <w:rPr>
          <w:lang w:eastAsia="zh-CN"/>
        </w:rPr>
        <w:t>Provisioning</w:t>
      </w:r>
      <w:r w:rsidRPr="00975BFD">
        <w:t xml:space="preserve"> operation</w:t>
      </w:r>
      <w:bookmarkEnd w:id="441"/>
      <w:bookmarkEnd w:id="442"/>
      <w:bookmarkEnd w:id="443"/>
      <w:bookmarkEnd w:id="444"/>
    </w:p>
    <w:p w14:paraId="7B851081" w14:textId="77777777" w:rsidR="0039271C" w:rsidRPr="00975BFD" w:rsidRDefault="00632768">
      <w:r w:rsidRPr="00975BFD">
        <w:rPr>
          <w:b/>
        </w:rPr>
        <w:t>API operation name:</w:t>
      </w:r>
      <w:r w:rsidRPr="00975BFD">
        <w:t xml:space="preserve"> </w:t>
      </w:r>
      <w:r w:rsidRPr="00975BFD">
        <w:rPr>
          <w:lang w:eastAsia="zh-CN"/>
        </w:rPr>
        <w:t>Policy</w:t>
      </w:r>
      <w:r w:rsidRPr="00975BFD">
        <w:rPr>
          <w:rFonts w:eastAsiaTheme="minorEastAsia"/>
          <w:lang w:eastAsia="zh-CN"/>
        </w:rPr>
        <w:t>_</w:t>
      </w:r>
      <w:r w:rsidRPr="00975BFD">
        <w:rPr>
          <w:lang w:eastAsia="zh-CN"/>
        </w:rPr>
        <w:t>Provisioning</w:t>
      </w:r>
      <w:r w:rsidRPr="00975BFD">
        <w:t>_Request</w:t>
      </w:r>
    </w:p>
    <w:p w14:paraId="3AD71BDA" w14:textId="77777777" w:rsidR="0039271C" w:rsidRPr="00975BFD" w:rsidRDefault="00632768">
      <w:r w:rsidRPr="00975BFD">
        <w:rPr>
          <w:b/>
        </w:rPr>
        <w:t>Description:</w:t>
      </w:r>
      <w:r w:rsidRPr="00975BFD">
        <w:t xml:space="preserve"> The consumer subscribes for</w:t>
      </w:r>
      <w:r w:rsidRPr="00975BFD">
        <w:rPr>
          <w:lang w:eastAsia="zh-CN"/>
        </w:rPr>
        <w:t xml:space="preserve"> VAL server policy Provisioning</w:t>
      </w:r>
      <w:r w:rsidRPr="00975BFD">
        <w:t>.</w:t>
      </w:r>
    </w:p>
    <w:p w14:paraId="69543EC1" w14:textId="77777777" w:rsidR="0039271C" w:rsidRPr="00975BFD" w:rsidRDefault="00632768">
      <w:r w:rsidRPr="00975BFD">
        <w:rPr>
          <w:b/>
        </w:rPr>
        <w:t>Inputs:</w:t>
      </w:r>
      <w:r w:rsidRPr="00975BFD">
        <w:t xml:space="preserve"> 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.3.2.</w:t>
      </w:r>
    </w:p>
    <w:p w14:paraId="5FF853AB" w14:textId="77777777" w:rsidR="0039271C" w:rsidRPr="00975BFD" w:rsidRDefault="00632768">
      <w:r w:rsidRPr="00975BFD">
        <w:rPr>
          <w:b/>
        </w:rPr>
        <w:t>Outputs:</w:t>
      </w:r>
      <w:r w:rsidRPr="00975BFD">
        <w:t xml:space="preserve"> </w:t>
      </w:r>
      <w:r w:rsidRPr="00975BFD">
        <w:rPr>
          <w:lang w:eastAsia="zh-CN"/>
        </w:rPr>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rPr>
          <w:lang w:eastAsia="zh-CN"/>
        </w:rPr>
        <w:t>.3.3</w:t>
      </w:r>
      <w:r w:rsidRPr="00975BFD">
        <w:rPr>
          <w:i/>
        </w:rPr>
        <w:t>.</w:t>
      </w:r>
    </w:p>
    <w:p w14:paraId="54AEB3FE" w14:textId="77777777" w:rsidR="0039271C" w:rsidRPr="00975BFD" w:rsidRDefault="00632768">
      <w:pPr>
        <w:rPr>
          <w:rFonts w:eastAsiaTheme="minorEastAsia"/>
          <w:lang w:eastAsia="zh-CN"/>
        </w:rPr>
      </w:pPr>
      <w:r w:rsidRPr="00975BFD">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.2</w:t>
      </w:r>
      <w:r w:rsidRPr="00975BFD">
        <w:rPr>
          <w:lang w:eastAsia="zh-CN"/>
        </w:rPr>
        <w:t>.1</w:t>
      </w:r>
      <w:r w:rsidRPr="00975BFD">
        <w:rPr>
          <w:rFonts w:eastAsiaTheme="minorEastAsia"/>
          <w:lang w:eastAsia="zh-CN"/>
        </w:rPr>
        <w:t>.1</w:t>
      </w:r>
      <w:r w:rsidRPr="00975BFD">
        <w:t xml:space="preserve"> for details of usage of this operation.</w:t>
      </w:r>
    </w:p>
    <w:p w14:paraId="4D3BEE31" w14:textId="77777777" w:rsidR="0039271C" w:rsidRPr="00975BFD" w:rsidRDefault="00632768">
      <w:pPr>
        <w:pStyle w:val="Heading4"/>
        <w:rPr>
          <w:bCs/>
        </w:rPr>
      </w:pPr>
      <w:bookmarkStart w:id="445" w:name="_Toc134011810"/>
      <w:bookmarkStart w:id="446" w:name="_Toc170686148"/>
      <w:r w:rsidRPr="00975BFD">
        <w:rPr>
          <w:rFonts w:cs="Arial"/>
          <w:bCs/>
        </w:rPr>
        <w:t>9.</w:t>
      </w:r>
      <w:r w:rsidRPr="00975BFD">
        <w:rPr>
          <w:rFonts w:eastAsia="DengXian" w:cs="Arial"/>
          <w:bCs/>
        </w:rPr>
        <w:t>5</w:t>
      </w:r>
      <w:r w:rsidRPr="00975BFD">
        <w:rPr>
          <w:bCs/>
        </w:rPr>
        <w:t>.4.</w:t>
      </w:r>
      <w:r w:rsidRPr="00975BFD">
        <w:rPr>
          <w:rFonts w:eastAsiaTheme="minorEastAsia"/>
          <w:bCs/>
          <w:lang w:eastAsia="zh-CN"/>
        </w:rPr>
        <w:t>3</w:t>
      </w:r>
      <w:r w:rsidRPr="00975BFD">
        <w:rPr>
          <w:bCs/>
        </w:rPr>
        <w:tab/>
        <w:t>SS_NSCE_</w:t>
      </w:r>
      <w:r w:rsidRPr="00975BFD">
        <w:rPr>
          <w:rFonts w:cs="Arial"/>
          <w:bCs/>
        </w:rPr>
        <w:t xml:space="preserve"> Policy</w:t>
      </w:r>
      <w:r w:rsidRPr="00975BFD">
        <w:rPr>
          <w:bCs/>
        </w:rPr>
        <w:t>_Update operation</w:t>
      </w:r>
      <w:bookmarkEnd w:id="445"/>
      <w:bookmarkEnd w:id="446"/>
    </w:p>
    <w:p w14:paraId="0F2D9C41" w14:textId="77777777" w:rsidR="0039271C" w:rsidRPr="00975BFD" w:rsidRDefault="00632768">
      <w:r w:rsidRPr="00975BFD">
        <w:rPr>
          <w:b/>
        </w:rPr>
        <w:t>API operation name:</w:t>
      </w:r>
      <w:r w:rsidRPr="00975BFD">
        <w:t xml:space="preserve"> Policy_Update</w:t>
      </w:r>
    </w:p>
    <w:p w14:paraId="63D023E8" w14:textId="77777777" w:rsidR="0039271C" w:rsidRPr="00975BFD" w:rsidRDefault="00632768">
      <w:r w:rsidRPr="00975BFD">
        <w:rPr>
          <w:b/>
        </w:rPr>
        <w:t>Description:</w:t>
      </w:r>
      <w:r w:rsidRPr="00975BFD">
        <w:t xml:space="preserve"> Providing the policy update to the NSCE server.</w:t>
      </w:r>
    </w:p>
    <w:p w14:paraId="42FE6142" w14:textId="77777777" w:rsidR="0039271C" w:rsidRPr="00975BFD" w:rsidRDefault="00632768">
      <w:r w:rsidRPr="00975BFD">
        <w:rPr>
          <w:b/>
        </w:rPr>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4</w:t>
      </w:r>
      <w:r w:rsidRPr="00975BFD">
        <w:t>.</w:t>
      </w:r>
    </w:p>
    <w:p w14:paraId="33E602FC" w14:textId="77777777" w:rsidR="0039271C" w:rsidRPr="00975BFD" w:rsidRDefault="00632768">
      <w:r w:rsidRPr="00975BFD">
        <w:rPr>
          <w:b/>
        </w:rPr>
        <w:t>Outputs: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5</w:t>
      </w:r>
      <w:r w:rsidRPr="00975BFD">
        <w:rPr>
          <w:i/>
        </w:rPr>
        <w:t>.</w:t>
      </w:r>
    </w:p>
    <w:p w14:paraId="1A0D4781" w14:textId="77777777" w:rsidR="0039271C" w:rsidRPr="00975BFD" w:rsidRDefault="00632768">
      <w:r w:rsidRPr="00975BFD">
        <w:t>See subclause</w:t>
      </w:r>
      <w:r w:rsidRPr="00975BFD">
        <w:rPr>
          <w:rFonts w:eastAsia="DengXian"/>
        </w:rPr>
        <w:t xml:space="preserve"> </w:t>
      </w:r>
      <w:r w:rsidRPr="00975BFD">
        <w:t>9.</w:t>
      </w:r>
      <w:r w:rsidRPr="00975BFD">
        <w:rPr>
          <w:rFonts w:eastAsia="DengXian"/>
        </w:rPr>
        <w:t>5</w:t>
      </w:r>
      <w:r w:rsidRPr="00975BFD">
        <w:t>.2.1</w:t>
      </w:r>
      <w:r w:rsidRPr="00975BFD">
        <w:rPr>
          <w:rFonts w:eastAsiaTheme="minorEastAsia"/>
          <w:lang w:eastAsia="zh-CN"/>
        </w:rPr>
        <w:t>.2</w:t>
      </w:r>
      <w:r w:rsidRPr="00975BFD">
        <w:t xml:space="preserve"> for details of the usage of this operation.</w:t>
      </w:r>
    </w:p>
    <w:p w14:paraId="0A7CDE0F" w14:textId="77777777" w:rsidR="0039271C" w:rsidRPr="00975BFD" w:rsidRDefault="00632768">
      <w:pPr>
        <w:pStyle w:val="Heading4"/>
        <w:rPr>
          <w:bCs/>
        </w:rPr>
      </w:pPr>
      <w:bookmarkStart w:id="447" w:name="_Toc134011811"/>
      <w:bookmarkStart w:id="448" w:name="_Toc170686149"/>
      <w:r w:rsidRPr="00975BFD">
        <w:rPr>
          <w:rFonts w:cs="Arial"/>
          <w:bCs/>
        </w:rPr>
        <w:t>9.</w:t>
      </w:r>
      <w:r w:rsidRPr="00975BFD">
        <w:rPr>
          <w:rFonts w:eastAsia="DengXian" w:cs="Arial"/>
          <w:bCs/>
        </w:rPr>
        <w:t>5</w:t>
      </w:r>
      <w:r w:rsidRPr="00975BFD">
        <w:rPr>
          <w:bCs/>
        </w:rPr>
        <w:t>.4.</w:t>
      </w:r>
      <w:r w:rsidRPr="00975BFD">
        <w:rPr>
          <w:rFonts w:eastAsiaTheme="minorEastAsia"/>
          <w:bCs/>
          <w:lang w:eastAsia="zh-CN"/>
        </w:rPr>
        <w:t>4</w:t>
      </w:r>
      <w:r w:rsidRPr="00975BFD">
        <w:rPr>
          <w:bCs/>
        </w:rPr>
        <w:tab/>
        <w:t>SS_NSCE_</w:t>
      </w:r>
      <w:r w:rsidRPr="00975BFD">
        <w:rPr>
          <w:rFonts w:cs="Arial"/>
          <w:bCs/>
        </w:rPr>
        <w:t xml:space="preserve"> Policy</w:t>
      </w:r>
      <w:r w:rsidRPr="00975BFD">
        <w:rPr>
          <w:bCs/>
        </w:rPr>
        <w:t>_Delete operation</w:t>
      </w:r>
      <w:bookmarkEnd w:id="447"/>
      <w:bookmarkEnd w:id="448"/>
    </w:p>
    <w:p w14:paraId="735F8FC8" w14:textId="77777777" w:rsidR="0039271C" w:rsidRPr="00975BFD" w:rsidRDefault="00632768">
      <w:r w:rsidRPr="00975BFD">
        <w:rPr>
          <w:b/>
        </w:rPr>
        <w:t>API operation name:</w:t>
      </w:r>
      <w:r w:rsidRPr="00975BFD">
        <w:t xml:space="preserve"> Policy_Delete</w:t>
      </w:r>
    </w:p>
    <w:p w14:paraId="341BDD8C" w14:textId="77777777" w:rsidR="0039271C" w:rsidRPr="00975BFD" w:rsidRDefault="00632768">
      <w:r w:rsidRPr="00975BFD">
        <w:rPr>
          <w:b/>
        </w:rPr>
        <w:t>Description:</w:t>
      </w:r>
      <w:r w:rsidRPr="00975BFD">
        <w:t xml:space="preserve"> Requesting policy delete to the NSCE server.</w:t>
      </w:r>
    </w:p>
    <w:p w14:paraId="2C0F214C" w14:textId="77777777" w:rsidR="0039271C" w:rsidRPr="00975BFD" w:rsidRDefault="00632768">
      <w:r w:rsidRPr="00975BFD">
        <w:rPr>
          <w:b/>
        </w:rPr>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6</w:t>
      </w:r>
      <w:r w:rsidRPr="00975BFD">
        <w:t>.</w:t>
      </w:r>
    </w:p>
    <w:p w14:paraId="5B7D277D" w14:textId="77777777" w:rsidR="0039271C" w:rsidRPr="00975BFD" w:rsidRDefault="00632768">
      <w:r w:rsidRPr="00975BFD">
        <w:rPr>
          <w:b/>
        </w:rPr>
        <w:t>Outputs: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7</w:t>
      </w:r>
      <w:r w:rsidRPr="00975BFD">
        <w:rPr>
          <w:i/>
        </w:rPr>
        <w:t>.</w:t>
      </w:r>
    </w:p>
    <w:p w14:paraId="6B60E02B" w14:textId="77777777" w:rsidR="0039271C" w:rsidRPr="00975BFD" w:rsidRDefault="00632768">
      <w:pPr>
        <w:rPr>
          <w:rFonts w:eastAsiaTheme="minorEastAsia"/>
          <w:lang w:eastAsia="zh-CN"/>
        </w:rPr>
      </w:pPr>
      <w:r w:rsidRPr="00975BFD">
        <w:t>See subclause</w:t>
      </w:r>
      <w:r w:rsidRPr="00975BFD">
        <w:rPr>
          <w:rFonts w:eastAsia="DengXian"/>
        </w:rPr>
        <w:t xml:space="preserve"> </w:t>
      </w:r>
      <w:r w:rsidRPr="00975BFD">
        <w:t>9.</w:t>
      </w:r>
      <w:r w:rsidRPr="00975BFD">
        <w:rPr>
          <w:rFonts w:eastAsia="DengXian"/>
        </w:rPr>
        <w:t>5</w:t>
      </w:r>
      <w:r w:rsidRPr="00975BFD">
        <w:t>.2.</w:t>
      </w:r>
      <w:r w:rsidRPr="00975BFD">
        <w:rPr>
          <w:rFonts w:eastAsiaTheme="minorEastAsia"/>
          <w:lang w:eastAsia="zh-CN"/>
        </w:rPr>
        <w:t>1.3</w:t>
      </w:r>
      <w:r w:rsidRPr="00975BFD">
        <w:t xml:space="preserve"> for details of the usage of this operation.</w:t>
      </w:r>
    </w:p>
    <w:p w14:paraId="7E84B1D3" w14:textId="77777777" w:rsidR="006645DB" w:rsidRPr="00975BFD" w:rsidRDefault="006645DB" w:rsidP="006645DB">
      <w:pPr>
        <w:pStyle w:val="Heading4"/>
      </w:pPr>
      <w:bookmarkStart w:id="449" w:name="_Toc170686150"/>
      <w:r w:rsidRPr="00975BFD">
        <w:rPr>
          <w:lang w:eastAsia="zh-CN"/>
        </w:rPr>
        <w:t>9.5</w:t>
      </w:r>
      <w:r w:rsidRPr="00975BFD">
        <w:t>.4.</w:t>
      </w:r>
      <w:r w:rsidRPr="00975BFD">
        <w:rPr>
          <w:rFonts w:eastAsiaTheme="minorEastAsia"/>
          <w:lang w:eastAsia="zh-CN"/>
        </w:rPr>
        <w:t>5</w:t>
      </w:r>
      <w:r w:rsidRPr="00975BFD">
        <w:tab/>
        <w:t>SS_NSCE_</w:t>
      </w:r>
      <w:r w:rsidRPr="00975BFD">
        <w:rPr>
          <w:lang w:eastAsia="zh-CN"/>
        </w:rPr>
        <w:t>Policy_harmonization</w:t>
      </w:r>
      <w:r w:rsidRPr="00975BFD">
        <w:t xml:space="preserve"> </w:t>
      </w:r>
      <w:r w:rsidRPr="00975BFD">
        <w:rPr>
          <w:lang w:eastAsia="zh-CN"/>
        </w:rPr>
        <w:t>Notify_</w:t>
      </w:r>
      <w:r w:rsidRPr="00975BFD">
        <w:t>operation</w:t>
      </w:r>
      <w:bookmarkEnd w:id="449"/>
    </w:p>
    <w:p w14:paraId="43A6F48C" w14:textId="77777777" w:rsidR="006645DB" w:rsidRPr="00975BFD" w:rsidRDefault="006645DB" w:rsidP="006645DB">
      <w:r w:rsidRPr="00975BFD">
        <w:rPr>
          <w:b/>
        </w:rPr>
        <w:t>API operation name:</w:t>
      </w:r>
      <w:r w:rsidRPr="00975BFD">
        <w:rPr>
          <w:lang w:eastAsia="zh-CN"/>
        </w:rPr>
        <w:t xml:space="preserve"> Policy_harmonization_Notify</w:t>
      </w:r>
    </w:p>
    <w:p w14:paraId="7700734D" w14:textId="77777777" w:rsidR="006645DB" w:rsidRPr="00975BFD" w:rsidRDefault="006645DB" w:rsidP="006645DB">
      <w:r w:rsidRPr="00975BFD">
        <w:rPr>
          <w:b/>
        </w:rPr>
        <w:t>Description:</w:t>
      </w:r>
      <w:r w:rsidRPr="00975BFD">
        <w:t xml:space="preserve"> The consumer is notified with result of</w:t>
      </w:r>
      <w:r w:rsidRPr="00975BFD">
        <w:rPr>
          <w:lang w:eastAsia="zh-CN"/>
        </w:rPr>
        <w:t xml:space="preserve"> Policy harmonization</w:t>
      </w:r>
      <w:r w:rsidRPr="00975BFD">
        <w:t xml:space="preserve"> .</w:t>
      </w:r>
    </w:p>
    <w:p w14:paraId="67544602" w14:textId="7F52D0AC" w:rsidR="006645DB" w:rsidRPr="00975BFD" w:rsidRDefault="006645DB" w:rsidP="006645DB">
      <w:r w:rsidRPr="00975BFD">
        <w:rPr>
          <w:b/>
        </w:rPr>
        <w:t>Inputs:</w:t>
      </w:r>
      <w:r w:rsidRPr="00975BFD">
        <w:rPr>
          <w:lang w:eastAsia="zh-CN"/>
        </w:rPr>
        <w:t xml:space="preserve"> </w:t>
      </w:r>
      <w:r w:rsidR="00C00793" w:rsidRPr="00C00793">
        <w:rPr>
          <w:lang w:eastAsia="zh-CN"/>
        </w:rPr>
        <w:t>See clause 9.5.3.16</w:t>
      </w:r>
    </w:p>
    <w:p w14:paraId="270EB071" w14:textId="04B235A3" w:rsidR="006645DB" w:rsidRPr="00975BFD" w:rsidRDefault="006645DB" w:rsidP="006645DB">
      <w:r w:rsidRPr="00975BFD">
        <w:rPr>
          <w:b/>
        </w:rPr>
        <w:t>Outputs:</w:t>
      </w:r>
      <w:r w:rsidRPr="00975BFD">
        <w:t xml:space="preserve"> </w:t>
      </w:r>
      <w:r w:rsidR="00C00793">
        <w:t>None</w:t>
      </w:r>
    </w:p>
    <w:p w14:paraId="7993A03C" w14:textId="77777777" w:rsidR="006645DB" w:rsidRPr="00975BFD" w:rsidRDefault="006645DB" w:rsidP="006645DB">
      <w:pPr>
        <w:rPr>
          <w:lang w:eastAsia="zh-CN"/>
        </w:rPr>
      </w:pPr>
      <w:r w:rsidRPr="00975BFD">
        <w:t>See clause</w:t>
      </w:r>
      <w:r w:rsidRPr="00975BFD">
        <w:rPr>
          <w:lang w:eastAsia="zh-CN"/>
        </w:rPr>
        <w:t xml:space="preserve"> 9.5</w:t>
      </w:r>
      <w:r w:rsidRPr="00975BFD">
        <w:t>.2</w:t>
      </w:r>
      <w:r w:rsidRPr="00975BFD">
        <w:rPr>
          <w:lang w:eastAsia="zh-CN"/>
        </w:rPr>
        <w:t>.1.4</w:t>
      </w:r>
      <w:r w:rsidRPr="00975BFD">
        <w:t xml:space="preserve"> for details of usage of this operation.</w:t>
      </w:r>
    </w:p>
    <w:p w14:paraId="2F771F0D" w14:textId="77777777" w:rsidR="0039271C" w:rsidRPr="00975BFD" w:rsidRDefault="00632768">
      <w:pPr>
        <w:pStyle w:val="Heading4"/>
        <w:rPr>
          <w:bCs/>
        </w:rPr>
      </w:pPr>
      <w:bookmarkStart w:id="450" w:name="_Toc134011812"/>
      <w:bookmarkStart w:id="451" w:name="_Toc170686151"/>
      <w:r w:rsidRPr="00975BFD">
        <w:rPr>
          <w:rFonts w:cs="Arial"/>
          <w:bCs/>
        </w:rPr>
        <w:t>9.</w:t>
      </w:r>
      <w:r w:rsidRPr="00975BFD">
        <w:rPr>
          <w:rFonts w:eastAsia="DengXian" w:cs="Arial"/>
          <w:bCs/>
        </w:rPr>
        <w:t>5</w:t>
      </w:r>
      <w:r w:rsidRPr="00975BFD">
        <w:rPr>
          <w:bCs/>
        </w:rPr>
        <w:t>.4.</w:t>
      </w:r>
      <w:r w:rsidR="006645DB" w:rsidRPr="00975BFD">
        <w:rPr>
          <w:rFonts w:eastAsiaTheme="minorEastAsia"/>
          <w:bCs/>
          <w:lang w:eastAsia="zh-CN"/>
        </w:rPr>
        <w:t>6</w:t>
      </w:r>
      <w:r w:rsidRPr="00975BFD">
        <w:rPr>
          <w:bCs/>
        </w:rPr>
        <w:tab/>
        <w:t>SS_NSCE_</w:t>
      </w:r>
      <w:r w:rsidRPr="00975BFD">
        <w:rPr>
          <w:rFonts w:cs="Arial"/>
          <w:bCs/>
        </w:rPr>
        <w:t xml:space="preserve"> Policy</w:t>
      </w:r>
      <w:r w:rsidRPr="00975BFD">
        <w:rPr>
          <w:bCs/>
        </w:rPr>
        <w:t>_Usage_Reporting_Data_Subscribe operation</w:t>
      </w:r>
      <w:bookmarkEnd w:id="450"/>
      <w:bookmarkEnd w:id="451"/>
    </w:p>
    <w:p w14:paraId="07EEF5F1" w14:textId="77777777" w:rsidR="0039271C" w:rsidRPr="00975BFD" w:rsidRDefault="00632768">
      <w:r w:rsidRPr="00975BFD">
        <w:rPr>
          <w:b/>
        </w:rPr>
        <w:t>API operation name:</w:t>
      </w:r>
      <w:r w:rsidRPr="00975BFD">
        <w:t xml:space="preserve"> Policy_Usage_Reporting_Data_Subscribe</w:t>
      </w:r>
    </w:p>
    <w:p w14:paraId="755DC536" w14:textId="77777777" w:rsidR="0039271C" w:rsidRPr="00975BFD" w:rsidRDefault="00632768">
      <w:r w:rsidRPr="00975BFD">
        <w:rPr>
          <w:b/>
        </w:rPr>
        <w:t>Description:</w:t>
      </w:r>
      <w:r w:rsidRPr="00975BFD">
        <w:t xml:space="preserve"> Subscription to the VAL server policy usage reporting data.</w:t>
      </w:r>
    </w:p>
    <w:p w14:paraId="29639E55" w14:textId="77777777" w:rsidR="0039271C" w:rsidRPr="00975BFD" w:rsidRDefault="00632768">
      <w:r w:rsidRPr="00975BFD">
        <w:rPr>
          <w:b/>
        </w:rPr>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8</w:t>
      </w:r>
      <w:r w:rsidRPr="00975BFD">
        <w:t>.</w:t>
      </w:r>
    </w:p>
    <w:p w14:paraId="6DBDE424" w14:textId="77777777" w:rsidR="0039271C" w:rsidRPr="00975BFD" w:rsidRDefault="00632768">
      <w:r w:rsidRPr="00975BFD">
        <w:rPr>
          <w:b/>
        </w:rPr>
        <w:t>Outputs: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9</w:t>
      </w:r>
      <w:r w:rsidRPr="00975BFD">
        <w:rPr>
          <w:i/>
        </w:rPr>
        <w:t>.</w:t>
      </w:r>
    </w:p>
    <w:p w14:paraId="28E61AF0" w14:textId="77777777" w:rsidR="0039271C" w:rsidRPr="00975BFD" w:rsidRDefault="00632768">
      <w:r w:rsidRPr="00975BFD">
        <w:t>See subclause</w:t>
      </w:r>
      <w:r w:rsidRPr="00975BFD">
        <w:rPr>
          <w:rFonts w:eastAsia="DengXian"/>
        </w:rPr>
        <w:t xml:space="preserve"> </w:t>
      </w:r>
      <w:r w:rsidRPr="00975BFD">
        <w:t>9.</w:t>
      </w:r>
      <w:r w:rsidRPr="00975BFD">
        <w:rPr>
          <w:rFonts w:eastAsia="DengXian"/>
        </w:rPr>
        <w:t>5</w:t>
      </w:r>
      <w:r w:rsidRPr="00975BFD">
        <w:t>.2.</w:t>
      </w:r>
      <w:r w:rsidRPr="00975BFD">
        <w:rPr>
          <w:rFonts w:eastAsiaTheme="minorEastAsia"/>
          <w:lang w:eastAsia="zh-CN"/>
        </w:rPr>
        <w:t>1.5</w:t>
      </w:r>
      <w:r w:rsidRPr="00975BFD">
        <w:t xml:space="preserve"> for details of the usage of this operation.</w:t>
      </w:r>
    </w:p>
    <w:p w14:paraId="1EA4255B" w14:textId="77777777" w:rsidR="0039271C" w:rsidRPr="00975BFD" w:rsidRDefault="00632768">
      <w:pPr>
        <w:pStyle w:val="Heading4"/>
        <w:rPr>
          <w:bCs/>
        </w:rPr>
      </w:pPr>
      <w:bookmarkStart w:id="452" w:name="_Toc134011813"/>
      <w:bookmarkStart w:id="453" w:name="_Toc170686152"/>
      <w:r w:rsidRPr="00975BFD">
        <w:rPr>
          <w:rFonts w:cs="Arial"/>
          <w:bCs/>
        </w:rPr>
        <w:t>9.</w:t>
      </w:r>
      <w:r w:rsidRPr="00975BFD">
        <w:rPr>
          <w:rFonts w:eastAsia="DengXian" w:cs="Arial"/>
          <w:bCs/>
        </w:rPr>
        <w:t>5</w:t>
      </w:r>
      <w:r w:rsidRPr="00975BFD">
        <w:rPr>
          <w:bCs/>
        </w:rPr>
        <w:t>.4.</w:t>
      </w:r>
      <w:r w:rsidR="006645DB" w:rsidRPr="00975BFD">
        <w:rPr>
          <w:rFonts w:eastAsiaTheme="minorEastAsia"/>
          <w:bCs/>
          <w:lang w:eastAsia="zh-CN"/>
        </w:rPr>
        <w:t>7</w:t>
      </w:r>
      <w:r w:rsidRPr="00975BFD">
        <w:rPr>
          <w:bCs/>
        </w:rPr>
        <w:tab/>
        <w:t>SS_NSCE_</w:t>
      </w:r>
      <w:r w:rsidRPr="00975BFD">
        <w:rPr>
          <w:rFonts w:cs="Arial"/>
          <w:bCs/>
        </w:rPr>
        <w:t xml:space="preserve"> Policy</w:t>
      </w:r>
      <w:r w:rsidRPr="00975BFD">
        <w:rPr>
          <w:bCs/>
        </w:rPr>
        <w:t>_Usage_Reporting_Data_Notification operation</w:t>
      </w:r>
      <w:bookmarkEnd w:id="452"/>
      <w:bookmarkEnd w:id="453"/>
    </w:p>
    <w:p w14:paraId="1A39E86E" w14:textId="77777777" w:rsidR="0039271C" w:rsidRPr="00975BFD" w:rsidRDefault="00632768">
      <w:r w:rsidRPr="00975BFD">
        <w:rPr>
          <w:b/>
        </w:rPr>
        <w:t>API operation name:</w:t>
      </w:r>
      <w:r w:rsidRPr="00975BFD">
        <w:t xml:space="preserve"> Policy_Usage_Reporting_Data_Notification</w:t>
      </w:r>
    </w:p>
    <w:p w14:paraId="3A968BAB" w14:textId="77777777" w:rsidR="0039271C" w:rsidRPr="00975BFD" w:rsidRDefault="00632768">
      <w:r w:rsidRPr="00975BFD">
        <w:rPr>
          <w:b/>
        </w:rPr>
        <w:t>Description:</w:t>
      </w:r>
      <w:r w:rsidRPr="00975BFD">
        <w:t xml:space="preserve"> VAL server policy usage reporting data notification to the existing subscription.</w:t>
      </w:r>
    </w:p>
    <w:p w14:paraId="3C78F271" w14:textId="77777777" w:rsidR="0039271C" w:rsidRPr="00975BFD" w:rsidRDefault="00632768">
      <w:r w:rsidRPr="00975BFD">
        <w:rPr>
          <w:b/>
        </w:rPr>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10</w:t>
      </w:r>
      <w:r w:rsidRPr="00975BFD">
        <w:t>.</w:t>
      </w:r>
    </w:p>
    <w:p w14:paraId="06F9B24B" w14:textId="77777777" w:rsidR="0039271C" w:rsidRPr="00975BFD" w:rsidRDefault="00632768">
      <w:r w:rsidRPr="00975BFD">
        <w:rPr>
          <w:b/>
        </w:rPr>
        <w:t>Outputs:</w:t>
      </w:r>
      <w:r w:rsidRPr="00975BFD">
        <w:t xml:space="preserve"> None</w:t>
      </w:r>
    </w:p>
    <w:p w14:paraId="3439A789" w14:textId="77777777" w:rsidR="0039271C" w:rsidRPr="00975BFD" w:rsidRDefault="00632768">
      <w:r w:rsidRPr="00975BFD">
        <w:t>See subclause</w:t>
      </w:r>
      <w:r w:rsidRPr="00975BFD">
        <w:rPr>
          <w:rFonts w:eastAsia="DengXian"/>
        </w:rPr>
        <w:t xml:space="preserve"> </w:t>
      </w:r>
      <w:r w:rsidRPr="00975BFD">
        <w:t>9.</w:t>
      </w:r>
      <w:r w:rsidRPr="00975BFD">
        <w:rPr>
          <w:rFonts w:eastAsia="DengXian"/>
        </w:rPr>
        <w:t>5</w:t>
      </w:r>
      <w:r w:rsidRPr="00975BFD">
        <w:t>.2.</w:t>
      </w:r>
      <w:r w:rsidRPr="00975BFD">
        <w:rPr>
          <w:rFonts w:eastAsiaTheme="minorEastAsia"/>
          <w:lang w:eastAsia="zh-CN"/>
        </w:rPr>
        <w:t>1.5</w:t>
      </w:r>
      <w:r w:rsidRPr="00975BFD">
        <w:t xml:space="preserve"> for details of the usage of this operation.</w:t>
      </w:r>
    </w:p>
    <w:p w14:paraId="22DD06C4" w14:textId="77777777" w:rsidR="0039271C" w:rsidRPr="00975BFD" w:rsidRDefault="00632768">
      <w:pPr>
        <w:pStyle w:val="Heading4"/>
        <w:spacing w:before="240"/>
        <w:rPr>
          <w:bCs/>
        </w:rPr>
      </w:pPr>
      <w:bookmarkStart w:id="454" w:name="_Toc134011814"/>
      <w:bookmarkStart w:id="455" w:name="_Toc170686153"/>
      <w:r w:rsidRPr="00975BFD">
        <w:rPr>
          <w:rFonts w:cs="Arial"/>
          <w:bCs/>
        </w:rPr>
        <w:t>9.</w:t>
      </w:r>
      <w:r w:rsidRPr="00975BFD">
        <w:rPr>
          <w:rFonts w:eastAsia="DengXian" w:cs="Arial"/>
          <w:bCs/>
        </w:rPr>
        <w:t>5</w:t>
      </w:r>
      <w:r w:rsidRPr="00975BFD">
        <w:rPr>
          <w:bCs/>
        </w:rPr>
        <w:t>.4.</w:t>
      </w:r>
      <w:r w:rsidR="006645DB" w:rsidRPr="00975BFD">
        <w:rPr>
          <w:rFonts w:eastAsiaTheme="minorEastAsia"/>
          <w:bCs/>
          <w:lang w:eastAsia="zh-CN"/>
        </w:rPr>
        <w:t>8</w:t>
      </w:r>
      <w:r w:rsidRPr="00975BFD">
        <w:rPr>
          <w:bCs/>
        </w:rPr>
        <w:tab/>
        <w:t>SS_NSCE_NS_Optimization_Report_Retrieval operation</w:t>
      </w:r>
      <w:bookmarkEnd w:id="454"/>
      <w:bookmarkEnd w:id="455"/>
    </w:p>
    <w:p w14:paraId="1459586F" w14:textId="77777777" w:rsidR="0039271C" w:rsidRPr="00975BFD" w:rsidRDefault="00632768">
      <w:r w:rsidRPr="00975BFD">
        <w:rPr>
          <w:b/>
        </w:rPr>
        <w:t>API operation name:</w:t>
      </w:r>
      <w:r w:rsidRPr="00975BFD">
        <w:t xml:space="preserve"> NSOptimizationReportRetrieval</w:t>
      </w:r>
    </w:p>
    <w:p w14:paraId="42A25BE3" w14:textId="77777777" w:rsidR="0039271C" w:rsidRPr="00975BFD" w:rsidRDefault="00632768">
      <w:r w:rsidRPr="00975BFD">
        <w:rPr>
          <w:b/>
        </w:rPr>
        <w:t>Description:</w:t>
      </w:r>
      <w:r w:rsidRPr="00975BFD">
        <w:t xml:space="preserve"> Providing the network slice optimization report to the VAL server.</w:t>
      </w:r>
    </w:p>
    <w:p w14:paraId="69ABEAD4" w14:textId="77777777" w:rsidR="0039271C" w:rsidRPr="00975BFD" w:rsidRDefault="00632768">
      <w:r w:rsidRPr="00975BFD">
        <w:rPr>
          <w:b/>
        </w:rPr>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14</w:t>
      </w:r>
      <w:r w:rsidRPr="00975BFD">
        <w:t>.</w:t>
      </w:r>
    </w:p>
    <w:p w14:paraId="035CBF48" w14:textId="77777777" w:rsidR="0039271C" w:rsidRPr="00975BFD" w:rsidRDefault="00632768">
      <w:r w:rsidRPr="00975BFD">
        <w:rPr>
          <w:b/>
        </w:rPr>
        <w:t>Outputs: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15</w:t>
      </w:r>
      <w:r w:rsidRPr="00975BFD">
        <w:rPr>
          <w:i/>
        </w:rPr>
        <w:t>.</w:t>
      </w:r>
    </w:p>
    <w:p w14:paraId="1822CEBA" w14:textId="77777777" w:rsidR="0039271C" w:rsidRPr="00975BFD" w:rsidRDefault="00632768">
      <w:r w:rsidRPr="00975BFD">
        <w:t>See subclause</w:t>
      </w:r>
      <w:r w:rsidRPr="00975BFD">
        <w:rPr>
          <w:rFonts w:eastAsia="DengXian"/>
        </w:rPr>
        <w:t xml:space="preserve"> </w:t>
      </w:r>
      <w:r w:rsidRPr="00975BFD">
        <w:t>9.</w:t>
      </w:r>
      <w:r w:rsidRPr="00975BFD">
        <w:rPr>
          <w:rFonts w:eastAsia="DengXian"/>
        </w:rPr>
        <w:t>5</w:t>
      </w:r>
      <w:r w:rsidRPr="00975BFD">
        <w:t>.2.</w:t>
      </w:r>
      <w:r w:rsidRPr="00975BFD">
        <w:rPr>
          <w:rFonts w:eastAsiaTheme="minorEastAsia"/>
          <w:lang w:eastAsia="zh-CN"/>
        </w:rPr>
        <w:t>3</w:t>
      </w:r>
      <w:r w:rsidRPr="00975BFD">
        <w:t xml:space="preserve"> for details of the usage of this operation.</w:t>
      </w:r>
    </w:p>
    <w:p w14:paraId="0A617770" w14:textId="77777777" w:rsidR="0039271C" w:rsidRPr="00975BFD" w:rsidRDefault="00632768">
      <w:pPr>
        <w:pStyle w:val="Heading4"/>
      </w:pPr>
      <w:bookmarkStart w:id="456" w:name="_Toc134011815"/>
      <w:bookmarkStart w:id="457" w:name="_Toc170686154"/>
      <w:r w:rsidRPr="00975BFD">
        <w:rPr>
          <w:lang w:eastAsia="zh-CN"/>
        </w:rPr>
        <w:t>9.</w:t>
      </w:r>
      <w:r w:rsidRPr="00975BFD">
        <w:rPr>
          <w:rFonts w:eastAsiaTheme="minorEastAsia"/>
          <w:lang w:eastAsia="zh-CN"/>
        </w:rPr>
        <w:t>5</w:t>
      </w:r>
      <w:r w:rsidRPr="00975BFD">
        <w:t>.4.</w:t>
      </w:r>
      <w:r w:rsidR="006645DB" w:rsidRPr="00975BFD">
        <w:rPr>
          <w:rFonts w:eastAsiaTheme="minorEastAsia"/>
          <w:lang w:eastAsia="zh-CN"/>
        </w:rPr>
        <w:t>9</w:t>
      </w:r>
      <w:r w:rsidRPr="00975BFD">
        <w:tab/>
        <w:t>SS_NSCE_</w:t>
      </w:r>
      <w:r w:rsidRPr="00975BFD">
        <w:rPr>
          <w:lang w:eastAsia="zh-CN"/>
        </w:rPr>
        <w:t xml:space="preserve">NSOptimization_Subscribe </w:t>
      </w:r>
      <w:r w:rsidRPr="00975BFD">
        <w:t>Request operation</w:t>
      </w:r>
      <w:bookmarkEnd w:id="456"/>
      <w:bookmarkEnd w:id="457"/>
    </w:p>
    <w:p w14:paraId="582FAA33" w14:textId="77777777" w:rsidR="0039271C" w:rsidRPr="00975BFD" w:rsidRDefault="00632768">
      <w:r w:rsidRPr="00975BFD">
        <w:rPr>
          <w:b/>
        </w:rPr>
        <w:t>API operation name:</w:t>
      </w:r>
      <w:r w:rsidRPr="00975BFD">
        <w:t xml:space="preserve"> E</w:t>
      </w:r>
      <w:r w:rsidRPr="00975BFD">
        <w:rPr>
          <w:lang w:eastAsia="zh-CN"/>
        </w:rPr>
        <w:t>nsce_NSOptimization</w:t>
      </w:r>
      <w:r w:rsidRPr="00975BFD">
        <w:t xml:space="preserve"> _</w:t>
      </w:r>
      <w:r w:rsidRPr="00975BFD">
        <w:rPr>
          <w:lang w:eastAsia="zh-CN"/>
        </w:rPr>
        <w:t xml:space="preserve"> Subscribe</w:t>
      </w:r>
    </w:p>
    <w:p w14:paraId="37A14E4E" w14:textId="77777777" w:rsidR="0039271C" w:rsidRPr="00975BFD" w:rsidRDefault="00632768">
      <w:r w:rsidRPr="00975BFD">
        <w:rPr>
          <w:b/>
        </w:rPr>
        <w:t>Description:</w:t>
      </w:r>
      <w:r w:rsidRPr="00975BFD">
        <w:t xml:space="preserve"> The consumer </w:t>
      </w:r>
      <w:r w:rsidRPr="00975BFD">
        <w:rPr>
          <w:lang w:eastAsia="zh-CN"/>
        </w:rPr>
        <w:t>request</w:t>
      </w:r>
      <w:r w:rsidRPr="00975BFD">
        <w:t xml:space="preserve"> for</w:t>
      </w:r>
      <w:r w:rsidRPr="00975BFD">
        <w:rPr>
          <w:lang w:eastAsia="zh-CN"/>
        </w:rPr>
        <w:t xml:space="preserve"> Network Slice Optimization</w:t>
      </w:r>
      <w:r w:rsidRPr="00975BFD">
        <w:t>.</w:t>
      </w:r>
    </w:p>
    <w:p w14:paraId="4245CFC4" w14:textId="77777777" w:rsidR="0039271C" w:rsidRPr="00975BFD" w:rsidRDefault="00632768">
      <w:r w:rsidRPr="00975BFD">
        <w:rPr>
          <w:b/>
        </w:rPr>
        <w:t>Inputs:</w:t>
      </w:r>
      <w:r w:rsidRPr="00975BFD">
        <w:t xml:space="preserve"> 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.3.</w:t>
      </w:r>
      <w:r w:rsidRPr="00975BFD">
        <w:rPr>
          <w:rFonts w:eastAsiaTheme="minorEastAsia"/>
          <w:lang w:eastAsia="zh-CN"/>
        </w:rPr>
        <w:t>11</w:t>
      </w:r>
      <w:r w:rsidRPr="00975BFD">
        <w:t>.</w:t>
      </w:r>
    </w:p>
    <w:p w14:paraId="0B406C58" w14:textId="77777777" w:rsidR="0039271C" w:rsidRPr="00975BFD" w:rsidRDefault="00632768">
      <w:r w:rsidRPr="00975BFD">
        <w:rPr>
          <w:b/>
        </w:rPr>
        <w:t>Outputs:</w:t>
      </w:r>
      <w:r w:rsidRPr="00975BFD">
        <w:t xml:space="preserve"> </w:t>
      </w:r>
      <w:r w:rsidRPr="00975BFD">
        <w:rPr>
          <w:lang w:eastAsia="zh-CN"/>
        </w:rPr>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rPr>
          <w:lang w:eastAsia="zh-CN"/>
        </w:rPr>
        <w:t>.3.</w:t>
      </w:r>
      <w:r w:rsidRPr="00975BFD">
        <w:rPr>
          <w:rFonts w:eastAsiaTheme="minorEastAsia"/>
          <w:lang w:eastAsia="zh-CN"/>
        </w:rPr>
        <w:t>12</w:t>
      </w:r>
      <w:r w:rsidRPr="00975BFD">
        <w:rPr>
          <w:i/>
        </w:rPr>
        <w:t>.</w:t>
      </w:r>
    </w:p>
    <w:p w14:paraId="41893327" w14:textId="77777777" w:rsidR="0039271C" w:rsidRPr="00975BFD" w:rsidRDefault="00632768">
      <w:r w:rsidRPr="00975BFD">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.2</w:t>
      </w:r>
      <w:r w:rsidRPr="00975BFD">
        <w:rPr>
          <w:lang w:eastAsia="zh-CN"/>
        </w:rPr>
        <w:t>.2</w:t>
      </w:r>
      <w:r w:rsidRPr="00975BFD">
        <w:t xml:space="preserve"> for details of usage of this operation.</w:t>
      </w:r>
    </w:p>
    <w:p w14:paraId="477C2813" w14:textId="77777777" w:rsidR="0039271C" w:rsidRPr="00975BFD" w:rsidRDefault="00632768">
      <w:pPr>
        <w:pStyle w:val="Heading4"/>
      </w:pPr>
      <w:bookmarkStart w:id="458" w:name="_Toc134011816"/>
      <w:bookmarkStart w:id="459" w:name="_Toc170686155"/>
      <w:r w:rsidRPr="00975BFD">
        <w:rPr>
          <w:lang w:eastAsia="zh-CN"/>
        </w:rPr>
        <w:t>9.</w:t>
      </w:r>
      <w:r w:rsidRPr="00975BFD">
        <w:rPr>
          <w:rFonts w:eastAsiaTheme="minorEastAsia"/>
          <w:lang w:eastAsia="zh-CN"/>
        </w:rPr>
        <w:t>5</w:t>
      </w:r>
      <w:r w:rsidRPr="00975BFD">
        <w:t>.4.</w:t>
      </w:r>
      <w:r w:rsidR="006645DB" w:rsidRPr="00975BFD">
        <w:rPr>
          <w:rFonts w:eastAsiaTheme="minorEastAsia"/>
          <w:lang w:eastAsia="zh-CN"/>
        </w:rPr>
        <w:t>10</w:t>
      </w:r>
      <w:r w:rsidRPr="00975BFD">
        <w:tab/>
        <w:t>SS_NSCE_</w:t>
      </w:r>
      <w:r w:rsidRPr="00975BFD">
        <w:rPr>
          <w:lang w:eastAsia="zh-CN"/>
        </w:rPr>
        <w:t>NSOptimization</w:t>
      </w:r>
      <w:r w:rsidRPr="00975BFD">
        <w:t>_</w:t>
      </w:r>
      <w:r w:rsidRPr="00975BFD">
        <w:rPr>
          <w:lang w:eastAsia="zh-CN"/>
        </w:rPr>
        <w:t>Notif</w:t>
      </w:r>
      <w:r w:rsidRPr="00975BFD">
        <w:rPr>
          <w:rFonts w:eastAsiaTheme="minorEastAsia"/>
          <w:lang w:eastAsia="zh-CN"/>
        </w:rPr>
        <w:t>ication</w:t>
      </w:r>
      <w:r w:rsidRPr="00975BFD">
        <w:t xml:space="preserve"> operation</w:t>
      </w:r>
      <w:bookmarkEnd w:id="458"/>
      <w:bookmarkEnd w:id="459"/>
    </w:p>
    <w:p w14:paraId="011A30A1" w14:textId="77777777" w:rsidR="0039271C" w:rsidRPr="00975BFD" w:rsidRDefault="00632768">
      <w:pPr>
        <w:rPr>
          <w:rFonts w:eastAsiaTheme="minorEastAsia"/>
        </w:rPr>
      </w:pPr>
      <w:r w:rsidRPr="00975BFD">
        <w:rPr>
          <w:b/>
        </w:rPr>
        <w:t>API operation name:</w:t>
      </w:r>
      <w:r w:rsidRPr="00975BFD">
        <w:t xml:space="preserve"> E</w:t>
      </w:r>
      <w:r w:rsidRPr="00975BFD">
        <w:rPr>
          <w:lang w:eastAsia="zh-CN"/>
        </w:rPr>
        <w:t>nsce_NSOptimization</w:t>
      </w:r>
      <w:r w:rsidRPr="00975BFD">
        <w:t>_</w:t>
      </w:r>
      <w:r w:rsidRPr="00975BFD">
        <w:rPr>
          <w:lang w:eastAsia="zh-CN"/>
        </w:rPr>
        <w:t>Notif</w:t>
      </w:r>
      <w:r w:rsidRPr="00975BFD">
        <w:rPr>
          <w:rFonts w:eastAsiaTheme="minorEastAsia"/>
          <w:lang w:eastAsia="zh-CN"/>
        </w:rPr>
        <w:t>ication</w:t>
      </w:r>
    </w:p>
    <w:p w14:paraId="64C84E27" w14:textId="77777777" w:rsidR="0039271C" w:rsidRPr="00975BFD" w:rsidRDefault="00632768">
      <w:r w:rsidRPr="00975BFD">
        <w:rPr>
          <w:b/>
        </w:rPr>
        <w:t>Description:</w:t>
      </w:r>
      <w:r w:rsidRPr="00975BFD">
        <w:t xml:space="preserve"> The consumer is notified with </w:t>
      </w:r>
      <w:r w:rsidRPr="00975BFD">
        <w:rPr>
          <w:lang w:eastAsia="zh-CN"/>
        </w:rPr>
        <w:t>result of Network Slice Optimization</w:t>
      </w:r>
      <w:r w:rsidRPr="00975BFD">
        <w:t>.</w:t>
      </w:r>
    </w:p>
    <w:p w14:paraId="736B1AD0" w14:textId="77777777" w:rsidR="0039271C" w:rsidRPr="00975BFD" w:rsidRDefault="00632768">
      <w:r w:rsidRPr="00975BFD">
        <w:rPr>
          <w:b/>
        </w:rPr>
        <w:t>Inputs:</w:t>
      </w:r>
      <w:r w:rsidRPr="00975BFD">
        <w:t xml:space="preserve"> 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.3.</w:t>
      </w:r>
      <w:r w:rsidRPr="00975BFD">
        <w:rPr>
          <w:rFonts w:eastAsiaTheme="minorEastAsia"/>
          <w:lang w:eastAsia="zh-CN"/>
        </w:rPr>
        <w:t>13</w:t>
      </w:r>
      <w:r w:rsidRPr="00975BFD">
        <w:t>.</w:t>
      </w:r>
    </w:p>
    <w:p w14:paraId="6EF09166" w14:textId="77777777" w:rsidR="0039271C" w:rsidRPr="00975BFD" w:rsidRDefault="00632768">
      <w:r w:rsidRPr="00975BFD">
        <w:rPr>
          <w:b/>
        </w:rPr>
        <w:t>Outputs:</w:t>
      </w:r>
      <w:r w:rsidRPr="00975BFD">
        <w:t xml:space="preserve"> </w:t>
      </w:r>
      <w:r w:rsidRPr="00975BFD">
        <w:rPr>
          <w:lang w:eastAsia="zh-CN"/>
        </w:rPr>
        <w:t>None</w:t>
      </w:r>
    </w:p>
    <w:p w14:paraId="1E06EF5E" w14:textId="77777777" w:rsidR="0039271C" w:rsidRPr="00975BFD" w:rsidRDefault="00632768">
      <w:pPr>
        <w:rPr>
          <w:rFonts w:eastAsiaTheme="minorEastAsia"/>
          <w:lang w:eastAsia="zh-CN"/>
        </w:rPr>
      </w:pPr>
      <w:r w:rsidRPr="00975BFD">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.2</w:t>
      </w:r>
      <w:r w:rsidRPr="00975BFD">
        <w:rPr>
          <w:lang w:eastAsia="zh-CN"/>
        </w:rPr>
        <w:t>.2</w:t>
      </w:r>
      <w:r w:rsidRPr="00975BFD">
        <w:t xml:space="preserve"> for details of usage of this operation.</w:t>
      </w:r>
    </w:p>
    <w:p w14:paraId="0B199FA0" w14:textId="77777777" w:rsidR="0039271C" w:rsidRPr="00975BFD" w:rsidRDefault="0039271C">
      <w:pPr>
        <w:rPr>
          <w:rFonts w:eastAsiaTheme="minorEastAsia"/>
          <w:lang w:eastAsia="zh-CN"/>
        </w:rPr>
      </w:pPr>
    </w:p>
    <w:p w14:paraId="710D729F" w14:textId="77777777" w:rsidR="0039271C" w:rsidRPr="00975BFD" w:rsidRDefault="00632768">
      <w:pPr>
        <w:pStyle w:val="Heading2"/>
        <w:rPr>
          <w:bCs/>
        </w:rPr>
      </w:pPr>
      <w:bookmarkStart w:id="460" w:name="_Toc134011818"/>
      <w:bookmarkStart w:id="461" w:name="_Toc170686156"/>
      <w:r w:rsidRPr="00975BFD">
        <w:rPr>
          <w:bCs/>
        </w:rPr>
        <w:t>9.</w:t>
      </w:r>
      <w:r w:rsidRPr="00975BFD">
        <w:rPr>
          <w:rFonts w:eastAsiaTheme="minorEastAsia"/>
          <w:bCs/>
          <w:lang w:eastAsia="zh-CN"/>
        </w:rPr>
        <w:t>6</w:t>
      </w:r>
      <w:r w:rsidRPr="00975BFD">
        <w:rPr>
          <w:bCs/>
        </w:rPr>
        <w:tab/>
        <w:t>Discovery of management service exposure</w:t>
      </w:r>
      <w:bookmarkEnd w:id="460"/>
      <w:bookmarkEnd w:id="461"/>
    </w:p>
    <w:p w14:paraId="2BF33220" w14:textId="77777777" w:rsidR="0039271C" w:rsidRPr="00975BFD" w:rsidRDefault="00632768">
      <w:pPr>
        <w:pStyle w:val="Heading3"/>
        <w:rPr>
          <w:bCs/>
        </w:rPr>
      </w:pPr>
      <w:bookmarkStart w:id="462" w:name="_Toc134011819"/>
      <w:bookmarkStart w:id="463" w:name="_Toc170686157"/>
      <w:r w:rsidRPr="00975BFD">
        <w:rPr>
          <w:bCs/>
        </w:rPr>
        <w:t>9.</w:t>
      </w:r>
      <w:r w:rsidRPr="00975BFD">
        <w:rPr>
          <w:rFonts w:eastAsiaTheme="minorEastAsia"/>
          <w:bCs/>
          <w:lang w:eastAsia="zh-CN"/>
        </w:rPr>
        <w:t>6</w:t>
      </w:r>
      <w:r w:rsidRPr="00975BFD">
        <w:rPr>
          <w:bCs/>
        </w:rPr>
        <w:t>.1</w:t>
      </w:r>
      <w:r w:rsidRPr="00975BFD">
        <w:rPr>
          <w:bCs/>
        </w:rPr>
        <w:tab/>
        <w:t>General</w:t>
      </w:r>
      <w:bookmarkEnd w:id="462"/>
      <w:bookmarkEnd w:id="463"/>
    </w:p>
    <w:p w14:paraId="2BD6D2EA" w14:textId="77777777" w:rsidR="0039271C" w:rsidRPr="00975BFD" w:rsidRDefault="00632768">
      <w:pPr>
        <w:jc w:val="both"/>
      </w:pPr>
      <w:r w:rsidRPr="00975BFD">
        <w:t>A Management Domain (MD) feature/capability is anything of use offered by the management system to the 3</w:t>
      </w:r>
      <w:r w:rsidRPr="00975BFD">
        <w:rPr>
          <w:vertAlign w:val="superscript"/>
        </w:rPr>
        <w:t>rd</w:t>
      </w:r>
      <w:r w:rsidRPr="00975BFD">
        <w:t xml:space="preserve"> party application. Therefore, a new feature could be a managed entity, a MnS or management API, any software, hardware, or other functionality – for example, new technology support, new coverage area, new network slice type or instance, new NFs or new network slice subnet type or instance. To be able to utilise capabilities/features of the management system the applications must be made aware of existence of such features and capabilities. All MD features/capabilities come with a pre-configured exposure, where this can be configured by the operator for a given slice. This exposure is used to decide which application can see which information regarding the capability/feature. Exposure refers to the permissions that the 3</w:t>
      </w:r>
      <w:r w:rsidRPr="00975BFD">
        <w:rPr>
          <w:vertAlign w:val="superscript"/>
        </w:rPr>
        <w:t>rd</w:t>
      </w:r>
      <w:r w:rsidRPr="00975BFD">
        <w:t xml:space="preserve"> party entity has gained over its use of the management service, e.g., the ability to read, or execute or modify or delete can be considered as different sorts of exposure. </w:t>
      </w:r>
    </w:p>
    <w:p w14:paraId="6B6613F3" w14:textId="77777777" w:rsidR="0039271C" w:rsidRPr="00975BFD" w:rsidRDefault="00632768">
      <w:pPr>
        <w:jc w:val="both"/>
      </w:pPr>
      <w:r w:rsidRPr="00975BFD">
        <w:t>The first procedure (9.</w:t>
      </w:r>
      <w:r w:rsidRPr="00975BFD">
        <w:rPr>
          <w:rFonts w:eastAsiaTheme="minorEastAsia"/>
          <w:lang w:eastAsia="zh-CN"/>
        </w:rPr>
        <w:t>6</w:t>
      </w:r>
      <w:r w:rsidRPr="00975BFD">
        <w:t>.2</w:t>
      </w:r>
      <w:r w:rsidR="00DE388E" w:rsidRPr="00975BFD">
        <w:rPr>
          <w:rFonts w:eastAsiaTheme="minorEastAsia"/>
          <w:lang w:eastAsia="zh-CN"/>
        </w:rPr>
        <w:t>.1</w:t>
      </w:r>
      <w:r w:rsidRPr="00975BFD">
        <w:t>) provides the NSCE server support for translating the VAL server request to a MnS req</w:t>
      </w:r>
      <w:r w:rsidRPr="00975BFD">
        <w:rPr>
          <w:rFonts w:eastAsiaTheme="minorEastAsia"/>
          <w:lang w:eastAsia="zh-CN"/>
        </w:rPr>
        <w:t>u</w:t>
      </w:r>
      <w:r w:rsidRPr="00975BFD">
        <w:t>irement and the exposure of service/management data related to his request. The second procedure (9.</w:t>
      </w:r>
      <w:r w:rsidRPr="00975BFD">
        <w:rPr>
          <w:rFonts w:eastAsiaTheme="minorEastAsia"/>
          <w:lang w:eastAsia="zh-CN"/>
        </w:rPr>
        <w:t>6</w:t>
      </w:r>
      <w:r w:rsidRPr="00975BFD">
        <w:t>.</w:t>
      </w:r>
      <w:r w:rsidR="00DE388E" w:rsidRPr="00975BFD">
        <w:rPr>
          <w:rFonts w:eastAsiaTheme="minorEastAsia"/>
          <w:lang w:eastAsia="zh-CN"/>
        </w:rPr>
        <w:t>2.2</w:t>
      </w:r>
      <w:r w:rsidRPr="00975BFD">
        <w:t>) supports the notification to the VAL server, based on a new/modified MnS / capability for a target slice.</w:t>
      </w:r>
    </w:p>
    <w:p w14:paraId="46185347" w14:textId="77777777" w:rsidR="0039271C" w:rsidRPr="00975BFD" w:rsidRDefault="00632768">
      <w:pPr>
        <w:pStyle w:val="Heading3"/>
        <w:rPr>
          <w:bCs/>
        </w:rPr>
      </w:pPr>
      <w:bookmarkStart w:id="464" w:name="_Toc134011820"/>
      <w:bookmarkStart w:id="465" w:name="_Toc170686158"/>
      <w:r w:rsidRPr="00975BFD">
        <w:rPr>
          <w:bCs/>
        </w:rPr>
        <w:t>9.</w:t>
      </w:r>
      <w:r w:rsidRPr="00975BFD">
        <w:rPr>
          <w:rFonts w:eastAsiaTheme="minorEastAsia"/>
          <w:bCs/>
          <w:lang w:eastAsia="zh-CN"/>
        </w:rPr>
        <w:t>6</w:t>
      </w:r>
      <w:r w:rsidRPr="00975BFD">
        <w:rPr>
          <w:bCs/>
        </w:rPr>
        <w:t>.2</w:t>
      </w:r>
      <w:r w:rsidRPr="00975BFD">
        <w:rPr>
          <w:bCs/>
        </w:rPr>
        <w:tab/>
        <w:t>Procedure</w:t>
      </w:r>
      <w:bookmarkEnd w:id="464"/>
      <w:bookmarkEnd w:id="465"/>
    </w:p>
    <w:p w14:paraId="2E3FAA54" w14:textId="77777777" w:rsidR="0039271C" w:rsidRPr="00975BFD" w:rsidRDefault="00632768">
      <w:pPr>
        <w:pStyle w:val="Heading4"/>
      </w:pPr>
      <w:bookmarkStart w:id="466" w:name="_Toc134011821"/>
      <w:bookmarkStart w:id="467" w:name="_Toc170686159"/>
      <w:r w:rsidRPr="00975BFD">
        <w:t>9.6.2.1</w:t>
      </w:r>
      <w:r w:rsidRPr="00975BFD">
        <w:tab/>
        <w:t>VAL-triggered MnS discovery procedure</w:t>
      </w:r>
      <w:bookmarkEnd w:id="466"/>
      <w:bookmarkEnd w:id="467"/>
    </w:p>
    <w:p w14:paraId="5B7622B1" w14:textId="77777777" w:rsidR="0039271C" w:rsidRPr="00975BFD" w:rsidRDefault="00632768">
      <w:r w:rsidRPr="00975BFD">
        <w:t xml:space="preserve">In this procedure, the VAL server initially requests the new MnS which are supported by a target slice and based on this request the NSCE server requests from the OAM/MnS registry the MnS discovery. Then, the OAM/MnS registry derives the details to be exposed based on the NSCE server/VAL server permissions and provides the list of MnS for the given slice and the access details via the NSCE server to the VAL server. </w:t>
      </w:r>
    </w:p>
    <w:p w14:paraId="5E1DD9C2" w14:textId="77777777" w:rsidR="0039271C" w:rsidRPr="00975BFD" w:rsidRDefault="00632768">
      <w:r w:rsidRPr="00975BFD">
        <w:t>Pre-conditions:</w:t>
      </w:r>
    </w:p>
    <w:p w14:paraId="3A37D22D" w14:textId="77777777" w:rsidR="0039271C" w:rsidRPr="00975BFD" w:rsidRDefault="00632768">
      <w:pPr>
        <w:pStyle w:val="B1"/>
        <w:ind w:left="480" w:hanging="480"/>
      </w:pPr>
      <w:r w:rsidRPr="00975BFD">
        <w:rPr>
          <w:rFonts w:eastAsia="DengXian"/>
        </w:rPr>
        <w:t>1.</w:t>
      </w:r>
      <w:r w:rsidRPr="00975BFD">
        <w:tab/>
        <w:t>The VAL server has registered to receive NSCE services</w:t>
      </w:r>
      <w:r w:rsidR="006645DB" w:rsidRPr="00975BFD">
        <w:rPr>
          <w:rFonts w:eastAsiaTheme="minorEastAsia"/>
          <w:lang w:eastAsia="zh-CN"/>
        </w:rPr>
        <w:t>.</w:t>
      </w:r>
      <w:r w:rsidRPr="00975BFD">
        <w:t xml:space="preserve"> </w:t>
      </w:r>
    </w:p>
    <w:p w14:paraId="0A86D501" w14:textId="77777777" w:rsidR="0039271C" w:rsidRPr="00975BFD" w:rsidRDefault="00632768">
      <w:pPr>
        <w:pStyle w:val="B1"/>
        <w:ind w:left="480" w:hanging="480"/>
      </w:pPr>
      <w:r w:rsidRPr="00975BFD">
        <w:t>2.</w:t>
      </w:r>
      <w:r w:rsidRPr="00975BFD">
        <w:tab/>
        <w:t xml:space="preserve">The NSCE server is trusted by the OAM, and a contract has been signed between the MNO and NSCE server provider to allow </w:t>
      </w:r>
      <w:r w:rsidRPr="00975BFD">
        <w:rPr>
          <w:color w:val="000000"/>
        </w:rPr>
        <w:t>OAM interfaces and/or network slice information exposure</w:t>
      </w:r>
      <w:r w:rsidRPr="00975BFD">
        <w:t>.</w:t>
      </w:r>
    </w:p>
    <w:p w14:paraId="71A633DE" w14:textId="77777777" w:rsidR="0039271C" w:rsidRPr="00975BFD" w:rsidRDefault="00632768">
      <w:pPr>
        <w:pStyle w:val="B1"/>
        <w:ind w:left="480" w:hanging="480"/>
        <w:rPr>
          <w:rFonts w:eastAsiaTheme="minorEastAsia"/>
          <w:lang w:eastAsia="zh-CN"/>
        </w:rPr>
      </w:pPr>
      <w:r w:rsidRPr="00975BFD">
        <w:t>3.</w:t>
      </w:r>
      <w:r w:rsidRPr="00975BFD">
        <w:tab/>
        <w:t xml:space="preserve">MnS registry at OAM is aware of the allowed MnS and the </w:t>
      </w:r>
      <w:r w:rsidRPr="00975BFD">
        <w:rPr>
          <w:rFonts w:eastAsiaTheme="minorEastAsia"/>
          <w:lang w:eastAsia="zh-CN"/>
        </w:rPr>
        <w:t>permissions</w:t>
      </w:r>
      <w:r w:rsidRPr="00975BFD">
        <w:t xml:space="preserve"> for a given slice</w:t>
      </w:r>
      <w:r w:rsidR="006645DB" w:rsidRPr="00975BFD">
        <w:rPr>
          <w:rFonts w:eastAsiaTheme="minorEastAsia"/>
          <w:lang w:eastAsia="zh-CN"/>
        </w:rPr>
        <w:t>.</w:t>
      </w:r>
    </w:p>
    <w:p w14:paraId="1020C7CF" w14:textId="77777777" w:rsidR="0039271C" w:rsidRPr="00975BFD" w:rsidRDefault="00632768">
      <w:r w:rsidRPr="00975BFD">
        <w:t>Figure 9.</w:t>
      </w:r>
      <w:r w:rsidRPr="00975BFD">
        <w:rPr>
          <w:rFonts w:eastAsiaTheme="minorEastAsia"/>
          <w:lang w:eastAsia="zh-CN"/>
        </w:rPr>
        <w:t>6</w:t>
      </w:r>
      <w:r w:rsidRPr="00975BFD">
        <w:t>.2</w:t>
      </w:r>
      <w:r w:rsidRPr="00975BFD">
        <w:rPr>
          <w:rFonts w:eastAsiaTheme="minorEastAsia"/>
          <w:lang w:eastAsia="zh-CN"/>
        </w:rPr>
        <w:t>.1</w:t>
      </w:r>
      <w:r w:rsidRPr="00975BFD">
        <w:t>-1 illustrates</w:t>
      </w:r>
      <w:r w:rsidRPr="00975BFD">
        <w:rPr>
          <w:rFonts w:ascii="SimSun" w:hAnsi="SimSun"/>
        </w:rPr>
        <w:t xml:space="preserve"> </w:t>
      </w:r>
      <w:r w:rsidRPr="00975BFD">
        <w:rPr>
          <w:bCs/>
        </w:rPr>
        <w:t>a solution for the MnS discovery support.</w:t>
      </w:r>
    </w:p>
    <w:p w14:paraId="549E02ED" w14:textId="77777777" w:rsidR="0039271C" w:rsidRPr="00975BFD" w:rsidRDefault="0039271C">
      <w:pPr>
        <w:pStyle w:val="TH"/>
      </w:pPr>
      <w:r w:rsidRPr="00975BFD">
        <w:object w:dxaOrig="9030" w:dyaOrig="3751" w14:anchorId="4B8FF431">
          <v:shape id="_x0000_i1036" type="#_x0000_t75" style="width:451.6pt;height:188.2pt" o:ole="">
            <v:imagedata r:id="rId37" o:title=""/>
          </v:shape>
          <o:OLEObject Type="Embed" ProgID="Word.Document.12" ShapeID="_x0000_i1036" DrawAspect="Content" ObjectID="_1781298949" r:id="rId38"/>
        </w:object>
      </w:r>
    </w:p>
    <w:p w14:paraId="4CE316D0" w14:textId="77777777" w:rsidR="0039271C" w:rsidRPr="00975BFD" w:rsidRDefault="00632768">
      <w:pPr>
        <w:pStyle w:val="TF"/>
      </w:pPr>
      <w:r w:rsidRPr="00975BFD">
        <w:t>Figure 9.</w:t>
      </w:r>
      <w:r w:rsidRPr="00975BFD">
        <w:rPr>
          <w:rFonts w:eastAsia="DengXian"/>
          <w:lang w:eastAsia="zh-CN"/>
        </w:rPr>
        <w:t>6</w:t>
      </w:r>
      <w:r w:rsidRPr="00975BFD">
        <w:t>.2</w:t>
      </w:r>
      <w:r w:rsidRPr="00975BFD">
        <w:rPr>
          <w:rFonts w:eastAsiaTheme="minorEastAsia"/>
          <w:lang w:eastAsia="zh-CN"/>
        </w:rPr>
        <w:t>.1</w:t>
      </w:r>
      <w:r w:rsidRPr="00975BFD">
        <w:t>-1: MnS discovery support</w:t>
      </w:r>
    </w:p>
    <w:p w14:paraId="3EEF05CD" w14:textId="77777777" w:rsidR="0039271C" w:rsidRPr="00975BFD" w:rsidRDefault="00632768">
      <w:pPr>
        <w:rPr>
          <w:bCs/>
        </w:rPr>
      </w:pPr>
      <w:r w:rsidRPr="00975BFD">
        <w:rPr>
          <w:bCs/>
        </w:rPr>
        <w:t>The steps of this procedure are as follows:</w:t>
      </w:r>
    </w:p>
    <w:p w14:paraId="72BE53F3" w14:textId="77777777" w:rsidR="0039271C" w:rsidRPr="00975BFD" w:rsidRDefault="00632768">
      <w:pPr>
        <w:pStyle w:val="B1"/>
      </w:pPr>
      <w:r w:rsidRPr="00975BFD">
        <w:t>1.</w:t>
      </w:r>
      <w:r w:rsidRPr="00975BFD">
        <w:tab/>
        <w:t xml:space="preserve">The VAL server sends a Management Service Discovery subscribe request message to NSCE server to indicate a requirement for receiving the expected exposure capability type and the related </w:t>
      </w:r>
      <w:r w:rsidRPr="00975BFD">
        <w:rPr>
          <w:rFonts w:eastAsiaTheme="minorEastAsia"/>
          <w:lang w:eastAsia="zh-CN"/>
        </w:rPr>
        <w:t>permissions</w:t>
      </w:r>
      <w:r w:rsidRPr="00975BFD">
        <w:t xml:space="preserve"> for a target slice or for a given VAL application.</w:t>
      </w:r>
    </w:p>
    <w:p w14:paraId="0AA78040" w14:textId="77777777" w:rsidR="0039271C" w:rsidRPr="00975BFD" w:rsidRDefault="00632768">
      <w:pPr>
        <w:pStyle w:val="B1"/>
      </w:pPr>
      <w:r w:rsidRPr="00975BFD">
        <w:t>2.</w:t>
      </w:r>
      <w:r w:rsidRPr="00975BFD">
        <w:tab/>
        <w:t>The NSCE server sends a response to the subscription request, indicating a success or failure of the subscription request.</w:t>
      </w:r>
    </w:p>
    <w:p w14:paraId="56EFCB2D" w14:textId="77777777" w:rsidR="0039271C" w:rsidRPr="00975BFD" w:rsidRDefault="00632768">
      <w:pPr>
        <w:pStyle w:val="NO"/>
      </w:pPr>
      <w:r w:rsidRPr="00975BFD">
        <w:t>NOTE</w:t>
      </w:r>
      <w:r w:rsidR="006645DB" w:rsidRPr="00975BFD">
        <w:rPr>
          <w:rFonts w:eastAsiaTheme="minorEastAsia"/>
          <w:lang w:eastAsia="zh-CN"/>
        </w:rPr>
        <w:t xml:space="preserve"> 1</w:t>
      </w:r>
      <w:r w:rsidRPr="00975BFD">
        <w:t>:</w:t>
      </w:r>
      <w:r w:rsidRPr="00975BFD">
        <w:tab/>
        <w:t>If CAPIF is used, the API interactions for the MnS discovery subscription shall be compliant with CAPIF as specified in 3GPP TS 23.222.</w:t>
      </w:r>
    </w:p>
    <w:p w14:paraId="48525277" w14:textId="77777777" w:rsidR="0039271C" w:rsidRPr="00975BFD" w:rsidRDefault="00632768">
      <w:pPr>
        <w:pStyle w:val="B1"/>
      </w:pPr>
      <w:r w:rsidRPr="00975BFD">
        <w:t>3.</w:t>
      </w:r>
      <w:r w:rsidRPr="00975BFD">
        <w:tab/>
        <w:t>The NSCE server translates the requirement based on the subscription, and in particular identifies the needed exposure capability type and translates it to a MnS exposure requirement. Such translation of the requirement includes the mapping to a list of MnSs (specified in TS 28.532) which are needed for the given slice and VAL server permissions.</w:t>
      </w:r>
    </w:p>
    <w:p w14:paraId="19328642" w14:textId="77777777" w:rsidR="0039271C" w:rsidRPr="00975BFD" w:rsidRDefault="00632768">
      <w:pPr>
        <w:pStyle w:val="B1"/>
        <w:jc w:val="both"/>
      </w:pPr>
      <w:r w:rsidRPr="00975BFD">
        <w:t>4.</w:t>
      </w:r>
      <w:r w:rsidRPr="00975BFD">
        <w:tab/>
        <w:t>The NSCE server coordinates with the 5GS and discovers the related network service(s), by triggering the MnS service discovery as specified in TS 28.537[</w:t>
      </w:r>
      <w:r w:rsidRPr="00975BFD">
        <w:rPr>
          <w:rFonts w:eastAsiaTheme="minorEastAsia"/>
          <w:lang w:eastAsia="zh-CN"/>
        </w:rPr>
        <w:t>9</w:t>
      </w:r>
      <w:r w:rsidRPr="00975BFD">
        <w:t>], clause 5.2.1.3. In particular, NSCE server acts as MnS discovery service consumer (for all MnS needed for a target slice based on VAL requirement) requests from MnS discovery service producer(s) at OAM the discovery of MnS information for the MnS related to the target slice or VAL application. The 5GS, MnS discovery service producer(s) sends the discovery result including related exposure information such as management service identifier, management service information and management service producer information to the NSCE server.</w:t>
      </w:r>
    </w:p>
    <w:p w14:paraId="42556273" w14:textId="77777777" w:rsidR="0039271C" w:rsidRPr="00975BFD" w:rsidRDefault="006E0C44" w:rsidP="006645DB">
      <w:pPr>
        <w:pStyle w:val="NO"/>
        <w:rPr>
          <w:rFonts w:eastAsiaTheme="minorEastAsia"/>
          <w:lang w:eastAsia="zh-CN"/>
        </w:rPr>
      </w:pPr>
      <w:r w:rsidRPr="00975BFD">
        <w:rPr>
          <w:rFonts w:eastAsia="SimSun"/>
          <w:lang w:eastAsia="zh-CN"/>
        </w:rPr>
        <w:t>NOTE</w:t>
      </w:r>
      <w:r w:rsidR="006645DB" w:rsidRPr="00975BFD">
        <w:rPr>
          <w:rFonts w:eastAsia="SimSun"/>
          <w:lang w:eastAsia="zh-CN"/>
        </w:rPr>
        <w:t xml:space="preserve"> 2</w:t>
      </w:r>
      <w:r w:rsidRPr="00975BFD">
        <w:rPr>
          <w:rFonts w:eastAsia="SimSun"/>
          <w:lang w:eastAsia="zh-CN"/>
        </w:rPr>
        <w:t>:</w:t>
      </w:r>
      <w:r w:rsidRPr="00975BFD">
        <w:rPr>
          <w:rFonts w:eastAsia="SimSun"/>
          <w:lang w:eastAsia="zh-CN"/>
        </w:rPr>
        <w:tab/>
        <w:t xml:space="preserve">The actual connectivity in step 4 (e.g., exposure of MnS via CAPIF or EGMF) </w:t>
      </w:r>
      <w:r w:rsidRPr="00975BFD">
        <w:t xml:space="preserve">follows the mechanism defined in </w:t>
      </w:r>
      <w:r w:rsidRPr="00975BFD">
        <w:rPr>
          <w:rFonts w:eastAsia="SimSun"/>
          <w:lang w:eastAsia="zh-CN"/>
        </w:rPr>
        <w:t>SA5.</w:t>
      </w:r>
    </w:p>
    <w:p w14:paraId="60AEB2C3" w14:textId="77777777" w:rsidR="0039271C" w:rsidRPr="00975BFD" w:rsidRDefault="00632768">
      <w:pPr>
        <w:pStyle w:val="B1"/>
      </w:pPr>
      <w:r w:rsidRPr="00975BFD">
        <w:t>5.</w:t>
      </w:r>
      <w:r w:rsidRPr="00975BFD">
        <w:tab/>
        <w:t xml:space="preserve">The NSCE server sends a management service discovery subscription notify message to provide the service/management data based on step 4, including the list of MnS and the corresponding exposure details to the VAL server. </w:t>
      </w:r>
    </w:p>
    <w:p w14:paraId="290CCCA4" w14:textId="77777777" w:rsidR="0039271C" w:rsidRPr="00975BFD" w:rsidRDefault="00632768">
      <w:pPr>
        <w:pStyle w:val="Heading4"/>
      </w:pPr>
      <w:bookmarkStart w:id="468" w:name="_Toc134011822"/>
      <w:bookmarkStart w:id="469" w:name="_Toc170686160"/>
      <w:r w:rsidRPr="00975BFD">
        <w:t>9.</w:t>
      </w:r>
      <w:r w:rsidRPr="00975BFD">
        <w:rPr>
          <w:rFonts w:eastAsiaTheme="minorEastAsia"/>
          <w:lang w:eastAsia="zh-CN"/>
        </w:rPr>
        <w:t>6</w:t>
      </w:r>
      <w:r w:rsidRPr="00975BFD">
        <w:t>.</w:t>
      </w:r>
      <w:r w:rsidRPr="00975BFD">
        <w:rPr>
          <w:rFonts w:eastAsiaTheme="minorEastAsia"/>
          <w:lang w:eastAsia="zh-CN"/>
        </w:rPr>
        <w:t>2.2</w:t>
      </w:r>
      <w:r w:rsidRPr="00975BFD">
        <w:tab/>
        <w:t>OAM-triggered new/modified MnS discovery</w:t>
      </w:r>
      <w:bookmarkEnd w:id="468"/>
      <w:bookmarkEnd w:id="469"/>
      <w:r w:rsidRPr="00975BFD">
        <w:t xml:space="preserve"> </w:t>
      </w:r>
    </w:p>
    <w:p w14:paraId="6B137556" w14:textId="77777777" w:rsidR="0039271C" w:rsidRPr="00975BFD" w:rsidRDefault="00632768">
      <w:pPr>
        <w:jc w:val="both"/>
      </w:pPr>
      <w:r w:rsidRPr="00975BFD">
        <w:t>This procedure includes the case when a new/modified MnS is deployed at the MD for the given slice, and the OAM/MnS registry provides this information directly to VAL server (assuming that VAL server has registered to the MD).</w:t>
      </w:r>
    </w:p>
    <w:p w14:paraId="64894233" w14:textId="77777777" w:rsidR="0039271C" w:rsidRPr="00975BFD" w:rsidRDefault="00632768">
      <w:r w:rsidRPr="00975BFD">
        <w:t>Pre-conditions:</w:t>
      </w:r>
    </w:p>
    <w:p w14:paraId="00BD9658" w14:textId="77777777" w:rsidR="0039271C" w:rsidRPr="00975BFD" w:rsidRDefault="00632768">
      <w:pPr>
        <w:pStyle w:val="B1"/>
      </w:pPr>
      <w:r w:rsidRPr="00975BFD">
        <w:rPr>
          <w:rFonts w:eastAsia="DengXian"/>
        </w:rPr>
        <w:t>1.</w:t>
      </w:r>
      <w:r w:rsidRPr="00975BFD">
        <w:tab/>
        <w:t xml:space="preserve">VAL server is registered to NSCE server based on clause 9.2. </w:t>
      </w:r>
    </w:p>
    <w:p w14:paraId="043D4C18" w14:textId="77777777" w:rsidR="0039271C" w:rsidRPr="00975BFD" w:rsidRDefault="00632768">
      <w:pPr>
        <w:pStyle w:val="B1"/>
      </w:pPr>
      <w:r w:rsidRPr="00975BFD">
        <w:t>2.</w:t>
      </w:r>
      <w:r w:rsidRPr="00975BFD">
        <w:tab/>
        <w:t>NSCE server has subscribed to OAM / MnS discovery service registry</w:t>
      </w:r>
      <w:r w:rsidR="006645DB" w:rsidRPr="00975BFD">
        <w:rPr>
          <w:rFonts w:eastAsiaTheme="minorEastAsia"/>
          <w:lang w:eastAsia="zh-CN"/>
        </w:rPr>
        <w:t>.</w:t>
      </w:r>
      <w:r w:rsidRPr="00975BFD">
        <w:t xml:space="preserve"> </w:t>
      </w:r>
    </w:p>
    <w:bookmarkStart w:id="470" w:name="_MON_1736270234"/>
    <w:bookmarkEnd w:id="470"/>
    <w:p w14:paraId="3E9CE8F2" w14:textId="77777777" w:rsidR="0039271C" w:rsidRPr="00975BFD" w:rsidRDefault="0039271C">
      <w:pPr>
        <w:pStyle w:val="TH"/>
      </w:pPr>
      <w:r w:rsidRPr="00975BFD">
        <w:object w:dxaOrig="9026" w:dyaOrig="4109" w14:anchorId="6C97E2AD">
          <v:shape id="_x0000_i1037" type="#_x0000_t75" style="width:451.15pt;height:205.05pt" o:ole="">
            <v:imagedata r:id="rId39" o:title=""/>
          </v:shape>
          <o:OLEObject Type="Embed" ProgID="Word.Document.12" ShapeID="_x0000_i1037" DrawAspect="Content" ObjectID="_1781298950" r:id="rId40"/>
        </w:object>
      </w:r>
    </w:p>
    <w:p w14:paraId="24A1620B" w14:textId="77777777" w:rsidR="0039271C" w:rsidRPr="00975BFD" w:rsidRDefault="00632768">
      <w:pPr>
        <w:pStyle w:val="TF"/>
      </w:pPr>
      <w:r w:rsidRPr="00975BFD">
        <w:t>Figure 9.</w:t>
      </w:r>
      <w:r w:rsidRPr="00975BFD">
        <w:rPr>
          <w:rFonts w:eastAsia="DengXian"/>
          <w:lang w:eastAsia="zh-CN"/>
        </w:rPr>
        <w:t>6</w:t>
      </w:r>
      <w:r w:rsidRPr="00975BFD">
        <w:t>.</w:t>
      </w:r>
      <w:r w:rsidRPr="00975BFD">
        <w:rPr>
          <w:rFonts w:eastAsiaTheme="minorEastAsia"/>
          <w:lang w:eastAsia="zh-CN"/>
        </w:rPr>
        <w:t>2.2</w:t>
      </w:r>
      <w:r w:rsidRPr="00975BFD">
        <w:t>-1: OAM-triggered new/modified MnS discovery</w:t>
      </w:r>
    </w:p>
    <w:p w14:paraId="5E3AF737" w14:textId="77777777" w:rsidR="0039271C" w:rsidRPr="00975BFD" w:rsidRDefault="00632768">
      <w:pPr>
        <w:pStyle w:val="B1"/>
        <w:jc w:val="both"/>
      </w:pPr>
      <w:r w:rsidRPr="00975BFD">
        <w:t>1.</w:t>
      </w:r>
      <w:r w:rsidRPr="00975BFD">
        <w:tab/>
        <w:t xml:space="preserve">The MnS registry may discover new or modified MnS in the 3GPP MD. Such changes may be due to new/modified management service producers, new managed entities (such as new radio, new technology or new NFs), new/modified technical support (such as support in a new geography or coverage area), availability of new management data, e.g., related to slice performance. An example procedure related to the addition of a new MnS producer is provided in TS 28.537 clause 5.2.1.1. </w:t>
      </w:r>
    </w:p>
    <w:p w14:paraId="172AF42A" w14:textId="77777777" w:rsidR="0039271C" w:rsidRPr="00975BFD" w:rsidRDefault="00632768">
      <w:pPr>
        <w:pStyle w:val="B1"/>
        <w:ind w:firstLine="0"/>
        <w:jc w:val="both"/>
      </w:pPr>
      <w:bookmarkStart w:id="471" w:name="_Hlk117010305"/>
      <w:bookmarkEnd w:id="471"/>
      <w:r w:rsidRPr="00975BFD">
        <w:t>The MnS discovery service producer when capturing new or modified capability (e.g. new MnS producer) related to the target slice or VAL application identifies the NSCE server which needs to be informed (based on the subscription) on the new/modified capability and derives the details to be exposed to the VAL server (via the NSCE server). Then, the MnS registry sends to the NSCE server the new / modified MnS.</w:t>
      </w:r>
    </w:p>
    <w:p w14:paraId="65E5BA69" w14:textId="77777777" w:rsidR="00FC072A" w:rsidRPr="00975BFD" w:rsidRDefault="006E0C44">
      <w:pPr>
        <w:pStyle w:val="NO"/>
        <w:rPr>
          <w:rFonts w:eastAsiaTheme="minorEastAsia"/>
          <w:lang w:eastAsia="zh-CN"/>
        </w:rPr>
      </w:pPr>
      <w:r w:rsidRPr="00975BFD">
        <w:rPr>
          <w:rFonts w:eastAsia="SimSun"/>
          <w:lang w:eastAsia="zh-CN"/>
        </w:rPr>
        <w:t>NOTE:</w:t>
      </w:r>
      <w:r w:rsidRPr="00975BFD">
        <w:rPr>
          <w:rFonts w:eastAsia="SimSun"/>
          <w:lang w:eastAsia="zh-CN"/>
        </w:rPr>
        <w:tab/>
        <w:t xml:space="preserve">The actual connectivity in step 4 (e.g., exposure of MnS via CAPIF or EGMF) </w:t>
      </w:r>
      <w:r w:rsidRPr="00975BFD">
        <w:t xml:space="preserve">follows the mechanism defined in </w:t>
      </w:r>
      <w:r w:rsidRPr="00975BFD">
        <w:rPr>
          <w:rFonts w:eastAsia="SimSun"/>
          <w:lang w:eastAsia="zh-CN"/>
        </w:rPr>
        <w:t>SA5.</w:t>
      </w:r>
    </w:p>
    <w:p w14:paraId="392D2F1A" w14:textId="77777777" w:rsidR="0039271C" w:rsidRPr="00975BFD" w:rsidRDefault="00632768">
      <w:pPr>
        <w:pStyle w:val="B1"/>
      </w:pPr>
      <w:r w:rsidRPr="00975BFD">
        <w:t>2.</w:t>
      </w:r>
      <w:r w:rsidRPr="00975BFD">
        <w:tab/>
        <w:t xml:space="preserve">The NSCE server determines the VAL server(s) that needs to be notified on the new or modified MnS / MD capability based on their registrations. Then, NSCE server generates and sends a notification with the required information to be provided to the VAL server. </w:t>
      </w:r>
    </w:p>
    <w:p w14:paraId="1574D3F0" w14:textId="77777777" w:rsidR="0039271C" w:rsidRPr="00975BFD" w:rsidRDefault="00632768">
      <w:pPr>
        <w:pStyle w:val="B1"/>
      </w:pPr>
      <w:r w:rsidRPr="00975BFD">
        <w:t>3.</w:t>
      </w:r>
      <w:r w:rsidRPr="00975BFD">
        <w:tab/>
        <w:t>The information on the discovered new/modified MnS is sent as a management service discovery notification message from the NSCE server to VAL server.</w:t>
      </w:r>
    </w:p>
    <w:p w14:paraId="3DF34959" w14:textId="77777777" w:rsidR="0039271C" w:rsidRPr="00975BFD" w:rsidRDefault="00632768">
      <w:pPr>
        <w:pStyle w:val="Heading3"/>
        <w:rPr>
          <w:bCs/>
        </w:rPr>
      </w:pPr>
      <w:bookmarkStart w:id="472" w:name="_Toc134011823"/>
      <w:bookmarkStart w:id="473" w:name="_Toc170686161"/>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ab/>
        <w:t>Information flows</w:t>
      </w:r>
      <w:bookmarkEnd w:id="472"/>
      <w:bookmarkEnd w:id="473"/>
    </w:p>
    <w:p w14:paraId="3951A6C9" w14:textId="77777777" w:rsidR="0039271C" w:rsidRPr="00975BFD" w:rsidRDefault="00632768">
      <w:pPr>
        <w:pStyle w:val="Heading4"/>
        <w:rPr>
          <w:bCs/>
        </w:rPr>
      </w:pPr>
      <w:bookmarkStart w:id="474" w:name="_Toc134011824"/>
      <w:bookmarkStart w:id="475" w:name="_Toc170686162"/>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.1</w:t>
      </w:r>
      <w:r w:rsidRPr="00975BFD">
        <w:rPr>
          <w:bCs/>
        </w:rPr>
        <w:tab/>
        <w:t>General</w:t>
      </w:r>
      <w:bookmarkEnd w:id="474"/>
      <w:bookmarkEnd w:id="475"/>
    </w:p>
    <w:p w14:paraId="0C78437E" w14:textId="77777777" w:rsidR="0039271C" w:rsidRPr="00975BFD" w:rsidRDefault="00632768">
      <w:r w:rsidRPr="00975BFD">
        <w:t>The following information flows are specified for the MnS discovery support based on 9.</w:t>
      </w:r>
      <w:r w:rsidRPr="00975BFD">
        <w:rPr>
          <w:rFonts w:eastAsiaTheme="minorEastAsia"/>
          <w:lang w:eastAsia="zh-CN"/>
        </w:rPr>
        <w:t>6</w:t>
      </w:r>
      <w:r w:rsidRPr="00975BFD">
        <w:t>.2 and 9.</w:t>
      </w:r>
      <w:r w:rsidRPr="00975BFD">
        <w:rPr>
          <w:rFonts w:eastAsiaTheme="minorEastAsia"/>
          <w:lang w:eastAsia="zh-CN"/>
        </w:rPr>
        <w:t>6</w:t>
      </w:r>
      <w:r w:rsidRPr="00975BFD">
        <w:t>.3.</w:t>
      </w:r>
    </w:p>
    <w:p w14:paraId="7CC1DD69" w14:textId="77777777" w:rsidR="0039271C" w:rsidRPr="00975BFD" w:rsidRDefault="00632768">
      <w:pPr>
        <w:pStyle w:val="Heading4"/>
        <w:rPr>
          <w:bCs/>
        </w:rPr>
      </w:pPr>
      <w:bookmarkStart w:id="476" w:name="_Toc134011825"/>
      <w:bookmarkStart w:id="477" w:name="_Toc170686163"/>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.2</w:t>
      </w:r>
      <w:r w:rsidRPr="00975BFD">
        <w:rPr>
          <w:bCs/>
        </w:rPr>
        <w:tab/>
        <w:t>Management service discovery subscribe request</w:t>
      </w:r>
      <w:bookmarkEnd w:id="476"/>
      <w:bookmarkEnd w:id="477"/>
      <w:r w:rsidRPr="00975BFD">
        <w:rPr>
          <w:bCs/>
        </w:rPr>
        <w:t xml:space="preserve"> </w:t>
      </w:r>
    </w:p>
    <w:p w14:paraId="3457FE88" w14:textId="77777777" w:rsidR="0039271C" w:rsidRPr="00975BFD" w:rsidRDefault="00632768">
      <w:r w:rsidRPr="00975BFD">
        <w:t>Table 9.</w:t>
      </w:r>
      <w:r w:rsidRPr="00975BFD">
        <w:rPr>
          <w:rFonts w:eastAsiaTheme="minorEastAsia"/>
          <w:lang w:eastAsia="zh-CN"/>
        </w:rPr>
        <w:t>6</w:t>
      </w:r>
      <w:r w:rsidRPr="00975BFD">
        <w:t>.4.2-1 describes information elements for the Management service discovery subscribe request from the VAL server to the NSCE server.</w:t>
      </w:r>
    </w:p>
    <w:p w14:paraId="2ECC64C6" w14:textId="77777777" w:rsidR="0039271C" w:rsidRPr="00975BFD" w:rsidRDefault="00632768">
      <w:pPr>
        <w:pStyle w:val="TH"/>
      </w:pPr>
      <w:r w:rsidRPr="00975BFD">
        <w:t>Table 9.</w:t>
      </w:r>
      <w:r w:rsidRPr="00975BFD">
        <w:rPr>
          <w:rFonts w:eastAsiaTheme="minorEastAsia"/>
          <w:lang w:eastAsia="zh-CN"/>
        </w:rPr>
        <w:t>6</w:t>
      </w:r>
      <w:r w:rsidRPr="00975BFD">
        <w:t>.</w:t>
      </w:r>
      <w:r w:rsidRPr="00975BFD">
        <w:rPr>
          <w:rFonts w:eastAsiaTheme="minorEastAsia"/>
          <w:lang w:eastAsia="zh-CN"/>
        </w:rPr>
        <w:t>3</w:t>
      </w:r>
      <w:r w:rsidRPr="00975BFD">
        <w:t>.2-1: Management service discovery subscribe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5ED5BC8" w14:textId="77777777">
        <w:trPr>
          <w:jc w:val="center"/>
        </w:trPr>
        <w:tc>
          <w:tcPr>
            <w:tcW w:w="2880" w:type="dxa"/>
            <w:tcBorders>
              <w:top w:val="single" w:sz="4" w:space="0" w:color="000000"/>
              <w:left w:val="single" w:sz="4" w:space="0" w:color="000000"/>
              <w:bottom w:val="single" w:sz="4" w:space="0" w:color="000000"/>
              <w:right w:val="nil"/>
            </w:tcBorders>
          </w:tcPr>
          <w:p w14:paraId="7242D0B3"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084D5BE4"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ACAECDB" w14:textId="77777777" w:rsidR="0039271C" w:rsidRPr="00975BFD" w:rsidRDefault="00632768">
            <w:pPr>
              <w:pStyle w:val="TAH"/>
              <w:rPr>
                <w:kern w:val="2"/>
              </w:rPr>
            </w:pPr>
            <w:r w:rsidRPr="00975BFD">
              <w:rPr>
                <w:kern w:val="2"/>
              </w:rPr>
              <w:t>Description</w:t>
            </w:r>
          </w:p>
        </w:tc>
      </w:tr>
      <w:tr w:rsidR="0039271C" w:rsidRPr="00975BFD" w14:paraId="0663C6AC" w14:textId="77777777">
        <w:trPr>
          <w:jc w:val="center"/>
        </w:trPr>
        <w:tc>
          <w:tcPr>
            <w:tcW w:w="2880" w:type="dxa"/>
            <w:tcBorders>
              <w:top w:val="single" w:sz="4" w:space="0" w:color="000000"/>
              <w:left w:val="single" w:sz="4" w:space="0" w:color="000000"/>
              <w:bottom w:val="single" w:sz="4" w:space="0" w:color="000000"/>
              <w:right w:val="nil"/>
            </w:tcBorders>
          </w:tcPr>
          <w:p w14:paraId="2DE6F9C6"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1108ECF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E784109" w14:textId="77777777" w:rsidR="0039271C" w:rsidRPr="00975BFD" w:rsidRDefault="00632768">
            <w:pPr>
              <w:pStyle w:val="TAL"/>
              <w:rPr>
                <w:kern w:val="2"/>
              </w:rPr>
            </w:pPr>
            <w:r w:rsidRPr="00975BFD">
              <w:rPr>
                <w:kern w:val="2"/>
              </w:rPr>
              <w:t>The identifier of the VAL server</w:t>
            </w:r>
          </w:p>
        </w:tc>
      </w:tr>
      <w:tr w:rsidR="0039271C" w:rsidRPr="00975BFD" w14:paraId="6EE27910" w14:textId="77777777">
        <w:trPr>
          <w:jc w:val="center"/>
        </w:trPr>
        <w:tc>
          <w:tcPr>
            <w:tcW w:w="2880" w:type="dxa"/>
            <w:tcBorders>
              <w:top w:val="single" w:sz="4" w:space="0" w:color="000000"/>
              <w:left w:val="single" w:sz="4" w:space="0" w:color="000000"/>
              <w:bottom w:val="single" w:sz="4" w:space="0" w:color="000000"/>
              <w:right w:val="nil"/>
            </w:tcBorders>
          </w:tcPr>
          <w:p w14:paraId="3CC96424"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151380A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83AB29A" w14:textId="77777777" w:rsidR="0039271C" w:rsidRPr="00975BFD" w:rsidRDefault="00632768">
            <w:pPr>
              <w:pStyle w:val="TAL"/>
              <w:rPr>
                <w:kern w:val="2"/>
              </w:rPr>
            </w:pPr>
            <w:r w:rsidRPr="00975BFD">
              <w:rPr>
                <w:kern w:val="2"/>
              </w:rPr>
              <w:t xml:space="preserve">The identifier of the VAL service for which the MnS discovery request applies </w:t>
            </w:r>
          </w:p>
        </w:tc>
      </w:tr>
      <w:tr w:rsidR="0039271C" w:rsidRPr="00975BFD" w14:paraId="6A6B36F8" w14:textId="77777777">
        <w:trPr>
          <w:jc w:val="center"/>
        </w:trPr>
        <w:tc>
          <w:tcPr>
            <w:tcW w:w="2880" w:type="dxa"/>
            <w:tcBorders>
              <w:top w:val="single" w:sz="4" w:space="0" w:color="000000"/>
              <w:left w:val="single" w:sz="4" w:space="0" w:color="000000"/>
              <w:bottom w:val="single" w:sz="4" w:space="0" w:color="000000"/>
              <w:right w:val="nil"/>
            </w:tcBorders>
          </w:tcPr>
          <w:p w14:paraId="014B40B8" w14:textId="77777777" w:rsidR="0039271C" w:rsidRPr="00975BFD" w:rsidRDefault="00632768">
            <w:pPr>
              <w:pStyle w:val="TAL"/>
              <w:rPr>
                <w:kern w:val="2"/>
              </w:rPr>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3EFE8785"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5A1C765" w14:textId="77777777" w:rsidR="0039271C" w:rsidRPr="00975BFD" w:rsidRDefault="00632768">
            <w:pPr>
              <w:pStyle w:val="TAL"/>
              <w:rPr>
                <w:kern w:val="2"/>
              </w:rPr>
            </w:pPr>
            <w:r w:rsidRPr="00975BFD">
              <w:rPr>
                <w:kern w:val="2"/>
              </w:rPr>
              <w:t>The slice identifier, if known by the VAL server</w:t>
            </w:r>
          </w:p>
        </w:tc>
      </w:tr>
      <w:tr w:rsidR="0039271C" w:rsidRPr="00975BFD" w14:paraId="67D78041" w14:textId="77777777">
        <w:trPr>
          <w:jc w:val="center"/>
        </w:trPr>
        <w:tc>
          <w:tcPr>
            <w:tcW w:w="2880" w:type="dxa"/>
            <w:tcBorders>
              <w:top w:val="single" w:sz="4" w:space="0" w:color="000000"/>
              <w:left w:val="single" w:sz="4" w:space="0" w:color="000000"/>
              <w:bottom w:val="single" w:sz="4" w:space="0" w:color="000000"/>
              <w:right w:val="nil"/>
            </w:tcBorders>
          </w:tcPr>
          <w:p w14:paraId="2E28BAA9" w14:textId="77777777" w:rsidR="0039271C" w:rsidRPr="00975BFD" w:rsidRDefault="00632768">
            <w:pPr>
              <w:pStyle w:val="TAL"/>
              <w:rPr>
                <w:kern w:val="2"/>
              </w:rPr>
            </w:pPr>
            <w:r w:rsidRPr="00975BFD">
              <w:rPr>
                <w:kern w:val="2"/>
              </w:rPr>
              <w:t>Exposure capability requirement</w:t>
            </w:r>
          </w:p>
        </w:tc>
        <w:tc>
          <w:tcPr>
            <w:tcW w:w="1440" w:type="dxa"/>
            <w:tcBorders>
              <w:top w:val="single" w:sz="4" w:space="0" w:color="000000"/>
              <w:left w:val="single" w:sz="4" w:space="0" w:color="000000"/>
              <w:bottom w:val="single" w:sz="4" w:space="0" w:color="000000"/>
              <w:right w:val="nil"/>
            </w:tcBorders>
          </w:tcPr>
          <w:p w14:paraId="6B8DB4D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65EA472" w14:textId="77777777" w:rsidR="0039271C" w:rsidRPr="00975BFD" w:rsidRDefault="00632768">
            <w:pPr>
              <w:pStyle w:val="TAL"/>
              <w:rPr>
                <w:kern w:val="2"/>
              </w:rPr>
            </w:pPr>
            <w:r w:rsidRPr="00975BFD">
              <w:rPr>
                <w:kern w:val="2"/>
              </w:rPr>
              <w:t>The requirement includes indication of the requested</w:t>
            </w:r>
            <w:r w:rsidRPr="00975BFD">
              <w:rPr>
                <w:rFonts w:eastAsiaTheme="minorEastAsia"/>
                <w:kern w:val="2"/>
                <w:lang w:eastAsia="zh-CN"/>
              </w:rPr>
              <w:t xml:space="preserve"> </w:t>
            </w:r>
            <w:r w:rsidRPr="00975BFD">
              <w:rPr>
                <w:kern w:val="2"/>
              </w:rPr>
              <w:t>permissions for exposing information related to the target slice. Also, the requirement may include the exposure capability type which is supported (e.g. via EGMF or directly to MnS producer)</w:t>
            </w:r>
          </w:p>
        </w:tc>
      </w:tr>
    </w:tbl>
    <w:p w14:paraId="51602B75" w14:textId="77777777" w:rsidR="0039271C" w:rsidRPr="00975BFD" w:rsidRDefault="0039271C"/>
    <w:p w14:paraId="71700C48" w14:textId="77777777" w:rsidR="0039271C" w:rsidRPr="00975BFD" w:rsidRDefault="00632768">
      <w:pPr>
        <w:pStyle w:val="Heading4"/>
        <w:rPr>
          <w:bCs/>
        </w:rPr>
      </w:pPr>
      <w:bookmarkStart w:id="478" w:name="_Toc134011826"/>
      <w:bookmarkStart w:id="479" w:name="_Toc170686164"/>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.3</w:t>
      </w:r>
      <w:r w:rsidRPr="00975BFD">
        <w:rPr>
          <w:bCs/>
        </w:rPr>
        <w:tab/>
        <w:t>Management service discovery subscribe response</w:t>
      </w:r>
      <w:bookmarkEnd w:id="478"/>
      <w:bookmarkEnd w:id="479"/>
      <w:r w:rsidRPr="00975BFD">
        <w:rPr>
          <w:bCs/>
        </w:rPr>
        <w:t xml:space="preserve"> </w:t>
      </w:r>
    </w:p>
    <w:p w14:paraId="72940BC2" w14:textId="77777777" w:rsidR="0039271C" w:rsidRPr="00975BFD" w:rsidRDefault="00632768">
      <w:r w:rsidRPr="00975BFD">
        <w:t>Table 9.</w:t>
      </w:r>
      <w:r w:rsidRPr="00975BFD">
        <w:rPr>
          <w:rFonts w:eastAsiaTheme="minorEastAsia"/>
          <w:lang w:eastAsia="zh-CN"/>
        </w:rPr>
        <w:t>6</w:t>
      </w:r>
      <w:r w:rsidRPr="00975BFD">
        <w:t>.</w:t>
      </w:r>
      <w:r w:rsidRPr="00975BFD">
        <w:rPr>
          <w:rFonts w:eastAsiaTheme="minorEastAsia"/>
          <w:lang w:eastAsia="zh-CN"/>
        </w:rPr>
        <w:t>3</w:t>
      </w:r>
      <w:r w:rsidRPr="00975BFD">
        <w:t>.3-1 describes information elements for the Management service discovery subscribe response from the NSCE server to the VAL server.</w:t>
      </w:r>
    </w:p>
    <w:p w14:paraId="3493F701" w14:textId="77777777" w:rsidR="0039271C" w:rsidRPr="00975BFD" w:rsidRDefault="00632768">
      <w:pPr>
        <w:pStyle w:val="TH"/>
      </w:pPr>
      <w:r w:rsidRPr="00975BFD">
        <w:t>Table 9.</w:t>
      </w:r>
      <w:r w:rsidRPr="00975BFD">
        <w:rPr>
          <w:rFonts w:eastAsiaTheme="minorEastAsia"/>
          <w:lang w:eastAsia="zh-CN"/>
        </w:rPr>
        <w:t>6</w:t>
      </w:r>
      <w:r w:rsidRPr="00975BFD">
        <w:t>.</w:t>
      </w:r>
      <w:r w:rsidRPr="00975BFD">
        <w:rPr>
          <w:rFonts w:eastAsiaTheme="minorEastAsia"/>
          <w:lang w:eastAsia="zh-CN"/>
        </w:rPr>
        <w:t>3</w:t>
      </w:r>
      <w:r w:rsidRPr="00975BFD">
        <w:t>.3-1: Management service discovery subscribe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8B49098" w14:textId="77777777">
        <w:trPr>
          <w:jc w:val="center"/>
        </w:trPr>
        <w:tc>
          <w:tcPr>
            <w:tcW w:w="2880" w:type="dxa"/>
            <w:tcBorders>
              <w:top w:val="single" w:sz="4" w:space="0" w:color="000000"/>
              <w:left w:val="single" w:sz="4" w:space="0" w:color="000000"/>
              <w:bottom w:val="single" w:sz="4" w:space="0" w:color="000000"/>
              <w:right w:val="nil"/>
            </w:tcBorders>
          </w:tcPr>
          <w:p w14:paraId="2B77C000"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C0D834A"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D7265B5" w14:textId="77777777" w:rsidR="0039271C" w:rsidRPr="00975BFD" w:rsidRDefault="00632768">
            <w:pPr>
              <w:pStyle w:val="TAH"/>
              <w:rPr>
                <w:kern w:val="2"/>
              </w:rPr>
            </w:pPr>
            <w:r w:rsidRPr="00975BFD">
              <w:rPr>
                <w:kern w:val="2"/>
              </w:rPr>
              <w:t>Description</w:t>
            </w:r>
          </w:p>
        </w:tc>
      </w:tr>
      <w:tr w:rsidR="0039271C" w:rsidRPr="00975BFD" w14:paraId="0F72CFC1" w14:textId="77777777">
        <w:trPr>
          <w:jc w:val="center"/>
        </w:trPr>
        <w:tc>
          <w:tcPr>
            <w:tcW w:w="2880" w:type="dxa"/>
            <w:tcBorders>
              <w:top w:val="single" w:sz="4" w:space="0" w:color="000000"/>
              <w:left w:val="single" w:sz="4" w:space="0" w:color="000000"/>
              <w:bottom w:val="single" w:sz="4" w:space="0" w:color="000000"/>
              <w:right w:val="nil"/>
            </w:tcBorders>
          </w:tcPr>
          <w:p w14:paraId="521BE7C4"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13972E2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9D29A36" w14:textId="77777777" w:rsidR="0039271C" w:rsidRPr="00975BFD" w:rsidRDefault="00632768">
            <w:pPr>
              <w:pStyle w:val="TAL"/>
              <w:rPr>
                <w:kern w:val="2"/>
              </w:rPr>
            </w:pPr>
            <w:r w:rsidRPr="00975BFD">
              <w:rPr>
                <w:kern w:val="2"/>
              </w:rPr>
              <w:t>The result of the subscription request (positive or negative acknowledgement)</w:t>
            </w:r>
          </w:p>
        </w:tc>
      </w:tr>
      <w:tr w:rsidR="0039271C" w:rsidRPr="00975BFD" w14:paraId="773C97DF" w14:textId="77777777">
        <w:trPr>
          <w:jc w:val="center"/>
        </w:trPr>
        <w:tc>
          <w:tcPr>
            <w:tcW w:w="2880" w:type="dxa"/>
            <w:tcBorders>
              <w:top w:val="single" w:sz="4" w:space="0" w:color="000000"/>
              <w:left w:val="single" w:sz="4" w:space="0" w:color="000000"/>
              <w:bottom w:val="single" w:sz="4" w:space="0" w:color="000000"/>
              <w:right w:val="nil"/>
            </w:tcBorders>
          </w:tcPr>
          <w:p w14:paraId="4298D330" w14:textId="77777777" w:rsidR="0039271C" w:rsidRPr="00975BFD" w:rsidRDefault="00632768">
            <w:pPr>
              <w:pStyle w:val="TAL"/>
              <w:rPr>
                <w:kern w:val="2"/>
              </w:rPr>
            </w:pPr>
            <w:r w:rsidRPr="00975BFD">
              <w:rPr>
                <w:kern w:val="2"/>
              </w:rPr>
              <w:t>&gt; Cause</w:t>
            </w:r>
          </w:p>
        </w:tc>
        <w:tc>
          <w:tcPr>
            <w:tcW w:w="1440" w:type="dxa"/>
            <w:tcBorders>
              <w:top w:val="single" w:sz="4" w:space="0" w:color="000000"/>
              <w:left w:val="single" w:sz="4" w:space="0" w:color="000000"/>
              <w:bottom w:val="single" w:sz="4" w:space="0" w:color="000000"/>
              <w:right w:val="nil"/>
            </w:tcBorders>
          </w:tcPr>
          <w:p w14:paraId="7BEABB7D" w14:textId="77777777" w:rsidR="0039271C" w:rsidRPr="00975BFD" w:rsidRDefault="00632768">
            <w:pPr>
              <w:pStyle w:val="TAC"/>
              <w:rPr>
                <w:kern w:val="2"/>
                <w:szCs w:val="18"/>
              </w:rPr>
            </w:pPr>
            <w:r w:rsidRPr="00975BFD">
              <w:rPr>
                <w:kern w:val="2"/>
              </w:rPr>
              <w:t>O</w:t>
            </w:r>
          </w:p>
          <w:p w14:paraId="7727AF8E" w14:textId="77777777" w:rsidR="0039271C" w:rsidRPr="00975BFD" w:rsidRDefault="00632768">
            <w:pPr>
              <w:pStyle w:val="TAC"/>
              <w:rPr>
                <w:kern w:val="2"/>
              </w:rPr>
            </w:pPr>
            <w:r w:rsidRPr="00975BFD">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4886D23F" w14:textId="77777777" w:rsidR="0039271C" w:rsidRPr="00975BFD" w:rsidRDefault="00632768">
            <w:pPr>
              <w:pStyle w:val="TAL"/>
              <w:rPr>
                <w:kern w:val="2"/>
              </w:rPr>
            </w:pPr>
            <w:r w:rsidRPr="00975BFD">
              <w:rPr>
                <w:kern w:val="2"/>
              </w:rPr>
              <w:t>Indicates the cause of failure.</w:t>
            </w:r>
          </w:p>
        </w:tc>
      </w:tr>
      <w:tr w:rsidR="0039271C" w:rsidRPr="00975BFD" w14:paraId="5E86045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9B2FCF" w14:textId="77777777" w:rsidR="0039271C" w:rsidRPr="00975BFD" w:rsidRDefault="00632768" w:rsidP="00DF6EE8">
            <w:pPr>
              <w:pStyle w:val="TAN"/>
            </w:pPr>
            <w:r w:rsidRPr="00975BFD">
              <w:t>NOTE:</w:t>
            </w:r>
            <w:r w:rsidRPr="00975BFD">
              <w:tab/>
              <w:t>May only be present if the result is failure.</w:t>
            </w:r>
          </w:p>
        </w:tc>
      </w:tr>
    </w:tbl>
    <w:p w14:paraId="56609BC0" w14:textId="3DD212E6" w:rsidR="0039271C" w:rsidRPr="00975BFD" w:rsidRDefault="0039271C"/>
    <w:p w14:paraId="5343E60C" w14:textId="77777777" w:rsidR="0039271C" w:rsidRPr="00975BFD" w:rsidRDefault="00632768">
      <w:pPr>
        <w:pStyle w:val="Heading4"/>
        <w:rPr>
          <w:bCs/>
        </w:rPr>
      </w:pPr>
      <w:bookmarkStart w:id="480" w:name="_Toc134011827"/>
      <w:bookmarkStart w:id="481" w:name="_Toc170686165"/>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.4</w:t>
      </w:r>
      <w:r w:rsidRPr="00975BFD">
        <w:rPr>
          <w:bCs/>
        </w:rPr>
        <w:tab/>
        <w:t>Management service discovery notify</w:t>
      </w:r>
      <w:bookmarkEnd w:id="480"/>
      <w:bookmarkEnd w:id="481"/>
    </w:p>
    <w:p w14:paraId="6EDD3745" w14:textId="77777777" w:rsidR="0039271C" w:rsidRPr="00975BFD" w:rsidRDefault="00632768">
      <w:r w:rsidRPr="00975BFD">
        <w:t>Table 9.</w:t>
      </w:r>
      <w:r w:rsidRPr="00975BFD">
        <w:rPr>
          <w:rFonts w:eastAsiaTheme="minorEastAsia"/>
          <w:lang w:eastAsia="zh-CN"/>
        </w:rPr>
        <w:t>6</w:t>
      </w:r>
      <w:r w:rsidRPr="00975BFD">
        <w:t>.</w:t>
      </w:r>
      <w:r w:rsidRPr="00975BFD">
        <w:rPr>
          <w:rFonts w:eastAsiaTheme="minorEastAsia"/>
          <w:lang w:eastAsia="zh-CN"/>
        </w:rPr>
        <w:t>3</w:t>
      </w:r>
      <w:r w:rsidRPr="00975BFD">
        <w:t>.4-1 describes information elements for the Management service discovery notify message from the NSCE server to the VAL server.</w:t>
      </w:r>
    </w:p>
    <w:p w14:paraId="379E34E6" w14:textId="77777777" w:rsidR="0039271C" w:rsidRPr="00975BFD" w:rsidRDefault="00632768">
      <w:pPr>
        <w:pStyle w:val="TH"/>
      </w:pPr>
      <w:r w:rsidRPr="00975BFD">
        <w:t>Table 9.</w:t>
      </w:r>
      <w:r w:rsidRPr="00975BFD">
        <w:rPr>
          <w:rFonts w:eastAsiaTheme="minorEastAsia"/>
          <w:lang w:eastAsia="zh-CN"/>
        </w:rPr>
        <w:t>6</w:t>
      </w:r>
      <w:r w:rsidRPr="00975BFD">
        <w:t>.</w:t>
      </w:r>
      <w:r w:rsidRPr="00975BFD">
        <w:rPr>
          <w:rFonts w:eastAsiaTheme="minorEastAsia"/>
          <w:lang w:eastAsia="zh-CN"/>
        </w:rPr>
        <w:t>3</w:t>
      </w:r>
      <w:r w:rsidRPr="00975BFD">
        <w:t>.4-1: Management service discovery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BD1C395" w14:textId="77777777">
        <w:trPr>
          <w:jc w:val="center"/>
        </w:trPr>
        <w:tc>
          <w:tcPr>
            <w:tcW w:w="2880" w:type="dxa"/>
            <w:tcBorders>
              <w:top w:val="single" w:sz="4" w:space="0" w:color="000000"/>
              <w:left w:val="single" w:sz="4" w:space="0" w:color="000000"/>
              <w:bottom w:val="single" w:sz="4" w:space="0" w:color="000000"/>
              <w:right w:val="nil"/>
            </w:tcBorders>
          </w:tcPr>
          <w:p w14:paraId="4B602582"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428BD0C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8D5595C" w14:textId="77777777" w:rsidR="0039271C" w:rsidRPr="00975BFD" w:rsidRDefault="00632768">
            <w:pPr>
              <w:pStyle w:val="TAH"/>
              <w:rPr>
                <w:kern w:val="2"/>
              </w:rPr>
            </w:pPr>
            <w:r w:rsidRPr="00975BFD">
              <w:rPr>
                <w:kern w:val="2"/>
              </w:rPr>
              <w:t>Description</w:t>
            </w:r>
          </w:p>
        </w:tc>
      </w:tr>
      <w:tr w:rsidR="0039271C" w:rsidRPr="00975BFD" w14:paraId="5E19EFE2" w14:textId="77777777">
        <w:trPr>
          <w:jc w:val="center"/>
        </w:trPr>
        <w:tc>
          <w:tcPr>
            <w:tcW w:w="2880" w:type="dxa"/>
            <w:tcBorders>
              <w:top w:val="single" w:sz="4" w:space="0" w:color="000000"/>
              <w:left w:val="single" w:sz="4" w:space="0" w:color="000000"/>
              <w:bottom w:val="single" w:sz="4" w:space="0" w:color="000000"/>
              <w:right w:val="nil"/>
            </w:tcBorders>
          </w:tcPr>
          <w:p w14:paraId="39492EEE"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79A276B"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FE70E3B" w14:textId="77777777" w:rsidR="0039271C" w:rsidRPr="00975BFD" w:rsidRDefault="00632768">
            <w:pPr>
              <w:pStyle w:val="TAL"/>
              <w:rPr>
                <w:kern w:val="2"/>
              </w:rPr>
            </w:pPr>
            <w:r w:rsidRPr="00975BFD">
              <w:rPr>
                <w:kern w:val="2"/>
              </w:rPr>
              <w:t>The identifier of the VAL application</w:t>
            </w:r>
          </w:p>
        </w:tc>
      </w:tr>
      <w:tr w:rsidR="0039271C" w:rsidRPr="00975BFD" w14:paraId="7A21730B" w14:textId="77777777">
        <w:trPr>
          <w:jc w:val="center"/>
        </w:trPr>
        <w:tc>
          <w:tcPr>
            <w:tcW w:w="2880" w:type="dxa"/>
            <w:tcBorders>
              <w:top w:val="single" w:sz="4" w:space="0" w:color="000000"/>
              <w:left w:val="single" w:sz="4" w:space="0" w:color="000000"/>
              <w:bottom w:val="single" w:sz="4" w:space="0" w:color="000000"/>
              <w:right w:val="nil"/>
            </w:tcBorders>
          </w:tcPr>
          <w:p w14:paraId="24149415" w14:textId="77777777" w:rsidR="0039271C" w:rsidRPr="00975BFD" w:rsidRDefault="00632768">
            <w:pPr>
              <w:pStyle w:val="TAL"/>
              <w:rPr>
                <w:kern w:val="2"/>
              </w:rPr>
            </w:pPr>
            <w:r w:rsidRPr="00975BFD">
              <w:rPr>
                <w:kern w:val="2"/>
              </w:rPr>
              <w:t>Management Domain/System ID</w:t>
            </w:r>
          </w:p>
        </w:tc>
        <w:tc>
          <w:tcPr>
            <w:tcW w:w="1440" w:type="dxa"/>
            <w:tcBorders>
              <w:top w:val="single" w:sz="4" w:space="0" w:color="000000"/>
              <w:left w:val="single" w:sz="4" w:space="0" w:color="000000"/>
              <w:bottom w:val="single" w:sz="4" w:space="0" w:color="000000"/>
              <w:right w:val="nil"/>
            </w:tcBorders>
          </w:tcPr>
          <w:p w14:paraId="4481C17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E707C2" w14:textId="77777777" w:rsidR="0039271C" w:rsidRPr="00975BFD" w:rsidRDefault="00632768">
            <w:pPr>
              <w:pStyle w:val="TAL"/>
              <w:rPr>
                <w:kern w:val="2"/>
              </w:rPr>
            </w:pPr>
            <w:r w:rsidRPr="00975BFD">
              <w:rPr>
                <w:kern w:val="2"/>
              </w:rPr>
              <w:t xml:space="preserve">The identifier of the management system/domain of interest </w:t>
            </w:r>
          </w:p>
        </w:tc>
      </w:tr>
      <w:tr w:rsidR="0039271C" w:rsidRPr="00975BFD" w14:paraId="6BC1A4A1" w14:textId="77777777">
        <w:trPr>
          <w:jc w:val="center"/>
        </w:trPr>
        <w:tc>
          <w:tcPr>
            <w:tcW w:w="2880" w:type="dxa"/>
            <w:tcBorders>
              <w:top w:val="single" w:sz="4" w:space="0" w:color="000000"/>
              <w:left w:val="single" w:sz="4" w:space="0" w:color="000000"/>
              <w:bottom w:val="single" w:sz="4" w:space="0" w:color="000000"/>
              <w:right w:val="nil"/>
            </w:tcBorders>
          </w:tcPr>
          <w:p w14:paraId="70475777" w14:textId="77777777" w:rsidR="0039271C" w:rsidRPr="00975BFD" w:rsidRDefault="00632768">
            <w:pPr>
              <w:pStyle w:val="TAL"/>
              <w:rPr>
                <w:kern w:val="2"/>
              </w:rPr>
            </w:pPr>
            <w:r w:rsidRPr="00975BFD">
              <w:rPr>
                <w:kern w:val="2"/>
              </w:rPr>
              <w:t>List of MnS IDs / MnS producer IDs</w:t>
            </w:r>
          </w:p>
        </w:tc>
        <w:tc>
          <w:tcPr>
            <w:tcW w:w="1440" w:type="dxa"/>
            <w:tcBorders>
              <w:top w:val="single" w:sz="4" w:space="0" w:color="000000"/>
              <w:left w:val="single" w:sz="4" w:space="0" w:color="000000"/>
              <w:bottom w:val="single" w:sz="4" w:space="0" w:color="000000"/>
              <w:right w:val="nil"/>
            </w:tcBorders>
          </w:tcPr>
          <w:p w14:paraId="7BF374C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D3DC92" w14:textId="77777777" w:rsidR="0039271C" w:rsidRPr="00975BFD" w:rsidRDefault="00632768">
            <w:pPr>
              <w:pStyle w:val="TAL"/>
              <w:rPr>
                <w:kern w:val="2"/>
              </w:rPr>
            </w:pPr>
            <w:r w:rsidRPr="00975BFD">
              <w:rPr>
                <w:kern w:val="2"/>
              </w:rPr>
              <w:t>The list of identifiers of the needed MnSs / MnS producers</w:t>
            </w:r>
          </w:p>
        </w:tc>
      </w:tr>
      <w:tr w:rsidR="0039271C" w:rsidRPr="00975BFD" w14:paraId="215BB631" w14:textId="77777777">
        <w:trPr>
          <w:jc w:val="center"/>
        </w:trPr>
        <w:tc>
          <w:tcPr>
            <w:tcW w:w="2880" w:type="dxa"/>
            <w:tcBorders>
              <w:top w:val="single" w:sz="4" w:space="0" w:color="000000"/>
              <w:left w:val="single" w:sz="4" w:space="0" w:color="000000"/>
              <w:bottom w:val="single" w:sz="4" w:space="0" w:color="000000"/>
              <w:right w:val="nil"/>
            </w:tcBorders>
          </w:tcPr>
          <w:p w14:paraId="7ED59B49" w14:textId="77777777" w:rsidR="0039271C" w:rsidRPr="00975BFD" w:rsidRDefault="00632768">
            <w:pPr>
              <w:pStyle w:val="TAL"/>
              <w:rPr>
                <w:kern w:val="2"/>
              </w:rPr>
            </w:pPr>
            <w:r w:rsidRPr="00975BFD">
              <w:rPr>
                <w:kern w:val="2"/>
              </w:rPr>
              <w:t>&gt;MnS capability</w:t>
            </w:r>
          </w:p>
        </w:tc>
        <w:tc>
          <w:tcPr>
            <w:tcW w:w="1440" w:type="dxa"/>
            <w:tcBorders>
              <w:top w:val="single" w:sz="4" w:space="0" w:color="000000"/>
              <w:left w:val="single" w:sz="4" w:space="0" w:color="000000"/>
              <w:bottom w:val="single" w:sz="4" w:space="0" w:color="000000"/>
              <w:right w:val="nil"/>
            </w:tcBorders>
          </w:tcPr>
          <w:p w14:paraId="63B347D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FD6DFFC" w14:textId="77777777" w:rsidR="0039271C" w:rsidRPr="00975BFD" w:rsidRDefault="00632768">
            <w:pPr>
              <w:pStyle w:val="TAL"/>
              <w:rPr>
                <w:kern w:val="2"/>
              </w:rPr>
            </w:pPr>
            <w:r w:rsidRPr="00975BFD">
              <w:rPr>
                <w:kern w:val="2"/>
              </w:rPr>
              <w:t xml:space="preserve">The capability per needed MnS. Such capability may related to the managed elements such as considerations for </w:t>
            </w:r>
            <w:r w:rsidRPr="00975BFD">
              <w:t>radio, technology, coverage or NFs</w:t>
            </w:r>
          </w:p>
        </w:tc>
      </w:tr>
      <w:tr w:rsidR="0039271C" w:rsidRPr="00975BFD" w14:paraId="4EF7854E" w14:textId="77777777">
        <w:trPr>
          <w:jc w:val="center"/>
        </w:trPr>
        <w:tc>
          <w:tcPr>
            <w:tcW w:w="2880" w:type="dxa"/>
            <w:tcBorders>
              <w:top w:val="single" w:sz="4" w:space="0" w:color="000000"/>
              <w:left w:val="single" w:sz="4" w:space="0" w:color="000000"/>
              <w:bottom w:val="single" w:sz="4" w:space="0" w:color="000000"/>
              <w:right w:val="nil"/>
            </w:tcBorders>
          </w:tcPr>
          <w:p w14:paraId="56694227" w14:textId="77777777" w:rsidR="0039271C" w:rsidRPr="00975BFD" w:rsidRDefault="00632768">
            <w:pPr>
              <w:pStyle w:val="TAL"/>
              <w:rPr>
                <w:kern w:val="2"/>
              </w:rPr>
            </w:pPr>
            <w:r w:rsidRPr="00975BFD">
              <w:rPr>
                <w:kern w:val="2"/>
              </w:rPr>
              <w:t>&gt;MnS permissions</w:t>
            </w:r>
          </w:p>
        </w:tc>
        <w:tc>
          <w:tcPr>
            <w:tcW w:w="1440" w:type="dxa"/>
            <w:tcBorders>
              <w:top w:val="single" w:sz="4" w:space="0" w:color="000000"/>
              <w:left w:val="single" w:sz="4" w:space="0" w:color="000000"/>
              <w:bottom w:val="single" w:sz="4" w:space="0" w:color="000000"/>
              <w:right w:val="nil"/>
            </w:tcBorders>
          </w:tcPr>
          <w:p w14:paraId="1F1BAF88"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429B453" w14:textId="77777777" w:rsidR="0039271C" w:rsidRPr="00975BFD" w:rsidRDefault="00632768">
            <w:pPr>
              <w:pStyle w:val="TAL"/>
              <w:rPr>
                <w:kern w:val="2"/>
              </w:rPr>
            </w:pPr>
            <w:r w:rsidRPr="00975BFD">
              <w:rPr>
                <w:rFonts w:eastAsiaTheme="minorEastAsia"/>
                <w:kern w:val="2"/>
                <w:lang w:eastAsia="zh-CN"/>
              </w:rPr>
              <w:t>Allowed</w:t>
            </w:r>
            <w:r w:rsidRPr="00975BFD">
              <w:rPr>
                <w:kern w:val="2"/>
              </w:rPr>
              <w:t xml:space="preserve"> permissions of the VAL server over the MnS, e.g.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r>
      <w:tr w:rsidR="0039271C" w:rsidRPr="00975BFD" w14:paraId="3F21BBB3" w14:textId="77777777">
        <w:trPr>
          <w:jc w:val="center"/>
        </w:trPr>
        <w:tc>
          <w:tcPr>
            <w:tcW w:w="2880" w:type="dxa"/>
            <w:tcBorders>
              <w:top w:val="single" w:sz="4" w:space="0" w:color="000000"/>
              <w:left w:val="single" w:sz="4" w:space="0" w:color="000000"/>
              <w:bottom w:val="single" w:sz="4" w:space="0" w:color="000000"/>
              <w:right w:val="nil"/>
            </w:tcBorders>
          </w:tcPr>
          <w:p w14:paraId="08C1E12C" w14:textId="77777777" w:rsidR="0039271C" w:rsidRPr="00975BFD" w:rsidRDefault="00632768">
            <w:pPr>
              <w:pStyle w:val="TAL"/>
              <w:rPr>
                <w:kern w:val="2"/>
              </w:rPr>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10E814A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26DF376" w14:textId="77777777" w:rsidR="0039271C" w:rsidRPr="00975BFD" w:rsidRDefault="00632768">
            <w:pPr>
              <w:pStyle w:val="TAL"/>
              <w:rPr>
                <w:kern w:val="2"/>
              </w:rPr>
            </w:pPr>
            <w:r w:rsidRPr="00975BFD">
              <w:rPr>
                <w:kern w:val="2"/>
              </w:rPr>
              <w:t>The slice identifier which is mapped to the VAL application and the list of MnSs.</w:t>
            </w:r>
          </w:p>
        </w:tc>
      </w:tr>
    </w:tbl>
    <w:p w14:paraId="0C2AA6F6" w14:textId="77777777" w:rsidR="0039271C" w:rsidRPr="00975BFD" w:rsidRDefault="0039271C"/>
    <w:p w14:paraId="5B53D22E" w14:textId="77777777" w:rsidR="0039271C" w:rsidRPr="00975BFD" w:rsidRDefault="00632768">
      <w:pPr>
        <w:pStyle w:val="Heading3"/>
        <w:rPr>
          <w:bCs/>
        </w:rPr>
      </w:pPr>
      <w:bookmarkStart w:id="482" w:name="_Toc134011828"/>
      <w:bookmarkStart w:id="483" w:name="_Toc170686166"/>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4</w:t>
      </w:r>
      <w:r w:rsidRPr="00975BFD">
        <w:rPr>
          <w:bCs/>
        </w:rPr>
        <w:tab/>
        <w:t>APIs</w:t>
      </w:r>
      <w:bookmarkEnd w:id="482"/>
      <w:bookmarkEnd w:id="483"/>
      <w:r w:rsidRPr="00975BFD">
        <w:rPr>
          <w:bCs/>
        </w:rPr>
        <w:t xml:space="preserve"> </w:t>
      </w:r>
    </w:p>
    <w:p w14:paraId="39B30BFF" w14:textId="77777777" w:rsidR="0039271C" w:rsidRPr="00975BFD" w:rsidRDefault="00632768">
      <w:pPr>
        <w:pStyle w:val="Heading4"/>
      </w:pPr>
      <w:bookmarkStart w:id="484" w:name="_Toc134011829"/>
      <w:bookmarkStart w:id="485" w:name="_Toc170686167"/>
      <w:r w:rsidRPr="00975BFD">
        <w:t>9.</w:t>
      </w:r>
      <w:r w:rsidRPr="00975BFD">
        <w:rPr>
          <w:rFonts w:eastAsia="DengXian"/>
        </w:rPr>
        <w:t>6</w:t>
      </w:r>
      <w:r w:rsidRPr="00975BFD">
        <w:t>.4.1</w:t>
      </w:r>
      <w:r w:rsidRPr="00975BFD">
        <w:tab/>
        <w:t>General</w:t>
      </w:r>
      <w:bookmarkEnd w:id="484"/>
      <w:bookmarkEnd w:id="485"/>
    </w:p>
    <w:p w14:paraId="24E014F3" w14:textId="77777777" w:rsidR="0039271C" w:rsidRPr="00975BFD" w:rsidRDefault="00632768">
      <w:r w:rsidRPr="00975BFD">
        <w:t>Table 9.</w:t>
      </w:r>
      <w:r w:rsidRPr="00975BFD">
        <w:rPr>
          <w:rFonts w:eastAsiaTheme="minorEastAsia"/>
          <w:lang w:eastAsia="zh-CN"/>
        </w:rPr>
        <w:t>6</w:t>
      </w:r>
      <w:r w:rsidRPr="00975BFD">
        <w:t>.</w:t>
      </w:r>
      <w:r w:rsidRPr="00975BFD">
        <w:rPr>
          <w:rFonts w:eastAsiaTheme="minorEastAsia"/>
          <w:lang w:eastAsia="zh-CN"/>
        </w:rPr>
        <w:t>4.1</w:t>
      </w:r>
      <w:r w:rsidRPr="00975BFD">
        <w:t xml:space="preserve">-1 illustrates the </w:t>
      </w:r>
      <w:r w:rsidR="00FC072A" w:rsidRPr="00975BFD">
        <w:t>NSCE</w:t>
      </w:r>
      <w:r w:rsidRPr="00975BFD">
        <w:t xml:space="preserve"> APIs for the MnS discovery feature.</w:t>
      </w:r>
    </w:p>
    <w:p w14:paraId="4390638D" w14:textId="77777777" w:rsidR="0039271C" w:rsidRPr="00975BFD" w:rsidRDefault="00632768">
      <w:pPr>
        <w:pStyle w:val="TH"/>
      </w:pPr>
      <w:r w:rsidRPr="00975BFD">
        <w:t>Table 9.</w:t>
      </w:r>
      <w:r w:rsidRPr="00975BFD">
        <w:rPr>
          <w:rFonts w:eastAsiaTheme="minorEastAsia"/>
          <w:lang w:eastAsia="zh-CN"/>
        </w:rPr>
        <w:t>6</w:t>
      </w:r>
      <w:r w:rsidRPr="00975BFD">
        <w:t>.</w:t>
      </w:r>
      <w:r w:rsidRPr="00975BFD">
        <w:rPr>
          <w:rFonts w:eastAsiaTheme="minorEastAsia"/>
          <w:lang w:eastAsia="zh-CN"/>
        </w:rPr>
        <w:t>4.1</w:t>
      </w:r>
      <w:r w:rsidRPr="00975BFD">
        <w:t>-1: List of APIs for the MnS discovery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rsidRPr="00975BFD" w14:paraId="2D947670" w14:textId="77777777">
        <w:tc>
          <w:tcPr>
            <w:tcW w:w="3369" w:type="dxa"/>
            <w:tcBorders>
              <w:top w:val="single" w:sz="4" w:space="0" w:color="auto"/>
              <w:left w:val="single" w:sz="4" w:space="0" w:color="auto"/>
              <w:bottom w:val="single" w:sz="4" w:space="0" w:color="auto"/>
              <w:right w:val="single" w:sz="4" w:space="0" w:color="auto"/>
            </w:tcBorders>
          </w:tcPr>
          <w:p w14:paraId="1547F7AF" w14:textId="77777777" w:rsidR="0039271C" w:rsidRPr="00975BFD" w:rsidRDefault="00632768">
            <w:pPr>
              <w:pStyle w:val="TAH"/>
            </w:pPr>
            <w:r w:rsidRPr="00975BFD">
              <w:t>API Name</w:t>
            </w:r>
          </w:p>
        </w:tc>
        <w:tc>
          <w:tcPr>
            <w:tcW w:w="2835" w:type="dxa"/>
            <w:tcBorders>
              <w:top w:val="single" w:sz="4" w:space="0" w:color="auto"/>
              <w:left w:val="nil"/>
              <w:bottom w:val="single" w:sz="4" w:space="0" w:color="auto"/>
              <w:right w:val="single" w:sz="4" w:space="0" w:color="auto"/>
            </w:tcBorders>
          </w:tcPr>
          <w:p w14:paraId="04F5B7CA" w14:textId="77777777" w:rsidR="0039271C" w:rsidRPr="00975BFD" w:rsidRDefault="00632768">
            <w:pPr>
              <w:pStyle w:val="TAH"/>
            </w:pPr>
            <w:r w:rsidRPr="00975BFD">
              <w:t>API Operations</w:t>
            </w:r>
          </w:p>
        </w:tc>
        <w:tc>
          <w:tcPr>
            <w:tcW w:w="1984" w:type="dxa"/>
            <w:tcBorders>
              <w:top w:val="single" w:sz="4" w:space="0" w:color="auto"/>
              <w:left w:val="nil"/>
              <w:bottom w:val="single" w:sz="4" w:space="0" w:color="auto"/>
              <w:right w:val="single" w:sz="4" w:space="0" w:color="auto"/>
            </w:tcBorders>
          </w:tcPr>
          <w:p w14:paraId="6198713C" w14:textId="77777777" w:rsidR="0039271C" w:rsidRPr="00975BFD" w:rsidRDefault="00632768">
            <w:pPr>
              <w:pStyle w:val="TAH"/>
            </w:pPr>
            <w:r w:rsidRPr="00975BFD">
              <w:t>Known Consumer(s)</w:t>
            </w:r>
          </w:p>
        </w:tc>
        <w:tc>
          <w:tcPr>
            <w:tcW w:w="1667" w:type="dxa"/>
            <w:tcBorders>
              <w:top w:val="single" w:sz="4" w:space="0" w:color="auto"/>
              <w:left w:val="nil"/>
              <w:bottom w:val="single" w:sz="4" w:space="0" w:color="auto"/>
              <w:right w:val="single" w:sz="4" w:space="0" w:color="auto"/>
            </w:tcBorders>
          </w:tcPr>
          <w:p w14:paraId="303CF51F" w14:textId="77777777" w:rsidR="0039271C" w:rsidRPr="00975BFD" w:rsidRDefault="00632768">
            <w:pPr>
              <w:pStyle w:val="TAH"/>
            </w:pPr>
            <w:r w:rsidRPr="00975BFD">
              <w:t>Communication Type</w:t>
            </w:r>
          </w:p>
        </w:tc>
      </w:tr>
      <w:tr w:rsidR="0039271C" w:rsidRPr="00975BFD" w14:paraId="4E0DEE25"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339067CD" w14:textId="77777777" w:rsidR="0039271C" w:rsidRPr="00975BFD" w:rsidRDefault="00632768">
            <w:pPr>
              <w:pStyle w:val="TAL"/>
            </w:pPr>
            <w:r w:rsidRPr="00975BFD">
              <w:t>SS_NSCE_Management_Service_Discovery</w:t>
            </w:r>
          </w:p>
        </w:tc>
        <w:tc>
          <w:tcPr>
            <w:tcW w:w="2835" w:type="dxa"/>
            <w:tcBorders>
              <w:top w:val="single" w:sz="4" w:space="0" w:color="auto"/>
              <w:left w:val="nil"/>
              <w:bottom w:val="single" w:sz="4" w:space="0" w:color="auto"/>
              <w:right w:val="single" w:sz="4" w:space="0" w:color="auto"/>
            </w:tcBorders>
          </w:tcPr>
          <w:p w14:paraId="45EAF764" w14:textId="77777777" w:rsidR="0039271C" w:rsidRPr="00975BFD" w:rsidRDefault="00632768">
            <w:pPr>
              <w:pStyle w:val="TAL"/>
            </w:pPr>
            <w:r w:rsidRPr="00975BFD">
              <w:t>Management_Service Discovery</w:t>
            </w:r>
          </w:p>
        </w:tc>
        <w:tc>
          <w:tcPr>
            <w:tcW w:w="1984" w:type="dxa"/>
            <w:tcBorders>
              <w:top w:val="single" w:sz="4" w:space="0" w:color="auto"/>
              <w:left w:val="nil"/>
              <w:bottom w:val="single" w:sz="4" w:space="0" w:color="auto"/>
              <w:right w:val="single" w:sz="4" w:space="0" w:color="auto"/>
            </w:tcBorders>
          </w:tcPr>
          <w:p w14:paraId="6221A1F3" w14:textId="77777777" w:rsidR="0039271C" w:rsidRPr="00975BFD" w:rsidRDefault="00632768">
            <w:pPr>
              <w:pStyle w:val="TAL"/>
            </w:pPr>
            <w:r w:rsidRPr="00975BFD">
              <w:t>VAL server</w:t>
            </w:r>
          </w:p>
        </w:tc>
        <w:tc>
          <w:tcPr>
            <w:tcW w:w="1667" w:type="dxa"/>
            <w:tcBorders>
              <w:top w:val="single" w:sz="4" w:space="0" w:color="auto"/>
              <w:left w:val="nil"/>
              <w:bottom w:val="single" w:sz="4" w:space="0" w:color="auto"/>
              <w:right w:val="single" w:sz="4" w:space="0" w:color="auto"/>
            </w:tcBorders>
          </w:tcPr>
          <w:p w14:paraId="3F4ED353" w14:textId="77777777" w:rsidR="0039271C" w:rsidRPr="00975BFD" w:rsidRDefault="00632768">
            <w:pPr>
              <w:pStyle w:val="TAL"/>
            </w:pPr>
            <w:r w:rsidRPr="00975BFD">
              <w:t>Subscribe/Notify</w:t>
            </w:r>
          </w:p>
        </w:tc>
      </w:tr>
    </w:tbl>
    <w:p w14:paraId="0775D6DD" w14:textId="77777777" w:rsidR="0039271C" w:rsidRPr="00975BFD" w:rsidRDefault="0039271C"/>
    <w:p w14:paraId="4EC09275" w14:textId="77777777" w:rsidR="0039271C" w:rsidRPr="00975BFD" w:rsidRDefault="00632768">
      <w:pPr>
        <w:pStyle w:val="Heading4"/>
        <w:rPr>
          <w:bCs/>
        </w:rPr>
      </w:pPr>
      <w:bookmarkStart w:id="486" w:name="_Toc134011830"/>
      <w:bookmarkStart w:id="487" w:name="_Toc170686168"/>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4.2</w:t>
      </w:r>
      <w:r w:rsidRPr="00975BFD">
        <w:rPr>
          <w:bCs/>
        </w:rPr>
        <w:tab/>
        <w:t>SS_NSCE_Management_Service Discovery</w:t>
      </w:r>
      <w:bookmarkEnd w:id="486"/>
      <w:bookmarkEnd w:id="487"/>
    </w:p>
    <w:p w14:paraId="4CBF78DB" w14:textId="77777777" w:rsidR="0039271C" w:rsidRPr="00975BFD" w:rsidRDefault="00632768">
      <w:pPr>
        <w:pStyle w:val="Heading5"/>
        <w:rPr>
          <w:bCs/>
        </w:rPr>
      </w:pPr>
      <w:bookmarkStart w:id="488" w:name="_Toc134011831"/>
      <w:bookmarkStart w:id="489" w:name="_Toc170686169"/>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4.2</w:t>
      </w:r>
      <w:r w:rsidRPr="00975BFD">
        <w:rPr>
          <w:bCs/>
        </w:rPr>
        <w:t>.1</w:t>
      </w:r>
      <w:r w:rsidRPr="00975BFD">
        <w:rPr>
          <w:bCs/>
        </w:rPr>
        <w:tab/>
        <w:t>General</w:t>
      </w:r>
      <w:bookmarkEnd w:id="488"/>
      <w:bookmarkEnd w:id="489"/>
    </w:p>
    <w:p w14:paraId="688C480B" w14:textId="77777777" w:rsidR="0039271C" w:rsidRPr="00975BFD" w:rsidRDefault="00632768">
      <w:r w:rsidRPr="00975BFD">
        <w:rPr>
          <w:b/>
        </w:rPr>
        <w:t>API description:</w:t>
      </w:r>
      <w:r w:rsidRPr="00975BFD">
        <w:t xml:space="preserve"> This API enables the VAL server to communicate with the network slice capability enablement server for requesting management service discovery over NSCE-S.</w:t>
      </w:r>
    </w:p>
    <w:p w14:paraId="68B4A9B5" w14:textId="77777777" w:rsidR="0039271C" w:rsidRPr="00975BFD" w:rsidRDefault="00632768">
      <w:pPr>
        <w:pStyle w:val="Heading5"/>
        <w:rPr>
          <w:bCs/>
        </w:rPr>
      </w:pPr>
      <w:bookmarkStart w:id="490" w:name="_Toc134011832"/>
      <w:bookmarkStart w:id="491" w:name="_Toc170686170"/>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4.2</w:t>
      </w:r>
      <w:r w:rsidRPr="00975BFD">
        <w:rPr>
          <w:bCs/>
        </w:rPr>
        <w:t>.2</w:t>
      </w:r>
      <w:r w:rsidRPr="00975BFD">
        <w:rPr>
          <w:bCs/>
        </w:rPr>
        <w:tab/>
        <w:t>SS_NSCE_Management_Service Discovery</w:t>
      </w:r>
      <w:bookmarkEnd w:id="490"/>
      <w:bookmarkEnd w:id="491"/>
    </w:p>
    <w:p w14:paraId="75DF6B2E" w14:textId="77777777" w:rsidR="0039271C" w:rsidRPr="00975BFD" w:rsidRDefault="00632768">
      <w:r w:rsidRPr="00975BFD">
        <w:rPr>
          <w:b/>
        </w:rPr>
        <w:t xml:space="preserve">API operation name: </w:t>
      </w:r>
      <w:r w:rsidRPr="00975BFD">
        <w:t>Management_Service Discovery</w:t>
      </w:r>
    </w:p>
    <w:p w14:paraId="171FA92B" w14:textId="77777777" w:rsidR="0039271C" w:rsidRPr="00975BFD" w:rsidRDefault="00632768">
      <w:r w:rsidRPr="00975BFD">
        <w:rPr>
          <w:b/>
        </w:rPr>
        <w:t>Description:</w:t>
      </w:r>
      <w:r w:rsidRPr="00975BFD">
        <w:t xml:space="preserve"> Providing for Management_Service Discovery subscribe to the NSCE server and receiving a confirmation.</w:t>
      </w:r>
    </w:p>
    <w:p w14:paraId="34A98800" w14:textId="77777777" w:rsidR="0039271C" w:rsidRPr="00975BFD" w:rsidRDefault="00632768">
      <w:r w:rsidRPr="00975BFD">
        <w:rPr>
          <w:b/>
        </w:rPr>
        <w:t>Known Consumers:</w:t>
      </w:r>
      <w:r w:rsidRPr="00975BFD">
        <w:t xml:space="preserve"> VAL server.</w:t>
      </w:r>
    </w:p>
    <w:p w14:paraId="66D3365F" w14:textId="77777777" w:rsidR="0039271C" w:rsidRPr="00975BFD" w:rsidRDefault="00632768">
      <w:r w:rsidRPr="00975BFD">
        <w:rPr>
          <w:b/>
        </w:rPr>
        <w:t xml:space="preserve">Inputs: </w:t>
      </w:r>
      <w:r w:rsidRPr="00975BFD">
        <w:t>See subclause 9.</w:t>
      </w:r>
      <w:r w:rsidRPr="00975BFD">
        <w:rPr>
          <w:rFonts w:eastAsiaTheme="minorEastAsia"/>
          <w:lang w:eastAsia="zh-CN"/>
        </w:rPr>
        <w:t>6</w:t>
      </w:r>
      <w:r w:rsidRPr="00975BFD">
        <w:t>.2</w:t>
      </w:r>
      <w:r w:rsidRPr="00975BFD">
        <w:rPr>
          <w:rFonts w:eastAsiaTheme="minorEastAsia"/>
          <w:lang w:eastAsia="zh-CN"/>
        </w:rPr>
        <w:t>.1</w:t>
      </w:r>
      <w:r w:rsidRPr="00975BFD">
        <w:t xml:space="preserve"> (step 1)</w:t>
      </w:r>
    </w:p>
    <w:p w14:paraId="4FD9DA90" w14:textId="77777777" w:rsidR="0039271C" w:rsidRPr="00975BFD" w:rsidRDefault="00632768">
      <w:r w:rsidRPr="00975BFD">
        <w:rPr>
          <w:b/>
        </w:rPr>
        <w:t>Outputs:</w:t>
      </w:r>
      <w:r w:rsidRPr="00975BFD">
        <w:rPr>
          <w:rFonts w:cs="Courier New"/>
        </w:rPr>
        <w:t xml:space="preserve"> </w:t>
      </w:r>
      <w:r w:rsidRPr="00975BFD">
        <w:t>See subclause 9.</w:t>
      </w:r>
      <w:r w:rsidRPr="00975BFD">
        <w:rPr>
          <w:rFonts w:eastAsiaTheme="minorEastAsia"/>
          <w:lang w:eastAsia="zh-CN"/>
        </w:rPr>
        <w:t>6</w:t>
      </w:r>
      <w:r w:rsidRPr="00975BFD">
        <w:t>.2</w:t>
      </w:r>
      <w:r w:rsidRPr="00975BFD">
        <w:rPr>
          <w:rFonts w:eastAsiaTheme="minorEastAsia"/>
          <w:lang w:eastAsia="zh-CN"/>
        </w:rPr>
        <w:t>.1</w:t>
      </w:r>
      <w:r w:rsidRPr="00975BFD">
        <w:t xml:space="preserve"> (step 4), 9.</w:t>
      </w:r>
      <w:r w:rsidRPr="00975BFD">
        <w:rPr>
          <w:rFonts w:eastAsiaTheme="minorEastAsia"/>
          <w:lang w:eastAsia="zh-CN"/>
        </w:rPr>
        <w:t>6</w:t>
      </w:r>
      <w:r w:rsidRPr="00975BFD">
        <w:t>.</w:t>
      </w:r>
      <w:r w:rsidRPr="00975BFD">
        <w:rPr>
          <w:rFonts w:eastAsiaTheme="minorEastAsia"/>
          <w:lang w:eastAsia="zh-CN"/>
        </w:rPr>
        <w:t>2.2</w:t>
      </w:r>
      <w:r w:rsidRPr="00975BFD">
        <w:t xml:space="preserve"> (step 3)</w:t>
      </w:r>
    </w:p>
    <w:p w14:paraId="73A2B068" w14:textId="77777777" w:rsidR="0039271C" w:rsidRPr="00975BFD" w:rsidRDefault="00632768">
      <w:pPr>
        <w:pStyle w:val="Heading2"/>
        <w:rPr>
          <w:bCs/>
        </w:rPr>
      </w:pPr>
      <w:bookmarkStart w:id="492" w:name="_Toc107934742"/>
      <w:bookmarkStart w:id="493" w:name="_Toc134011833"/>
      <w:bookmarkStart w:id="494" w:name="_Toc170686171"/>
      <w:bookmarkEnd w:id="492"/>
      <w:r w:rsidRPr="00975BFD">
        <w:rPr>
          <w:bCs/>
        </w:rPr>
        <w:t>9.</w:t>
      </w:r>
      <w:r w:rsidRPr="00975BFD">
        <w:rPr>
          <w:rFonts w:eastAsiaTheme="minorEastAsia"/>
          <w:bCs/>
          <w:lang w:eastAsia="zh-CN"/>
        </w:rPr>
        <w:t>7</w:t>
      </w:r>
      <w:r w:rsidRPr="00975BFD">
        <w:rPr>
          <w:bCs/>
        </w:rPr>
        <w:tab/>
        <w:t>Network slice related performance and analytics monitoring</w:t>
      </w:r>
      <w:bookmarkEnd w:id="493"/>
      <w:bookmarkEnd w:id="494"/>
    </w:p>
    <w:p w14:paraId="43568DC7" w14:textId="77777777" w:rsidR="0039271C" w:rsidRPr="00975BFD" w:rsidRDefault="00632768">
      <w:pPr>
        <w:pStyle w:val="Heading3"/>
        <w:rPr>
          <w:bCs/>
        </w:rPr>
      </w:pPr>
      <w:bookmarkStart w:id="495" w:name="_Toc107934743"/>
      <w:bookmarkStart w:id="496" w:name="_Toc134011834"/>
      <w:bookmarkStart w:id="497" w:name="_Toc170686172"/>
      <w:bookmarkEnd w:id="495"/>
      <w:r w:rsidRPr="00975BFD">
        <w:rPr>
          <w:bCs/>
        </w:rPr>
        <w:t>9.</w:t>
      </w:r>
      <w:r w:rsidRPr="00975BFD">
        <w:rPr>
          <w:rFonts w:eastAsiaTheme="minorEastAsia"/>
          <w:bCs/>
          <w:lang w:eastAsia="zh-CN"/>
        </w:rPr>
        <w:t>7</w:t>
      </w:r>
      <w:r w:rsidRPr="00975BFD">
        <w:rPr>
          <w:bCs/>
        </w:rPr>
        <w:t>.1</w:t>
      </w:r>
      <w:r w:rsidRPr="00975BFD">
        <w:rPr>
          <w:bCs/>
        </w:rPr>
        <w:tab/>
        <w:t>General</w:t>
      </w:r>
      <w:bookmarkEnd w:id="496"/>
      <w:bookmarkEnd w:id="497"/>
    </w:p>
    <w:p w14:paraId="6A89D8D7" w14:textId="77777777" w:rsidR="0039271C" w:rsidRPr="00975BFD" w:rsidRDefault="00632768">
      <w:pPr>
        <w:rPr>
          <w:rFonts w:eastAsiaTheme="minorEastAsia"/>
          <w:lang w:eastAsia="zh-CN"/>
        </w:rPr>
      </w:pPr>
      <w:r w:rsidRPr="00975BFD">
        <w:t>The NSCE server supports the end to end network slice related performance and analytic monitoring capability exposure.</w:t>
      </w:r>
      <w:r w:rsidRPr="00975BFD">
        <w:rPr>
          <w:rFonts w:eastAsiaTheme="minorEastAsia"/>
          <w:lang w:eastAsia="zh-CN"/>
        </w:rPr>
        <w:t xml:space="preserve"> </w:t>
      </w:r>
      <w:r w:rsidRPr="00975BFD">
        <w:t>The NSCE server identifies which data are needed, collects the data from different data sources (e.g., the OAM system, the Core Network or the VAL end users), performs the data organizations and aggregations and expose the processed data to VAL servers for monitoring. Following clauses are for the procedures, information flows and APIs for Network slice related performance and analytics monitoring request and Network slice related performance and analytics reporting respectively. The procedure in clause 9.</w:t>
      </w:r>
      <w:r w:rsidRPr="00975BFD">
        <w:rPr>
          <w:rFonts w:eastAsiaTheme="minorEastAsia"/>
          <w:lang w:eastAsia="zh-CN"/>
        </w:rPr>
        <w:t>7</w:t>
      </w:r>
      <w:r w:rsidRPr="00975BFD">
        <w:t>.2.1 is for task creation of the network slice performance and analytics monitoring. The procedure in clause 9.</w:t>
      </w:r>
      <w:r w:rsidRPr="00975BFD">
        <w:rPr>
          <w:rFonts w:eastAsiaTheme="minorEastAsia"/>
          <w:lang w:eastAsia="zh-CN"/>
        </w:rPr>
        <w:t>7</w:t>
      </w:r>
      <w:r w:rsidRPr="00975BFD">
        <w:t>.2.2 is for the performance and analytics data retrieving when the data is available.</w:t>
      </w:r>
      <w:r w:rsidRPr="00975BFD">
        <w:rPr>
          <w:rFonts w:eastAsiaTheme="minorEastAsia"/>
          <w:lang w:eastAsia="zh-CN"/>
        </w:rPr>
        <w:t xml:space="preserve"> </w:t>
      </w:r>
      <w:r w:rsidRPr="00975BFD">
        <w:t>The procedure in clause 9.</w:t>
      </w:r>
      <w:r w:rsidRPr="00975BFD">
        <w:rPr>
          <w:lang w:eastAsia="zh-CN"/>
        </w:rPr>
        <w:t>7</w:t>
      </w:r>
      <w:r w:rsidRPr="00975BFD">
        <w:t>.2.</w:t>
      </w:r>
      <w:r w:rsidR="006E0C44" w:rsidRPr="00975BFD">
        <w:rPr>
          <w:rFonts w:eastAsiaTheme="minorEastAsia"/>
          <w:lang w:eastAsia="zh-CN"/>
        </w:rPr>
        <w:t>3</w:t>
      </w:r>
      <w:r w:rsidR="006E0C44" w:rsidRPr="00975BFD">
        <w:t xml:space="preserve"> </w:t>
      </w:r>
      <w:r w:rsidRPr="00975BFD">
        <w:t>is for multiple network slices performance and analytics consolidated report.</w:t>
      </w:r>
    </w:p>
    <w:p w14:paraId="4550B03C" w14:textId="77777777" w:rsidR="0039271C" w:rsidRPr="00975BFD" w:rsidRDefault="00632768">
      <w:pPr>
        <w:pStyle w:val="Heading3"/>
        <w:rPr>
          <w:bCs/>
        </w:rPr>
      </w:pPr>
      <w:bookmarkStart w:id="498" w:name="_Toc107934744"/>
      <w:bookmarkStart w:id="499" w:name="_Toc134011835"/>
      <w:bookmarkStart w:id="500" w:name="_Toc170686173"/>
      <w:bookmarkEnd w:id="498"/>
      <w:r w:rsidRPr="00975BFD">
        <w:rPr>
          <w:bCs/>
        </w:rPr>
        <w:t>9.</w:t>
      </w:r>
      <w:r w:rsidRPr="00975BFD">
        <w:rPr>
          <w:rFonts w:eastAsiaTheme="minorEastAsia"/>
          <w:bCs/>
          <w:lang w:eastAsia="zh-CN"/>
        </w:rPr>
        <w:t>7</w:t>
      </w:r>
      <w:r w:rsidRPr="00975BFD">
        <w:rPr>
          <w:bCs/>
        </w:rPr>
        <w:t>.2</w:t>
      </w:r>
      <w:r w:rsidRPr="00975BFD">
        <w:rPr>
          <w:bCs/>
        </w:rPr>
        <w:tab/>
        <w:t>Procedure</w:t>
      </w:r>
      <w:bookmarkEnd w:id="499"/>
      <w:bookmarkEnd w:id="500"/>
    </w:p>
    <w:p w14:paraId="4385B880" w14:textId="77777777" w:rsidR="0039271C" w:rsidRPr="00975BFD" w:rsidRDefault="00632768">
      <w:pPr>
        <w:pStyle w:val="Heading4"/>
        <w:rPr>
          <w:rFonts w:eastAsiaTheme="minorEastAsia"/>
          <w:bCs/>
          <w:lang w:eastAsia="zh-CN"/>
        </w:rPr>
      </w:pPr>
      <w:bookmarkStart w:id="501" w:name="_Toc107934730"/>
      <w:bookmarkStart w:id="502" w:name="_Toc134011836"/>
      <w:bookmarkStart w:id="503" w:name="_Toc170686174"/>
      <w:bookmarkEnd w:id="501"/>
      <w:r w:rsidRPr="00975BFD">
        <w:rPr>
          <w:bCs/>
        </w:rPr>
        <w:t>9.</w:t>
      </w:r>
      <w:r w:rsidRPr="00975BFD">
        <w:rPr>
          <w:rFonts w:eastAsiaTheme="minorEastAsia"/>
          <w:bCs/>
          <w:lang w:eastAsia="zh-CN"/>
        </w:rPr>
        <w:t>7</w:t>
      </w:r>
      <w:r w:rsidRPr="00975BFD">
        <w:rPr>
          <w:bCs/>
        </w:rPr>
        <w:t>.2.1</w:t>
      </w:r>
      <w:r w:rsidRPr="00975BFD">
        <w:rPr>
          <w:bCs/>
        </w:rPr>
        <w:tab/>
        <w:t xml:space="preserve">Network slice related performance and analytics monitoring </w:t>
      </w:r>
      <w:r w:rsidR="006E0C44" w:rsidRPr="00975BFD">
        <w:rPr>
          <w:rFonts w:eastAsiaTheme="minorEastAsia"/>
          <w:bCs/>
          <w:lang w:eastAsia="zh-CN"/>
        </w:rPr>
        <w:t xml:space="preserve">job creation </w:t>
      </w:r>
      <w:r w:rsidRPr="00975BFD">
        <w:rPr>
          <w:bCs/>
        </w:rPr>
        <w:t>request</w:t>
      </w:r>
      <w:bookmarkEnd w:id="502"/>
      <w:bookmarkEnd w:id="503"/>
    </w:p>
    <w:p w14:paraId="7C03E402" w14:textId="77777777" w:rsidR="0039271C" w:rsidRPr="00975BFD" w:rsidRDefault="00632768">
      <w:pPr>
        <w:pStyle w:val="B1"/>
        <w:ind w:left="0" w:firstLine="0"/>
        <w:rPr>
          <w:rFonts w:eastAsiaTheme="minorEastAsia"/>
          <w:lang w:eastAsia="zh-CN"/>
        </w:rPr>
      </w:pPr>
      <w:r w:rsidRPr="00975BFD">
        <w:t xml:space="preserve">For network slice related performance and analytics monitoring </w:t>
      </w:r>
      <w:r w:rsidR="006E0C44" w:rsidRPr="00975BFD">
        <w:rPr>
          <w:rFonts w:eastAsiaTheme="minorEastAsia"/>
          <w:bCs/>
          <w:lang w:eastAsia="zh-CN"/>
        </w:rPr>
        <w:t>job creation</w:t>
      </w:r>
      <w:r w:rsidR="006E0C44" w:rsidRPr="00975BFD">
        <w:t xml:space="preserve"> </w:t>
      </w:r>
      <w:r w:rsidRPr="00975BFD">
        <w:t>capab</w:t>
      </w:r>
      <w:r w:rsidRPr="00975BFD">
        <w:rPr>
          <w:rFonts w:eastAsiaTheme="minorEastAsia"/>
          <w:lang w:eastAsia="zh-CN"/>
        </w:rPr>
        <w:t>i</w:t>
      </w:r>
      <w:r w:rsidRPr="00975BFD">
        <w:t>lit</w:t>
      </w:r>
      <w:r w:rsidRPr="00975BFD">
        <w:rPr>
          <w:rFonts w:eastAsiaTheme="minorEastAsia"/>
          <w:lang w:eastAsia="zh-CN"/>
        </w:rPr>
        <w:t>i</w:t>
      </w:r>
      <w:r w:rsidRPr="00975BFD">
        <w:t xml:space="preserve">es exposed to the VAL server, the VAL server triggers the procedure by sending the network slice related performance and analytics monitoring </w:t>
      </w:r>
      <w:r w:rsidR="00BE2F37" w:rsidRPr="00975BFD">
        <w:rPr>
          <w:rFonts w:eastAsiaTheme="minorEastAsia"/>
          <w:bCs/>
          <w:lang w:eastAsia="zh-CN"/>
        </w:rPr>
        <w:t>job creation</w:t>
      </w:r>
      <w:r w:rsidR="00BE2F37" w:rsidRPr="00975BFD">
        <w:t xml:space="preserve"> </w:t>
      </w:r>
      <w:r w:rsidRPr="00975BFD">
        <w:t>reques</w:t>
      </w:r>
      <w:r w:rsidRPr="00975BFD">
        <w:rPr>
          <w:bCs/>
        </w:rPr>
        <w:t>t</w:t>
      </w:r>
      <w:r w:rsidRPr="00975BFD">
        <w:t xml:space="preserve"> to NSCE server as Figure </w:t>
      </w:r>
      <w:r w:rsidRPr="00975BFD">
        <w:rPr>
          <w:bCs/>
          <w:sz w:val="18"/>
          <w:szCs w:val="18"/>
        </w:rPr>
        <w:t>9.</w:t>
      </w:r>
      <w:r w:rsidRPr="00975BFD">
        <w:rPr>
          <w:rFonts w:eastAsiaTheme="minorEastAsia"/>
          <w:bCs/>
          <w:sz w:val="18"/>
          <w:szCs w:val="18"/>
          <w:lang w:eastAsia="zh-CN"/>
        </w:rPr>
        <w:t>7</w:t>
      </w:r>
      <w:r w:rsidRPr="00975BFD">
        <w:rPr>
          <w:bCs/>
          <w:sz w:val="18"/>
          <w:szCs w:val="18"/>
        </w:rPr>
        <w:t xml:space="preserve">.2.2-1 </w:t>
      </w:r>
      <w:r w:rsidRPr="00975BFD">
        <w:t>shows:</w:t>
      </w:r>
    </w:p>
    <w:p w14:paraId="3C4F14F1" w14:textId="77777777" w:rsidR="00FC072A" w:rsidRPr="00975BFD" w:rsidRDefault="00BE2F37" w:rsidP="008C6399">
      <w:pPr>
        <w:pStyle w:val="TH"/>
        <w:rPr>
          <w:rFonts w:eastAsiaTheme="minorEastAsia"/>
          <w:lang w:eastAsia="zh-CN"/>
        </w:rPr>
      </w:pPr>
      <w:r w:rsidRPr="00975BFD">
        <w:object w:dxaOrig="13401" w:dyaOrig="9300" w14:anchorId="19DFEFC0">
          <v:shape id="Object 11" o:spid="_x0000_i1038" type="#_x0000_t75" style="width:374.6pt;height:316.7pt;mso-position-horizontal-relative:page;mso-position-vertical-relative:page" o:ole="">
            <v:fill o:detectmouseclick="t"/>
            <v:imagedata r:id="rId41" o:title=""/>
            <o:lock v:ext="edit" aspectratio="f"/>
          </v:shape>
          <o:OLEObject Type="Embed" ProgID="Visio.Drawing.11" ShapeID="Object 11" DrawAspect="Content" ObjectID="_1781298951" r:id="rId42">
            <o:FieldCodes>\* MERGEFORMAT</o:FieldCodes>
          </o:OLEObject>
        </w:object>
      </w:r>
    </w:p>
    <w:p w14:paraId="40E330E6" w14:textId="77777777" w:rsidR="0039271C" w:rsidRPr="00975BFD" w:rsidRDefault="00632768">
      <w:pPr>
        <w:pStyle w:val="TF"/>
      </w:pPr>
      <w:r w:rsidRPr="00975BFD">
        <w:t>Figure 9.</w:t>
      </w:r>
      <w:r w:rsidRPr="00975BFD">
        <w:rPr>
          <w:rFonts w:eastAsiaTheme="minorEastAsia"/>
          <w:lang w:eastAsia="zh-CN"/>
        </w:rPr>
        <w:t>7</w:t>
      </w:r>
      <w:r w:rsidRPr="00975BFD">
        <w:t xml:space="preserve">.2.1-1: Request Network slice related performance and analytics </w:t>
      </w:r>
      <w:r w:rsidR="00BE2F37" w:rsidRPr="00975BFD">
        <w:rPr>
          <w:rFonts w:eastAsiaTheme="minorEastAsia"/>
          <w:lang w:eastAsia="zh-CN"/>
        </w:rPr>
        <w:t xml:space="preserve">job creation </w:t>
      </w:r>
      <w:r w:rsidRPr="00975BFD">
        <w:t>monitoring</w:t>
      </w:r>
    </w:p>
    <w:p w14:paraId="66D7CF1B" w14:textId="77777777" w:rsidR="0039271C" w:rsidRPr="00975BFD" w:rsidRDefault="00632768">
      <w:pPr>
        <w:pStyle w:val="B1"/>
        <w:rPr>
          <w:sz w:val="24"/>
          <w:szCs w:val="24"/>
        </w:rPr>
      </w:pPr>
      <w:r w:rsidRPr="00975BFD">
        <w:t>1.</w:t>
      </w:r>
      <w:r w:rsidRPr="00975BFD">
        <w:tab/>
        <w:t xml:space="preserve">The VAL server sends a request to NSCE server to </w:t>
      </w:r>
      <w:r w:rsidR="00BE2F37" w:rsidRPr="00975BFD">
        <w:rPr>
          <w:lang w:eastAsia="zh-CN"/>
        </w:rPr>
        <w:t xml:space="preserve">create the </w:t>
      </w:r>
      <w:r w:rsidR="00BE2F37" w:rsidRPr="00975BFD">
        <w:t>Network slice related performance and analytics monitoring</w:t>
      </w:r>
      <w:r w:rsidR="00BE2F37" w:rsidRPr="00975BFD">
        <w:rPr>
          <w:lang w:eastAsia="zh-CN"/>
        </w:rPr>
        <w:t xml:space="preserve"> job to</w:t>
      </w:r>
      <w:r w:rsidR="00BE2F37" w:rsidRPr="00975BFD">
        <w:t xml:space="preserve"> </w:t>
      </w:r>
      <w:r w:rsidRPr="00975BFD">
        <w:t xml:space="preserve">collect the desired service/VAL service specific performance and analytics data, the detailed content of the reported data depends on the type of the VAL services. The required end-to-end network slice related data performance data are indicated by </w:t>
      </w:r>
      <w:r w:rsidRPr="00975BFD">
        <w:rPr>
          <w:i/>
        </w:rPr>
        <w:t>Perflist</w:t>
      </w:r>
      <w:r w:rsidRPr="00975BFD">
        <w:t xml:space="preserve"> IE as described in table 9.</w:t>
      </w:r>
      <w:r w:rsidRPr="00975BFD">
        <w:rPr>
          <w:rFonts w:eastAsiaTheme="minorEastAsia"/>
          <w:lang w:eastAsia="zh-CN"/>
        </w:rPr>
        <w:t>7</w:t>
      </w:r>
      <w:r w:rsidRPr="00975BFD">
        <w:t>.3.2-1.</w:t>
      </w:r>
    </w:p>
    <w:p w14:paraId="003119B3" w14:textId="77777777" w:rsidR="0039271C" w:rsidRPr="00975BFD" w:rsidRDefault="00632768">
      <w:pPr>
        <w:pStyle w:val="B1"/>
      </w:pPr>
      <w:r w:rsidRPr="00975BFD">
        <w:t>2.</w:t>
      </w:r>
      <w:r w:rsidRPr="00975BFD">
        <w:tab/>
      </w:r>
      <w:bookmarkStart w:id="504" w:name="OLE_LINK45"/>
      <w:bookmarkStart w:id="505" w:name="OLE_LINK44"/>
      <w:bookmarkEnd w:id="504"/>
      <w:bookmarkEnd w:id="505"/>
      <w:r w:rsidRPr="00975BFD">
        <w:t>The NSCE server shall check if the VAL server is authorized to request the network slice performance and analytics data monitoring</w:t>
      </w:r>
      <w:r w:rsidR="00BE2F37" w:rsidRPr="00975BFD">
        <w:rPr>
          <w:rFonts w:eastAsiaTheme="minorEastAsia"/>
          <w:lang w:eastAsia="zh-CN"/>
        </w:rPr>
        <w:t xml:space="preserve"> job creation</w:t>
      </w:r>
      <w:r w:rsidRPr="00975BFD">
        <w:t>.</w:t>
      </w:r>
    </w:p>
    <w:p w14:paraId="76B3A82A" w14:textId="77777777" w:rsidR="0039271C" w:rsidRPr="00975BFD" w:rsidRDefault="00632768">
      <w:pPr>
        <w:pStyle w:val="B1"/>
      </w:pPr>
      <w:r w:rsidRPr="00975BFD">
        <w:t>3.</w:t>
      </w:r>
      <w:r w:rsidRPr="00975BFD">
        <w:tab/>
        <w:t xml:space="preserve">NSCE server determines the requested data needed to collect from network side and collects the performance measurements and analytics data of network slice from 5GS. </w:t>
      </w:r>
      <w:bookmarkStart w:id="506" w:name="OLE_LINK36"/>
      <w:r w:rsidRPr="00975BFD">
        <w:t>For OAM system, the APIs defined in clause 11.3</w:t>
      </w:r>
      <w:bookmarkEnd w:id="506"/>
      <w:r w:rsidRPr="00975BFD">
        <w:t>, TS 28.532[</w:t>
      </w:r>
      <w:r w:rsidRPr="00975BFD">
        <w:rPr>
          <w:rFonts w:eastAsiaTheme="minorEastAsia"/>
          <w:lang w:eastAsia="zh-CN"/>
        </w:rPr>
        <w:t>7</w:t>
      </w:r>
      <w:r w:rsidRPr="00975BFD">
        <w:t>] is utilized, e.g., packet delay, radio resource utilization. For CN functions, the APIs of Nnwdaf_AnalyticsInfo service defined in clause 7.3, TS 23.288 [</w:t>
      </w:r>
      <w:r w:rsidRPr="00975BFD">
        <w:rPr>
          <w:rFonts w:eastAsiaTheme="minorEastAsia"/>
          <w:lang w:eastAsia="zh-CN"/>
        </w:rPr>
        <w:t>4</w:t>
      </w:r>
      <w:r w:rsidRPr="00975BFD">
        <w:t>] is utilized, e.g., slice load level related network data analytics, slice load level related network data analytics.</w:t>
      </w:r>
    </w:p>
    <w:p w14:paraId="65473FAE" w14:textId="77777777" w:rsidR="0039271C" w:rsidRPr="00975BFD" w:rsidRDefault="00632768">
      <w:pPr>
        <w:pStyle w:val="B1"/>
      </w:pPr>
      <w:r w:rsidRPr="00975BFD">
        <w:t>4.</w:t>
      </w:r>
      <w:r w:rsidRPr="00975BFD">
        <w:tab/>
      </w:r>
      <w:r w:rsidR="00BE2F37" w:rsidRPr="00975BFD">
        <w:rPr>
          <w:rFonts w:eastAsiaTheme="minorEastAsia"/>
          <w:lang w:eastAsia="zh-CN"/>
        </w:rPr>
        <w:t xml:space="preserve">Optionally, </w:t>
      </w:r>
      <w:r w:rsidRPr="00975BFD">
        <w:t xml:space="preserve">NSCE server retrieves the KQI data of services, the </w:t>
      </w:r>
      <w:r w:rsidR="00BE2F37" w:rsidRPr="00975BFD">
        <w:rPr>
          <w:rFonts w:eastAsiaTheme="minorEastAsia"/>
          <w:lang w:eastAsia="zh-CN"/>
        </w:rPr>
        <w:t>QoE</w:t>
      </w:r>
      <w:r w:rsidRPr="00975BFD">
        <w:t xml:space="preserve"> data and the end user’s information from NSCE client.</w:t>
      </w:r>
    </w:p>
    <w:p w14:paraId="7962D824" w14:textId="77777777" w:rsidR="00BE2F37" w:rsidRPr="00975BFD" w:rsidRDefault="00BE2F37" w:rsidP="00BE2F37">
      <w:pPr>
        <w:pStyle w:val="NO"/>
        <w:rPr>
          <w:lang w:eastAsia="zh-CN"/>
        </w:rPr>
      </w:pPr>
      <w:r w:rsidRPr="00975BFD">
        <w:rPr>
          <w:lang w:eastAsia="zh-CN"/>
        </w:rPr>
        <w:t>NOTE 1: The Data collection from NSCE client follows the mechanism defined in SA4 EVEX in TS 26.531 clause 5.6.</w:t>
      </w:r>
    </w:p>
    <w:p w14:paraId="600AC66D" w14:textId="77777777" w:rsidR="00BE2F37" w:rsidRPr="00975BFD" w:rsidRDefault="00BE2F37" w:rsidP="00BE2F37">
      <w:pPr>
        <w:pStyle w:val="NO"/>
        <w:rPr>
          <w:lang w:eastAsia="zh-CN"/>
        </w:rPr>
      </w:pPr>
      <w:r w:rsidRPr="00975BFD">
        <w:rPr>
          <w:lang w:eastAsia="zh-CN"/>
        </w:rPr>
        <w:t xml:space="preserve">NOTE 2: </w:t>
      </w:r>
      <w:r w:rsidRPr="00975BFD">
        <w:rPr>
          <w:rFonts w:eastAsiaTheme="minorEastAsia"/>
          <w:lang w:eastAsia="zh-CN"/>
        </w:rPr>
        <w:t>How</w:t>
      </w:r>
      <w:r w:rsidRPr="00975BFD">
        <w:rPr>
          <w:lang w:eastAsia="zh-CN"/>
        </w:rPr>
        <w:t xml:space="preserve"> the collected data </w:t>
      </w:r>
      <w:r w:rsidR="00341DBC" w:rsidRPr="00975BFD">
        <w:rPr>
          <w:rFonts w:eastAsiaTheme="minorEastAsia"/>
          <w:lang w:eastAsia="zh-CN"/>
        </w:rPr>
        <w:t xml:space="preserve">is </w:t>
      </w:r>
      <w:r w:rsidRPr="00975BFD">
        <w:rPr>
          <w:lang w:eastAsia="zh-CN"/>
        </w:rPr>
        <w:t>stored in the NSCE server is implementation based.</w:t>
      </w:r>
    </w:p>
    <w:p w14:paraId="186B2C6D" w14:textId="77777777" w:rsidR="0039271C" w:rsidRPr="00975BFD" w:rsidRDefault="00341DBC">
      <w:pPr>
        <w:pStyle w:val="B1"/>
        <w:rPr>
          <w:bCs/>
          <w:sz w:val="18"/>
          <w:szCs w:val="18"/>
        </w:rPr>
      </w:pPr>
      <w:r w:rsidRPr="00975BFD">
        <w:rPr>
          <w:rFonts w:eastAsiaTheme="minorEastAsia"/>
          <w:lang w:eastAsia="zh-CN"/>
        </w:rPr>
        <w:t>5</w:t>
      </w:r>
      <w:r w:rsidR="00632768" w:rsidRPr="00975BFD">
        <w:t>.</w:t>
      </w:r>
      <w:r w:rsidR="00632768" w:rsidRPr="00975BFD">
        <w:tab/>
        <w:t>NSCE server re</w:t>
      </w:r>
      <w:r w:rsidR="00632768" w:rsidRPr="00975BFD">
        <w:rPr>
          <w:rFonts w:eastAsiaTheme="minorEastAsia"/>
          <w:lang w:eastAsia="zh-CN"/>
        </w:rPr>
        <w:t>s</w:t>
      </w:r>
      <w:r w:rsidR="00632768" w:rsidRPr="00975BFD">
        <w:t>pond</w:t>
      </w:r>
      <w:r w:rsidR="00632768" w:rsidRPr="00975BFD">
        <w:rPr>
          <w:rFonts w:eastAsiaTheme="minorEastAsia"/>
          <w:lang w:eastAsia="zh-CN"/>
        </w:rPr>
        <w:t>s</w:t>
      </w:r>
      <w:r w:rsidR="00632768" w:rsidRPr="00975BFD">
        <w:t xml:space="preserve"> to VAL server to inform the VAL server if the monitoring request is succeed. </w:t>
      </w:r>
      <w:r w:rsidR="00632768" w:rsidRPr="00975BFD">
        <w:rPr>
          <w:bCs/>
          <w:sz w:val="18"/>
          <w:szCs w:val="18"/>
        </w:rPr>
        <w:t xml:space="preserve"> </w:t>
      </w:r>
    </w:p>
    <w:p w14:paraId="6294097E" w14:textId="77777777" w:rsidR="0039271C" w:rsidRPr="00975BFD" w:rsidRDefault="00632768">
      <w:pPr>
        <w:pStyle w:val="Heading4"/>
        <w:rPr>
          <w:bCs/>
          <w:szCs w:val="24"/>
        </w:rPr>
      </w:pPr>
      <w:bookmarkStart w:id="507" w:name="_Toc134011837"/>
      <w:bookmarkStart w:id="508" w:name="_Toc170686175"/>
      <w:r w:rsidRPr="00975BFD">
        <w:rPr>
          <w:bCs/>
        </w:rPr>
        <w:t>9.</w:t>
      </w:r>
      <w:r w:rsidRPr="00975BFD">
        <w:rPr>
          <w:rFonts w:eastAsiaTheme="minorEastAsia"/>
          <w:bCs/>
          <w:lang w:eastAsia="zh-CN"/>
        </w:rPr>
        <w:t>7</w:t>
      </w:r>
      <w:r w:rsidRPr="00975BFD">
        <w:rPr>
          <w:bCs/>
        </w:rPr>
        <w:t>.2.2</w:t>
      </w:r>
      <w:r w:rsidRPr="00975BFD">
        <w:rPr>
          <w:bCs/>
        </w:rPr>
        <w:tab/>
        <w:t>Network slice related performance and analytics report subscription and report</w:t>
      </w:r>
      <w:bookmarkEnd w:id="507"/>
      <w:bookmarkEnd w:id="508"/>
    </w:p>
    <w:p w14:paraId="643D13F1" w14:textId="77777777" w:rsidR="00FC072A" w:rsidRPr="00975BFD" w:rsidRDefault="00632768">
      <w:pPr>
        <w:pStyle w:val="B1"/>
        <w:ind w:left="0" w:firstLine="0"/>
      </w:pPr>
      <w:r w:rsidRPr="00975BFD">
        <w:t xml:space="preserve">For network slice related performance and analytics result subscription and report, the VAL server triggers the procedure by sending the network slice related performance and analytics report subscription to NSCE server, the NSCE server reports the performance and analytics report after the subscription is succeed, as Figure </w:t>
      </w:r>
      <w:r w:rsidRPr="00975BFD">
        <w:rPr>
          <w:bCs/>
          <w:sz w:val="18"/>
          <w:szCs w:val="18"/>
        </w:rPr>
        <w:t>9.</w:t>
      </w:r>
      <w:r w:rsidRPr="00975BFD">
        <w:rPr>
          <w:rFonts w:eastAsiaTheme="minorEastAsia"/>
          <w:bCs/>
          <w:sz w:val="18"/>
          <w:szCs w:val="18"/>
          <w:lang w:eastAsia="zh-CN"/>
        </w:rPr>
        <w:t>7</w:t>
      </w:r>
      <w:r w:rsidRPr="00975BFD">
        <w:rPr>
          <w:bCs/>
          <w:sz w:val="18"/>
          <w:szCs w:val="18"/>
        </w:rPr>
        <w:t xml:space="preserve">.2.2-1 </w:t>
      </w:r>
      <w:r w:rsidRPr="00975BFD">
        <w:t xml:space="preserve">shows: </w:t>
      </w:r>
    </w:p>
    <w:p w14:paraId="1632F758" w14:textId="77777777" w:rsidR="0039271C" w:rsidRPr="00975BFD" w:rsidRDefault="00341DBC">
      <w:pPr>
        <w:pStyle w:val="TH"/>
      </w:pPr>
      <w:r w:rsidRPr="00975BFD">
        <w:object w:dxaOrig="8627" w:dyaOrig="5990" w14:anchorId="3EFD579D">
          <v:shape id="_x0000_i1039" type="#_x0000_t75" alt="" style="width:443.85pt;height:178.65pt" o:ole="">
            <v:fill o:detectmouseclick="t"/>
            <v:imagedata r:id="rId43" o:title="" croptop="3037f" cropbottom="18077f"/>
            <o:lock v:ext="edit" aspectratio="f"/>
          </v:shape>
          <o:OLEObject Type="Embed" ProgID="Visio.Drawing.11" ShapeID="_x0000_i1039" DrawAspect="Content" ObjectID="_1781298952" r:id="rId44">
            <o:FieldCodes>\* MERGEFORMAT</o:FieldCodes>
          </o:OLEObject>
        </w:object>
      </w:r>
    </w:p>
    <w:p w14:paraId="3C47A8EF" w14:textId="77777777" w:rsidR="0039271C" w:rsidRPr="00975BFD" w:rsidRDefault="00632768">
      <w:pPr>
        <w:pStyle w:val="TF"/>
      </w:pPr>
      <w:r w:rsidRPr="00975BFD">
        <w:t>Figure 9.</w:t>
      </w:r>
      <w:r w:rsidRPr="00975BFD">
        <w:rPr>
          <w:rFonts w:eastAsiaTheme="minorEastAsia"/>
          <w:lang w:eastAsia="zh-CN"/>
        </w:rPr>
        <w:t>7</w:t>
      </w:r>
      <w:r w:rsidRPr="00975BFD">
        <w:t>.2.2-1: Network slice related performance and analytics report subscription and report</w:t>
      </w:r>
    </w:p>
    <w:p w14:paraId="2428BAFB" w14:textId="77777777" w:rsidR="0039271C" w:rsidRPr="00975BFD" w:rsidRDefault="00632768">
      <w:pPr>
        <w:pStyle w:val="B1"/>
        <w:rPr>
          <w:szCs w:val="24"/>
        </w:rPr>
      </w:pPr>
      <w:r w:rsidRPr="00975BFD">
        <w:t>1.</w:t>
      </w:r>
      <w:r w:rsidRPr="00975BFD">
        <w:tab/>
        <w:t>The VAL server subscribes to the required performance and analytics report.</w:t>
      </w:r>
    </w:p>
    <w:p w14:paraId="499A0713" w14:textId="77777777" w:rsidR="0039271C" w:rsidRPr="00975BFD" w:rsidRDefault="00632768">
      <w:pPr>
        <w:pStyle w:val="B1"/>
      </w:pPr>
      <w:r w:rsidRPr="00975BFD">
        <w:t>2.</w:t>
      </w:r>
      <w:r w:rsidRPr="00975BFD">
        <w:tab/>
        <w:t>The NSCE server response to the VAL server to indicate whether the report is successfully generated and ready.</w:t>
      </w:r>
    </w:p>
    <w:p w14:paraId="350E4037" w14:textId="77777777" w:rsidR="00341DBC" w:rsidRPr="00975BFD" w:rsidRDefault="00632768" w:rsidP="00341DBC">
      <w:pPr>
        <w:pStyle w:val="B1"/>
      </w:pPr>
      <w:r w:rsidRPr="00975BFD">
        <w:t>3.</w:t>
      </w:r>
      <w:r w:rsidRPr="00975BFD">
        <w:tab/>
      </w:r>
      <w:r w:rsidR="00341DBC" w:rsidRPr="00975BFD">
        <w:t>NSCE server correlates the performance data of network slice instance, the analytics data of group of UEs and the KQI/QoE data to generate the performance data and analytics data report as required by VAL server.</w:t>
      </w:r>
    </w:p>
    <w:p w14:paraId="7EC24F6D" w14:textId="77777777" w:rsidR="0039271C" w:rsidRPr="00975BFD" w:rsidRDefault="00341DBC">
      <w:pPr>
        <w:pStyle w:val="B1"/>
        <w:rPr>
          <w:bCs/>
          <w:sz w:val="18"/>
          <w:szCs w:val="18"/>
        </w:rPr>
      </w:pPr>
      <w:r w:rsidRPr="00975BFD">
        <w:rPr>
          <w:rFonts w:eastAsiaTheme="minorEastAsia"/>
          <w:lang w:eastAsia="zh-CN"/>
        </w:rPr>
        <w:t>4.</w:t>
      </w:r>
      <w:r w:rsidRPr="00975BFD">
        <w:rPr>
          <w:rFonts w:eastAsiaTheme="minorEastAsia"/>
          <w:lang w:eastAsia="zh-CN"/>
        </w:rPr>
        <w:tab/>
      </w:r>
      <w:r w:rsidR="00632768" w:rsidRPr="00975BFD">
        <w:t xml:space="preserve">NSCE server sends the performance report </w:t>
      </w:r>
      <w:r w:rsidR="00D73FE3" w:rsidRPr="00975BFD">
        <w:rPr>
          <w:rFonts w:eastAsiaTheme="minorEastAsia"/>
          <w:lang w:eastAsia="zh-CN"/>
        </w:rPr>
        <w:t xml:space="preserve">Notify </w:t>
      </w:r>
      <w:r w:rsidR="00632768" w:rsidRPr="00975BFD">
        <w:t xml:space="preserve">to VAL server if the report is ready. </w:t>
      </w:r>
      <w:r w:rsidR="00632768" w:rsidRPr="00975BFD">
        <w:rPr>
          <w:bCs/>
          <w:sz w:val="18"/>
          <w:szCs w:val="18"/>
        </w:rPr>
        <w:t xml:space="preserve"> </w:t>
      </w:r>
    </w:p>
    <w:p w14:paraId="7F6DF371" w14:textId="77777777" w:rsidR="0039271C" w:rsidRPr="00975BFD" w:rsidRDefault="00632768">
      <w:pPr>
        <w:pStyle w:val="Heading4"/>
        <w:rPr>
          <w:bCs/>
          <w:lang w:eastAsia="zh-CN"/>
        </w:rPr>
      </w:pPr>
      <w:bookmarkStart w:id="509" w:name="_Toc134011838"/>
      <w:bookmarkStart w:id="510" w:name="_Toc107934745"/>
      <w:bookmarkStart w:id="511" w:name="_Toc170686176"/>
      <w:r w:rsidRPr="00975BFD">
        <w:rPr>
          <w:bCs/>
        </w:rPr>
        <w:t>9.</w:t>
      </w:r>
      <w:r w:rsidRPr="00975BFD">
        <w:rPr>
          <w:bCs/>
          <w:lang w:eastAsia="zh-CN"/>
        </w:rPr>
        <w:t>7</w:t>
      </w:r>
      <w:r w:rsidRPr="00975BFD">
        <w:rPr>
          <w:bCs/>
        </w:rPr>
        <w:t>.2.</w:t>
      </w:r>
      <w:r w:rsidRPr="00975BFD">
        <w:rPr>
          <w:rFonts w:eastAsiaTheme="minorEastAsia"/>
          <w:bCs/>
          <w:lang w:eastAsia="zh-CN"/>
        </w:rPr>
        <w:t>3</w:t>
      </w:r>
      <w:r w:rsidRPr="00975BFD">
        <w:rPr>
          <w:bCs/>
        </w:rPr>
        <w:tab/>
        <w:t xml:space="preserve">Multiple slices related performance and analytics </w:t>
      </w:r>
      <w:r w:rsidRPr="00975BFD">
        <w:t xml:space="preserve">consolidated </w:t>
      </w:r>
      <w:r w:rsidRPr="00975BFD">
        <w:rPr>
          <w:bCs/>
        </w:rPr>
        <w:t>report request</w:t>
      </w:r>
      <w:bookmarkEnd w:id="509"/>
      <w:bookmarkEnd w:id="511"/>
    </w:p>
    <w:p w14:paraId="38213727" w14:textId="77777777" w:rsidR="0039271C" w:rsidRPr="00975BFD" w:rsidRDefault="00632768">
      <w:r w:rsidRPr="00975BFD">
        <w:t xml:space="preserve">Based on preferred performance report request from the vertical applications, the consolidated performance report for dedicated service from multiple slices (PNI-NPN slice and PLMN slice of one network) can be offered to trusted third-party AF. </w:t>
      </w:r>
    </w:p>
    <w:p w14:paraId="6D4DABCE" w14:textId="77777777" w:rsidR="0039271C" w:rsidRPr="00975BFD" w:rsidRDefault="00632768">
      <w:pPr>
        <w:pStyle w:val="B1"/>
        <w:ind w:left="0" w:firstLine="0"/>
      </w:pPr>
      <w:r w:rsidRPr="00975BFD">
        <w:t>Figure 9.7.2.</w:t>
      </w:r>
      <w:r w:rsidR="00341DBC" w:rsidRPr="00975BFD">
        <w:rPr>
          <w:rFonts w:eastAsiaTheme="minorEastAsia"/>
          <w:lang w:eastAsia="zh-CN"/>
        </w:rPr>
        <w:t>3</w:t>
      </w:r>
      <w:r w:rsidRPr="00975BFD">
        <w:rPr>
          <w:lang w:eastAsia="zh-CN"/>
        </w:rPr>
        <w:t>-1</w:t>
      </w:r>
      <w:r w:rsidRPr="00975BFD">
        <w:t xml:space="preserve"> illustrates </w:t>
      </w:r>
      <w:r w:rsidRPr="00975BFD">
        <w:rPr>
          <w:bCs/>
        </w:rPr>
        <w:t>the procedur</w:t>
      </w:r>
      <w:r w:rsidRPr="00975BFD">
        <w:t xml:space="preserve">e of multiple slices coordinated </w:t>
      </w:r>
      <w:r w:rsidRPr="00975BFD">
        <w:rPr>
          <w:bCs/>
        </w:rPr>
        <w:t>performance and analytics report</w:t>
      </w:r>
      <w:r w:rsidRPr="00975BFD">
        <w:t xml:space="preserve"> service from VAL server to NSCE server.</w:t>
      </w:r>
    </w:p>
    <w:p w14:paraId="57C4F977" w14:textId="77777777" w:rsidR="0039271C" w:rsidRPr="00975BFD" w:rsidRDefault="00632768">
      <w:r w:rsidRPr="00975BFD">
        <w:t>Pre-conditions:</w:t>
      </w:r>
    </w:p>
    <w:p w14:paraId="3AA33F58" w14:textId="77777777" w:rsidR="0039271C" w:rsidRPr="00975BFD" w:rsidRDefault="00632768">
      <w:pPr>
        <w:pStyle w:val="B1"/>
      </w:pPr>
      <w:r w:rsidRPr="00975BFD">
        <w:t>1.</w:t>
      </w:r>
      <w:r w:rsidRPr="00975BFD">
        <w:tab/>
        <w:t>The network slice enabler layer is capable to interact with PLMN 5GC or OAM system to handle slices of PLMN and its PNI-NPNs.</w:t>
      </w:r>
    </w:p>
    <w:p w14:paraId="23C1E923" w14:textId="77777777" w:rsidR="0039271C" w:rsidRPr="00975BFD" w:rsidRDefault="00632768">
      <w:pPr>
        <w:pStyle w:val="B1"/>
      </w:pPr>
      <w:r w:rsidRPr="00975BFD">
        <w:t>2.</w:t>
      </w:r>
      <w:r w:rsidRPr="00975BFD">
        <w:tab/>
        <w:t xml:space="preserve">PNI-NPNs are deployed as network slices of the PLMN. </w:t>
      </w:r>
    </w:p>
    <w:p w14:paraId="6119B935" w14:textId="77777777" w:rsidR="0039271C" w:rsidRPr="00975BFD" w:rsidRDefault="00632768">
      <w:pPr>
        <w:pStyle w:val="B1"/>
        <w:rPr>
          <w:rFonts w:eastAsia="SimSun"/>
          <w:lang w:eastAsia="zh-CN"/>
        </w:rPr>
      </w:pPr>
      <w:r w:rsidRPr="00975BFD">
        <w:t>3.</w:t>
      </w:r>
      <w:r w:rsidRPr="00975BFD">
        <w:tab/>
      </w:r>
      <w:r w:rsidRPr="00975BFD">
        <w:rPr>
          <w:rFonts w:eastAsia="SimSun"/>
        </w:rPr>
        <w:t>NSCE server has subscribed for MDE and NWDAF analytics for the managed slices of PLMN and PNI-NPN.</w:t>
      </w:r>
    </w:p>
    <w:p w14:paraId="32E309C3" w14:textId="77777777" w:rsidR="0039271C" w:rsidRPr="00975BFD" w:rsidRDefault="0039271C">
      <w:pPr>
        <w:pStyle w:val="B1"/>
      </w:pPr>
    </w:p>
    <w:p w14:paraId="4AFA39B5" w14:textId="77777777" w:rsidR="0039271C" w:rsidRPr="00975BFD" w:rsidRDefault="0039271C">
      <w:pPr>
        <w:pStyle w:val="TH"/>
      </w:pPr>
      <w:r w:rsidRPr="00975BFD">
        <w:object w:dxaOrig="7189" w:dyaOrig="4992" w14:anchorId="18170B16">
          <v:shape id="_x0000_i1040" type="#_x0000_t75" style="width:6in;height:299.85pt" o:ole="">
            <v:imagedata r:id="rId45" o:title=""/>
            <o:lock v:ext="edit" aspectratio="f"/>
          </v:shape>
          <o:OLEObject Type="Embed" ProgID="Visio.Drawing.11" ShapeID="_x0000_i1040" DrawAspect="Content" ObjectID="_1781298953" r:id="rId46"/>
        </w:object>
      </w:r>
    </w:p>
    <w:p w14:paraId="7C84B39C" w14:textId="77777777" w:rsidR="0039271C" w:rsidRPr="00975BFD" w:rsidRDefault="00632768">
      <w:pPr>
        <w:pStyle w:val="TF"/>
      </w:pPr>
      <w:r w:rsidRPr="00975BFD">
        <w:t>Figure 9.</w:t>
      </w:r>
      <w:r w:rsidRPr="00975BFD">
        <w:rPr>
          <w:rFonts w:eastAsia="DengXian"/>
          <w:lang w:eastAsia="zh-CN"/>
        </w:rPr>
        <w:t>7</w:t>
      </w:r>
      <w:r w:rsidRPr="00975BFD">
        <w:rPr>
          <w:rFonts w:eastAsia="DengXian"/>
        </w:rPr>
        <w:t>.2.</w:t>
      </w:r>
      <w:r w:rsidRPr="00975BFD">
        <w:rPr>
          <w:rFonts w:eastAsia="DengXian"/>
          <w:u w:val="dotted"/>
          <w:lang w:eastAsia="zh-CN"/>
        </w:rPr>
        <w:t>3</w:t>
      </w:r>
      <w:r w:rsidRPr="00975BFD">
        <w:rPr>
          <w:rFonts w:eastAsia="DengXian"/>
        </w:rPr>
        <w:t xml:space="preserve"> </w:t>
      </w:r>
      <w:r w:rsidRPr="00975BFD">
        <w:t>-1: Multiple slices performance and analytics consolidated report process</w:t>
      </w:r>
    </w:p>
    <w:p w14:paraId="09EB663B" w14:textId="77777777" w:rsidR="0039271C" w:rsidRPr="00975BFD" w:rsidRDefault="00632768">
      <w:pPr>
        <w:pStyle w:val="B1"/>
      </w:pPr>
      <w:r w:rsidRPr="00975BFD">
        <w:t>1.</w:t>
      </w:r>
      <w:r w:rsidRPr="00975BFD">
        <w:tab/>
        <w:t xml:space="preserve">The VAL server initiates </w:t>
      </w:r>
      <w:r w:rsidRPr="00975BFD">
        <w:rPr>
          <w:bCs/>
        </w:rPr>
        <w:t xml:space="preserve">multiple slices related performance and analytics </w:t>
      </w:r>
      <w:r w:rsidRPr="00975BFD">
        <w:t xml:space="preserve">consolidated </w:t>
      </w:r>
      <w:r w:rsidRPr="00975BFD">
        <w:rPr>
          <w:bCs/>
        </w:rPr>
        <w:t xml:space="preserve">report </w:t>
      </w:r>
      <w:r w:rsidRPr="00975BFD">
        <w:t>request towards the NSCE server. The request includes VAL server ID, VAL service ID. The message also includes application key performance indicator (such as end-to-end delay, throughput, etc.) list and monitoring period.</w:t>
      </w:r>
    </w:p>
    <w:p w14:paraId="26BD90F8" w14:textId="77777777" w:rsidR="0039271C" w:rsidRPr="00975BFD" w:rsidRDefault="00632768">
      <w:pPr>
        <w:pStyle w:val="B1"/>
      </w:pPr>
      <w:r w:rsidRPr="00975BFD">
        <w:t>2.</w:t>
      </w:r>
      <w:r w:rsidRPr="00975BFD">
        <w:tab/>
        <w:t>Upon receiving the request from the VAL server to manage the network slice QoS monitoring report, the NSCE server makes authentication and authorization of the VAL server and if VAL server is not authorized, the NSCE server replies with failure response.</w:t>
      </w:r>
    </w:p>
    <w:p w14:paraId="516F4206" w14:textId="77777777" w:rsidR="0039271C" w:rsidRPr="00975BFD" w:rsidRDefault="00632768">
      <w:pPr>
        <w:pStyle w:val="B1"/>
      </w:pPr>
      <w:r w:rsidRPr="00975BFD">
        <w:t>3.</w:t>
      </w:r>
      <w:r w:rsidRPr="00975BFD">
        <w:tab/>
        <w:t>The NSCE server makes mapping from application ID that received from VAL server to slice identities (S-NSSAIs allocated in each network) and retrieves the PNI-NPN slice related status information from MDE/NWDAF, i.e. analytics data specified in 3GPP TS 28.</w:t>
      </w:r>
      <w:r w:rsidRPr="00975BFD">
        <w:rPr>
          <w:rFonts w:eastAsia="DengXian"/>
        </w:rPr>
        <w:t xml:space="preserve">104 </w:t>
      </w:r>
      <w:r w:rsidRPr="00975BFD">
        <w:t>[</w:t>
      </w:r>
      <w:r w:rsidRPr="00975BFD">
        <w:rPr>
          <w:rFonts w:eastAsia="DengXian"/>
        </w:rPr>
        <w:t>21</w:t>
      </w:r>
      <w:r w:rsidRPr="00975BFD">
        <w:t>] and TS 23.288 [4].</w:t>
      </w:r>
    </w:p>
    <w:p w14:paraId="3444C868" w14:textId="77777777" w:rsidR="0039271C" w:rsidRPr="00975BFD" w:rsidRDefault="00632768">
      <w:pPr>
        <w:pStyle w:val="B1"/>
      </w:pPr>
      <w:r w:rsidRPr="00975BFD">
        <w:t>4.</w:t>
      </w:r>
      <w:r w:rsidRPr="00975BFD">
        <w:tab/>
        <w:t>The NSCE server retrieves the PLMN slice related performance information from MDE/NWDAF. The services of Nnwdaf_AnalyticsInfo service defined in clause 7.3 of TS 23.288 [4] and analytics data as specified in 3GPP TS 28.</w:t>
      </w:r>
      <w:r w:rsidRPr="00975BFD">
        <w:rPr>
          <w:rFonts w:eastAsia="DengXian"/>
        </w:rPr>
        <w:t xml:space="preserve">104 </w:t>
      </w:r>
      <w:r w:rsidRPr="00975BFD">
        <w:t>[</w:t>
      </w:r>
      <w:r w:rsidRPr="00975BFD">
        <w:rPr>
          <w:rFonts w:eastAsia="DengXian"/>
        </w:rPr>
        <w:t>21</w:t>
      </w:r>
      <w:r w:rsidRPr="00975BFD">
        <w:t>] can be utilized.</w:t>
      </w:r>
    </w:p>
    <w:p w14:paraId="4DC90AA8" w14:textId="77777777" w:rsidR="0039271C" w:rsidRPr="00975BFD" w:rsidRDefault="00632768">
      <w:pPr>
        <w:pStyle w:val="B1"/>
        <w:rPr>
          <w:rFonts w:eastAsia="SimSun"/>
          <w:lang w:eastAsia="zh-CN"/>
        </w:rPr>
      </w:pPr>
      <w:r w:rsidRPr="00975BFD">
        <w:t>5.</w:t>
      </w:r>
      <w:r w:rsidRPr="00975BFD">
        <w:tab/>
        <w:t>The NSCE server verifies and analyses analytics data of network slice instances that is received from MDE/NWDAF about both PNI-NPN and PLMN slices, then NSCE server makes consolidated performance report among different kinds of network slices in specific period of time/location zone.</w:t>
      </w:r>
    </w:p>
    <w:p w14:paraId="34AAB6CF" w14:textId="77777777" w:rsidR="0039271C" w:rsidRPr="00975BFD" w:rsidRDefault="00632768">
      <w:pPr>
        <w:pStyle w:val="B1"/>
      </w:pPr>
      <w:r w:rsidRPr="00975BFD">
        <w:t>6.</w:t>
      </w:r>
      <w:r w:rsidRPr="00975BFD">
        <w:tab/>
        <w:t xml:space="preserve">The NSCE server sends the </w:t>
      </w:r>
      <w:r w:rsidRPr="00975BFD">
        <w:rPr>
          <w:bCs/>
        </w:rPr>
        <w:t xml:space="preserve">multiple slices related performance and analytics </w:t>
      </w:r>
      <w:r w:rsidRPr="00975BFD">
        <w:t xml:space="preserve">consolidated </w:t>
      </w:r>
      <w:r w:rsidRPr="00975BFD">
        <w:rPr>
          <w:bCs/>
        </w:rPr>
        <w:t>report response</w:t>
      </w:r>
      <w:r w:rsidRPr="00975BFD">
        <w:t xml:space="preserve"> towards VAL server including application key performance indicator (such as end-to-end delay, throughput, etc. ) list and monitoring period.</w:t>
      </w:r>
    </w:p>
    <w:p w14:paraId="1433ECA2" w14:textId="77777777" w:rsidR="0039271C" w:rsidRPr="00975BFD" w:rsidRDefault="00632768">
      <w:pPr>
        <w:pStyle w:val="Heading3"/>
        <w:rPr>
          <w:bCs/>
          <w:szCs w:val="28"/>
        </w:rPr>
      </w:pPr>
      <w:bookmarkStart w:id="512" w:name="_Toc134011839"/>
      <w:bookmarkStart w:id="513" w:name="_Toc170686177"/>
      <w:r w:rsidRPr="00975BFD">
        <w:rPr>
          <w:bCs/>
        </w:rPr>
        <w:t>9</w:t>
      </w:r>
      <w:bookmarkEnd w:id="510"/>
      <w:r w:rsidRPr="00975BFD">
        <w:rPr>
          <w:bCs/>
        </w:rPr>
        <w:t>.</w:t>
      </w:r>
      <w:r w:rsidRPr="00975BFD">
        <w:rPr>
          <w:rFonts w:eastAsiaTheme="minorEastAsia"/>
          <w:bCs/>
          <w:lang w:eastAsia="zh-CN"/>
        </w:rPr>
        <w:t>7</w:t>
      </w:r>
      <w:r w:rsidRPr="00975BFD">
        <w:rPr>
          <w:bCs/>
        </w:rPr>
        <w:t>.3</w:t>
      </w:r>
      <w:r w:rsidRPr="00975BFD">
        <w:rPr>
          <w:bCs/>
        </w:rPr>
        <w:tab/>
        <w:t>Information flows</w:t>
      </w:r>
      <w:bookmarkEnd w:id="512"/>
      <w:bookmarkEnd w:id="513"/>
    </w:p>
    <w:p w14:paraId="2709B6A1" w14:textId="77777777" w:rsidR="0039271C" w:rsidRPr="00975BFD" w:rsidRDefault="00632768">
      <w:pPr>
        <w:pStyle w:val="Heading4"/>
        <w:rPr>
          <w:bCs/>
        </w:rPr>
      </w:pPr>
      <w:bookmarkStart w:id="514" w:name="_Toc107934733"/>
      <w:bookmarkStart w:id="515" w:name="_Toc134011840"/>
      <w:bookmarkStart w:id="516" w:name="_Toc170686178"/>
      <w:bookmarkEnd w:id="514"/>
      <w:r w:rsidRPr="00975BFD">
        <w:rPr>
          <w:bCs/>
        </w:rPr>
        <w:t>9.</w:t>
      </w:r>
      <w:r w:rsidRPr="00975BFD">
        <w:rPr>
          <w:rFonts w:eastAsiaTheme="minorEastAsia"/>
          <w:bCs/>
          <w:lang w:eastAsia="zh-CN"/>
        </w:rPr>
        <w:t>7</w:t>
      </w:r>
      <w:r w:rsidRPr="00975BFD">
        <w:rPr>
          <w:bCs/>
        </w:rPr>
        <w:t>.3.1</w:t>
      </w:r>
      <w:r w:rsidRPr="00975BFD">
        <w:rPr>
          <w:bCs/>
        </w:rPr>
        <w:tab/>
        <w:t>General</w:t>
      </w:r>
      <w:bookmarkEnd w:id="515"/>
      <w:bookmarkEnd w:id="516"/>
    </w:p>
    <w:p w14:paraId="3AB005AC" w14:textId="77777777" w:rsidR="0039271C" w:rsidRPr="00975BFD" w:rsidRDefault="00632768">
      <w:r w:rsidRPr="00975BFD">
        <w:t>The following information flows are specified for Network slice related performance and analytics monitoring:</w:t>
      </w:r>
    </w:p>
    <w:p w14:paraId="0DD66065" w14:textId="77777777" w:rsidR="0039271C" w:rsidRPr="00975BFD" w:rsidRDefault="00632768">
      <w:pPr>
        <w:pStyle w:val="B1"/>
      </w:pPr>
      <w:r w:rsidRPr="00975BFD">
        <w:t>-</w:t>
      </w:r>
      <w:r w:rsidRPr="00975BFD">
        <w:tab/>
        <w:t xml:space="preserve">Network slice related performance and analytics monitoring </w:t>
      </w:r>
      <w:r w:rsidR="00BE2F37" w:rsidRPr="00975BFD">
        <w:rPr>
          <w:rFonts w:eastAsiaTheme="minorEastAsia"/>
          <w:lang w:eastAsia="zh-CN"/>
        </w:rPr>
        <w:t>job creation</w:t>
      </w:r>
      <w:r w:rsidR="00BE2F37" w:rsidRPr="00975BFD">
        <w:t xml:space="preserve"> </w:t>
      </w:r>
      <w:r w:rsidRPr="00975BFD">
        <w:t>request and response</w:t>
      </w:r>
    </w:p>
    <w:p w14:paraId="743CAC0D" w14:textId="77777777" w:rsidR="0039271C" w:rsidRPr="00975BFD" w:rsidRDefault="00632768">
      <w:pPr>
        <w:pStyle w:val="B1"/>
      </w:pPr>
      <w:r w:rsidRPr="00975BFD">
        <w:t>-</w:t>
      </w:r>
      <w:r w:rsidRPr="00975BFD">
        <w:tab/>
        <w:t>Network slice related performance and analytics monitoring report subscription</w:t>
      </w:r>
    </w:p>
    <w:p w14:paraId="56A152C0" w14:textId="77777777" w:rsidR="0039271C" w:rsidRPr="00975BFD" w:rsidRDefault="00632768">
      <w:pPr>
        <w:pStyle w:val="B1"/>
        <w:rPr>
          <w:rFonts w:eastAsiaTheme="minorEastAsia"/>
          <w:lang w:eastAsia="zh-CN"/>
        </w:rPr>
      </w:pPr>
      <w:r w:rsidRPr="00975BFD">
        <w:t>-</w:t>
      </w:r>
      <w:r w:rsidRPr="00975BFD">
        <w:tab/>
        <w:t>Network slice related performance and analytics monitoring report</w:t>
      </w:r>
      <w:r w:rsidR="00D73FE3" w:rsidRPr="00975BFD">
        <w:rPr>
          <w:rFonts w:eastAsiaTheme="minorEastAsia"/>
          <w:lang w:eastAsia="zh-CN"/>
        </w:rPr>
        <w:t xml:space="preserve"> Notify</w:t>
      </w:r>
    </w:p>
    <w:p w14:paraId="05F07C7A" w14:textId="77777777" w:rsidR="0039271C" w:rsidRPr="00975BFD" w:rsidRDefault="00632768">
      <w:pPr>
        <w:pStyle w:val="B1"/>
        <w:rPr>
          <w:rFonts w:eastAsiaTheme="minorEastAsia"/>
          <w:lang w:eastAsia="zh-CN"/>
        </w:rPr>
      </w:pPr>
      <w:r w:rsidRPr="00975BFD">
        <w:t>-</w:t>
      </w:r>
      <w:r w:rsidRPr="00975BFD">
        <w:tab/>
        <w:t>Multiple slices related performance and analytics consolidated report request and response</w:t>
      </w:r>
    </w:p>
    <w:p w14:paraId="75E3F6EF" w14:textId="77777777" w:rsidR="0039271C" w:rsidRPr="00975BFD" w:rsidRDefault="00632768">
      <w:pPr>
        <w:pStyle w:val="Heading4"/>
        <w:rPr>
          <w:bCs/>
        </w:rPr>
      </w:pPr>
      <w:bookmarkStart w:id="517" w:name="_Toc107934734"/>
      <w:bookmarkStart w:id="518" w:name="_Toc134011841"/>
      <w:bookmarkStart w:id="519" w:name="_Toc170686179"/>
      <w:bookmarkEnd w:id="517"/>
      <w:r w:rsidRPr="00975BFD">
        <w:rPr>
          <w:bCs/>
        </w:rPr>
        <w:t>9.</w:t>
      </w:r>
      <w:r w:rsidRPr="00975BFD">
        <w:rPr>
          <w:rFonts w:eastAsiaTheme="minorEastAsia"/>
          <w:bCs/>
          <w:lang w:eastAsia="zh-CN"/>
        </w:rPr>
        <w:t>7</w:t>
      </w:r>
      <w:r w:rsidRPr="00975BFD">
        <w:rPr>
          <w:bCs/>
        </w:rPr>
        <w:t>.3.2</w:t>
      </w:r>
      <w:r w:rsidRPr="00975BFD">
        <w:rPr>
          <w:bCs/>
        </w:rPr>
        <w:tab/>
        <w:t xml:space="preserve">Network slice related performance and analytics monitoring </w:t>
      </w:r>
      <w:r w:rsidR="00BE2F37" w:rsidRPr="00975BFD">
        <w:rPr>
          <w:rFonts w:eastAsiaTheme="minorEastAsia"/>
          <w:lang w:eastAsia="zh-CN"/>
        </w:rPr>
        <w:t>job creation</w:t>
      </w:r>
      <w:r w:rsidR="00BE2F37" w:rsidRPr="00975BFD">
        <w:rPr>
          <w:bCs/>
        </w:rPr>
        <w:t xml:space="preserve"> </w:t>
      </w:r>
      <w:r w:rsidRPr="00975BFD">
        <w:rPr>
          <w:bCs/>
        </w:rPr>
        <w:t>request and response</w:t>
      </w:r>
      <w:bookmarkEnd w:id="518"/>
      <w:bookmarkEnd w:id="519"/>
    </w:p>
    <w:p w14:paraId="45852BE1" w14:textId="77777777" w:rsidR="0039271C" w:rsidRPr="00975BFD" w:rsidRDefault="00632768">
      <w:r w:rsidRPr="00975BFD">
        <w:t>Table 9.</w:t>
      </w:r>
      <w:r w:rsidRPr="00975BFD">
        <w:rPr>
          <w:rFonts w:eastAsiaTheme="minorEastAsia"/>
          <w:lang w:eastAsia="zh-CN"/>
        </w:rPr>
        <w:t>7</w:t>
      </w:r>
      <w:r w:rsidRPr="00975BFD">
        <w:t>.3.2-1 and Table 9.</w:t>
      </w:r>
      <w:r w:rsidRPr="00975BFD">
        <w:rPr>
          <w:rFonts w:eastAsiaTheme="minorEastAsia"/>
          <w:lang w:eastAsia="zh-CN"/>
        </w:rPr>
        <w:t>7</w:t>
      </w:r>
      <w:r w:rsidRPr="00975BFD">
        <w:t xml:space="preserve">.3.2-2 describe information elements for the network slice related performance and analytics monitoring </w:t>
      </w:r>
      <w:r w:rsidR="00BE2F37" w:rsidRPr="00975BFD">
        <w:rPr>
          <w:rFonts w:eastAsiaTheme="minorEastAsia"/>
          <w:lang w:eastAsia="zh-CN"/>
        </w:rPr>
        <w:t>job creation</w:t>
      </w:r>
      <w:r w:rsidR="00BE2F37" w:rsidRPr="00975BFD">
        <w:t xml:space="preserve"> </w:t>
      </w:r>
      <w:r w:rsidRPr="00975BFD">
        <w:t>reques</w:t>
      </w:r>
      <w:r w:rsidRPr="00975BFD">
        <w:rPr>
          <w:bCs/>
        </w:rPr>
        <w:t>t</w:t>
      </w:r>
      <w:r w:rsidRPr="00975BFD">
        <w:t xml:space="preserve"> and response between the VAL server and the NSCE server.</w:t>
      </w:r>
    </w:p>
    <w:p w14:paraId="20F136B9" w14:textId="77777777" w:rsidR="0039271C" w:rsidRPr="00975BFD" w:rsidRDefault="00632768">
      <w:pPr>
        <w:pStyle w:val="TH"/>
      </w:pPr>
      <w:r w:rsidRPr="00975BFD">
        <w:t>Table 9.</w:t>
      </w:r>
      <w:r w:rsidRPr="00975BFD">
        <w:rPr>
          <w:rFonts w:eastAsiaTheme="minorEastAsia"/>
          <w:lang w:eastAsia="zh-CN"/>
        </w:rPr>
        <w:t>7</w:t>
      </w:r>
      <w:r w:rsidRPr="00975BFD">
        <w:t xml:space="preserve">.3.2-1: Network slice related performance and analytics monitoring </w:t>
      </w:r>
      <w:r w:rsidR="00BE2F37" w:rsidRPr="00975BFD">
        <w:rPr>
          <w:rFonts w:eastAsiaTheme="minorEastAsia"/>
          <w:lang w:eastAsia="zh-CN"/>
        </w:rPr>
        <w:t>job creation</w:t>
      </w:r>
      <w:r w:rsidR="00BE2F37" w:rsidRPr="00975BFD">
        <w:t xml:space="preserve"> </w:t>
      </w:r>
      <w:r w:rsidRPr="00975BFD">
        <w:t>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BCD7FC8" w14:textId="77777777">
        <w:trPr>
          <w:jc w:val="center"/>
        </w:trPr>
        <w:tc>
          <w:tcPr>
            <w:tcW w:w="2880" w:type="dxa"/>
            <w:tcBorders>
              <w:top w:val="single" w:sz="4" w:space="0" w:color="000000"/>
              <w:left w:val="single" w:sz="4" w:space="0" w:color="000000"/>
              <w:bottom w:val="single" w:sz="4" w:space="0" w:color="000000"/>
              <w:right w:val="nil"/>
            </w:tcBorders>
          </w:tcPr>
          <w:p w14:paraId="60CD24D5"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390AE01D"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1447F1D" w14:textId="77777777" w:rsidR="0039271C" w:rsidRPr="00975BFD" w:rsidRDefault="00632768">
            <w:pPr>
              <w:pStyle w:val="TAH"/>
              <w:rPr>
                <w:kern w:val="2"/>
              </w:rPr>
            </w:pPr>
            <w:r w:rsidRPr="00975BFD">
              <w:rPr>
                <w:kern w:val="2"/>
              </w:rPr>
              <w:t>Description</w:t>
            </w:r>
          </w:p>
        </w:tc>
      </w:tr>
      <w:tr w:rsidR="0039271C" w:rsidRPr="00975BFD" w14:paraId="357F8705" w14:textId="77777777">
        <w:trPr>
          <w:jc w:val="center"/>
        </w:trPr>
        <w:tc>
          <w:tcPr>
            <w:tcW w:w="2880" w:type="dxa"/>
            <w:tcBorders>
              <w:top w:val="single" w:sz="4" w:space="0" w:color="000000"/>
              <w:left w:val="single" w:sz="4" w:space="0" w:color="000000"/>
              <w:bottom w:val="single" w:sz="4" w:space="0" w:color="000000"/>
              <w:right w:val="nil"/>
            </w:tcBorders>
          </w:tcPr>
          <w:p w14:paraId="45AC0C6C" w14:textId="77777777" w:rsidR="0039271C" w:rsidRPr="00975BFD" w:rsidRDefault="00632768">
            <w:pPr>
              <w:pStyle w:val="TAL"/>
              <w:rPr>
                <w:kern w:val="2"/>
              </w:rPr>
            </w:pPr>
            <w:r w:rsidRPr="00975BFD">
              <w:rPr>
                <w:kern w:val="2"/>
              </w:rPr>
              <w:t>VAL information</w:t>
            </w:r>
          </w:p>
        </w:tc>
        <w:tc>
          <w:tcPr>
            <w:tcW w:w="1440" w:type="dxa"/>
            <w:tcBorders>
              <w:top w:val="single" w:sz="4" w:space="0" w:color="000000"/>
              <w:left w:val="single" w:sz="4" w:space="0" w:color="000000"/>
              <w:bottom w:val="single" w:sz="4" w:space="0" w:color="000000"/>
              <w:right w:val="nil"/>
            </w:tcBorders>
          </w:tcPr>
          <w:p w14:paraId="7465734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3058300" w14:textId="77777777" w:rsidR="0039271C" w:rsidRPr="00975BFD" w:rsidRDefault="00632768">
            <w:pPr>
              <w:pStyle w:val="TAL"/>
              <w:rPr>
                <w:kern w:val="2"/>
              </w:rPr>
            </w:pPr>
            <w:r w:rsidRPr="00975BFD">
              <w:rPr>
                <w:kern w:val="2"/>
              </w:rPr>
              <w:t>The information of the VAL server</w:t>
            </w:r>
          </w:p>
        </w:tc>
      </w:tr>
      <w:tr w:rsidR="0039271C" w:rsidRPr="00975BFD" w14:paraId="6F710464" w14:textId="77777777">
        <w:trPr>
          <w:jc w:val="center"/>
        </w:trPr>
        <w:tc>
          <w:tcPr>
            <w:tcW w:w="2880" w:type="dxa"/>
            <w:tcBorders>
              <w:top w:val="single" w:sz="4" w:space="0" w:color="000000"/>
              <w:left w:val="single" w:sz="4" w:space="0" w:color="000000"/>
              <w:bottom w:val="single" w:sz="4" w:space="0" w:color="000000"/>
              <w:right w:val="nil"/>
            </w:tcBorders>
          </w:tcPr>
          <w:p w14:paraId="786B9392" w14:textId="77777777" w:rsidR="0039271C" w:rsidRPr="00975BFD" w:rsidRDefault="00632768">
            <w:pPr>
              <w:pStyle w:val="TAL"/>
              <w:rPr>
                <w:kern w:val="2"/>
              </w:rPr>
            </w:pPr>
            <w:r w:rsidRPr="00975BFD">
              <w:rPr>
                <w:kern w:val="2"/>
              </w:rPr>
              <w:t>Performance Monitoring Request ID</w:t>
            </w:r>
          </w:p>
        </w:tc>
        <w:tc>
          <w:tcPr>
            <w:tcW w:w="1440" w:type="dxa"/>
            <w:tcBorders>
              <w:top w:val="single" w:sz="4" w:space="0" w:color="000000"/>
              <w:left w:val="single" w:sz="4" w:space="0" w:color="000000"/>
              <w:bottom w:val="single" w:sz="4" w:space="0" w:color="000000"/>
              <w:right w:val="nil"/>
            </w:tcBorders>
          </w:tcPr>
          <w:p w14:paraId="5209303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8A8DDC" w14:textId="77777777" w:rsidR="0039271C" w:rsidRPr="00975BFD" w:rsidRDefault="00632768">
            <w:pPr>
              <w:pStyle w:val="TAL"/>
              <w:rPr>
                <w:rFonts w:eastAsiaTheme="minorEastAsia"/>
                <w:kern w:val="2"/>
                <w:lang w:eastAsia="zh-CN"/>
              </w:rPr>
            </w:pPr>
            <w:r w:rsidRPr="00975BFD">
              <w:rPr>
                <w:kern w:val="2"/>
              </w:rPr>
              <w:t>Identifier of the performance and analytics monitoring</w:t>
            </w:r>
            <w:r w:rsidR="00BE2F37" w:rsidRPr="00975BFD">
              <w:rPr>
                <w:rFonts w:eastAsiaTheme="minorEastAsia"/>
                <w:kern w:val="2"/>
                <w:lang w:eastAsia="zh-CN"/>
              </w:rPr>
              <w:t xml:space="preserve"> job</w:t>
            </w:r>
          </w:p>
        </w:tc>
      </w:tr>
      <w:tr w:rsidR="0039271C" w:rsidRPr="00975BFD" w14:paraId="53B1746C" w14:textId="77777777">
        <w:trPr>
          <w:jc w:val="center"/>
        </w:trPr>
        <w:tc>
          <w:tcPr>
            <w:tcW w:w="2880" w:type="dxa"/>
            <w:tcBorders>
              <w:top w:val="single" w:sz="4" w:space="0" w:color="000000"/>
              <w:left w:val="single" w:sz="4" w:space="0" w:color="000000"/>
              <w:bottom w:val="single" w:sz="4" w:space="0" w:color="000000"/>
              <w:right w:val="nil"/>
            </w:tcBorders>
          </w:tcPr>
          <w:p w14:paraId="5DC25781" w14:textId="77777777" w:rsidR="0039271C" w:rsidRPr="00975BFD" w:rsidRDefault="00632768">
            <w:pPr>
              <w:pStyle w:val="TAL"/>
              <w:rPr>
                <w:kern w:val="2"/>
              </w:rPr>
            </w:pPr>
            <w:r w:rsidRPr="00975BFD">
              <w:rPr>
                <w:kern w:val="2"/>
              </w:rPr>
              <w:t>Performance and analytics monitoring metrics</w:t>
            </w:r>
          </w:p>
        </w:tc>
        <w:tc>
          <w:tcPr>
            <w:tcW w:w="1440" w:type="dxa"/>
            <w:tcBorders>
              <w:top w:val="single" w:sz="4" w:space="0" w:color="000000"/>
              <w:left w:val="single" w:sz="4" w:space="0" w:color="000000"/>
              <w:bottom w:val="single" w:sz="4" w:space="0" w:color="000000"/>
              <w:right w:val="nil"/>
            </w:tcBorders>
          </w:tcPr>
          <w:p w14:paraId="03A3CE5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E30080B" w14:textId="77777777" w:rsidR="0039271C" w:rsidRPr="00975BFD" w:rsidRDefault="00632768">
            <w:pPr>
              <w:pStyle w:val="TAL"/>
              <w:rPr>
                <w:kern w:val="2"/>
              </w:rPr>
            </w:pPr>
            <w:r w:rsidRPr="00975BFD">
              <w:rPr>
                <w:kern w:val="2"/>
              </w:rPr>
              <w:t>The information of performance and analytics monitoring</w:t>
            </w:r>
          </w:p>
        </w:tc>
      </w:tr>
      <w:tr w:rsidR="0039271C" w:rsidRPr="00975BFD" w14:paraId="243E8467" w14:textId="77777777">
        <w:trPr>
          <w:jc w:val="center"/>
        </w:trPr>
        <w:tc>
          <w:tcPr>
            <w:tcW w:w="2880" w:type="dxa"/>
            <w:tcBorders>
              <w:top w:val="single" w:sz="4" w:space="0" w:color="000000"/>
              <w:left w:val="single" w:sz="4" w:space="0" w:color="000000"/>
              <w:bottom w:val="single" w:sz="4" w:space="0" w:color="000000"/>
              <w:right w:val="nil"/>
            </w:tcBorders>
          </w:tcPr>
          <w:p w14:paraId="59CC38B0"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VAL service identity</w:t>
            </w:r>
          </w:p>
        </w:tc>
        <w:tc>
          <w:tcPr>
            <w:tcW w:w="1440" w:type="dxa"/>
            <w:tcBorders>
              <w:top w:val="single" w:sz="4" w:space="0" w:color="000000"/>
              <w:left w:val="single" w:sz="4" w:space="0" w:color="000000"/>
              <w:bottom w:val="single" w:sz="4" w:space="0" w:color="000000"/>
              <w:right w:val="nil"/>
            </w:tcBorders>
          </w:tcPr>
          <w:p w14:paraId="0AA78F8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3A14D8" w14:textId="77777777" w:rsidR="0039271C" w:rsidRPr="00975BFD" w:rsidRDefault="00632768">
            <w:pPr>
              <w:pStyle w:val="TAL"/>
              <w:rPr>
                <w:kern w:val="2"/>
              </w:rPr>
            </w:pPr>
            <w:r w:rsidRPr="00975BFD">
              <w:rPr>
                <w:kern w:val="2"/>
              </w:rPr>
              <w:t>Identifier of the VAL service to be monitored</w:t>
            </w:r>
          </w:p>
        </w:tc>
      </w:tr>
      <w:tr w:rsidR="0039271C" w:rsidRPr="00975BFD" w14:paraId="4096700C" w14:textId="77777777">
        <w:trPr>
          <w:jc w:val="center"/>
        </w:trPr>
        <w:tc>
          <w:tcPr>
            <w:tcW w:w="2880" w:type="dxa"/>
            <w:tcBorders>
              <w:top w:val="single" w:sz="4" w:space="0" w:color="000000"/>
              <w:left w:val="single" w:sz="4" w:space="0" w:color="000000"/>
              <w:bottom w:val="single" w:sz="4" w:space="0" w:color="000000"/>
              <w:right w:val="nil"/>
            </w:tcBorders>
          </w:tcPr>
          <w:p w14:paraId="0D6A2668" w14:textId="77777777" w:rsidR="0039271C" w:rsidRPr="00975BFD" w:rsidRDefault="00632768">
            <w:pPr>
              <w:pStyle w:val="TAL"/>
              <w:rPr>
                <w:kern w:val="2"/>
              </w:rPr>
            </w:pPr>
            <w:r w:rsidRPr="00975BFD">
              <w:rPr>
                <w:kern w:val="2"/>
              </w:rPr>
              <w:t>&gt;PerfList</w:t>
            </w:r>
          </w:p>
        </w:tc>
        <w:tc>
          <w:tcPr>
            <w:tcW w:w="1440" w:type="dxa"/>
            <w:tcBorders>
              <w:top w:val="single" w:sz="4" w:space="0" w:color="000000"/>
              <w:left w:val="single" w:sz="4" w:space="0" w:color="000000"/>
              <w:bottom w:val="single" w:sz="4" w:space="0" w:color="000000"/>
              <w:right w:val="nil"/>
            </w:tcBorders>
          </w:tcPr>
          <w:p w14:paraId="3C50261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9D2370A" w14:textId="77777777" w:rsidR="0039271C" w:rsidRPr="00975BFD" w:rsidRDefault="00632768">
            <w:pPr>
              <w:pStyle w:val="TAL"/>
              <w:rPr>
                <w:kern w:val="2"/>
              </w:rPr>
            </w:pPr>
            <w:r w:rsidRPr="00975BFD">
              <w:rPr>
                <w:kern w:val="2"/>
              </w:rPr>
              <w:t>The list of performance to be monitored</w:t>
            </w:r>
          </w:p>
        </w:tc>
      </w:tr>
      <w:tr w:rsidR="0039271C" w:rsidRPr="00975BFD" w14:paraId="01E18C47" w14:textId="77777777">
        <w:trPr>
          <w:jc w:val="center"/>
        </w:trPr>
        <w:tc>
          <w:tcPr>
            <w:tcW w:w="2880" w:type="dxa"/>
            <w:tcBorders>
              <w:top w:val="single" w:sz="4" w:space="0" w:color="000000"/>
              <w:left w:val="single" w:sz="4" w:space="0" w:color="000000"/>
              <w:bottom w:val="single" w:sz="4" w:space="0" w:color="000000"/>
              <w:right w:val="nil"/>
            </w:tcBorders>
          </w:tcPr>
          <w:p w14:paraId="66554809" w14:textId="77777777" w:rsidR="0039271C" w:rsidRPr="00975BFD" w:rsidRDefault="00632768">
            <w:pPr>
              <w:pStyle w:val="TAL"/>
              <w:rPr>
                <w:kern w:val="2"/>
              </w:rPr>
            </w:pPr>
            <w:r w:rsidRPr="00975BFD">
              <w:rPr>
                <w:kern w:val="2"/>
              </w:rPr>
              <w:t>&gt;&gt; PerfName</w:t>
            </w:r>
          </w:p>
        </w:tc>
        <w:tc>
          <w:tcPr>
            <w:tcW w:w="1440" w:type="dxa"/>
            <w:tcBorders>
              <w:top w:val="single" w:sz="4" w:space="0" w:color="000000"/>
              <w:left w:val="single" w:sz="4" w:space="0" w:color="000000"/>
              <w:bottom w:val="single" w:sz="4" w:space="0" w:color="000000"/>
              <w:right w:val="nil"/>
            </w:tcBorders>
          </w:tcPr>
          <w:p w14:paraId="70B96CA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489B496" w14:textId="77777777" w:rsidR="0039271C" w:rsidRPr="00975BFD" w:rsidRDefault="00632768">
            <w:pPr>
              <w:pStyle w:val="TAL"/>
              <w:rPr>
                <w:kern w:val="2"/>
              </w:rPr>
            </w:pPr>
            <w:r w:rsidRPr="00975BFD">
              <w:rPr>
                <w:kern w:val="2"/>
              </w:rPr>
              <w:t>The name of the performance to be reported, e.g., the end to end round-trip time or the end to end network slice load.</w:t>
            </w:r>
          </w:p>
        </w:tc>
      </w:tr>
      <w:tr w:rsidR="0039271C" w:rsidRPr="00975BFD" w14:paraId="71E9CA6B" w14:textId="77777777">
        <w:trPr>
          <w:jc w:val="center"/>
        </w:trPr>
        <w:tc>
          <w:tcPr>
            <w:tcW w:w="2880" w:type="dxa"/>
            <w:tcBorders>
              <w:top w:val="single" w:sz="4" w:space="0" w:color="000000"/>
              <w:left w:val="single" w:sz="4" w:space="0" w:color="000000"/>
              <w:bottom w:val="single" w:sz="4" w:space="0" w:color="000000"/>
              <w:right w:val="nil"/>
            </w:tcBorders>
          </w:tcPr>
          <w:p w14:paraId="44CF3298" w14:textId="77777777" w:rsidR="0039271C" w:rsidRPr="00975BFD" w:rsidRDefault="00632768">
            <w:pPr>
              <w:pStyle w:val="TAL"/>
              <w:rPr>
                <w:kern w:val="2"/>
              </w:rPr>
            </w:pPr>
            <w:r w:rsidRPr="00975BFD">
              <w:rPr>
                <w:kern w:val="2"/>
              </w:rPr>
              <w:t>&gt;</w:t>
            </w:r>
            <w:r w:rsidRPr="00975BFD">
              <w:t xml:space="preserve"> </w:t>
            </w: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5BD4D0E7"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E5F1D0A" w14:textId="77777777" w:rsidR="0039271C" w:rsidRPr="00975BFD" w:rsidRDefault="00632768">
            <w:pPr>
              <w:pStyle w:val="TAL"/>
              <w:rPr>
                <w:kern w:val="2"/>
              </w:rPr>
            </w:pPr>
            <w:r w:rsidRPr="00975BFD">
              <w:rPr>
                <w:kern w:val="2"/>
              </w:rPr>
              <w:t>Identifier</w:t>
            </w:r>
            <w:r w:rsidRPr="00975BFD">
              <w:rPr>
                <w:rFonts w:eastAsiaTheme="minorEastAsia"/>
                <w:kern w:val="2"/>
                <w:lang w:eastAsia="zh-CN"/>
              </w:rPr>
              <w:t>(s)</w:t>
            </w:r>
            <w:r w:rsidRPr="00975BFD">
              <w:rPr>
                <w:kern w:val="2"/>
              </w:rPr>
              <w:t xml:space="preserve"> of the network slice to be monitored</w:t>
            </w:r>
          </w:p>
        </w:tc>
      </w:tr>
      <w:tr w:rsidR="0039271C" w:rsidRPr="00975BFD" w14:paraId="3C9D3EEE" w14:textId="77777777">
        <w:trPr>
          <w:jc w:val="center"/>
        </w:trPr>
        <w:tc>
          <w:tcPr>
            <w:tcW w:w="2880" w:type="dxa"/>
            <w:tcBorders>
              <w:top w:val="single" w:sz="4" w:space="0" w:color="000000"/>
              <w:left w:val="single" w:sz="4" w:space="0" w:color="000000"/>
              <w:bottom w:val="single" w:sz="4" w:space="0" w:color="000000"/>
              <w:right w:val="nil"/>
            </w:tcBorders>
          </w:tcPr>
          <w:p w14:paraId="31075725"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01A6EC0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BBA7EBE" w14:textId="77777777" w:rsidR="0039271C" w:rsidRPr="00975BFD" w:rsidRDefault="00632768">
            <w:pPr>
              <w:pStyle w:val="TAL"/>
              <w:rPr>
                <w:kern w:val="2"/>
              </w:rPr>
            </w:pPr>
            <w:r w:rsidRPr="00975BFD">
              <w:rPr>
                <w:kern w:val="2"/>
              </w:rPr>
              <w:t>The start time point of the performance and analytics monitoring</w:t>
            </w:r>
          </w:p>
        </w:tc>
      </w:tr>
      <w:tr w:rsidR="0039271C" w:rsidRPr="00975BFD" w14:paraId="3A167501" w14:textId="77777777">
        <w:trPr>
          <w:jc w:val="center"/>
        </w:trPr>
        <w:tc>
          <w:tcPr>
            <w:tcW w:w="2880" w:type="dxa"/>
            <w:tcBorders>
              <w:top w:val="single" w:sz="4" w:space="0" w:color="000000"/>
              <w:left w:val="single" w:sz="4" w:space="0" w:color="000000"/>
              <w:bottom w:val="single" w:sz="4" w:space="0" w:color="000000"/>
              <w:right w:val="nil"/>
            </w:tcBorders>
          </w:tcPr>
          <w:p w14:paraId="7783F1DF"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1BE2E7CF"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AE3A3F9" w14:textId="77777777" w:rsidR="0039271C" w:rsidRPr="00975BFD" w:rsidRDefault="00632768">
            <w:pPr>
              <w:pStyle w:val="TAL"/>
              <w:rPr>
                <w:kern w:val="2"/>
              </w:rPr>
            </w:pPr>
            <w:r w:rsidRPr="00975BFD">
              <w:rPr>
                <w:kern w:val="2"/>
              </w:rPr>
              <w:t xml:space="preserve">The end time point of the performance and analytics monitoring, If the EndTime IE is not included, it indicates that the </w:t>
            </w:r>
            <w:r w:rsidRPr="00975BFD">
              <w:t>performance and analytics monitoring</w:t>
            </w:r>
            <w:r w:rsidRPr="00975BFD">
              <w:rPr>
                <w:kern w:val="2"/>
              </w:rPr>
              <w:t xml:space="preserve"> will not stop until the monitoring request is released or updated.</w:t>
            </w:r>
          </w:p>
        </w:tc>
      </w:tr>
    </w:tbl>
    <w:p w14:paraId="0A93706C" w14:textId="77777777" w:rsidR="0039271C" w:rsidRPr="00975BFD" w:rsidRDefault="0039271C"/>
    <w:p w14:paraId="554C9688" w14:textId="77777777" w:rsidR="0039271C" w:rsidRPr="00975BFD" w:rsidRDefault="00632768">
      <w:pPr>
        <w:pStyle w:val="TH"/>
      </w:pPr>
      <w:r w:rsidRPr="00975BFD">
        <w:t>Table 9.</w:t>
      </w:r>
      <w:r w:rsidRPr="00975BFD">
        <w:rPr>
          <w:rFonts w:eastAsiaTheme="minorEastAsia"/>
          <w:lang w:eastAsia="zh-CN"/>
        </w:rPr>
        <w:t>7</w:t>
      </w:r>
      <w:r w:rsidRPr="00975BFD">
        <w:t xml:space="preserve">.3.2-2: Network slice related performance and analytics monitoring </w:t>
      </w:r>
      <w:r w:rsidR="00BE2F37" w:rsidRPr="00975BFD">
        <w:rPr>
          <w:rFonts w:eastAsiaTheme="minorEastAsia"/>
          <w:lang w:eastAsia="zh-CN"/>
        </w:rPr>
        <w:t>job creation</w:t>
      </w:r>
      <w:r w:rsidR="00BE2F37" w:rsidRPr="00975BFD">
        <w:t xml:space="preserve"> </w:t>
      </w:r>
      <w:r w:rsidRPr="00975BFD">
        <w:t>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6AA371B" w14:textId="77777777">
        <w:trPr>
          <w:jc w:val="center"/>
        </w:trPr>
        <w:tc>
          <w:tcPr>
            <w:tcW w:w="2880" w:type="dxa"/>
            <w:tcBorders>
              <w:top w:val="single" w:sz="4" w:space="0" w:color="000000"/>
              <w:left w:val="single" w:sz="4" w:space="0" w:color="000000"/>
              <w:bottom w:val="single" w:sz="4" w:space="0" w:color="000000"/>
              <w:right w:val="nil"/>
            </w:tcBorders>
          </w:tcPr>
          <w:p w14:paraId="7637BB31"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315343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F80437E" w14:textId="77777777" w:rsidR="0039271C" w:rsidRPr="00975BFD" w:rsidRDefault="00632768">
            <w:pPr>
              <w:pStyle w:val="TAH"/>
              <w:rPr>
                <w:kern w:val="2"/>
              </w:rPr>
            </w:pPr>
            <w:r w:rsidRPr="00975BFD">
              <w:rPr>
                <w:kern w:val="2"/>
              </w:rPr>
              <w:t>Description</w:t>
            </w:r>
          </w:p>
        </w:tc>
      </w:tr>
      <w:tr w:rsidR="0039271C" w:rsidRPr="00975BFD" w14:paraId="1B62C0CD" w14:textId="77777777">
        <w:trPr>
          <w:jc w:val="center"/>
        </w:trPr>
        <w:tc>
          <w:tcPr>
            <w:tcW w:w="2880" w:type="dxa"/>
            <w:tcBorders>
              <w:top w:val="single" w:sz="4" w:space="0" w:color="000000"/>
              <w:left w:val="single" w:sz="4" w:space="0" w:color="000000"/>
              <w:bottom w:val="single" w:sz="4" w:space="0" w:color="000000"/>
              <w:right w:val="nil"/>
            </w:tcBorders>
          </w:tcPr>
          <w:p w14:paraId="6B10C3DF" w14:textId="77777777" w:rsidR="0039271C" w:rsidRPr="00975BFD" w:rsidRDefault="00632768">
            <w:pPr>
              <w:pStyle w:val="TAL"/>
              <w:rPr>
                <w:kern w:val="2"/>
              </w:rPr>
            </w:pPr>
            <w:r w:rsidRPr="00975BFD">
              <w:rPr>
                <w:kern w:val="2"/>
              </w:rPr>
              <w:t>Resul</w:t>
            </w:r>
            <w:r w:rsidRPr="00975BFD">
              <w:rPr>
                <w:rFonts w:eastAsiaTheme="minorEastAsia"/>
                <w:kern w:val="2"/>
                <w:lang w:eastAsia="zh-CN"/>
              </w:rPr>
              <w:t>t</w:t>
            </w:r>
          </w:p>
        </w:tc>
        <w:tc>
          <w:tcPr>
            <w:tcW w:w="1440" w:type="dxa"/>
            <w:tcBorders>
              <w:top w:val="single" w:sz="4" w:space="0" w:color="000000"/>
              <w:left w:val="single" w:sz="4" w:space="0" w:color="000000"/>
              <w:bottom w:val="single" w:sz="4" w:space="0" w:color="000000"/>
              <w:right w:val="nil"/>
            </w:tcBorders>
          </w:tcPr>
          <w:p w14:paraId="7D3743A2" w14:textId="77777777" w:rsidR="0039271C" w:rsidRPr="00975BFD" w:rsidRDefault="00632768">
            <w:pPr>
              <w:pStyle w:val="TAL"/>
              <w:jc w:val="center"/>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C2AA758" w14:textId="77777777" w:rsidR="0039271C" w:rsidRPr="00975BFD" w:rsidRDefault="00632768">
            <w:pPr>
              <w:pStyle w:val="TAL"/>
              <w:rPr>
                <w:kern w:val="2"/>
              </w:rPr>
            </w:pPr>
            <w:r w:rsidRPr="00975BFD">
              <w:rPr>
                <w:kern w:val="2"/>
              </w:rPr>
              <w:t xml:space="preserve">Indicates the success or failure of </w:t>
            </w:r>
            <w:r w:rsidRPr="00975BFD">
              <w:rPr>
                <w:rFonts w:eastAsiaTheme="minorEastAsia"/>
                <w:kern w:val="2"/>
                <w:lang w:eastAsia="zh-CN"/>
              </w:rPr>
              <w:t xml:space="preserve">the </w:t>
            </w:r>
            <w:r w:rsidRPr="00975BFD">
              <w:t>performance and analytics monitoring</w:t>
            </w:r>
            <w:r w:rsidRPr="00975BFD">
              <w:rPr>
                <w:kern w:val="2"/>
              </w:rPr>
              <w:t xml:space="preserve"> request</w:t>
            </w:r>
          </w:p>
        </w:tc>
      </w:tr>
      <w:tr w:rsidR="0039271C" w:rsidRPr="00975BFD" w14:paraId="5BE1F92C" w14:textId="77777777">
        <w:trPr>
          <w:jc w:val="center"/>
        </w:trPr>
        <w:tc>
          <w:tcPr>
            <w:tcW w:w="2880" w:type="dxa"/>
            <w:tcBorders>
              <w:top w:val="single" w:sz="4" w:space="0" w:color="000000"/>
              <w:left w:val="single" w:sz="4" w:space="0" w:color="000000"/>
              <w:bottom w:val="single" w:sz="4" w:space="0" w:color="000000"/>
              <w:right w:val="nil"/>
            </w:tcBorders>
          </w:tcPr>
          <w:p w14:paraId="368B262E" w14:textId="77777777" w:rsidR="0039271C" w:rsidRPr="00975BFD" w:rsidRDefault="00632768">
            <w:pPr>
              <w:pStyle w:val="TAL"/>
              <w:rPr>
                <w:kern w:val="2"/>
              </w:rPr>
            </w:pPr>
            <w:r w:rsidRPr="00975BFD">
              <w:rPr>
                <w:kern w:val="2"/>
              </w:rPr>
              <w:t>&gt; Performance Monitoring Request ID</w:t>
            </w:r>
          </w:p>
        </w:tc>
        <w:tc>
          <w:tcPr>
            <w:tcW w:w="1440" w:type="dxa"/>
            <w:tcBorders>
              <w:top w:val="single" w:sz="4" w:space="0" w:color="000000"/>
              <w:left w:val="single" w:sz="4" w:space="0" w:color="000000"/>
              <w:bottom w:val="single" w:sz="4" w:space="0" w:color="000000"/>
              <w:right w:val="nil"/>
            </w:tcBorders>
          </w:tcPr>
          <w:p w14:paraId="134484E9" w14:textId="77777777" w:rsidR="0039271C" w:rsidRPr="00975BFD" w:rsidRDefault="00632768">
            <w:pPr>
              <w:pStyle w:val="TAC"/>
              <w:rPr>
                <w:kern w:val="2"/>
              </w:rPr>
            </w:pPr>
            <w:r w:rsidRPr="00975BFD">
              <w:rPr>
                <w:kern w:val="2"/>
              </w:rPr>
              <w:t>O</w:t>
            </w:r>
          </w:p>
          <w:p w14:paraId="46AB9C16" w14:textId="77777777" w:rsidR="0039271C" w:rsidRPr="00975BFD" w:rsidRDefault="00632768">
            <w:pPr>
              <w:pStyle w:val="TAC"/>
              <w:rPr>
                <w:kern w:val="2"/>
              </w:rPr>
            </w:pPr>
            <w:r w:rsidRPr="00975BFD">
              <w:rPr>
                <w:kern w:val="2"/>
              </w:rPr>
              <w:t>(see NOTE 1)</w:t>
            </w:r>
          </w:p>
          <w:p w14:paraId="408FCFBC" w14:textId="77777777" w:rsidR="0039271C" w:rsidRPr="00975BFD" w:rsidRDefault="0039271C">
            <w:pPr>
              <w:pStyle w:val="TAC"/>
              <w:jc w:val="left"/>
              <w:rPr>
                <w:rFonts w:eastAsiaTheme="minorEastAsia"/>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68212DAB" w14:textId="77777777" w:rsidR="0039271C" w:rsidRPr="00975BFD" w:rsidRDefault="00632768">
            <w:pPr>
              <w:pStyle w:val="TAL"/>
              <w:rPr>
                <w:rFonts w:eastAsiaTheme="minorEastAsia"/>
                <w:kern w:val="2"/>
                <w:lang w:eastAsia="zh-CN"/>
              </w:rPr>
            </w:pPr>
            <w:r w:rsidRPr="00975BFD">
              <w:rPr>
                <w:kern w:val="2"/>
              </w:rPr>
              <w:t xml:space="preserve">Identifier of the </w:t>
            </w:r>
            <w:r w:rsidRPr="00975BFD">
              <w:t>performance and analytics monitoring</w:t>
            </w:r>
            <w:r w:rsidR="00BE2F37" w:rsidRPr="00975BFD">
              <w:rPr>
                <w:rFonts w:eastAsiaTheme="minorEastAsia"/>
                <w:lang w:eastAsia="zh-CN"/>
              </w:rPr>
              <w:t xml:space="preserve"> job</w:t>
            </w:r>
          </w:p>
        </w:tc>
      </w:tr>
      <w:tr w:rsidR="0039271C" w:rsidRPr="00975BFD" w14:paraId="756D510A" w14:textId="77777777">
        <w:trPr>
          <w:jc w:val="center"/>
        </w:trPr>
        <w:tc>
          <w:tcPr>
            <w:tcW w:w="2880" w:type="dxa"/>
            <w:tcBorders>
              <w:top w:val="single" w:sz="4" w:space="0" w:color="000000"/>
              <w:left w:val="single" w:sz="4" w:space="0" w:color="000000"/>
              <w:bottom w:val="single" w:sz="4" w:space="0" w:color="000000"/>
              <w:right w:val="nil"/>
            </w:tcBorders>
          </w:tcPr>
          <w:p w14:paraId="0720F716"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16B3C243" w14:textId="77777777" w:rsidR="0039271C" w:rsidRPr="00975BFD" w:rsidRDefault="00632768">
            <w:pPr>
              <w:pStyle w:val="TAC"/>
              <w:rPr>
                <w:kern w:val="2"/>
              </w:rPr>
            </w:pPr>
            <w:r w:rsidRPr="00975BFD">
              <w:rPr>
                <w:kern w:val="2"/>
              </w:rPr>
              <w:t>O</w:t>
            </w:r>
          </w:p>
          <w:p w14:paraId="093051D2" w14:textId="77777777" w:rsidR="0039271C" w:rsidRPr="00975BFD" w:rsidRDefault="00632768">
            <w:pPr>
              <w:pStyle w:val="TAC"/>
              <w:rPr>
                <w:kern w:val="2"/>
              </w:rPr>
            </w:pPr>
            <w:r w:rsidRPr="00975BFD">
              <w:rPr>
                <w:kern w:val="2"/>
              </w:rPr>
              <w:t>(see  NOTE 1)</w:t>
            </w:r>
          </w:p>
          <w:p w14:paraId="1DBF91B9"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9463508" w14:textId="77777777" w:rsidR="0039271C" w:rsidRPr="00975BFD" w:rsidRDefault="00632768">
            <w:pPr>
              <w:pStyle w:val="TAL"/>
              <w:rPr>
                <w:kern w:val="2"/>
              </w:rPr>
            </w:pPr>
            <w:r w:rsidRPr="00975BFD">
              <w:rPr>
                <w:kern w:val="2"/>
              </w:rPr>
              <w:t>The start time point of the performance and analytics monitoring</w:t>
            </w:r>
          </w:p>
        </w:tc>
      </w:tr>
      <w:tr w:rsidR="0039271C" w:rsidRPr="00975BFD" w14:paraId="314B3FAD" w14:textId="77777777">
        <w:trPr>
          <w:jc w:val="center"/>
        </w:trPr>
        <w:tc>
          <w:tcPr>
            <w:tcW w:w="2880" w:type="dxa"/>
            <w:tcBorders>
              <w:top w:val="single" w:sz="4" w:space="0" w:color="000000"/>
              <w:left w:val="single" w:sz="4" w:space="0" w:color="000000"/>
              <w:bottom w:val="single" w:sz="4" w:space="0" w:color="000000"/>
              <w:right w:val="nil"/>
            </w:tcBorders>
          </w:tcPr>
          <w:p w14:paraId="7DCAE45D"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6BA7CE2D" w14:textId="77777777" w:rsidR="0039271C" w:rsidRPr="00975BFD" w:rsidRDefault="00632768">
            <w:pPr>
              <w:pStyle w:val="TAC"/>
              <w:rPr>
                <w:kern w:val="2"/>
              </w:rPr>
            </w:pPr>
            <w:r w:rsidRPr="00975BFD">
              <w:rPr>
                <w:kern w:val="2"/>
              </w:rPr>
              <w:t>O</w:t>
            </w:r>
          </w:p>
          <w:p w14:paraId="1F9D8112"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2</w:t>
            </w:r>
            <w:r w:rsidRPr="00975BFD">
              <w:rPr>
                <w:kern w:val="2"/>
              </w:rPr>
              <w:t>)</w:t>
            </w:r>
          </w:p>
          <w:p w14:paraId="786D589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15EC9CE2" w14:textId="77777777" w:rsidR="0039271C" w:rsidRPr="00975BFD" w:rsidRDefault="00632768">
            <w:pPr>
              <w:pStyle w:val="TAL"/>
              <w:rPr>
                <w:kern w:val="2"/>
              </w:rPr>
            </w:pPr>
            <w:r w:rsidRPr="00975BFD">
              <w:rPr>
                <w:kern w:val="2"/>
              </w:rPr>
              <w:t xml:space="preserve">The end time point of the performance and analytics monitoring, If the EndTime IE is not included, it indicates that the </w:t>
            </w:r>
            <w:r w:rsidRPr="00975BFD">
              <w:t>performance and analytics monitoring</w:t>
            </w:r>
            <w:r w:rsidRPr="00975BFD">
              <w:rPr>
                <w:kern w:val="2"/>
              </w:rPr>
              <w:t xml:space="preserve"> will not stop until the monitoring request is released or updated.</w:t>
            </w:r>
          </w:p>
        </w:tc>
      </w:tr>
      <w:tr w:rsidR="0039271C" w:rsidRPr="00975BFD" w14:paraId="025D5007" w14:textId="77777777">
        <w:trPr>
          <w:jc w:val="center"/>
        </w:trPr>
        <w:tc>
          <w:tcPr>
            <w:tcW w:w="2880" w:type="dxa"/>
            <w:tcBorders>
              <w:top w:val="single" w:sz="4" w:space="0" w:color="000000"/>
              <w:left w:val="single" w:sz="4" w:space="0" w:color="000000"/>
              <w:bottom w:val="single" w:sz="4" w:space="0" w:color="000000"/>
              <w:right w:val="nil"/>
            </w:tcBorders>
          </w:tcPr>
          <w:p w14:paraId="2ED6A4D1"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7B7DBF03" w14:textId="77777777" w:rsidR="0039271C" w:rsidRPr="00975BFD" w:rsidRDefault="00632768">
            <w:pPr>
              <w:pStyle w:val="TAC"/>
              <w:rPr>
                <w:kern w:val="2"/>
              </w:rPr>
            </w:pPr>
            <w:r w:rsidRPr="00975BFD">
              <w:rPr>
                <w:kern w:val="2"/>
              </w:rPr>
              <w:t>O</w:t>
            </w:r>
          </w:p>
          <w:p w14:paraId="2215D52C"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3</w:t>
            </w:r>
            <w:r w:rsidRPr="00975BFD">
              <w:rPr>
                <w:kern w:val="2"/>
              </w:rPr>
              <w:t>)</w:t>
            </w:r>
          </w:p>
          <w:p w14:paraId="3A9FAEDC"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1B03F867" w14:textId="77777777" w:rsidR="0039271C" w:rsidRPr="00975BFD" w:rsidRDefault="00632768">
            <w:pPr>
              <w:pStyle w:val="TAL"/>
              <w:rPr>
                <w:kern w:val="2"/>
              </w:rPr>
            </w:pPr>
            <w:r w:rsidRPr="00975BFD">
              <w:rPr>
                <w:kern w:val="2"/>
              </w:rPr>
              <w:t xml:space="preserve">Indicates the cause of VAL </w:t>
            </w:r>
            <w:r w:rsidRPr="00975BFD">
              <w:t>performance and analytics monitoring</w:t>
            </w:r>
            <w:r w:rsidRPr="00975BFD">
              <w:rPr>
                <w:kern w:val="2"/>
              </w:rPr>
              <w:t xml:space="preserve"> request failure</w:t>
            </w:r>
          </w:p>
        </w:tc>
      </w:tr>
      <w:tr w:rsidR="0039271C" w:rsidRPr="00975BFD" w14:paraId="28E33D0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D3D065" w14:textId="77777777" w:rsidR="0039271C" w:rsidRPr="00975BFD" w:rsidRDefault="00632768">
            <w:pPr>
              <w:pStyle w:val="TAN"/>
              <w:ind w:left="0" w:firstLine="0"/>
              <w:rPr>
                <w:kern w:val="2"/>
                <w:szCs w:val="18"/>
              </w:rPr>
            </w:pPr>
            <w:r w:rsidRPr="00975BFD">
              <w:rPr>
                <w:kern w:val="2"/>
              </w:rPr>
              <w:t>NOTE 1:</w:t>
            </w:r>
            <w:r w:rsidRPr="00975BFD">
              <w:rPr>
                <w:kern w:val="2"/>
              </w:rPr>
              <w:tab/>
            </w:r>
            <w:r w:rsidRPr="00975BFD">
              <w:t>Shall be present if the result is success and shall not be present otherwise.</w:t>
            </w:r>
            <w:r w:rsidRPr="00975BFD">
              <w:rPr>
                <w:kern w:val="2"/>
              </w:rPr>
              <w:t xml:space="preserve"> </w:t>
            </w:r>
          </w:p>
          <w:p w14:paraId="68EE80D7" w14:textId="77777777" w:rsidR="0039271C" w:rsidRPr="00975BFD" w:rsidRDefault="00632768">
            <w:pPr>
              <w:pStyle w:val="TAN"/>
            </w:pPr>
            <w:r w:rsidRPr="00975BFD">
              <w:rPr>
                <w:kern w:val="2"/>
              </w:rPr>
              <w:t>NOTE 2</w:t>
            </w:r>
            <w:r w:rsidRPr="00975BFD">
              <w:rPr>
                <w:kern w:val="2"/>
              </w:rPr>
              <w:tab/>
            </w:r>
            <w:r w:rsidRPr="00975BFD">
              <w:t>May only be present if the result is success.</w:t>
            </w:r>
          </w:p>
          <w:p w14:paraId="20D1BA42" w14:textId="77777777" w:rsidR="0039271C" w:rsidRPr="00975BFD" w:rsidRDefault="00632768">
            <w:pPr>
              <w:pStyle w:val="TAN"/>
              <w:rPr>
                <w:kern w:val="2"/>
              </w:rPr>
            </w:pPr>
            <w:r w:rsidRPr="00975BFD">
              <w:t>NOTE 3:</w:t>
            </w:r>
            <w:r w:rsidRPr="00975BFD">
              <w:tab/>
              <w:t>Shall be present if the result is failure and shall not be present otherwise.</w:t>
            </w:r>
          </w:p>
        </w:tc>
      </w:tr>
    </w:tbl>
    <w:p w14:paraId="30A8570F" w14:textId="77777777" w:rsidR="0039271C" w:rsidRPr="00975BFD" w:rsidRDefault="0039271C">
      <w:bookmarkStart w:id="520" w:name="_Toc107934736"/>
      <w:bookmarkEnd w:id="520"/>
    </w:p>
    <w:p w14:paraId="4520B26A" w14:textId="77777777" w:rsidR="0039271C" w:rsidRPr="00975BFD" w:rsidRDefault="00632768">
      <w:pPr>
        <w:pStyle w:val="Heading4"/>
        <w:rPr>
          <w:rFonts w:eastAsiaTheme="minorEastAsia"/>
          <w:lang w:eastAsia="zh-CN"/>
        </w:rPr>
      </w:pPr>
      <w:bookmarkStart w:id="521" w:name="_Toc134011842"/>
      <w:bookmarkStart w:id="522" w:name="_Toc170686180"/>
      <w:r w:rsidRPr="00975BFD">
        <w:t>9.</w:t>
      </w:r>
      <w:r w:rsidRPr="00975BFD">
        <w:rPr>
          <w:rFonts w:eastAsiaTheme="minorEastAsia"/>
        </w:rPr>
        <w:t>7</w:t>
      </w:r>
      <w:r w:rsidRPr="00975BFD">
        <w:t>.3.3</w:t>
      </w:r>
      <w:r w:rsidRPr="00975BFD">
        <w:tab/>
        <w:t>Network slice related performance and analytics report subscription</w:t>
      </w:r>
      <w:bookmarkEnd w:id="521"/>
      <w:bookmarkEnd w:id="522"/>
    </w:p>
    <w:p w14:paraId="12696FCA" w14:textId="77777777" w:rsidR="0039271C" w:rsidRPr="00975BFD" w:rsidRDefault="00632768">
      <w:r w:rsidRPr="00975BFD">
        <w:t>Table 9.</w:t>
      </w:r>
      <w:r w:rsidRPr="00975BFD">
        <w:rPr>
          <w:rFonts w:eastAsiaTheme="minorEastAsia"/>
          <w:lang w:eastAsia="zh-CN"/>
        </w:rPr>
        <w:t>7</w:t>
      </w:r>
      <w:r w:rsidRPr="00975BFD">
        <w:t>.3.3-1 and 9.</w:t>
      </w:r>
      <w:r w:rsidRPr="00975BFD">
        <w:rPr>
          <w:rFonts w:eastAsiaTheme="minorEastAsia"/>
          <w:lang w:eastAsia="zh-CN"/>
        </w:rPr>
        <w:t>7</w:t>
      </w:r>
      <w:r w:rsidRPr="00975BFD">
        <w:t>.3.3-2 describe information elements for Network slice related performance and analytics report subscription from the NSCE server to the VAL server.</w:t>
      </w:r>
    </w:p>
    <w:p w14:paraId="71F265B5" w14:textId="77777777" w:rsidR="0039271C" w:rsidRPr="00975BFD" w:rsidRDefault="00632768">
      <w:pPr>
        <w:pStyle w:val="TH"/>
      </w:pPr>
      <w:r w:rsidRPr="00975BFD">
        <w:t>Table 9.</w:t>
      </w:r>
      <w:r w:rsidRPr="00975BFD">
        <w:rPr>
          <w:rFonts w:eastAsiaTheme="minorEastAsia"/>
          <w:lang w:eastAsia="zh-CN"/>
        </w:rPr>
        <w:t>7</w:t>
      </w:r>
      <w:r w:rsidRPr="00975BFD">
        <w:t>.3.3-1: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A354960" w14:textId="77777777">
        <w:trPr>
          <w:jc w:val="center"/>
        </w:trPr>
        <w:tc>
          <w:tcPr>
            <w:tcW w:w="2880" w:type="dxa"/>
            <w:tcBorders>
              <w:top w:val="single" w:sz="4" w:space="0" w:color="000000"/>
              <w:left w:val="single" w:sz="4" w:space="0" w:color="000000"/>
              <w:bottom w:val="single" w:sz="4" w:space="0" w:color="000000"/>
              <w:right w:val="nil"/>
            </w:tcBorders>
          </w:tcPr>
          <w:p w14:paraId="7B34BBF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311C3CF7"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35B8CCD" w14:textId="77777777" w:rsidR="0039271C" w:rsidRPr="00975BFD" w:rsidRDefault="00632768">
            <w:pPr>
              <w:pStyle w:val="TAH"/>
              <w:rPr>
                <w:kern w:val="2"/>
              </w:rPr>
            </w:pPr>
            <w:r w:rsidRPr="00975BFD">
              <w:rPr>
                <w:kern w:val="2"/>
              </w:rPr>
              <w:t>Description</w:t>
            </w:r>
          </w:p>
        </w:tc>
      </w:tr>
      <w:tr w:rsidR="0039271C" w:rsidRPr="00975BFD" w14:paraId="2396CD19" w14:textId="77777777">
        <w:trPr>
          <w:jc w:val="center"/>
        </w:trPr>
        <w:tc>
          <w:tcPr>
            <w:tcW w:w="2880" w:type="dxa"/>
            <w:tcBorders>
              <w:top w:val="single" w:sz="4" w:space="0" w:color="000000"/>
              <w:left w:val="single" w:sz="4" w:space="0" w:color="000000"/>
              <w:bottom w:val="single" w:sz="4" w:space="0" w:color="000000"/>
              <w:right w:val="nil"/>
            </w:tcBorders>
          </w:tcPr>
          <w:p w14:paraId="394CA47E" w14:textId="77777777" w:rsidR="0039271C" w:rsidRPr="00975BFD" w:rsidRDefault="00632768">
            <w:pPr>
              <w:pStyle w:val="TAL"/>
              <w:rPr>
                <w:kern w:val="2"/>
              </w:rPr>
            </w:pPr>
            <w:r w:rsidRPr="00975BFD">
              <w:rPr>
                <w:kern w:val="2"/>
              </w:rPr>
              <w:t>VAL information</w:t>
            </w:r>
          </w:p>
        </w:tc>
        <w:tc>
          <w:tcPr>
            <w:tcW w:w="1440" w:type="dxa"/>
            <w:tcBorders>
              <w:top w:val="single" w:sz="4" w:space="0" w:color="000000"/>
              <w:left w:val="single" w:sz="4" w:space="0" w:color="000000"/>
              <w:bottom w:val="single" w:sz="4" w:space="0" w:color="000000"/>
              <w:right w:val="nil"/>
            </w:tcBorders>
          </w:tcPr>
          <w:p w14:paraId="4C4F4D9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9606F34" w14:textId="77777777" w:rsidR="0039271C" w:rsidRPr="00975BFD" w:rsidRDefault="00632768">
            <w:pPr>
              <w:pStyle w:val="TAL"/>
              <w:rPr>
                <w:kern w:val="2"/>
              </w:rPr>
            </w:pPr>
            <w:r w:rsidRPr="00975BFD">
              <w:rPr>
                <w:kern w:val="2"/>
              </w:rPr>
              <w:t>The information of the VAL server</w:t>
            </w:r>
          </w:p>
        </w:tc>
      </w:tr>
      <w:tr w:rsidR="0039271C" w:rsidRPr="00975BFD" w14:paraId="0DA21A69" w14:textId="77777777">
        <w:trPr>
          <w:jc w:val="center"/>
        </w:trPr>
        <w:tc>
          <w:tcPr>
            <w:tcW w:w="2880" w:type="dxa"/>
            <w:tcBorders>
              <w:top w:val="single" w:sz="4" w:space="0" w:color="000000"/>
              <w:left w:val="single" w:sz="4" w:space="0" w:color="000000"/>
              <w:bottom w:val="single" w:sz="4" w:space="0" w:color="000000"/>
              <w:right w:val="nil"/>
            </w:tcBorders>
          </w:tcPr>
          <w:p w14:paraId="6B46FC31" w14:textId="77777777" w:rsidR="0039271C" w:rsidRPr="00975BFD" w:rsidRDefault="00632768">
            <w:pPr>
              <w:pStyle w:val="TAL"/>
              <w:rPr>
                <w:kern w:val="2"/>
              </w:rPr>
            </w:pPr>
            <w:r w:rsidRPr="00975BFD">
              <w:rPr>
                <w:kern w:val="2"/>
              </w:rPr>
              <w:t>&gt;VAL server ID</w:t>
            </w:r>
          </w:p>
        </w:tc>
        <w:tc>
          <w:tcPr>
            <w:tcW w:w="1440" w:type="dxa"/>
            <w:tcBorders>
              <w:top w:val="single" w:sz="4" w:space="0" w:color="000000"/>
              <w:left w:val="single" w:sz="4" w:space="0" w:color="000000"/>
              <w:bottom w:val="single" w:sz="4" w:space="0" w:color="000000"/>
              <w:right w:val="nil"/>
            </w:tcBorders>
          </w:tcPr>
          <w:p w14:paraId="1D45C1E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82CE6E2" w14:textId="77777777" w:rsidR="0039271C" w:rsidRPr="00975BFD" w:rsidRDefault="00632768">
            <w:pPr>
              <w:pStyle w:val="TAL"/>
              <w:rPr>
                <w:kern w:val="2"/>
              </w:rPr>
            </w:pPr>
            <w:r w:rsidRPr="00975BFD">
              <w:rPr>
                <w:kern w:val="2"/>
              </w:rPr>
              <w:t>The identifier of the VAL server</w:t>
            </w:r>
          </w:p>
        </w:tc>
      </w:tr>
      <w:tr w:rsidR="0039271C" w:rsidRPr="00975BFD" w14:paraId="4F8A9624" w14:textId="77777777">
        <w:trPr>
          <w:jc w:val="center"/>
        </w:trPr>
        <w:tc>
          <w:tcPr>
            <w:tcW w:w="2880" w:type="dxa"/>
            <w:tcBorders>
              <w:top w:val="single" w:sz="4" w:space="0" w:color="000000"/>
              <w:left w:val="single" w:sz="4" w:space="0" w:color="000000"/>
              <w:bottom w:val="single" w:sz="4" w:space="0" w:color="000000"/>
              <w:right w:val="nil"/>
            </w:tcBorders>
          </w:tcPr>
          <w:p w14:paraId="1EDBEB5D" w14:textId="77777777" w:rsidR="0039271C" w:rsidRPr="00975BFD" w:rsidRDefault="00632768">
            <w:pPr>
              <w:pStyle w:val="TAL"/>
              <w:rPr>
                <w:kern w:val="2"/>
              </w:rPr>
            </w:pPr>
            <w:r w:rsidRPr="00975BFD">
              <w:rPr>
                <w:kern w:val="2"/>
              </w:rPr>
              <w:t>Report ID</w:t>
            </w:r>
          </w:p>
        </w:tc>
        <w:tc>
          <w:tcPr>
            <w:tcW w:w="1440" w:type="dxa"/>
            <w:tcBorders>
              <w:top w:val="single" w:sz="4" w:space="0" w:color="000000"/>
              <w:left w:val="single" w:sz="4" w:space="0" w:color="000000"/>
              <w:bottom w:val="single" w:sz="4" w:space="0" w:color="000000"/>
              <w:right w:val="nil"/>
            </w:tcBorders>
          </w:tcPr>
          <w:p w14:paraId="75E1119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66DDB80" w14:textId="77777777" w:rsidR="0039271C" w:rsidRPr="00975BFD" w:rsidRDefault="00632768">
            <w:pPr>
              <w:pStyle w:val="TAL"/>
              <w:rPr>
                <w:kern w:val="2"/>
              </w:rPr>
            </w:pPr>
            <w:r w:rsidRPr="00975BFD">
              <w:rPr>
                <w:kern w:val="2"/>
              </w:rPr>
              <w:t xml:space="preserve">Identifier of </w:t>
            </w:r>
            <w:r w:rsidRPr="00975BFD">
              <w:t>performance and analytics results</w:t>
            </w:r>
            <w:r w:rsidRPr="00975BFD">
              <w:rPr>
                <w:kern w:val="2"/>
              </w:rPr>
              <w:t xml:space="preserve"> the report</w:t>
            </w:r>
          </w:p>
        </w:tc>
      </w:tr>
      <w:tr w:rsidR="0039271C" w:rsidRPr="00975BFD" w14:paraId="27B067D3" w14:textId="77777777">
        <w:trPr>
          <w:jc w:val="center"/>
        </w:trPr>
        <w:tc>
          <w:tcPr>
            <w:tcW w:w="2880" w:type="dxa"/>
            <w:tcBorders>
              <w:top w:val="single" w:sz="4" w:space="0" w:color="000000"/>
              <w:left w:val="single" w:sz="4" w:space="0" w:color="000000"/>
              <w:bottom w:val="single" w:sz="4" w:space="0" w:color="000000"/>
              <w:right w:val="nil"/>
            </w:tcBorders>
          </w:tcPr>
          <w:p w14:paraId="12AEB85A" w14:textId="77777777" w:rsidR="0039271C" w:rsidRPr="00975BFD" w:rsidRDefault="00632768">
            <w:pPr>
              <w:pStyle w:val="TAL"/>
              <w:rPr>
                <w:kern w:val="2"/>
              </w:rPr>
            </w:pPr>
            <w:r w:rsidRPr="00975BFD">
              <w:rPr>
                <w:kern w:val="2"/>
              </w:rPr>
              <w:t>Report Information</w:t>
            </w:r>
          </w:p>
        </w:tc>
        <w:tc>
          <w:tcPr>
            <w:tcW w:w="1440" w:type="dxa"/>
            <w:tcBorders>
              <w:top w:val="single" w:sz="4" w:space="0" w:color="000000"/>
              <w:left w:val="single" w:sz="4" w:space="0" w:color="000000"/>
              <w:bottom w:val="single" w:sz="4" w:space="0" w:color="000000"/>
              <w:right w:val="nil"/>
            </w:tcBorders>
          </w:tcPr>
          <w:p w14:paraId="53E2FCE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60E250E" w14:textId="77777777" w:rsidR="0039271C" w:rsidRPr="00975BFD" w:rsidRDefault="00632768">
            <w:pPr>
              <w:pStyle w:val="TAL"/>
              <w:rPr>
                <w:kern w:val="2"/>
              </w:rPr>
            </w:pPr>
            <w:r w:rsidRPr="00975BFD">
              <w:rPr>
                <w:kern w:val="2"/>
              </w:rPr>
              <w:t>The information of performance and analytics report retrieving</w:t>
            </w:r>
          </w:p>
        </w:tc>
      </w:tr>
      <w:tr w:rsidR="0039271C" w:rsidRPr="00975BFD" w14:paraId="0455FD61" w14:textId="77777777">
        <w:trPr>
          <w:jc w:val="center"/>
        </w:trPr>
        <w:tc>
          <w:tcPr>
            <w:tcW w:w="2880" w:type="dxa"/>
            <w:tcBorders>
              <w:top w:val="single" w:sz="4" w:space="0" w:color="000000"/>
              <w:left w:val="single" w:sz="4" w:space="0" w:color="000000"/>
              <w:bottom w:val="single" w:sz="4" w:space="0" w:color="000000"/>
              <w:right w:val="nil"/>
            </w:tcBorders>
          </w:tcPr>
          <w:p w14:paraId="358BC60C"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VAL service identity</w:t>
            </w:r>
          </w:p>
        </w:tc>
        <w:tc>
          <w:tcPr>
            <w:tcW w:w="1440" w:type="dxa"/>
            <w:tcBorders>
              <w:top w:val="single" w:sz="4" w:space="0" w:color="000000"/>
              <w:left w:val="single" w:sz="4" w:space="0" w:color="000000"/>
              <w:bottom w:val="single" w:sz="4" w:space="0" w:color="000000"/>
              <w:right w:val="nil"/>
            </w:tcBorders>
          </w:tcPr>
          <w:p w14:paraId="4E397D4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E87A1C7" w14:textId="77777777" w:rsidR="0039271C" w:rsidRPr="00975BFD" w:rsidRDefault="00632768">
            <w:pPr>
              <w:pStyle w:val="TAL"/>
              <w:rPr>
                <w:kern w:val="2"/>
              </w:rPr>
            </w:pPr>
            <w:r w:rsidRPr="00975BFD">
              <w:rPr>
                <w:kern w:val="2"/>
              </w:rPr>
              <w:t xml:space="preserve">Identifier of the VAL service of which the performance and </w:t>
            </w:r>
            <w:r w:rsidRPr="00975BFD">
              <w:t>analytics results are required</w:t>
            </w:r>
          </w:p>
        </w:tc>
      </w:tr>
      <w:tr w:rsidR="0039271C" w:rsidRPr="00975BFD" w14:paraId="1B9021D6" w14:textId="77777777">
        <w:trPr>
          <w:jc w:val="center"/>
        </w:trPr>
        <w:tc>
          <w:tcPr>
            <w:tcW w:w="2880" w:type="dxa"/>
            <w:tcBorders>
              <w:top w:val="single" w:sz="4" w:space="0" w:color="000000"/>
              <w:left w:val="single" w:sz="4" w:space="0" w:color="000000"/>
              <w:bottom w:val="single" w:sz="4" w:space="0" w:color="000000"/>
              <w:right w:val="nil"/>
            </w:tcBorders>
          </w:tcPr>
          <w:p w14:paraId="71E61A8C" w14:textId="77777777" w:rsidR="0039271C" w:rsidRPr="00975BFD" w:rsidRDefault="00632768">
            <w:pPr>
              <w:pStyle w:val="TAL"/>
              <w:rPr>
                <w:kern w:val="2"/>
              </w:rPr>
            </w:pPr>
            <w:r w:rsidRPr="00975BFD">
              <w:rPr>
                <w:kern w:val="2"/>
              </w:rPr>
              <w:t>&gt;</w:t>
            </w:r>
            <w:r w:rsidRPr="00975BFD">
              <w:rPr>
                <w:rFonts w:eastAsia="SimSun"/>
              </w:rPr>
              <w:t xml:space="preserve"> Network slice related Identifier</w:t>
            </w:r>
            <w:r w:rsidRPr="00975BFD">
              <w:t>(s)</w:t>
            </w:r>
            <w:r w:rsidRPr="00975BFD">
              <w:rPr>
                <w:kern w:val="2"/>
              </w:rPr>
              <w:t xml:space="preserve"> </w:t>
            </w:r>
          </w:p>
        </w:tc>
        <w:tc>
          <w:tcPr>
            <w:tcW w:w="1440" w:type="dxa"/>
            <w:tcBorders>
              <w:top w:val="single" w:sz="4" w:space="0" w:color="000000"/>
              <w:left w:val="single" w:sz="4" w:space="0" w:color="000000"/>
              <w:bottom w:val="single" w:sz="4" w:space="0" w:color="000000"/>
              <w:right w:val="nil"/>
            </w:tcBorders>
          </w:tcPr>
          <w:p w14:paraId="2395626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4EDA2ED" w14:textId="77777777" w:rsidR="0039271C" w:rsidRPr="00975BFD" w:rsidRDefault="00632768">
            <w:pPr>
              <w:pStyle w:val="TAL"/>
              <w:rPr>
                <w:kern w:val="2"/>
              </w:rPr>
            </w:pPr>
            <w:r w:rsidRPr="00975BFD">
              <w:rPr>
                <w:kern w:val="2"/>
              </w:rPr>
              <w:t>Identifier</w:t>
            </w:r>
            <w:r w:rsidRPr="00975BFD">
              <w:t>(s)</w:t>
            </w:r>
            <w:r w:rsidRPr="00975BFD">
              <w:rPr>
                <w:kern w:val="2"/>
              </w:rPr>
              <w:t xml:space="preserve"> of the network slice</w:t>
            </w:r>
          </w:p>
        </w:tc>
      </w:tr>
      <w:tr w:rsidR="00341DBC" w:rsidRPr="00975BFD" w14:paraId="509A0DE4" w14:textId="77777777" w:rsidTr="00FC072A">
        <w:trPr>
          <w:jc w:val="center"/>
        </w:trPr>
        <w:tc>
          <w:tcPr>
            <w:tcW w:w="2880" w:type="dxa"/>
            <w:tcBorders>
              <w:top w:val="single" w:sz="4" w:space="0" w:color="000000"/>
              <w:left w:val="single" w:sz="4" w:space="0" w:color="000000"/>
              <w:bottom w:val="single" w:sz="4" w:space="0" w:color="000000"/>
              <w:right w:val="nil"/>
            </w:tcBorders>
          </w:tcPr>
          <w:p w14:paraId="523CE4CB" w14:textId="77777777" w:rsidR="00341DBC" w:rsidRPr="00975BFD" w:rsidRDefault="00341DBC" w:rsidP="00FC072A">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05221132" w14:textId="77777777" w:rsidR="00341DBC" w:rsidRPr="00975BFD" w:rsidRDefault="00341DBC" w:rsidP="00FC072A">
            <w:pPr>
              <w:pStyle w:val="TAC"/>
              <w:rPr>
                <w:kern w:val="2"/>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6FA6FA7" w14:textId="77777777" w:rsidR="00341DBC" w:rsidRPr="00975BFD" w:rsidRDefault="00341DBC" w:rsidP="00FC072A">
            <w:pPr>
              <w:pStyle w:val="TAL"/>
              <w:rPr>
                <w:kern w:val="2"/>
              </w:rPr>
            </w:pPr>
            <w:r w:rsidRPr="00975BFD">
              <w:rPr>
                <w:kern w:val="2"/>
              </w:rPr>
              <w:t xml:space="preserve">The start time point of the performance and analytics </w:t>
            </w:r>
            <w:r w:rsidRPr="00975BFD">
              <w:rPr>
                <w:rFonts w:eastAsia="SimSun"/>
                <w:kern w:val="2"/>
                <w:lang w:eastAsia="zh-CN"/>
              </w:rPr>
              <w:t>report</w:t>
            </w:r>
            <w:r w:rsidRPr="00975BFD">
              <w:rPr>
                <w:kern w:val="2"/>
              </w:rPr>
              <w:t xml:space="preserve"> </w:t>
            </w:r>
          </w:p>
        </w:tc>
      </w:tr>
      <w:tr w:rsidR="00341DBC" w:rsidRPr="00975BFD" w14:paraId="5ACB5698" w14:textId="77777777">
        <w:trPr>
          <w:jc w:val="center"/>
        </w:trPr>
        <w:tc>
          <w:tcPr>
            <w:tcW w:w="2880" w:type="dxa"/>
            <w:tcBorders>
              <w:top w:val="single" w:sz="4" w:space="0" w:color="000000"/>
              <w:left w:val="single" w:sz="4" w:space="0" w:color="000000"/>
              <w:bottom w:val="single" w:sz="4" w:space="0" w:color="000000"/>
              <w:right w:val="nil"/>
            </w:tcBorders>
          </w:tcPr>
          <w:p w14:paraId="4113D4D2" w14:textId="77777777" w:rsidR="00341DBC" w:rsidRPr="00975BFD" w:rsidRDefault="00341DBC">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30D852D5" w14:textId="77777777" w:rsidR="00341DBC" w:rsidRPr="00975BFD" w:rsidRDefault="00341DBC">
            <w:pPr>
              <w:pStyle w:val="TAC"/>
              <w:rPr>
                <w:kern w:val="2"/>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5EE8759" w14:textId="77777777" w:rsidR="00341DBC" w:rsidRPr="00975BFD" w:rsidRDefault="00341DBC">
            <w:pPr>
              <w:pStyle w:val="TAL"/>
              <w:rPr>
                <w:kern w:val="2"/>
              </w:rPr>
            </w:pPr>
            <w:r w:rsidRPr="00975BFD">
              <w:rPr>
                <w:kern w:val="2"/>
              </w:rPr>
              <w:t xml:space="preserve">The end time point of the performance and analytics </w:t>
            </w:r>
            <w:r w:rsidRPr="00975BFD">
              <w:rPr>
                <w:rFonts w:eastAsia="SimSun"/>
                <w:kern w:val="2"/>
                <w:lang w:eastAsia="zh-CN"/>
              </w:rPr>
              <w:t xml:space="preserve">report </w:t>
            </w:r>
          </w:p>
        </w:tc>
      </w:tr>
      <w:tr w:rsidR="00341DBC" w:rsidRPr="00975BFD" w14:paraId="1DCE8AE1" w14:textId="77777777">
        <w:trPr>
          <w:jc w:val="center"/>
        </w:trPr>
        <w:tc>
          <w:tcPr>
            <w:tcW w:w="2880" w:type="dxa"/>
            <w:tcBorders>
              <w:top w:val="single" w:sz="4" w:space="0" w:color="000000"/>
              <w:left w:val="single" w:sz="4" w:space="0" w:color="000000"/>
              <w:bottom w:val="single" w:sz="4" w:space="0" w:color="000000"/>
              <w:right w:val="nil"/>
            </w:tcBorders>
          </w:tcPr>
          <w:p w14:paraId="45C5E966" w14:textId="77777777" w:rsidR="00341DBC" w:rsidRPr="00975BFD" w:rsidRDefault="00341DBC">
            <w:pPr>
              <w:pStyle w:val="TAL"/>
              <w:rPr>
                <w:kern w:val="2"/>
              </w:rPr>
            </w:pPr>
            <w:r w:rsidRPr="00975BFD">
              <w:rPr>
                <w:bCs/>
                <w:szCs w:val="18"/>
                <w:lang w:eastAsia="zh-CN"/>
              </w:rPr>
              <w:t>&gt;Notification time interval</w:t>
            </w:r>
          </w:p>
        </w:tc>
        <w:tc>
          <w:tcPr>
            <w:tcW w:w="1440" w:type="dxa"/>
            <w:tcBorders>
              <w:top w:val="single" w:sz="4" w:space="0" w:color="000000"/>
              <w:left w:val="single" w:sz="4" w:space="0" w:color="000000"/>
              <w:bottom w:val="single" w:sz="4" w:space="0" w:color="000000"/>
              <w:right w:val="nil"/>
            </w:tcBorders>
          </w:tcPr>
          <w:p w14:paraId="5497C246" w14:textId="77777777" w:rsidR="00341DBC" w:rsidRPr="00975BFD" w:rsidRDefault="00341DBC">
            <w:pPr>
              <w:pStyle w:val="TAC"/>
              <w:rPr>
                <w:kern w:val="2"/>
              </w:rPr>
            </w:pPr>
            <w:r w:rsidRPr="00975BFD">
              <w:rPr>
                <w:rFonts w:eastAsia="SimSun"/>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D04D790" w14:textId="77777777" w:rsidR="00341DBC" w:rsidRPr="00975BFD" w:rsidRDefault="00341DBC">
            <w:pPr>
              <w:pStyle w:val="TAL"/>
              <w:rPr>
                <w:kern w:val="2"/>
              </w:rPr>
            </w:pPr>
            <w:r w:rsidRPr="00975BFD">
              <w:rPr>
                <w:kern w:val="2"/>
                <w:lang w:eastAsia="zh-CN"/>
              </w:rPr>
              <w:t xml:space="preserve">The time interval that the </w:t>
            </w:r>
            <w:r w:rsidRPr="00975BFD">
              <w:t>network slice related performance and analytics</w:t>
            </w:r>
            <w:r w:rsidRPr="00975BFD">
              <w:rPr>
                <w:lang w:eastAsia="zh-CN"/>
              </w:rPr>
              <w:t xml:space="preserve"> report are supposed to be notified</w:t>
            </w:r>
          </w:p>
        </w:tc>
      </w:tr>
      <w:tr w:rsidR="0039271C" w:rsidRPr="00975BFD" w14:paraId="07F45207" w14:textId="77777777">
        <w:trPr>
          <w:jc w:val="center"/>
        </w:trPr>
        <w:tc>
          <w:tcPr>
            <w:tcW w:w="2880" w:type="dxa"/>
            <w:tcBorders>
              <w:top w:val="single" w:sz="4" w:space="0" w:color="000000"/>
              <w:left w:val="single" w:sz="4" w:space="0" w:color="000000"/>
              <w:bottom w:val="single" w:sz="4" w:space="0" w:color="000000"/>
              <w:right w:val="nil"/>
            </w:tcBorders>
          </w:tcPr>
          <w:p w14:paraId="17B28BDE" w14:textId="77777777" w:rsidR="0039271C" w:rsidRPr="00975BFD" w:rsidRDefault="00632768">
            <w:pPr>
              <w:pStyle w:val="TAL"/>
              <w:rPr>
                <w:kern w:val="2"/>
              </w:rPr>
            </w:pPr>
            <w:r w:rsidRPr="00975BFD">
              <w:rPr>
                <w:kern w:val="2"/>
              </w:rPr>
              <w:t>&gt;PerfList</w:t>
            </w:r>
          </w:p>
        </w:tc>
        <w:tc>
          <w:tcPr>
            <w:tcW w:w="1440" w:type="dxa"/>
            <w:tcBorders>
              <w:top w:val="single" w:sz="4" w:space="0" w:color="000000"/>
              <w:left w:val="single" w:sz="4" w:space="0" w:color="000000"/>
              <w:bottom w:val="single" w:sz="4" w:space="0" w:color="000000"/>
              <w:right w:val="nil"/>
            </w:tcBorders>
          </w:tcPr>
          <w:p w14:paraId="37AC8AFB"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15C9606" w14:textId="77777777" w:rsidR="0039271C" w:rsidRPr="00975BFD" w:rsidRDefault="00632768">
            <w:pPr>
              <w:pStyle w:val="TAL"/>
              <w:rPr>
                <w:kern w:val="2"/>
              </w:rPr>
            </w:pPr>
            <w:r w:rsidRPr="00975BFD">
              <w:rPr>
                <w:kern w:val="2"/>
              </w:rPr>
              <w:t>The list of performance to be reported</w:t>
            </w:r>
          </w:p>
        </w:tc>
      </w:tr>
      <w:tr w:rsidR="0039271C" w:rsidRPr="00975BFD" w14:paraId="0F2833B6" w14:textId="77777777">
        <w:trPr>
          <w:jc w:val="center"/>
        </w:trPr>
        <w:tc>
          <w:tcPr>
            <w:tcW w:w="2880" w:type="dxa"/>
            <w:tcBorders>
              <w:top w:val="single" w:sz="4" w:space="0" w:color="000000"/>
              <w:left w:val="single" w:sz="4" w:space="0" w:color="000000"/>
              <w:bottom w:val="single" w:sz="4" w:space="0" w:color="000000"/>
              <w:right w:val="nil"/>
            </w:tcBorders>
          </w:tcPr>
          <w:p w14:paraId="42FB951C" w14:textId="77777777" w:rsidR="0039271C" w:rsidRPr="00975BFD" w:rsidRDefault="00632768">
            <w:pPr>
              <w:pStyle w:val="TAL"/>
              <w:rPr>
                <w:kern w:val="2"/>
              </w:rPr>
            </w:pPr>
            <w:r w:rsidRPr="00975BFD">
              <w:rPr>
                <w:kern w:val="2"/>
              </w:rPr>
              <w:t>&gt;&gt;PerfName</w:t>
            </w:r>
          </w:p>
        </w:tc>
        <w:tc>
          <w:tcPr>
            <w:tcW w:w="1440" w:type="dxa"/>
            <w:tcBorders>
              <w:top w:val="single" w:sz="4" w:space="0" w:color="000000"/>
              <w:left w:val="single" w:sz="4" w:space="0" w:color="000000"/>
              <w:bottom w:val="single" w:sz="4" w:space="0" w:color="000000"/>
              <w:right w:val="nil"/>
            </w:tcBorders>
          </w:tcPr>
          <w:p w14:paraId="4894205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A9D39D" w14:textId="77777777" w:rsidR="0039271C" w:rsidRPr="00975BFD" w:rsidRDefault="00632768">
            <w:pPr>
              <w:pStyle w:val="TAL"/>
              <w:rPr>
                <w:kern w:val="2"/>
              </w:rPr>
            </w:pPr>
            <w:r w:rsidRPr="00975BFD">
              <w:rPr>
                <w:kern w:val="2"/>
              </w:rPr>
              <w:t>The name of the performance to be reported</w:t>
            </w:r>
          </w:p>
        </w:tc>
      </w:tr>
    </w:tbl>
    <w:p w14:paraId="14548265" w14:textId="77777777" w:rsidR="0039271C" w:rsidRPr="00975BFD" w:rsidRDefault="0039271C"/>
    <w:p w14:paraId="091B15CA" w14:textId="77777777" w:rsidR="0039271C" w:rsidRPr="00975BFD" w:rsidRDefault="00632768">
      <w:pPr>
        <w:pStyle w:val="TH"/>
      </w:pPr>
      <w:r w:rsidRPr="00975BFD">
        <w:t>Table 9.</w:t>
      </w:r>
      <w:r w:rsidRPr="00975BFD">
        <w:rPr>
          <w:rFonts w:eastAsiaTheme="minorEastAsia"/>
          <w:lang w:eastAsia="zh-CN"/>
        </w:rPr>
        <w:t>7</w:t>
      </w:r>
      <w:r w:rsidRPr="00975BFD">
        <w:t>.3.3-2: Response of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6ECE77B" w14:textId="77777777">
        <w:trPr>
          <w:jc w:val="center"/>
        </w:trPr>
        <w:tc>
          <w:tcPr>
            <w:tcW w:w="2880" w:type="dxa"/>
            <w:tcBorders>
              <w:top w:val="single" w:sz="4" w:space="0" w:color="000000"/>
              <w:left w:val="single" w:sz="4" w:space="0" w:color="000000"/>
              <w:bottom w:val="single" w:sz="4" w:space="0" w:color="000000"/>
              <w:right w:val="nil"/>
            </w:tcBorders>
          </w:tcPr>
          <w:p w14:paraId="6F1FA997"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CBA0370"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722A3A5" w14:textId="77777777" w:rsidR="0039271C" w:rsidRPr="00975BFD" w:rsidRDefault="00632768">
            <w:pPr>
              <w:pStyle w:val="TAH"/>
              <w:rPr>
                <w:kern w:val="2"/>
              </w:rPr>
            </w:pPr>
            <w:r w:rsidRPr="00975BFD">
              <w:rPr>
                <w:kern w:val="2"/>
              </w:rPr>
              <w:t>Description</w:t>
            </w:r>
          </w:p>
        </w:tc>
      </w:tr>
      <w:tr w:rsidR="0039271C" w:rsidRPr="00975BFD" w14:paraId="7B772AB5" w14:textId="77777777">
        <w:trPr>
          <w:jc w:val="center"/>
        </w:trPr>
        <w:tc>
          <w:tcPr>
            <w:tcW w:w="2880" w:type="dxa"/>
            <w:tcBorders>
              <w:top w:val="single" w:sz="4" w:space="0" w:color="000000"/>
              <w:left w:val="single" w:sz="4" w:space="0" w:color="000000"/>
              <w:bottom w:val="single" w:sz="4" w:space="0" w:color="000000"/>
              <w:right w:val="nil"/>
            </w:tcBorders>
          </w:tcPr>
          <w:p w14:paraId="49791AF2" w14:textId="77777777" w:rsidR="0039271C" w:rsidRPr="00975BFD" w:rsidRDefault="00632768">
            <w:pPr>
              <w:pStyle w:val="TAL"/>
              <w:rPr>
                <w:rFonts w:eastAsiaTheme="minorEastAsia"/>
                <w:kern w:val="2"/>
                <w:lang w:eastAsia="zh-CN"/>
              </w:rPr>
            </w:pPr>
            <w:r w:rsidRPr="00975BFD">
              <w:rPr>
                <w:rFonts w:eastAsiaTheme="minorEastAsia"/>
                <w:kern w:val="2"/>
                <w:lang w:eastAsia="zh-CN"/>
              </w:rPr>
              <w:t>Result</w:t>
            </w:r>
          </w:p>
        </w:tc>
        <w:tc>
          <w:tcPr>
            <w:tcW w:w="1440" w:type="dxa"/>
            <w:tcBorders>
              <w:top w:val="single" w:sz="4" w:space="0" w:color="000000"/>
              <w:left w:val="single" w:sz="4" w:space="0" w:color="000000"/>
              <w:bottom w:val="single" w:sz="4" w:space="0" w:color="000000"/>
              <w:right w:val="nil"/>
            </w:tcBorders>
          </w:tcPr>
          <w:p w14:paraId="460B97C5" w14:textId="77777777" w:rsidR="0039271C" w:rsidRPr="00975BFD" w:rsidRDefault="00632768">
            <w:pPr>
              <w:pStyle w:val="TAL"/>
              <w:jc w:val="center"/>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CA42F2" w14:textId="77777777" w:rsidR="0039271C" w:rsidRPr="00975BFD" w:rsidRDefault="00632768">
            <w:pPr>
              <w:pStyle w:val="TAL"/>
              <w:rPr>
                <w:kern w:val="2"/>
              </w:rPr>
            </w:pPr>
            <w:r w:rsidRPr="00975BFD">
              <w:rPr>
                <w:kern w:val="2"/>
              </w:rPr>
              <w:t xml:space="preserve">Indicates the success or failure of </w:t>
            </w:r>
            <w:r w:rsidRPr="00975BFD">
              <w:rPr>
                <w:rFonts w:eastAsiaTheme="minorEastAsia"/>
                <w:kern w:val="2"/>
                <w:lang w:eastAsia="zh-CN"/>
              </w:rPr>
              <w:t xml:space="preserve">the </w:t>
            </w:r>
            <w:r w:rsidRPr="00975BFD">
              <w:t>performance and analytics subscription</w:t>
            </w:r>
          </w:p>
        </w:tc>
      </w:tr>
      <w:tr w:rsidR="0039271C" w:rsidRPr="00975BFD" w14:paraId="4B28E88A" w14:textId="77777777">
        <w:trPr>
          <w:jc w:val="center"/>
        </w:trPr>
        <w:tc>
          <w:tcPr>
            <w:tcW w:w="2880" w:type="dxa"/>
            <w:tcBorders>
              <w:top w:val="single" w:sz="4" w:space="0" w:color="000000"/>
              <w:left w:val="single" w:sz="4" w:space="0" w:color="000000"/>
              <w:bottom w:val="single" w:sz="4" w:space="0" w:color="000000"/>
              <w:right w:val="nil"/>
            </w:tcBorders>
          </w:tcPr>
          <w:p w14:paraId="25AE5811" w14:textId="77777777" w:rsidR="0039271C" w:rsidRPr="00975BFD" w:rsidRDefault="00632768">
            <w:pPr>
              <w:pStyle w:val="TAL"/>
              <w:rPr>
                <w:kern w:val="2"/>
              </w:rPr>
            </w:pPr>
            <w:r w:rsidRPr="00975BFD">
              <w:rPr>
                <w:kern w:val="2"/>
              </w:rPr>
              <w:t>&gt;Report ID</w:t>
            </w:r>
          </w:p>
        </w:tc>
        <w:tc>
          <w:tcPr>
            <w:tcW w:w="1440" w:type="dxa"/>
            <w:tcBorders>
              <w:top w:val="single" w:sz="4" w:space="0" w:color="000000"/>
              <w:left w:val="single" w:sz="4" w:space="0" w:color="000000"/>
              <w:bottom w:val="single" w:sz="4" w:space="0" w:color="000000"/>
              <w:right w:val="nil"/>
            </w:tcBorders>
          </w:tcPr>
          <w:p w14:paraId="2C7556D3" w14:textId="77777777" w:rsidR="0039271C" w:rsidRPr="00975BFD" w:rsidRDefault="00632768">
            <w:pPr>
              <w:pStyle w:val="TAC"/>
              <w:rPr>
                <w:kern w:val="2"/>
              </w:rPr>
            </w:pPr>
            <w:r w:rsidRPr="00975BFD">
              <w:rPr>
                <w:kern w:val="2"/>
              </w:rPr>
              <w:t>O</w:t>
            </w:r>
          </w:p>
          <w:p w14:paraId="2C909D8B" w14:textId="77777777" w:rsidR="0039271C" w:rsidRPr="00975BFD" w:rsidRDefault="00632768">
            <w:pPr>
              <w:pStyle w:val="TAC"/>
              <w:rPr>
                <w:kern w:val="2"/>
              </w:rPr>
            </w:pPr>
            <w:r w:rsidRPr="00975BFD">
              <w:rPr>
                <w:kern w:val="2"/>
              </w:rPr>
              <w:t>(see  NOTE 1)</w:t>
            </w:r>
          </w:p>
          <w:p w14:paraId="42F89C83"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6991E36" w14:textId="77777777" w:rsidR="0039271C" w:rsidRPr="00975BFD" w:rsidRDefault="00632768">
            <w:pPr>
              <w:pStyle w:val="TAL"/>
              <w:rPr>
                <w:kern w:val="2"/>
              </w:rPr>
            </w:pPr>
            <w:r w:rsidRPr="00975BFD">
              <w:rPr>
                <w:kern w:val="2"/>
              </w:rPr>
              <w:t xml:space="preserve">Identifier of the </w:t>
            </w:r>
            <w:r w:rsidRPr="00975BFD">
              <w:t>performance and analytics report Id</w:t>
            </w:r>
          </w:p>
        </w:tc>
      </w:tr>
      <w:tr w:rsidR="0039271C" w:rsidRPr="00975BFD" w14:paraId="7F6F9629" w14:textId="77777777">
        <w:trPr>
          <w:jc w:val="center"/>
        </w:trPr>
        <w:tc>
          <w:tcPr>
            <w:tcW w:w="2880" w:type="dxa"/>
            <w:tcBorders>
              <w:top w:val="single" w:sz="4" w:space="0" w:color="000000"/>
              <w:left w:val="single" w:sz="4" w:space="0" w:color="000000"/>
              <w:bottom w:val="single" w:sz="4" w:space="0" w:color="000000"/>
              <w:right w:val="nil"/>
            </w:tcBorders>
          </w:tcPr>
          <w:p w14:paraId="7B6DD7B0"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3FF867CF" w14:textId="77777777" w:rsidR="0039271C" w:rsidRPr="00975BFD" w:rsidRDefault="00632768">
            <w:pPr>
              <w:pStyle w:val="TAC"/>
              <w:rPr>
                <w:kern w:val="2"/>
              </w:rPr>
            </w:pPr>
            <w:r w:rsidRPr="00975BFD">
              <w:rPr>
                <w:kern w:val="2"/>
              </w:rPr>
              <w:t>O</w:t>
            </w:r>
          </w:p>
          <w:p w14:paraId="37B34731"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2</w:t>
            </w:r>
            <w:r w:rsidRPr="00975BFD">
              <w:rPr>
                <w:kern w:val="2"/>
              </w:rPr>
              <w:t>)</w:t>
            </w:r>
          </w:p>
          <w:p w14:paraId="73BEF83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004558E2" w14:textId="77777777" w:rsidR="0039271C" w:rsidRPr="00975BFD" w:rsidRDefault="00632768">
            <w:pPr>
              <w:pStyle w:val="TAL"/>
              <w:rPr>
                <w:kern w:val="2"/>
              </w:rPr>
            </w:pPr>
            <w:r w:rsidRPr="00975BFD">
              <w:rPr>
                <w:kern w:val="2"/>
              </w:rPr>
              <w:t xml:space="preserve">Indicates the cause of VAL </w:t>
            </w:r>
            <w:r w:rsidRPr="00975BFD">
              <w:t>performance and analytics subscription</w:t>
            </w:r>
            <w:r w:rsidRPr="00975BFD">
              <w:rPr>
                <w:kern w:val="2"/>
              </w:rPr>
              <w:t xml:space="preserve"> failure</w:t>
            </w:r>
          </w:p>
        </w:tc>
      </w:tr>
      <w:tr w:rsidR="0039271C" w:rsidRPr="00975BFD" w14:paraId="780F14C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E0AEB6" w14:textId="77777777" w:rsidR="0039271C" w:rsidRPr="00975BFD" w:rsidRDefault="00632768">
            <w:pPr>
              <w:pStyle w:val="TAN"/>
              <w:ind w:left="0" w:firstLine="0"/>
              <w:rPr>
                <w:kern w:val="2"/>
                <w:szCs w:val="18"/>
              </w:rPr>
            </w:pPr>
            <w:r w:rsidRPr="00975BFD">
              <w:rPr>
                <w:kern w:val="2"/>
              </w:rPr>
              <w:t>NOTE 1:</w:t>
            </w:r>
            <w:r w:rsidRPr="00975BFD">
              <w:rPr>
                <w:kern w:val="2"/>
              </w:rPr>
              <w:tab/>
            </w:r>
            <w:r w:rsidRPr="00975BFD">
              <w:t>Shall be present if the result is success and shall not be present otherwise</w:t>
            </w:r>
            <w:r w:rsidRPr="00975BFD">
              <w:rPr>
                <w:kern w:val="2"/>
              </w:rPr>
              <w:t xml:space="preserve">. </w:t>
            </w:r>
          </w:p>
          <w:p w14:paraId="249B6219" w14:textId="77777777" w:rsidR="0039271C" w:rsidRPr="00975BFD" w:rsidRDefault="00632768">
            <w:pPr>
              <w:pStyle w:val="TAN"/>
              <w:rPr>
                <w:kern w:val="2"/>
              </w:rPr>
            </w:pPr>
            <w:r w:rsidRPr="00975BFD">
              <w:rPr>
                <w:kern w:val="2"/>
              </w:rPr>
              <w:t>NOTE 2</w:t>
            </w:r>
            <w:r w:rsidRPr="00975BFD">
              <w:rPr>
                <w:kern w:val="2"/>
              </w:rPr>
              <w:tab/>
            </w:r>
            <w:r w:rsidRPr="00975BFD">
              <w:t xml:space="preserve">Shall be present if the result is failure and shall not be present otherwise. </w:t>
            </w:r>
          </w:p>
        </w:tc>
      </w:tr>
    </w:tbl>
    <w:p w14:paraId="759DCD64" w14:textId="77777777" w:rsidR="0039271C" w:rsidRPr="00975BFD" w:rsidRDefault="0039271C">
      <w:pPr>
        <w:rPr>
          <w:rFonts w:eastAsiaTheme="minorEastAsia"/>
          <w:lang w:eastAsia="zh-CN"/>
        </w:rPr>
      </w:pPr>
    </w:p>
    <w:p w14:paraId="41DD7C20" w14:textId="77777777" w:rsidR="0039271C" w:rsidRPr="00975BFD" w:rsidRDefault="00632768">
      <w:pPr>
        <w:pStyle w:val="Heading4"/>
        <w:rPr>
          <w:rFonts w:eastAsiaTheme="minorEastAsia"/>
          <w:bCs/>
          <w:lang w:eastAsia="zh-CN"/>
        </w:rPr>
      </w:pPr>
      <w:bookmarkStart w:id="523" w:name="_Toc134011843"/>
      <w:bookmarkStart w:id="524" w:name="_Toc170686181"/>
      <w:r w:rsidRPr="00975BFD">
        <w:rPr>
          <w:bCs/>
        </w:rPr>
        <w:t>9.</w:t>
      </w:r>
      <w:r w:rsidRPr="00975BFD">
        <w:rPr>
          <w:rFonts w:eastAsiaTheme="minorEastAsia"/>
          <w:bCs/>
          <w:lang w:eastAsia="zh-CN"/>
        </w:rPr>
        <w:t>7</w:t>
      </w:r>
      <w:r w:rsidRPr="00975BFD">
        <w:rPr>
          <w:bCs/>
        </w:rPr>
        <w:t>.3.4</w:t>
      </w:r>
      <w:r w:rsidRPr="00975BFD">
        <w:rPr>
          <w:bCs/>
        </w:rPr>
        <w:tab/>
        <w:t>Network slice related performance and analytics report</w:t>
      </w:r>
      <w:bookmarkEnd w:id="523"/>
      <w:r w:rsidR="00D73FE3" w:rsidRPr="00975BFD">
        <w:rPr>
          <w:rFonts w:eastAsiaTheme="minorEastAsia"/>
          <w:bCs/>
          <w:lang w:eastAsia="zh-CN"/>
        </w:rPr>
        <w:t xml:space="preserve"> </w:t>
      </w:r>
      <w:r w:rsidR="00D73FE3" w:rsidRPr="00975BFD">
        <w:rPr>
          <w:rFonts w:eastAsiaTheme="minorEastAsia"/>
          <w:lang w:eastAsia="zh-CN"/>
        </w:rPr>
        <w:t>Notify</w:t>
      </w:r>
      <w:bookmarkEnd w:id="524"/>
    </w:p>
    <w:p w14:paraId="68EFA8C5" w14:textId="77777777" w:rsidR="0039271C" w:rsidRPr="00975BFD" w:rsidRDefault="00632768">
      <w:r w:rsidRPr="00975BFD">
        <w:t>Table 9.</w:t>
      </w:r>
      <w:r w:rsidRPr="00975BFD">
        <w:rPr>
          <w:rFonts w:eastAsiaTheme="minorEastAsia"/>
          <w:lang w:eastAsia="zh-CN"/>
        </w:rPr>
        <w:t>7</w:t>
      </w:r>
      <w:r w:rsidRPr="00975BFD">
        <w:t>.3.4-1 and 9.</w:t>
      </w:r>
      <w:r w:rsidRPr="00975BFD">
        <w:rPr>
          <w:rFonts w:eastAsiaTheme="minorEastAsia"/>
          <w:lang w:eastAsia="zh-CN"/>
        </w:rPr>
        <w:t>7</w:t>
      </w:r>
      <w:r w:rsidRPr="00975BFD">
        <w:t xml:space="preserve">.3.4-2 describe information elements for Network slice related performance and analytics report </w:t>
      </w:r>
      <w:r w:rsidR="00D73FE3" w:rsidRPr="00975BFD">
        <w:rPr>
          <w:rFonts w:eastAsiaTheme="minorEastAsia"/>
          <w:lang w:eastAsia="zh-CN"/>
        </w:rPr>
        <w:t>Notify</w:t>
      </w:r>
      <w:r w:rsidR="00D73FE3" w:rsidRPr="00975BFD">
        <w:t xml:space="preserve"> </w:t>
      </w:r>
      <w:r w:rsidRPr="00975BFD">
        <w:t>from the NSCE server to the VAL server.</w:t>
      </w:r>
    </w:p>
    <w:p w14:paraId="4D2A82E7" w14:textId="77777777" w:rsidR="0039271C" w:rsidRPr="00975BFD" w:rsidRDefault="00632768">
      <w:pPr>
        <w:pStyle w:val="TH"/>
        <w:rPr>
          <w:rFonts w:eastAsiaTheme="minorEastAsia"/>
          <w:lang w:eastAsia="zh-CN"/>
        </w:rPr>
      </w:pPr>
      <w:r w:rsidRPr="00975BFD">
        <w:t>Table 9.</w:t>
      </w:r>
      <w:r w:rsidRPr="00975BFD">
        <w:rPr>
          <w:rFonts w:eastAsiaTheme="minorEastAsia"/>
          <w:lang w:eastAsia="zh-CN"/>
        </w:rPr>
        <w:t>7</w:t>
      </w:r>
      <w:r w:rsidRPr="00975BFD">
        <w:t xml:space="preserve">.3.4-1: Network slice related performance and analytics report </w:t>
      </w:r>
      <w:r w:rsidR="00D73FE3" w:rsidRPr="00975BFD">
        <w:rPr>
          <w:rFonts w:eastAsiaTheme="minorEastAsia"/>
          <w:lang w:eastAsia="zh-CN"/>
        </w:rPr>
        <w:t>Notify</w:t>
      </w:r>
    </w:p>
    <w:tbl>
      <w:tblPr>
        <w:tblW w:w="8640" w:type="dxa"/>
        <w:jc w:val="center"/>
        <w:tblBorders>
          <w:top w:val="single" w:sz="4" w:space="0" w:color="000000"/>
          <w:left w:val="single" w:sz="4" w:space="0" w:color="000000"/>
          <w:bottom w:val="single" w:sz="4" w:space="0" w:color="auto"/>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440"/>
        <w:gridCol w:w="4320"/>
      </w:tblGrid>
      <w:tr w:rsidR="0039271C" w:rsidRPr="00975BFD" w14:paraId="11225308" w14:textId="77777777" w:rsidTr="006645DB">
        <w:trPr>
          <w:jc w:val="center"/>
        </w:trPr>
        <w:tc>
          <w:tcPr>
            <w:tcW w:w="2880" w:type="dxa"/>
          </w:tcPr>
          <w:p w14:paraId="72ECC2FD" w14:textId="77777777" w:rsidR="0039271C" w:rsidRPr="00975BFD" w:rsidRDefault="00632768">
            <w:pPr>
              <w:pStyle w:val="TAH"/>
              <w:rPr>
                <w:kern w:val="2"/>
              </w:rPr>
            </w:pPr>
            <w:r w:rsidRPr="00975BFD">
              <w:rPr>
                <w:kern w:val="2"/>
              </w:rPr>
              <w:t>Information element</w:t>
            </w:r>
          </w:p>
        </w:tc>
        <w:tc>
          <w:tcPr>
            <w:tcW w:w="1440" w:type="dxa"/>
          </w:tcPr>
          <w:p w14:paraId="00015368" w14:textId="77777777" w:rsidR="0039271C" w:rsidRPr="00975BFD" w:rsidRDefault="00632768">
            <w:pPr>
              <w:pStyle w:val="TAH"/>
              <w:rPr>
                <w:kern w:val="2"/>
              </w:rPr>
            </w:pPr>
            <w:r w:rsidRPr="00975BFD">
              <w:rPr>
                <w:kern w:val="2"/>
              </w:rPr>
              <w:t>Status</w:t>
            </w:r>
          </w:p>
        </w:tc>
        <w:tc>
          <w:tcPr>
            <w:tcW w:w="4320" w:type="dxa"/>
          </w:tcPr>
          <w:p w14:paraId="4DE97B0C" w14:textId="77777777" w:rsidR="0039271C" w:rsidRPr="00975BFD" w:rsidRDefault="00632768">
            <w:pPr>
              <w:pStyle w:val="TAH"/>
              <w:rPr>
                <w:kern w:val="2"/>
              </w:rPr>
            </w:pPr>
            <w:r w:rsidRPr="00975BFD">
              <w:rPr>
                <w:kern w:val="2"/>
              </w:rPr>
              <w:t>Description</w:t>
            </w:r>
          </w:p>
        </w:tc>
      </w:tr>
      <w:tr w:rsidR="0039271C" w:rsidRPr="00975BFD" w14:paraId="1773D205" w14:textId="77777777" w:rsidTr="006645DB">
        <w:trPr>
          <w:jc w:val="center"/>
        </w:trPr>
        <w:tc>
          <w:tcPr>
            <w:tcW w:w="2880" w:type="dxa"/>
          </w:tcPr>
          <w:p w14:paraId="6CD808CF" w14:textId="77777777" w:rsidR="0039271C" w:rsidRPr="00975BFD" w:rsidRDefault="00632768">
            <w:pPr>
              <w:pStyle w:val="TAL"/>
              <w:rPr>
                <w:kern w:val="2"/>
              </w:rPr>
            </w:pPr>
            <w:r w:rsidRPr="00975BFD">
              <w:rPr>
                <w:kern w:val="2"/>
              </w:rPr>
              <w:t>VAL information</w:t>
            </w:r>
          </w:p>
        </w:tc>
        <w:tc>
          <w:tcPr>
            <w:tcW w:w="1440" w:type="dxa"/>
          </w:tcPr>
          <w:p w14:paraId="36D6E22A" w14:textId="77777777" w:rsidR="0039271C" w:rsidRPr="00975BFD" w:rsidRDefault="00632768">
            <w:pPr>
              <w:pStyle w:val="TAC"/>
              <w:rPr>
                <w:kern w:val="2"/>
              </w:rPr>
            </w:pPr>
            <w:r w:rsidRPr="00975BFD">
              <w:rPr>
                <w:kern w:val="2"/>
              </w:rPr>
              <w:t>M</w:t>
            </w:r>
          </w:p>
        </w:tc>
        <w:tc>
          <w:tcPr>
            <w:tcW w:w="4320" w:type="dxa"/>
          </w:tcPr>
          <w:p w14:paraId="6CAF2D90" w14:textId="77777777" w:rsidR="0039271C" w:rsidRPr="00975BFD" w:rsidRDefault="00632768">
            <w:pPr>
              <w:pStyle w:val="TAL"/>
              <w:rPr>
                <w:kern w:val="2"/>
              </w:rPr>
            </w:pPr>
            <w:r w:rsidRPr="00975BFD">
              <w:rPr>
                <w:kern w:val="2"/>
              </w:rPr>
              <w:t>The information of the VAL server</w:t>
            </w:r>
          </w:p>
        </w:tc>
      </w:tr>
      <w:tr w:rsidR="0039271C" w:rsidRPr="00975BFD" w14:paraId="3C74930B" w14:textId="77777777" w:rsidTr="006645DB">
        <w:trPr>
          <w:jc w:val="center"/>
        </w:trPr>
        <w:tc>
          <w:tcPr>
            <w:tcW w:w="2880" w:type="dxa"/>
          </w:tcPr>
          <w:p w14:paraId="514CC216" w14:textId="77777777" w:rsidR="0039271C" w:rsidRPr="00975BFD" w:rsidRDefault="00632768">
            <w:pPr>
              <w:pStyle w:val="TAL"/>
              <w:rPr>
                <w:kern w:val="2"/>
              </w:rPr>
            </w:pPr>
            <w:r w:rsidRPr="00975BFD">
              <w:rPr>
                <w:kern w:val="2"/>
              </w:rPr>
              <w:t>&gt;VAL server ID</w:t>
            </w:r>
          </w:p>
        </w:tc>
        <w:tc>
          <w:tcPr>
            <w:tcW w:w="1440" w:type="dxa"/>
          </w:tcPr>
          <w:p w14:paraId="08BEAFA5" w14:textId="77777777" w:rsidR="0039271C" w:rsidRPr="00975BFD" w:rsidRDefault="00632768">
            <w:pPr>
              <w:pStyle w:val="TAC"/>
              <w:rPr>
                <w:kern w:val="2"/>
              </w:rPr>
            </w:pPr>
            <w:r w:rsidRPr="00975BFD">
              <w:rPr>
                <w:kern w:val="2"/>
              </w:rPr>
              <w:t>M</w:t>
            </w:r>
          </w:p>
        </w:tc>
        <w:tc>
          <w:tcPr>
            <w:tcW w:w="4320" w:type="dxa"/>
          </w:tcPr>
          <w:p w14:paraId="166504C4" w14:textId="77777777" w:rsidR="0039271C" w:rsidRPr="00975BFD" w:rsidRDefault="00632768">
            <w:pPr>
              <w:pStyle w:val="TAL"/>
              <w:rPr>
                <w:kern w:val="2"/>
              </w:rPr>
            </w:pPr>
            <w:r w:rsidRPr="00975BFD">
              <w:rPr>
                <w:kern w:val="2"/>
              </w:rPr>
              <w:t>The identifier of the VAL server</w:t>
            </w:r>
          </w:p>
        </w:tc>
      </w:tr>
      <w:tr w:rsidR="00341DBC" w:rsidRPr="00975BFD" w14:paraId="201114A4" w14:textId="77777777" w:rsidTr="006645DB">
        <w:trPr>
          <w:jc w:val="center"/>
        </w:trPr>
        <w:tc>
          <w:tcPr>
            <w:tcW w:w="2880" w:type="dxa"/>
          </w:tcPr>
          <w:p w14:paraId="5F39DD8B" w14:textId="77777777" w:rsidR="00341DBC" w:rsidRPr="00975BFD" w:rsidRDefault="00341DBC">
            <w:pPr>
              <w:pStyle w:val="TAL"/>
              <w:rPr>
                <w:kern w:val="2"/>
              </w:rPr>
            </w:pPr>
            <w:r w:rsidRPr="00975BFD">
              <w:rPr>
                <w:rFonts w:eastAsia="SimSun"/>
                <w:lang w:eastAsia="zh-CN"/>
              </w:rPr>
              <w:t>&gt;</w:t>
            </w:r>
            <w:r w:rsidRPr="00975BFD">
              <w:t>Network slice related performance and analytics report</w:t>
            </w:r>
          </w:p>
        </w:tc>
        <w:tc>
          <w:tcPr>
            <w:tcW w:w="1440" w:type="dxa"/>
          </w:tcPr>
          <w:p w14:paraId="49F50173" w14:textId="77777777" w:rsidR="00341DBC" w:rsidRPr="00975BFD" w:rsidRDefault="00341DBC">
            <w:pPr>
              <w:pStyle w:val="TAC"/>
              <w:rPr>
                <w:kern w:val="2"/>
              </w:rPr>
            </w:pPr>
            <w:r w:rsidRPr="00975BFD">
              <w:rPr>
                <w:kern w:val="2"/>
              </w:rPr>
              <w:t>M</w:t>
            </w:r>
          </w:p>
        </w:tc>
        <w:tc>
          <w:tcPr>
            <w:tcW w:w="4320" w:type="dxa"/>
          </w:tcPr>
          <w:p w14:paraId="57457E74" w14:textId="77777777" w:rsidR="00341DBC" w:rsidRPr="00975BFD" w:rsidRDefault="00341DBC">
            <w:pPr>
              <w:pStyle w:val="TAL"/>
              <w:rPr>
                <w:kern w:val="2"/>
              </w:rPr>
            </w:pPr>
            <w:r w:rsidRPr="00975BFD">
              <w:t>Network slice related performance and analytics report</w:t>
            </w:r>
            <w:r w:rsidRPr="00975BFD">
              <w:rPr>
                <w:kern w:val="2"/>
                <w:lang w:eastAsia="zh-CN"/>
              </w:rPr>
              <w:t xml:space="preserve"> as defined in </w:t>
            </w:r>
            <w:r w:rsidRPr="00975BFD">
              <w:t>Table 9.</w:t>
            </w:r>
            <w:r w:rsidRPr="00975BFD">
              <w:rPr>
                <w:rFonts w:eastAsia="SimSun"/>
                <w:lang w:eastAsia="zh-CN"/>
              </w:rPr>
              <w:t>7</w:t>
            </w:r>
            <w:r w:rsidRPr="00975BFD">
              <w:t>.3.4-2</w:t>
            </w:r>
          </w:p>
        </w:tc>
      </w:tr>
    </w:tbl>
    <w:p w14:paraId="4A518BA7" w14:textId="77777777" w:rsidR="0039271C" w:rsidRPr="00975BFD" w:rsidRDefault="0039271C"/>
    <w:p w14:paraId="356768B9" w14:textId="77777777" w:rsidR="0039271C" w:rsidRPr="00975BFD" w:rsidRDefault="00632768">
      <w:pPr>
        <w:pStyle w:val="TH"/>
      </w:pPr>
      <w:r w:rsidRPr="00975BFD">
        <w:t>Table 9.</w:t>
      </w:r>
      <w:r w:rsidRPr="00975BFD">
        <w:rPr>
          <w:rFonts w:eastAsiaTheme="minorEastAsia"/>
          <w:lang w:eastAsia="zh-CN"/>
        </w:rPr>
        <w:t>7</w:t>
      </w:r>
      <w:r w:rsidRPr="00975BFD">
        <w:t>.3.4-2: Network slice related performance and analytics report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1AE1037" w14:textId="77777777">
        <w:trPr>
          <w:jc w:val="center"/>
        </w:trPr>
        <w:tc>
          <w:tcPr>
            <w:tcW w:w="2880" w:type="dxa"/>
            <w:tcBorders>
              <w:top w:val="single" w:sz="4" w:space="0" w:color="000000"/>
              <w:left w:val="single" w:sz="4" w:space="0" w:color="000000"/>
              <w:bottom w:val="single" w:sz="4" w:space="0" w:color="000000"/>
              <w:right w:val="nil"/>
            </w:tcBorders>
          </w:tcPr>
          <w:p w14:paraId="5B295FFD"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D54647F"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9A03215" w14:textId="77777777" w:rsidR="0039271C" w:rsidRPr="00975BFD" w:rsidRDefault="00632768">
            <w:pPr>
              <w:pStyle w:val="TAH"/>
              <w:rPr>
                <w:kern w:val="2"/>
              </w:rPr>
            </w:pPr>
            <w:r w:rsidRPr="00975BFD">
              <w:rPr>
                <w:kern w:val="2"/>
              </w:rPr>
              <w:t>Description</w:t>
            </w:r>
          </w:p>
        </w:tc>
      </w:tr>
      <w:tr w:rsidR="0039271C" w:rsidRPr="00975BFD" w14:paraId="6377EE50" w14:textId="77777777">
        <w:trPr>
          <w:jc w:val="center"/>
        </w:trPr>
        <w:tc>
          <w:tcPr>
            <w:tcW w:w="2880" w:type="dxa"/>
            <w:tcBorders>
              <w:top w:val="single" w:sz="4" w:space="0" w:color="000000"/>
              <w:left w:val="single" w:sz="4" w:space="0" w:color="000000"/>
              <w:bottom w:val="single" w:sz="4" w:space="0" w:color="000000"/>
              <w:right w:val="nil"/>
            </w:tcBorders>
          </w:tcPr>
          <w:p w14:paraId="6DB0FDD9" w14:textId="77777777" w:rsidR="0039271C" w:rsidRPr="00975BFD" w:rsidRDefault="00632768">
            <w:pPr>
              <w:pStyle w:val="TAL"/>
              <w:rPr>
                <w:kern w:val="2"/>
              </w:rPr>
            </w:pPr>
            <w:r w:rsidRPr="00975BFD">
              <w:rPr>
                <w:kern w:val="2"/>
              </w:rPr>
              <w:t>Report ID</w:t>
            </w:r>
          </w:p>
        </w:tc>
        <w:tc>
          <w:tcPr>
            <w:tcW w:w="1440" w:type="dxa"/>
            <w:tcBorders>
              <w:top w:val="single" w:sz="4" w:space="0" w:color="000000"/>
              <w:left w:val="single" w:sz="4" w:space="0" w:color="000000"/>
              <w:bottom w:val="single" w:sz="4" w:space="0" w:color="000000"/>
              <w:right w:val="nil"/>
            </w:tcBorders>
          </w:tcPr>
          <w:p w14:paraId="3A074EF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6C369D" w14:textId="77777777" w:rsidR="0039271C" w:rsidRPr="00975BFD" w:rsidRDefault="00632768">
            <w:pPr>
              <w:pStyle w:val="TAL"/>
              <w:rPr>
                <w:kern w:val="2"/>
              </w:rPr>
            </w:pPr>
            <w:r w:rsidRPr="00975BFD">
              <w:rPr>
                <w:kern w:val="2"/>
              </w:rPr>
              <w:t>Identifier of the report</w:t>
            </w:r>
          </w:p>
        </w:tc>
      </w:tr>
      <w:tr w:rsidR="0039271C" w:rsidRPr="00975BFD" w14:paraId="2E97A80F" w14:textId="77777777">
        <w:trPr>
          <w:jc w:val="center"/>
        </w:trPr>
        <w:tc>
          <w:tcPr>
            <w:tcW w:w="2880" w:type="dxa"/>
            <w:tcBorders>
              <w:top w:val="single" w:sz="4" w:space="0" w:color="000000"/>
              <w:left w:val="single" w:sz="4" w:space="0" w:color="000000"/>
              <w:bottom w:val="single" w:sz="4" w:space="0" w:color="000000"/>
              <w:right w:val="nil"/>
            </w:tcBorders>
          </w:tcPr>
          <w:p w14:paraId="0AFE65A2" w14:textId="77777777" w:rsidR="0039271C" w:rsidRPr="00975BFD" w:rsidRDefault="00632768">
            <w:pPr>
              <w:pStyle w:val="TAL"/>
              <w:rPr>
                <w:kern w:val="2"/>
              </w:rPr>
            </w:pPr>
            <w:r w:rsidRPr="00975BFD">
              <w:rPr>
                <w:kern w:val="2"/>
              </w:rPr>
              <w:t>PerfResultFile</w:t>
            </w:r>
          </w:p>
        </w:tc>
        <w:tc>
          <w:tcPr>
            <w:tcW w:w="1440" w:type="dxa"/>
            <w:tcBorders>
              <w:top w:val="single" w:sz="4" w:space="0" w:color="000000"/>
              <w:left w:val="single" w:sz="4" w:space="0" w:color="000000"/>
              <w:bottom w:val="single" w:sz="4" w:space="0" w:color="000000"/>
              <w:right w:val="nil"/>
            </w:tcBorders>
          </w:tcPr>
          <w:p w14:paraId="5C8DA0E9" w14:textId="77777777" w:rsidR="0039271C" w:rsidRPr="00975BFD" w:rsidRDefault="00632768">
            <w:pPr>
              <w:pStyle w:val="TAC"/>
              <w:rPr>
                <w:kern w:val="2"/>
                <w:sz w:val="24"/>
                <w:szCs w:val="24"/>
              </w:rPr>
            </w:pPr>
            <w:r w:rsidRPr="00975BFD">
              <w:rPr>
                <w:kern w:val="2"/>
              </w:rPr>
              <w:t>CM</w:t>
            </w:r>
            <w:r w:rsidRPr="00975BFD">
              <w:rPr>
                <w:kern w:val="2"/>
                <w:sz w:val="24"/>
                <w:szCs w:val="24"/>
              </w:rPr>
              <w:t xml:space="preserve"> </w:t>
            </w:r>
          </w:p>
          <w:p w14:paraId="4062F92A" w14:textId="77777777" w:rsidR="0039271C" w:rsidRPr="00975BFD" w:rsidRDefault="00632768">
            <w:pPr>
              <w:pStyle w:val="TAL"/>
              <w:jc w:val="center"/>
              <w:rPr>
                <w:kern w:val="2"/>
              </w:rPr>
            </w:pPr>
            <w:r w:rsidRPr="00975BFD">
              <w:rPr>
                <w:kern w:val="2"/>
              </w:rPr>
              <w:t>(see NOTE 1)</w:t>
            </w:r>
          </w:p>
        </w:tc>
        <w:tc>
          <w:tcPr>
            <w:tcW w:w="4320" w:type="dxa"/>
            <w:tcBorders>
              <w:top w:val="single" w:sz="4" w:space="0" w:color="000000"/>
              <w:left w:val="single" w:sz="4" w:space="0" w:color="000000"/>
              <w:bottom w:val="single" w:sz="4" w:space="0" w:color="000000"/>
              <w:right w:val="single" w:sz="4" w:space="0" w:color="000000"/>
            </w:tcBorders>
          </w:tcPr>
          <w:p w14:paraId="2FFD9707" w14:textId="77777777" w:rsidR="0039271C" w:rsidRPr="00975BFD" w:rsidRDefault="00632768">
            <w:pPr>
              <w:pStyle w:val="TAL"/>
              <w:rPr>
                <w:kern w:val="2"/>
              </w:rPr>
            </w:pPr>
            <w:r w:rsidRPr="00975BFD">
              <w:rPr>
                <w:kern w:val="2"/>
              </w:rPr>
              <w:t>PerfResultFile contains one or more PerfResult</w:t>
            </w:r>
          </w:p>
        </w:tc>
      </w:tr>
      <w:tr w:rsidR="0039271C" w:rsidRPr="00975BFD" w14:paraId="2D759E6E" w14:textId="77777777">
        <w:trPr>
          <w:jc w:val="center"/>
        </w:trPr>
        <w:tc>
          <w:tcPr>
            <w:tcW w:w="2880" w:type="dxa"/>
            <w:tcBorders>
              <w:top w:val="single" w:sz="4" w:space="0" w:color="000000"/>
              <w:left w:val="single" w:sz="4" w:space="0" w:color="000000"/>
              <w:bottom w:val="single" w:sz="4" w:space="0" w:color="000000"/>
              <w:right w:val="nil"/>
            </w:tcBorders>
          </w:tcPr>
          <w:p w14:paraId="0B1709FD" w14:textId="77777777" w:rsidR="0039271C" w:rsidRPr="00975BFD" w:rsidRDefault="00632768">
            <w:pPr>
              <w:pStyle w:val="TAL"/>
              <w:rPr>
                <w:kern w:val="2"/>
              </w:rPr>
            </w:pPr>
            <w:r w:rsidRPr="00975BFD">
              <w:rPr>
                <w:kern w:val="2"/>
              </w:rPr>
              <w:t>&gt;PerfResult</w:t>
            </w:r>
          </w:p>
        </w:tc>
        <w:tc>
          <w:tcPr>
            <w:tcW w:w="1440" w:type="dxa"/>
            <w:tcBorders>
              <w:top w:val="single" w:sz="4" w:space="0" w:color="000000"/>
              <w:left w:val="single" w:sz="4" w:space="0" w:color="000000"/>
              <w:bottom w:val="single" w:sz="4" w:space="0" w:color="000000"/>
              <w:right w:val="nil"/>
            </w:tcBorders>
          </w:tcPr>
          <w:p w14:paraId="0DE6EDC7" w14:textId="77777777" w:rsidR="0039271C" w:rsidRPr="00975BFD" w:rsidRDefault="00632768">
            <w:pPr>
              <w:pStyle w:val="TAC"/>
              <w:rPr>
                <w:kern w:val="2"/>
                <w:szCs w:val="18"/>
              </w:rPr>
            </w:pPr>
            <w:r w:rsidRPr="00975BFD">
              <w:rPr>
                <w:kern w:val="2"/>
              </w:rPr>
              <w:t>CM</w:t>
            </w:r>
          </w:p>
          <w:p w14:paraId="6F3CADFA" w14:textId="77777777" w:rsidR="0039271C" w:rsidRPr="00975BFD" w:rsidRDefault="0039271C">
            <w:pPr>
              <w:pStyle w:val="TAC"/>
              <w:jc w:val="left"/>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05EB42FD" w14:textId="77777777" w:rsidR="0039271C" w:rsidRPr="00975BFD" w:rsidRDefault="00632768">
            <w:pPr>
              <w:pStyle w:val="TAL"/>
              <w:rPr>
                <w:kern w:val="2"/>
              </w:rPr>
            </w:pPr>
            <w:r w:rsidRPr="00975BFD">
              <w:t>Information element containing the VAL service identity or S-NSSAI followed by a list of result values for the aggregated or analyzed network slice related performance</w:t>
            </w:r>
          </w:p>
        </w:tc>
      </w:tr>
      <w:tr w:rsidR="0039271C" w:rsidRPr="00975BFD" w14:paraId="622CD035" w14:textId="77777777">
        <w:trPr>
          <w:jc w:val="center"/>
        </w:trPr>
        <w:tc>
          <w:tcPr>
            <w:tcW w:w="2880" w:type="dxa"/>
            <w:tcBorders>
              <w:top w:val="single" w:sz="4" w:space="0" w:color="000000"/>
              <w:left w:val="single" w:sz="4" w:space="0" w:color="000000"/>
              <w:bottom w:val="single" w:sz="4" w:space="0" w:color="000000"/>
              <w:right w:val="nil"/>
            </w:tcBorders>
          </w:tcPr>
          <w:p w14:paraId="144BB67C" w14:textId="77777777" w:rsidR="0039271C" w:rsidRPr="00975BFD" w:rsidRDefault="00632768">
            <w:pPr>
              <w:pStyle w:val="TAL"/>
              <w:rPr>
                <w:kern w:val="2"/>
              </w:rPr>
            </w:pPr>
            <w:r w:rsidRPr="00975BFD">
              <w:rPr>
                <w:kern w:val="2"/>
              </w:rPr>
              <w:t>&gt;VAL service identity</w:t>
            </w:r>
          </w:p>
        </w:tc>
        <w:tc>
          <w:tcPr>
            <w:tcW w:w="1440" w:type="dxa"/>
            <w:tcBorders>
              <w:top w:val="single" w:sz="4" w:space="0" w:color="000000"/>
              <w:left w:val="single" w:sz="4" w:space="0" w:color="000000"/>
              <w:bottom w:val="single" w:sz="4" w:space="0" w:color="000000"/>
              <w:right w:val="nil"/>
            </w:tcBorders>
          </w:tcPr>
          <w:p w14:paraId="37A4625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85CFB98" w14:textId="77777777" w:rsidR="0039271C" w:rsidRPr="00975BFD" w:rsidRDefault="00632768">
            <w:pPr>
              <w:pStyle w:val="TAL"/>
            </w:pPr>
            <w:r w:rsidRPr="00975BFD">
              <w:rPr>
                <w:kern w:val="2"/>
              </w:rPr>
              <w:t xml:space="preserve">Identifier of the VAL service of which the performance and </w:t>
            </w:r>
            <w:r w:rsidRPr="00975BFD">
              <w:t>analytics results are reported</w:t>
            </w:r>
          </w:p>
        </w:tc>
      </w:tr>
      <w:tr w:rsidR="0039271C" w:rsidRPr="00975BFD" w14:paraId="4D44C28D" w14:textId="77777777">
        <w:trPr>
          <w:jc w:val="center"/>
        </w:trPr>
        <w:tc>
          <w:tcPr>
            <w:tcW w:w="2880" w:type="dxa"/>
            <w:tcBorders>
              <w:top w:val="single" w:sz="4" w:space="0" w:color="000000"/>
              <w:left w:val="single" w:sz="4" w:space="0" w:color="000000"/>
              <w:bottom w:val="single" w:sz="4" w:space="0" w:color="000000"/>
              <w:right w:val="nil"/>
            </w:tcBorders>
          </w:tcPr>
          <w:p w14:paraId="6C3C60DC" w14:textId="77777777" w:rsidR="0039271C" w:rsidRPr="00975BFD" w:rsidRDefault="00632768">
            <w:pPr>
              <w:pStyle w:val="TAL"/>
              <w:rPr>
                <w:kern w:val="2"/>
              </w:rPr>
            </w:pPr>
            <w:r w:rsidRPr="00975BFD">
              <w:rPr>
                <w:kern w:val="2"/>
              </w:rPr>
              <w:t>&gt;</w:t>
            </w:r>
            <w:r w:rsidRPr="00975BFD">
              <w:rPr>
                <w:rFonts w:eastAsia="SimSun"/>
              </w:rPr>
              <w:t xml:space="preserve"> Network slice related Identifier</w:t>
            </w:r>
            <w:r w:rsidRPr="00975BFD">
              <w:t>(s)</w:t>
            </w:r>
            <w:r w:rsidRPr="00975BFD">
              <w:rPr>
                <w:kern w:val="2"/>
              </w:rPr>
              <w:t xml:space="preserve"> </w:t>
            </w:r>
          </w:p>
        </w:tc>
        <w:tc>
          <w:tcPr>
            <w:tcW w:w="1440" w:type="dxa"/>
            <w:tcBorders>
              <w:top w:val="single" w:sz="4" w:space="0" w:color="000000"/>
              <w:left w:val="single" w:sz="4" w:space="0" w:color="000000"/>
              <w:bottom w:val="single" w:sz="4" w:space="0" w:color="000000"/>
              <w:right w:val="nil"/>
            </w:tcBorders>
          </w:tcPr>
          <w:p w14:paraId="635CCF6E"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A8EA45F" w14:textId="77777777" w:rsidR="0039271C" w:rsidRPr="00975BFD" w:rsidRDefault="00632768">
            <w:pPr>
              <w:pStyle w:val="TAL"/>
            </w:pPr>
            <w:r w:rsidRPr="00975BFD">
              <w:rPr>
                <w:kern w:val="2"/>
              </w:rPr>
              <w:t>Identifier</w:t>
            </w:r>
            <w:r w:rsidRPr="00975BFD">
              <w:t>(s)</w:t>
            </w:r>
            <w:r w:rsidRPr="00975BFD">
              <w:rPr>
                <w:kern w:val="2"/>
              </w:rPr>
              <w:t xml:space="preserve"> of the network slice</w:t>
            </w:r>
          </w:p>
        </w:tc>
      </w:tr>
      <w:tr w:rsidR="0039271C" w:rsidRPr="00975BFD" w14:paraId="21B5F4C5" w14:textId="77777777">
        <w:trPr>
          <w:jc w:val="center"/>
        </w:trPr>
        <w:tc>
          <w:tcPr>
            <w:tcW w:w="2880" w:type="dxa"/>
            <w:tcBorders>
              <w:top w:val="single" w:sz="4" w:space="0" w:color="000000"/>
              <w:left w:val="single" w:sz="4" w:space="0" w:color="000000"/>
              <w:bottom w:val="single" w:sz="4" w:space="0" w:color="000000"/>
              <w:right w:val="nil"/>
            </w:tcBorders>
          </w:tcPr>
          <w:p w14:paraId="61E886BE" w14:textId="77777777" w:rsidR="0039271C" w:rsidRPr="00975BFD" w:rsidRDefault="00632768">
            <w:pPr>
              <w:pStyle w:val="TAL"/>
              <w:rPr>
                <w:kern w:val="2"/>
              </w:rPr>
            </w:pPr>
            <w:r w:rsidRPr="00975BFD">
              <w:rPr>
                <w:kern w:val="2"/>
              </w:rPr>
              <w:t>&gt;ResultsValueList</w:t>
            </w:r>
          </w:p>
        </w:tc>
        <w:tc>
          <w:tcPr>
            <w:tcW w:w="1440" w:type="dxa"/>
            <w:tcBorders>
              <w:top w:val="single" w:sz="4" w:space="0" w:color="000000"/>
              <w:left w:val="single" w:sz="4" w:space="0" w:color="000000"/>
              <w:bottom w:val="single" w:sz="4" w:space="0" w:color="000000"/>
              <w:right w:val="nil"/>
            </w:tcBorders>
          </w:tcPr>
          <w:p w14:paraId="308619F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39EE4A3" w14:textId="77777777" w:rsidR="0039271C" w:rsidRPr="00975BFD" w:rsidRDefault="00632768">
            <w:pPr>
              <w:pStyle w:val="TAL"/>
              <w:rPr>
                <w:kern w:val="2"/>
              </w:rPr>
            </w:pPr>
            <w:r w:rsidRPr="00975BFD">
              <w:rPr>
                <w:kern w:val="2"/>
              </w:rPr>
              <w:t>List of ResultsValue</w:t>
            </w:r>
          </w:p>
        </w:tc>
      </w:tr>
      <w:tr w:rsidR="0039271C" w:rsidRPr="00975BFD" w14:paraId="68952192" w14:textId="77777777">
        <w:trPr>
          <w:jc w:val="center"/>
        </w:trPr>
        <w:tc>
          <w:tcPr>
            <w:tcW w:w="2880" w:type="dxa"/>
            <w:tcBorders>
              <w:top w:val="single" w:sz="4" w:space="0" w:color="000000"/>
              <w:left w:val="single" w:sz="4" w:space="0" w:color="000000"/>
              <w:bottom w:val="single" w:sz="4" w:space="0" w:color="000000"/>
              <w:right w:val="nil"/>
            </w:tcBorders>
          </w:tcPr>
          <w:p w14:paraId="5C7BDBD8" w14:textId="77777777" w:rsidR="0039271C" w:rsidRPr="00975BFD" w:rsidRDefault="00632768">
            <w:pPr>
              <w:pStyle w:val="TAL"/>
              <w:rPr>
                <w:kern w:val="2"/>
              </w:rPr>
            </w:pPr>
            <w:r w:rsidRPr="00975BFD">
              <w:rPr>
                <w:kern w:val="2"/>
              </w:rPr>
              <w:t>&gt;&gt;ResultsValue</w:t>
            </w:r>
          </w:p>
        </w:tc>
        <w:tc>
          <w:tcPr>
            <w:tcW w:w="1440" w:type="dxa"/>
            <w:tcBorders>
              <w:top w:val="single" w:sz="4" w:space="0" w:color="000000"/>
              <w:left w:val="single" w:sz="4" w:space="0" w:color="000000"/>
              <w:bottom w:val="single" w:sz="4" w:space="0" w:color="000000"/>
              <w:right w:val="nil"/>
            </w:tcBorders>
          </w:tcPr>
          <w:p w14:paraId="16ADC2BD"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149B43" w14:textId="77777777" w:rsidR="0039271C" w:rsidRPr="00975BFD" w:rsidRDefault="00632768">
            <w:pPr>
              <w:pStyle w:val="TAL"/>
            </w:pPr>
            <w:r w:rsidRPr="00975BFD">
              <w:t>Information element containing the perfName and perfValue.</w:t>
            </w:r>
          </w:p>
        </w:tc>
      </w:tr>
      <w:tr w:rsidR="0039271C" w:rsidRPr="00975BFD" w14:paraId="40D4E59D" w14:textId="77777777">
        <w:trPr>
          <w:jc w:val="center"/>
        </w:trPr>
        <w:tc>
          <w:tcPr>
            <w:tcW w:w="2880" w:type="dxa"/>
            <w:tcBorders>
              <w:top w:val="single" w:sz="4" w:space="0" w:color="000000"/>
              <w:left w:val="single" w:sz="4" w:space="0" w:color="000000"/>
              <w:bottom w:val="single" w:sz="4" w:space="0" w:color="000000"/>
              <w:right w:val="nil"/>
            </w:tcBorders>
          </w:tcPr>
          <w:p w14:paraId="3C35BBC6" w14:textId="77777777" w:rsidR="0039271C" w:rsidRPr="00975BFD" w:rsidRDefault="00632768">
            <w:pPr>
              <w:pStyle w:val="TAL"/>
              <w:rPr>
                <w:kern w:val="2"/>
              </w:rPr>
            </w:pPr>
            <w:r w:rsidRPr="00975BFD">
              <w:rPr>
                <w:kern w:val="2"/>
              </w:rPr>
              <w:t>&gt;&gt;&gt;PerfName</w:t>
            </w:r>
          </w:p>
        </w:tc>
        <w:tc>
          <w:tcPr>
            <w:tcW w:w="1440" w:type="dxa"/>
            <w:tcBorders>
              <w:top w:val="single" w:sz="4" w:space="0" w:color="000000"/>
              <w:left w:val="single" w:sz="4" w:space="0" w:color="000000"/>
              <w:bottom w:val="single" w:sz="4" w:space="0" w:color="000000"/>
              <w:right w:val="nil"/>
            </w:tcBorders>
          </w:tcPr>
          <w:p w14:paraId="74717DA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EF8BD9" w14:textId="77777777" w:rsidR="0039271C" w:rsidRPr="00975BFD" w:rsidRDefault="00632768">
            <w:pPr>
              <w:pStyle w:val="TAL"/>
            </w:pPr>
            <w:r w:rsidRPr="00975BFD">
              <w:t>The name of the performance to be reported</w:t>
            </w:r>
          </w:p>
        </w:tc>
      </w:tr>
      <w:tr w:rsidR="0039271C" w:rsidRPr="00975BFD" w14:paraId="1D66A93C" w14:textId="77777777">
        <w:trPr>
          <w:jc w:val="center"/>
        </w:trPr>
        <w:tc>
          <w:tcPr>
            <w:tcW w:w="2880" w:type="dxa"/>
            <w:tcBorders>
              <w:top w:val="single" w:sz="4" w:space="0" w:color="000000"/>
              <w:left w:val="single" w:sz="4" w:space="0" w:color="000000"/>
              <w:bottom w:val="single" w:sz="4" w:space="0" w:color="000000"/>
              <w:right w:val="nil"/>
            </w:tcBorders>
          </w:tcPr>
          <w:p w14:paraId="42799373" w14:textId="77777777" w:rsidR="0039271C" w:rsidRPr="00975BFD" w:rsidRDefault="00632768">
            <w:pPr>
              <w:pStyle w:val="TAL"/>
              <w:rPr>
                <w:kern w:val="2"/>
              </w:rPr>
            </w:pPr>
            <w:r w:rsidRPr="00975BFD">
              <w:rPr>
                <w:kern w:val="2"/>
              </w:rPr>
              <w:t>&gt;&gt;&gt;PerfValue</w:t>
            </w:r>
          </w:p>
        </w:tc>
        <w:tc>
          <w:tcPr>
            <w:tcW w:w="1440" w:type="dxa"/>
            <w:tcBorders>
              <w:top w:val="single" w:sz="4" w:space="0" w:color="000000"/>
              <w:left w:val="single" w:sz="4" w:space="0" w:color="000000"/>
              <w:bottom w:val="single" w:sz="4" w:space="0" w:color="000000"/>
              <w:right w:val="nil"/>
            </w:tcBorders>
          </w:tcPr>
          <w:p w14:paraId="4D1A6D5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9E12575" w14:textId="77777777" w:rsidR="0039271C" w:rsidRPr="00975BFD" w:rsidRDefault="00632768">
            <w:pPr>
              <w:pStyle w:val="TAL"/>
            </w:pPr>
            <w:r w:rsidRPr="00975BFD">
              <w:t>The corresponding value of the monitored performance</w:t>
            </w:r>
          </w:p>
        </w:tc>
      </w:tr>
      <w:tr w:rsidR="0039271C" w:rsidRPr="00975BFD" w14:paraId="26135C0E" w14:textId="77777777">
        <w:trPr>
          <w:jc w:val="center"/>
        </w:trPr>
        <w:tc>
          <w:tcPr>
            <w:tcW w:w="2880" w:type="dxa"/>
            <w:tcBorders>
              <w:top w:val="single" w:sz="4" w:space="0" w:color="000000"/>
              <w:left w:val="single" w:sz="4" w:space="0" w:color="000000"/>
              <w:bottom w:val="single" w:sz="4" w:space="0" w:color="000000"/>
              <w:right w:val="nil"/>
            </w:tcBorders>
          </w:tcPr>
          <w:p w14:paraId="06773153" w14:textId="77777777" w:rsidR="0039271C" w:rsidRPr="00975BFD" w:rsidRDefault="00632768">
            <w:pPr>
              <w:pStyle w:val="TAL"/>
              <w:rPr>
                <w:kern w:val="2"/>
              </w:rPr>
            </w:pPr>
            <w:r w:rsidRPr="00975BFD">
              <w:rPr>
                <w:kern w:val="2"/>
              </w:rPr>
              <w:t xml:space="preserve">Failure response </w:t>
            </w:r>
          </w:p>
        </w:tc>
        <w:tc>
          <w:tcPr>
            <w:tcW w:w="1440" w:type="dxa"/>
            <w:tcBorders>
              <w:top w:val="single" w:sz="4" w:space="0" w:color="000000"/>
              <w:left w:val="single" w:sz="4" w:space="0" w:color="000000"/>
              <w:bottom w:val="single" w:sz="4" w:space="0" w:color="000000"/>
              <w:right w:val="nil"/>
            </w:tcBorders>
          </w:tcPr>
          <w:p w14:paraId="25ABFE6B" w14:textId="77777777" w:rsidR="0039271C" w:rsidRPr="00975BFD" w:rsidRDefault="00632768">
            <w:pPr>
              <w:pStyle w:val="TAC"/>
              <w:rPr>
                <w:kern w:val="2"/>
                <w:szCs w:val="18"/>
              </w:rPr>
            </w:pPr>
            <w:r w:rsidRPr="00975BFD">
              <w:rPr>
                <w:kern w:val="2"/>
              </w:rPr>
              <w:t>CM</w:t>
            </w:r>
          </w:p>
          <w:p w14:paraId="524C0A5D" w14:textId="77777777" w:rsidR="0039271C" w:rsidRPr="00975BFD" w:rsidRDefault="00632768">
            <w:pPr>
              <w:pStyle w:val="TAC"/>
              <w:rPr>
                <w:kern w:val="2"/>
              </w:rPr>
            </w:pPr>
            <w:r w:rsidRPr="00975BFD">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4A36742A" w14:textId="77777777" w:rsidR="0039271C" w:rsidRPr="00975BFD" w:rsidRDefault="00632768">
            <w:pPr>
              <w:pStyle w:val="TAL"/>
              <w:rPr>
                <w:kern w:val="2"/>
              </w:rPr>
            </w:pPr>
            <w:r w:rsidRPr="00975BFD">
              <w:rPr>
                <w:kern w:val="2"/>
              </w:rPr>
              <w:t xml:space="preserve">Indicates that network slice related </w:t>
            </w:r>
            <w:r w:rsidRPr="00975BFD">
              <w:t>performance and analytics results reporting</w:t>
            </w:r>
            <w:r w:rsidRPr="00975BFD">
              <w:rPr>
                <w:kern w:val="2"/>
              </w:rPr>
              <w:t xml:space="preserve"> failed.</w:t>
            </w:r>
          </w:p>
        </w:tc>
      </w:tr>
      <w:tr w:rsidR="0039271C" w:rsidRPr="00975BFD" w14:paraId="5BF5FC59" w14:textId="77777777">
        <w:trPr>
          <w:jc w:val="center"/>
        </w:trPr>
        <w:tc>
          <w:tcPr>
            <w:tcW w:w="2880" w:type="dxa"/>
            <w:tcBorders>
              <w:top w:val="single" w:sz="4" w:space="0" w:color="000000"/>
              <w:left w:val="single" w:sz="4" w:space="0" w:color="000000"/>
              <w:bottom w:val="single" w:sz="4" w:space="0" w:color="000000"/>
              <w:right w:val="nil"/>
            </w:tcBorders>
          </w:tcPr>
          <w:p w14:paraId="4FBF5509"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7A2E0CD6" w14:textId="77777777" w:rsidR="0039271C" w:rsidRPr="00975BFD" w:rsidRDefault="00632768">
            <w:pPr>
              <w:pStyle w:val="TAC"/>
              <w:rPr>
                <w:kern w:val="2"/>
                <w:sz w:val="24"/>
                <w:szCs w:val="24"/>
              </w:rPr>
            </w:pPr>
            <w:r w:rsidRPr="00975BFD">
              <w:rPr>
                <w:kern w:val="2"/>
              </w:rPr>
              <w:t>CM</w:t>
            </w:r>
            <w:r w:rsidRPr="00975BFD">
              <w:rPr>
                <w:kern w:val="2"/>
                <w:sz w:val="24"/>
                <w:szCs w:val="24"/>
              </w:rPr>
              <w:t xml:space="preserve"> </w:t>
            </w:r>
          </w:p>
          <w:p w14:paraId="53AF7463" w14:textId="77777777" w:rsidR="0039271C" w:rsidRPr="00975BFD" w:rsidRDefault="00632768">
            <w:pPr>
              <w:pStyle w:val="TAC"/>
              <w:rPr>
                <w:kern w:val="2"/>
              </w:rPr>
            </w:pPr>
            <w:r w:rsidRPr="00975BFD">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0D10E38B" w14:textId="77777777" w:rsidR="0039271C" w:rsidRPr="00975BFD" w:rsidRDefault="00632768">
            <w:pPr>
              <w:pStyle w:val="TAL"/>
              <w:rPr>
                <w:kern w:val="2"/>
              </w:rPr>
            </w:pPr>
            <w:r w:rsidRPr="00975BFD">
              <w:rPr>
                <w:kern w:val="2"/>
              </w:rPr>
              <w:t xml:space="preserve">Indicates the cause of </w:t>
            </w:r>
            <w:r w:rsidRPr="00975BFD">
              <w:t>network slice related performance and analytics results report</w:t>
            </w:r>
            <w:r w:rsidRPr="00975BFD">
              <w:rPr>
                <w:kern w:val="2"/>
              </w:rPr>
              <w:t xml:space="preserve"> failure</w:t>
            </w:r>
          </w:p>
        </w:tc>
      </w:tr>
      <w:tr w:rsidR="0039271C" w:rsidRPr="00975BFD" w14:paraId="30F9C75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6DECCA9" w14:textId="77777777" w:rsidR="0039271C" w:rsidRPr="00975BFD" w:rsidRDefault="00632768">
            <w:pPr>
              <w:pStyle w:val="TAN"/>
              <w:rPr>
                <w:kern w:val="2"/>
                <w:szCs w:val="18"/>
              </w:rPr>
            </w:pPr>
            <w:r w:rsidRPr="00975BFD">
              <w:rPr>
                <w:kern w:val="2"/>
              </w:rPr>
              <w:t>NOTE 1:</w:t>
            </w:r>
            <w:r w:rsidRPr="00975BFD">
              <w:rPr>
                <w:kern w:val="2"/>
              </w:rPr>
              <w:tab/>
              <w:t xml:space="preserve">Information element shall be present when the </w:t>
            </w:r>
            <w:r w:rsidRPr="00975BFD">
              <w:t>network slice related performance and analytics results retrieving</w:t>
            </w:r>
            <w:r w:rsidRPr="00975BFD">
              <w:rPr>
                <w:kern w:val="2"/>
              </w:rPr>
              <w:t xml:space="preserve"> is successful.</w:t>
            </w:r>
          </w:p>
          <w:p w14:paraId="2C5E1935" w14:textId="77777777" w:rsidR="0039271C" w:rsidRPr="00975BFD" w:rsidRDefault="00632768">
            <w:pPr>
              <w:pStyle w:val="TAN"/>
              <w:rPr>
                <w:kern w:val="2"/>
              </w:rPr>
            </w:pPr>
            <w:r w:rsidRPr="00975BFD">
              <w:rPr>
                <w:kern w:val="2"/>
              </w:rPr>
              <w:t>NOTE 2:</w:t>
            </w:r>
            <w:r w:rsidRPr="00975BFD">
              <w:rPr>
                <w:kern w:val="2"/>
              </w:rPr>
              <w:tab/>
              <w:t xml:space="preserve">Information element shall be present when the </w:t>
            </w:r>
            <w:r w:rsidRPr="00975BFD">
              <w:t>network slice related performance and analytics results retrieving</w:t>
            </w:r>
            <w:r w:rsidRPr="00975BFD">
              <w:rPr>
                <w:kern w:val="2"/>
              </w:rPr>
              <w:t xml:space="preserve"> is failure.</w:t>
            </w:r>
          </w:p>
        </w:tc>
      </w:tr>
    </w:tbl>
    <w:p w14:paraId="79623511" w14:textId="77777777" w:rsidR="005D71EC" w:rsidRPr="00975BFD" w:rsidRDefault="005D71EC" w:rsidP="005D71EC">
      <w:bookmarkStart w:id="525" w:name="_Toc134011844"/>
    </w:p>
    <w:p w14:paraId="479AB7CC" w14:textId="77777777" w:rsidR="0039271C" w:rsidRPr="00975BFD" w:rsidRDefault="00632768">
      <w:pPr>
        <w:pStyle w:val="Heading4"/>
        <w:rPr>
          <w:bCs/>
        </w:rPr>
      </w:pPr>
      <w:bookmarkStart w:id="526" w:name="_Toc170686182"/>
      <w:r w:rsidRPr="00975BFD">
        <w:rPr>
          <w:bCs/>
        </w:rPr>
        <w:t>9.</w:t>
      </w:r>
      <w:r w:rsidRPr="00975BFD">
        <w:rPr>
          <w:bCs/>
          <w:lang w:eastAsia="zh-CN"/>
        </w:rPr>
        <w:t>7</w:t>
      </w:r>
      <w:r w:rsidRPr="00975BFD">
        <w:rPr>
          <w:bCs/>
        </w:rPr>
        <w:t>.3.</w:t>
      </w:r>
      <w:r w:rsidRPr="00975BFD">
        <w:rPr>
          <w:rFonts w:eastAsiaTheme="minorEastAsia"/>
          <w:bCs/>
          <w:lang w:eastAsia="zh-CN"/>
        </w:rPr>
        <w:t>5</w:t>
      </w:r>
      <w:r w:rsidRPr="00975BFD">
        <w:rPr>
          <w:bCs/>
        </w:rPr>
        <w:tab/>
      </w:r>
      <w:r w:rsidRPr="00975BFD">
        <w:t>Multiple slices related performance and analytics consolidated report</w:t>
      </w:r>
      <w:r w:rsidRPr="00975BFD">
        <w:rPr>
          <w:bCs/>
        </w:rPr>
        <w:t xml:space="preserve"> request and response</w:t>
      </w:r>
      <w:bookmarkEnd w:id="525"/>
      <w:bookmarkEnd w:id="526"/>
    </w:p>
    <w:p w14:paraId="1589F93C" w14:textId="77777777" w:rsidR="0039271C" w:rsidRPr="00975BFD" w:rsidRDefault="00632768">
      <w:r w:rsidRPr="00975BFD">
        <w:t>Table 9.</w:t>
      </w:r>
      <w:r w:rsidRPr="00975BFD">
        <w:rPr>
          <w:lang w:eastAsia="zh-CN"/>
        </w:rPr>
        <w:t>7</w:t>
      </w:r>
      <w:r w:rsidRPr="00975BFD">
        <w:t>.3.x-1 and Table 9.</w:t>
      </w:r>
      <w:r w:rsidRPr="00975BFD">
        <w:rPr>
          <w:lang w:eastAsia="zh-CN"/>
        </w:rPr>
        <w:t>7</w:t>
      </w:r>
      <w:r w:rsidRPr="00975BFD">
        <w:t>.3.x-2 describe information elements for the multiple slices related performance and analytics consolidated report reques</w:t>
      </w:r>
      <w:r w:rsidRPr="00975BFD">
        <w:rPr>
          <w:bCs/>
        </w:rPr>
        <w:t>t</w:t>
      </w:r>
      <w:r w:rsidRPr="00975BFD">
        <w:t xml:space="preserve"> and response between the VAL server and the NSCE server.</w:t>
      </w:r>
    </w:p>
    <w:p w14:paraId="692B2A64" w14:textId="77777777" w:rsidR="0039271C" w:rsidRPr="00975BFD" w:rsidRDefault="00632768">
      <w:pPr>
        <w:pStyle w:val="TH"/>
      </w:pPr>
      <w:r w:rsidRPr="00975BFD">
        <w:t>Table 9.</w:t>
      </w:r>
      <w:r w:rsidRPr="00975BFD">
        <w:rPr>
          <w:lang w:eastAsia="zh-CN"/>
        </w:rPr>
        <w:t>7</w:t>
      </w:r>
      <w:r w:rsidRPr="00975BFD">
        <w:t>.3.</w:t>
      </w:r>
      <w:r w:rsidRPr="00975BFD">
        <w:rPr>
          <w:rFonts w:eastAsiaTheme="minorEastAsia"/>
          <w:lang w:eastAsia="zh-CN"/>
        </w:rPr>
        <w:t>5</w:t>
      </w:r>
      <w:r w:rsidRPr="00975BFD">
        <w:t>-1: Multiple slices related performance and analytics consolidated report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142FD24" w14:textId="77777777">
        <w:trPr>
          <w:jc w:val="center"/>
        </w:trPr>
        <w:tc>
          <w:tcPr>
            <w:tcW w:w="2880" w:type="dxa"/>
            <w:tcBorders>
              <w:top w:val="single" w:sz="4" w:space="0" w:color="000000"/>
              <w:left w:val="single" w:sz="4" w:space="0" w:color="000000"/>
              <w:bottom w:val="single" w:sz="4" w:space="0" w:color="000000"/>
              <w:right w:val="nil"/>
            </w:tcBorders>
          </w:tcPr>
          <w:p w14:paraId="380635FD"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15207D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302E61F" w14:textId="77777777" w:rsidR="0039271C" w:rsidRPr="00975BFD" w:rsidRDefault="00632768">
            <w:pPr>
              <w:pStyle w:val="TAH"/>
              <w:rPr>
                <w:kern w:val="2"/>
              </w:rPr>
            </w:pPr>
            <w:r w:rsidRPr="00975BFD">
              <w:rPr>
                <w:kern w:val="2"/>
              </w:rPr>
              <w:t>Description</w:t>
            </w:r>
          </w:p>
        </w:tc>
      </w:tr>
      <w:tr w:rsidR="0039271C" w:rsidRPr="00975BFD" w14:paraId="7EC44553" w14:textId="77777777">
        <w:trPr>
          <w:jc w:val="center"/>
        </w:trPr>
        <w:tc>
          <w:tcPr>
            <w:tcW w:w="2880" w:type="dxa"/>
            <w:tcBorders>
              <w:top w:val="single" w:sz="4" w:space="0" w:color="000000"/>
              <w:left w:val="single" w:sz="4" w:space="0" w:color="000000"/>
              <w:bottom w:val="single" w:sz="4" w:space="0" w:color="000000"/>
              <w:right w:val="nil"/>
            </w:tcBorders>
          </w:tcPr>
          <w:p w14:paraId="41F62BAA" w14:textId="77777777" w:rsidR="0039271C" w:rsidRPr="00975BFD" w:rsidRDefault="00632768">
            <w:pPr>
              <w:pStyle w:val="TAL"/>
              <w:rPr>
                <w:kern w:val="2"/>
              </w:rPr>
            </w:pPr>
            <w:r w:rsidRPr="00975BFD">
              <w:rPr>
                <w:kern w:val="2"/>
              </w:rPr>
              <w:t>VAL information</w:t>
            </w:r>
          </w:p>
        </w:tc>
        <w:tc>
          <w:tcPr>
            <w:tcW w:w="1440" w:type="dxa"/>
            <w:tcBorders>
              <w:top w:val="single" w:sz="4" w:space="0" w:color="000000"/>
              <w:left w:val="single" w:sz="4" w:space="0" w:color="000000"/>
              <w:bottom w:val="single" w:sz="4" w:space="0" w:color="000000"/>
              <w:right w:val="nil"/>
            </w:tcBorders>
          </w:tcPr>
          <w:p w14:paraId="1BF5ED9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4A811EB" w14:textId="77777777" w:rsidR="0039271C" w:rsidRPr="00975BFD" w:rsidRDefault="00632768">
            <w:pPr>
              <w:pStyle w:val="TAL"/>
              <w:rPr>
                <w:kern w:val="2"/>
              </w:rPr>
            </w:pPr>
            <w:r w:rsidRPr="00975BFD">
              <w:rPr>
                <w:kern w:val="2"/>
              </w:rPr>
              <w:t>The information of the VAL server</w:t>
            </w:r>
          </w:p>
        </w:tc>
      </w:tr>
      <w:tr w:rsidR="0039271C" w:rsidRPr="00975BFD" w14:paraId="694928BA" w14:textId="77777777">
        <w:trPr>
          <w:jc w:val="center"/>
        </w:trPr>
        <w:tc>
          <w:tcPr>
            <w:tcW w:w="2880" w:type="dxa"/>
            <w:tcBorders>
              <w:top w:val="single" w:sz="4" w:space="0" w:color="000000"/>
              <w:left w:val="single" w:sz="4" w:space="0" w:color="000000"/>
              <w:bottom w:val="single" w:sz="4" w:space="0" w:color="000000"/>
              <w:right w:val="nil"/>
            </w:tcBorders>
          </w:tcPr>
          <w:p w14:paraId="4AA48301" w14:textId="77777777" w:rsidR="0039271C" w:rsidRPr="00975BFD" w:rsidRDefault="00632768">
            <w:pPr>
              <w:pStyle w:val="TAL"/>
              <w:rPr>
                <w:kern w:val="2"/>
              </w:rPr>
            </w:pPr>
            <w:r w:rsidRPr="00975BFD">
              <w:rPr>
                <w:kern w:val="2"/>
              </w:rPr>
              <w:t>Performance Monitoring Request ID</w:t>
            </w:r>
          </w:p>
        </w:tc>
        <w:tc>
          <w:tcPr>
            <w:tcW w:w="1440" w:type="dxa"/>
            <w:tcBorders>
              <w:top w:val="single" w:sz="4" w:space="0" w:color="000000"/>
              <w:left w:val="single" w:sz="4" w:space="0" w:color="000000"/>
              <w:bottom w:val="single" w:sz="4" w:space="0" w:color="000000"/>
              <w:right w:val="nil"/>
            </w:tcBorders>
          </w:tcPr>
          <w:p w14:paraId="24428EF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87345CA" w14:textId="77777777" w:rsidR="0039271C" w:rsidRPr="00975BFD" w:rsidRDefault="00632768">
            <w:pPr>
              <w:pStyle w:val="TAL"/>
              <w:rPr>
                <w:kern w:val="2"/>
              </w:rPr>
            </w:pPr>
            <w:r w:rsidRPr="00975BFD">
              <w:rPr>
                <w:kern w:val="2"/>
              </w:rPr>
              <w:t>Identifier of the performance and analytics monitoring</w:t>
            </w:r>
          </w:p>
        </w:tc>
      </w:tr>
      <w:tr w:rsidR="0039271C" w:rsidRPr="00975BFD" w14:paraId="6C477B55" w14:textId="77777777">
        <w:trPr>
          <w:jc w:val="center"/>
        </w:trPr>
        <w:tc>
          <w:tcPr>
            <w:tcW w:w="2880" w:type="dxa"/>
            <w:tcBorders>
              <w:top w:val="single" w:sz="4" w:space="0" w:color="000000"/>
              <w:left w:val="single" w:sz="4" w:space="0" w:color="000000"/>
              <w:bottom w:val="single" w:sz="4" w:space="0" w:color="000000"/>
              <w:right w:val="nil"/>
            </w:tcBorders>
          </w:tcPr>
          <w:p w14:paraId="36AC5950" w14:textId="77777777" w:rsidR="0039271C" w:rsidRPr="00975BFD" w:rsidRDefault="00632768">
            <w:pPr>
              <w:pStyle w:val="TAL"/>
              <w:rPr>
                <w:kern w:val="2"/>
              </w:rPr>
            </w:pPr>
            <w:r w:rsidRPr="00975BFD">
              <w:rPr>
                <w:kern w:val="2"/>
              </w:rPr>
              <w:t>Performance and analytics monitoring metrics</w:t>
            </w:r>
          </w:p>
        </w:tc>
        <w:tc>
          <w:tcPr>
            <w:tcW w:w="1440" w:type="dxa"/>
            <w:tcBorders>
              <w:top w:val="single" w:sz="4" w:space="0" w:color="000000"/>
              <w:left w:val="single" w:sz="4" w:space="0" w:color="000000"/>
              <w:bottom w:val="single" w:sz="4" w:space="0" w:color="000000"/>
              <w:right w:val="nil"/>
            </w:tcBorders>
          </w:tcPr>
          <w:p w14:paraId="0CEB219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3736070" w14:textId="77777777" w:rsidR="0039271C" w:rsidRPr="00975BFD" w:rsidRDefault="00632768">
            <w:pPr>
              <w:pStyle w:val="TAL"/>
              <w:rPr>
                <w:kern w:val="2"/>
              </w:rPr>
            </w:pPr>
            <w:r w:rsidRPr="00975BFD">
              <w:rPr>
                <w:kern w:val="2"/>
              </w:rPr>
              <w:t>The information of performance and analytics monitoring</w:t>
            </w:r>
          </w:p>
        </w:tc>
      </w:tr>
      <w:tr w:rsidR="0039271C" w:rsidRPr="00975BFD" w14:paraId="68D64045" w14:textId="77777777">
        <w:trPr>
          <w:jc w:val="center"/>
        </w:trPr>
        <w:tc>
          <w:tcPr>
            <w:tcW w:w="2880" w:type="dxa"/>
            <w:tcBorders>
              <w:top w:val="single" w:sz="4" w:space="0" w:color="000000"/>
              <w:left w:val="single" w:sz="4" w:space="0" w:color="000000"/>
              <w:bottom w:val="single" w:sz="4" w:space="0" w:color="000000"/>
              <w:right w:val="nil"/>
            </w:tcBorders>
          </w:tcPr>
          <w:p w14:paraId="0D535322"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VAL service identity</w:t>
            </w:r>
          </w:p>
        </w:tc>
        <w:tc>
          <w:tcPr>
            <w:tcW w:w="1440" w:type="dxa"/>
            <w:tcBorders>
              <w:top w:val="single" w:sz="4" w:space="0" w:color="000000"/>
              <w:left w:val="single" w:sz="4" w:space="0" w:color="000000"/>
              <w:bottom w:val="single" w:sz="4" w:space="0" w:color="000000"/>
              <w:right w:val="nil"/>
            </w:tcBorders>
          </w:tcPr>
          <w:p w14:paraId="50A8FE8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E38EC82" w14:textId="77777777" w:rsidR="0039271C" w:rsidRPr="00975BFD" w:rsidRDefault="00632768">
            <w:pPr>
              <w:pStyle w:val="TAL"/>
              <w:rPr>
                <w:kern w:val="2"/>
              </w:rPr>
            </w:pPr>
            <w:r w:rsidRPr="00975BFD">
              <w:rPr>
                <w:kern w:val="2"/>
              </w:rPr>
              <w:t>Identifier of the VAL service to be monitored</w:t>
            </w:r>
          </w:p>
        </w:tc>
      </w:tr>
      <w:tr w:rsidR="0039271C" w:rsidRPr="00975BFD" w14:paraId="6DB4673F" w14:textId="77777777">
        <w:trPr>
          <w:jc w:val="center"/>
        </w:trPr>
        <w:tc>
          <w:tcPr>
            <w:tcW w:w="2880" w:type="dxa"/>
            <w:tcBorders>
              <w:top w:val="single" w:sz="4" w:space="0" w:color="000000"/>
              <w:left w:val="single" w:sz="4" w:space="0" w:color="000000"/>
              <w:bottom w:val="single" w:sz="4" w:space="0" w:color="000000"/>
              <w:right w:val="nil"/>
            </w:tcBorders>
          </w:tcPr>
          <w:p w14:paraId="7E6C7972" w14:textId="77777777" w:rsidR="0039271C" w:rsidRPr="00975BFD" w:rsidRDefault="00632768">
            <w:pPr>
              <w:pStyle w:val="TAL"/>
              <w:rPr>
                <w:kern w:val="2"/>
              </w:rPr>
            </w:pPr>
            <w:r w:rsidRPr="00975BFD">
              <w:rPr>
                <w:kern w:val="2"/>
              </w:rPr>
              <w:t>&gt;PerfList</w:t>
            </w:r>
          </w:p>
        </w:tc>
        <w:tc>
          <w:tcPr>
            <w:tcW w:w="1440" w:type="dxa"/>
            <w:tcBorders>
              <w:top w:val="single" w:sz="4" w:space="0" w:color="000000"/>
              <w:left w:val="single" w:sz="4" w:space="0" w:color="000000"/>
              <w:bottom w:val="single" w:sz="4" w:space="0" w:color="000000"/>
              <w:right w:val="nil"/>
            </w:tcBorders>
          </w:tcPr>
          <w:p w14:paraId="227BF73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8C7A292" w14:textId="77777777" w:rsidR="0039271C" w:rsidRPr="00975BFD" w:rsidRDefault="00632768">
            <w:pPr>
              <w:pStyle w:val="TAL"/>
              <w:rPr>
                <w:kern w:val="2"/>
              </w:rPr>
            </w:pPr>
            <w:r w:rsidRPr="00975BFD">
              <w:rPr>
                <w:kern w:val="2"/>
              </w:rPr>
              <w:t>The list of performance to be monitored</w:t>
            </w:r>
          </w:p>
        </w:tc>
      </w:tr>
      <w:tr w:rsidR="0039271C" w:rsidRPr="00975BFD" w14:paraId="26EE7390" w14:textId="77777777">
        <w:trPr>
          <w:jc w:val="center"/>
        </w:trPr>
        <w:tc>
          <w:tcPr>
            <w:tcW w:w="2880" w:type="dxa"/>
            <w:tcBorders>
              <w:top w:val="single" w:sz="4" w:space="0" w:color="000000"/>
              <w:left w:val="single" w:sz="4" w:space="0" w:color="000000"/>
              <w:bottom w:val="single" w:sz="4" w:space="0" w:color="000000"/>
              <w:right w:val="nil"/>
            </w:tcBorders>
          </w:tcPr>
          <w:p w14:paraId="3CE9BC2C" w14:textId="77777777" w:rsidR="0039271C" w:rsidRPr="00975BFD" w:rsidRDefault="00632768">
            <w:pPr>
              <w:pStyle w:val="TAL"/>
              <w:rPr>
                <w:kern w:val="2"/>
              </w:rPr>
            </w:pPr>
            <w:r w:rsidRPr="00975BFD">
              <w:rPr>
                <w:kern w:val="2"/>
              </w:rPr>
              <w:t>&gt;&gt; PerfName</w:t>
            </w:r>
          </w:p>
        </w:tc>
        <w:tc>
          <w:tcPr>
            <w:tcW w:w="1440" w:type="dxa"/>
            <w:tcBorders>
              <w:top w:val="single" w:sz="4" w:space="0" w:color="000000"/>
              <w:left w:val="single" w:sz="4" w:space="0" w:color="000000"/>
              <w:bottom w:val="single" w:sz="4" w:space="0" w:color="000000"/>
              <w:right w:val="nil"/>
            </w:tcBorders>
          </w:tcPr>
          <w:p w14:paraId="6DE4A73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7EF0061" w14:textId="77777777" w:rsidR="0039271C" w:rsidRPr="00975BFD" w:rsidRDefault="00632768">
            <w:pPr>
              <w:pStyle w:val="TAL"/>
              <w:rPr>
                <w:kern w:val="2"/>
              </w:rPr>
            </w:pPr>
            <w:r w:rsidRPr="00975BFD">
              <w:rPr>
                <w:kern w:val="2"/>
              </w:rPr>
              <w:t>The name of the performance to be reported, e.g., the end to end round-trip time or the end to end network slice load.</w:t>
            </w:r>
          </w:p>
        </w:tc>
      </w:tr>
      <w:tr w:rsidR="0039271C" w:rsidRPr="00975BFD" w14:paraId="54D5A37B" w14:textId="77777777">
        <w:trPr>
          <w:jc w:val="center"/>
        </w:trPr>
        <w:tc>
          <w:tcPr>
            <w:tcW w:w="2880" w:type="dxa"/>
            <w:tcBorders>
              <w:top w:val="single" w:sz="4" w:space="0" w:color="000000"/>
              <w:left w:val="single" w:sz="4" w:space="0" w:color="000000"/>
              <w:bottom w:val="single" w:sz="4" w:space="0" w:color="000000"/>
              <w:right w:val="nil"/>
            </w:tcBorders>
          </w:tcPr>
          <w:p w14:paraId="24D42B90" w14:textId="77777777" w:rsidR="0039271C" w:rsidRPr="00975BFD" w:rsidRDefault="00632768">
            <w:pPr>
              <w:pStyle w:val="TAL"/>
              <w:rPr>
                <w:kern w:val="2"/>
              </w:rPr>
            </w:pPr>
            <w:r w:rsidRPr="00975BFD">
              <w:rPr>
                <w:kern w:val="2"/>
              </w:rPr>
              <w:t>&gt;</w:t>
            </w:r>
            <w:r w:rsidRPr="00975BFD">
              <w:t xml:space="preserve"> </w:t>
            </w: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7A97FB64"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394217E" w14:textId="77777777" w:rsidR="0039271C" w:rsidRPr="00975BFD" w:rsidRDefault="00632768">
            <w:pPr>
              <w:pStyle w:val="TAL"/>
              <w:rPr>
                <w:kern w:val="2"/>
              </w:rPr>
            </w:pPr>
            <w:r w:rsidRPr="00975BFD">
              <w:rPr>
                <w:kern w:val="2"/>
              </w:rPr>
              <w:t>Identifier</w:t>
            </w:r>
            <w:r w:rsidRPr="00975BFD">
              <w:rPr>
                <w:rFonts w:eastAsia="SimSun"/>
                <w:kern w:val="2"/>
                <w:lang w:eastAsia="zh-CN"/>
              </w:rPr>
              <w:t>(s)</w:t>
            </w:r>
            <w:r w:rsidRPr="00975BFD">
              <w:rPr>
                <w:kern w:val="2"/>
              </w:rPr>
              <w:t xml:space="preserve"> of the network slice to be monitored</w:t>
            </w:r>
          </w:p>
        </w:tc>
      </w:tr>
      <w:tr w:rsidR="0039271C" w:rsidRPr="00975BFD" w14:paraId="2D09F3D1" w14:textId="77777777">
        <w:trPr>
          <w:jc w:val="center"/>
        </w:trPr>
        <w:tc>
          <w:tcPr>
            <w:tcW w:w="2880" w:type="dxa"/>
            <w:tcBorders>
              <w:top w:val="single" w:sz="4" w:space="0" w:color="000000"/>
              <w:left w:val="single" w:sz="4" w:space="0" w:color="000000"/>
              <w:bottom w:val="single" w:sz="4" w:space="0" w:color="000000"/>
              <w:right w:val="nil"/>
            </w:tcBorders>
          </w:tcPr>
          <w:p w14:paraId="22ED952E"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0F80C3FB"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EB257C" w14:textId="77777777" w:rsidR="0039271C" w:rsidRPr="00975BFD" w:rsidRDefault="00632768">
            <w:pPr>
              <w:pStyle w:val="TAL"/>
              <w:rPr>
                <w:kern w:val="2"/>
              </w:rPr>
            </w:pPr>
            <w:r w:rsidRPr="00975BFD">
              <w:rPr>
                <w:kern w:val="2"/>
              </w:rPr>
              <w:t>The start time point of the performance and analytics monitoring</w:t>
            </w:r>
          </w:p>
        </w:tc>
      </w:tr>
      <w:tr w:rsidR="0039271C" w:rsidRPr="00975BFD" w14:paraId="47BCDD29" w14:textId="77777777">
        <w:trPr>
          <w:jc w:val="center"/>
        </w:trPr>
        <w:tc>
          <w:tcPr>
            <w:tcW w:w="2880" w:type="dxa"/>
            <w:tcBorders>
              <w:top w:val="single" w:sz="4" w:space="0" w:color="000000"/>
              <w:left w:val="single" w:sz="4" w:space="0" w:color="000000"/>
              <w:bottom w:val="single" w:sz="4" w:space="0" w:color="000000"/>
              <w:right w:val="nil"/>
            </w:tcBorders>
          </w:tcPr>
          <w:p w14:paraId="71DB76BC"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0B66F406" w14:textId="77777777" w:rsidR="0039271C" w:rsidRPr="00975BFD" w:rsidRDefault="00632768">
            <w:pPr>
              <w:pStyle w:val="TAC"/>
              <w:rPr>
                <w:kern w:val="2"/>
              </w:rPr>
            </w:pPr>
            <w:r w:rsidRPr="00975BFD">
              <w:rPr>
                <w:kern w:val="2"/>
              </w:rPr>
              <w:t>M</w:t>
            </w:r>
          </w:p>
          <w:p w14:paraId="07AC490C" w14:textId="77777777" w:rsidR="0039271C" w:rsidRPr="00975BFD" w:rsidRDefault="0039271C">
            <w:pPr>
              <w:pStyle w:val="TAC"/>
              <w:jc w:val="both"/>
              <w:rPr>
                <w:rFonts w:eastAsia="SimSun"/>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777B140B" w14:textId="77777777" w:rsidR="0039271C" w:rsidRPr="00975BFD" w:rsidRDefault="00632768">
            <w:pPr>
              <w:pStyle w:val="TAL"/>
              <w:rPr>
                <w:kern w:val="2"/>
              </w:rPr>
            </w:pPr>
            <w:r w:rsidRPr="00975BFD">
              <w:rPr>
                <w:kern w:val="2"/>
              </w:rPr>
              <w:t>The end time point of the performance and analytics monitoring.</w:t>
            </w:r>
          </w:p>
        </w:tc>
      </w:tr>
      <w:tr w:rsidR="0039271C" w:rsidRPr="00975BFD" w14:paraId="5DA3F555" w14:textId="77777777">
        <w:trPr>
          <w:jc w:val="center"/>
        </w:trPr>
        <w:tc>
          <w:tcPr>
            <w:tcW w:w="2880" w:type="dxa"/>
            <w:tcBorders>
              <w:top w:val="single" w:sz="4" w:space="0" w:color="000000"/>
              <w:left w:val="single" w:sz="4" w:space="0" w:color="000000"/>
              <w:bottom w:val="single" w:sz="4" w:space="0" w:color="000000"/>
              <w:right w:val="nil"/>
            </w:tcBorders>
          </w:tcPr>
          <w:p w14:paraId="337D4EC7"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Report ID</w:t>
            </w:r>
          </w:p>
        </w:tc>
        <w:tc>
          <w:tcPr>
            <w:tcW w:w="1440" w:type="dxa"/>
            <w:tcBorders>
              <w:top w:val="single" w:sz="4" w:space="0" w:color="000000"/>
              <w:left w:val="single" w:sz="4" w:space="0" w:color="000000"/>
              <w:bottom w:val="single" w:sz="4" w:space="0" w:color="000000"/>
              <w:right w:val="nil"/>
            </w:tcBorders>
          </w:tcPr>
          <w:p w14:paraId="6943FCC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0468D34" w14:textId="77777777" w:rsidR="0039271C" w:rsidRPr="00975BFD" w:rsidRDefault="00632768">
            <w:pPr>
              <w:pStyle w:val="TAL"/>
              <w:rPr>
                <w:kern w:val="2"/>
              </w:rPr>
            </w:pPr>
            <w:r w:rsidRPr="00975BFD">
              <w:rPr>
                <w:kern w:val="2"/>
              </w:rPr>
              <w:t xml:space="preserve">Identifier of </w:t>
            </w:r>
            <w:r w:rsidRPr="00975BFD">
              <w:t>performance and analytics</w:t>
            </w:r>
            <w:r w:rsidRPr="00975BFD">
              <w:rPr>
                <w:kern w:val="2"/>
              </w:rPr>
              <w:t xml:space="preserve"> report.</w:t>
            </w:r>
          </w:p>
        </w:tc>
      </w:tr>
    </w:tbl>
    <w:p w14:paraId="76079804" w14:textId="77777777" w:rsidR="0039271C" w:rsidRPr="00975BFD" w:rsidRDefault="0039271C"/>
    <w:p w14:paraId="1C5FBF00" w14:textId="77777777" w:rsidR="0039271C" w:rsidRPr="00975BFD" w:rsidRDefault="00632768">
      <w:pPr>
        <w:pStyle w:val="TH"/>
      </w:pPr>
      <w:r w:rsidRPr="00975BFD">
        <w:t>Table 9.</w:t>
      </w:r>
      <w:r w:rsidRPr="00975BFD">
        <w:rPr>
          <w:lang w:eastAsia="zh-CN"/>
        </w:rPr>
        <w:t>7</w:t>
      </w:r>
      <w:r w:rsidRPr="00975BFD">
        <w:t>.3.</w:t>
      </w:r>
      <w:r w:rsidRPr="00975BFD">
        <w:rPr>
          <w:rFonts w:eastAsiaTheme="minorEastAsia"/>
          <w:lang w:eastAsia="zh-CN"/>
        </w:rPr>
        <w:t>5</w:t>
      </w:r>
      <w:r w:rsidRPr="00975BFD">
        <w:t>-2: Multiple slices related performance and analytics consolidated report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5103661" w14:textId="77777777">
        <w:trPr>
          <w:jc w:val="center"/>
        </w:trPr>
        <w:tc>
          <w:tcPr>
            <w:tcW w:w="2880" w:type="dxa"/>
            <w:tcBorders>
              <w:top w:val="single" w:sz="4" w:space="0" w:color="000000"/>
              <w:left w:val="single" w:sz="4" w:space="0" w:color="000000"/>
              <w:bottom w:val="single" w:sz="4" w:space="0" w:color="000000"/>
              <w:right w:val="nil"/>
            </w:tcBorders>
          </w:tcPr>
          <w:p w14:paraId="202F2C0F"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4CB9F2BF"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4A2652D" w14:textId="77777777" w:rsidR="0039271C" w:rsidRPr="00975BFD" w:rsidRDefault="00632768">
            <w:pPr>
              <w:pStyle w:val="TAH"/>
              <w:rPr>
                <w:kern w:val="2"/>
              </w:rPr>
            </w:pPr>
            <w:r w:rsidRPr="00975BFD">
              <w:rPr>
                <w:kern w:val="2"/>
              </w:rPr>
              <w:t>Description</w:t>
            </w:r>
          </w:p>
        </w:tc>
      </w:tr>
      <w:tr w:rsidR="0039271C" w:rsidRPr="00975BFD" w14:paraId="3E5F3558" w14:textId="77777777">
        <w:trPr>
          <w:jc w:val="center"/>
        </w:trPr>
        <w:tc>
          <w:tcPr>
            <w:tcW w:w="2880" w:type="dxa"/>
            <w:tcBorders>
              <w:top w:val="single" w:sz="4" w:space="0" w:color="000000"/>
              <w:left w:val="single" w:sz="4" w:space="0" w:color="000000"/>
              <w:bottom w:val="single" w:sz="4" w:space="0" w:color="000000"/>
              <w:right w:val="nil"/>
            </w:tcBorders>
          </w:tcPr>
          <w:p w14:paraId="4A030892" w14:textId="77777777" w:rsidR="0039271C" w:rsidRPr="00975BFD" w:rsidRDefault="00632768">
            <w:pPr>
              <w:pStyle w:val="TAL"/>
              <w:rPr>
                <w:kern w:val="2"/>
              </w:rPr>
            </w:pPr>
            <w:r w:rsidRPr="00975BFD">
              <w:rPr>
                <w:kern w:val="2"/>
              </w:rPr>
              <w:t>Resul</w:t>
            </w:r>
            <w:r w:rsidRPr="00975BFD">
              <w:rPr>
                <w:rFonts w:eastAsia="SimSun"/>
                <w:kern w:val="2"/>
                <w:lang w:eastAsia="zh-CN"/>
              </w:rPr>
              <w:t>t</w:t>
            </w:r>
          </w:p>
        </w:tc>
        <w:tc>
          <w:tcPr>
            <w:tcW w:w="1440" w:type="dxa"/>
            <w:tcBorders>
              <w:top w:val="single" w:sz="4" w:space="0" w:color="000000"/>
              <w:left w:val="single" w:sz="4" w:space="0" w:color="000000"/>
              <w:bottom w:val="single" w:sz="4" w:space="0" w:color="000000"/>
              <w:right w:val="nil"/>
            </w:tcBorders>
          </w:tcPr>
          <w:p w14:paraId="716CA101" w14:textId="77777777" w:rsidR="0039271C" w:rsidRPr="00975BFD" w:rsidRDefault="00632768">
            <w:pPr>
              <w:pStyle w:val="TAL"/>
              <w:jc w:val="center"/>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F6986A4" w14:textId="77777777" w:rsidR="0039271C" w:rsidRPr="00975BFD" w:rsidRDefault="00632768">
            <w:pPr>
              <w:pStyle w:val="TAL"/>
              <w:rPr>
                <w:kern w:val="2"/>
              </w:rPr>
            </w:pPr>
            <w:r w:rsidRPr="00975BFD">
              <w:rPr>
                <w:kern w:val="2"/>
              </w:rPr>
              <w:t xml:space="preserve">Indicates the success or failure of </w:t>
            </w:r>
            <w:r w:rsidRPr="00975BFD">
              <w:rPr>
                <w:rFonts w:eastAsia="SimSun"/>
                <w:kern w:val="2"/>
                <w:lang w:eastAsia="zh-CN"/>
              </w:rPr>
              <w:t xml:space="preserve">the </w:t>
            </w:r>
            <w:r w:rsidRPr="00975BFD">
              <w:t>performance and analytics monitoring</w:t>
            </w:r>
            <w:r w:rsidRPr="00975BFD">
              <w:rPr>
                <w:kern w:val="2"/>
              </w:rPr>
              <w:t xml:space="preserve"> request</w:t>
            </w:r>
          </w:p>
        </w:tc>
      </w:tr>
      <w:tr w:rsidR="0039271C" w:rsidRPr="00975BFD" w14:paraId="2E6C9E1F" w14:textId="77777777">
        <w:trPr>
          <w:jc w:val="center"/>
        </w:trPr>
        <w:tc>
          <w:tcPr>
            <w:tcW w:w="2880" w:type="dxa"/>
            <w:tcBorders>
              <w:top w:val="single" w:sz="4" w:space="0" w:color="000000"/>
              <w:left w:val="single" w:sz="4" w:space="0" w:color="000000"/>
              <w:bottom w:val="single" w:sz="4" w:space="0" w:color="000000"/>
              <w:right w:val="nil"/>
            </w:tcBorders>
          </w:tcPr>
          <w:p w14:paraId="658E3CDF"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1CC210EE" w14:textId="77777777" w:rsidR="0039271C" w:rsidRPr="00975BFD" w:rsidRDefault="00632768">
            <w:pPr>
              <w:pStyle w:val="TAC"/>
              <w:rPr>
                <w:kern w:val="2"/>
              </w:rPr>
            </w:pPr>
            <w:r w:rsidRPr="00975BFD">
              <w:rPr>
                <w:kern w:val="2"/>
              </w:rPr>
              <w:t>O</w:t>
            </w:r>
          </w:p>
          <w:p w14:paraId="5C102CBD" w14:textId="77777777" w:rsidR="0039271C" w:rsidRPr="00975BFD" w:rsidRDefault="00632768">
            <w:pPr>
              <w:pStyle w:val="TAC"/>
              <w:rPr>
                <w:kern w:val="2"/>
              </w:rPr>
            </w:pPr>
            <w:r w:rsidRPr="00975BFD">
              <w:rPr>
                <w:kern w:val="2"/>
              </w:rPr>
              <w:t>(see  NOTE 1)</w:t>
            </w:r>
          </w:p>
          <w:p w14:paraId="739123ED"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21C3010" w14:textId="77777777" w:rsidR="0039271C" w:rsidRPr="00975BFD" w:rsidRDefault="00632768">
            <w:pPr>
              <w:pStyle w:val="TAL"/>
              <w:rPr>
                <w:kern w:val="2"/>
              </w:rPr>
            </w:pPr>
            <w:r w:rsidRPr="00975BFD">
              <w:rPr>
                <w:kern w:val="2"/>
              </w:rPr>
              <w:t>The start time point of the performance and analytics monitoring</w:t>
            </w:r>
          </w:p>
        </w:tc>
      </w:tr>
      <w:tr w:rsidR="0039271C" w:rsidRPr="00975BFD" w14:paraId="57F33B69" w14:textId="77777777">
        <w:trPr>
          <w:jc w:val="center"/>
        </w:trPr>
        <w:tc>
          <w:tcPr>
            <w:tcW w:w="2880" w:type="dxa"/>
            <w:tcBorders>
              <w:top w:val="single" w:sz="4" w:space="0" w:color="000000"/>
              <w:left w:val="single" w:sz="4" w:space="0" w:color="000000"/>
              <w:bottom w:val="single" w:sz="4" w:space="0" w:color="000000"/>
              <w:right w:val="nil"/>
            </w:tcBorders>
          </w:tcPr>
          <w:p w14:paraId="17FAC99B"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0B14F795" w14:textId="77777777" w:rsidR="0039271C" w:rsidRPr="00975BFD" w:rsidRDefault="00632768">
            <w:pPr>
              <w:pStyle w:val="TAC"/>
              <w:rPr>
                <w:kern w:val="2"/>
              </w:rPr>
            </w:pPr>
            <w:r w:rsidRPr="00975BFD">
              <w:rPr>
                <w:kern w:val="2"/>
              </w:rPr>
              <w:t>O</w:t>
            </w:r>
          </w:p>
          <w:p w14:paraId="3E6AD26A"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p w14:paraId="23170AB2"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46020E81" w14:textId="77777777" w:rsidR="0039271C" w:rsidRPr="00975BFD" w:rsidRDefault="00632768">
            <w:pPr>
              <w:pStyle w:val="TAL"/>
              <w:rPr>
                <w:kern w:val="2"/>
              </w:rPr>
            </w:pPr>
            <w:r w:rsidRPr="00975BFD">
              <w:rPr>
                <w:kern w:val="2"/>
              </w:rPr>
              <w:t xml:space="preserve">The end time point of the performance and analytics monitoring, If the EndTime IE is not included, it indicates that the </w:t>
            </w:r>
            <w:r w:rsidRPr="00975BFD">
              <w:t>performance and analytics monitoring</w:t>
            </w:r>
            <w:r w:rsidRPr="00975BFD">
              <w:rPr>
                <w:kern w:val="2"/>
              </w:rPr>
              <w:t xml:space="preserve"> will not stop until the monitoring request is released or updated.</w:t>
            </w:r>
          </w:p>
        </w:tc>
      </w:tr>
      <w:tr w:rsidR="0039271C" w:rsidRPr="00975BFD" w14:paraId="44D6573F" w14:textId="77777777">
        <w:trPr>
          <w:jc w:val="center"/>
        </w:trPr>
        <w:tc>
          <w:tcPr>
            <w:tcW w:w="2880" w:type="dxa"/>
            <w:tcBorders>
              <w:top w:val="single" w:sz="4" w:space="0" w:color="000000"/>
              <w:left w:val="single" w:sz="4" w:space="0" w:color="000000"/>
              <w:bottom w:val="single" w:sz="4" w:space="0" w:color="000000"/>
              <w:right w:val="nil"/>
            </w:tcBorders>
          </w:tcPr>
          <w:p w14:paraId="293B0F1A" w14:textId="77777777" w:rsidR="0039271C" w:rsidRPr="00975BFD" w:rsidRDefault="00632768">
            <w:pPr>
              <w:pStyle w:val="TAL"/>
              <w:rPr>
                <w:kern w:val="2"/>
              </w:rPr>
            </w:pPr>
            <w:r w:rsidRPr="00975BFD">
              <w:rPr>
                <w:kern w:val="2"/>
              </w:rPr>
              <w:t>&gt;Report ID</w:t>
            </w:r>
          </w:p>
        </w:tc>
        <w:tc>
          <w:tcPr>
            <w:tcW w:w="1440" w:type="dxa"/>
            <w:tcBorders>
              <w:top w:val="single" w:sz="4" w:space="0" w:color="000000"/>
              <w:left w:val="single" w:sz="4" w:space="0" w:color="000000"/>
              <w:bottom w:val="single" w:sz="4" w:space="0" w:color="000000"/>
              <w:right w:val="nil"/>
            </w:tcBorders>
          </w:tcPr>
          <w:p w14:paraId="59BF17C2" w14:textId="77777777" w:rsidR="0039271C" w:rsidRPr="00975BFD" w:rsidRDefault="00632768">
            <w:pPr>
              <w:pStyle w:val="TAC"/>
              <w:rPr>
                <w:kern w:val="2"/>
              </w:rPr>
            </w:pPr>
            <w:r w:rsidRPr="00975BFD">
              <w:rPr>
                <w:kern w:val="2"/>
              </w:rPr>
              <w:t>O</w:t>
            </w:r>
          </w:p>
          <w:p w14:paraId="12FF59FA"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692B7FE5" w14:textId="77777777" w:rsidR="0039271C" w:rsidRPr="00975BFD" w:rsidRDefault="00632768">
            <w:pPr>
              <w:pStyle w:val="TAL"/>
              <w:rPr>
                <w:kern w:val="2"/>
              </w:rPr>
            </w:pPr>
            <w:r w:rsidRPr="00975BFD">
              <w:rPr>
                <w:kern w:val="2"/>
              </w:rPr>
              <w:t>Identifier of the report</w:t>
            </w:r>
          </w:p>
        </w:tc>
      </w:tr>
      <w:tr w:rsidR="0039271C" w:rsidRPr="00975BFD" w14:paraId="53A517C6" w14:textId="77777777">
        <w:trPr>
          <w:jc w:val="center"/>
        </w:trPr>
        <w:tc>
          <w:tcPr>
            <w:tcW w:w="2880" w:type="dxa"/>
            <w:tcBorders>
              <w:top w:val="single" w:sz="4" w:space="0" w:color="000000"/>
              <w:left w:val="single" w:sz="4" w:space="0" w:color="000000"/>
              <w:bottom w:val="single" w:sz="4" w:space="0" w:color="000000"/>
              <w:right w:val="nil"/>
            </w:tcBorders>
          </w:tcPr>
          <w:p w14:paraId="6DDDEAAB" w14:textId="77777777" w:rsidR="0039271C" w:rsidRPr="00975BFD" w:rsidRDefault="00632768">
            <w:pPr>
              <w:pStyle w:val="TAL"/>
              <w:rPr>
                <w:kern w:val="2"/>
              </w:rPr>
            </w:pPr>
            <w:r w:rsidRPr="00975BFD">
              <w:rPr>
                <w:kern w:val="2"/>
              </w:rPr>
              <w:t>&gt;VAL service identity</w:t>
            </w:r>
          </w:p>
        </w:tc>
        <w:tc>
          <w:tcPr>
            <w:tcW w:w="1440" w:type="dxa"/>
            <w:tcBorders>
              <w:top w:val="single" w:sz="4" w:space="0" w:color="000000"/>
              <w:left w:val="single" w:sz="4" w:space="0" w:color="000000"/>
              <w:bottom w:val="single" w:sz="4" w:space="0" w:color="000000"/>
              <w:right w:val="nil"/>
            </w:tcBorders>
          </w:tcPr>
          <w:p w14:paraId="758099B4" w14:textId="77777777" w:rsidR="0039271C" w:rsidRPr="00975BFD" w:rsidRDefault="00632768">
            <w:pPr>
              <w:pStyle w:val="TAC"/>
              <w:rPr>
                <w:kern w:val="2"/>
              </w:rPr>
            </w:pPr>
            <w:r w:rsidRPr="00975BFD">
              <w:rPr>
                <w:kern w:val="2"/>
              </w:rPr>
              <w:t>O</w:t>
            </w:r>
          </w:p>
          <w:p w14:paraId="61958AB2"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40F6B5B1" w14:textId="77777777" w:rsidR="0039271C" w:rsidRPr="00975BFD" w:rsidRDefault="00632768">
            <w:pPr>
              <w:pStyle w:val="TAL"/>
              <w:rPr>
                <w:kern w:val="2"/>
              </w:rPr>
            </w:pPr>
            <w:r w:rsidRPr="00975BFD">
              <w:rPr>
                <w:kern w:val="2"/>
              </w:rPr>
              <w:t xml:space="preserve">Identifier of the VAL service of which the performance and </w:t>
            </w:r>
            <w:r w:rsidRPr="00975BFD">
              <w:t>analytics results are reported</w:t>
            </w:r>
          </w:p>
        </w:tc>
      </w:tr>
      <w:tr w:rsidR="0039271C" w:rsidRPr="00975BFD" w14:paraId="621B737D" w14:textId="77777777">
        <w:trPr>
          <w:jc w:val="center"/>
        </w:trPr>
        <w:tc>
          <w:tcPr>
            <w:tcW w:w="2880" w:type="dxa"/>
            <w:tcBorders>
              <w:top w:val="single" w:sz="4" w:space="0" w:color="000000"/>
              <w:left w:val="single" w:sz="4" w:space="0" w:color="000000"/>
              <w:bottom w:val="single" w:sz="4" w:space="0" w:color="000000"/>
              <w:right w:val="nil"/>
            </w:tcBorders>
          </w:tcPr>
          <w:p w14:paraId="7F8DE3EA" w14:textId="77777777" w:rsidR="0039271C" w:rsidRPr="00975BFD" w:rsidRDefault="00632768">
            <w:pPr>
              <w:pStyle w:val="TAL"/>
              <w:rPr>
                <w:kern w:val="2"/>
              </w:rPr>
            </w:pPr>
            <w:r w:rsidRPr="00975BFD">
              <w:rPr>
                <w:kern w:val="2"/>
              </w:rPr>
              <w:t>&gt;&gt;</w:t>
            </w:r>
            <w:r w:rsidRPr="00975BFD">
              <w:rPr>
                <w:rFonts w:eastAsia="SimSun"/>
              </w:rPr>
              <w:t>Network slice related Identifier</w:t>
            </w:r>
          </w:p>
        </w:tc>
        <w:tc>
          <w:tcPr>
            <w:tcW w:w="1440" w:type="dxa"/>
            <w:tcBorders>
              <w:top w:val="single" w:sz="4" w:space="0" w:color="000000"/>
              <w:left w:val="single" w:sz="4" w:space="0" w:color="000000"/>
              <w:bottom w:val="single" w:sz="4" w:space="0" w:color="000000"/>
              <w:right w:val="nil"/>
            </w:tcBorders>
          </w:tcPr>
          <w:p w14:paraId="016D71D0" w14:textId="77777777" w:rsidR="0039271C" w:rsidRPr="00975BFD" w:rsidRDefault="00632768">
            <w:pPr>
              <w:pStyle w:val="TAC"/>
              <w:rPr>
                <w:kern w:val="2"/>
              </w:rPr>
            </w:pPr>
            <w:r w:rsidRPr="00975BFD">
              <w:rPr>
                <w:kern w:val="2"/>
              </w:rPr>
              <w:t>O</w:t>
            </w:r>
          </w:p>
          <w:p w14:paraId="5EB3D7F5"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3470AFF7" w14:textId="77777777" w:rsidR="0039271C" w:rsidRPr="00975BFD" w:rsidRDefault="00632768">
            <w:pPr>
              <w:pStyle w:val="TAL"/>
              <w:rPr>
                <w:kern w:val="2"/>
              </w:rPr>
            </w:pPr>
            <w:r w:rsidRPr="00975BFD">
              <w:rPr>
                <w:kern w:val="2"/>
              </w:rPr>
              <w:t>Identifier of the network slice. One VAL service can be offerred on one or more network slices</w:t>
            </w:r>
          </w:p>
        </w:tc>
      </w:tr>
      <w:tr w:rsidR="0039271C" w:rsidRPr="00975BFD" w14:paraId="743E9584" w14:textId="77777777">
        <w:trPr>
          <w:jc w:val="center"/>
        </w:trPr>
        <w:tc>
          <w:tcPr>
            <w:tcW w:w="2880" w:type="dxa"/>
            <w:tcBorders>
              <w:top w:val="single" w:sz="4" w:space="0" w:color="000000"/>
              <w:left w:val="single" w:sz="4" w:space="0" w:color="000000"/>
              <w:bottom w:val="single" w:sz="4" w:space="0" w:color="000000"/>
              <w:right w:val="nil"/>
            </w:tcBorders>
          </w:tcPr>
          <w:p w14:paraId="522A7DAB" w14:textId="77777777" w:rsidR="0039271C" w:rsidRPr="00975BFD" w:rsidRDefault="00632768">
            <w:pPr>
              <w:pStyle w:val="TAL"/>
              <w:rPr>
                <w:kern w:val="2"/>
              </w:rPr>
            </w:pPr>
            <w:r w:rsidRPr="00975BFD">
              <w:rPr>
                <w:kern w:val="2"/>
              </w:rPr>
              <w:t>&gt;&gt;&gt;ResultsValue</w:t>
            </w:r>
          </w:p>
        </w:tc>
        <w:tc>
          <w:tcPr>
            <w:tcW w:w="1440" w:type="dxa"/>
            <w:tcBorders>
              <w:top w:val="single" w:sz="4" w:space="0" w:color="000000"/>
              <w:left w:val="single" w:sz="4" w:space="0" w:color="000000"/>
              <w:bottom w:val="single" w:sz="4" w:space="0" w:color="000000"/>
              <w:right w:val="nil"/>
            </w:tcBorders>
          </w:tcPr>
          <w:p w14:paraId="4323DB3E" w14:textId="77777777" w:rsidR="0039271C" w:rsidRPr="00975BFD" w:rsidRDefault="00632768">
            <w:pPr>
              <w:pStyle w:val="TAC"/>
              <w:rPr>
                <w:kern w:val="2"/>
              </w:rPr>
            </w:pPr>
            <w:r w:rsidRPr="00975BFD">
              <w:rPr>
                <w:kern w:val="2"/>
              </w:rPr>
              <w:t>O</w:t>
            </w:r>
          </w:p>
          <w:p w14:paraId="519EB65C"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50C6C349" w14:textId="77777777" w:rsidR="0039271C" w:rsidRPr="00975BFD" w:rsidRDefault="00632768">
            <w:pPr>
              <w:pStyle w:val="TAL"/>
              <w:rPr>
                <w:kern w:val="2"/>
              </w:rPr>
            </w:pPr>
            <w:r w:rsidRPr="00975BFD">
              <w:t>Information element containing the perfName and perfValue</w:t>
            </w:r>
          </w:p>
        </w:tc>
      </w:tr>
      <w:tr w:rsidR="0039271C" w:rsidRPr="00975BFD" w14:paraId="53475BB3" w14:textId="77777777">
        <w:trPr>
          <w:jc w:val="center"/>
        </w:trPr>
        <w:tc>
          <w:tcPr>
            <w:tcW w:w="2880" w:type="dxa"/>
            <w:tcBorders>
              <w:top w:val="single" w:sz="4" w:space="0" w:color="000000"/>
              <w:left w:val="single" w:sz="4" w:space="0" w:color="000000"/>
              <w:bottom w:val="single" w:sz="4" w:space="0" w:color="000000"/>
              <w:right w:val="nil"/>
            </w:tcBorders>
          </w:tcPr>
          <w:p w14:paraId="1FFAEC88" w14:textId="77777777" w:rsidR="0039271C" w:rsidRPr="00975BFD" w:rsidRDefault="00632768">
            <w:pPr>
              <w:pStyle w:val="TAL"/>
              <w:rPr>
                <w:kern w:val="2"/>
              </w:rPr>
            </w:pPr>
            <w:r w:rsidRPr="00975BFD">
              <w:rPr>
                <w:kern w:val="2"/>
              </w:rPr>
              <w:t>&gt;&gt;&gt;&gt;PerfName</w:t>
            </w:r>
          </w:p>
        </w:tc>
        <w:tc>
          <w:tcPr>
            <w:tcW w:w="1440" w:type="dxa"/>
            <w:tcBorders>
              <w:top w:val="single" w:sz="4" w:space="0" w:color="000000"/>
              <w:left w:val="single" w:sz="4" w:space="0" w:color="000000"/>
              <w:bottom w:val="single" w:sz="4" w:space="0" w:color="000000"/>
              <w:right w:val="nil"/>
            </w:tcBorders>
          </w:tcPr>
          <w:p w14:paraId="7850CF61" w14:textId="77777777" w:rsidR="0039271C" w:rsidRPr="00975BFD" w:rsidRDefault="00632768">
            <w:pPr>
              <w:pStyle w:val="TAC"/>
              <w:rPr>
                <w:kern w:val="2"/>
              </w:rPr>
            </w:pPr>
            <w:r w:rsidRPr="00975BFD">
              <w:rPr>
                <w:kern w:val="2"/>
              </w:rPr>
              <w:t>O</w:t>
            </w:r>
          </w:p>
          <w:p w14:paraId="4F30C25C"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1C9D22A9" w14:textId="77777777" w:rsidR="0039271C" w:rsidRPr="00975BFD" w:rsidRDefault="00632768">
            <w:pPr>
              <w:pStyle w:val="TAL"/>
              <w:rPr>
                <w:kern w:val="2"/>
              </w:rPr>
            </w:pPr>
            <w:r w:rsidRPr="00975BFD">
              <w:t>The name of the performance to be reported</w:t>
            </w:r>
          </w:p>
        </w:tc>
      </w:tr>
      <w:tr w:rsidR="0039271C" w:rsidRPr="00975BFD" w14:paraId="54965EE9" w14:textId="77777777">
        <w:trPr>
          <w:jc w:val="center"/>
        </w:trPr>
        <w:tc>
          <w:tcPr>
            <w:tcW w:w="2880" w:type="dxa"/>
            <w:tcBorders>
              <w:top w:val="single" w:sz="4" w:space="0" w:color="000000"/>
              <w:left w:val="single" w:sz="4" w:space="0" w:color="000000"/>
              <w:bottom w:val="single" w:sz="4" w:space="0" w:color="000000"/>
              <w:right w:val="nil"/>
            </w:tcBorders>
          </w:tcPr>
          <w:p w14:paraId="7395C59B" w14:textId="77777777" w:rsidR="0039271C" w:rsidRPr="00975BFD" w:rsidRDefault="00632768">
            <w:pPr>
              <w:pStyle w:val="TAL"/>
              <w:rPr>
                <w:kern w:val="2"/>
              </w:rPr>
            </w:pPr>
            <w:r w:rsidRPr="00975BFD">
              <w:rPr>
                <w:kern w:val="2"/>
              </w:rPr>
              <w:t>&gt;&gt;&gt;&gt;PerfValue</w:t>
            </w:r>
          </w:p>
        </w:tc>
        <w:tc>
          <w:tcPr>
            <w:tcW w:w="1440" w:type="dxa"/>
            <w:tcBorders>
              <w:top w:val="single" w:sz="4" w:space="0" w:color="000000"/>
              <w:left w:val="single" w:sz="4" w:space="0" w:color="000000"/>
              <w:bottom w:val="single" w:sz="4" w:space="0" w:color="000000"/>
              <w:right w:val="nil"/>
            </w:tcBorders>
          </w:tcPr>
          <w:p w14:paraId="53CAB482" w14:textId="77777777" w:rsidR="0039271C" w:rsidRPr="00975BFD" w:rsidRDefault="00632768">
            <w:pPr>
              <w:pStyle w:val="TAC"/>
              <w:rPr>
                <w:kern w:val="2"/>
              </w:rPr>
            </w:pPr>
            <w:r w:rsidRPr="00975BFD">
              <w:rPr>
                <w:kern w:val="2"/>
              </w:rPr>
              <w:t>O</w:t>
            </w:r>
          </w:p>
          <w:p w14:paraId="227BB9F8"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7F9A114B" w14:textId="77777777" w:rsidR="0039271C" w:rsidRPr="00975BFD" w:rsidRDefault="00632768">
            <w:pPr>
              <w:pStyle w:val="TAL"/>
              <w:rPr>
                <w:kern w:val="2"/>
              </w:rPr>
            </w:pPr>
            <w:r w:rsidRPr="00975BFD">
              <w:t>The corresponding value of the monitored performance</w:t>
            </w:r>
          </w:p>
        </w:tc>
      </w:tr>
      <w:tr w:rsidR="0039271C" w:rsidRPr="00975BFD" w14:paraId="54AA8898" w14:textId="77777777">
        <w:trPr>
          <w:jc w:val="center"/>
        </w:trPr>
        <w:tc>
          <w:tcPr>
            <w:tcW w:w="2880" w:type="dxa"/>
            <w:tcBorders>
              <w:top w:val="single" w:sz="4" w:space="0" w:color="000000"/>
              <w:left w:val="single" w:sz="4" w:space="0" w:color="000000"/>
              <w:bottom w:val="single" w:sz="4" w:space="0" w:color="000000"/>
              <w:right w:val="nil"/>
            </w:tcBorders>
          </w:tcPr>
          <w:p w14:paraId="27C3E371"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20F934E1" w14:textId="77777777" w:rsidR="0039271C" w:rsidRPr="00975BFD" w:rsidRDefault="00632768">
            <w:pPr>
              <w:pStyle w:val="TAC"/>
              <w:rPr>
                <w:kern w:val="2"/>
              </w:rPr>
            </w:pPr>
            <w:r w:rsidRPr="00975BFD">
              <w:rPr>
                <w:kern w:val="2"/>
              </w:rPr>
              <w:t>O</w:t>
            </w:r>
          </w:p>
          <w:p w14:paraId="136E5284" w14:textId="77777777" w:rsidR="0039271C" w:rsidRPr="00975BFD" w:rsidRDefault="00632768">
            <w:pPr>
              <w:pStyle w:val="TAC"/>
              <w:rPr>
                <w:kern w:val="2"/>
              </w:rPr>
            </w:pPr>
            <w:r w:rsidRPr="00975BFD">
              <w:rPr>
                <w:kern w:val="2"/>
              </w:rPr>
              <w:t>(see  NOTE </w:t>
            </w:r>
            <w:r w:rsidRPr="00975BFD">
              <w:rPr>
                <w:rFonts w:eastAsia="SimSun"/>
                <w:kern w:val="2"/>
                <w:lang w:eastAsia="zh-CN"/>
              </w:rPr>
              <w:t>2</w:t>
            </w:r>
            <w:r w:rsidRPr="00975BFD">
              <w:rPr>
                <w:kern w:val="2"/>
              </w:rPr>
              <w:t>)</w:t>
            </w:r>
          </w:p>
          <w:p w14:paraId="0A603CF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90F8D40" w14:textId="77777777" w:rsidR="0039271C" w:rsidRPr="00975BFD" w:rsidRDefault="00632768">
            <w:pPr>
              <w:pStyle w:val="TAL"/>
              <w:rPr>
                <w:kern w:val="2"/>
              </w:rPr>
            </w:pPr>
            <w:r w:rsidRPr="00975BFD">
              <w:rPr>
                <w:kern w:val="2"/>
              </w:rPr>
              <w:t xml:space="preserve">Indicates the cause of VAL </w:t>
            </w:r>
            <w:r w:rsidRPr="00975BFD">
              <w:t>performance and analytics monitoring</w:t>
            </w:r>
            <w:r w:rsidRPr="00975BFD">
              <w:rPr>
                <w:kern w:val="2"/>
              </w:rPr>
              <w:t xml:space="preserve"> request failure</w:t>
            </w:r>
          </w:p>
        </w:tc>
      </w:tr>
      <w:tr w:rsidR="0039271C" w:rsidRPr="00975BFD" w14:paraId="55197B6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471FD6" w14:textId="77777777" w:rsidR="0039271C" w:rsidRPr="00975BFD" w:rsidRDefault="00632768">
            <w:pPr>
              <w:pStyle w:val="TAN"/>
              <w:ind w:left="0" w:firstLine="0"/>
              <w:rPr>
                <w:kern w:val="2"/>
                <w:szCs w:val="18"/>
              </w:rPr>
            </w:pPr>
            <w:r w:rsidRPr="00975BFD">
              <w:rPr>
                <w:kern w:val="2"/>
              </w:rPr>
              <w:t>NOTE 1:</w:t>
            </w:r>
            <w:r w:rsidRPr="00975BFD">
              <w:rPr>
                <w:kern w:val="2"/>
              </w:rPr>
              <w:tab/>
            </w:r>
            <w:r w:rsidRPr="00975BFD">
              <w:t>Shall be present if the result is success and shall not be present otherwise.</w:t>
            </w:r>
            <w:r w:rsidRPr="00975BFD">
              <w:rPr>
                <w:kern w:val="2"/>
              </w:rPr>
              <w:t xml:space="preserve"> </w:t>
            </w:r>
          </w:p>
          <w:p w14:paraId="1C9D2ECF" w14:textId="77777777" w:rsidR="0039271C" w:rsidRPr="00975BFD" w:rsidRDefault="00632768">
            <w:pPr>
              <w:pStyle w:val="TAN"/>
              <w:rPr>
                <w:kern w:val="2"/>
              </w:rPr>
            </w:pPr>
            <w:r w:rsidRPr="00975BFD">
              <w:t>NOTE 2:</w:t>
            </w:r>
            <w:r w:rsidRPr="00975BFD">
              <w:tab/>
              <w:t>Shall be present if the result is failure and shall not be present otherwise.</w:t>
            </w:r>
          </w:p>
        </w:tc>
      </w:tr>
    </w:tbl>
    <w:p w14:paraId="4DA05E89" w14:textId="77777777" w:rsidR="0039271C" w:rsidRPr="00975BFD" w:rsidRDefault="0039271C"/>
    <w:p w14:paraId="1C577D1F" w14:textId="77777777" w:rsidR="0039271C" w:rsidRPr="00975BFD" w:rsidRDefault="00632768">
      <w:pPr>
        <w:pStyle w:val="Heading3"/>
        <w:rPr>
          <w:bCs/>
        </w:rPr>
      </w:pPr>
      <w:bookmarkStart w:id="527" w:name="_Toc107934746"/>
      <w:bookmarkStart w:id="528" w:name="_Toc134011845"/>
      <w:bookmarkStart w:id="529" w:name="_Toc170686183"/>
      <w:bookmarkEnd w:id="527"/>
      <w:r w:rsidRPr="00975BFD">
        <w:rPr>
          <w:bCs/>
        </w:rPr>
        <w:t>9.</w:t>
      </w:r>
      <w:r w:rsidRPr="00975BFD">
        <w:rPr>
          <w:rFonts w:eastAsiaTheme="minorEastAsia"/>
          <w:bCs/>
          <w:lang w:eastAsia="zh-CN"/>
        </w:rPr>
        <w:t>7</w:t>
      </w:r>
      <w:r w:rsidRPr="00975BFD">
        <w:rPr>
          <w:bCs/>
        </w:rPr>
        <w:t>.4</w:t>
      </w:r>
      <w:r w:rsidRPr="00975BFD">
        <w:rPr>
          <w:bCs/>
        </w:rPr>
        <w:tab/>
        <w:t>APIs</w:t>
      </w:r>
      <w:bookmarkEnd w:id="528"/>
      <w:bookmarkEnd w:id="529"/>
    </w:p>
    <w:p w14:paraId="6367CF73" w14:textId="77777777" w:rsidR="0039271C" w:rsidRPr="00975BFD" w:rsidRDefault="00632768">
      <w:pPr>
        <w:pStyle w:val="Heading4"/>
        <w:rPr>
          <w:bCs/>
        </w:rPr>
      </w:pPr>
      <w:bookmarkStart w:id="530" w:name="_Toc107934739"/>
      <w:bookmarkStart w:id="531" w:name="_Toc134011846"/>
      <w:bookmarkStart w:id="532" w:name="_Toc170686184"/>
      <w:bookmarkEnd w:id="530"/>
      <w:r w:rsidRPr="00975BFD">
        <w:rPr>
          <w:bCs/>
        </w:rPr>
        <w:t>9.</w:t>
      </w:r>
      <w:r w:rsidRPr="00975BFD">
        <w:rPr>
          <w:rFonts w:eastAsiaTheme="minorEastAsia"/>
          <w:bCs/>
          <w:lang w:eastAsia="zh-CN"/>
        </w:rPr>
        <w:t>7</w:t>
      </w:r>
      <w:r w:rsidRPr="00975BFD">
        <w:rPr>
          <w:bCs/>
        </w:rPr>
        <w:t>.4.1</w:t>
      </w:r>
      <w:r w:rsidRPr="00975BFD">
        <w:rPr>
          <w:bCs/>
        </w:rPr>
        <w:tab/>
        <w:t>General</w:t>
      </w:r>
      <w:bookmarkEnd w:id="531"/>
      <w:bookmarkEnd w:id="532"/>
    </w:p>
    <w:p w14:paraId="208E49AB" w14:textId="77777777" w:rsidR="0039271C" w:rsidRPr="00975BFD" w:rsidRDefault="00632768">
      <w:r w:rsidRPr="00975BFD">
        <w:t>Table 9.</w:t>
      </w:r>
      <w:r w:rsidRPr="00975BFD">
        <w:rPr>
          <w:rFonts w:eastAsiaTheme="minorEastAsia"/>
          <w:lang w:eastAsia="zh-CN"/>
        </w:rPr>
        <w:t>7</w:t>
      </w:r>
      <w:r w:rsidRPr="00975BFD">
        <w:t>.4.1-1 and 9.</w:t>
      </w:r>
      <w:r w:rsidRPr="00975BFD">
        <w:rPr>
          <w:rFonts w:eastAsiaTheme="minorEastAsia"/>
          <w:lang w:eastAsia="zh-CN"/>
        </w:rPr>
        <w:t>7</w:t>
      </w:r>
      <w:r w:rsidRPr="00975BFD">
        <w:t>.4.1-2 illustrate the API for network slice re</w:t>
      </w:r>
      <w:r w:rsidRPr="00975BFD">
        <w:rPr>
          <w:rFonts w:eastAsiaTheme="minorEastAsia"/>
          <w:lang w:eastAsia="zh-CN"/>
        </w:rPr>
        <w:t>l</w:t>
      </w:r>
      <w:r w:rsidRPr="00975BFD">
        <w:t>ated performance and analytics monitoring.</w:t>
      </w:r>
    </w:p>
    <w:p w14:paraId="0DACE543" w14:textId="77777777" w:rsidR="0039271C" w:rsidRPr="00975BFD" w:rsidRDefault="00632768">
      <w:pPr>
        <w:pStyle w:val="TH"/>
      </w:pPr>
      <w:r w:rsidRPr="00975BFD">
        <w:t>Table 9.</w:t>
      </w:r>
      <w:r w:rsidRPr="00975BFD">
        <w:rPr>
          <w:rFonts w:eastAsiaTheme="minorEastAsia"/>
          <w:lang w:eastAsia="zh-CN"/>
        </w:rPr>
        <w:t>7</w:t>
      </w:r>
      <w:r w:rsidRPr="00975BFD">
        <w:t>.4.1-1: SS_NSCE_PerfMonitoring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3034"/>
        <w:gridCol w:w="1809"/>
        <w:gridCol w:w="1604"/>
      </w:tblGrid>
      <w:tr w:rsidR="0039271C" w:rsidRPr="00975BFD" w14:paraId="25E0704C"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3CE40166" w14:textId="77777777" w:rsidR="0039271C" w:rsidRPr="00975BFD" w:rsidRDefault="00632768">
            <w:pPr>
              <w:pStyle w:val="TAH"/>
              <w:rPr>
                <w:kern w:val="2"/>
              </w:rPr>
            </w:pPr>
            <w:r w:rsidRPr="00975BFD">
              <w:rPr>
                <w:kern w:val="2"/>
              </w:rPr>
              <w:t>API Name</w:t>
            </w:r>
          </w:p>
        </w:tc>
        <w:tc>
          <w:tcPr>
            <w:tcW w:w="3034" w:type="dxa"/>
            <w:tcBorders>
              <w:top w:val="single" w:sz="4" w:space="0" w:color="auto"/>
              <w:left w:val="nil"/>
              <w:bottom w:val="single" w:sz="4" w:space="0" w:color="auto"/>
              <w:right w:val="single" w:sz="4" w:space="0" w:color="auto"/>
            </w:tcBorders>
          </w:tcPr>
          <w:p w14:paraId="12167987" w14:textId="77777777" w:rsidR="0039271C" w:rsidRPr="00975BFD" w:rsidRDefault="00632768">
            <w:pPr>
              <w:pStyle w:val="TAH"/>
              <w:rPr>
                <w:kern w:val="2"/>
              </w:rPr>
            </w:pPr>
            <w:r w:rsidRPr="00975BFD">
              <w:rPr>
                <w:kern w:val="2"/>
              </w:rPr>
              <w:t>API Operations</w:t>
            </w:r>
          </w:p>
        </w:tc>
        <w:tc>
          <w:tcPr>
            <w:tcW w:w="1809" w:type="dxa"/>
            <w:tcBorders>
              <w:top w:val="single" w:sz="4" w:space="0" w:color="auto"/>
              <w:left w:val="nil"/>
              <w:bottom w:val="single" w:sz="4" w:space="0" w:color="auto"/>
              <w:right w:val="single" w:sz="4" w:space="0" w:color="auto"/>
            </w:tcBorders>
          </w:tcPr>
          <w:p w14:paraId="0340F0DC" w14:textId="77777777" w:rsidR="0039271C" w:rsidRPr="00975BFD" w:rsidRDefault="00632768">
            <w:pPr>
              <w:pStyle w:val="TAH"/>
              <w:rPr>
                <w:kern w:val="2"/>
                <w:szCs w:val="18"/>
              </w:rPr>
            </w:pPr>
            <w:r w:rsidRPr="00975BFD">
              <w:rPr>
                <w:kern w:val="2"/>
              </w:rPr>
              <w:t>Operation</w:t>
            </w:r>
          </w:p>
          <w:p w14:paraId="6D64DFF7" w14:textId="77777777" w:rsidR="0039271C" w:rsidRPr="00975BFD" w:rsidRDefault="00632768">
            <w:pPr>
              <w:pStyle w:val="TAH"/>
              <w:rPr>
                <w:kern w:val="2"/>
              </w:rPr>
            </w:pPr>
            <w:r w:rsidRPr="00975BFD">
              <w:rPr>
                <w:kern w:val="2"/>
              </w:rPr>
              <w:t>Semantics</w:t>
            </w:r>
          </w:p>
        </w:tc>
        <w:tc>
          <w:tcPr>
            <w:tcW w:w="1604" w:type="dxa"/>
            <w:tcBorders>
              <w:top w:val="single" w:sz="4" w:space="0" w:color="auto"/>
              <w:left w:val="nil"/>
              <w:bottom w:val="single" w:sz="4" w:space="0" w:color="auto"/>
              <w:right w:val="single" w:sz="4" w:space="0" w:color="auto"/>
            </w:tcBorders>
          </w:tcPr>
          <w:p w14:paraId="51F101D7" w14:textId="77777777" w:rsidR="0039271C" w:rsidRPr="00975BFD" w:rsidRDefault="00632768">
            <w:pPr>
              <w:pStyle w:val="TAH"/>
              <w:rPr>
                <w:kern w:val="2"/>
              </w:rPr>
            </w:pPr>
            <w:r w:rsidRPr="00975BFD">
              <w:rPr>
                <w:kern w:val="2"/>
              </w:rPr>
              <w:t>Consumer(s)</w:t>
            </w:r>
          </w:p>
        </w:tc>
      </w:tr>
      <w:tr w:rsidR="0039271C" w:rsidRPr="00975BFD" w14:paraId="31491770" w14:textId="77777777">
        <w:trPr>
          <w:trHeight w:val="424"/>
          <w:jc w:val="center"/>
        </w:trPr>
        <w:tc>
          <w:tcPr>
            <w:tcW w:w="2479" w:type="dxa"/>
            <w:tcBorders>
              <w:top w:val="nil"/>
              <w:left w:val="single" w:sz="4" w:space="0" w:color="auto"/>
              <w:bottom w:val="single" w:sz="4" w:space="0" w:color="auto"/>
              <w:right w:val="single" w:sz="4" w:space="0" w:color="auto"/>
            </w:tcBorders>
          </w:tcPr>
          <w:p w14:paraId="2E40C942" w14:textId="77777777" w:rsidR="0039271C" w:rsidRPr="00975BFD" w:rsidRDefault="00632768">
            <w:pPr>
              <w:pStyle w:val="TAL"/>
              <w:rPr>
                <w:b/>
                <w:kern w:val="2"/>
              </w:rPr>
            </w:pPr>
            <w:r w:rsidRPr="00975BFD">
              <w:t>SS_NSCE_PerfMonitoring</w:t>
            </w:r>
          </w:p>
        </w:tc>
        <w:tc>
          <w:tcPr>
            <w:tcW w:w="3034" w:type="dxa"/>
            <w:tcBorders>
              <w:top w:val="single" w:sz="4" w:space="0" w:color="auto"/>
              <w:left w:val="nil"/>
              <w:bottom w:val="single" w:sz="4" w:space="0" w:color="auto"/>
              <w:right w:val="single" w:sz="4" w:space="0" w:color="auto"/>
            </w:tcBorders>
          </w:tcPr>
          <w:p w14:paraId="0675C4EB" w14:textId="77777777" w:rsidR="0039271C" w:rsidRPr="00975BFD" w:rsidRDefault="00632768">
            <w:pPr>
              <w:pStyle w:val="TAL"/>
              <w:rPr>
                <w:kern w:val="2"/>
              </w:rPr>
            </w:pPr>
            <w:r w:rsidRPr="00975BFD">
              <w:t>Perf_Monitoring_Request</w:t>
            </w:r>
          </w:p>
        </w:tc>
        <w:tc>
          <w:tcPr>
            <w:tcW w:w="1809" w:type="dxa"/>
            <w:tcBorders>
              <w:top w:val="nil"/>
              <w:left w:val="nil"/>
              <w:bottom w:val="single" w:sz="4" w:space="0" w:color="auto"/>
              <w:right w:val="single" w:sz="4" w:space="0" w:color="auto"/>
            </w:tcBorders>
          </w:tcPr>
          <w:p w14:paraId="6F1019F9" w14:textId="77777777" w:rsidR="0039271C" w:rsidRPr="00975BFD" w:rsidRDefault="00632768">
            <w:pPr>
              <w:pStyle w:val="TAL"/>
              <w:rPr>
                <w:kern w:val="2"/>
              </w:rPr>
            </w:pPr>
            <w:r w:rsidRPr="00975BFD">
              <w:rPr>
                <w:kern w:val="2"/>
              </w:rPr>
              <w:t>Request /Response</w:t>
            </w:r>
          </w:p>
        </w:tc>
        <w:tc>
          <w:tcPr>
            <w:tcW w:w="1604" w:type="dxa"/>
            <w:tcBorders>
              <w:top w:val="nil"/>
              <w:left w:val="nil"/>
              <w:bottom w:val="single" w:sz="4" w:space="0" w:color="auto"/>
              <w:right w:val="single" w:sz="4" w:space="0" w:color="auto"/>
            </w:tcBorders>
          </w:tcPr>
          <w:p w14:paraId="57C164E9" w14:textId="77777777" w:rsidR="0039271C" w:rsidRPr="00975BFD" w:rsidRDefault="00632768">
            <w:pPr>
              <w:pStyle w:val="TAL"/>
              <w:rPr>
                <w:kern w:val="2"/>
              </w:rPr>
            </w:pPr>
            <w:r w:rsidRPr="00975BFD">
              <w:rPr>
                <w:kern w:val="2"/>
              </w:rPr>
              <w:t>VAL server</w:t>
            </w:r>
          </w:p>
        </w:tc>
      </w:tr>
    </w:tbl>
    <w:p w14:paraId="5C14E087" w14:textId="37C2FB3D" w:rsidR="0039271C" w:rsidRPr="00975BFD" w:rsidRDefault="0039271C"/>
    <w:p w14:paraId="27F687C4" w14:textId="77777777" w:rsidR="0039271C" w:rsidRPr="00975BFD" w:rsidRDefault="00632768">
      <w:pPr>
        <w:pStyle w:val="TH"/>
      </w:pPr>
      <w:r w:rsidRPr="00975BFD">
        <w:t>Table 9.</w:t>
      </w:r>
      <w:r w:rsidRPr="00975BFD">
        <w:rPr>
          <w:rFonts w:eastAsiaTheme="minorEastAsia"/>
          <w:lang w:eastAsia="zh-CN"/>
        </w:rPr>
        <w:t>7</w:t>
      </w:r>
      <w:r w:rsidRPr="00975BFD">
        <w:t>.4.1-2 SS_NSCE_PerfResultReport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396"/>
        <w:gridCol w:w="1998"/>
        <w:gridCol w:w="1414"/>
      </w:tblGrid>
      <w:tr w:rsidR="0039271C" w:rsidRPr="00975BFD" w14:paraId="4BB3393D"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37C3332F" w14:textId="77777777" w:rsidR="0039271C" w:rsidRPr="00975BFD" w:rsidRDefault="00632768">
            <w:pPr>
              <w:pStyle w:val="TAH"/>
              <w:rPr>
                <w:kern w:val="2"/>
              </w:rPr>
            </w:pPr>
            <w:r w:rsidRPr="00975BFD">
              <w:rPr>
                <w:kern w:val="2"/>
              </w:rPr>
              <w:t>API Name</w:t>
            </w:r>
          </w:p>
        </w:tc>
        <w:tc>
          <w:tcPr>
            <w:tcW w:w="2980" w:type="dxa"/>
            <w:tcBorders>
              <w:top w:val="single" w:sz="4" w:space="0" w:color="auto"/>
              <w:left w:val="nil"/>
              <w:bottom w:val="single" w:sz="4" w:space="0" w:color="auto"/>
              <w:right w:val="single" w:sz="4" w:space="0" w:color="auto"/>
            </w:tcBorders>
          </w:tcPr>
          <w:p w14:paraId="568F68C4" w14:textId="77777777" w:rsidR="0039271C" w:rsidRPr="00975BFD" w:rsidRDefault="00632768">
            <w:pPr>
              <w:pStyle w:val="TAH"/>
              <w:rPr>
                <w:kern w:val="2"/>
              </w:rPr>
            </w:pPr>
            <w:r w:rsidRPr="00975BFD">
              <w:rPr>
                <w:kern w:val="2"/>
              </w:rPr>
              <w:t>API Operations</w:t>
            </w:r>
          </w:p>
        </w:tc>
        <w:tc>
          <w:tcPr>
            <w:tcW w:w="1819" w:type="dxa"/>
            <w:tcBorders>
              <w:top w:val="single" w:sz="4" w:space="0" w:color="auto"/>
              <w:left w:val="nil"/>
              <w:bottom w:val="single" w:sz="4" w:space="0" w:color="auto"/>
              <w:right w:val="single" w:sz="4" w:space="0" w:color="auto"/>
            </w:tcBorders>
          </w:tcPr>
          <w:p w14:paraId="56B3071C" w14:textId="77777777" w:rsidR="0039271C" w:rsidRPr="00975BFD" w:rsidRDefault="00632768">
            <w:pPr>
              <w:pStyle w:val="TAH"/>
              <w:rPr>
                <w:kern w:val="2"/>
                <w:szCs w:val="18"/>
              </w:rPr>
            </w:pPr>
            <w:r w:rsidRPr="00975BFD">
              <w:rPr>
                <w:kern w:val="2"/>
              </w:rPr>
              <w:t>Operation</w:t>
            </w:r>
          </w:p>
          <w:p w14:paraId="2D24AA32" w14:textId="77777777" w:rsidR="0039271C" w:rsidRPr="00975BFD" w:rsidRDefault="00632768">
            <w:pPr>
              <w:pStyle w:val="TAH"/>
              <w:rPr>
                <w:kern w:val="2"/>
              </w:rPr>
            </w:pPr>
            <w:r w:rsidRPr="00975BFD">
              <w:rPr>
                <w:kern w:val="2"/>
              </w:rPr>
              <w:t>Semantics</w:t>
            </w:r>
          </w:p>
        </w:tc>
        <w:tc>
          <w:tcPr>
            <w:tcW w:w="1648" w:type="dxa"/>
            <w:tcBorders>
              <w:top w:val="single" w:sz="4" w:space="0" w:color="auto"/>
              <w:left w:val="nil"/>
              <w:bottom w:val="single" w:sz="4" w:space="0" w:color="auto"/>
              <w:right w:val="single" w:sz="4" w:space="0" w:color="auto"/>
            </w:tcBorders>
          </w:tcPr>
          <w:p w14:paraId="72A1FEA7" w14:textId="77777777" w:rsidR="0039271C" w:rsidRPr="00975BFD" w:rsidRDefault="00632768">
            <w:pPr>
              <w:pStyle w:val="TAH"/>
              <w:rPr>
                <w:kern w:val="2"/>
              </w:rPr>
            </w:pPr>
            <w:r w:rsidRPr="00975BFD">
              <w:rPr>
                <w:kern w:val="2"/>
              </w:rPr>
              <w:t>Consumer(s)</w:t>
            </w:r>
          </w:p>
        </w:tc>
      </w:tr>
      <w:tr w:rsidR="0039271C" w:rsidRPr="00975BFD" w14:paraId="6B5B2134" w14:textId="77777777">
        <w:trPr>
          <w:trHeight w:val="424"/>
          <w:jc w:val="center"/>
        </w:trPr>
        <w:tc>
          <w:tcPr>
            <w:tcW w:w="2479" w:type="dxa"/>
            <w:tcBorders>
              <w:top w:val="nil"/>
              <w:left w:val="single" w:sz="4" w:space="0" w:color="auto"/>
              <w:bottom w:val="single" w:sz="4" w:space="0" w:color="auto"/>
              <w:right w:val="single" w:sz="4" w:space="0" w:color="auto"/>
            </w:tcBorders>
          </w:tcPr>
          <w:p w14:paraId="35A7BAA5" w14:textId="77777777" w:rsidR="0039271C" w:rsidRPr="00975BFD" w:rsidRDefault="00632768">
            <w:pPr>
              <w:pStyle w:val="TAL"/>
              <w:rPr>
                <w:b/>
                <w:kern w:val="2"/>
              </w:rPr>
            </w:pPr>
            <w:r w:rsidRPr="00975BFD">
              <w:t>SS_NSCE__PerfReportSubscription</w:t>
            </w:r>
          </w:p>
        </w:tc>
        <w:tc>
          <w:tcPr>
            <w:tcW w:w="2980" w:type="dxa"/>
            <w:tcBorders>
              <w:top w:val="single" w:sz="4" w:space="0" w:color="auto"/>
              <w:left w:val="nil"/>
              <w:bottom w:val="single" w:sz="4" w:space="0" w:color="auto"/>
              <w:right w:val="single" w:sz="4" w:space="0" w:color="auto"/>
            </w:tcBorders>
          </w:tcPr>
          <w:p w14:paraId="7EB00B7A" w14:textId="77777777" w:rsidR="0039271C" w:rsidRPr="00975BFD" w:rsidRDefault="00632768">
            <w:pPr>
              <w:pStyle w:val="TAL"/>
              <w:rPr>
                <w:kern w:val="2"/>
              </w:rPr>
            </w:pPr>
            <w:r w:rsidRPr="00975BFD">
              <w:t>Perf_ PerfReport_Subscription</w:t>
            </w:r>
          </w:p>
        </w:tc>
        <w:tc>
          <w:tcPr>
            <w:tcW w:w="1819" w:type="dxa"/>
            <w:tcBorders>
              <w:top w:val="nil"/>
              <w:left w:val="nil"/>
              <w:bottom w:val="single" w:sz="4" w:space="0" w:color="auto"/>
              <w:right w:val="single" w:sz="4" w:space="0" w:color="auto"/>
            </w:tcBorders>
          </w:tcPr>
          <w:p w14:paraId="42B548B9" w14:textId="77777777" w:rsidR="0039271C" w:rsidRPr="00975BFD" w:rsidRDefault="00632768">
            <w:pPr>
              <w:pStyle w:val="TAL"/>
              <w:rPr>
                <w:kern w:val="2"/>
              </w:rPr>
            </w:pPr>
            <w:r w:rsidRPr="00975BFD">
              <w:rPr>
                <w:kern w:val="2"/>
              </w:rPr>
              <w:t>Subscription/response</w:t>
            </w:r>
          </w:p>
        </w:tc>
        <w:tc>
          <w:tcPr>
            <w:tcW w:w="1648" w:type="dxa"/>
            <w:tcBorders>
              <w:top w:val="nil"/>
              <w:left w:val="nil"/>
              <w:bottom w:val="single" w:sz="4" w:space="0" w:color="auto"/>
              <w:right w:val="single" w:sz="4" w:space="0" w:color="auto"/>
            </w:tcBorders>
          </w:tcPr>
          <w:p w14:paraId="3FB3AF5C" w14:textId="77777777" w:rsidR="0039271C" w:rsidRPr="00975BFD" w:rsidRDefault="00632768">
            <w:pPr>
              <w:pStyle w:val="TAL"/>
              <w:rPr>
                <w:kern w:val="2"/>
              </w:rPr>
            </w:pPr>
            <w:r w:rsidRPr="00975BFD">
              <w:rPr>
                <w:kern w:val="2"/>
              </w:rPr>
              <w:t>VAL Server</w:t>
            </w:r>
          </w:p>
        </w:tc>
      </w:tr>
    </w:tbl>
    <w:p w14:paraId="2215BE5B" w14:textId="1255601C" w:rsidR="0039271C" w:rsidRPr="00975BFD" w:rsidRDefault="0039271C"/>
    <w:p w14:paraId="37346347" w14:textId="77777777" w:rsidR="0039271C" w:rsidRPr="00975BFD" w:rsidRDefault="00632768">
      <w:pPr>
        <w:pStyle w:val="TH"/>
      </w:pPr>
      <w:r w:rsidRPr="00975BFD">
        <w:t>Table 9.</w:t>
      </w:r>
      <w:r w:rsidRPr="00975BFD">
        <w:rPr>
          <w:rFonts w:eastAsiaTheme="minorEastAsia"/>
          <w:lang w:eastAsia="zh-CN"/>
        </w:rPr>
        <w:t>7</w:t>
      </w:r>
      <w:r w:rsidRPr="00975BFD">
        <w:t>.4.1-3: SS_NSCE_PerfReport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2980"/>
        <w:gridCol w:w="1819"/>
        <w:gridCol w:w="1648"/>
      </w:tblGrid>
      <w:tr w:rsidR="0039271C" w:rsidRPr="00975BFD" w14:paraId="22E43FBB"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6FD179CD" w14:textId="77777777" w:rsidR="0039271C" w:rsidRPr="00975BFD" w:rsidRDefault="00632768">
            <w:pPr>
              <w:pStyle w:val="TAH"/>
              <w:rPr>
                <w:kern w:val="2"/>
              </w:rPr>
            </w:pPr>
            <w:r w:rsidRPr="00975BFD">
              <w:rPr>
                <w:kern w:val="2"/>
              </w:rPr>
              <w:t>API Name</w:t>
            </w:r>
          </w:p>
        </w:tc>
        <w:tc>
          <w:tcPr>
            <w:tcW w:w="2980" w:type="dxa"/>
            <w:tcBorders>
              <w:top w:val="single" w:sz="4" w:space="0" w:color="auto"/>
              <w:left w:val="nil"/>
              <w:bottom w:val="single" w:sz="4" w:space="0" w:color="auto"/>
              <w:right w:val="single" w:sz="4" w:space="0" w:color="auto"/>
            </w:tcBorders>
          </w:tcPr>
          <w:p w14:paraId="523A9399" w14:textId="77777777" w:rsidR="0039271C" w:rsidRPr="00975BFD" w:rsidRDefault="00632768">
            <w:pPr>
              <w:pStyle w:val="TAH"/>
              <w:rPr>
                <w:kern w:val="2"/>
              </w:rPr>
            </w:pPr>
            <w:r w:rsidRPr="00975BFD">
              <w:rPr>
                <w:kern w:val="2"/>
              </w:rPr>
              <w:t>API Operations</w:t>
            </w:r>
          </w:p>
        </w:tc>
        <w:tc>
          <w:tcPr>
            <w:tcW w:w="1819" w:type="dxa"/>
            <w:tcBorders>
              <w:top w:val="single" w:sz="4" w:space="0" w:color="auto"/>
              <w:left w:val="nil"/>
              <w:bottom w:val="single" w:sz="4" w:space="0" w:color="auto"/>
              <w:right w:val="single" w:sz="4" w:space="0" w:color="auto"/>
            </w:tcBorders>
          </w:tcPr>
          <w:p w14:paraId="2C3D449A" w14:textId="77777777" w:rsidR="0039271C" w:rsidRPr="00975BFD" w:rsidRDefault="00632768">
            <w:pPr>
              <w:pStyle w:val="TAH"/>
              <w:rPr>
                <w:kern w:val="2"/>
                <w:szCs w:val="18"/>
              </w:rPr>
            </w:pPr>
            <w:r w:rsidRPr="00975BFD">
              <w:rPr>
                <w:kern w:val="2"/>
              </w:rPr>
              <w:t>Operation</w:t>
            </w:r>
          </w:p>
          <w:p w14:paraId="457D90A0" w14:textId="77777777" w:rsidR="0039271C" w:rsidRPr="00975BFD" w:rsidRDefault="00632768">
            <w:pPr>
              <w:pStyle w:val="TAH"/>
              <w:rPr>
                <w:kern w:val="2"/>
              </w:rPr>
            </w:pPr>
            <w:r w:rsidRPr="00975BFD">
              <w:rPr>
                <w:kern w:val="2"/>
              </w:rPr>
              <w:t>Semantics</w:t>
            </w:r>
          </w:p>
        </w:tc>
        <w:tc>
          <w:tcPr>
            <w:tcW w:w="1648" w:type="dxa"/>
            <w:tcBorders>
              <w:top w:val="single" w:sz="4" w:space="0" w:color="auto"/>
              <w:left w:val="nil"/>
              <w:bottom w:val="single" w:sz="4" w:space="0" w:color="auto"/>
              <w:right w:val="single" w:sz="4" w:space="0" w:color="auto"/>
            </w:tcBorders>
          </w:tcPr>
          <w:p w14:paraId="7D222B4E" w14:textId="77777777" w:rsidR="0039271C" w:rsidRPr="00975BFD" w:rsidRDefault="00632768">
            <w:pPr>
              <w:pStyle w:val="TAH"/>
              <w:rPr>
                <w:kern w:val="2"/>
              </w:rPr>
            </w:pPr>
            <w:r w:rsidRPr="00975BFD">
              <w:rPr>
                <w:kern w:val="2"/>
              </w:rPr>
              <w:t>Consumer(s)</w:t>
            </w:r>
          </w:p>
        </w:tc>
      </w:tr>
      <w:tr w:rsidR="0039271C" w:rsidRPr="00975BFD" w14:paraId="42A8AA60" w14:textId="77777777">
        <w:trPr>
          <w:trHeight w:val="424"/>
          <w:jc w:val="center"/>
        </w:trPr>
        <w:tc>
          <w:tcPr>
            <w:tcW w:w="2479" w:type="dxa"/>
            <w:tcBorders>
              <w:top w:val="nil"/>
              <w:left w:val="single" w:sz="4" w:space="0" w:color="auto"/>
              <w:bottom w:val="single" w:sz="4" w:space="0" w:color="auto"/>
              <w:right w:val="single" w:sz="4" w:space="0" w:color="auto"/>
            </w:tcBorders>
          </w:tcPr>
          <w:p w14:paraId="296DAE18" w14:textId="77777777" w:rsidR="0039271C" w:rsidRPr="00975BFD" w:rsidRDefault="00632768">
            <w:pPr>
              <w:pStyle w:val="TAL"/>
              <w:rPr>
                <w:b/>
                <w:kern w:val="2"/>
              </w:rPr>
            </w:pPr>
            <w:r w:rsidRPr="00975BFD">
              <w:t>SS_NSCE_PerfReporting</w:t>
            </w:r>
          </w:p>
        </w:tc>
        <w:tc>
          <w:tcPr>
            <w:tcW w:w="2980" w:type="dxa"/>
            <w:tcBorders>
              <w:top w:val="single" w:sz="4" w:space="0" w:color="auto"/>
              <w:left w:val="nil"/>
              <w:bottom w:val="single" w:sz="4" w:space="0" w:color="auto"/>
              <w:right w:val="single" w:sz="4" w:space="0" w:color="auto"/>
            </w:tcBorders>
          </w:tcPr>
          <w:p w14:paraId="6FBC9B4B" w14:textId="77777777" w:rsidR="0039271C" w:rsidRPr="00975BFD" w:rsidRDefault="00632768">
            <w:pPr>
              <w:pStyle w:val="TAL"/>
              <w:rPr>
                <w:kern w:val="2"/>
              </w:rPr>
            </w:pPr>
            <w:r w:rsidRPr="00975BFD">
              <w:t>Perf_Report</w:t>
            </w:r>
          </w:p>
        </w:tc>
        <w:tc>
          <w:tcPr>
            <w:tcW w:w="1819" w:type="dxa"/>
            <w:tcBorders>
              <w:top w:val="nil"/>
              <w:left w:val="nil"/>
              <w:bottom w:val="single" w:sz="4" w:space="0" w:color="auto"/>
              <w:right w:val="single" w:sz="4" w:space="0" w:color="auto"/>
            </w:tcBorders>
          </w:tcPr>
          <w:p w14:paraId="319E7E83" w14:textId="77777777" w:rsidR="0039271C" w:rsidRPr="00975BFD" w:rsidRDefault="00D73FE3">
            <w:pPr>
              <w:pStyle w:val="TAL"/>
              <w:rPr>
                <w:kern w:val="2"/>
              </w:rPr>
            </w:pPr>
            <w:r w:rsidRPr="00975BFD">
              <w:rPr>
                <w:rFonts w:eastAsiaTheme="minorEastAsia"/>
                <w:lang w:eastAsia="zh-CN"/>
              </w:rPr>
              <w:t>Notify</w:t>
            </w:r>
          </w:p>
        </w:tc>
        <w:tc>
          <w:tcPr>
            <w:tcW w:w="1648" w:type="dxa"/>
            <w:tcBorders>
              <w:top w:val="nil"/>
              <w:left w:val="nil"/>
              <w:bottom w:val="single" w:sz="4" w:space="0" w:color="auto"/>
              <w:right w:val="single" w:sz="4" w:space="0" w:color="auto"/>
            </w:tcBorders>
          </w:tcPr>
          <w:p w14:paraId="28684195" w14:textId="77777777" w:rsidR="0039271C" w:rsidRPr="00975BFD" w:rsidRDefault="00632768">
            <w:pPr>
              <w:pStyle w:val="TAL"/>
              <w:rPr>
                <w:kern w:val="2"/>
              </w:rPr>
            </w:pPr>
            <w:r w:rsidRPr="00975BFD">
              <w:rPr>
                <w:kern w:val="2"/>
              </w:rPr>
              <w:t>VAL Server</w:t>
            </w:r>
          </w:p>
        </w:tc>
      </w:tr>
    </w:tbl>
    <w:p w14:paraId="72F92F7E" w14:textId="77777777" w:rsidR="00DF6EE8" w:rsidRPr="00975BFD" w:rsidRDefault="00DF6EE8" w:rsidP="00DF6EE8"/>
    <w:p w14:paraId="5B9CF605" w14:textId="5249C436" w:rsidR="0039271C" w:rsidRPr="00975BFD" w:rsidRDefault="00632768">
      <w:pPr>
        <w:pStyle w:val="TH"/>
      </w:pPr>
      <w:r w:rsidRPr="00975BFD">
        <w:t>Table 9.</w:t>
      </w:r>
      <w:r w:rsidRPr="00975BFD">
        <w:rPr>
          <w:lang w:eastAsia="zh-CN"/>
        </w:rPr>
        <w:t>7</w:t>
      </w:r>
      <w:r w:rsidRPr="00975BFD">
        <w:t>.4.1-</w:t>
      </w:r>
      <w:r w:rsidRPr="00975BFD">
        <w:rPr>
          <w:rFonts w:eastAsiaTheme="minorEastAsia"/>
          <w:lang w:eastAsia="zh-CN"/>
        </w:rPr>
        <w:t>4</w:t>
      </w:r>
      <w:r w:rsidRPr="00975BFD">
        <w:t>: SS_NSCE_MultiSlicePerfReport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7"/>
        <w:gridCol w:w="2838"/>
        <w:gridCol w:w="1698"/>
        <w:gridCol w:w="1593"/>
      </w:tblGrid>
      <w:tr w:rsidR="0039271C" w:rsidRPr="00975BFD" w14:paraId="10C8865A"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2F971328" w14:textId="77777777" w:rsidR="0039271C" w:rsidRPr="00975BFD" w:rsidRDefault="00632768">
            <w:pPr>
              <w:pStyle w:val="TAH"/>
              <w:rPr>
                <w:kern w:val="2"/>
              </w:rPr>
            </w:pPr>
            <w:r w:rsidRPr="00975BFD">
              <w:rPr>
                <w:kern w:val="2"/>
              </w:rPr>
              <w:t>API Name</w:t>
            </w:r>
          </w:p>
        </w:tc>
        <w:tc>
          <w:tcPr>
            <w:tcW w:w="2980" w:type="dxa"/>
            <w:tcBorders>
              <w:top w:val="single" w:sz="4" w:space="0" w:color="auto"/>
              <w:left w:val="nil"/>
              <w:bottom w:val="single" w:sz="4" w:space="0" w:color="auto"/>
              <w:right w:val="single" w:sz="4" w:space="0" w:color="auto"/>
            </w:tcBorders>
          </w:tcPr>
          <w:p w14:paraId="51C6AA3D" w14:textId="77777777" w:rsidR="0039271C" w:rsidRPr="00975BFD" w:rsidRDefault="00632768">
            <w:pPr>
              <w:pStyle w:val="TAH"/>
              <w:rPr>
                <w:kern w:val="2"/>
              </w:rPr>
            </w:pPr>
            <w:r w:rsidRPr="00975BFD">
              <w:rPr>
                <w:kern w:val="2"/>
              </w:rPr>
              <w:t>API Operations</w:t>
            </w:r>
          </w:p>
        </w:tc>
        <w:tc>
          <w:tcPr>
            <w:tcW w:w="1819" w:type="dxa"/>
            <w:tcBorders>
              <w:top w:val="single" w:sz="4" w:space="0" w:color="auto"/>
              <w:left w:val="nil"/>
              <w:bottom w:val="single" w:sz="4" w:space="0" w:color="auto"/>
              <w:right w:val="single" w:sz="4" w:space="0" w:color="auto"/>
            </w:tcBorders>
          </w:tcPr>
          <w:p w14:paraId="4D7DD5A7" w14:textId="77777777" w:rsidR="0039271C" w:rsidRPr="00975BFD" w:rsidRDefault="00632768">
            <w:pPr>
              <w:pStyle w:val="TAH"/>
              <w:rPr>
                <w:kern w:val="2"/>
                <w:szCs w:val="18"/>
              </w:rPr>
            </w:pPr>
            <w:r w:rsidRPr="00975BFD">
              <w:rPr>
                <w:kern w:val="2"/>
              </w:rPr>
              <w:t>Operation</w:t>
            </w:r>
          </w:p>
          <w:p w14:paraId="6F7A4C4B" w14:textId="77777777" w:rsidR="0039271C" w:rsidRPr="00975BFD" w:rsidRDefault="00632768">
            <w:pPr>
              <w:pStyle w:val="TAH"/>
              <w:rPr>
                <w:kern w:val="2"/>
              </w:rPr>
            </w:pPr>
            <w:r w:rsidRPr="00975BFD">
              <w:rPr>
                <w:kern w:val="2"/>
              </w:rPr>
              <w:t>Semantics</w:t>
            </w:r>
          </w:p>
        </w:tc>
        <w:tc>
          <w:tcPr>
            <w:tcW w:w="1648" w:type="dxa"/>
            <w:tcBorders>
              <w:top w:val="single" w:sz="4" w:space="0" w:color="auto"/>
              <w:left w:val="nil"/>
              <w:bottom w:val="single" w:sz="4" w:space="0" w:color="auto"/>
              <w:right w:val="single" w:sz="4" w:space="0" w:color="auto"/>
            </w:tcBorders>
          </w:tcPr>
          <w:p w14:paraId="41CDD747" w14:textId="77777777" w:rsidR="0039271C" w:rsidRPr="00975BFD" w:rsidRDefault="00632768">
            <w:pPr>
              <w:pStyle w:val="TAH"/>
              <w:rPr>
                <w:kern w:val="2"/>
              </w:rPr>
            </w:pPr>
            <w:r w:rsidRPr="00975BFD">
              <w:rPr>
                <w:kern w:val="2"/>
              </w:rPr>
              <w:t>Consumer(s)</w:t>
            </w:r>
          </w:p>
        </w:tc>
      </w:tr>
      <w:tr w:rsidR="0039271C" w:rsidRPr="00975BFD" w14:paraId="0412DFB4" w14:textId="77777777">
        <w:trPr>
          <w:trHeight w:val="424"/>
          <w:jc w:val="center"/>
        </w:trPr>
        <w:tc>
          <w:tcPr>
            <w:tcW w:w="2479" w:type="dxa"/>
            <w:tcBorders>
              <w:top w:val="nil"/>
              <w:left w:val="single" w:sz="4" w:space="0" w:color="auto"/>
              <w:bottom w:val="single" w:sz="4" w:space="0" w:color="auto"/>
              <w:right w:val="single" w:sz="4" w:space="0" w:color="auto"/>
            </w:tcBorders>
          </w:tcPr>
          <w:p w14:paraId="77D6F013" w14:textId="77777777" w:rsidR="0039271C" w:rsidRPr="00975BFD" w:rsidRDefault="00632768">
            <w:pPr>
              <w:pStyle w:val="TAL"/>
              <w:rPr>
                <w:b/>
                <w:kern w:val="2"/>
              </w:rPr>
            </w:pPr>
            <w:r w:rsidRPr="00975BFD">
              <w:t>SS_NSCE_MultiSlicePerfReport</w:t>
            </w:r>
          </w:p>
        </w:tc>
        <w:tc>
          <w:tcPr>
            <w:tcW w:w="2980" w:type="dxa"/>
            <w:tcBorders>
              <w:top w:val="single" w:sz="4" w:space="0" w:color="auto"/>
              <w:left w:val="nil"/>
              <w:bottom w:val="single" w:sz="4" w:space="0" w:color="auto"/>
              <w:right w:val="single" w:sz="4" w:space="0" w:color="auto"/>
            </w:tcBorders>
          </w:tcPr>
          <w:p w14:paraId="0BC510C0" w14:textId="77777777" w:rsidR="0039271C" w:rsidRPr="00975BFD" w:rsidRDefault="00632768">
            <w:pPr>
              <w:pStyle w:val="TAL"/>
              <w:rPr>
                <w:kern w:val="2"/>
              </w:rPr>
            </w:pPr>
            <w:r w:rsidRPr="00975BFD">
              <w:t>Multi_Slice_Perf_Report</w:t>
            </w:r>
          </w:p>
        </w:tc>
        <w:tc>
          <w:tcPr>
            <w:tcW w:w="1819" w:type="dxa"/>
            <w:tcBorders>
              <w:top w:val="nil"/>
              <w:left w:val="nil"/>
              <w:bottom w:val="single" w:sz="4" w:space="0" w:color="auto"/>
              <w:right w:val="single" w:sz="4" w:space="0" w:color="auto"/>
            </w:tcBorders>
          </w:tcPr>
          <w:p w14:paraId="2220555E" w14:textId="77777777" w:rsidR="0039271C" w:rsidRPr="00975BFD" w:rsidRDefault="00632768">
            <w:pPr>
              <w:pStyle w:val="TAL"/>
              <w:rPr>
                <w:kern w:val="2"/>
              </w:rPr>
            </w:pPr>
            <w:r w:rsidRPr="00975BFD">
              <w:rPr>
                <w:kern w:val="2"/>
              </w:rPr>
              <w:t>Request /Response</w:t>
            </w:r>
          </w:p>
        </w:tc>
        <w:tc>
          <w:tcPr>
            <w:tcW w:w="1648" w:type="dxa"/>
            <w:tcBorders>
              <w:top w:val="nil"/>
              <w:left w:val="nil"/>
              <w:bottom w:val="single" w:sz="4" w:space="0" w:color="auto"/>
              <w:right w:val="single" w:sz="4" w:space="0" w:color="auto"/>
            </w:tcBorders>
          </w:tcPr>
          <w:p w14:paraId="4D77B2CA" w14:textId="77777777" w:rsidR="0039271C" w:rsidRPr="00975BFD" w:rsidRDefault="00632768">
            <w:pPr>
              <w:pStyle w:val="TAL"/>
              <w:rPr>
                <w:kern w:val="2"/>
              </w:rPr>
            </w:pPr>
            <w:r w:rsidRPr="00975BFD">
              <w:rPr>
                <w:kern w:val="2"/>
              </w:rPr>
              <w:t>VAL Server</w:t>
            </w:r>
          </w:p>
        </w:tc>
      </w:tr>
    </w:tbl>
    <w:p w14:paraId="631CBA94" w14:textId="77777777" w:rsidR="0039271C" w:rsidRPr="00975BFD" w:rsidRDefault="0039271C">
      <w:pPr>
        <w:rPr>
          <w:rFonts w:ascii="Arial" w:hAnsi="Arial" w:cs="Arial"/>
        </w:rPr>
      </w:pPr>
    </w:p>
    <w:p w14:paraId="602EB6D3" w14:textId="77777777" w:rsidR="0039271C" w:rsidRPr="00975BFD" w:rsidRDefault="00632768">
      <w:pPr>
        <w:pStyle w:val="Heading4"/>
        <w:rPr>
          <w:rFonts w:cs="Arial"/>
          <w:bCs/>
        </w:rPr>
      </w:pPr>
      <w:bookmarkStart w:id="533" w:name="_Toc107934740"/>
      <w:bookmarkStart w:id="534" w:name="_Toc134011847"/>
      <w:bookmarkStart w:id="535" w:name="_Toc170686185"/>
      <w:bookmarkEnd w:id="533"/>
      <w:r w:rsidRPr="00975BFD">
        <w:rPr>
          <w:bCs/>
        </w:rPr>
        <w:t>9.</w:t>
      </w:r>
      <w:r w:rsidRPr="00975BFD">
        <w:rPr>
          <w:rFonts w:eastAsiaTheme="minorEastAsia"/>
          <w:bCs/>
          <w:lang w:eastAsia="zh-CN"/>
        </w:rPr>
        <w:t>7</w:t>
      </w:r>
      <w:r w:rsidRPr="00975BFD">
        <w:rPr>
          <w:bCs/>
        </w:rPr>
        <w:t>.4.2</w:t>
      </w:r>
      <w:r w:rsidRPr="00975BFD">
        <w:rPr>
          <w:bCs/>
        </w:rPr>
        <w:tab/>
        <w:t>SS_NSCE_PerfMonitoring API</w:t>
      </w:r>
      <w:bookmarkEnd w:id="534"/>
      <w:bookmarkEnd w:id="535"/>
    </w:p>
    <w:p w14:paraId="7B28AE8A" w14:textId="77777777" w:rsidR="0039271C" w:rsidRPr="00975BFD" w:rsidRDefault="00632768">
      <w:r w:rsidRPr="00975BFD">
        <w:rPr>
          <w:b/>
        </w:rPr>
        <w:t>API operation name:</w:t>
      </w:r>
      <w:r w:rsidRPr="00975BFD">
        <w:t xml:space="preserve"> Perf_Monitoring</w:t>
      </w:r>
    </w:p>
    <w:p w14:paraId="62BCE7EE" w14:textId="77777777" w:rsidR="0039271C" w:rsidRPr="00975BFD" w:rsidRDefault="00632768">
      <w:r w:rsidRPr="00975BFD">
        <w:rPr>
          <w:b/>
        </w:rPr>
        <w:t>Description:</w:t>
      </w:r>
      <w:r w:rsidRPr="00975BFD">
        <w:t xml:space="preserve"> The consumer requests to monitor network slice re</w:t>
      </w:r>
      <w:r w:rsidRPr="00975BFD">
        <w:rPr>
          <w:rFonts w:eastAsiaTheme="minorEastAsia"/>
          <w:lang w:eastAsia="zh-CN"/>
        </w:rPr>
        <w:t>l</w:t>
      </w:r>
      <w:r w:rsidRPr="00975BFD">
        <w:t>ated performance and analytics.</w:t>
      </w:r>
    </w:p>
    <w:p w14:paraId="041A82C9" w14:textId="77777777" w:rsidR="0039271C" w:rsidRPr="00975BFD" w:rsidRDefault="00632768">
      <w:r w:rsidRPr="00975BFD">
        <w:rPr>
          <w:b/>
        </w:rPr>
        <w:t>Known Consumers:</w:t>
      </w:r>
      <w:r w:rsidRPr="00975BFD">
        <w:t xml:space="preserve"> VAL server.</w:t>
      </w:r>
    </w:p>
    <w:p w14:paraId="08180D06" w14:textId="77777777" w:rsidR="0039271C" w:rsidRPr="00975BFD" w:rsidRDefault="00632768">
      <w:r w:rsidRPr="00975BFD">
        <w:rPr>
          <w:b/>
        </w:rPr>
        <w:t>Inputs:</w:t>
      </w:r>
      <w:r w:rsidRPr="00975BFD">
        <w:t xml:space="preserve"> See table 9.</w:t>
      </w:r>
      <w:r w:rsidRPr="00975BFD">
        <w:rPr>
          <w:rFonts w:eastAsiaTheme="minorEastAsia"/>
          <w:lang w:eastAsia="zh-CN"/>
        </w:rPr>
        <w:t>7</w:t>
      </w:r>
      <w:r w:rsidRPr="00975BFD">
        <w:t>.3.2-1.</w:t>
      </w:r>
    </w:p>
    <w:p w14:paraId="1DB854E8" w14:textId="77777777" w:rsidR="0039271C" w:rsidRPr="00975BFD" w:rsidRDefault="00632768">
      <w:r w:rsidRPr="00975BFD">
        <w:rPr>
          <w:b/>
        </w:rPr>
        <w:t>Outputs:</w:t>
      </w:r>
      <w:r w:rsidRPr="00975BFD">
        <w:t xml:space="preserve"> See table 9.</w:t>
      </w:r>
      <w:r w:rsidRPr="00975BFD">
        <w:rPr>
          <w:rFonts w:eastAsiaTheme="minorEastAsia"/>
          <w:lang w:eastAsia="zh-CN"/>
        </w:rPr>
        <w:t>7</w:t>
      </w:r>
      <w:r w:rsidRPr="00975BFD">
        <w:t>.2.2-2</w:t>
      </w:r>
      <w:r w:rsidRPr="00975BFD">
        <w:rPr>
          <w:i/>
        </w:rPr>
        <w:t>.</w:t>
      </w:r>
    </w:p>
    <w:p w14:paraId="439E04D3" w14:textId="77777777" w:rsidR="0039271C" w:rsidRPr="00975BFD" w:rsidRDefault="00632768">
      <w:r w:rsidRPr="00975BFD">
        <w:t>See clause 9.</w:t>
      </w:r>
      <w:r w:rsidRPr="00975BFD">
        <w:rPr>
          <w:rFonts w:eastAsiaTheme="minorEastAsia"/>
          <w:lang w:eastAsia="zh-CN"/>
        </w:rPr>
        <w:t>7</w:t>
      </w:r>
      <w:r w:rsidRPr="00975BFD">
        <w:t>.2.1 for details of usage of this operation.</w:t>
      </w:r>
    </w:p>
    <w:p w14:paraId="202BE381" w14:textId="77777777" w:rsidR="0039271C" w:rsidRPr="00975BFD" w:rsidRDefault="00632768">
      <w:pPr>
        <w:pStyle w:val="Heading4"/>
      </w:pPr>
      <w:bookmarkStart w:id="536" w:name="_Toc134011848"/>
      <w:bookmarkStart w:id="537" w:name="_Toc170686186"/>
      <w:r w:rsidRPr="00975BFD">
        <w:t>9.</w:t>
      </w:r>
      <w:r w:rsidRPr="00975BFD">
        <w:rPr>
          <w:rFonts w:eastAsiaTheme="minorEastAsia"/>
        </w:rPr>
        <w:t>7</w:t>
      </w:r>
      <w:r w:rsidRPr="00975BFD">
        <w:t>.4.3</w:t>
      </w:r>
      <w:r w:rsidRPr="00975BFD">
        <w:tab/>
        <w:t>SS_NSCE_PerfReportSubscription API</w:t>
      </w:r>
      <w:bookmarkEnd w:id="536"/>
      <w:bookmarkEnd w:id="537"/>
    </w:p>
    <w:p w14:paraId="4EC37EF7" w14:textId="77777777" w:rsidR="0039271C" w:rsidRPr="00975BFD" w:rsidRDefault="00632768">
      <w:r w:rsidRPr="00975BFD">
        <w:rPr>
          <w:b/>
        </w:rPr>
        <w:t>API operation name:</w:t>
      </w:r>
      <w:r w:rsidRPr="00975BFD">
        <w:t xml:space="preserve"> Perf_Result_Reporting</w:t>
      </w:r>
    </w:p>
    <w:p w14:paraId="3CEA9EED" w14:textId="77777777" w:rsidR="0039271C" w:rsidRPr="00975BFD" w:rsidRDefault="00632768">
      <w:r w:rsidRPr="00975BFD">
        <w:rPr>
          <w:b/>
        </w:rPr>
        <w:t>Description:</w:t>
      </w:r>
      <w:r w:rsidRPr="00975BFD">
        <w:t xml:space="preserve"> The consumer requests to report network slice re</w:t>
      </w:r>
      <w:r w:rsidRPr="00975BFD">
        <w:rPr>
          <w:rFonts w:eastAsiaTheme="minorEastAsia"/>
          <w:lang w:eastAsia="zh-CN"/>
        </w:rPr>
        <w:t>l</w:t>
      </w:r>
      <w:r w:rsidRPr="00975BFD">
        <w:t>ated performance and analytics.</w:t>
      </w:r>
    </w:p>
    <w:p w14:paraId="0FDFB1BB" w14:textId="77777777" w:rsidR="0039271C" w:rsidRPr="00975BFD" w:rsidRDefault="00632768">
      <w:r w:rsidRPr="00975BFD">
        <w:rPr>
          <w:b/>
        </w:rPr>
        <w:t>Known Consumers:</w:t>
      </w:r>
      <w:r w:rsidRPr="00975BFD">
        <w:t xml:space="preserve"> VAL server.</w:t>
      </w:r>
    </w:p>
    <w:p w14:paraId="13B21F4A" w14:textId="77777777" w:rsidR="0039271C" w:rsidRPr="00975BFD" w:rsidRDefault="00632768">
      <w:r w:rsidRPr="00975BFD">
        <w:rPr>
          <w:b/>
        </w:rPr>
        <w:t>Inputs:</w:t>
      </w:r>
      <w:r w:rsidRPr="00975BFD">
        <w:t xml:space="preserve"> See table 9.</w:t>
      </w:r>
      <w:r w:rsidRPr="00975BFD">
        <w:rPr>
          <w:rFonts w:eastAsiaTheme="minorEastAsia"/>
          <w:lang w:eastAsia="zh-CN"/>
        </w:rPr>
        <w:t>7</w:t>
      </w:r>
      <w:r w:rsidRPr="00975BFD">
        <w:t>.3.3-1.</w:t>
      </w:r>
    </w:p>
    <w:p w14:paraId="336710E2" w14:textId="77777777" w:rsidR="0039271C" w:rsidRPr="00975BFD" w:rsidRDefault="00632768">
      <w:r w:rsidRPr="00975BFD">
        <w:rPr>
          <w:b/>
        </w:rPr>
        <w:t>Outputs:</w:t>
      </w:r>
      <w:r w:rsidRPr="00975BFD">
        <w:t xml:space="preserve"> See table 9.</w:t>
      </w:r>
      <w:r w:rsidRPr="00975BFD">
        <w:rPr>
          <w:rFonts w:eastAsiaTheme="minorEastAsia"/>
          <w:lang w:eastAsia="zh-CN"/>
        </w:rPr>
        <w:t>7</w:t>
      </w:r>
      <w:r w:rsidRPr="00975BFD">
        <w:t>.3.3-2</w:t>
      </w:r>
      <w:r w:rsidRPr="00975BFD">
        <w:rPr>
          <w:i/>
        </w:rPr>
        <w:t>.</w:t>
      </w:r>
    </w:p>
    <w:p w14:paraId="13FF6E05" w14:textId="77777777" w:rsidR="0039271C" w:rsidRPr="00975BFD" w:rsidRDefault="00632768">
      <w:r w:rsidRPr="00975BFD">
        <w:t>See clause 9.</w:t>
      </w:r>
      <w:r w:rsidRPr="00975BFD">
        <w:rPr>
          <w:rFonts w:eastAsiaTheme="minorEastAsia"/>
          <w:lang w:eastAsia="zh-CN"/>
        </w:rPr>
        <w:t>7</w:t>
      </w:r>
      <w:r w:rsidRPr="00975BFD">
        <w:t>.2.2 for details of usage of this operation.</w:t>
      </w:r>
    </w:p>
    <w:p w14:paraId="492C66F8" w14:textId="77777777" w:rsidR="0039271C" w:rsidRPr="00975BFD" w:rsidRDefault="00632768">
      <w:pPr>
        <w:pStyle w:val="Heading4"/>
      </w:pPr>
      <w:bookmarkStart w:id="538" w:name="_Toc134011849"/>
      <w:bookmarkStart w:id="539" w:name="_Toc170686187"/>
      <w:r w:rsidRPr="00975BFD">
        <w:t>9.</w:t>
      </w:r>
      <w:r w:rsidRPr="00975BFD">
        <w:rPr>
          <w:rFonts w:eastAsiaTheme="minorEastAsia"/>
        </w:rPr>
        <w:t>7</w:t>
      </w:r>
      <w:r w:rsidRPr="00975BFD">
        <w:t>.4.4</w:t>
      </w:r>
      <w:r w:rsidRPr="00975BFD">
        <w:tab/>
        <w:t>SS_NSCE_PerfReport API</w:t>
      </w:r>
      <w:bookmarkEnd w:id="538"/>
      <w:bookmarkEnd w:id="539"/>
    </w:p>
    <w:p w14:paraId="477717ED" w14:textId="77777777" w:rsidR="0039271C" w:rsidRPr="00975BFD" w:rsidRDefault="00632768">
      <w:r w:rsidRPr="00975BFD">
        <w:rPr>
          <w:b/>
        </w:rPr>
        <w:t>API operation name:</w:t>
      </w:r>
      <w:r w:rsidRPr="00975BFD">
        <w:t xml:space="preserve"> Perf_ Report</w:t>
      </w:r>
    </w:p>
    <w:p w14:paraId="3EDDC526" w14:textId="77777777" w:rsidR="0039271C" w:rsidRPr="00975BFD" w:rsidRDefault="00632768">
      <w:r w:rsidRPr="00975BFD">
        <w:rPr>
          <w:b/>
        </w:rPr>
        <w:t>Description:</w:t>
      </w:r>
      <w:r w:rsidRPr="00975BFD">
        <w:t xml:space="preserve"> The consumer </w:t>
      </w:r>
      <w:r w:rsidR="00D73FE3" w:rsidRPr="00975BFD">
        <w:rPr>
          <w:rFonts w:eastAsiaTheme="minorEastAsia"/>
          <w:lang w:eastAsia="zh-CN"/>
        </w:rPr>
        <w:t>get notify of</w:t>
      </w:r>
      <w:r w:rsidRPr="00975BFD">
        <w:t xml:space="preserve"> network slice related performance and analytics</w:t>
      </w:r>
      <w:r w:rsidR="00D73FE3" w:rsidRPr="00975BFD">
        <w:t xml:space="preserve"> report</w:t>
      </w:r>
      <w:r w:rsidRPr="00975BFD">
        <w:t>.</w:t>
      </w:r>
    </w:p>
    <w:p w14:paraId="5CE12BC7" w14:textId="77777777" w:rsidR="0039271C" w:rsidRPr="00975BFD" w:rsidRDefault="00632768">
      <w:r w:rsidRPr="00975BFD">
        <w:rPr>
          <w:b/>
        </w:rPr>
        <w:t>Known Consumers:</w:t>
      </w:r>
      <w:r w:rsidRPr="00975BFD">
        <w:t xml:space="preserve"> VAL server.</w:t>
      </w:r>
    </w:p>
    <w:p w14:paraId="45595D7D" w14:textId="77777777" w:rsidR="0039271C" w:rsidRPr="00975BFD" w:rsidRDefault="00632768">
      <w:r w:rsidRPr="00975BFD">
        <w:rPr>
          <w:b/>
        </w:rPr>
        <w:t>Inputs:</w:t>
      </w:r>
      <w:r w:rsidRPr="00975BFD">
        <w:t xml:space="preserve"> See table 9.</w:t>
      </w:r>
      <w:r w:rsidRPr="00975BFD">
        <w:rPr>
          <w:rFonts w:eastAsiaTheme="minorEastAsia"/>
          <w:lang w:eastAsia="zh-CN"/>
        </w:rPr>
        <w:t>7</w:t>
      </w:r>
      <w:r w:rsidRPr="00975BFD">
        <w:t>.3.4-1.</w:t>
      </w:r>
    </w:p>
    <w:p w14:paraId="10646957" w14:textId="77777777" w:rsidR="0039271C" w:rsidRPr="00975BFD" w:rsidRDefault="00632768">
      <w:r w:rsidRPr="00975BFD">
        <w:rPr>
          <w:b/>
        </w:rPr>
        <w:t>Outputs:</w:t>
      </w:r>
      <w:r w:rsidRPr="00975BFD">
        <w:t xml:space="preserve"> See table 9.</w:t>
      </w:r>
      <w:r w:rsidRPr="00975BFD">
        <w:rPr>
          <w:rFonts w:eastAsiaTheme="minorEastAsia"/>
          <w:lang w:eastAsia="zh-CN"/>
        </w:rPr>
        <w:t>7</w:t>
      </w:r>
      <w:r w:rsidRPr="00975BFD">
        <w:t>.3.4-2</w:t>
      </w:r>
      <w:r w:rsidRPr="00975BFD">
        <w:rPr>
          <w:i/>
        </w:rPr>
        <w:t>.</w:t>
      </w:r>
    </w:p>
    <w:p w14:paraId="7729FBC7" w14:textId="77777777" w:rsidR="0039271C" w:rsidRPr="00975BFD" w:rsidRDefault="00632768">
      <w:pPr>
        <w:rPr>
          <w:rFonts w:eastAsiaTheme="minorEastAsia"/>
          <w:lang w:eastAsia="zh-CN"/>
        </w:rPr>
      </w:pPr>
      <w:r w:rsidRPr="00975BFD">
        <w:t>See clause 9.</w:t>
      </w:r>
      <w:r w:rsidRPr="00975BFD">
        <w:rPr>
          <w:rFonts w:eastAsiaTheme="minorEastAsia"/>
          <w:lang w:eastAsia="zh-CN"/>
        </w:rPr>
        <w:t>7</w:t>
      </w:r>
      <w:r w:rsidRPr="00975BFD">
        <w:t>.2.2 for details of usage of this operation.</w:t>
      </w:r>
    </w:p>
    <w:p w14:paraId="20AD04F2" w14:textId="77777777" w:rsidR="0039271C" w:rsidRPr="00975BFD" w:rsidRDefault="00632768">
      <w:pPr>
        <w:pStyle w:val="Heading4"/>
      </w:pPr>
      <w:bookmarkStart w:id="540" w:name="_Toc134011850"/>
      <w:bookmarkStart w:id="541" w:name="_Toc170686188"/>
      <w:r w:rsidRPr="00975BFD">
        <w:t>9.7.4.</w:t>
      </w:r>
      <w:r w:rsidR="00DE388E" w:rsidRPr="00975BFD">
        <w:rPr>
          <w:rFonts w:eastAsiaTheme="minorEastAsia"/>
          <w:lang w:eastAsia="zh-CN"/>
        </w:rPr>
        <w:t>5</w:t>
      </w:r>
      <w:r w:rsidRPr="00975BFD">
        <w:tab/>
        <w:t>SS_NSCE_MultiSlicePerfReport API</w:t>
      </w:r>
      <w:bookmarkEnd w:id="540"/>
      <w:bookmarkEnd w:id="541"/>
    </w:p>
    <w:p w14:paraId="28A370F0" w14:textId="77777777" w:rsidR="0039271C" w:rsidRPr="00975BFD" w:rsidRDefault="00632768">
      <w:r w:rsidRPr="00975BFD">
        <w:rPr>
          <w:b/>
        </w:rPr>
        <w:t>API operation name:</w:t>
      </w:r>
      <w:r w:rsidRPr="00975BFD">
        <w:t xml:space="preserve"> Multi_Slice_Perf_Report</w:t>
      </w:r>
    </w:p>
    <w:p w14:paraId="2130636F" w14:textId="77777777" w:rsidR="0039271C" w:rsidRPr="00975BFD" w:rsidRDefault="00632768">
      <w:r w:rsidRPr="00975BFD">
        <w:rPr>
          <w:b/>
        </w:rPr>
        <w:t>Description:</w:t>
      </w:r>
      <w:r w:rsidRPr="00975BFD">
        <w:t xml:space="preserve"> The consumer requests to get </w:t>
      </w:r>
      <w:r w:rsidRPr="00975BFD">
        <w:rPr>
          <w:bCs/>
        </w:rPr>
        <w:t xml:space="preserve">multiple slices related performance and analytics </w:t>
      </w:r>
      <w:r w:rsidRPr="00975BFD">
        <w:t xml:space="preserve">consolidated </w:t>
      </w:r>
      <w:r w:rsidRPr="00975BFD">
        <w:rPr>
          <w:bCs/>
        </w:rPr>
        <w:t>report</w:t>
      </w:r>
      <w:r w:rsidRPr="00975BFD">
        <w:t>.</w:t>
      </w:r>
    </w:p>
    <w:p w14:paraId="58634E4C" w14:textId="77777777" w:rsidR="0039271C" w:rsidRPr="00975BFD" w:rsidRDefault="00632768">
      <w:r w:rsidRPr="00975BFD">
        <w:rPr>
          <w:b/>
        </w:rPr>
        <w:t>Known Consumers:</w:t>
      </w:r>
      <w:r w:rsidRPr="00975BFD">
        <w:t xml:space="preserve"> VAL server.</w:t>
      </w:r>
    </w:p>
    <w:p w14:paraId="74BFA38E" w14:textId="77777777" w:rsidR="0039271C" w:rsidRPr="00975BFD" w:rsidRDefault="00632768">
      <w:r w:rsidRPr="00975BFD">
        <w:rPr>
          <w:b/>
        </w:rPr>
        <w:t>Inputs:</w:t>
      </w:r>
      <w:r w:rsidRPr="00975BFD">
        <w:t xml:space="preserve"> See table 9.</w:t>
      </w:r>
      <w:r w:rsidRPr="00975BFD">
        <w:rPr>
          <w:lang w:eastAsia="zh-CN"/>
        </w:rPr>
        <w:t>7</w:t>
      </w:r>
      <w:r w:rsidRPr="00975BFD">
        <w:t>.3.</w:t>
      </w:r>
      <w:r w:rsidR="00DE388E" w:rsidRPr="00975BFD">
        <w:rPr>
          <w:rFonts w:eastAsiaTheme="minorEastAsia"/>
          <w:lang w:eastAsia="zh-CN"/>
        </w:rPr>
        <w:t>5</w:t>
      </w:r>
      <w:r w:rsidRPr="00975BFD">
        <w:t>-1.</w:t>
      </w:r>
    </w:p>
    <w:p w14:paraId="76F278A4" w14:textId="77777777" w:rsidR="0039271C" w:rsidRPr="00975BFD" w:rsidRDefault="00632768">
      <w:r w:rsidRPr="00975BFD">
        <w:rPr>
          <w:b/>
        </w:rPr>
        <w:t>Outputs:</w:t>
      </w:r>
      <w:r w:rsidRPr="00975BFD">
        <w:t xml:space="preserve"> See table 9.</w:t>
      </w:r>
      <w:r w:rsidRPr="00975BFD">
        <w:rPr>
          <w:lang w:eastAsia="zh-CN"/>
        </w:rPr>
        <w:t>7</w:t>
      </w:r>
      <w:r w:rsidRPr="00975BFD">
        <w:t>.3.</w:t>
      </w:r>
      <w:r w:rsidR="00DE388E" w:rsidRPr="00975BFD">
        <w:rPr>
          <w:rFonts w:eastAsiaTheme="minorEastAsia"/>
          <w:lang w:eastAsia="zh-CN"/>
        </w:rPr>
        <w:t>5</w:t>
      </w:r>
      <w:r w:rsidRPr="00975BFD">
        <w:t>-2</w:t>
      </w:r>
      <w:r w:rsidRPr="00975BFD">
        <w:rPr>
          <w:i/>
        </w:rPr>
        <w:t>.</w:t>
      </w:r>
    </w:p>
    <w:p w14:paraId="4F0B27BC" w14:textId="77777777" w:rsidR="0039271C" w:rsidRPr="00975BFD" w:rsidRDefault="00632768">
      <w:pPr>
        <w:pStyle w:val="EX"/>
        <w:ind w:left="0" w:firstLine="0"/>
        <w:rPr>
          <w:lang w:eastAsia="zh-CN"/>
        </w:rPr>
      </w:pPr>
      <w:r w:rsidRPr="00975BFD">
        <w:t>See clause 9.</w:t>
      </w:r>
      <w:r w:rsidRPr="00975BFD">
        <w:rPr>
          <w:lang w:eastAsia="zh-CN"/>
        </w:rPr>
        <w:t>7</w:t>
      </w:r>
      <w:r w:rsidRPr="00975BFD">
        <w:t>.2.</w:t>
      </w:r>
      <w:r w:rsidR="00DE388E" w:rsidRPr="00975BFD">
        <w:rPr>
          <w:rFonts w:eastAsiaTheme="minorEastAsia"/>
          <w:lang w:eastAsia="zh-CN"/>
        </w:rPr>
        <w:t>3</w:t>
      </w:r>
      <w:r w:rsidRPr="00975BFD">
        <w:t xml:space="preserve"> for details of usage of this operation.</w:t>
      </w:r>
    </w:p>
    <w:p w14:paraId="7A003062" w14:textId="77777777" w:rsidR="0039271C" w:rsidRPr="00975BFD" w:rsidRDefault="0039271C">
      <w:pPr>
        <w:rPr>
          <w:rFonts w:eastAsiaTheme="minorEastAsia"/>
          <w:lang w:eastAsia="zh-CN"/>
        </w:rPr>
      </w:pPr>
    </w:p>
    <w:p w14:paraId="744D1EAD" w14:textId="77777777" w:rsidR="0039271C" w:rsidRPr="00975BFD" w:rsidRDefault="00632768">
      <w:pPr>
        <w:pStyle w:val="Heading2"/>
        <w:rPr>
          <w:bCs/>
        </w:rPr>
      </w:pPr>
      <w:bookmarkStart w:id="542" w:name="_Toc134011851"/>
      <w:bookmarkStart w:id="543" w:name="_Toc170686189"/>
      <w:r w:rsidRPr="00975BFD">
        <w:rPr>
          <w:bCs/>
        </w:rPr>
        <w:t>9.</w:t>
      </w:r>
      <w:r w:rsidRPr="00975BFD">
        <w:rPr>
          <w:rFonts w:eastAsiaTheme="minorEastAsia"/>
          <w:bCs/>
          <w:lang w:eastAsia="zh-CN"/>
        </w:rPr>
        <w:t>8</w:t>
      </w:r>
      <w:r w:rsidRPr="00975BFD">
        <w:rPr>
          <w:bCs/>
        </w:rPr>
        <w:tab/>
        <w:t>Information collection from NSCE server(s)</w:t>
      </w:r>
      <w:bookmarkEnd w:id="542"/>
      <w:bookmarkEnd w:id="543"/>
    </w:p>
    <w:p w14:paraId="4D9ED572" w14:textId="77777777" w:rsidR="0039271C" w:rsidRPr="00975BFD" w:rsidRDefault="00632768">
      <w:pPr>
        <w:pStyle w:val="Heading3"/>
        <w:rPr>
          <w:bCs/>
        </w:rPr>
      </w:pPr>
      <w:bookmarkStart w:id="544" w:name="_Toc107917124"/>
      <w:bookmarkStart w:id="545" w:name="_Toc113273758"/>
      <w:bookmarkStart w:id="546" w:name="_Toc107916572"/>
      <w:bookmarkStart w:id="547" w:name="_Toc107917686"/>
      <w:bookmarkStart w:id="548" w:name="_Toc134011852"/>
      <w:bookmarkStart w:id="549" w:name="_Toc170686190"/>
      <w:bookmarkEnd w:id="544"/>
      <w:bookmarkEnd w:id="545"/>
      <w:bookmarkEnd w:id="546"/>
      <w:r w:rsidRPr="00975BFD">
        <w:rPr>
          <w:bCs/>
        </w:rPr>
        <w:t>9</w:t>
      </w:r>
      <w:bookmarkEnd w:id="547"/>
      <w:r w:rsidRPr="00975BFD">
        <w:rPr>
          <w:bCs/>
        </w:rPr>
        <w:t>.</w:t>
      </w:r>
      <w:r w:rsidRPr="00975BFD">
        <w:rPr>
          <w:rFonts w:eastAsiaTheme="minorEastAsia"/>
          <w:bCs/>
          <w:lang w:eastAsia="zh-CN"/>
        </w:rPr>
        <w:t>8</w:t>
      </w:r>
      <w:r w:rsidRPr="00975BFD">
        <w:rPr>
          <w:bCs/>
        </w:rPr>
        <w:t>.1</w:t>
      </w:r>
      <w:r w:rsidRPr="00975BFD">
        <w:rPr>
          <w:bCs/>
        </w:rPr>
        <w:tab/>
        <w:t>General</w:t>
      </w:r>
      <w:bookmarkEnd w:id="548"/>
      <w:bookmarkEnd w:id="549"/>
    </w:p>
    <w:p w14:paraId="616F6754" w14:textId="77777777" w:rsidR="0039271C" w:rsidRPr="00975BFD" w:rsidRDefault="00632768">
      <w:r w:rsidRPr="00975BFD">
        <w:t xml:space="preserve">The collected information by NSCE server could be exposed to other NSCE server(s) to optimize network resource allocation, based on the agreement among the NSCE servers. Then the NSCE server providing network slice related information acts as the producer, while the NSCE server obtaining network slice related information is the consumer. </w:t>
      </w:r>
    </w:p>
    <w:p w14:paraId="09DBF775" w14:textId="77777777" w:rsidR="0039271C" w:rsidRPr="00975BFD" w:rsidRDefault="00632768">
      <w:pPr>
        <w:pStyle w:val="Heading3"/>
        <w:rPr>
          <w:bCs/>
        </w:rPr>
      </w:pPr>
      <w:bookmarkStart w:id="550" w:name="_Toc134011853"/>
      <w:bookmarkStart w:id="551" w:name="_Toc170686191"/>
      <w:r w:rsidRPr="00975BFD">
        <w:rPr>
          <w:bCs/>
        </w:rPr>
        <w:t>9.</w:t>
      </w:r>
      <w:r w:rsidRPr="00975BFD">
        <w:rPr>
          <w:rFonts w:eastAsiaTheme="minorEastAsia"/>
          <w:bCs/>
          <w:lang w:eastAsia="zh-CN"/>
        </w:rPr>
        <w:t>8</w:t>
      </w:r>
      <w:r w:rsidRPr="00975BFD">
        <w:rPr>
          <w:bCs/>
        </w:rPr>
        <w:t>.2</w:t>
      </w:r>
      <w:r w:rsidRPr="00975BFD">
        <w:rPr>
          <w:bCs/>
        </w:rPr>
        <w:tab/>
        <w:t>Procedure</w:t>
      </w:r>
      <w:bookmarkEnd w:id="550"/>
      <w:bookmarkEnd w:id="551"/>
    </w:p>
    <w:p w14:paraId="56B0F33B" w14:textId="77777777" w:rsidR="0039271C" w:rsidRPr="00975BFD" w:rsidRDefault="00632768">
      <w:pPr>
        <w:pStyle w:val="Heading4"/>
        <w:rPr>
          <w:bCs/>
        </w:rPr>
      </w:pPr>
      <w:bookmarkStart w:id="552" w:name="_Toc134011854"/>
      <w:bookmarkStart w:id="553" w:name="_Toc170686192"/>
      <w:r w:rsidRPr="00975BFD">
        <w:rPr>
          <w:bCs/>
        </w:rPr>
        <w:t>9.</w:t>
      </w:r>
      <w:r w:rsidRPr="00975BFD">
        <w:rPr>
          <w:rFonts w:eastAsiaTheme="minorEastAsia"/>
          <w:bCs/>
          <w:lang w:eastAsia="zh-CN"/>
        </w:rPr>
        <w:t>8</w:t>
      </w:r>
      <w:r w:rsidRPr="00975BFD">
        <w:rPr>
          <w:bCs/>
        </w:rPr>
        <w:t>.2.1</w:t>
      </w:r>
      <w:r w:rsidRPr="00975BFD">
        <w:rPr>
          <w:bCs/>
        </w:rPr>
        <w:tab/>
        <w:t>Information collection from NSCE server(s) subscribe request and response</w:t>
      </w:r>
      <w:bookmarkEnd w:id="552"/>
      <w:bookmarkEnd w:id="553"/>
    </w:p>
    <w:p w14:paraId="5D701352" w14:textId="77777777" w:rsidR="0039271C" w:rsidRPr="00975BFD" w:rsidRDefault="00632768">
      <w:r w:rsidRPr="00975BFD">
        <w:t>Pre-condition:</w:t>
      </w:r>
    </w:p>
    <w:p w14:paraId="2FA2186B" w14:textId="77777777" w:rsidR="0039271C" w:rsidRPr="00975BFD" w:rsidRDefault="00632768">
      <w:pPr>
        <w:pStyle w:val="B1"/>
      </w:pPr>
      <w:r w:rsidRPr="00975BFD">
        <w:t>1.</w:t>
      </w:r>
      <w:r w:rsidRPr="00975BFD">
        <w:tab/>
        <w:t xml:space="preserve">The producer NSCE server #2 has agreement with consumer NSCE server #1 to provide the collected slice information. </w:t>
      </w:r>
    </w:p>
    <w:bookmarkStart w:id="554" w:name="_MON_1739888560"/>
    <w:bookmarkEnd w:id="554"/>
    <w:p w14:paraId="788F7C5C" w14:textId="77777777" w:rsidR="0039271C" w:rsidRPr="00975BFD" w:rsidRDefault="0039271C">
      <w:pPr>
        <w:pStyle w:val="TH"/>
      </w:pPr>
      <w:r w:rsidRPr="00975BFD">
        <w:object w:dxaOrig="9026" w:dyaOrig="3269" w14:anchorId="471117CB">
          <v:shape id="_x0000_i1041" type="#_x0000_t75" style="width:451.15pt;height:163.15pt" o:ole="">
            <v:imagedata r:id="rId47" o:title=""/>
          </v:shape>
          <o:OLEObject Type="Embed" ProgID="Word.Document.12" ShapeID="_x0000_i1041" DrawAspect="Content" ObjectID="_1781298954" r:id="rId48"/>
        </w:object>
      </w:r>
    </w:p>
    <w:p w14:paraId="33A2DE2B" w14:textId="77777777" w:rsidR="0039271C" w:rsidRPr="00975BFD" w:rsidRDefault="00632768">
      <w:pPr>
        <w:pStyle w:val="TF"/>
      </w:pPr>
      <w:r w:rsidRPr="00975BFD">
        <w:t>Figure 9.</w:t>
      </w:r>
      <w:r w:rsidRPr="00975BFD">
        <w:rPr>
          <w:rFonts w:eastAsiaTheme="minorEastAsia"/>
          <w:lang w:eastAsia="zh-CN"/>
        </w:rPr>
        <w:t>8</w:t>
      </w:r>
      <w:r w:rsidRPr="00975BFD">
        <w:t>.2.1-1: Information collection from NSCE server(s) subscribe request and response</w:t>
      </w:r>
    </w:p>
    <w:p w14:paraId="0A31DE22" w14:textId="77777777" w:rsidR="0039271C" w:rsidRPr="00975BFD" w:rsidRDefault="00632768">
      <w:pPr>
        <w:pStyle w:val="B1"/>
      </w:pPr>
      <w:r w:rsidRPr="00975BFD">
        <w:t>1.</w:t>
      </w:r>
      <w:r w:rsidRPr="00975BFD">
        <w:tab/>
        <w:t xml:space="preserve">The NSCE server#1 sends out the information collection subscribe request with expected period and interested slice ID, e.g., List of SNSSAI. This step could be done by pre-configuration.  </w:t>
      </w:r>
    </w:p>
    <w:p w14:paraId="36236EE8" w14:textId="77777777" w:rsidR="0039271C" w:rsidRPr="00975BFD" w:rsidRDefault="00632768">
      <w:pPr>
        <w:pStyle w:val="B1"/>
      </w:pPr>
      <w:r w:rsidRPr="00975BFD">
        <w:t>2.</w:t>
      </w:r>
      <w:r w:rsidRPr="00975BFD">
        <w:tab/>
        <w:t xml:space="preserve">The NSCE server #2 shall check if the NSCE server #1 is authorized to get the network slice information. </w:t>
      </w:r>
    </w:p>
    <w:p w14:paraId="086288BC" w14:textId="77777777" w:rsidR="0039271C" w:rsidRPr="00975BFD" w:rsidRDefault="00632768">
      <w:pPr>
        <w:pStyle w:val="B1"/>
      </w:pPr>
      <w:r w:rsidRPr="00975BFD">
        <w:t>3.</w:t>
      </w:r>
      <w:r w:rsidRPr="00975BFD">
        <w:tab/>
        <w:t>After authentication, the NSCE server #2 collects slice information</w:t>
      </w:r>
      <w:r w:rsidR="00DD21A8" w:rsidRPr="00975BFD">
        <w:rPr>
          <w:rFonts w:eastAsiaTheme="minorEastAsia"/>
          <w:lang w:eastAsia="zh-CN"/>
        </w:rPr>
        <w:t xml:space="preserve"> as defined in clause </w:t>
      </w:r>
      <w:r w:rsidR="00DD21A8" w:rsidRPr="00975BFD">
        <w:rPr>
          <w:bCs/>
        </w:rPr>
        <w:t>9.</w:t>
      </w:r>
      <w:r w:rsidR="00DD21A8" w:rsidRPr="00975BFD">
        <w:rPr>
          <w:rFonts w:eastAsia="SimSun"/>
          <w:bCs/>
          <w:lang w:eastAsia="zh-CN"/>
        </w:rPr>
        <w:t>7</w:t>
      </w:r>
      <w:r w:rsidR="00DD21A8" w:rsidRPr="00975BFD">
        <w:rPr>
          <w:bCs/>
        </w:rPr>
        <w:t>.2.1</w:t>
      </w:r>
      <w:r w:rsidR="00DD21A8" w:rsidRPr="00975BFD">
        <w:rPr>
          <w:bCs/>
          <w:lang w:eastAsia="zh-CN"/>
        </w:rPr>
        <w:t xml:space="preserve"> </w:t>
      </w:r>
      <w:r w:rsidR="00DD21A8" w:rsidRPr="00975BFD">
        <w:rPr>
          <w:lang w:eastAsia="zh-CN"/>
        </w:rPr>
        <w:t>step3, step4</w:t>
      </w:r>
      <w:r w:rsidRPr="00975BFD">
        <w:t>.</w:t>
      </w:r>
    </w:p>
    <w:p w14:paraId="47244E97" w14:textId="77777777" w:rsidR="00FC072A" w:rsidRPr="00975BFD" w:rsidRDefault="00DD21A8">
      <w:pPr>
        <w:pStyle w:val="NO"/>
        <w:rPr>
          <w:rFonts w:eastAsiaTheme="minorEastAsia"/>
          <w:lang w:eastAsia="zh-CN"/>
        </w:rPr>
      </w:pPr>
      <w:r w:rsidRPr="00975BFD">
        <w:rPr>
          <w:lang w:eastAsia="zh-CN"/>
        </w:rPr>
        <w:t>NOTE: When the</w:t>
      </w:r>
      <w:r w:rsidRPr="00975BFD">
        <w:t xml:space="preserve"> </w:t>
      </w:r>
      <w:r w:rsidRPr="00975BFD">
        <w:rPr>
          <w:lang w:eastAsia="zh-CN"/>
        </w:rPr>
        <w:t>producer</w:t>
      </w:r>
      <w:r w:rsidRPr="00975BFD">
        <w:t xml:space="preserve"> NCSE server</w:t>
      </w:r>
      <w:r w:rsidRPr="00975BFD">
        <w:rPr>
          <w:lang w:eastAsia="zh-CN"/>
        </w:rPr>
        <w:t xml:space="preserve"> is edge NSCE server, only local information is collected and provided</w:t>
      </w:r>
      <w:r w:rsidRPr="00975BFD">
        <w:t>.</w:t>
      </w:r>
    </w:p>
    <w:p w14:paraId="56E7DCD5" w14:textId="77777777" w:rsidR="0039271C" w:rsidRPr="00975BFD" w:rsidRDefault="00632768">
      <w:pPr>
        <w:pStyle w:val="B1"/>
      </w:pPr>
      <w:r w:rsidRPr="00975BFD">
        <w:t>4.</w:t>
      </w:r>
      <w:r w:rsidRPr="00975BFD">
        <w:tab/>
        <w:t>The NSCE server #2 sends collected slice information to NSCE server #1.</w:t>
      </w:r>
    </w:p>
    <w:p w14:paraId="180FB963" w14:textId="77777777" w:rsidR="0039271C" w:rsidRPr="00975BFD" w:rsidRDefault="00632768">
      <w:pPr>
        <w:pStyle w:val="B1"/>
      </w:pPr>
      <w:r w:rsidRPr="00975BFD">
        <w:t>5.</w:t>
      </w:r>
      <w:r w:rsidRPr="00975BFD">
        <w:tab/>
        <w:t xml:space="preserve">The NSCE server #1 may process the collected slice information (such as information aggregation), if needed. </w:t>
      </w:r>
    </w:p>
    <w:p w14:paraId="2E47D4EC" w14:textId="77777777" w:rsidR="0039271C" w:rsidRPr="00975BFD" w:rsidRDefault="00632768">
      <w:pPr>
        <w:pStyle w:val="Heading4"/>
        <w:rPr>
          <w:bCs/>
        </w:rPr>
      </w:pPr>
      <w:bookmarkStart w:id="555" w:name="_Toc134011855"/>
      <w:bookmarkStart w:id="556" w:name="_Toc170686193"/>
      <w:r w:rsidRPr="00975BFD">
        <w:rPr>
          <w:bCs/>
        </w:rPr>
        <w:t>9.</w:t>
      </w:r>
      <w:r w:rsidRPr="00975BFD">
        <w:rPr>
          <w:rFonts w:eastAsiaTheme="minorEastAsia"/>
          <w:bCs/>
          <w:lang w:eastAsia="zh-CN"/>
        </w:rPr>
        <w:t>8</w:t>
      </w:r>
      <w:r w:rsidRPr="00975BFD">
        <w:rPr>
          <w:bCs/>
        </w:rPr>
        <w:t>.2.2</w:t>
      </w:r>
      <w:r w:rsidRPr="00975BFD">
        <w:rPr>
          <w:bCs/>
        </w:rPr>
        <w:tab/>
        <w:t>Information collection from NSCE server(s) Notify</w:t>
      </w:r>
      <w:bookmarkEnd w:id="555"/>
      <w:bookmarkEnd w:id="556"/>
    </w:p>
    <w:bookmarkStart w:id="557" w:name="_MON_1730660625"/>
    <w:bookmarkEnd w:id="557"/>
    <w:p w14:paraId="14C01FEE" w14:textId="77777777" w:rsidR="0039271C" w:rsidRPr="00975BFD" w:rsidRDefault="0039271C">
      <w:pPr>
        <w:pStyle w:val="TH"/>
      </w:pPr>
      <w:r w:rsidRPr="00975BFD">
        <w:object w:dxaOrig="9026" w:dyaOrig="3269" w14:anchorId="75CAA78D">
          <v:shape id="_x0000_i1042" type="#_x0000_t75" style="width:451.15pt;height:163.15pt" o:ole="">
            <v:imagedata r:id="rId49" o:title=""/>
          </v:shape>
          <o:OLEObject Type="Embed" ProgID="Word.Document.12" ShapeID="_x0000_i1042" DrawAspect="Content" ObjectID="_1781298955" r:id="rId50"/>
        </w:object>
      </w:r>
    </w:p>
    <w:p w14:paraId="299597CC" w14:textId="77777777" w:rsidR="0039271C" w:rsidRPr="00975BFD" w:rsidRDefault="00632768">
      <w:pPr>
        <w:pStyle w:val="TF"/>
      </w:pPr>
      <w:r w:rsidRPr="00975BFD">
        <w:t>Figure 9.</w:t>
      </w:r>
      <w:r w:rsidRPr="00975BFD">
        <w:rPr>
          <w:rFonts w:eastAsiaTheme="minorEastAsia"/>
          <w:lang w:eastAsia="zh-CN"/>
        </w:rPr>
        <w:t>8</w:t>
      </w:r>
      <w:r w:rsidRPr="00975BFD">
        <w:t>.2.2-1: Information collection from NSCE server(s) Notify</w:t>
      </w:r>
    </w:p>
    <w:p w14:paraId="6AED38A3" w14:textId="77777777" w:rsidR="0039271C" w:rsidRPr="00975BFD" w:rsidRDefault="00632768">
      <w:pPr>
        <w:pStyle w:val="B1"/>
      </w:pPr>
      <w:r w:rsidRPr="00975BFD">
        <w:t>1.</w:t>
      </w:r>
      <w:r w:rsidRPr="00975BFD">
        <w:tab/>
        <w:t>Once the reporting period is reached or the threshold is crossed, the NSCE server #2 sends information collection notify to NSCE server #1.</w:t>
      </w:r>
    </w:p>
    <w:p w14:paraId="29A2A2A7" w14:textId="77777777" w:rsidR="0039271C" w:rsidRPr="00975BFD" w:rsidRDefault="00632768">
      <w:pPr>
        <w:pStyle w:val="Heading3"/>
        <w:rPr>
          <w:bCs/>
        </w:rPr>
      </w:pPr>
      <w:bookmarkStart w:id="558" w:name="_Toc134011856"/>
      <w:bookmarkStart w:id="559" w:name="_Toc170686194"/>
      <w:r w:rsidRPr="00975BFD">
        <w:rPr>
          <w:bCs/>
        </w:rPr>
        <w:t>9.</w:t>
      </w:r>
      <w:r w:rsidRPr="00975BFD">
        <w:rPr>
          <w:rFonts w:eastAsiaTheme="minorEastAsia"/>
          <w:bCs/>
          <w:lang w:eastAsia="zh-CN"/>
        </w:rPr>
        <w:t>8</w:t>
      </w:r>
      <w:r w:rsidRPr="00975BFD">
        <w:rPr>
          <w:bCs/>
        </w:rPr>
        <w:t>.3</w:t>
      </w:r>
      <w:r w:rsidRPr="00975BFD">
        <w:rPr>
          <w:bCs/>
        </w:rPr>
        <w:tab/>
        <w:t>Information flows</w:t>
      </w:r>
      <w:bookmarkEnd w:id="558"/>
      <w:bookmarkEnd w:id="559"/>
    </w:p>
    <w:p w14:paraId="5F46A7A0" w14:textId="77777777" w:rsidR="0039271C" w:rsidRPr="00975BFD" w:rsidRDefault="00632768">
      <w:pPr>
        <w:pStyle w:val="Heading4"/>
        <w:rPr>
          <w:bCs/>
        </w:rPr>
      </w:pPr>
      <w:bookmarkStart w:id="560" w:name="_Toc134011857"/>
      <w:bookmarkStart w:id="561" w:name="_Toc170686195"/>
      <w:r w:rsidRPr="00975BFD">
        <w:rPr>
          <w:bCs/>
        </w:rPr>
        <w:t>9.</w:t>
      </w:r>
      <w:r w:rsidRPr="00975BFD">
        <w:rPr>
          <w:rFonts w:eastAsiaTheme="minorEastAsia"/>
          <w:bCs/>
          <w:lang w:eastAsia="zh-CN"/>
        </w:rPr>
        <w:t>8</w:t>
      </w:r>
      <w:r w:rsidRPr="00975BFD">
        <w:rPr>
          <w:bCs/>
        </w:rPr>
        <w:t>.3.1</w:t>
      </w:r>
      <w:r w:rsidRPr="00975BFD">
        <w:rPr>
          <w:bCs/>
        </w:rPr>
        <w:tab/>
        <w:t>General</w:t>
      </w:r>
      <w:bookmarkEnd w:id="560"/>
      <w:bookmarkEnd w:id="561"/>
    </w:p>
    <w:p w14:paraId="34997F7D" w14:textId="77777777" w:rsidR="0039271C" w:rsidRPr="00975BFD" w:rsidRDefault="00632768">
      <w:r w:rsidRPr="00975BFD">
        <w:t>The following information flows are specified for Information collection from NSCE server(s):</w:t>
      </w:r>
    </w:p>
    <w:p w14:paraId="7FBCBA7E" w14:textId="77777777" w:rsidR="0039271C" w:rsidRPr="00975BFD" w:rsidRDefault="00632768">
      <w:pPr>
        <w:pStyle w:val="B1"/>
      </w:pPr>
      <w:r w:rsidRPr="00975BFD">
        <w:t>-</w:t>
      </w:r>
      <w:r w:rsidRPr="00975BFD">
        <w:tab/>
        <w:t xml:space="preserve">Information collection from NSCE server(s) subscribe request, response and </w:t>
      </w:r>
      <w:r w:rsidR="003532E7" w:rsidRPr="00975BFD">
        <w:rPr>
          <w:rFonts w:eastAsiaTheme="minorEastAsia"/>
          <w:lang w:eastAsia="zh-CN"/>
        </w:rPr>
        <w:t>notify</w:t>
      </w:r>
      <w:r w:rsidRPr="00975BFD">
        <w:t>;</w:t>
      </w:r>
    </w:p>
    <w:p w14:paraId="064B7D0C" w14:textId="77777777" w:rsidR="0039271C" w:rsidRPr="00975BFD" w:rsidRDefault="00632768">
      <w:pPr>
        <w:pStyle w:val="Heading4"/>
        <w:rPr>
          <w:bCs/>
        </w:rPr>
      </w:pPr>
      <w:bookmarkStart w:id="562" w:name="_Toc134011858"/>
      <w:bookmarkStart w:id="563" w:name="_Toc170686196"/>
      <w:r w:rsidRPr="00975BFD">
        <w:rPr>
          <w:bCs/>
        </w:rPr>
        <w:t>9.</w:t>
      </w:r>
      <w:r w:rsidRPr="00975BFD">
        <w:rPr>
          <w:rFonts w:eastAsiaTheme="minorEastAsia"/>
          <w:bCs/>
          <w:lang w:eastAsia="zh-CN"/>
        </w:rPr>
        <w:t>8</w:t>
      </w:r>
      <w:r w:rsidRPr="00975BFD">
        <w:rPr>
          <w:bCs/>
        </w:rPr>
        <w:t>.3.2</w:t>
      </w:r>
      <w:r w:rsidRPr="00975BFD">
        <w:rPr>
          <w:bCs/>
        </w:rPr>
        <w:tab/>
        <w:t>Information collection from NSCE server(s) subscribe request</w:t>
      </w:r>
      <w:bookmarkEnd w:id="562"/>
      <w:bookmarkEnd w:id="563"/>
    </w:p>
    <w:p w14:paraId="1908DFD9" w14:textId="77777777" w:rsidR="0039271C" w:rsidRPr="00975BFD" w:rsidRDefault="00632768">
      <w:r w:rsidRPr="00975BFD">
        <w:t>Table 9.</w:t>
      </w:r>
      <w:r w:rsidRPr="00975BFD">
        <w:rPr>
          <w:rFonts w:eastAsiaTheme="minorEastAsia"/>
          <w:lang w:eastAsia="zh-CN"/>
        </w:rPr>
        <w:t>8</w:t>
      </w:r>
      <w:r w:rsidRPr="00975BFD">
        <w:t>.3.2-1 describes information elements for the Information collection from NSCE server(s) subscribe request from the consumer NSCE server to the producer NSCE server(s).</w:t>
      </w:r>
    </w:p>
    <w:p w14:paraId="04803AF0" w14:textId="77777777" w:rsidR="0039271C" w:rsidRPr="00975BFD" w:rsidRDefault="00632768">
      <w:pPr>
        <w:pStyle w:val="TH"/>
      </w:pPr>
      <w:r w:rsidRPr="00975BFD">
        <w:t>Table 9.</w:t>
      </w:r>
      <w:r w:rsidRPr="00975BFD">
        <w:rPr>
          <w:rFonts w:eastAsiaTheme="minorEastAsia"/>
          <w:lang w:eastAsia="zh-CN"/>
        </w:rPr>
        <w:t>8</w:t>
      </w:r>
      <w:r w:rsidRPr="00975BFD">
        <w:t xml:space="preserve">.3.2-1: Information collection from NSCE server(s) subscribe request </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440"/>
        <w:gridCol w:w="4320"/>
      </w:tblGrid>
      <w:tr w:rsidR="0039271C" w:rsidRPr="00975BFD" w14:paraId="3D1D4E59"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4661B805"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single" w:sz="4" w:space="0" w:color="000000"/>
            </w:tcBorders>
          </w:tcPr>
          <w:p w14:paraId="2DDD5F73"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20A38B22" w14:textId="77777777" w:rsidR="0039271C" w:rsidRPr="00975BFD" w:rsidRDefault="00632768">
            <w:pPr>
              <w:pStyle w:val="TAH"/>
            </w:pPr>
            <w:r w:rsidRPr="00975BFD">
              <w:t>Description</w:t>
            </w:r>
          </w:p>
        </w:tc>
      </w:tr>
      <w:tr w:rsidR="0039271C" w:rsidRPr="00975BFD" w14:paraId="2A613C1F"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2853929C" w14:textId="77777777" w:rsidR="0039271C" w:rsidRPr="00975BFD" w:rsidRDefault="00632768">
            <w:pPr>
              <w:pStyle w:val="TAL"/>
            </w:pPr>
            <w:r w:rsidRPr="00975BFD">
              <w:t>Requester Identifier</w:t>
            </w:r>
          </w:p>
        </w:tc>
        <w:tc>
          <w:tcPr>
            <w:tcW w:w="1440" w:type="dxa"/>
            <w:tcBorders>
              <w:top w:val="single" w:sz="4" w:space="0" w:color="000000"/>
              <w:left w:val="single" w:sz="4" w:space="0" w:color="000000"/>
              <w:bottom w:val="single" w:sz="4" w:space="0" w:color="000000"/>
              <w:right w:val="single" w:sz="4" w:space="0" w:color="000000"/>
            </w:tcBorders>
          </w:tcPr>
          <w:p w14:paraId="292C423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1F40B46" w14:textId="77777777" w:rsidR="0039271C" w:rsidRPr="00975BFD" w:rsidRDefault="00632768">
            <w:pPr>
              <w:pStyle w:val="TAL"/>
            </w:pPr>
            <w:r w:rsidRPr="00975BFD">
              <w:t>Unique identifier of the requester (i.e. NSCE server ID).</w:t>
            </w:r>
          </w:p>
        </w:tc>
      </w:tr>
      <w:tr w:rsidR="0039271C" w:rsidRPr="00975BFD" w14:paraId="3D5BE440"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6F4C33DF"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single" w:sz="4" w:space="0" w:color="000000"/>
            </w:tcBorders>
          </w:tcPr>
          <w:p w14:paraId="596EDE35"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D4F7C30" w14:textId="77777777" w:rsidR="0039271C" w:rsidRPr="00975BFD" w:rsidRDefault="00632768">
            <w:pPr>
              <w:pStyle w:val="TAL"/>
            </w:pPr>
            <w:r w:rsidRPr="00975BFD">
              <w:t>Security credentials resulting from a successful authorization for the NSCE service.</w:t>
            </w:r>
          </w:p>
        </w:tc>
      </w:tr>
      <w:tr w:rsidR="0039271C" w:rsidRPr="00975BFD" w14:paraId="5863F660"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0950488A" w14:textId="77777777" w:rsidR="0039271C" w:rsidRPr="00975BFD" w:rsidRDefault="00632768">
            <w:pPr>
              <w:pStyle w:val="TAL"/>
            </w:pPr>
            <w:r w:rsidRPr="00975BFD">
              <w:t>Notification Target Address</w:t>
            </w:r>
          </w:p>
        </w:tc>
        <w:tc>
          <w:tcPr>
            <w:tcW w:w="1440" w:type="dxa"/>
            <w:tcBorders>
              <w:top w:val="single" w:sz="4" w:space="0" w:color="000000"/>
              <w:left w:val="single" w:sz="4" w:space="0" w:color="000000"/>
              <w:bottom w:val="single" w:sz="4" w:space="0" w:color="000000"/>
              <w:right w:val="single" w:sz="4" w:space="0" w:color="000000"/>
            </w:tcBorders>
          </w:tcPr>
          <w:p w14:paraId="67FB8F14"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8ACCDE7" w14:textId="77777777" w:rsidR="0039271C" w:rsidRPr="00975BFD" w:rsidRDefault="00632768">
            <w:pPr>
              <w:pStyle w:val="TAL"/>
            </w:pPr>
            <w:r w:rsidRPr="00975BFD">
              <w:t>The Notification Target Address (e.g. URL) where the notifications destined for the requester should be sent to.</w:t>
            </w:r>
          </w:p>
        </w:tc>
      </w:tr>
      <w:tr w:rsidR="0039271C" w:rsidRPr="00975BFD" w14:paraId="1A2903C2"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0DEFAA74" w14:textId="77777777" w:rsidR="0039271C" w:rsidRPr="00975BFD" w:rsidRDefault="00632768">
            <w:pPr>
              <w:pStyle w:val="TAL"/>
            </w:pPr>
            <w:r w:rsidRPr="00975BFD">
              <w:t>List of S-NSSAI(s)</w:t>
            </w:r>
          </w:p>
        </w:tc>
        <w:tc>
          <w:tcPr>
            <w:tcW w:w="1440" w:type="dxa"/>
            <w:tcBorders>
              <w:top w:val="single" w:sz="4" w:space="0" w:color="000000"/>
              <w:left w:val="single" w:sz="4" w:space="0" w:color="000000"/>
              <w:bottom w:val="single" w:sz="4" w:space="0" w:color="000000"/>
              <w:right w:val="single" w:sz="4" w:space="0" w:color="000000"/>
            </w:tcBorders>
          </w:tcPr>
          <w:p w14:paraId="3E6AD4FF"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379FE99" w14:textId="77777777" w:rsidR="0039271C" w:rsidRPr="00975BFD" w:rsidRDefault="00632768">
            <w:pPr>
              <w:pStyle w:val="TAL"/>
            </w:pPr>
            <w:r w:rsidRPr="00975BFD">
              <w:t>Identifier of the interested network slice</w:t>
            </w:r>
          </w:p>
        </w:tc>
      </w:tr>
      <w:tr w:rsidR="0039271C" w:rsidRPr="00975BFD" w14:paraId="2CB23145"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3281EA97" w14:textId="77777777" w:rsidR="0039271C" w:rsidRPr="00975BFD" w:rsidRDefault="00632768">
            <w:pPr>
              <w:pStyle w:val="TAL"/>
            </w:pPr>
            <w:r w:rsidRPr="00975BFD">
              <w:t>&gt;QoS type indicator</w:t>
            </w:r>
          </w:p>
        </w:tc>
        <w:tc>
          <w:tcPr>
            <w:tcW w:w="1440" w:type="dxa"/>
            <w:tcBorders>
              <w:top w:val="single" w:sz="4" w:space="0" w:color="000000"/>
              <w:left w:val="single" w:sz="4" w:space="0" w:color="000000"/>
              <w:bottom w:val="single" w:sz="4" w:space="0" w:color="000000"/>
              <w:right w:val="single" w:sz="4" w:space="0" w:color="000000"/>
            </w:tcBorders>
          </w:tcPr>
          <w:p w14:paraId="3D1176C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206748D" w14:textId="77777777" w:rsidR="0039271C" w:rsidRPr="00975BFD" w:rsidRDefault="00632768">
            <w:pPr>
              <w:pStyle w:val="TAL"/>
            </w:pPr>
            <w:r w:rsidRPr="00975BFD">
              <w:t>QoS metric</w:t>
            </w:r>
            <w:r w:rsidRPr="00975BFD">
              <w:rPr>
                <w:bCs/>
              </w:rPr>
              <w:t xml:space="preserve"> </w:t>
            </w:r>
            <w:r w:rsidRPr="00975BFD">
              <w:t xml:space="preserve">type including </w:t>
            </w:r>
            <w:r w:rsidRPr="00975BFD">
              <w:rPr>
                <w:bCs/>
              </w:rPr>
              <w:t xml:space="preserve">latency, throughput, jitter, etc.  </w:t>
            </w:r>
          </w:p>
        </w:tc>
      </w:tr>
      <w:tr w:rsidR="0039271C" w:rsidRPr="00975BFD" w14:paraId="7CEB896C"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4B18FB0F" w14:textId="77777777" w:rsidR="0039271C" w:rsidRPr="00975BFD" w:rsidRDefault="00632768">
            <w:pPr>
              <w:pStyle w:val="TAL"/>
            </w:pPr>
            <w:r w:rsidRPr="00975BFD">
              <w:t>&gt;Threshold</w:t>
            </w:r>
          </w:p>
        </w:tc>
        <w:tc>
          <w:tcPr>
            <w:tcW w:w="1440" w:type="dxa"/>
            <w:tcBorders>
              <w:top w:val="single" w:sz="4" w:space="0" w:color="000000"/>
              <w:left w:val="single" w:sz="4" w:space="0" w:color="000000"/>
              <w:bottom w:val="single" w:sz="4" w:space="0" w:color="000000"/>
              <w:right w:val="single" w:sz="4" w:space="0" w:color="000000"/>
            </w:tcBorders>
          </w:tcPr>
          <w:p w14:paraId="186443DF"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98C782F" w14:textId="77777777" w:rsidR="0039271C" w:rsidRPr="00975BFD" w:rsidRDefault="00632768">
            <w:pPr>
              <w:pStyle w:val="TAL"/>
            </w:pPr>
            <w:r w:rsidRPr="00975BFD">
              <w:t>Threshold of QoS metrics</w:t>
            </w:r>
          </w:p>
        </w:tc>
      </w:tr>
      <w:tr w:rsidR="0039271C" w:rsidRPr="00975BFD" w14:paraId="1F4D3833"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7303F914" w14:textId="77777777" w:rsidR="0039271C" w:rsidRPr="00975BFD" w:rsidRDefault="00632768">
            <w:pPr>
              <w:pStyle w:val="TAL"/>
            </w:pPr>
            <w:r w:rsidRPr="00975BFD">
              <w:t xml:space="preserve">&gt;Reporting period </w:t>
            </w:r>
          </w:p>
        </w:tc>
        <w:tc>
          <w:tcPr>
            <w:tcW w:w="1440" w:type="dxa"/>
            <w:tcBorders>
              <w:top w:val="single" w:sz="4" w:space="0" w:color="000000"/>
              <w:left w:val="single" w:sz="4" w:space="0" w:color="000000"/>
              <w:bottom w:val="single" w:sz="4" w:space="0" w:color="000000"/>
              <w:right w:val="single" w:sz="4" w:space="0" w:color="000000"/>
            </w:tcBorders>
          </w:tcPr>
          <w:p w14:paraId="7A77766A"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406ADFA" w14:textId="77777777" w:rsidR="0039271C" w:rsidRPr="00975BFD" w:rsidRDefault="00632768">
            <w:pPr>
              <w:pStyle w:val="TAL"/>
            </w:pPr>
            <w:r w:rsidRPr="00975BFD">
              <w:t>Indicating the metrics reporting period</w:t>
            </w:r>
          </w:p>
        </w:tc>
      </w:tr>
      <w:tr w:rsidR="0039271C" w:rsidRPr="00975BFD" w14:paraId="219C6621"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7071B0F9" w14:textId="77777777" w:rsidR="0039271C" w:rsidRPr="00975BFD" w:rsidRDefault="00632768">
            <w:pPr>
              <w:pStyle w:val="TAL"/>
            </w:pPr>
            <w:r w:rsidRPr="00975BFD">
              <w:t>&gt;Immediate reporting flag</w:t>
            </w:r>
          </w:p>
        </w:tc>
        <w:tc>
          <w:tcPr>
            <w:tcW w:w="1440" w:type="dxa"/>
            <w:tcBorders>
              <w:top w:val="single" w:sz="4" w:space="0" w:color="000000"/>
              <w:left w:val="single" w:sz="4" w:space="0" w:color="000000"/>
              <w:bottom w:val="single" w:sz="4" w:space="0" w:color="000000"/>
              <w:right w:val="single" w:sz="4" w:space="0" w:color="000000"/>
            </w:tcBorders>
          </w:tcPr>
          <w:p w14:paraId="549F465A"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7D5ADB4F" w14:textId="77777777" w:rsidR="0039271C" w:rsidRPr="00975BFD" w:rsidRDefault="00632768">
            <w:pPr>
              <w:pStyle w:val="TAL"/>
            </w:pPr>
            <w:r w:rsidRPr="00975BFD">
              <w:t>Indicating the request needs immediate reporting or not</w:t>
            </w:r>
          </w:p>
        </w:tc>
      </w:tr>
      <w:tr w:rsidR="0039271C" w:rsidRPr="00975BFD" w14:paraId="70DE97CC" w14:textId="77777777">
        <w:trPr>
          <w:trHeight w:val="146"/>
          <w:jc w:val="center"/>
        </w:trPr>
        <w:tc>
          <w:tcPr>
            <w:tcW w:w="2880" w:type="dxa"/>
            <w:tcBorders>
              <w:top w:val="single" w:sz="4" w:space="0" w:color="000000"/>
              <w:left w:val="single" w:sz="4" w:space="0" w:color="000000"/>
              <w:bottom w:val="single" w:sz="4" w:space="0" w:color="000000"/>
              <w:right w:val="single" w:sz="4" w:space="0" w:color="000000"/>
            </w:tcBorders>
          </w:tcPr>
          <w:p w14:paraId="0806C05B" w14:textId="77777777" w:rsidR="0039271C" w:rsidRPr="00975BFD" w:rsidRDefault="00632768">
            <w:pPr>
              <w:pStyle w:val="TAL"/>
            </w:pPr>
            <w:r w:rsidRPr="00975BFD">
              <w:t>Proposed expiration time</w:t>
            </w:r>
          </w:p>
        </w:tc>
        <w:tc>
          <w:tcPr>
            <w:tcW w:w="1440" w:type="dxa"/>
            <w:tcBorders>
              <w:top w:val="single" w:sz="4" w:space="0" w:color="000000"/>
              <w:left w:val="single" w:sz="4" w:space="0" w:color="000000"/>
              <w:bottom w:val="single" w:sz="4" w:space="0" w:color="000000"/>
              <w:right w:val="single" w:sz="4" w:space="0" w:color="000000"/>
            </w:tcBorders>
          </w:tcPr>
          <w:p w14:paraId="060E17AA"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5AE7580" w14:textId="77777777" w:rsidR="0039271C" w:rsidRPr="00975BFD" w:rsidRDefault="00632768">
            <w:pPr>
              <w:pStyle w:val="TAL"/>
            </w:pPr>
            <w:r w:rsidRPr="00975BFD">
              <w:t>Proposed expiration time for the subscription</w:t>
            </w:r>
          </w:p>
        </w:tc>
      </w:tr>
    </w:tbl>
    <w:p w14:paraId="26726752" w14:textId="77777777" w:rsidR="0039271C" w:rsidRPr="00975BFD" w:rsidRDefault="0039271C"/>
    <w:p w14:paraId="0DF27229" w14:textId="77777777" w:rsidR="0039271C" w:rsidRPr="00975BFD" w:rsidRDefault="00632768">
      <w:pPr>
        <w:pStyle w:val="Heading4"/>
        <w:rPr>
          <w:bCs/>
        </w:rPr>
      </w:pPr>
      <w:bookmarkStart w:id="564" w:name="_Toc134011859"/>
      <w:bookmarkStart w:id="565" w:name="_Toc170686197"/>
      <w:r w:rsidRPr="00975BFD">
        <w:rPr>
          <w:bCs/>
        </w:rPr>
        <w:t>9.</w:t>
      </w:r>
      <w:r w:rsidRPr="00975BFD">
        <w:rPr>
          <w:rFonts w:eastAsiaTheme="minorEastAsia"/>
          <w:bCs/>
          <w:lang w:eastAsia="zh-CN"/>
        </w:rPr>
        <w:t>8</w:t>
      </w:r>
      <w:r w:rsidRPr="00975BFD">
        <w:rPr>
          <w:bCs/>
        </w:rPr>
        <w:t>.3.3</w:t>
      </w:r>
      <w:r w:rsidRPr="00975BFD">
        <w:rPr>
          <w:bCs/>
        </w:rPr>
        <w:tab/>
        <w:t>Information collection from NSCE server(s) subscribe response</w:t>
      </w:r>
      <w:bookmarkEnd w:id="564"/>
      <w:bookmarkEnd w:id="565"/>
    </w:p>
    <w:p w14:paraId="2912394E" w14:textId="77777777" w:rsidR="0039271C" w:rsidRPr="00975BFD" w:rsidRDefault="00632768">
      <w:r w:rsidRPr="00975BFD">
        <w:t>The information elements specified in the Table 9.</w:t>
      </w:r>
      <w:r w:rsidRPr="00975BFD">
        <w:rPr>
          <w:rFonts w:eastAsiaTheme="minorEastAsia"/>
          <w:lang w:eastAsia="zh-CN"/>
        </w:rPr>
        <w:t>8</w:t>
      </w:r>
      <w:r w:rsidRPr="00975BFD">
        <w:t>.3.3-1 is used for the Information collection from NSCE server(s) subscribe response sent from the producer NSCE server to the consumer NSCE server.</w:t>
      </w:r>
    </w:p>
    <w:p w14:paraId="3B2D37D5" w14:textId="77777777" w:rsidR="0039271C" w:rsidRPr="00975BFD" w:rsidRDefault="00632768">
      <w:pPr>
        <w:pStyle w:val="TH"/>
      </w:pPr>
      <w:r w:rsidRPr="00975BFD">
        <w:t>Table 9.</w:t>
      </w:r>
      <w:r w:rsidRPr="00975BFD">
        <w:rPr>
          <w:rFonts w:eastAsiaTheme="minorEastAsia"/>
          <w:lang w:eastAsia="zh-CN"/>
        </w:rPr>
        <w:t>8</w:t>
      </w:r>
      <w:r w:rsidRPr="00975BFD">
        <w:t>.3.3-1: Information collection from NSCE server(s) subscribe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F3D8B46" w14:textId="77777777">
        <w:trPr>
          <w:jc w:val="center"/>
        </w:trPr>
        <w:tc>
          <w:tcPr>
            <w:tcW w:w="2880" w:type="dxa"/>
            <w:tcBorders>
              <w:top w:val="single" w:sz="4" w:space="0" w:color="000000"/>
              <w:left w:val="single" w:sz="4" w:space="0" w:color="000000"/>
              <w:bottom w:val="single" w:sz="4" w:space="0" w:color="000000"/>
              <w:right w:val="nil"/>
            </w:tcBorders>
          </w:tcPr>
          <w:p w14:paraId="50C3BFB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009DD6ED"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24AEB9C" w14:textId="77777777" w:rsidR="0039271C" w:rsidRPr="00975BFD" w:rsidRDefault="00632768">
            <w:pPr>
              <w:pStyle w:val="TAH"/>
            </w:pPr>
            <w:r w:rsidRPr="00975BFD">
              <w:t>Description</w:t>
            </w:r>
          </w:p>
        </w:tc>
      </w:tr>
      <w:tr w:rsidR="0039271C" w:rsidRPr="00975BFD" w14:paraId="617E6E8F" w14:textId="77777777">
        <w:trPr>
          <w:jc w:val="center"/>
        </w:trPr>
        <w:tc>
          <w:tcPr>
            <w:tcW w:w="2880" w:type="dxa"/>
            <w:tcBorders>
              <w:top w:val="single" w:sz="4" w:space="0" w:color="000000"/>
              <w:left w:val="single" w:sz="4" w:space="0" w:color="000000"/>
              <w:bottom w:val="single" w:sz="4" w:space="0" w:color="000000"/>
              <w:right w:val="nil"/>
            </w:tcBorders>
          </w:tcPr>
          <w:p w14:paraId="0714EC4D" w14:textId="77777777" w:rsidR="0039271C" w:rsidRPr="00975BFD" w:rsidRDefault="00632768">
            <w:pPr>
              <w:pStyle w:val="TAL"/>
              <w:rPr>
                <w:rFonts w:eastAsiaTheme="minorEastAsia"/>
                <w:lang w:eastAsia="zh-CN"/>
              </w:rPr>
            </w:pPr>
            <w:r w:rsidRPr="00975BFD">
              <w:rPr>
                <w:rFonts w:eastAsiaTheme="minorEastAsia"/>
                <w:lang w:eastAsia="zh-CN"/>
              </w:rPr>
              <w:t>Result</w:t>
            </w:r>
          </w:p>
        </w:tc>
        <w:tc>
          <w:tcPr>
            <w:tcW w:w="1440" w:type="dxa"/>
            <w:tcBorders>
              <w:top w:val="single" w:sz="4" w:space="0" w:color="000000"/>
              <w:left w:val="single" w:sz="4" w:space="0" w:color="000000"/>
              <w:bottom w:val="single" w:sz="4" w:space="0" w:color="000000"/>
              <w:right w:val="nil"/>
            </w:tcBorders>
          </w:tcPr>
          <w:p w14:paraId="48BA00B7" w14:textId="77777777" w:rsidR="0039271C" w:rsidRPr="00975BFD" w:rsidRDefault="00632768">
            <w:pPr>
              <w:pStyle w:val="TAC"/>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2BA55E8" w14:textId="77777777" w:rsidR="0039271C" w:rsidRPr="00975BFD" w:rsidRDefault="00632768">
            <w:pPr>
              <w:pStyle w:val="TAL"/>
            </w:pPr>
            <w:r w:rsidRPr="00975BFD">
              <w:rPr>
                <w:kern w:val="2"/>
              </w:rPr>
              <w:t xml:space="preserve">Indicates the success or failure of the </w:t>
            </w:r>
            <w:r w:rsidRPr="00975BFD">
              <w:t>performance and analytics subscription.</w:t>
            </w:r>
          </w:p>
        </w:tc>
      </w:tr>
      <w:tr w:rsidR="0039271C" w:rsidRPr="00975BFD" w14:paraId="4A9CA688" w14:textId="77777777">
        <w:trPr>
          <w:jc w:val="center"/>
        </w:trPr>
        <w:tc>
          <w:tcPr>
            <w:tcW w:w="2880" w:type="dxa"/>
            <w:tcBorders>
              <w:top w:val="single" w:sz="4" w:space="0" w:color="000000"/>
              <w:left w:val="single" w:sz="4" w:space="0" w:color="000000"/>
              <w:bottom w:val="single" w:sz="4" w:space="0" w:color="000000"/>
              <w:right w:val="nil"/>
            </w:tcBorders>
          </w:tcPr>
          <w:p w14:paraId="4A645684" w14:textId="77777777" w:rsidR="0039271C" w:rsidRPr="00975BFD" w:rsidRDefault="00632768">
            <w:pPr>
              <w:pStyle w:val="TAL"/>
            </w:pPr>
            <w:r w:rsidRPr="00975BFD">
              <w:t>&gt; Subscription ID</w:t>
            </w:r>
          </w:p>
        </w:tc>
        <w:tc>
          <w:tcPr>
            <w:tcW w:w="1440" w:type="dxa"/>
            <w:tcBorders>
              <w:top w:val="single" w:sz="4" w:space="0" w:color="000000"/>
              <w:left w:val="single" w:sz="4" w:space="0" w:color="000000"/>
              <w:bottom w:val="single" w:sz="4" w:space="0" w:color="000000"/>
              <w:right w:val="nil"/>
            </w:tcBorders>
          </w:tcPr>
          <w:p w14:paraId="0657D562" w14:textId="77777777" w:rsidR="0039271C" w:rsidRPr="00975BFD" w:rsidRDefault="00632768">
            <w:pPr>
              <w:pStyle w:val="TAC"/>
              <w:rPr>
                <w:szCs w:val="18"/>
              </w:rPr>
            </w:pPr>
            <w:r w:rsidRPr="00975BFD">
              <w:t>O</w:t>
            </w:r>
          </w:p>
          <w:p w14:paraId="72A1B264" w14:textId="77777777" w:rsidR="0039271C" w:rsidRPr="00975BFD" w:rsidRDefault="00632768">
            <w:pPr>
              <w:pStyle w:val="TAC"/>
            </w:pPr>
            <w:r w:rsidRPr="00975BFD">
              <w:t>(</w:t>
            </w:r>
            <w:r w:rsidRPr="00975BFD">
              <w:rPr>
                <w:kern w:val="2"/>
              </w:rPr>
              <w:t>see </w:t>
            </w:r>
            <w:r w:rsidRPr="00975BFD">
              <w:t>NOTE </w:t>
            </w:r>
            <w:r w:rsidRPr="00975BFD">
              <w:rPr>
                <w:rFonts w:eastAsiaTheme="minorEastAsia"/>
                <w:lang w:eastAsia="zh-CN"/>
              </w:rPr>
              <w:t>1</w:t>
            </w:r>
            <w:r w:rsidRPr="00975BFD">
              <w:t>)</w:t>
            </w:r>
          </w:p>
        </w:tc>
        <w:tc>
          <w:tcPr>
            <w:tcW w:w="4320" w:type="dxa"/>
            <w:tcBorders>
              <w:top w:val="single" w:sz="4" w:space="0" w:color="000000"/>
              <w:left w:val="single" w:sz="4" w:space="0" w:color="000000"/>
              <w:bottom w:val="single" w:sz="4" w:space="0" w:color="000000"/>
              <w:right w:val="single" w:sz="4" w:space="0" w:color="000000"/>
            </w:tcBorders>
          </w:tcPr>
          <w:p w14:paraId="4045A375" w14:textId="77777777" w:rsidR="0039271C" w:rsidRPr="00975BFD" w:rsidRDefault="00632768">
            <w:pPr>
              <w:pStyle w:val="TAL"/>
            </w:pPr>
            <w:r w:rsidRPr="00975BFD">
              <w:t>Subscription identifier corresponding to the subscription.</w:t>
            </w:r>
          </w:p>
        </w:tc>
      </w:tr>
      <w:tr w:rsidR="0039271C" w:rsidRPr="00975BFD" w14:paraId="0C4736FE" w14:textId="77777777">
        <w:trPr>
          <w:jc w:val="center"/>
        </w:trPr>
        <w:tc>
          <w:tcPr>
            <w:tcW w:w="2880" w:type="dxa"/>
            <w:tcBorders>
              <w:top w:val="single" w:sz="4" w:space="0" w:color="000000"/>
              <w:left w:val="single" w:sz="4" w:space="0" w:color="000000"/>
              <w:bottom w:val="single" w:sz="4" w:space="0" w:color="000000"/>
              <w:right w:val="nil"/>
            </w:tcBorders>
          </w:tcPr>
          <w:p w14:paraId="76AD7FE0" w14:textId="77777777" w:rsidR="0039271C" w:rsidRPr="00975BFD" w:rsidRDefault="00632768">
            <w:pPr>
              <w:pStyle w:val="TAL"/>
              <w:rPr>
                <w:szCs w:val="18"/>
              </w:rPr>
            </w:pPr>
            <w:r w:rsidRPr="00975BFD">
              <w:t>&gt;Network slice related performance and analytics report</w:t>
            </w:r>
          </w:p>
          <w:p w14:paraId="790FB7B9" w14:textId="77777777" w:rsidR="0039271C" w:rsidRPr="00975BFD" w:rsidRDefault="0039271C">
            <w:pPr>
              <w:pStyle w:val="TAL"/>
            </w:pPr>
          </w:p>
        </w:tc>
        <w:tc>
          <w:tcPr>
            <w:tcW w:w="1440" w:type="dxa"/>
            <w:tcBorders>
              <w:top w:val="single" w:sz="4" w:space="0" w:color="000000"/>
              <w:left w:val="single" w:sz="4" w:space="0" w:color="000000"/>
              <w:bottom w:val="single" w:sz="4" w:space="0" w:color="000000"/>
              <w:right w:val="nil"/>
            </w:tcBorders>
          </w:tcPr>
          <w:p w14:paraId="6B081E14" w14:textId="77777777" w:rsidR="0039271C" w:rsidRPr="00975BFD" w:rsidRDefault="00632768">
            <w:pPr>
              <w:pStyle w:val="TAC"/>
              <w:rPr>
                <w:szCs w:val="18"/>
              </w:rPr>
            </w:pPr>
            <w:r w:rsidRPr="00975BFD">
              <w:t>O</w:t>
            </w:r>
          </w:p>
          <w:p w14:paraId="3176D86E" w14:textId="77777777" w:rsidR="0039271C" w:rsidRPr="00975BFD" w:rsidRDefault="00632768">
            <w:pPr>
              <w:pStyle w:val="TAC"/>
            </w:pPr>
            <w:r w:rsidRPr="00975BFD">
              <w:t>(</w:t>
            </w:r>
            <w:r w:rsidRPr="00975BFD">
              <w:rPr>
                <w:kern w:val="2"/>
              </w:rPr>
              <w:t>see </w:t>
            </w:r>
            <w:r w:rsidRPr="00975BFD">
              <w:t>NOTE 2)</w:t>
            </w:r>
          </w:p>
        </w:tc>
        <w:tc>
          <w:tcPr>
            <w:tcW w:w="4320" w:type="dxa"/>
            <w:tcBorders>
              <w:top w:val="single" w:sz="4" w:space="0" w:color="000000"/>
              <w:left w:val="single" w:sz="4" w:space="0" w:color="000000"/>
              <w:bottom w:val="single" w:sz="4" w:space="0" w:color="000000"/>
              <w:right w:val="single" w:sz="4" w:space="0" w:color="000000"/>
            </w:tcBorders>
          </w:tcPr>
          <w:p w14:paraId="3759D4D8" w14:textId="77777777" w:rsidR="0039271C" w:rsidRPr="00975BFD" w:rsidRDefault="00DD21A8">
            <w:pPr>
              <w:pStyle w:val="TAL"/>
            </w:pPr>
            <w:r w:rsidRPr="00975BFD">
              <w:t>Network slice related performance and analytics report</w:t>
            </w:r>
            <w:r w:rsidRPr="00975BFD">
              <w:rPr>
                <w:kern w:val="2"/>
                <w:lang w:eastAsia="zh-CN"/>
              </w:rPr>
              <w:t xml:space="preserve"> as defined in </w:t>
            </w:r>
            <w:r w:rsidRPr="00975BFD">
              <w:t>Table 9.</w:t>
            </w:r>
            <w:r w:rsidRPr="00975BFD">
              <w:rPr>
                <w:rFonts w:eastAsia="SimSun"/>
                <w:lang w:eastAsia="zh-CN"/>
              </w:rPr>
              <w:t>7</w:t>
            </w:r>
            <w:r w:rsidRPr="00975BFD">
              <w:t>.3.4-2</w:t>
            </w:r>
          </w:p>
        </w:tc>
      </w:tr>
      <w:tr w:rsidR="0039271C" w:rsidRPr="00975BFD" w14:paraId="03EE3FCA" w14:textId="77777777">
        <w:trPr>
          <w:jc w:val="center"/>
        </w:trPr>
        <w:tc>
          <w:tcPr>
            <w:tcW w:w="2880" w:type="dxa"/>
            <w:tcBorders>
              <w:top w:val="single" w:sz="4" w:space="0" w:color="000000"/>
              <w:left w:val="single" w:sz="4" w:space="0" w:color="000000"/>
              <w:bottom w:val="single" w:sz="4" w:space="0" w:color="000000"/>
              <w:right w:val="nil"/>
            </w:tcBorders>
          </w:tcPr>
          <w:p w14:paraId="23155D8E"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05B2DBAB" w14:textId="77777777" w:rsidR="0039271C" w:rsidRPr="00975BFD" w:rsidRDefault="00632768">
            <w:pPr>
              <w:pStyle w:val="TAC"/>
              <w:rPr>
                <w:szCs w:val="18"/>
              </w:rPr>
            </w:pPr>
            <w:r w:rsidRPr="00975BFD">
              <w:t>O</w:t>
            </w:r>
          </w:p>
          <w:p w14:paraId="39A1E2BF" w14:textId="77777777" w:rsidR="0039271C" w:rsidRPr="00975BFD" w:rsidRDefault="00632768">
            <w:pPr>
              <w:pStyle w:val="TAC"/>
            </w:pPr>
            <w:r w:rsidRPr="00975BFD">
              <w:t>(</w:t>
            </w:r>
            <w:r w:rsidRPr="00975BFD">
              <w:rPr>
                <w:kern w:val="2"/>
              </w:rPr>
              <w:t>see </w:t>
            </w:r>
            <w:r w:rsidRPr="00975BFD">
              <w:t>NOTE </w:t>
            </w:r>
            <w:r w:rsidRPr="00975BFD">
              <w:rPr>
                <w:rFonts w:eastAsiaTheme="minorEastAsia"/>
                <w:lang w:eastAsia="zh-CN"/>
              </w:rPr>
              <w:t>3</w:t>
            </w:r>
            <w:r w:rsidRPr="00975BFD">
              <w:t>)</w:t>
            </w:r>
          </w:p>
        </w:tc>
        <w:tc>
          <w:tcPr>
            <w:tcW w:w="4320" w:type="dxa"/>
            <w:tcBorders>
              <w:top w:val="single" w:sz="4" w:space="0" w:color="000000"/>
              <w:left w:val="single" w:sz="4" w:space="0" w:color="000000"/>
              <w:bottom w:val="single" w:sz="4" w:space="0" w:color="000000"/>
              <w:right w:val="single" w:sz="4" w:space="0" w:color="000000"/>
            </w:tcBorders>
          </w:tcPr>
          <w:p w14:paraId="12849900" w14:textId="77777777" w:rsidR="0039271C" w:rsidRPr="00975BFD" w:rsidRDefault="00632768">
            <w:pPr>
              <w:pStyle w:val="TAL"/>
            </w:pPr>
            <w:r w:rsidRPr="00975BFD">
              <w:t>Indicates the cause of request failure</w:t>
            </w:r>
          </w:p>
        </w:tc>
      </w:tr>
      <w:tr w:rsidR="0039271C" w:rsidRPr="00975BFD" w14:paraId="7064F97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611D0FE" w14:textId="77777777" w:rsidR="0039271C" w:rsidRPr="00975BFD" w:rsidRDefault="00632768">
            <w:pPr>
              <w:pStyle w:val="TAN"/>
            </w:pPr>
            <w:r w:rsidRPr="00975BFD">
              <w:t>NOTE 1:</w:t>
            </w:r>
            <w:r w:rsidRPr="00975BFD">
              <w:tab/>
              <w:t>Shall be present if the result is success and shall not be present otherwise.</w:t>
            </w:r>
          </w:p>
          <w:p w14:paraId="548B8B58" w14:textId="77777777" w:rsidR="0039271C" w:rsidRPr="00975BFD" w:rsidRDefault="00632768">
            <w:pPr>
              <w:pStyle w:val="TAN"/>
            </w:pPr>
            <w:r w:rsidRPr="00975BFD">
              <w:t>NOTE 2:</w:t>
            </w:r>
            <w:r w:rsidRPr="00975BFD">
              <w:tab/>
              <w:t>May only be present if the result is success.</w:t>
            </w:r>
          </w:p>
          <w:p w14:paraId="086D9E77" w14:textId="77777777" w:rsidR="0039271C" w:rsidRPr="00975BFD" w:rsidRDefault="00632768">
            <w:pPr>
              <w:pStyle w:val="TAN"/>
            </w:pPr>
            <w:r w:rsidRPr="00975BFD">
              <w:t>NOTE 3:</w:t>
            </w:r>
            <w:r w:rsidRPr="00975BFD">
              <w:tab/>
              <w:t>May only be present if the result is failure.</w:t>
            </w:r>
          </w:p>
        </w:tc>
      </w:tr>
    </w:tbl>
    <w:p w14:paraId="6CC454CD" w14:textId="77777777" w:rsidR="0039271C" w:rsidRPr="00975BFD" w:rsidRDefault="0039271C"/>
    <w:p w14:paraId="42F62A65" w14:textId="77777777" w:rsidR="0039271C" w:rsidRPr="00975BFD" w:rsidRDefault="00632768">
      <w:pPr>
        <w:pStyle w:val="Heading4"/>
        <w:rPr>
          <w:bCs/>
        </w:rPr>
      </w:pPr>
      <w:bookmarkStart w:id="566" w:name="_Toc134011860"/>
      <w:bookmarkStart w:id="567" w:name="_Toc170686198"/>
      <w:r w:rsidRPr="00975BFD">
        <w:rPr>
          <w:bCs/>
        </w:rPr>
        <w:t>9.</w:t>
      </w:r>
      <w:r w:rsidRPr="00975BFD">
        <w:rPr>
          <w:rFonts w:eastAsiaTheme="minorEastAsia"/>
          <w:bCs/>
          <w:lang w:eastAsia="zh-CN"/>
        </w:rPr>
        <w:t>8</w:t>
      </w:r>
      <w:r w:rsidRPr="00975BFD">
        <w:rPr>
          <w:bCs/>
        </w:rPr>
        <w:t>.3.4</w:t>
      </w:r>
      <w:r w:rsidRPr="00975BFD">
        <w:rPr>
          <w:bCs/>
        </w:rPr>
        <w:tab/>
        <w:t>Information collection from NSCE server(s) notify</w:t>
      </w:r>
      <w:bookmarkEnd w:id="566"/>
      <w:bookmarkEnd w:id="567"/>
    </w:p>
    <w:p w14:paraId="78C52A26" w14:textId="77777777" w:rsidR="0039271C" w:rsidRPr="00975BFD" w:rsidRDefault="00632768">
      <w:r w:rsidRPr="00975BFD">
        <w:t>The information elements specified in Table 9.</w:t>
      </w:r>
      <w:r w:rsidRPr="00975BFD">
        <w:rPr>
          <w:rFonts w:eastAsiaTheme="minorEastAsia"/>
          <w:lang w:eastAsia="zh-CN"/>
        </w:rPr>
        <w:t>8</w:t>
      </w:r>
      <w:r w:rsidRPr="00975BFD">
        <w:t xml:space="preserve">.3.4-1 </w:t>
      </w:r>
      <w:r w:rsidRPr="00975BFD">
        <w:rPr>
          <w:rFonts w:eastAsiaTheme="minorEastAsia"/>
          <w:lang w:eastAsia="zh-CN"/>
        </w:rPr>
        <w:t xml:space="preserve">are </w:t>
      </w:r>
      <w:r w:rsidRPr="00975BFD">
        <w:t>used for the information collection from NSCE server(s) notify sent from the producer NSCE server to the consumer NSCE server.</w:t>
      </w:r>
    </w:p>
    <w:p w14:paraId="3EEEDC41" w14:textId="77777777" w:rsidR="0039271C" w:rsidRPr="00975BFD" w:rsidRDefault="00632768">
      <w:pPr>
        <w:pStyle w:val="TH"/>
      </w:pPr>
      <w:r w:rsidRPr="00975BFD">
        <w:t>Table 9.</w:t>
      </w:r>
      <w:r w:rsidRPr="00975BFD">
        <w:rPr>
          <w:rFonts w:eastAsiaTheme="minorEastAsia"/>
          <w:lang w:eastAsia="zh-CN"/>
        </w:rPr>
        <w:t>8</w:t>
      </w:r>
      <w:r w:rsidRPr="00975BFD">
        <w:t>.3.4-1: Information collection from NSCE server(s)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84A0282" w14:textId="77777777">
        <w:trPr>
          <w:jc w:val="center"/>
        </w:trPr>
        <w:tc>
          <w:tcPr>
            <w:tcW w:w="2880" w:type="dxa"/>
            <w:tcBorders>
              <w:top w:val="single" w:sz="4" w:space="0" w:color="000000"/>
              <w:left w:val="single" w:sz="4" w:space="0" w:color="000000"/>
              <w:bottom w:val="single" w:sz="4" w:space="0" w:color="000000"/>
              <w:right w:val="nil"/>
            </w:tcBorders>
          </w:tcPr>
          <w:p w14:paraId="6C848B8B"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3EA3CD9"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C2D134B" w14:textId="77777777" w:rsidR="0039271C" w:rsidRPr="00975BFD" w:rsidRDefault="00632768">
            <w:pPr>
              <w:pStyle w:val="TAH"/>
            </w:pPr>
            <w:r w:rsidRPr="00975BFD">
              <w:t>Description</w:t>
            </w:r>
          </w:p>
        </w:tc>
      </w:tr>
      <w:tr w:rsidR="0039271C" w:rsidRPr="00975BFD" w14:paraId="2EC93B6F" w14:textId="77777777">
        <w:trPr>
          <w:jc w:val="center"/>
        </w:trPr>
        <w:tc>
          <w:tcPr>
            <w:tcW w:w="2880" w:type="dxa"/>
            <w:tcBorders>
              <w:top w:val="single" w:sz="4" w:space="0" w:color="000000"/>
              <w:left w:val="single" w:sz="4" w:space="0" w:color="000000"/>
              <w:bottom w:val="single" w:sz="4" w:space="0" w:color="000000"/>
              <w:right w:val="nil"/>
            </w:tcBorders>
          </w:tcPr>
          <w:p w14:paraId="3A4EFC09" w14:textId="77777777" w:rsidR="0039271C" w:rsidRPr="00975BFD" w:rsidRDefault="00632768">
            <w:pPr>
              <w:pStyle w:val="TAL"/>
            </w:pPr>
            <w:r w:rsidRPr="00975BFD">
              <w:t>Subscription ID</w:t>
            </w:r>
          </w:p>
        </w:tc>
        <w:tc>
          <w:tcPr>
            <w:tcW w:w="1440" w:type="dxa"/>
            <w:tcBorders>
              <w:top w:val="single" w:sz="4" w:space="0" w:color="000000"/>
              <w:left w:val="single" w:sz="4" w:space="0" w:color="000000"/>
              <w:bottom w:val="single" w:sz="4" w:space="0" w:color="000000"/>
              <w:right w:val="nil"/>
            </w:tcBorders>
          </w:tcPr>
          <w:p w14:paraId="0327B1B3" w14:textId="77777777" w:rsidR="0039271C" w:rsidRPr="00975BFD" w:rsidRDefault="00632768">
            <w:pPr>
              <w:pStyle w:val="TAC"/>
            </w:pPr>
            <w:r w:rsidRPr="00975BFD">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24D8DDFF" w14:textId="77777777" w:rsidR="0039271C" w:rsidRPr="00975BFD" w:rsidRDefault="00632768">
            <w:pPr>
              <w:pStyle w:val="TAL"/>
            </w:pPr>
            <w:r w:rsidRPr="00975BFD">
              <w:t>Subscription identifier corresponding to the subscription.</w:t>
            </w:r>
          </w:p>
        </w:tc>
      </w:tr>
      <w:tr w:rsidR="0039271C" w:rsidRPr="00975BFD" w14:paraId="448C2474" w14:textId="77777777">
        <w:trPr>
          <w:jc w:val="center"/>
        </w:trPr>
        <w:tc>
          <w:tcPr>
            <w:tcW w:w="2880" w:type="dxa"/>
            <w:tcBorders>
              <w:top w:val="single" w:sz="4" w:space="0" w:color="000000"/>
              <w:left w:val="single" w:sz="4" w:space="0" w:color="000000"/>
              <w:bottom w:val="single" w:sz="4" w:space="0" w:color="000000"/>
              <w:right w:val="nil"/>
            </w:tcBorders>
          </w:tcPr>
          <w:p w14:paraId="78F9D9DA" w14:textId="77777777" w:rsidR="0039271C" w:rsidRPr="00975BFD" w:rsidRDefault="00632768" w:rsidP="003532E7">
            <w:pPr>
              <w:pStyle w:val="TAL"/>
            </w:pPr>
            <w:r w:rsidRPr="00975BFD">
              <w:t>&gt;Network slice related performance and analytics report</w:t>
            </w:r>
          </w:p>
        </w:tc>
        <w:tc>
          <w:tcPr>
            <w:tcW w:w="1440" w:type="dxa"/>
            <w:tcBorders>
              <w:top w:val="single" w:sz="4" w:space="0" w:color="000000"/>
              <w:left w:val="single" w:sz="4" w:space="0" w:color="000000"/>
              <w:bottom w:val="single" w:sz="4" w:space="0" w:color="000000"/>
              <w:right w:val="nil"/>
            </w:tcBorders>
          </w:tcPr>
          <w:p w14:paraId="242779CE"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978A62F" w14:textId="77777777" w:rsidR="0039271C" w:rsidRPr="00975BFD" w:rsidRDefault="00632768">
            <w:pPr>
              <w:pStyle w:val="TAL"/>
            </w:pPr>
            <w:r w:rsidRPr="00975BFD">
              <w:t>Network slice performance and analytics (i.e. slice load) with network slice identifier(i.e. S-NSSAI)</w:t>
            </w:r>
          </w:p>
        </w:tc>
      </w:tr>
    </w:tbl>
    <w:p w14:paraId="4F5F45A4" w14:textId="5471E5D5" w:rsidR="0039271C" w:rsidRPr="00975BFD" w:rsidRDefault="0039271C"/>
    <w:p w14:paraId="14FF73B5" w14:textId="77777777" w:rsidR="0039271C" w:rsidRPr="00975BFD" w:rsidRDefault="00632768">
      <w:pPr>
        <w:pStyle w:val="Heading3"/>
        <w:rPr>
          <w:bCs/>
        </w:rPr>
      </w:pPr>
      <w:bookmarkStart w:id="568" w:name="_Toc134011861"/>
      <w:bookmarkStart w:id="569" w:name="_Toc170686199"/>
      <w:r w:rsidRPr="00975BFD">
        <w:rPr>
          <w:bCs/>
        </w:rPr>
        <w:t>9.</w:t>
      </w:r>
      <w:r w:rsidRPr="00975BFD">
        <w:rPr>
          <w:rFonts w:eastAsiaTheme="minorEastAsia"/>
          <w:bCs/>
          <w:lang w:eastAsia="zh-CN"/>
        </w:rPr>
        <w:t>8</w:t>
      </w:r>
      <w:r w:rsidRPr="00975BFD">
        <w:rPr>
          <w:bCs/>
        </w:rPr>
        <w:t>.4</w:t>
      </w:r>
      <w:r w:rsidRPr="00975BFD">
        <w:rPr>
          <w:bCs/>
        </w:rPr>
        <w:tab/>
        <w:t>APIs</w:t>
      </w:r>
      <w:bookmarkEnd w:id="568"/>
      <w:bookmarkEnd w:id="569"/>
      <w:r w:rsidRPr="00975BFD">
        <w:rPr>
          <w:bCs/>
        </w:rPr>
        <w:t xml:space="preserve"> </w:t>
      </w:r>
    </w:p>
    <w:p w14:paraId="2706930A" w14:textId="77777777" w:rsidR="0039271C" w:rsidRPr="00975BFD" w:rsidRDefault="00632768">
      <w:pPr>
        <w:pStyle w:val="Heading4"/>
        <w:rPr>
          <w:bCs/>
        </w:rPr>
      </w:pPr>
      <w:bookmarkStart w:id="570" w:name="_Toc134011862"/>
      <w:bookmarkStart w:id="571" w:name="_Toc170686200"/>
      <w:r w:rsidRPr="00975BFD">
        <w:rPr>
          <w:bCs/>
        </w:rPr>
        <w:t>9.</w:t>
      </w:r>
      <w:r w:rsidRPr="00975BFD">
        <w:rPr>
          <w:rFonts w:eastAsiaTheme="minorEastAsia"/>
          <w:bCs/>
          <w:lang w:eastAsia="zh-CN"/>
        </w:rPr>
        <w:t>8</w:t>
      </w:r>
      <w:r w:rsidRPr="00975BFD">
        <w:rPr>
          <w:bCs/>
        </w:rPr>
        <w:t>.4.1</w:t>
      </w:r>
      <w:r w:rsidRPr="00975BFD">
        <w:rPr>
          <w:bCs/>
        </w:rPr>
        <w:tab/>
        <w:t>General</w:t>
      </w:r>
      <w:bookmarkEnd w:id="570"/>
      <w:bookmarkEnd w:id="571"/>
    </w:p>
    <w:p w14:paraId="4243A785" w14:textId="77777777" w:rsidR="0039271C" w:rsidRPr="00975BFD" w:rsidRDefault="00632768">
      <w:r w:rsidRPr="00975BFD">
        <w:t>Table 9.</w:t>
      </w:r>
      <w:r w:rsidRPr="00975BFD">
        <w:rPr>
          <w:rFonts w:eastAsiaTheme="minorEastAsia"/>
          <w:lang w:eastAsia="zh-CN"/>
        </w:rPr>
        <w:t>8</w:t>
      </w:r>
      <w:r w:rsidRPr="00975BFD">
        <w:t>.4.1-1 illustrates the API for information collection from NSCE server(s).</w:t>
      </w:r>
    </w:p>
    <w:p w14:paraId="387E7EB2" w14:textId="77777777" w:rsidR="0039271C" w:rsidRPr="00975BFD" w:rsidRDefault="00632768">
      <w:pPr>
        <w:pStyle w:val="TH"/>
      </w:pPr>
      <w:r w:rsidRPr="00975BFD">
        <w:t>Table 9.</w:t>
      </w:r>
      <w:r w:rsidRPr="00975BFD">
        <w:rPr>
          <w:rFonts w:eastAsiaTheme="minorEastAsia"/>
          <w:lang w:eastAsia="zh-CN"/>
        </w:rPr>
        <w:t>8</w:t>
      </w:r>
      <w:r w:rsidRPr="00975BFD">
        <w:t xml:space="preserve">.4.1-1: API for Information collection from NSCE server(s)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885"/>
        <w:gridCol w:w="1877"/>
        <w:gridCol w:w="1638"/>
      </w:tblGrid>
      <w:tr w:rsidR="0039271C" w:rsidRPr="00975BFD" w14:paraId="2C006A67"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67CF4349" w14:textId="77777777" w:rsidR="0039271C" w:rsidRPr="00975BFD" w:rsidRDefault="00632768">
            <w:pPr>
              <w:pStyle w:val="TAH"/>
            </w:pPr>
            <w:r w:rsidRPr="00975BFD">
              <w:t>API Name</w:t>
            </w:r>
          </w:p>
        </w:tc>
        <w:tc>
          <w:tcPr>
            <w:tcW w:w="1885" w:type="dxa"/>
            <w:tcBorders>
              <w:top w:val="single" w:sz="4" w:space="0" w:color="auto"/>
              <w:left w:val="nil"/>
              <w:bottom w:val="single" w:sz="4" w:space="0" w:color="auto"/>
              <w:right w:val="single" w:sz="4" w:space="0" w:color="auto"/>
            </w:tcBorders>
          </w:tcPr>
          <w:p w14:paraId="15553272" w14:textId="77777777" w:rsidR="0039271C" w:rsidRPr="00975BFD" w:rsidRDefault="00632768">
            <w:pPr>
              <w:pStyle w:val="TAH"/>
            </w:pPr>
            <w:r w:rsidRPr="00975BFD">
              <w:t>API Operations</w:t>
            </w:r>
          </w:p>
        </w:tc>
        <w:tc>
          <w:tcPr>
            <w:tcW w:w="1877" w:type="dxa"/>
            <w:tcBorders>
              <w:top w:val="single" w:sz="4" w:space="0" w:color="auto"/>
              <w:left w:val="nil"/>
              <w:bottom w:val="single" w:sz="4" w:space="0" w:color="auto"/>
              <w:right w:val="single" w:sz="4" w:space="0" w:color="auto"/>
            </w:tcBorders>
          </w:tcPr>
          <w:p w14:paraId="007CFA9D" w14:textId="77777777" w:rsidR="0039271C" w:rsidRPr="00975BFD" w:rsidRDefault="00632768">
            <w:pPr>
              <w:pStyle w:val="TAH"/>
              <w:rPr>
                <w:szCs w:val="18"/>
              </w:rPr>
            </w:pPr>
            <w:r w:rsidRPr="00975BFD">
              <w:t>Operation</w:t>
            </w:r>
          </w:p>
          <w:p w14:paraId="55A6F92E" w14:textId="77777777" w:rsidR="0039271C" w:rsidRPr="00975BFD" w:rsidRDefault="00632768">
            <w:pPr>
              <w:pStyle w:val="TAH"/>
            </w:pPr>
            <w:r w:rsidRPr="00975BFD">
              <w:t>Semantics</w:t>
            </w:r>
          </w:p>
        </w:tc>
        <w:tc>
          <w:tcPr>
            <w:tcW w:w="1638" w:type="dxa"/>
            <w:tcBorders>
              <w:top w:val="single" w:sz="4" w:space="0" w:color="auto"/>
              <w:left w:val="nil"/>
              <w:bottom w:val="single" w:sz="4" w:space="0" w:color="auto"/>
              <w:right w:val="single" w:sz="4" w:space="0" w:color="auto"/>
            </w:tcBorders>
          </w:tcPr>
          <w:p w14:paraId="01B230A2" w14:textId="77777777" w:rsidR="0039271C" w:rsidRPr="00975BFD" w:rsidRDefault="00632768">
            <w:pPr>
              <w:pStyle w:val="TAH"/>
            </w:pPr>
            <w:r w:rsidRPr="00975BFD">
              <w:t>Consumer(s)</w:t>
            </w:r>
          </w:p>
        </w:tc>
      </w:tr>
      <w:tr w:rsidR="0039271C" w:rsidRPr="00975BFD" w14:paraId="3DD685ED" w14:textId="77777777">
        <w:trPr>
          <w:jc w:val="center"/>
        </w:trPr>
        <w:tc>
          <w:tcPr>
            <w:tcW w:w="3526" w:type="dxa"/>
            <w:vMerge w:val="restart"/>
            <w:tcBorders>
              <w:top w:val="nil"/>
              <w:left w:val="single" w:sz="4" w:space="0" w:color="auto"/>
              <w:bottom w:val="single" w:sz="4" w:space="0" w:color="auto"/>
              <w:right w:val="single" w:sz="4" w:space="0" w:color="auto"/>
            </w:tcBorders>
          </w:tcPr>
          <w:p w14:paraId="26FECA10" w14:textId="77777777" w:rsidR="0039271C" w:rsidRPr="00975BFD" w:rsidRDefault="00632768">
            <w:pPr>
              <w:pStyle w:val="TAL"/>
            </w:pPr>
            <w:r w:rsidRPr="00975BFD">
              <w:t xml:space="preserve">SS_NSCE_InfoCollection </w:t>
            </w:r>
          </w:p>
        </w:tc>
        <w:tc>
          <w:tcPr>
            <w:tcW w:w="1885" w:type="dxa"/>
            <w:tcBorders>
              <w:top w:val="single" w:sz="4" w:space="0" w:color="auto"/>
              <w:left w:val="nil"/>
              <w:bottom w:val="single" w:sz="4" w:space="0" w:color="auto"/>
              <w:right w:val="single" w:sz="4" w:space="0" w:color="auto"/>
            </w:tcBorders>
          </w:tcPr>
          <w:p w14:paraId="179A8DB9" w14:textId="77777777" w:rsidR="0039271C" w:rsidRPr="00975BFD" w:rsidRDefault="00632768">
            <w:pPr>
              <w:pStyle w:val="TAL"/>
            </w:pPr>
            <w:r w:rsidRPr="00975BFD">
              <w:t>Subscribe</w:t>
            </w:r>
          </w:p>
        </w:tc>
        <w:tc>
          <w:tcPr>
            <w:tcW w:w="1877" w:type="dxa"/>
            <w:tcBorders>
              <w:top w:val="single" w:sz="4" w:space="0" w:color="auto"/>
              <w:left w:val="nil"/>
              <w:bottom w:val="single" w:sz="4" w:space="0" w:color="auto"/>
              <w:right w:val="single" w:sz="4" w:space="0" w:color="auto"/>
            </w:tcBorders>
          </w:tcPr>
          <w:p w14:paraId="1F3BB7BE" w14:textId="77777777" w:rsidR="0039271C" w:rsidRPr="00975BFD" w:rsidRDefault="00632768">
            <w:pPr>
              <w:pStyle w:val="TAL"/>
            </w:pPr>
            <w:r w:rsidRPr="00975BFD">
              <w:t>Subscribe/Response</w:t>
            </w:r>
          </w:p>
        </w:tc>
        <w:tc>
          <w:tcPr>
            <w:tcW w:w="1638" w:type="dxa"/>
            <w:tcBorders>
              <w:top w:val="single" w:sz="4" w:space="0" w:color="auto"/>
              <w:left w:val="nil"/>
              <w:bottom w:val="single" w:sz="4" w:space="0" w:color="auto"/>
              <w:right w:val="single" w:sz="4" w:space="0" w:color="auto"/>
            </w:tcBorders>
          </w:tcPr>
          <w:p w14:paraId="5104BD14" w14:textId="77777777" w:rsidR="0039271C" w:rsidRPr="00975BFD" w:rsidRDefault="00632768">
            <w:pPr>
              <w:pStyle w:val="TAL"/>
            </w:pPr>
            <w:r w:rsidRPr="00975BFD">
              <w:t>NSCE server</w:t>
            </w:r>
          </w:p>
        </w:tc>
      </w:tr>
      <w:tr w:rsidR="0039271C" w:rsidRPr="00975BFD" w14:paraId="5A37903A"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69DCB0E2" w14:textId="77777777" w:rsidR="0039271C" w:rsidRPr="00975BFD" w:rsidRDefault="0039271C">
            <w:pPr>
              <w:spacing w:after="0"/>
              <w:rPr>
                <w:rFonts w:ascii="Arial" w:eastAsia="SimSun" w:hAnsi="Arial" w:cs="Arial"/>
                <w:sz w:val="18"/>
                <w:szCs w:val="18"/>
              </w:rPr>
            </w:pPr>
          </w:p>
        </w:tc>
        <w:tc>
          <w:tcPr>
            <w:tcW w:w="1885" w:type="dxa"/>
            <w:tcBorders>
              <w:top w:val="single" w:sz="4" w:space="0" w:color="auto"/>
              <w:left w:val="nil"/>
              <w:bottom w:val="single" w:sz="4" w:space="0" w:color="auto"/>
              <w:right w:val="single" w:sz="4" w:space="0" w:color="auto"/>
            </w:tcBorders>
          </w:tcPr>
          <w:p w14:paraId="527ABB7F" w14:textId="77777777" w:rsidR="0039271C" w:rsidRPr="00975BFD" w:rsidRDefault="00632768">
            <w:pPr>
              <w:pStyle w:val="TAL"/>
            </w:pPr>
            <w:r w:rsidRPr="00975BFD">
              <w:t>Notify</w:t>
            </w:r>
          </w:p>
        </w:tc>
        <w:tc>
          <w:tcPr>
            <w:tcW w:w="1877" w:type="dxa"/>
            <w:tcBorders>
              <w:top w:val="nil"/>
              <w:left w:val="nil"/>
              <w:bottom w:val="single" w:sz="4" w:space="0" w:color="auto"/>
              <w:right w:val="single" w:sz="4" w:space="0" w:color="auto"/>
            </w:tcBorders>
          </w:tcPr>
          <w:p w14:paraId="4977D878" w14:textId="77777777" w:rsidR="0039271C" w:rsidRPr="00975BFD" w:rsidRDefault="00632768">
            <w:pPr>
              <w:pStyle w:val="TAL"/>
            </w:pPr>
            <w:r w:rsidRPr="00975BFD">
              <w:t>Notify</w:t>
            </w:r>
          </w:p>
        </w:tc>
        <w:tc>
          <w:tcPr>
            <w:tcW w:w="1638" w:type="dxa"/>
            <w:tcBorders>
              <w:top w:val="nil"/>
              <w:left w:val="nil"/>
              <w:bottom w:val="single" w:sz="4" w:space="0" w:color="auto"/>
              <w:right w:val="single" w:sz="4" w:space="0" w:color="auto"/>
            </w:tcBorders>
          </w:tcPr>
          <w:p w14:paraId="15B84B90" w14:textId="77777777" w:rsidR="0039271C" w:rsidRPr="00975BFD" w:rsidRDefault="00632768">
            <w:pPr>
              <w:pStyle w:val="TAL"/>
            </w:pPr>
            <w:r w:rsidRPr="00975BFD">
              <w:t>NSCE server</w:t>
            </w:r>
          </w:p>
        </w:tc>
      </w:tr>
    </w:tbl>
    <w:p w14:paraId="20A4F4C3" w14:textId="04A1208E" w:rsidR="0039271C" w:rsidRPr="00975BFD" w:rsidRDefault="0039271C"/>
    <w:p w14:paraId="734EA1B2" w14:textId="77777777" w:rsidR="0039271C" w:rsidRPr="00975BFD" w:rsidRDefault="00632768">
      <w:pPr>
        <w:pStyle w:val="Heading4"/>
      </w:pPr>
      <w:bookmarkStart w:id="572" w:name="_Toc134011863"/>
      <w:bookmarkStart w:id="573" w:name="_Toc170686201"/>
      <w:r w:rsidRPr="00975BFD">
        <w:t>9.</w:t>
      </w:r>
      <w:r w:rsidRPr="00975BFD">
        <w:rPr>
          <w:rFonts w:eastAsiaTheme="minorEastAsia"/>
        </w:rPr>
        <w:t>8</w:t>
      </w:r>
      <w:r w:rsidRPr="00975BFD">
        <w:t>.4.2</w:t>
      </w:r>
      <w:r w:rsidRPr="00975BFD">
        <w:tab/>
        <w:t>SS_NSCE_InfoCollection_Subscribe operation</w:t>
      </w:r>
      <w:bookmarkEnd w:id="572"/>
      <w:bookmarkEnd w:id="573"/>
    </w:p>
    <w:p w14:paraId="2A9E2718" w14:textId="77777777" w:rsidR="0039271C" w:rsidRPr="00975BFD" w:rsidRDefault="00632768">
      <w:r w:rsidRPr="00975BFD">
        <w:rPr>
          <w:b/>
        </w:rPr>
        <w:t>API operation name:</w:t>
      </w:r>
      <w:r w:rsidRPr="00975BFD">
        <w:t xml:space="preserve"> InfoCollection_Subscribe</w:t>
      </w:r>
    </w:p>
    <w:p w14:paraId="104EA042" w14:textId="77777777" w:rsidR="0039271C" w:rsidRPr="00975BFD" w:rsidRDefault="00632768">
      <w:r w:rsidRPr="00975BFD">
        <w:rPr>
          <w:b/>
        </w:rPr>
        <w:t>Description:</w:t>
      </w:r>
      <w:r w:rsidRPr="00975BFD">
        <w:t xml:space="preserve"> The consumer subscribes for Information collection from NSCE server(s).</w:t>
      </w:r>
    </w:p>
    <w:p w14:paraId="3366C3F7" w14:textId="77777777" w:rsidR="0039271C" w:rsidRPr="00975BFD" w:rsidRDefault="00632768">
      <w:r w:rsidRPr="00975BFD">
        <w:rPr>
          <w:b/>
        </w:rPr>
        <w:t>Inputs:</w:t>
      </w:r>
      <w:r w:rsidRPr="00975BFD">
        <w:t xml:space="preserve"> See clause 9.</w:t>
      </w:r>
      <w:r w:rsidRPr="00975BFD">
        <w:rPr>
          <w:rFonts w:eastAsiaTheme="minorEastAsia"/>
          <w:lang w:eastAsia="zh-CN"/>
        </w:rPr>
        <w:t>8</w:t>
      </w:r>
      <w:r w:rsidRPr="00975BFD">
        <w:t>.3.2.</w:t>
      </w:r>
    </w:p>
    <w:p w14:paraId="0878B938" w14:textId="77777777" w:rsidR="0039271C" w:rsidRPr="00975BFD" w:rsidRDefault="00632768">
      <w:r w:rsidRPr="00975BFD">
        <w:rPr>
          <w:b/>
        </w:rPr>
        <w:t>Outputs:</w:t>
      </w:r>
      <w:r w:rsidRPr="00975BFD">
        <w:t xml:space="preserve"> See clause 9.</w:t>
      </w:r>
      <w:r w:rsidRPr="00975BFD">
        <w:rPr>
          <w:rFonts w:eastAsiaTheme="minorEastAsia"/>
          <w:lang w:eastAsia="zh-CN"/>
        </w:rPr>
        <w:t>8</w:t>
      </w:r>
      <w:r w:rsidRPr="00975BFD">
        <w:t>.3.3</w:t>
      </w:r>
      <w:r w:rsidRPr="00975BFD">
        <w:rPr>
          <w:i/>
        </w:rPr>
        <w:t>.</w:t>
      </w:r>
    </w:p>
    <w:p w14:paraId="1A664EB2" w14:textId="77777777" w:rsidR="0039271C" w:rsidRPr="00975BFD" w:rsidRDefault="00632768">
      <w:r w:rsidRPr="00975BFD">
        <w:t>See clause 9.</w:t>
      </w:r>
      <w:r w:rsidRPr="00975BFD">
        <w:rPr>
          <w:rFonts w:eastAsiaTheme="minorEastAsia"/>
          <w:lang w:eastAsia="zh-CN"/>
        </w:rPr>
        <w:t>8</w:t>
      </w:r>
      <w:r w:rsidRPr="00975BFD">
        <w:t>.2.1 for details of usage of this operation.</w:t>
      </w:r>
    </w:p>
    <w:p w14:paraId="61E5C2BA" w14:textId="77777777" w:rsidR="0039271C" w:rsidRPr="00975BFD" w:rsidRDefault="00632768">
      <w:pPr>
        <w:pStyle w:val="Heading4"/>
        <w:rPr>
          <w:bCs/>
        </w:rPr>
      </w:pPr>
      <w:bookmarkStart w:id="574" w:name="_Toc134011864"/>
      <w:bookmarkStart w:id="575" w:name="_Toc170686202"/>
      <w:r w:rsidRPr="00975BFD">
        <w:rPr>
          <w:bCs/>
        </w:rPr>
        <w:t>9.</w:t>
      </w:r>
      <w:r w:rsidRPr="00975BFD">
        <w:rPr>
          <w:rFonts w:eastAsiaTheme="minorEastAsia"/>
          <w:bCs/>
          <w:lang w:eastAsia="zh-CN"/>
        </w:rPr>
        <w:t>8</w:t>
      </w:r>
      <w:r w:rsidRPr="00975BFD">
        <w:rPr>
          <w:bCs/>
        </w:rPr>
        <w:t>.4.3</w:t>
      </w:r>
      <w:r w:rsidRPr="00975BFD">
        <w:rPr>
          <w:bCs/>
        </w:rPr>
        <w:tab/>
        <w:t>SS_NSCE_InfoCollection_Notify operation</w:t>
      </w:r>
      <w:bookmarkEnd w:id="574"/>
      <w:bookmarkEnd w:id="575"/>
    </w:p>
    <w:p w14:paraId="466C3F06" w14:textId="77777777" w:rsidR="0039271C" w:rsidRPr="00975BFD" w:rsidRDefault="00632768">
      <w:r w:rsidRPr="00975BFD">
        <w:rPr>
          <w:b/>
        </w:rPr>
        <w:t>API operation name:</w:t>
      </w:r>
      <w:r w:rsidRPr="00975BFD">
        <w:t xml:space="preserve"> InfoCollection_Notify</w:t>
      </w:r>
    </w:p>
    <w:p w14:paraId="41BAA0C5" w14:textId="77777777" w:rsidR="0039271C" w:rsidRPr="00975BFD" w:rsidRDefault="00632768">
      <w:r w:rsidRPr="00975BFD">
        <w:rPr>
          <w:b/>
        </w:rPr>
        <w:t>Description:</w:t>
      </w:r>
      <w:r w:rsidRPr="00975BFD">
        <w:t xml:space="preserve"> The consumer is notified with result of information collection from NSCE server(s).</w:t>
      </w:r>
    </w:p>
    <w:p w14:paraId="2FB68C5F" w14:textId="43C065F6" w:rsidR="0039271C" w:rsidRPr="00975BFD" w:rsidRDefault="00632768">
      <w:r w:rsidRPr="00975BFD">
        <w:rPr>
          <w:b/>
        </w:rPr>
        <w:t>Inputs:</w:t>
      </w:r>
      <w:r w:rsidRPr="00975BFD">
        <w:t xml:space="preserve"> </w:t>
      </w:r>
      <w:r w:rsidR="00C00793" w:rsidRPr="00C00793">
        <w:t>See clause 9.8.3.4</w:t>
      </w:r>
    </w:p>
    <w:p w14:paraId="0933D415" w14:textId="0222479E" w:rsidR="0039271C" w:rsidRPr="00975BFD" w:rsidRDefault="00632768">
      <w:r w:rsidRPr="00975BFD">
        <w:rPr>
          <w:b/>
        </w:rPr>
        <w:t>Outputs:</w:t>
      </w:r>
      <w:r w:rsidRPr="00975BFD">
        <w:t xml:space="preserve"> </w:t>
      </w:r>
      <w:r w:rsidR="00C00793" w:rsidRPr="00C00793">
        <w:t>None</w:t>
      </w:r>
    </w:p>
    <w:p w14:paraId="245BEC9E" w14:textId="77777777" w:rsidR="0039271C" w:rsidRPr="00975BFD" w:rsidRDefault="00632768">
      <w:r w:rsidRPr="00975BFD">
        <w:t>See clause 9.</w:t>
      </w:r>
      <w:r w:rsidRPr="00975BFD">
        <w:rPr>
          <w:rFonts w:eastAsiaTheme="minorEastAsia"/>
          <w:lang w:eastAsia="zh-CN"/>
        </w:rPr>
        <w:t>8</w:t>
      </w:r>
      <w:r w:rsidRPr="00975BFD">
        <w:t>.2.2 for details of usage of this operation.</w:t>
      </w:r>
    </w:p>
    <w:p w14:paraId="75912BB5" w14:textId="77777777" w:rsidR="0039271C" w:rsidRPr="00975BFD" w:rsidRDefault="00632768">
      <w:pPr>
        <w:pStyle w:val="Heading2"/>
        <w:rPr>
          <w:bCs/>
        </w:rPr>
      </w:pPr>
      <w:bookmarkStart w:id="576" w:name="_Toc134011865"/>
      <w:bookmarkStart w:id="577" w:name="_Toc170686203"/>
      <w:r w:rsidRPr="00975BFD">
        <w:rPr>
          <w:bCs/>
        </w:rPr>
        <w:t>9.</w:t>
      </w:r>
      <w:r w:rsidRPr="00975BFD">
        <w:rPr>
          <w:rFonts w:eastAsiaTheme="minorEastAsia"/>
          <w:bCs/>
          <w:lang w:eastAsia="zh-CN"/>
        </w:rPr>
        <w:t>9</w:t>
      </w:r>
      <w:r w:rsidRPr="00975BFD">
        <w:rPr>
          <w:bCs/>
        </w:rPr>
        <w:tab/>
        <w:t>Predictive slice modification in edge based NSCE deployments</w:t>
      </w:r>
      <w:bookmarkEnd w:id="576"/>
      <w:bookmarkEnd w:id="577"/>
    </w:p>
    <w:p w14:paraId="5D46B570" w14:textId="77777777" w:rsidR="0039271C" w:rsidRPr="00975BFD" w:rsidRDefault="00632768">
      <w:pPr>
        <w:pStyle w:val="Heading3"/>
        <w:rPr>
          <w:bCs/>
        </w:rPr>
      </w:pPr>
      <w:bookmarkStart w:id="578" w:name="_Toc134011866"/>
      <w:bookmarkStart w:id="579" w:name="_Toc170686204"/>
      <w:r w:rsidRPr="00975BFD">
        <w:rPr>
          <w:bCs/>
        </w:rPr>
        <w:t>9.</w:t>
      </w:r>
      <w:r w:rsidRPr="00975BFD">
        <w:rPr>
          <w:rFonts w:eastAsiaTheme="minorEastAsia"/>
          <w:bCs/>
          <w:lang w:eastAsia="zh-CN"/>
        </w:rPr>
        <w:t>9</w:t>
      </w:r>
      <w:r w:rsidRPr="00975BFD">
        <w:rPr>
          <w:bCs/>
        </w:rPr>
        <w:t>.1</w:t>
      </w:r>
      <w:r w:rsidRPr="00975BFD">
        <w:rPr>
          <w:bCs/>
        </w:rPr>
        <w:tab/>
        <w:t>General</w:t>
      </w:r>
      <w:bookmarkEnd w:id="578"/>
      <w:bookmarkEnd w:id="579"/>
    </w:p>
    <w:p w14:paraId="7CAB7F19" w14:textId="77777777" w:rsidR="0039271C" w:rsidRPr="00975BFD" w:rsidRDefault="00632768">
      <w:pPr>
        <w:jc w:val="both"/>
      </w:pPr>
      <w:r w:rsidRPr="00975BFD">
        <w:t>In this feature, the NSCE server initially receives an expected/predicted UE location/mobility change request outside an EDN service area for one or more UEs within the VAL application session (e.g. such session can be an indirect V2V session or a multiplayer gaming session). Then, the source NSCE server checks with 5GS (OAM, 5GC) whether the serving slice is available and can offer the same performance at the target EDN. Thereafter, NSCE server evaluates the need for a slice modification (e.g. a slice lifecycle related trigger change) e.g. a slice subnet resource adaptation to allow for optimizing the application performance at the target area. Based on this decision/recommendation, it provides the action to the OAM and supports the re-mapping of NSCE server for the NSCE client proactively, before UE mobility happens.</w:t>
      </w:r>
    </w:p>
    <w:p w14:paraId="5A37D41F" w14:textId="77777777" w:rsidR="0039271C" w:rsidRPr="00975BFD" w:rsidRDefault="00632768">
      <w:pPr>
        <w:pStyle w:val="Heading3"/>
        <w:rPr>
          <w:bCs/>
        </w:rPr>
      </w:pPr>
      <w:bookmarkStart w:id="580" w:name="_Toc134011867"/>
      <w:bookmarkStart w:id="581" w:name="_Toc170686205"/>
      <w:r w:rsidRPr="00975BFD">
        <w:rPr>
          <w:bCs/>
        </w:rPr>
        <w:t>9.</w:t>
      </w:r>
      <w:r w:rsidRPr="00975BFD">
        <w:rPr>
          <w:rFonts w:eastAsiaTheme="minorEastAsia"/>
          <w:bCs/>
          <w:lang w:eastAsia="zh-CN"/>
        </w:rPr>
        <w:t>9</w:t>
      </w:r>
      <w:r w:rsidRPr="00975BFD">
        <w:rPr>
          <w:bCs/>
        </w:rPr>
        <w:t>.2</w:t>
      </w:r>
      <w:r w:rsidRPr="00975BFD">
        <w:rPr>
          <w:bCs/>
        </w:rPr>
        <w:tab/>
        <w:t>Procedure</w:t>
      </w:r>
      <w:bookmarkEnd w:id="580"/>
      <w:bookmarkEnd w:id="581"/>
    </w:p>
    <w:p w14:paraId="2AD194C9" w14:textId="0A19A317" w:rsidR="0039271C" w:rsidRPr="00975BFD" w:rsidRDefault="00632768">
      <w:pPr>
        <w:pStyle w:val="Heading4"/>
      </w:pPr>
      <w:bookmarkStart w:id="582" w:name="_Toc134011868"/>
      <w:bookmarkStart w:id="583" w:name="_Toc170686206"/>
      <w:r w:rsidRPr="00975BFD">
        <w:t>9.9.2.1</w:t>
      </w:r>
      <w:r w:rsidRPr="00975BFD">
        <w:tab/>
        <w:t xml:space="preserve">Procedures on </w:t>
      </w:r>
      <w:r w:rsidR="00720620" w:rsidRPr="00720620">
        <w:t>predictive slice modification in edge based NSCE deployments</w:t>
      </w:r>
      <w:bookmarkEnd w:id="582"/>
      <w:bookmarkEnd w:id="583"/>
    </w:p>
    <w:p w14:paraId="4545AF99" w14:textId="77777777" w:rsidR="0039271C" w:rsidRPr="00975BFD" w:rsidRDefault="00632768">
      <w:r w:rsidRPr="00975BFD">
        <w:t>In the procedure shown in Figure 9.</w:t>
      </w:r>
      <w:r w:rsidRPr="00975BFD">
        <w:rPr>
          <w:rFonts w:eastAsiaTheme="minorEastAsia"/>
          <w:lang w:eastAsia="zh-CN"/>
        </w:rPr>
        <w:t>9</w:t>
      </w:r>
      <w:r w:rsidRPr="00975BFD">
        <w:t>.2</w:t>
      </w:r>
      <w:r w:rsidRPr="00975BFD">
        <w:rPr>
          <w:rFonts w:eastAsiaTheme="minorEastAsia"/>
          <w:lang w:eastAsia="zh-CN"/>
        </w:rPr>
        <w:t>.1</w:t>
      </w:r>
      <w:r w:rsidRPr="00975BFD">
        <w:t>-1, a mechanism is provided to allow for slice modification when a vertical application of single or group of VAL UEs migrates (or is expected/predicted to migrate) to a different EDN supported by different NSCE server</w:t>
      </w:r>
      <w:r w:rsidRPr="00975BFD">
        <w:rPr>
          <w:bCs/>
        </w:rPr>
        <w:t>.</w:t>
      </w:r>
    </w:p>
    <w:p w14:paraId="1D6E4C7D" w14:textId="77777777" w:rsidR="0039271C" w:rsidRPr="00975BFD" w:rsidRDefault="00632768">
      <w:r w:rsidRPr="00975BFD">
        <w:t>Pre-conditions:</w:t>
      </w:r>
    </w:p>
    <w:p w14:paraId="2B790AF6" w14:textId="77777777" w:rsidR="0039271C" w:rsidRPr="00975BFD" w:rsidRDefault="00632768">
      <w:pPr>
        <w:pStyle w:val="B1"/>
      </w:pPr>
      <w:r w:rsidRPr="00975BFD">
        <w:rPr>
          <w:rFonts w:eastAsia="DengXian"/>
        </w:rPr>
        <w:t>1.</w:t>
      </w:r>
      <w:r w:rsidRPr="00975BFD">
        <w:rPr>
          <w:rFonts w:eastAsia="DengXian"/>
        </w:rPr>
        <w:tab/>
      </w:r>
      <w:r w:rsidRPr="00975BFD">
        <w:t>The VAL server has subscribed to the network slice capability enablement server</w:t>
      </w:r>
    </w:p>
    <w:p w14:paraId="5DA65802" w14:textId="77777777" w:rsidR="0039271C" w:rsidRPr="00975BFD" w:rsidRDefault="00632768">
      <w:pPr>
        <w:pStyle w:val="B1"/>
      </w:pPr>
      <w:r w:rsidRPr="00975BFD">
        <w:t>2.</w:t>
      </w:r>
      <w:r w:rsidRPr="00975BFD">
        <w:tab/>
        <w:t>The VAL client of VAL UE is mapped to Slice#1, and NSCE client of VAL UE has established a connection to NSCE server#1 (S-NSCE server).</w:t>
      </w:r>
    </w:p>
    <w:p w14:paraId="518B19FF" w14:textId="77777777" w:rsidR="0039271C" w:rsidRPr="00975BFD" w:rsidRDefault="00632768">
      <w:pPr>
        <w:pStyle w:val="B1"/>
      </w:pPr>
      <w:r w:rsidRPr="00975BFD">
        <w:t>3.</w:t>
      </w:r>
      <w:r w:rsidRPr="00975BFD">
        <w:tab/>
        <w:t>The S-NSCE server has already discovered the T-NSCE server and its area of coverage.</w:t>
      </w:r>
    </w:p>
    <w:p w14:paraId="60711A3C" w14:textId="19579D46" w:rsidR="0039271C" w:rsidRPr="00975BFD" w:rsidRDefault="00632768">
      <w:pPr>
        <w:pStyle w:val="B1"/>
      </w:pPr>
      <w:r w:rsidRPr="00975BFD">
        <w:t>4.</w:t>
      </w:r>
      <w:r w:rsidRPr="00975BFD">
        <w:tab/>
        <w:t xml:space="preserve">The </w:t>
      </w:r>
      <w:r w:rsidRPr="00975BFD">
        <w:rPr>
          <w:sz w:val="21"/>
          <w:szCs w:val="21"/>
        </w:rPr>
        <w:t>VAL server is subscribed to and received prediction of UE location change</w:t>
      </w:r>
      <w:r w:rsidR="00720620">
        <w:rPr>
          <w:sz w:val="21"/>
          <w:szCs w:val="21"/>
        </w:rPr>
        <w:t>.</w:t>
      </w:r>
    </w:p>
    <w:p w14:paraId="6E085E63" w14:textId="77777777" w:rsidR="0039271C" w:rsidRPr="00975BFD" w:rsidRDefault="0039271C">
      <w:pPr>
        <w:pStyle w:val="TH"/>
      </w:pPr>
      <w:r w:rsidRPr="00975BFD">
        <w:object w:dxaOrig="5584" w:dyaOrig="4132" w14:anchorId="7A8AC022">
          <v:shape id="_x0000_i1043" type="#_x0000_t75" style="width:458.9pt;height:342.25pt" o:ole="">
            <v:imagedata r:id="rId51" o:title=""/>
          </v:shape>
          <o:OLEObject Type="Embed" ProgID="Visio.Drawing.15" ShapeID="_x0000_i1043" DrawAspect="Content" ObjectID="_1781298956" r:id="rId52"/>
        </w:object>
      </w:r>
    </w:p>
    <w:p w14:paraId="521A0010" w14:textId="77777777" w:rsidR="0039271C" w:rsidRPr="00975BFD" w:rsidRDefault="00632768">
      <w:pPr>
        <w:pStyle w:val="TF"/>
        <w:rPr>
          <w:rFonts w:eastAsia="DengXian"/>
        </w:rPr>
      </w:pPr>
      <w:r w:rsidRPr="00975BFD">
        <w:t>Figure 9.</w:t>
      </w:r>
      <w:r w:rsidRPr="00975BFD">
        <w:rPr>
          <w:rFonts w:eastAsiaTheme="minorEastAsia"/>
          <w:lang w:eastAsia="zh-CN"/>
        </w:rPr>
        <w:t>9</w:t>
      </w:r>
      <w:r w:rsidRPr="00975BFD">
        <w:t>.2</w:t>
      </w:r>
      <w:r w:rsidRPr="00975BFD">
        <w:rPr>
          <w:rFonts w:eastAsiaTheme="minorEastAsia"/>
          <w:lang w:eastAsia="zh-CN"/>
        </w:rPr>
        <w:t>.1</w:t>
      </w:r>
      <w:r w:rsidRPr="00975BFD">
        <w:t>-1: Support for predictive slice modification in distributed NSCE server deployments</w:t>
      </w:r>
    </w:p>
    <w:p w14:paraId="4A8148A5" w14:textId="77777777" w:rsidR="0039271C" w:rsidRPr="00975BFD" w:rsidRDefault="00632768">
      <w:pPr>
        <w:pStyle w:val="B1"/>
        <w:rPr>
          <w:rFonts w:eastAsia="SimSun"/>
        </w:rPr>
      </w:pPr>
      <w:r w:rsidRPr="00975BFD">
        <w:t>1.</w:t>
      </w:r>
      <w:r w:rsidRPr="00975BFD">
        <w:tab/>
        <w:t xml:space="preserve">The VAL server sends to S-NSCE server an application service continuity requirement request due to predicted/expected UE or group UE mobility to a target service area covered by a different EDN. </w:t>
      </w:r>
    </w:p>
    <w:p w14:paraId="5CCCABD2" w14:textId="77777777" w:rsidR="0039271C" w:rsidRPr="00975BFD" w:rsidRDefault="00632768">
      <w:pPr>
        <w:pStyle w:val="NO"/>
      </w:pPr>
      <w:r w:rsidRPr="00975BFD">
        <w:t>NOTE:</w:t>
      </w:r>
      <w:r w:rsidRPr="00975BFD">
        <w:tab/>
        <w:t>Such UE predicted mobility at the VAL server can be based on UE mobility analytics received by NWDAF or can be predicted by the VAL layer (VAL server or VAL UE).</w:t>
      </w:r>
    </w:p>
    <w:p w14:paraId="32E874E0" w14:textId="77777777" w:rsidR="0039271C" w:rsidRPr="00975BFD" w:rsidRDefault="00632768">
      <w:pPr>
        <w:pStyle w:val="B1"/>
      </w:pPr>
      <w:r w:rsidRPr="00975BFD">
        <w:t>2.</w:t>
      </w:r>
      <w:r w:rsidRPr="00975BFD">
        <w:tab/>
        <w:t>S-NSCE server sends an application service continuity requirement response to the VAL server as positive or negative acknowledgement.</w:t>
      </w:r>
    </w:p>
    <w:p w14:paraId="1AD88A32" w14:textId="77777777" w:rsidR="0039271C" w:rsidRPr="00975BFD" w:rsidRDefault="00632768">
      <w:pPr>
        <w:pStyle w:val="B1"/>
      </w:pPr>
      <w:r w:rsidRPr="00975BFD">
        <w:t>3.</w:t>
      </w:r>
      <w:r w:rsidRPr="00975BFD">
        <w:tab/>
        <w:t>S-NSCE server determines to query the underlying 3GPP system on the slice availability and conditions at the target service area (based on step 1 requirement). Such query may be in form of a request/response and include:</w:t>
      </w:r>
    </w:p>
    <w:p w14:paraId="003A6B52" w14:textId="77777777" w:rsidR="0039271C" w:rsidRPr="00975BFD" w:rsidRDefault="00632768">
      <w:pPr>
        <w:pStyle w:val="B2"/>
      </w:pPr>
      <w:r w:rsidRPr="00975BFD">
        <w:t>a.</w:t>
      </w:r>
      <w:r w:rsidRPr="00975BFD">
        <w:tab/>
        <w:t xml:space="preserve">S-NSCE server interacting with 5GC to query the UE specific information (location, UE connection capabilities) as well as network conditions (network monitoring from NEF) and/or slice related analytics on the slice load (from NWDAF as specified in TS 23.288 [4]). </w:t>
      </w:r>
    </w:p>
    <w:p w14:paraId="5C33E362" w14:textId="77777777" w:rsidR="0039271C" w:rsidRPr="00975BFD" w:rsidRDefault="00632768">
      <w:pPr>
        <w:pStyle w:val="B2"/>
      </w:pPr>
      <w:r w:rsidRPr="00975BFD">
        <w:t>b.</w:t>
      </w:r>
      <w:r w:rsidRPr="00975BFD">
        <w:tab/>
        <w:t>S-NSCE server may also interact with OAM to query on the target slice availability and the up-to-date configured slice parameters e.g. slice RRM policies, modification of the NSI/NSSI resources (see TS 28.531 [8], 5.1.12) at the target service area and measurements for the slice at the target area.</w:t>
      </w:r>
    </w:p>
    <w:p w14:paraId="4DA70217" w14:textId="77777777" w:rsidR="0039271C" w:rsidRPr="00975BFD" w:rsidRDefault="00632768">
      <w:pPr>
        <w:pStyle w:val="B1"/>
      </w:pPr>
      <w:r w:rsidRPr="00975BFD">
        <w:t>4.</w:t>
      </w:r>
      <w:r w:rsidRPr="00975BFD">
        <w:tab/>
        <w:t xml:space="preserve">S-NSCE server evaluates whether new NSCE service area supports slice #1 and if slice #1 offers similar performance in target area. </w:t>
      </w:r>
    </w:p>
    <w:p w14:paraId="1B080C44" w14:textId="77777777" w:rsidR="0039271C" w:rsidRPr="00975BFD" w:rsidRDefault="00632768">
      <w:pPr>
        <w:pStyle w:val="B1"/>
      </w:pPr>
      <w:r w:rsidRPr="00975BFD">
        <w:t>5.</w:t>
      </w:r>
      <w:r w:rsidRPr="00975BFD">
        <w:tab/>
        <w:t xml:space="preserve">If the current slice doesn't fulfil these requirements, S-NSCE sends to the T-NSCE server (covering the target area) a service continuity negotiation request (including the VAL application service continuity requirement and optionally a proposed action) to negotiate on the trigger action. </w:t>
      </w:r>
    </w:p>
    <w:p w14:paraId="1ECB535D" w14:textId="77777777" w:rsidR="0039271C" w:rsidRPr="00975BFD" w:rsidRDefault="00632768">
      <w:pPr>
        <w:pStyle w:val="B1"/>
      </w:pPr>
      <w:r w:rsidRPr="00975BFD">
        <w:t>6.</w:t>
      </w:r>
      <w:r w:rsidRPr="00975BFD">
        <w:tab/>
        <w:t>T-NSCE server determines the need for a slice lifecycle change at the target area and translates this to a trigger action. This trigger action can be based on the proposed action in step 5 and can be a requested slice modification or the slice #1 creation/instantiation at the target area (this may happen if a group of UEs are moving to the target area and use slice #1, so it may be beneficial to create slice #1 at the target area).</w:t>
      </w:r>
    </w:p>
    <w:p w14:paraId="7949D546" w14:textId="77777777" w:rsidR="0039271C" w:rsidRPr="00975BFD" w:rsidRDefault="00632768">
      <w:pPr>
        <w:pStyle w:val="B1"/>
      </w:pPr>
      <w:r w:rsidRPr="00975BFD">
        <w:t>7.</w:t>
      </w:r>
      <w:r w:rsidRPr="00975BFD">
        <w:tab/>
        <w:t xml:space="preserve">T-NSCE server sends to the S-NSCE server a service continuity negotiation response including the determined trigger action. </w:t>
      </w:r>
    </w:p>
    <w:p w14:paraId="2087CB01" w14:textId="77777777" w:rsidR="0039271C" w:rsidRPr="00975BFD" w:rsidRDefault="00632768">
      <w:pPr>
        <w:pStyle w:val="B1"/>
      </w:pPr>
      <w:r w:rsidRPr="00975BFD">
        <w:t>8.</w:t>
      </w:r>
      <w:r w:rsidRPr="00975BFD">
        <w:tab/>
        <w:t>The S- or T-NSCE server may send the trigger action as a slice modification trigger request to the slice provisioning MnS producer at OAM (e.g. slice modification for network slice) to extend slice availability to the target service area based on the expected/predicted VAL UE or VAL group mobility. As response to the trigger action, the provisioning MnS producer provides a slice modification trigger response to the corresponding NSCE server with a positive or negative result.</w:t>
      </w:r>
    </w:p>
    <w:p w14:paraId="1483A07C" w14:textId="77777777" w:rsidR="0039271C" w:rsidRPr="00975BFD" w:rsidRDefault="00632768">
      <w:pPr>
        <w:pStyle w:val="B1"/>
      </w:pPr>
      <w:r w:rsidRPr="00975BFD">
        <w:t>9.</w:t>
      </w:r>
      <w:r w:rsidRPr="00975BFD">
        <w:tab/>
        <w:t>After the slice lifecycle change execution (based on the indication in step 5), the S-NSCE server sends a notification to the VAL server and optionally to the VAL client via S-NSCE client</w:t>
      </w:r>
    </w:p>
    <w:p w14:paraId="18B07497" w14:textId="77777777" w:rsidR="0039271C" w:rsidRPr="00975BFD" w:rsidRDefault="00632768">
      <w:pPr>
        <w:pStyle w:val="B1"/>
      </w:pPr>
      <w:r w:rsidRPr="00975BFD">
        <w:t>10.</w:t>
      </w:r>
      <w:r w:rsidRPr="00975BFD">
        <w:tab/>
        <w:t>If the NSCE client needs to be remapped to different NSCE server (due to the expected change of UE location), the NSCE client establishes a new connection with T-NSCE and terminates the one with S-NSCE (in case of subscription-based interaction), or in case of request-based interaction, it updates the mapping at the client side, and maintains the new NSCE server address / ID for the target NSCE area.</w:t>
      </w:r>
    </w:p>
    <w:p w14:paraId="44757988" w14:textId="77777777" w:rsidR="0039271C" w:rsidRPr="00975BFD" w:rsidRDefault="00632768">
      <w:pPr>
        <w:pStyle w:val="Heading3"/>
        <w:rPr>
          <w:bCs/>
        </w:rPr>
      </w:pPr>
      <w:bookmarkStart w:id="584" w:name="_Toc134011869"/>
      <w:bookmarkStart w:id="585" w:name="_Toc170686207"/>
      <w:r w:rsidRPr="00975BFD">
        <w:rPr>
          <w:bCs/>
        </w:rPr>
        <w:t>9.9.3</w:t>
      </w:r>
      <w:r w:rsidRPr="00975BFD">
        <w:rPr>
          <w:bCs/>
        </w:rPr>
        <w:tab/>
        <w:t>Information flows</w:t>
      </w:r>
      <w:bookmarkEnd w:id="584"/>
      <w:bookmarkEnd w:id="585"/>
    </w:p>
    <w:p w14:paraId="69C4247B" w14:textId="77777777" w:rsidR="0039271C" w:rsidRPr="00975BFD" w:rsidRDefault="00632768">
      <w:pPr>
        <w:pStyle w:val="Heading4"/>
        <w:rPr>
          <w:bCs/>
        </w:rPr>
      </w:pPr>
      <w:bookmarkStart w:id="586" w:name="_Toc113356726"/>
      <w:bookmarkStart w:id="587" w:name="_Toc134011870"/>
      <w:bookmarkStart w:id="588" w:name="_Toc170686208"/>
      <w:bookmarkEnd w:id="586"/>
      <w:r w:rsidRPr="00975BFD">
        <w:rPr>
          <w:bCs/>
        </w:rPr>
        <w:t>9.9.3.1</w:t>
      </w:r>
      <w:r w:rsidRPr="00975BFD">
        <w:rPr>
          <w:bCs/>
        </w:rPr>
        <w:tab/>
        <w:t>General</w:t>
      </w:r>
      <w:bookmarkEnd w:id="587"/>
      <w:bookmarkEnd w:id="588"/>
    </w:p>
    <w:p w14:paraId="24B866DD" w14:textId="77777777" w:rsidR="0039271C" w:rsidRPr="00975BFD" w:rsidRDefault="00632768">
      <w:r w:rsidRPr="00975BFD">
        <w:t>The following information flows are specified for the predictive slice modification support based on 9.9.2.</w:t>
      </w:r>
    </w:p>
    <w:p w14:paraId="514F0081" w14:textId="77777777" w:rsidR="0039271C" w:rsidRPr="00975BFD" w:rsidRDefault="00632768">
      <w:pPr>
        <w:pStyle w:val="Heading4"/>
        <w:rPr>
          <w:bCs/>
        </w:rPr>
      </w:pPr>
      <w:bookmarkStart w:id="589" w:name="_Toc113356727"/>
      <w:bookmarkStart w:id="590" w:name="_Toc134011871"/>
      <w:bookmarkStart w:id="591" w:name="_Toc170686209"/>
      <w:bookmarkEnd w:id="589"/>
      <w:r w:rsidRPr="00975BFD">
        <w:rPr>
          <w:bCs/>
        </w:rPr>
        <w:t>9.9.3.2</w:t>
      </w:r>
      <w:r w:rsidRPr="00975BFD">
        <w:rPr>
          <w:bCs/>
        </w:rPr>
        <w:tab/>
        <w:t>Application service continuity requirement request</w:t>
      </w:r>
      <w:bookmarkEnd w:id="590"/>
      <w:bookmarkEnd w:id="591"/>
      <w:r w:rsidRPr="00975BFD">
        <w:rPr>
          <w:bCs/>
        </w:rPr>
        <w:t xml:space="preserve"> </w:t>
      </w:r>
    </w:p>
    <w:p w14:paraId="5ED334FF" w14:textId="77777777" w:rsidR="0039271C" w:rsidRPr="00975BFD" w:rsidRDefault="00632768">
      <w:r w:rsidRPr="00975BFD">
        <w:t>Table 9.9.3.2-1 describes information elements for the Application service continuity requirement request from the VAL server to the NSCE server.</w:t>
      </w:r>
    </w:p>
    <w:p w14:paraId="67A4F632" w14:textId="77777777" w:rsidR="0039271C" w:rsidRPr="00975BFD" w:rsidRDefault="00632768">
      <w:pPr>
        <w:pStyle w:val="TH"/>
      </w:pPr>
      <w:r w:rsidRPr="00975BFD">
        <w:t>Table 9.9.3.2-1: Application service continuity requirement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11055C9" w14:textId="77777777">
        <w:trPr>
          <w:jc w:val="center"/>
        </w:trPr>
        <w:tc>
          <w:tcPr>
            <w:tcW w:w="2880" w:type="dxa"/>
            <w:tcBorders>
              <w:top w:val="single" w:sz="4" w:space="0" w:color="000000"/>
              <w:left w:val="single" w:sz="4" w:space="0" w:color="000000"/>
              <w:bottom w:val="single" w:sz="4" w:space="0" w:color="000000"/>
              <w:right w:val="nil"/>
            </w:tcBorders>
          </w:tcPr>
          <w:p w14:paraId="3E85DB05"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30301626"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FCE86A6" w14:textId="77777777" w:rsidR="0039271C" w:rsidRPr="00975BFD" w:rsidRDefault="00632768">
            <w:pPr>
              <w:pStyle w:val="TAH"/>
              <w:rPr>
                <w:kern w:val="2"/>
              </w:rPr>
            </w:pPr>
            <w:r w:rsidRPr="00975BFD">
              <w:rPr>
                <w:kern w:val="2"/>
              </w:rPr>
              <w:t>Description</w:t>
            </w:r>
          </w:p>
        </w:tc>
      </w:tr>
      <w:tr w:rsidR="0039271C" w:rsidRPr="00975BFD" w14:paraId="2E188465" w14:textId="77777777">
        <w:trPr>
          <w:jc w:val="center"/>
        </w:trPr>
        <w:tc>
          <w:tcPr>
            <w:tcW w:w="2880" w:type="dxa"/>
            <w:tcBorders>
              <w:top w:val="single" w:sz="4" w:space="0" w:color="000000"/>
              <w:left w:val="single" w:sz="4" w:space="0" w:color="000000"/>
              <w:bottom w:val="single" w:sz="4" w:space="0" w:color="000000"/>
              <w:right w:val="nil"/>
            </w:tcBorders>
          </w:tcPr>
          <w:p w14:paraId="1AB7E4CD"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1BD14BC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7554A84" w14:textId="77777777" w:rsidR="0039271C" w:rsidRPr="00975BFD" w:rsidRDefault="00632768">
            <w:pPr>
              <w:pStyle w:val="TAL"/>
              <w:rPr>
                <w:kern w:val="2"/>
              </w:rPr>
            </w:pPr>
            <w:r w:rsidRPr="00975BFD">
              <w:rPr>
                <w:kern w:val="2"/>
              </w:rPr>
              <w:t>The identifier of the VAL server</w:t>
            </w:r>
          </w:p>
        </w:tc>
      </w:tr>
      <w:tr w:rsidR="0039271C" w:rsidRPr="00975BFD" w14:paraId="3B482F40" w14:textId="77777777">
        <w:trPr>
          <w:jc w:val="center"/>
        </w:trPr>
        <w:tc>
          <w:tcPr>
            <w:tcW w:w="2880" w:type="dxa"/>
            <w:tcBorders>
              <w:top w:val="single" w:sz="4" w:space="0" w:color="000000"/>
              <w:left w:val="single" w:sz="4" w:space="0" w:color="000000"/>
              <w:bottom w:val="single" w:sz="4" w:space="0" w:color="000000"/>
              <w:right w:val="nil"/>
            </w:tcBorders>
          </w:tcPr>
          <w:p w14:paraId="7D9BD361" w14:textId="77777777" w:rsidR="0039271C" w:rsidRPr="00975BFD" w:rsidRDefault="00632768">
            <w:pPr>
              <w:pStyle w:val="TAL"/>
              <w:rPr>
                <w:kern w:val="2"/>
              </w:rPr>
            </w:pPr>
            <w:r w:rsidRPr="00975BFD">
              <w:t>Security credentials</w:t>
            </w:r>
          </w:p>
        </w:tc>
        <w:tc>
          <w:tcPr>
            <w:tcW w:w="1440" w:type="dxa"/>
            <w:tcBorders>
              <w:top w:val="single" w:sz="4" w:space="0" w:color="000000"/>
              <w:left w:val="single" w:sz="4" w:space="0" w:color="000000"/>
              <w:bottom w:val="single" w:sz="4" w:space="0" w:color="000000"/>
              <w:right w:val="nil"/>
            </w:tcBorders>
          </w:tcPr>
          <w:p w14:paraId="5E093562"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251E844" w14:textId="77777777" w:rsidR="0039271C" w:rsidRPr="00975BFD" w:rsidRDefault="00632768">
            <w:pPr>
              <w:pStyle w:val="TAL"/>
              <w:rPr>
                <w:kern w:val="2"/>
              </w:rPr>
            </w:pPr>
            <w:r w:rsidRPr="00975BFD">
              <w:t>Security credentials resulting from a successful authorization.</w:t>
            </w:r>
          </w:p>
        </w:tc>
      </w:tr>
      <w:tr w:rsidR="0039271C" w:rsidRPr="00975BFD" w14:paraId="0C896063" w14:textId="77777777">
        <w:trPr>
          <w:jc w:val="center"/>
        </w:trPr>
        <w:tc>
          <w:tcPr>
            <w:tcW w:w="2880" w:type="dxa"/>
            <w:tcBorders>
              <w:top w:val="single" w:sz="4" w:space="0" w:color="000000"/>
              <w:left w:val="single" w:sz="4" w:space="0" w:color="000000"/>
              <w:bottom w:val="single" w:sz="4" w:space="0" w:color="000000"/>
              <w:right w:val="nil"/>
            </w:tcBorders>
          </w:tcPr>
          <w:p w14:paraId="5B498D14"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2FB6288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A3CE0CF" w14:textId="77777777" w:rsidR="0039271C" w:rsidRPr="00975BFD" w:rsidRDefault="00632768">
            <w:pPr>
              <w:pStyle w:val="TAL"/>
              <w:rPr>
                <w:kern w:val="2"/>
              </w:rPr>
            </w:pPr>
            <w:r w:rsidRPr="00975BFD">
              <w:rPr>
                <w:kern w:val="2"/>
              </w:rPr>
              <w:t xml:space="preserve">The identifier of the VAL service for which the requirement request applies </w:t>
            </w:r>
          </w:p>
        </w:tc>
      </w:tr>
      <w:tr w:rsidR="0039271C" w:rsidRPr="00975BFD" w14:paraId="70942B23" w14:textId="77777777">
        <w:trPr>
          <w:jc w:val="center"/>
        </w:trPr>
        <w:tc>
          <w:tcPr>
            <w:tcW w:w="2880" w:type="dxa"/>
            <w:tcBorders>
              <w:top w:val="single" w:sz="4" w:space="0" w:color="000000"/>
              <w:left w:val="single" w:sz="4" w:space="0" w:color="000000"/>
              <w:bottom w:val="single" w:sz="4" w:space="0" w:color="000000"/>
              <w:right w:val="nil"/>
            </w:tcBorders>
          </w:tcPr>
          <w:p w14:paraId="0D435AC2"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6BFD7F1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700B106" w14:textId="77777777" w:rsidR="0039271C" w:rsidRPr="00975BFD" w:rsidRDefault="00632768">
            <w:pPr>
              <w:pStyle w:val="TAL"/>
              <w:rPr>
                <w:kern w:val="2"/>
              </w:rPr>
            </w:pPr>
            <w:r w:rsidRPr="00975BFD">
              <w:rPr>
                <w:kern w:val="2"/>
              </w:rPr>
              <w:t>The list of VAL UE IDs for which the requirement request applies</w:t>
            </w:r>
          </w:p>
        </w:tc>
      </w:tr>
      <w:tr w:rsidR="0039271C" w:rsidRPr="00975BFD" w14:paraId="0FB7BF16" w14:textId="77777777">
        <w:trPr>
          <w:jc w:val="center"/>
        </w:trPr>
        <w:tc>
          <w:tcPr>
            <w:tcW w:w="2880" w:type="dxa"/>
            <w:tcBorders>
              <w:top w:val="single" w:sz="4" w:space="0" w:color="000000"/>
              <w:left w:val="single" w:sz="4" w:space="0" w:color="000000"/>
              <w:bottom w:val="single" w:sz="4" w:space="0" w:color="000000"/>
              <w:right w:val="nil"/>
            </w:tcBorders>
          </w:tcPr>
          <w:p w14:paraId="7F47D692" w14:textId="77777777" w:rsidR="0039271C" w:rsidRPr="00975BFD" w:rsidRDefault="00632768">
            <w:pPr>
              <w:pStyle w:val="TAL"/>
              <w:rPr>
                <w:kern w:val="2"/>
              </w:rPr>
            </w:pPr>
            <w:r w:rsidRPr="00975BFD">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01FF9EC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67BA00C" w14:textId="77777777" w:rsidR="0039271C" w:rsidRPr="00975BFD" w:rsidRDefault="00632768">
            <w:pPr>
              <w:pStyle w:val="TAL"/>
              <w:rPr>
                <w:kern w:val="2"/>
              </w:rPr>
            </w:pPr>
            <w:r w:rsidRPr="00975BFD">
              <w:rPr>
                <w:kern w:val="2"/>
              </w:rPr>
              <w:t xml:space="preserve">The service continuity requirement which can be the expected or predicted migration of the VAL application or a list of VAL UEs within the application to a target area. </w:t>
            </w:r>
          </w:p>
        </w:tc>
      </w:tr>
      <w:tr w:rsidR="0039271C" w:rsidRPr="00975BFD" w14:paraId="0CCFE588" w14:textId="77777777">
        <w:trPr>
          <w:jc w:val="center"/>
        </w:trPr>
        <w:tc>
          <w:tcPr>
            <w:tcW w:w="2880" w:type="dxa"/>
            <w:tcBorders>
              <w:top w:val="single" w:sz="4" w:space="0" w:color="000000"/>
              <w:left w:val="single" w:sz="4" w:space="0" w:color="000000"/>
              <w:bottom w:val="single" w:sz="4" w:space="0" w:color="000000"/>
              <w:right w:val="nil"/>
            </w:tcBorders>
          </w:tcPr>
          <w:p w14:paraId="172A677E"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50D0FE9A"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CC42BC3"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7133DB4C" w14:textId="77777777">
        <w:trPr>
          <w:jc w:val="center"/>
        </w:trPr>
        <w:tc>
          <w:tcPr>
            <w:tcW w:w="2880" w:type="dxa"/>
            <w:tcBorders>
              <w:top w:val="single" w:sz="4" w:space="0" w:color="000000"/>
              <w:left w:val="single" w:sz="4" w:space="0" w:color="000000"/>
              <w:bottom w:val="single" w:sz="4" w:space="0" w:color="000000"/>
              <w:right w:val="nil"/>
            </w:tcBorders>
          </w:tcPr>
          <w:p w14:paraId="1EA55877" w14:textId="77777777" w:rsidR="0039271C" w:rsidRPr="00975BFD" w:rsidRDefault="00632768">
            <w:pPr>
              <w:pStyle w:val="TAL"/>
              <w:rPr>
                <w:kern w:val="2"/>
              </w:rPr>
            </w:pPr>
            <w:r w:rsidRPr="00975BFD">
              <w:rPr>
                <w:kern w:val="2"/>
              </w:rPr>
              <w:t>Target Service Area</w:t>
            </w:r>
          </w:p>
        </w:tc>
        <w:tc>
          <w:tcPr>
            <w:tcW w:w="1440" w:type="dxa"/>
            <w:tcBorders>
              <w:top w:val="single" w:sz="4" w:space="0" w:color="000000"/>
              <w:left w:val="single" w:sz="4" w:space="0" w:color="000000"/>
              <w:bottom w:val="single" w:sz="4" w:space="0" w:color="000000"/>
              <w:right w:val="nil"/>
            </w:tcBorders>
          </w:tcPr>
          <w:p w14:paraId="483FA0B3"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C04DA34" w14:textId="77777777" w:rsidR="0039271C" w:rsidRPr="00975BFD" w:rsidRDefault="00632768">
            <w:pPr>
              <w:pStyle w:val="TAL"/>
              <w:rPr>
                <w:kern w:val="2"/>
              </w:rPr>
            </w:pPr>
            <w:r w:rsidRPr="00975BFD">
              <w:rPr>
                <w:kern w:val="2"/>
              </w:rPr>
              <w:t>The target area can be represented as the geographical coordinates / set of waypoints outside the original service area, where the VAL application/ UE(s) is expected or predicted to move.</w:t>
            </w:r>
          </w:p>
        </w:tc>
      </w:tr>
      <w:tr w:rsidR="0039271C" w:rsidRPr="00975BFD" w14:paraId="268875A3" w14:textId="77777777">
        <w:trPr>
          <w:jc w:val="center"/>
        </w:trPr>
        <w:tc>
          <w:tcPr>
            <w:tcW w:w="2880" w:type="dxa"/>
            <w:tcBorders>
              <w:top w:val="single" w:sz="4" w:space="0" w:color="000000"/>
              <w:left w:val="single" w:sz="4" w:space="0" w:color="000000"/>
              <w:bottom w:val="single" w:sz="4" w:space="0" w:color="000000"/>
              <w:right w:val="nil"/>
            </w:tcBorders>
          </w:tcPr>
          <w:p w14:paraId="6D70EDB7" w14:textId="77777777" w:rsidR="0039271C" w:rsidRPr="00975BFD" w:rsidRDefault="00632768">
            <w:pPr>
              <w:pStyle w:val="TAL"/>
              <w:rPr>
                <w:kern w:val="2"/>
              </w:rPr>
            </w:pPr>
            <w:r w:rsidRPr="00975BFD">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205C701B"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5458192" w14:textId="77777777" w:rsidR="0039271C" w:rsidRPr="00975BFD" w:rsidRDefault="00632768">
            <w:pPr>
              <w:pStyle w:val="TAL"/>
              <w:rPr>
                <w:kern w:val="2"/>
              </w:rPr>
            </w:pPr>
            <w:r w:rsidRPr="00975BFD">
              <w:rPr>
                <w:kern w:val="2"/>
              </w:rPr>
              <w:t>The QoS requirements / KPIs for the VAL service</w:t>
            </w:r>
          </w:p>
        </w:tc>
      </w:tr>
    </w:tbl>
    <w:p w14:paraId="5C15BF83" w14:textId="11CDF383" w:rsidR="0039271C" w:rsidRPr="00975BFD" w:rsidRDefault="0039271C"/>
    <w:p w14:paraId="4960E180" w14:textId="77777777" w:rsidR="0039271C" w:rsidRPr="00975BFD" w:rsidRDefault="00632768">
      <w:pPr>
        <w:pStyle w:val="Heading4"/>
        <w:rPr>
          <w:bCs/>
        </w:rPr>
      </w:pPr>
      <w:bookmarkStart w:id="592" w:name="_Toc134011872"/>
      <w:bookmarkStart w:id="593" w:name="_Toc170686210"/>
      <w:r w:rsidRPr="00975BFD">
        <w:rPr>
          <w:bCs/>
        </w:rPr>
        <w:t>9.9.3.3</w:t>
      </w:r>
      <w:r w:rsidRPr="00975BFD">
        <w:rPr>
          <w:bCs/>
        </w:rPr>
        <w:tab/>
        <w:t>Application service continuity requirement response</w:t>
      </w:r>
      <w:bookmarkEnd w:id="592"/>
      <w:bookmarkEnd w:id="593"/>
      <w:r w:rsidRPr="00975BFD">
        <w:rPr>
          <w:bCs/>
        </w:rPr>
        <w:t xml:space="preserve"> </w:t>
      </w:r>
    </w:p>
    <w:p w14:paraId="24B7CE55" w14:textId="77777777" w:rsidR="0039271C" w:rsidRPr="00975BFD" w:rsidRDefault="00632768">
      <w:r w:rsidRPr="00975BFD">
        <w:t>Table 9.9.3.3-1 describes information elements for the Application service continuity requirement response from the NSCE server to the VAL server.</w:t>
      </w:r>
    </w:p>
    <w:p w14:paraId="3A735CC2" w14:textId="77777777" w:rsidR="0039271C" w:rsidRPr="00975BFD" w:rsidRDefault="00632768">
      <w:pPr>
        <w:pStyle w:val="TH"/>
      </w:pPr>
      <w:r w:rsidRPr="00975BFD">
        <w:t>Table 9.9.3.3-1: Application service continuity requirement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87AE751" w14:textId="77777777">
        <w:trPr>
          <w:jc w:val="center"/>
        </w:trPr>
        <w:tc>
          <w:tcPr>
            <w:tcW w:w="2880" w:type="dxa"/>
            <w:tcBorders>
              <w:top w:val="single" w:sz="4" w:space="0" w:color="000000"/>
              <w:left w:val="single" w:sz="4" w:space="0" w:color="000000"/>
              <w:bottom w:val="single" w:sz="4" w:space="0" w:color="000000"/>
              <w:right w:val="nil"/>
            </w:tcBorders>
          </w:tcPr>
          <w:p w14:paraId="76BA5C0F"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66AA6A1"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4876002" w14:textId="77777777" w:rsidR="0039271C" w:rsidRPr="00975BFD" w:rsidRDefault="00632768">
            <w:pPr>
              <w:pStyle w:val="TAH"/>
              <w:rPr>
                <w:kern w:val="2"/>
              </w:rPr>
            </w:pPr>
            <w:r w:rsidRPr="00975BFD">
              <w:rPr>
                <w:kern w:val="2"/>
              </w:rPr>
              <w:t>Description</w:t>
            </w:r>
          </w:p>
        </w:tc>
      </w:tr>
      <w:tr w:rsidR="0039271C" w:rsidRPr="00975BFD" w14:paraId="51509B18" w14:textId="77777777">
        <w:trPr>
          <w:jc w:val="center"/>
        </w:trPr>
        <w:tc>
          <w:tcPr>
            <w:tcW w:w="2880" w:type="dxa"/>
            <w:tcBorders>
              <w:top w:val="single" w:sz="4" w:space="0" w:color="000000"/>
              <w:left w:val="single" w:sz="4" w:space="0" w:color="000000"/>
              <w:bottom w:val="single" w:sz="4" w:space="0" w:color="000000"/>
              <w:right w:val="nil"/>
            </w:tcBorders>
          </w:tcPr>
          <w:p w14:paraId="1E091047"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5CC2456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ECDFC0" w14:textId="77777777" w:rsidR="0039271C" w:rsidRPr="00975BFD" w:rsidRDefault="00632768">
            <w:pPr>
              <w:pStyle w:val="TAL"/>
              <w:rPr>
                <w:kern w:val="2"/>
              </w:rPr>
            </w:pPr>
            <w:r w:rsidRPr="00975BFD">
              <w:rPr>
                <w:kern w:val="2"/>
              </w:rPr>
              <w:t>The result of the request (positive or negative acknowledgement)</w:t>
            </w:r>
          </w:p>
        </w:tc>
      </w:tr>
    </w:tbl>
    <w:p w14:paraId="1C5AD976" w14:textId="77777777" w:rsidR="0039271C" w:rsidRPr="00975BFD" w:rsidRDefault="00632768">
      <w:r w:rsidRPr="00975BFD">
        <w:t xml:space="preserve"> </w:t>
      </w:r>
    </w:p>
    <w:p w14:paraId="6455535D" w14:textId="77777777" w:rsidR="0039271C" w:rsidRPr="00975BFD" w:rsidRDefault="00632768">
      <w:pPr>
        <w:pStyle w:val="Heading4"/>
        <w:rPr>
          <w:bCs/>
        </w:rPr>
      </w:pPr>
      <w:bookmarkStart w:id="594" w:name="_Toc134011873"/>
      <w:bookmarkStart w:id="595" w:name="_Toc170686211"/>
      <w:r w:rsidRPr="00975BFD">
        <w:rPr>
          <w:bCs/>
        </w:rPr>
        <w:t>9.9.3.4</w:t>
      </w:r>
      <w:r w:rsidRPr="00975BFD">
        <w:rPr>
          <w:bCs/>
        </w:rPr>
        <w:tab/>
      </w:r>
      <w:r w:rsidRPr="00975BFD">
        <w:rPr>
          <w:rFonts w:eastAsiaTheme="minorEastAsia"/>
          <w:bCs/>
          <w:lang w:eastAsia="zh-CN"/>
        </w:rPr>
        <w:t>S</w:t>
      </w:r>
      <w:r w:rsidRPr="00975BFD">
        <w:rPr>
          <w:bCs/>
        </w:rPr>
        <w:t>ervice continuity negotiation request</w:t>
      </w:r>
      <w:bookmarkEnd w:id="594"/>
      <w:bookmarkEnd w:id="595"/>
      <w:r w:rsidRPr="00975BFD">
        <w:rPr>
          <w:bCs/>
        </w:rPr>
        <w:t xml:space="preserve"> </w:t>
      </w:r>
    </w:p>
    <w:p w14:paraId="386C0C46" w14:textId="77777777" w:rsidR="0039271C" w:rsidRPr="00975BFD" w:rsidRDefault="00632768">
      <w:r w:rsidRPr="00975BFD">
        <w:t>Table 9.9.3.4-1 describes information elements for the service continuity negotiation request from the S-NSCE server to the T-NSCE server.</w:t>
      </w:r>
    </w:p>
    <w:p w14:paraId="241FAC14" w14:textId="77777777" w:rsidR="0039271C" w:rsidRPr="00975BFD" w:rsidRDefault="00632768">
      <w:pPr>
        <w:pStyle w:val="TH"/>
      </w:pPr>
      <w:r w:rsidRPr="00975BFD">
        <w:t>Table 9.9.3.4-1: service continuity negotiation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628897A" w14:textId="77777777">
        <w:trPr>
          <w:jc w:val="center"/>
        </w:trPr>
        <w:tc>
          <w:tcPr>
            <w:tcW w:w="2880" w:type="dxa"/>
            <w:tcBorders>
              <w:top w:val="single" w:sz="4" w:space="0" w:color="000000"/>
              <w:left w:val="single" w:sz="4" w:space="0" w:color="000000"/>
              <w:bottom w:val="single" w:sz="4" w:space="0" w:color="000000"/>
              <w:right w:val="nil"/>
            </w:tcBorders>
          </w:tcPr>
          <w:p w14:paraId="6E193C27"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925898B"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01A908F" w14:textId="77777777" w:rsidR="0039271C" w:rsidRPr="00975BFD" w:rsidRDefault="00632768">
            <w:pPr>
              <w:pStyle w:val="TAH"/>
              <w:rPr>
                <w:kern w:val="2"/>
              </w:rPr>
            </w:pPr>
            <w:r w:rsidRPr="00975BFD">
              <w:rPr>
                <w:kern w:val="2"/>
              </w:rPr>
              <w:t>Description</w:t>
            </w:r>
          </w:p>
        </w:tc>
      </w:tr>
      <w:tr w:rsidR="0039271C" w:rsidRPr="00975BFD" w14:paraId="38C9D136" w14:textId="77777777">
        <w:trPr>
          <w:jc w:val="center"/>
        </w:trPr>
        <w:tc>
          <w:tcPr>
            <w:tcW w:w="2880" w:type="dxa"/>
            <w:tcBorders>
              <w:top w:val="single" w:sz="4" w:space="0" w:color="000000"/>
              <w:left w:val="single" w:sz="4" w:space="0" w:color="000000"/>
              <w:bottom w:val="single" w:sz="4" w:space="0" w:color="000000"/>
              <w:right w:val="nil"/>
            </w:tcBorders>
          </w:tcPr>
          <w:p w14:paraId="3C2EEAC2" w14:textId="77777777" w:rsidR="0039271C" w:rsidRPr="00975BFD" w:rsidRDefault="00632768">
            <w:pPr>
              <w:pStyle w:val="TAL"/>
              <w:rPr>
                <w:kern w:val="2"/>
              </w:rPr>
            </w:pPr>
            <w:r w:rsidRPr="00975BFD">
              <w:rPr>
                <w:kern w:val="2"/>
              </w:rPr>
              <w:t>S-NSCE server ID</w:t>
            </w:r>
          </w:p>
        </w:tc>
        <w:tc>
          <w:tcPr>
            <w:tcW w:w="1440" w:type="dxa"/>
            <w:tcBorders>
              <w:top w:val="single" w:sz="4" w:space="0" w:color="000000"/>
              <w:left w:val="single" w:sz="4" w:space="0" w:color="000000"/>
              <w:bottom w:val="single" w:sz="4" w:space="0" w:color="000000"/>
              <w:right w:val="nil"/>
            </w:tcBorders>
          </w:tcPr>
          <w:p w14:paraId="6EF0DB5B"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91C2BD2" w14:textId="77777777" w:rsidR="0039271C" w:rsidRPr="00975BFD" w:rsidRDefault="00632768">
            <w:pPr>
              <w:pStyle w:val="TAL"/>
              <w:rPr>
                <w:kern w:val="2"/>
              </w:rPr>
            </w:pPr>
            <w:r w:rsidRPr="00975BFD">
              <w:rPr>
                <w:kern w:val="2"/>
              </w:rPr>
              <w:t>The identifier of the source NSCE server</w:t>
            </w:r>
          </w:p>
        </w:tc>
      </w:tr>
      <w:tr w:rsidR="0039271C" w:rsidRPr="00975BFD" w14:paraId="02300E73" w14:textId="77777777">
        <w:trPr>
          <w:jc w:val="center"/>
        </w:trPr>
        <w:tc>
          <w:tcPr>
            <w:tcW w:w="2880" w:type="dxa"/>
            <w:tcBorders>
              <w:top w:val="single" w:sz="4" w:space="0" w:color="000000"/>
              <w:left w:val="single" w:sz="4" w:space="0" w:color="000000"/>
              <w:bottom w:val="single" w:sz="4" w:space="0" w:color="000000"/>
              <w:right w:val="nil"/>
            </w:tcBorders>
          </w:tcPr>
          <w:p w14:paraId="316BC7C1"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0EDB075D"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3B642DF" w14:textId="77777777" w:rsidR="0039271C" w:rsidRPr="00975BFD" w:rsidRDefault="00632768">
            <w:pPr>
              <w:pStyle w:val="TAL"/>
              <w:rPr>
                <w:kern w:val="2"/>
              </w:rPr>
            </w:pPr>
            <w:r w:rsidRPr="00975BFD">
              <w:rPr>
                <w:kern w:val="2"/>
              </w:rPr>
              <w:t xml:space="preserve">The identifier of the VAL service for which the request applies </w:t>
            </w:r>
          </w:p>
        </w:tc>
      </w:tr>
      <w:tr w:rsidR="0039271C" w:rsidRPr="00975BFD" w14:paraId="54D3F89E" w14:textId="77777777">
        <w:trPr>
          <w:jc w:val="center"/>
        </w:trPr>
        <w:tc>
          <w:tcPr>
            <w:tcW w:w="2880" w:type="dxa"/>
            <w:tcBorders>
              <w:top w:val="single" w:sz="4" w:space="0" w:color="000000"/>
              <w:left w:val="single" w:sz="4" w:space="0" w:color="000000"/>
              <w:bottom w:val="single" w:sz="4" w:space="0" w:color="000000"/>
              <w:right w:val="nil"/>
            </w:tcBorders>
          </w:tcPr>
          <w:p w14:paraId="08A7166A"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0D13A2A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55479DD" w14:textId="77777777" w:rsidR="0039271C" w:rsidRPr="00975BFD" w:rsidRDefault="00632768">
            <w:pPr>
              <w:pStyle w:val="TAL"/>
              <w:rPr>
                <w:kern w:val="2"/>
              </w:rPr>
            </w:pPr>
            <w:r w:rsidRPr="00975BFD">
              <w:rPr>
                <w:kern w:val="2"/>
              </w:rPr>
              <w:t>The list of VAL UE IDs for which the request applies</w:t>
            </w:r>
          </w:p>
        </w:tc>
      </w:tr>
      <w:tr w:rsidR="0039271C" w:rsidRPr="00975BFD" w14:paraId="42C75812" w14:textId="77777777">
        <w:trPr>
          <w:jc w:val="center"/>
        </w:trPr>
        <w:tc>
          <w:tcPr>
            <w:tcW w:w="2880" w:type="dxa"/>
            <w:tcBorders>
              <w:top w:val="single" w:sz="4" w:space="0" w:color="000000"/>
              <w:left w:val="single" w:sz="4" w:space="0" w:color="000000"/>
              <w:bottom w:val="single" w:sz="4" w:space="0" w:color="000000"/>
              <w:right w:val="nil"/>
            </w:tcBorders>
          </w:tcPr>
          <w:p w14:paraId="62F59678" w14:textId="77777777" w:rsidR="0039271C" w:rsidRPr="00975BFD" w:rsidRDefault="00632768">
            <w:pPr>
              <w:pStyle w:val="TAL"/>
              <w:rPr>
                <w:kern w:val="2"/>
              </w:rPr>
            </w:pPr>
            <w:r w:rsidRPr="00975BFD">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029A67F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893378F" w14:textId="77777777" w:rsidR="0039271C" w:rsidRPr="00975BFD" w:rsidRDefault="00632768">
            <w:pPr>
              <w:pStyle w:val="TAL"/>
              <w:rPr>
                <w:kern w:val="2"/>
              </w:rPr>
            </w:pPr>
            <w:r w:rsidRPr="00975BFD">
              <w:rPr>
                <w:kern w:val="2"/>
              </w:rPr>
              <w:t xml:space="preserve">The service continuity requirement which can be the expected or predicted migration of the VAL application or a list of VAL UEs within the application to a target area. </w:t>
            </w:r>
          </w:p>
        </w:tc>
      </w:tr>
      <w:tr w:rsidR="0039271C" w:rsidRPr="00975BFD" w14:paraId="4E1436A8" w14:textId="77777777">
        <w:trPr>
          <w:jc w:val="center"/>
        </w:trPr>
        <w:tc>
          <w:tcPr>
            <w:tcW w:w="2880" w:type="dxa"/>
            <w:tcBorders>
              <w:top w:val="single" w:sz="4" w:space="0" w:color="000000"/>
              <w:left w:val="single" w:sz="4" w:space="0" w:color="000000"/>
              <w:bottom w:val="single" w:sz="4" w:space="0" w:color="000000"/>
              <w:right w:val="nil"/>
            </w:tcBorders>
          </w:tcPr>
          <w:p w14:paraId="748A8354" w14:textId="77777777" w:rsidR="0039271C" w:rsidRPr="00975BFD" w:rsidRDefault="00632768">
            <w:pPr>
              <w:pStyle w:val="TAL"/>
              <w:rPr>
                <w:kern w:val="2"/>
              </w:rPr>
            </w:pPr>
            <w:r w:rsidRPr="00975BFD">
              <w:rPr>
                <w:kern w:val="2"/>
              </w:rPr>
              <w:t>Proposed Trigger Action</w:t>
            </w:r>
          </w:p>
        </w:tc>
        <w:tc>
          <w:tcPr>
            <w:tcW w:w="1440" w:type="dxa"/>
            <w:tcBorders>
              <w:top w:val="single" w:sz="4" w:space="0" w:color="000000"/>
              <w:left w:val="single" w:sz="4" w:space="0" w:color="000000"/>
              <w:bottom w:val="single" w:sz="4" w:space="0" w:color="000000"/>
              <w:right w:val="nil"/>
            </w:tcBorders>
          </w:tcPr>
          <w:p w14:paraId="00DD10BA"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BD74F91" w14:textId="77777777" w:rsidR="0039271C" w:rsidRPr="00975BFD" w:rsidRDefault="00632768">
            <w:pPr>
              <w:pStyle w:val="TAL"/>
              <w:rPr>
                <w:kern w:val="2"/>
              </w:rPr>
            </w:pPr>
            <w:r w:rsidRPr="00975BFD">
              <w:rPr>
                <w:kern w:val="2"/>
              </w:rPr>
              <w:t>The proposed slice licecycle change for the target VAL UE or VAL application</w:t>
            </w:r>
          </w:p>
        </w:tc>
      </w:tr>
      <w:tr w:rsidR="0039271C" w:rsidRPr="00975BFD" w14:paraId="3F6A5255" w14:textId="77777777">
        <w:trPr>
          <w:jc w:val="center"/>
        </w:trPr>
        <w:tc>
          <w:tcPr>
            <w:tcW w:w="2880" w:type="dxa"/>
            <w:tcBorders>
              <w:top w:val="single" w:sz="4" w:space="0" w:color="000000"/>
              <w:left w:val="single" w:sz="4" w:space="0" w:color="000000"/>
              <w:bottom w:val="single" w:sz="4" w:space="0" w:color="000000"/>
              <w:right w:val="nil"/>
            </w:tcBorders>
          </w:tcPr>
          <w:p w14:paraId="7881AD2F"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21DDE25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8408CE7"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392B81D0" w14:textId="77777777">
        <w:trPr>
          <w:jc w:val="center"/>
        </w:trPr>
        <w:tc>
          <w:tcPr>
            <w:tcW w:w="2880" w:type="dxa"/>
            <w:tcBorders>
              <w:top w:val="single" w:sz="4" w:space="0" w:color="000000"/>
              <w:left w:val="single" w:sz="4" w:space="0" w:color="000000"/>
              <w:bottom w:val="single" w:sz="4" w:space="0" w:color="000000"/>
              <w:right w:val="nil"/>
            </w:tcBorders>
          </w:tcPr>
          <w:p w14:paraId="6CE56D9A" w14:textId="77777777" w:rsidR="0039271C" w:rsidRPr="00975BFD" w:rsidRDefault="00632768">
            <w:pPr>
              <w:pStyle w:val="TAL"/>
              <w:rPr>
                <w:kern w:val="2"/>
              </w:rPr>
            </w:pPr>
            <w:r w:rsidRPr="00975BFD">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38AAAE46"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6EC7AB1" w14:textId="77777777" w:rsidR="0039271C" w:rsidRPr="00975BFD" w:rsidRDefault="00632768">
            <w:pPr>
              <w:pStyle w:val="TAL"/>
              <w:rPr>
                <w:kern w:val="2"/>
              </w:rPr>
            </w:pPr>
            <w:r w:rsidRPr="00975BFD">
              <w:rPr>
                <w:kern w:val="2"/>
              </w:rPr>
              <w:t>The QoS requirements / KPIs for the VAL service</w:t>
            </w:r>
          </w:p>
        </w:tc>
      </w:tr>
    </w:tbl>
    <w:p w14:paraId="551FD42A" w14:textId="31B8D81E" w:rsidR="0039271C" w:rsidRPr="00975BFD" w:rsidRDefault="0039271C"/>
    <w:p w14:paraId="411B33A9" w14:textId="77777777" w:rsidR="0039271C" w:rsidRPr="00975BFD" w:rsidRDefault="00632768">
      <w:pPr>
        <w:pStyle w:val="Heading4"/>
        <w:rPr>
          <w:bCs/>
        </w:rPr>
      </w:pPr>
      <w:bookmarkStart w:id="596" w:name="_Toc134011874"/>
      <w:bookmarkStart w:id="597" w:name="_Toc170686212"/>
      <w:r w:rsidRPr="00975BFD">
        <w:rPr>
          <w:bCs/>
        </w:rPr>
        <w:t>9.9.3.5</w:t>
      </w:r>
      <w:r w:rsidRPr="00975BFD">
        <w:rPr>
          <w:bCs/>
        </w:rPr>
        <w:tab/>
      </w:r>
      <w:r w:rsidRPr="00975BFD">
        <w:rPr>
          <w:rFonts w:eastAsiaTheme="minorEastAsia"/>
          <w:bCs/>
          <w:lang w:eastAsia="zh-CN"/>
        </w:rPr>
        <w:t>S</w:t>
      </w:r>
      <w:r w:rsidRPr="00975BFD">
        <w:rPr>
          <w:bCs/>
        </w:rPr>
        <w:t>ervice continuity negotiation response</w:t>
      </w:r>
      <w:bookmarkEnd w:id="596"/>
      <w:bookmarkEnd w:id="597"/>
    </w:p>
    <w:p w14:paraId="4B99C385" w14:textId="77777777" w:rsidR="0039271C" w:rsidRPr="00975BFD" w:rsidRDefault="00632768">
      <w:r w:rsidRPr="00975BFD">
        <w:t>Table 9.9.3.5-1 describes information elements for the service continuity negotiation response from the T-NSCE server to the S-NSCE server.</w:t>
      </w:r>
    </w:p>
    <w:p w14:paraId="64EE9916" w14:textId="77777777" w:rsidR="0039271C" w:rsidRPr="00975BFD" w:rsidRDefault="00632768">
      <w:pPr>
        <w:pStyle w:val="TH"/>
      </w:pPr>
      <w:r w:rsidRPr="00975BFD">
        <w:t>Table 9.9.3.5-1: service continuity negotiation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9493178" w14:textId="77777777">
        <w:trPr>
          <w:jc w:val="center"/>
        </w:trPr>
        <w:tc>
          <w:tcPr>
            <w:tcW w:w="2880" w:type="dxa"/>
            <w:tcBorders>
              <w:top w:val="single" w:sz="4" w:space="0" w:color="000000"/>
              <w:left w:val="single" w:sz="4" w:space="0" w:color="000000"/>
              <w:bottom w:val="single" w:sz="4" w:space="0" w:color="000000"/>
              <w:right w:val="nil"/>
            </w:tcBorders>
          </w:tcPr>
          <w:p w14:paraId="3073BDAE"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3408A2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E0036F5" w14:textId="77777777" w:rsidR="0039271C" w:rsidRPr="00975BFD" w:rsidRDefault="00632768">
            <w:pPr>
              <w:pStyle w:val="TAH"/>
              <w:rPr>
                <w:kern w:val="2"/>
              </w:rPr>
            </w:pPr>
            <w:r w:rsidRPr="00975BFD">
              <w:rPr>
                <w:kern w:val="2"/>
              </w:rPr>
              <w:t>Description</w:t>
            </w:r>
          </w:p>
        </w:tc>
      </w:tr>
      <w:tr w:rsidR="0039271C" w:rsidRPr="00975BFD" w14:paraId="35E9E6F5" w14:textId="77777777">
        <w:trPr>
          <w:jc w:val="center"/>
        </w:trPr>
        <w:tc>
          <w:tcPr>
            <w:tcW w:w="2880" w:type="dxa"/>
            <w:tcBorders>
              <w:top w:val="single" w:sz="4" w:space="0" w:color="000000"/>
              <w:left w:val="single" w:sz="4" w:space="0" w:color="000000"/>
              <w:bottom w:val="single" w:sz="4" w:space="0" w:color="000000"/>
              <w:right w:val="nil"/>
            </w:tcBorders>
          </w:tcPr>
          <w:p w14:paraId="77FB819C"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06A846A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0AADCEB" w14:textId="77777777" w:rsidR="0039271C" w:rsidRPr="00975BFD" w:rsidRDefault="00632768">
            <w:pPr>
              <w:pStyle w:val="TAL"/>
              <w:rPr>
                <w:kern w:val="2"/>
              </w:rPr>
            </w:pPr>
            <w:r w:rsidRPr="00975BFD">
              <w:rPr>
                <w:kern w:val="2"/>
              </w:rPr>
              <w:t>The result of the request (positive or negative acknowledgement)</w:t>
            </w:r>
          </w:p>
        </w:tc>
      </w:tr>
      <w:tr w:rsidR="0039271C" w:rsidRPr="00975BFD" w14:paraId="52782E76" w14:textId="77777777">
        <w:trPr>
          <w:jc w:val="center"/>
        </w:trPr>
        <w:tc>
          <w:tcPr>
            <w:tcW w:w="2880" w:type="dxa"/>
            <w:tcBorders>
              <w:top w:val="single" w:sz="4" w:space="0" w:color="000000"/>
              <w:left w:val="single" w:sz="4" w:space="0" w:color="000000"/>
              <w:bottom w:val="single" w:sz="4" w:space="0" w:color="000000"/>
              <w:right w:val="nil"/>
            </w:tcBorders>
          </w:tcPr>
          <w:p w14:paraId="694E18B3" w14:textId="77777777" w:rsidR="0039271C" w:rsidRPr="00975BFD" w:rsidRDefault="00632768">
            <w:pPr>
              <w:pStyle w:val="TAL"/>
              <w:rPr>
                <w:kern w:val="2"/>
              </w:rPr>
            </w:pPr>
            <w:r w:rsidRPr="00975BFD">
              <w:rPr>
                <w:kern w:val="2"/>
              </w:rPr>
              <w:t>Trigger Action</w:t>
            </w:r>
          </w:p>
        </w:tc>
        <w:tc>
          <w:tcPr>
            <w:tcW w:w="1440" w:type="dxa"/>
            <w:tcBorders>
              <w:top w:val="single" w:sz="4" w:space="0" w:color="000000"/>
              <w:left w:val="single" w:sz="4" w:space="0" w:color="000000"/>
              <w:bottom w:val="single" w:sz="4" w:space="0" w:color="000000"/>
              <w:right w:val="nil"/>
            </w:tcBorders>
          </w:tcPr>
          <w:p w14:paraId="74166C35"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B421DA6" w14:textId="77777777" w:rsidR="0039271C" w:rsidRPr="00975BFD" w:rsidRDefault="00632768">
            <w:pPr>
              <w:pStyle w:val="TAL"/>
              <w:rPr>
                <w:kern w:val="2"/>
              </w:rPr>
            </w:pPr>
            <w:r w:rsidRPr="00975BFD">
              <w:rPr>
                <w:kern w:val="2"/>
              </w:rPr>
              <w:t>The determined trigger action which can be the slice licecycle change for the target VAL UE or VAL application</w:t>
            </w:r>
          </w:p>
        </w:tc>
      </w:tr>
    </w:tbl>
    <w:p w14:paraId="679B57CE" w14:textId="77777777" w:rsidR="0039271C" w:rsidRPr="00975BFD" w:rsidRDefault="0039271C">
      <w:pPr>
        <w:rPr>
          <w:rFonts w:eastAsiaTheme="minorEastAsia"/>
          <w:lang w:eastAsia="zh-CN"/>
        </w:rPr>
      </w:pPr>
    </w:p>
    <w:p w14:paraId="4D846C1A" w14:textId="77777777" w:rsidR="0039271C" w:rsidRPr="00975BFD" w:rsidRDefault="00632768">
      <w:pPr>
        <w:pStyle w:val="Heading4"/>
        <w:rPr>
          <w:bCs/>
        </w:rPr>
      </w:pPr>
      <w:bookmarkStart w:id="598" w:name="_Toc113356729"/>
      <w:bookmarkStart w:id="599" w:name="_Toc134011875"/>
      <w:bookmarkStart w:id="600" w:name="_Toc170686213"/>
      <w:bookmarkEnd w:id="598"/>
      <w:r w:rsidRPr="00975BFD">
        <w:rPr>
          <w:bCs/>
        </w:rPr>
        <w:t>9.9.3.6</w:t>
      </w:r>
      <w:r w:rsidRPr="00975BFD">
        <w:rPr>
          <w:bCs/>
        </w:rPr>
        <w:tab/>
      </w:r>
      <w:r w:rsidRPr="00975BFD">
        <w:rPr>
          <w:rFonts w:eastAsiaTheme="minorEastAsia"/>
          <w:bCs/>
          <w:lang w:eastAsia="zh-CN"/>
        </w:rPr>
        <w:t>S</w:t>
      </w:r>
      <w:r w:rsidRPr="00975BFD">
        <w:rPr>
          <w:bCs/>
        </w:rPr>
        <w:t>lice modification notify</w:t>
      </w:r>
      <w:bookmarkEnd w:id="599"/>
      <w:bookmarkEnd w:id="600"/>
    </w:p>
    <w:p w14:paraId="6C33FB5B" w14:textId="77777777" w:rsidR="0039271C" w:rsidRPr="00975BFD" w:rsidRDefault="00632768">
      <w:r w:rsidRPr="00975BFD">
        <w:t>Table 9.9.3.6-1 describes information elements for the slice modification notify message from the NSCE server to the VAL server or the VAL client (via NSCE client).</w:t>
      </w:r>
    </w:p>
    <w:p w14:paraId="213ED110" w14:textId="77777777" w:rsidR="0039271C" w:rsidRPr="00975BFD" w:rsidRDefault="00632768">
      <w:pPr>
        <w:pStyle w:val="TH"/>
      </w:pPr>
      <w:r w:rsidRPr="00975BFD">
        <w:t>Table 9.9.4.6-1: slice modification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655DDB3" w14:textId="77777777">
        <w:trPr>
          <w:jc w:val="center"/>
        </w:trPr>
        <w:tc>
          <w:tcPr>
            <w:tcW w:w="2880" w:type="dxa"/>
            <w:tcBorders>
              <w:top w:val="single" w:sz="4" w:space="0" w:color="000000"/>
              <w:left w:val="single" w:sz="4" w:space="0" w:color="000000"/>
              <w:bottom w:val="single" w:sz="4" w:space="0" w:color="000000"/>
              <w:right w:val="nil"/>
            </w:tcBorders>
          </w:tcPr>
          <w:p w14:paraId="01E7282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1BFC5C1A"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B66158F" w14:textId="77777777" w:rsidR="0039271C" w:rsidRPr="00975BFD" w:rsidRDefault="00632768">
            <w:pPr>
              <w:pStyle w:val="TAH"/>
              <w:rPr>
                <w:kern w:val="2"/>
              </w:rPr>
            </w:pPr>
            <w:r w:rsidRPr="00975BFD">
              <w:rPr>
                <w:kern w:val="2"/>
              </w:rPr>
              <w:t>Description</w:t>
            </w:r>
          </w:p>
        </w:tc>
      </w:tr>
      <w:tr w:rsidR="0039271C" w:rsidRPr="00975BFD" w14:paraId="46641F00" w14:textId="77777777">
        <w:trPr>
          <w:jc w:val="center"/>
        </w:trPr>
        <w:tc>
          <w:tcPr>
            <w:tcW w:w="2880" w:type="dxa"/>
            <w:tcBorders>
              <w:top w:val="single" w:sz="4" w:space="0" w:color="000000"/>
              <w:left w:val="single" w:sz="4" w:space="0" w:color="000000"/>
              <w:bottom w:val="single" w:sz="4" w:space="0" w:color="000000"/>
              <w:right w:val="nil"/>
            </w:tcBorders>
          </w:tcPr>
          <w:p w14:paraId="3726F232"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6C263DA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218398A" w14:textId="77777777" w:rsidR="0039271C" w:rsidRPr="00975BFD" w:rsidRDefault="00632768">
            <w:pPr>
              <w:pStyle w:val="TAL"/>
              <w:rPr>
                <w:kern w:val="2"/>
              </w:rPr>
            </w:pPr>
            <w:r w:rsidRPr="00975BFD">
              <w:rPr>
                <w:kern w:val="2"/>
              </w:rPr>
              <w:t>The identifier of the VAL application which is expected to be impacted by the slice modification</w:t>
            </w:r>
          </w:p>
        </w:tc>
      </w:tr>
      <w:tr w:rsidR="0039271C" w:rsidRPr="00975BFD" w14:paraId="0501C163" w14:textId="77777777">
        <w:trPr>
          <w:jc w:val="center"/>
        </w:trPr>
        <w:tc>
          <w:tcPr>
            <w:tcW w:w="2880" w:type="dxa"/>
            <w:tcBorders>
              <w:top w:val="single" w:sz="4" w:space="0" w:color="000000"/>
              <w:left w:val="single" w:sz="4" w:space="0" w:color="000000"/>
              <w:bottom w:val="single" w:sz="4" w:space="0" w:color="000000"/>
              <w:right w:val="nil"/>
            </w:tcBorders>
          </w:tcPr>
          <w:p w14:paraId="0A0621DD"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284DCD1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BC2A35B" w14:textId="77777777" w:rsidR="0039271C" w:rsidRPr="00975BFD" w:rsidRDefault="00632768">
            <w:pPr>
              <w:pStyle w:val="TAL"/>
              <w:rPr>
                <w:kern w:val="2"/>
              </w:rPr>
            </w:pPr>
            <w:r w:rsidRPr="00975BFD">
              <w:rPr>
                <w:kern w:val="2"/>
              </w:rPr>
              <w:t>The identifiers of the VAL UEs which are expected to be impacted by the slice modification</w:t>
            </w:r>
          </w:p>
        </w:tc>
      </w:tr>
      <w:tr w:rsidR="0039271C" w:rsidRPr="00975BFD" w14:paraId="0EF125E5" w14:textId="77777777">
        <w:trPr>
          <w:jc w:val="center"/>
        </w:trPr>
        <w:tc>
          <w:tcPr>
            <w:tcW w:w="2880" w:type="dxa"/>
            <w:tcBorders>
              <w:top w:val="single" w:sz="4" w:space="0" w:color="000000"/>
              <w:left w:val="single" w:sz="4" w:space="0" w:color="000000"/>
              <w:bottom w:val="single" w:sz="4" w:space="0" w:color="000000"/>
              <w:right w:val="nil"/>
            </w:tcBorders>
          </w:tcPr>
          <w:p w14:paraId="2F64B8F3"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46180EC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FBD398" w14:textId="77777777" w:rsidR="0039271C" w:rsidRPr="00975BFD" w:rsidRDefault="00632768">
            <w:pPr>
              <w:pStyle w:val="TAL"/>
              <w:rPr>
                <w:kern w:val="2"/>
              </w:rPr>
            </w:pPr>
            <w:r w:rsidRPr="00975BFD">
              <w:rPr>
                <w:kern w:val="2"/>
              </w:rPr>
              <w:t>The slice identifier (S-NSSAI, NSI ID or ENSI) which is expected or predicted to modify</w:t>
            </w:r>
            <w:r w:rsidRPr="00975BFD">
              <w:t xml:space="preserve"> to extend slice availability to the target service area</w:t>
            </w:r>
          </w:p>
        </w:tc>
      </w:tr>
      <w:tr w:rsidR="0039271C" w:rsidRPr="00975BFD" w14:paraId="0A2E8BAF" w14:textId="77777777">
        <w:trPr>
          <w:jc w:val="center"/>
        </w:trPr>
        <w:tc>
          <w:tcPr>
            <w:tcW w:w="2880" w:type="dxa"/>
            <w:tcBorders>
              <w:top w:val="single" w:sz="4" w:space="0" w:color="000000"/>
              <w:left w:val="single" w:sz="4" w:space="0" w:color="000000"/>
              <w:bottom w:val="single" w:sz="4" w:space="0" w:color="000000"/>
              <w:right w:val="nil"/>
            </w:tcBorders>
          </w:tcPr>
          <w:p w14:paraId="54477418" w14:textId="77777777" w:rsidR="0039271C" w:rsidRPr="00975BFD" w:rsidRDefault="00632768">
            <w:pPr>
              <w:pStyle w:val="TAL"/>
              <w:rPr>
                <w:kern w:val="2"/>
              </w:rPr>
            </w:pPr>
            <w:r w:rsidRPr="00975BFD">
              <w:rPr>
                <w:kern w:val="2"/>
              </w:rPr>
              <w:t>Target NSCE server ID and address</w:t>
            </w:r>
          </w:p>
        </w:tc>
        <w:tc>
          <w:tcPr>
            <w:tcW w:w="1440" w:type="dxa"/>
            <w:tcBorders>
              <w:top w:val="single" w:sz="4" w:space="0" w:color="000000"/>
              <w:left w:val="single" w:sz="4" w:space="0" w:color="000000"/>
              <w:bottom w:val="single" w:sz="4" w:space="0" w:color="000000"/>
              <w:right w:val="nil"/>
            </w:tcBorders>
          </w:tcPr>
          <w:p w14:paraId="543D958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9D7F6E" w14:textId="77777777" w:rsidR="0039271C" w:rsidRPr="00975BFD" w:rsidRDefault="00632768">
            <w:pPr>
              <w:pStyle w:val="TAL"/>
              <w:rPr>
                <w:kern w:val="2"/>
              </w:rPr>
            </w:pPr>
            <w:r w:rsidRPr="00975BFD">
              <w:rPr>
                <w:kern w:val="2"/>
              </w:rPr>
              <w:t>The identifier and address of the target NSCE server</w:t>
            </w:r>
          </w:p>
        </w:tc>
      </w:tr>
      <w:tr w:rsidR="0039271C" w:rsidRPr="00975BFD" w14:paraId="61536A0C" w14:textId="77777777">
        <w:trPr>
          <w:jc w:val="center"/>
        </w:trPr>
        <w:tc>
          <w:tcPr>
            <w:tcW w:w="2880" w:type="dxa"/>
            <w:tcBorders>
              <w:top w:val="single" w:sz="4" w:space="0" w:color="000000"/>
              <w:left w:val="single" w:sz="4" w:space="0" w:color="000000"/>
              <w:bottom w:val="single" w:sz="4" w:space="0" w:color="000000"/>
              <w:right w:val="nil"/>
            </w:tcBorders>
          </w:tcPr>
          <w:p w14:paraId="36B1818E" w14:textId="77777777" w:rsidR="0039271C" w:rsidRPr="00975BFD" w:rsidRDefault="00632768">
            <w:pPr>
              <w:pStyle w:val="TAL"/>
              <w:rPr>
                <w:kern w:val="2"/>
              </w:rPr>
            </w:pPr>
            <w:r w:rsidRPr="00975BFD">
              <w:rPr>
                <w:kern w:val="2"/>
              </w:rPr>
              <w:t>Target Service Area</w:t>
            </w:r>
          </w:p>
        </w:tc>
        <w:tc>
          <w:tcPr>
            <w:tcW w:w="1440" w:type="dxa"/>
            <w:tcBorders>
              <w:top w:val="single" w:sz="4" w:space="0" w:color="000000"/>
              <w:left w:val="single" w:sz="4" w:space="0" w:color="000000"/>
              <w:bottom w:val="single" w:sz="4" w:space="0" w:color="000000"/>
              <w:right w:val="nil"/>
            </w:tcBorders>
          </w:tcPr>
          <w:p w14:paraId="52C3FB4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38BB2B4" w14:textId="77777777" w:rsidR="0039271C" w:rsidRPr="00975BFD" w:rsidRDefault="00632768">
            <w:pPr>
              <w:pStyle w:val="TAL"/>
              <w:rPr>
                <w:kern w:val="2"/>
              </w:rPr>
            </w:pPr>
            <w:r w:rsidRPr="00975BFD">
              <w:rPr>
                <w:kern w:val="2"/>
              </w:rPr>
              <w:t xml:space="preserve">The target area can be represented as the edge service area (including the target DNN/DNAI) or the topological area (e.g. list of cells/TAs) for which the slice modification applies. </w:t>
            </w:r>
          </w:p>
        </w:tc>
      </w:tr>
    </w:tbl>
    <w:p w14:paraId="58183336" w14:textId="444D3D0C" w:rsidR="0039271C" w:rsidRPr="00975BFD" w:rsidRDefault="0039271C"/>
    <w:p w14:paraId="33718B30" w14:textId="77777777" w:rsidR="0039271C" w:rsidRPr="00975BFD" w:rsidRDefault="00632768">
      <w:pPr>
        <w:pStyle w:val="Heading3"/>
        <w:rPr>
          <w:bCs/>
        </w:rPr>
      </w:pPr>
      <w:bookmarkStart w:id="601" w:name="_Toc134011876"/>
      <w:bookmarkStart w:id="602" w:name="_Toc170686214"/>
      <w:r w:rsidRPr="00975BFD">
        <w:rPr>
          <w:bCs/>
        </w:rPr>
        <w:t>9.9.4</w:t>
      </w:r>
      <w:r w:rsidRPr="00975BFD">
        <w:rPr>
          <w:bCs/>
        </w:rPr>
        <w:tab/>
        <w:t>APIs</w:t>
      </w:r>
      <w:bookmarkEnd w:id="601"/>
      <w:bookmarkEnd w:id="602"/>
      <w:r w:rsidRPr="00975BFD">
        <w:rPr>
          <w:bCs/>
        </w:rPr>
        <w:t xml:space="preserve"> </w:t>
      </w:r>
    </w:p>
    <w:p w14:paraId="25F591D9" w14:textId="77777777" w:rsidR="0039271C" w:rsidRPr="00975BFD" w:rsidRDefault="00632768">
      <w:pPr>
        <w:pStyle w:val="Heading4"/>
      </w:pPr>
      <w:bookmarkStart w:id="603" w:name="_Toc134011877"/>
      <w:bookmarkStart w:id="604" w:name="_Toc170686215"/>
      <w:r w:rsidRPr="00975BFD">
        <w:t>9.9.4.1</w:t>
      </w:r>
      <w:r w:rsidRPr="00975BFD">
        <w:tab/>
        <w:t>General</w:t>
      </w:r>
      <w:bookmarkEnd w:id="603"/>
      <w:bookmarkEnd w:id="604"/>
    </w:p>
    <w:p w14:paraId="58E8EA67" w14:textId="77777777" w:rsidR="0039271C" w:rsidRPr="00975BFD" w:rsidRDefault="00632768">
      <w:r w:rsidRPr="00975BFD">
        <w:t>Table 9.9.4</w:t>
      </w:r>
      <w:r w:rsidRPr="00975BFD">
        <w:rPr>
          <w:rFonts w:eastAsiaTheme="minorEastAsia"/>
          <w:lang w:eastAsia="zh-CN"/>
        </w:rPr>
        <w:t>.1</w:t>
      </w:r>
      <w:r w:rsidRPr="00975BFD">
        <w:t xml:space="preserve">-1 illustrates the </w:t>
      </w:r>
      <w:r w:rsidR="00FC072A" w:rsidRPr="00975BFD">
        <w:t>NSCE</w:t>
      </w:r>
      <w:r w:rsidRPr="00975BFD">
        <w:t xml:space="preserve"> APIs for the predictive slice modification support feature.</w:t>
      </w:r>
    </w:p>
    <w:p w14:paraId="7A755093" w14:textId="77777777" w:rsidR="0039271C" w:rsidRPr="00975BFD" w:rsidRDefault="00632768">
      <w:pPr>
        <w:pStyle w:val="TH"/>
      </w:pPr>
      <w:r w:rsidRPr="00975BFD">
        <w:t>Table 9.9.4</w:t>
      </w:r>
      <w:r w:rsidRPr="00975BFD">
        <w:rPr>
          <w:rFonts w:eastAsiaTheme="minorEastAsia"/>
          <w:lang w:eastAsia="zh-CN"/>
        </w:rPr>
        <w:t>.1</w:t>
      </w:r>
      <w:r w:rsidRPr="00975BFD">
        <w:t>-1: List of APIs for the predictive slice modification support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976"/>
        <w:gridCol w:w="1560"/>
        <w:gridCol w:w="1950"/>
      </w:tblGrid>
      <w:tr w:rsidR="0039271C" w:rsidRPr="00975BFD" w14:paraId="617533DA" w14:textId="77777777">
        <w:tc>
          <w:tcPr>
            <w:tcW w:w="3369" w:type="dxa"/>
            <w:tcBorders>
              <w:top w:val="single" w:sz="4" w:space="0" w:color="auto"/>
              <w:left w:val="single" w:sz="4" w:space="0" w:color="auto"/>
              <w:bottom w:val="single" w:sz="4" w:space="0" w:color="auto"/>
              <w:right w:val="single" w:sz="4" w:space="0" w:color="auto"/>
            </w:tcBorders>
          </w:tcPr>
          <w:p w14:paraId="01A10B78" w14:textId="77777777" w:rsidR="0039271C" w:rsidRPr="00975BFD" w:rsidRDefault="00632768">
            <w:pPr>
              <w:pStyle w:val="TAH"/>
            </w:pPr>
            <w:r w:rsidRPr="00975BFD">
              <w:t>API Name</w:t>
            </w:r>
          </w:p>
        </w:tc>
        <w:tc>
          <w:tcPr>
            <w:tcW w:w="2976" w:type="dxa"/>
            <w:tcBorders>
              <w:top w:val="single" w:sz="4" w:space="0" w:color="auto"/>
              <w:left w:val="nil"/>
              <w:bottom w:val="single" w:sz="4" w:space="0" w:color="auto"/>
              <w:right w:val="single" w:sz="4" w:space="0" w:color="auto"/>
            </w:tcBorders>
          </w:tcPr>
          <w:p w14:paraId="1A41BC02" w14:textId="77777777" w:rsidR="0039271C" w:rsidRPr="00975BFD" w:rsidRDefault="00632768">
            <w:pPr>
              <w:pStyle w:val="TAH"/>
            </w:pPr>
            <w:r w:rsidRPr="00975BFD">
              <w:t>API Operations</w:t>
            </w:r>
          </w:p>
        </w:tc>
        <w:tc>
          <w:tcPr>
            <w:tcW w:w="1560" w:type="dxa"/>
            <w:tcBorders>
              <w:top w:val="single" w:sz="4" w:space="0" w:color="auto"/>
              <w:left w:val="nil"/>
              <w:bottom w:val="single" w:sz="4" w:space="0" w:color="auto"/>
              <w:right w:val="single" w:sz="4" w:space="0" w:color="auto"/>
            </w:tcBorders>
          </w:tcPr>
          <w:p w14:paraId="66D66228" w14:textId="77777777" w:rsidR="0039271C" w:rsidRPr="00975BFD" w:rsidRDefault="00632768">
            <w:pPr>
              <w:pStyle w:val="TAH"/>
            </w:pPr>
            <w:r w:rsidRPr="00975BFD">
              <w:t>Known Consumer(s)</w:t>
            </w:r>
          </w:p>
        </w:tc>
        <w:tc>
          <w:tcPr>
            <w:tcW w:w="1950" w:type="dxa"/>
            <w:tcBorders>
              <w:top w:val="single" w:sz="4" w:space="0" w:color="auto"/>
              <w:left w:val="nil"/>
              <w:bottom w:val="single" w:sz="4" w:space="0" w:color="auto"/>
              <w:right w:val="single" w:sz="4" w:space="0" w:color="auto"/>
            </w:tcBorders>
          </w:tcPr>
          <w:p w14:paraId="49807E2C" w14:textId="77777777" w:rsidR="0039271C" w:rsidRPr="00975BFD" w:rsidRDefault="00632768">
            <w:pPr>
              <w:pStyle w:val="TAH"/>
            </w:pPr>
            <w:r w:rsidRPr="00975BFD">
              <w:t>Communication Type</w:t>
            </w:r>
          </w:p>
        </w:tc>
      </w:tr>
      <w:tr w:rsidR="0039271C" w:rsidRPr="00975BFD" w14:paraId="331DBD4E"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6853122D" w14:textId="77777777" w:rsidR="0039271C" w:rsidRPr="00975BFD" w:rsidRDefault="00632768">
            <w:pPr>
              <w:pStyle w:val="TAL"/>
            </w:pPr>
            <w:r w:rsidRPr="00975BFD">
              <w:t>SS_NSCE_Service_Continuity_Requirement</w:t>
            </w:r>
          </w:p>
        </w:tc>
        <w:tc>
          <w:tcPr>
            <w:tcW w:w="2976" w:type="dxa"/>
            <w:tcBorders>
              <w:top w:val="single" w:sz="4" w:space="0" w:color="auto"/>
              <w:left w:val="nil"/>
              <w:bottom w:val="single" w:sz="4" w:space="0" w:color="auto"/>
              <w:right w:val="single" w:sz="4" w:space="0" w:color="auto"/>
            </w:tcBorders>
          </w:tcPr>
          <w:p w14:paraId="55ED3C56" w14:textId="77777777" w:rsidR="0039271C" w:rsidRPr="00975BFD" w:rsidRDefault="00632768">
            <w:pPr>
              <w:pStyle w:val="TAL"/>
            </w:pPr>
            <w:r w:rsidRPr="00975BFD">
              <w:t>Service_Continuity_Requirement</w:t>
            </w:r>
          </w:p>
        </w:tc>
        <w:tc>
          <w:tcPr>
            <w:tcW w:w="1560" w:type="dxa"/>
            <w:tcBorders>
              <w:top w:val="single" w:sz="4" w:space="0" w:color="auto"/>
              <w:left w:val="nil"/>
              <w:bottom w:val="single" w:sz="4" w:space="0" w:color="auto"/>
              <w:right w:val="single" w:sz="4" w:space="0" w:color="auto"/>
            </w:tcBorders>
          </w:tcPr>
          <w:p w14:paraId="09308FFA" w14:textId="77777777" w:rsidR="0039271C" w:rsidRPr="00975BFD" w:rsidRDefault="00632768">
            <w:pPr>
              <w:pStyle w:val="TAL"/>
            </w:pPr>
            <w:r w:rsidRPr="00975BFD">
              <w:t>VAL server</w:t>
            </w:r>
          </w:p>
        </w:tc>
        <w:tc>
          <w:tcPr>
            <w:tcW w:w="1950" w:type="dxa"/>
            <w:tcBorders>
              <w:top w:val="single" w:sz="4" w:space="0" w:color="auto"/>
              <w:left w:val="nil"/>
              <w:bottom w:val="single" w:sz="4" w:space="0" w:color="auto"/>
              <w:right w:val="single" w:sz="4" w:space="0" w:color="auto"/>
            </w:tcBorders>
          </w:tcPr>
          <w:p w14:paraId="27103068" w14:textId="77777777" w:rsidR="0039271C" w:rsidRPr="00975BFD" w:rsidRDefault="00632768">
            <w:pPr>
              <w:pStyle w:val="TAL"/>
            </w:pPr>
            <w:r w:rsidRPr="00975BFD">
              <w:t>Request / Response</w:t>
            </w:r>
          </w:p>
        </w:tc>
      </w:tr>
      <w:tr w:rsidR="0039271C" w:rsidRPr="00975BFD" w14:paraId="765B0C0D"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6F423AB" w14:textId="77777777" w:rsidR="0039271C" w:rsidRPr="00975BFD" w:rsidRDefault="00632768">
            <w:pPr>
              <w:pStyle w:val="TAL"/>
            </w:pPr>
            <w:r w:rsidRPr="00975BFD">
              <w:t>SS_NSCE_Service_Continuity_Negotiation</w:t>
            </w:r>
          </w:p>
        </w:tc>
        <w:tc>
          <w:tcPr>
            <w:tcW w:w="2976" w:type="dxa"/>
            <w:tcBorders>
              <w:top w:val="single" w:sz="4" w:space="0" w:color="auto"/>
              <w:left w:val="nil"/>
              <w:bottom w:val="single" w:sz="4" w:space="0" w:color="auto"/>
              <w:right w:val="single" w:sz="4" w:space="0" w:color="auto"/>
            </w:tcBorders>
          </w:tcPr>
          <w:p w14:paraId="2F0911CB" w14:textId="77777777" w:rsidR="0039271C" w:rsidRPr="00975BFD" w:rsidRDefault="00632768">
            <w:pPr>
              <w:pStyle w:val="TAL"/>
            </w:pPr>
            <w:r w:rsidRPr="00975BFD">
              <w:t>Service_Continuity_Negotiation</w:t>
            </w:r>
          </w:p>
        </w:tc>
        <w:tc>
          <w:tcPr>
            <w:tcW w:w="1560" w:type="dxa"/>
            <w:tcBorders>
              <w:top w:val="single" w:sz="4" w:space="0" w:color="auto"/>
              <w:left w:val="nil"/>
              <w:bottom w:val="single" w:sz="4" w:space="0" w:color="auto"/>
              <w:right w:val="single" w:sz="4" w:space="0" w:color="auto"/>
            </w:tcBorders>
          </w:tcPr>
          <w:p w14:paraId="09FC54D8" w14:textId="77777777" w:rsidR="0039271C" w:rsidRPr="00975BFD" w:rsidRDefault="00632768">
            <w:pPr>
              <w:pStyle w:val="TAL"/>
            </w:pPr>
            <w:r w:rsidRPr="00975BFD">
              <w:t>NSCE server</w:t>
            </w:r>
          </w:p>
        </w:tc>
        <w:tc>
          <w:tcPr>
            <w:tcW w:w="1950" w:type="dxa"/>
            <w:tcBorders>
              <w:top w:val="single" w:sz="4" w:space="0" w:color="auto"/>
              <w:left w:val="nil"/>
              <w:bottom w:val="single" w:sz="4" w:space="0" w:color="auto"/>
              <w:right w:val="single" w:sz="4" w:space="0" w:color="auto"/>
            </w:tcBorders>
          </w:tcPr>
          <w:p w14:paraId="304F8982" w14:textId="77777777" w:rsidR="0039271C" w:rsidRPr="00975BFD" w:rsidRDefault="00632768">
            <w:pPr>
              <w:pStyle w:val="TAL"/>
            </w:pPr>
            <w:r w:rsidRPr="00975BFD">
              <w:t>Request / Response</w:t>
            </w:r>
          </w:p>
        </w:tc>
      </w:tr>
      <w:tr w:rsidR="0039271C" w:rsidRPr="00975BFD" w14:paraId="7FFF0370"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DEA4809" w14:textId="77777777" w:rsidR="0039271C" w:rsidRPr="00975BFD" w:rsidRDefault="00632768">
            <w:pPr>
              <w:pStyle w:val="TAL"/>
            </w:pPr>
            <w:r w:rsidRPr="00975BFD">
              <w:t>SS_NSCE_Slice_Modification_Notify</w:t>
            </w:r>
          </w:p>
        </w:tc>
        <w:tc>
          <w:tcPr>
            <w:tcW w:w="2976" w:type="dxa"/>
            <w:tcBorders>
              <w:top w:val="single" w:sz="4" w:space="0" w:color="auto"/>
              <w:left w:val="nil"/>
              <w:bottom w:val="single" w:sz="4" w:space="0" w:color="auto"/>
              <w:right w:val="single" w:sz="4" w:space="0" w:color="auto"/>
            </w:tcBorders>
          </w:tcPr>
          <w:p w14:paraId="3FDA37BE" w14:textId="77777777" w:rsidR="0039271C" w:rsidRPr="00975BFD" w:rsidRDefault="00632768">
            <w:pPr>
              <w:pStyle w:val="TAL"/>
            </w:pPr>
            <w:r w:rsidRPr="00975BFD">
              <w:t>Slice_Modification_Notify</w:t>
            </w:r>
          </w:p>
        </w:tc>
        <w:tc>
          <w:tcPr>
            <w:tcW w:w="1560" w:type="dxa"/>
            <w:tcBorders>
              <w:top w:val="single" w:sz="4" w:space="0" w:color="auto"/>
              <w:left w:val="nil"/>
              <w:bottom w:val="single" w:sz="4" w:space="0" w:color="auto"/>
              <w:right w:val="single" w:sz="4" w:space="0" w:color="auto"/>
            </w:tcBorders>
          </w:tcPr>
          <w:p w14:paraId="31994FE3" w14:textId="77777777" w:rsidR="0039271C" w:rsidRPr="00975BFD" w:rsidRDefault="00632768">
            <w:pPr>
              <w:pStyle w:val="TAL"/>
            </w:pPr>
            <w:r w:rsidRPr="00975BFD">
              <w:t>VAL server or VAL client</w:t>
            </w:r>
          </w:p>
        </w:tc>
        <w:tc>
          <w:tcPr>
            <w:tcW w:w="1950" w:type="dxa"/>
            <w:tcBorders>
              <w:top w:val="single" w:sz="4" w:space="0" w:color="auto"/>
              <w:left w:val="nil"/>
              <w:bottom w:val="single" w:sz="4" w:space="0" w:color="auto"/>
              <w:right w:val="single" w:sz="4" w:space="0" w:color="auto"/>
            </w:tcBorders>
          </w:tcPr>
          <w:p w14:paraId="619A8577" w14:textId="77777777" w:rsidR="0039271C" w:rsidRPr="00975BFD" w:rsidRDefault="00632768">
            <w:pPr>
              <w:pStyle w:val="TAL"/>
            </w:pPr>
            <w:r w:rsidRPr="00975BFD">
              <w:t>Notify</w:t>
            </w:r>
          </w:p>
        </w:tc>
      </w:tr>
    </w:tbl>
    <w:p w14:paraId="7533DE63" w14:textId="77777777" w:rsidR="0039271C" w:rsidRPr="00975BFD" w:rsidRDefault="00632768">
      <w:r w:rsidRPr="00975BFD">
        <w:t xml:space="preserve"> </w:t>
      </w:r>
    </w:p>
    <w:p w14:paraId="61E78229" w14:textId="77777777" w:rsidR="0039271C" w:rsidRPr="00975BFD" w:rsidRDefault="00632768">
      <w:pPr>
        <w:pStyle w:val="Heading4"/>
        <w:rPr>
          <w:bCs/>
        </w:rPr>
      </w:pPr>
      <w:bookmarkStart w:id="605" w:name="_Toc113356734"/>
      <w:bookmarkStart w:id="606" w:name="_Toc134011878"/>
      <w:bookmarkStart w:id="607" w:name="_Toc170686216"/>
      <w:r w:rsidRPr="00975BFD">
        <w:rPr>
          <w:bCs/>
        </w:rPr>
        <w:t>9.</w:t>
      </w:r>
      <w:bookmarkEnd w:id="605"/>
      <w:r w:rsidRPr="00975BFD">
        <w:rPr>
          <w:bCs/>
        </w:rPr>
        <w:t>9.4.</w:t>
      </w:r>
      <w:r w:rsidRPr="00975BFD">
        <w:rPr>
          <w:rFonts w:eastAsiaTheme="minorEastAsia"/>
          <w:bCs/>
          <w:lang w:eastAsia="zh-CN"/>
        </w:rPr>
        <w:t>2</w:t>
      </w:r>
      <w:r w:rsidRPr="00975BFD">
        <w:rPr>
          <w:bCs/>
        </w:rPr>
        <w:tab/>
        <w:t>SS_NSCE_Service_Continuity_Requirement</w:t>
      </w:r>
      <w:bookmarkEnd w:id="606"/>
      <w:bookmarkEnd w:id="607"/>
    </w:p>
    <w:p w14:paraId="09794507" w14:textId="77777777" w:rsidR="0039271C" w:rsidRPr="00975BFD" w:rsidRDefault="00632768">
      <w:pPr>
        <w:pStyle w:val="Heading5"/>
        <w:rPr>
          <w:bCs/>
        </w:rPr>
      </w:pPr>
      <w:bookmarkStart w:id="608" w:name="_Toc113356735"/>
      <w:bookmarkStart w:id="609" w:name="_Toc134011879"/>
      <w:bookmarkStart w:id="610" w:name="_Toc170686217"/>
      <w:r w:rsidRPr="00975BFD">
        <w:rPr>
          <w:bCs/>
        </w:rPr>
        <w:t>9.</w:t>
      </w:r>
      <w:bookmarkEnd w:id="608"/>
      <w:r w:rsidRPr="00975BFD">
        <w:rPr>
          <w:bCs/>
        </w:rPr>
        <w:t>9.4.</w:t>
      </w:r>
      <w:r w:rsidRPr="00975BFD">
        <w:rPr>
          <w:rFonts w:eastAsiaTheme="minorEastAsia"/>
          <w:bCs/>
          <w:lang w:eastAsia="zh-CN"/>
        </w:rPr>
        <w:t>2</w:t>
      </w:r>
      <w:r w:rsidRPr="00975BFD">
        <w:rPr>
          <w:bCs/>
        </w:rPr>
        <w:t>.1</w:t>
      </w:r>
      <w:r w:rsidRPr="00975BFD">
        <w:rPr>
          <w:bCs/>
        </w:rPr>
        <w:tab/>
        <w:t>General</w:t>
      </w:r>
      <w:bookmarkEnd w:id="609"/>
      <w:bookmarkEnd w:id="610"/>
    </w:p>
    <w:p w14:paraId="0C59C0C3" w14:textId="77777777" w:rsidR="0039271C" w:rsidRPr="00975BFD" w:rsidRDefault="00632768">
      <w:r w:rsidRPr="00975BFD">
        <w:rPr>
          <w:b/>
        </w:rPr>
        <w:t>API description:</w:t>
      </w:r>
      <w:r w:rsidRPr="00975BFD">
        <w:t xml:space="preserve"> This API enables the VAL server to communicate with the network slice capability enablement server for requesting a service continuity requirement over NSCE-S.</w:t>
      </w:r>
    </w:p>
    <w:p w14:paraId="6A44BA8D" w14:textId="77777777" w:rsidR="0039271C" w:rsidRPr="00975BFD" w:rsidRDefault="00632768">
      <w:pPr>
        <w:pStyle w:val="Heading5"/>
        <w:rPr>
          <w:bCs/>
        </w:rPr>
      </w:pPr>
      <w:bookmarkStart w:id="611" w:name="_Toc113356736"/>
      <w:bookmarkStart w:id="612" w:name="_Toc134011880"/>
      <w:bookmarkStart w:id="613" w:name="_Toc170686218"/>
      <w:r w:rsidRPr="00975BFD">
        <w:rPr>
          <w:bCs/>
        </w:rPr>
        <w:t>9.</w:t>
      </w:r>
      <w:bookmarkEnd w:id="611"/>
      <w:r w:rsidRPr="00975BFD">
        <w:rPr>
          <w:bCs/>
        </w:rPr>
        <w:t>9.4.</w:t>
      </w:r>
      <w:r w:rsidRPr="00975BFD">
        <w:rPr>
          <w:rFonts w:eastAsiaTheme="minorEastAsia"/>
          <w:bCs/>
          <w:lang w:eastAsia="zh-CN"/>
        </w:rPr>
        <w:t>2</w:t>
      </w:r>
      <w:r w:rsidRPr="00975BFD">
        <w:rPr>
          <w:bCs/>
        </w:rPr>
        <w:t>.2</w:t>
      </w:r>
      <w:r w:rsidRPr="00975BFD">
        <w:rPr>
          <w:bCs/>
        </w:rPr>
        <w:tab/>
        <w:t>Service_Continuity_Requirement</w:t>
      </w:r>
      <w:bookmarkEnd w:id="612"/>
      <w:bookmarkEnd w:id="613"/>
    </w:p>
    <w:p w14:paraId="69B59886" w14:textId="77777777" w:rsidR="0039271C" w:rsidRPr="00975BFD" w:rsidRDefault="00632768">
      <w:r w:rsidRPr="00975BFD">
        <w:rPr>
          <w:b/>
        </w:rPr>
        <w:t xml:space="preserve">API operation name: </w:t>
      </w:r>
      <w:r w:rsidRPr="00975BFD">
        <w:t>Service_Continuity_Requirement</w:t>
      </w:r>
    </w:p>
    <w:p w14:paraId="76A93CB2" w14:textId="77777777" w:rsidR="0039271C" w:rsidRPr="00975BFD" w:rsidRDefault="00632768">
      <w:r w:rsidRPr="00975BFD">
        <w:rPr>
          <w:b/>
        </w:rPr>
        <w:t>Description:</w:t>
      </w:r>
      <w:r w:rsidRPr="00975BFD">
        <w:t xml:space="preserve"> Providing for Service_Continuity_Requirement to the NSCE server and receiving a response / result.</w:t>
      </w:r>
    </w:p>
    <w:p w14:paraId="558A67B5" w14:textId="77777777" w:rsidR="0039271C" w:rsidRPr="00975BFD" w:rsidRDefault="00632768">
      <w:r w:rsidRPr="00975BFD">
        <w:rPr>
          <w:b/>
        </w:rPr>
        <w:t>Known Consumers:</w:t>
      </w:r>
      <w:r w:rsidRPr="00975BFD">
        <w:t xml:space="preserve"> VAL server.</w:t>
      </w:r>
    </w:p>
    <w:p w14:paraId="39B96C16" w14:textId="77777777" w:rsidR="0039271C" w:rsidRPr="00975BFD" w:rsidRDefault="00632768">
      <w:pPr>
        <w:rPr>
          <w:rFonts w:eastAsiaTheme="minorEastAsia"/>
          <w:lang w:eastAsia="zh-CN"/>
        </w:rPr>
      </w:pPr>
      <w:r w:rsidRPr="00975BFD">
        <w:rPr>
          <w:b/>
        </w:rPr>
        <w:t xml:space="preserve">Inputs: </w:t>
      </w:r>
      <w:r w:rsidRPr="00975BFD">
        <w:t xml:space="preserve">See </w:t>
      </w:r>
      <w:r w:rsidR="003532E7" w:rsidRPr="00975BFD">
        <w:rPr>
          <w:rFonts w:eastAsiaTheme="minorEastAsia"/>
          <w:lang w:eastAsia="zh-CN"/>
        </w:rPr>
        <w:t xml:space="preserve">table </w:t>
      </w:r>
      <w:r w:rsidR="003532E7" w:rsidRPr="00975BFD">
        <w:t>9.9.3.2-1</w:t>
      </w:r>
    </w:p>
    <w:p w14:paraId="19745FF6" w14:textId="77777777" w:rsidR="0039271C" w:rsidRPr="00975BFD" w:rsidRDefault="00632768">
      <w:r w:rsidRPr="00975BFD">
        <w:rPr>
          <w:b/>
        </w:rPr>
        <w:t>Outputs:</w:t>
      </w:r>
      <w:r w:rsidRPr="00975BFD">
        <w:rPr>
          <w:rFonts w:cs="Courier New"/>
        </w:rPr>
        <w:t xml:space="preserve"> </w:t>
      </w:r>
      <w:r w:rsidRPr="00975BFD">
        <w:t xml:space="preserve">See </w:t>
      </w:r>
      <w:r w:rsidR="003532E7" w:rsidRPr="00975BFD">
        <w:rPr>
          <w:rFonts w:eastAsiaTheme="minorEastAsia"/>
          <w:lang w:eastAsia="zh-CN"/>
        </w:rPr>
        <w:t xml:space="preserve">table </w:t>
      </w:r>
      <w:r w:rsidR="003532E7" w:rsidRPr="00975BFD">
        <w:t>9.9.3.</w:t>
      </w:r>
      <w:r w:rsidR="003532E7" w:rsidRPr="00975BFD">
        <w:rPr>
          <w:rFonts w:eastAsiaTheme="minorEastAsia"/>
          <w:lang w:eastAsia="zh-CN"/>
        </w:rPr>
        <w:t>3</w:t>
      </w:r>
      <w:r w:rsidR="003532E7" w:rsidRPr="00975BFD">
        <w:t>-1</w:t>
      </w:r>
    </w:p>
    <w:p w14:paraId="20921D49" w14:textId="77777777" w:rsidR="0039271C" w:rsidRPr="00975BFD" w:rsidRDefault="00632768">
      <w:pPr>
        <w:pStyle w:val="Heading4"/>
        <w:rPr>
          <w:bCs/>
        </w:rPr>
      </w:pPr>
      <w:bookmarkStart w:id="614" w:name="_Toc134011881"/>
      <w:bookmarkStart w:id="615" w:name="_Toc170686219"/>
      <w:r w:rsidRPr="00975BFD">
        <w:rPr>
          <w:bCs/>
        </w:rPr>
        <w:t>9.9.4.</w:t>
      </w:r>
      <w:r w:rsidRPr="00975BFD">
        <w:rPr>
          <w:rFonts w:eastAsiaTheme="minorEastAsia"/>
          <w:bCs/>
          <w:lang w:eastAsia="zh-CN"/>
        </w:rPr>
        <w:t>3</w:t>
      </w:r>
      <w:r w:rsidRPr="00975BFD">
        <w:rPr>
          <w:bCs/>
        </w:rPr>
        <w:tab/>
        <w:t>SS_NSCE_Service_Continuity_Negotiation</w:t>
      </w:r>
      <w:bookmarkEnd w:id="614"/>
      <w:bookmarkEnd w:id="615"/>
    </w:p>
    <w:p w14:paraId="207A46D9" w14:textId="77777777" w:rsidR="0039271C" w:rsidRPr="00975BFD" w:rsidRDefault="00632768">
      <w:pPr>
        <w:pStyle w:val="Heading5"/>
        <w:rPr>
          <w:bCs/>
        </w:rPr>
      </w:pPr>
      <w:bookmarkStart w:id="616" w:name="_Toc134011882"/>
      <w:bookmarkStart w:id="617" w:name="_Toc170686220"/>
      <w:r w:rsidRPr="00975BFD">
        <w:rPr>
          <w:bCs/>
        </w:rPr>
        <w:t>9.9.4.</w:t>
      </w:r>
      <w:r w:rsidRPr="00975BFD">
        <w:rPr>
          <w:rFonts w:eastAsiaTheme="minorEastAsia"/>
          <w:bCs/>
          <w:lang w:eastAsia="zh-CN"/>
        </w:rPr>
        <w:t>3</w:t>
      </w:r>
      <w:r w:rsidRPr="00975BFD">
        <w:rPr>
          <w:bCs/>
        </w:rPr>
        <w:t>.1</w:t>
      </w:r>
      <w:r w:rsidRPr="00975BFD">
        <w:rPr>
          <w:bCs/>
        </w:rPr>
        <w:tab/>
        <w:t>General</w:t>
      </w:r>
      <w:bookmarkEnd w:id="616"/>
      <w:bookmarkEnd w:id="617"/>
    </w:p>
    <w:p w14:paraId="0DFCB7B2" w14:textId="77777777" w:rsidR="0039271C" w:rsidRPr="00975BFD" w:rsidRDefault="00632768">
      <w:r w:rsidRPr="00975BFD">
        <w:rPr>
          <w:b/>
        </w:rPr>
        <w:t>API description:</w:t>
      </w:r>
      <w:r w:rsidRPr="00975BFD">
        <w:t xml:space="preserve"> This API enables the S-NSCE server to communicate with the T-SNCE server for requesting a service continuity negotiation over NSCE-X.</w:t>
      </w:r>
    </w:p>
    <w:p w14:paraId="331FD85E" w14:textId="77777777" w:rsidR="0039271C" w:rsidRPr="00975BFD" w:rsidRDefault="00632768">
      <w:pPr>
        <w:pStyle w:val="Heading5"/>
        <w:rPr>
          <w:bCs/>
        </w:rPr>
      </w:pPr>
      <w:bookmarkStart w:id="618" w:name="_Toc134011883"/>
      <w:bookmarkStart w:id="619" w:name="_Toc170686221"/>
      <w:r w:rsidRPr="00975BFD">
        <w:rPr>
          <w:bCs/>
        </w:rPr>
        <w:t>9.9.4.</w:t>
      </w:r>
      <w:r w:rsidRPr="00975BFD">
        <w:rPr>
          <w:rFonts w:eastAsiaTheme="minorEastAsia"/>
          <w:bCs/>
          <w:lang w:eastAsia="zh-CN"/>
        </w:rPr>
        <w:t>3</w:t>
      </w:r>
      <w:r w:rsidRPr="00975BFD">
        <w:rPr>
          <w:bCs/>
        </w:rPr>
        <w:t>.2</w:t>
      </w:r>
      <w:r w:rsidRPr="00975BFD">
        <w:rPr>
          <w:bCs/>
        </w:rPr>
        <w:tab/>
        <w:t>Service_Continuity_Negotiation</w:t>
      </w:r>
      <w:bookmarkEnd w:id="618"/>
      <w:bookmarkEnd w:id="619"/>
    </w:p>
    <w:p w14:paraId="67BC6A88" w14:textId="77777777" w:rsidR="0039271C" w:rsidRPr="00975BFD" w:rsidRDefault="00632768">
      <w:r w:rsidRPr="00975BFD">
        <w:rPr>
          <w:b/>
        </w:rPr>
        <w:t xml:space="preserve">API operation name: </w:t>
      </w:r>
      <w:r w:rsidRPr="00975BFD">
        <w:t>Service_Continuity_ Negotiation</w:t>
      </w:r>
    </w:p>
    <w:p w14:paraId="424FE22F" w14:textId="77777777" w:rsidR="0039271C" w:rsidRPr="00975BFD" w:rsidRDefault="00632768">
      <w:r w:rsidRPr="00975BFD">
        <w:rPr>
          <w:b/>
        </w:rPr>
        <w:t>Description:</w:t>
      </w:r>
      <w:r w:rsidRPr="00975BFD">
        <w:t xml:space="preserve"> Providing for Service_Continuity_ Negotiation to the T-NSCE server and receiving a response / result.</w:t>
      </w:r>
    </w:p>
    <w:p w14:paraId="0DA50BCE" w14:textId="77777777" w:rsidR="0039271C" w:rsidRPr="00975BFD" w:rsidRDefault="00632768">
      <w:r w:rsidRPr="00975BFD">
        <w:rPr>
          <w:b/>
        </w:rPr>
        <w:t>Known Consumers:</w:t>
      </w:r>
      <w:r w:rsidRPr="00975BFD">
        <w:t xml:space="preserve"> S-NSCE server.</w:t>
      </w:r>
    </w:p>
    <w:p w14:paraId="0FC29270" w14:textId="77777777" w:rsidR="0039271C" w:rsidRPr="00975BFD" w:rsidRDefault="00632768">
      <w:r w:rsidRPr="00975BFD">
        <w:rPr>
          <w:b/>
        </w:rPr>
        <w:t xml:space="preserve">Inputs: </w:t>
      </w:r>
      <w:r w:rsidR="003532E7" w:rsidRPr="00975BFD">
        <w:t xml:space="preserve">See </w:t>
      </w:r>
      <w:r w:rsidR="003532E7" w:rsidRPr="00975BFD">
        <w:rPr>
          <w:rFonts w:eastAsiaTheme="minorEastAsia"/>
          <w:lang w:eastAsia="zh-CN"/>
        </w:rPr>
        <w:t xml:space="preserve">table </w:t>
      </w:r>
      <w:r w:rsidR="003532E7" w:rsidRPr="00975BFD">
        <w:t>9.9.3.</w:t>
      </w:r>
      <w:r w:rsidR="003532E7" w:rsidRPr="00975BFD">
        <w:rPr>
          <w:rFonts w:eastAsiaTheme="minorEastAsia"/>
          <w:lang w:eastAsia="zh-CN"/>
        </w:rPr>
        <w:t>4</w:t>
      </w:r>
      <w:r w:rsidR="003532E7" w:rsidRPr="00975BFD">
        <w:t>-1</w:t>
      </w:r>
    </w:p>
    <w:p w14:paraId="367899CC" w14:textId="77777777" w:rsidR="0039271C" w:rsidRPr="00975BFD" w:rsidRDefault="00632768">
      <w:r w:rsidRPr="00975BFD">
        <w:rPr>
          <w:b/>
        </w:rPr>
        <w:t>Outputs:</w:t>
      </w:r>
      <w:r w:rsidRPr="00975BFD">
        <w:rPr>
          <w:rFonts w:cs="Courier New"/>
        </w:rPr>
        <w:t xml:space="preserve"> </w:t>
      </w:r>
      <w:r w:rsidR="003532E7" w:rsidRPr="00975BFD">
        <w:t xml:space="preserve">See </w:t>
      </w:r>
      <w:r w:rsidR="003532E7" w:rsidRPr="00975BFD">
        <w:rPr>
          <w:rFonts w:eastAsiaTheme="minorEastAsia"/>
          <w:lang w:eastAsia="zh-CN"/>
        </w:rPr>
        <w:t xml:space="preserve">table </w:t>
      </w:r>
      <w:r w:rsidR="003532E7" w:rsidRPr="00975BFD">
        <w:t>9.9.3.</w:t>
      </w:r>
      <w:r w:rsidR="003532E7" w:rsidRPr="00975BFD">
        <w:rPr>
          <w:rFonts w:eastAsiaTheme="minorEastAsia"/>
          <w:lang w:eastAsia="zh-CN"/>
        </w:rPr>
        <w:t>5</w:t>
      </w:r>
      <w:r w:rsidR="003532E7" w:rsidRPr="00975BFD">
        <w:t>-1</w:t>
      </w:r>
    </w:p>
    <w:p w14:paraId="4BB0E90C" w14:textId="77777777" w:rsidR="0039271C" w:rsidRPr="00975BFD" w:rsidRDefault="00632768">
      <w:pPr>
        <w:pStyle w:val="Heading4"/>
        <w:rPr>
          <w:bCs/>
        </w:rPr>
      </w:pPr>
      <w:bookmarkStart w:id="620" w:name="_Toc113356737"/>
      <w:bookmarkStart w:id="621" w:name="_Toc134011884"/>
      <w:bookmarkStart w:id="622" w:name="_Toc170686222"/>
      <w:bookmarkEnd w:id="620"/>
      <w:r w:rsidRPr="00975BFD">
        <w:rPr>
          <w:bCs/>
        </w:rPr>
        <w:t>9.9.4.</w:t>
      </w:r>
      <w:r w:rsidRPr="00975BFD">
        <w:rPr>
          <w:rFonts w:eastAsiaTheme="minorEastAsia"/>
          <w:bCs/>
          <w:lang w:eastAsia="zh-CN"/>
        </w:rPr>
        <w:t>4</w:t>
      </w:r>
      <w:r w:rsidRPr="00975BFD">
        <w:rPr>
          <w:bCs/>
        </w:rPr>
        <w:tab/>
        <w:t>SS_NSCE_Slice_Modification_Notify</w:t>
      </w:r>
      <w:bookmarkEnd w:id="621"/>
      <w:bookmarkEnd w:id="622"/>
    </w:p>
    <w:p w14:paraId="5CE94534" w14:textId="77777777" w:rsidR="0039271C" w:rsidRPr="00975BFD" w:rsidRDefault="00632768">
      <w:pPr>
        <w:pStyle w:val="Heading5"/>
        <w:rPr>
          <w:bCs/>
        </w:rPr>
      </w:pPr>
      <w:bookmarkStart w:id="623" w:name="_Toc113356738"/>
      <w:bookmarkStart w:id="624" w:name="_Toc134011885"/>
      <w:bookmarkStart w:id="625" w:name="_Toc170686223"/>
      <w:bookmarkEnd w:id="623"/>
      <w:r w:rsidRPr="00975BFD">
        <w:rPr>
          <w:bCs/>
        </w:rPr>
        <w:t>9.9.4.</w:t>
      </w:r>
      <w:r w:rsidRPr="00975BFD">
        <w:rPr>
          <w:rFonts w:eastAsiaTheme="minorEastAsia"/>
          <w:bCs/>
          <w:lang w:eastAsia="zh-CN"/>
        </w:rPr>
        <w:t>4</w:t>
      </w:r>
      <w:r w:rsidRPr="00975BFD">
        <w:rPr>
          <w:bCs/>
        </w:rPr>
        <w:t>.1</w:t>
      </w:r>
      <w:r w:rsidRPr="00975BFD">
        <w:rPr>
          <w:bCs/>
        </w:rPr>
        <w:tab/>
        <w:t>General</w:t>
      </w:r>
      <w:bookmarkEnd w:id="624"/>
      <w:bookmarkEnd w:id="625"/>
    </w:p>
    <w:p w14:paraId="7C10BF8B" w14:textId="77777777" w:rsidR="0039271C" w:rsidRPr="00975BFD" w:rsidRDefault="00632768">
      <w:r w:rsidRPr="00975BFD">
        <w:rPr>
          <w:b/>
        </w:rPr>
        <w:t>API description:</w:t>
      </w:r>
      <w:r w:rsidRPr="00975BFD">
        <w:t xml:space="preserve"> This API enables the network slice capability enablement server to communicate with the VAL server or VAL UE (NSCE client or VAL client) for notifying the slice modification to extend to the target service area.</w:t>
      </w:r>
    </w:p>
    <w:p w14:paraId="299127AA" w14:textId="78223B4E" w:rsidR="0039271C" w:rsidRPr="00975BFD" w:rsidRDefault="00632768">
      <w:pPr>
        <w:pStyle w:val="Heading5"/>
        <w:rPr>
          <w:bCs/>
        </w:rPr>
      </w:pPr>
      <w:bookmarkStart w:id="626" w:name="_Toc113356739"/>
      <w:bookmarkStart w:id="627" w:name="_Toc134011886"/>
      <w:bookmarkStart w:id="628" w:name="_Toc170686224"/>
      <w:bookmarkEnd w:id="626"/>
      <w:r w:rsidRPr="00975BFD">
        <w:rPr>
          <w:bCs/>
        </w:rPr>
        <w:t>9.9.4.</w:t>
      </w:r>
      <w:r w:rsidR="00A9212F">
        <w:rPr>
          <w:bCs/>
        </w:rPr>
        <w:t>4</w:t>
      </w:r>
      <w:r w:rsidRPr="00975BFD">
        <w:rPr>
          <w:bCs/>
        </w:rPr>
        <w:t>.2</w:t>
      </w:r>
      <w:r w:rsidRPr="00975BFD">
        <w:rPr>
          <w:bCs/>
        </w:rPr>
        <w:tab/>
        <w:t>Slice_Modification_Notify</w:t>
      </w:r>
      <w:bookmarkEnd w:id="627"/>
      <w:bookmarkEnd w:id="628"/>
    </w:p>
    <w:p w14:paraId="40AB7B73" w14:textId="77777777" w:rsidR="0039271C" w:rsidRPr="00975BFD" w:rsidRDefault="00632768">
      <w:r w:rsidRPr="00975BFD">
        <w:rPr>
          <w:b/>
        </w:rPr>
        <w:t xml:space="preserve">API operation name: </w:t>
      </w:r>
      <w:r w:rsidRPr="00975BFD">
        <w:t>Slice_Modification_Notify</w:t>
      </w:r>
    </w:p>
    <w:p w14:paraId="0DABCAB0" w14:textId="77777777" w:rsidR="0039271C" w:rsidRPr="00975BFD" w:rsidRDefault="00632768">
      <w:r w:rsidRPr="00975BFD">
        <w:rPr>
          <w:b/>
        </w:rPr>
        <w:t>Description:</w:t>
      </w:r>
      <w:r w:rsidRPr="00975BFD">
        <w:t xml:space="preserve"> Notifying about the slice modification to extend to the target area.</w:t>
      </w:r>
    </w:p>
    <w:p w14:paraId="128B8899" w14:textId="77777777" w:rsidR="0039271C" w:rsidRPr="00975BFD" w:rsidRDefault="00632768">
      <w:r w:rsidRPr="00975BFD">
        <w:rPr>
          <w:b/>
        </w:rPr>
        <w:t>Known Consumers:</w:t>
      </w:r>
      <w:r w:rsidRPr="00975BFD">
        <w:t xml:space="preserve"> VAL server.</w:t>
      </w:r>
    </w:p>
    <w:p w14:paraId="0E041413" w14:textId="544A2768" w:rsidR="0039271C" w:rsidRPr="00975BFD" w:rsidRDefault="00632768">
      <w:pPr>
        <w:rPr>
          <w:rFonts w:eastAsiaTheme="minorEastAsia"/>
          <w:lang w:eastAsia="zh-CN"/>
        </w:rPr>
      </w:pPr>
      <w:r w:rsidRPr="00975BFD">
        <w:rPr>
          <w:b/>
        </w:rPr>
        <w:t>Inputs:</w:t>
      </w:r>
      <w:r w:rsidRPr="00584FF0">
        <w:rPr>
          <w:bCs/>
        </w:rPr>
        <w:t xml:space="preserve"> </w:t>
      </w:r>
      <w:r w:rsidR="00A9212F" w:rsidRPr="00584FF0">
        <w:rPr>
          <w:bCs/>
        </w:rPr>
        <w:t>See table 9.9.3.6-1</w:t>
      </w:r>
    </w:p>
    <w:p w14:paraId="4D82E31C" w14:textId="7A650E96" w:rsidR="0039271C" w:rsidRPr="00975BFD" w:rsidRDefault="00632768">
      <w:r w:rsidRPr="00975BFD">
        <w:rPr>
          <w:b/>
        </w:rPr>
        <w:t>Outputs:</w:t>
      </w:r>
      <w:r w:rsidRPr="00975BFD">
        <w:rPr>
          <w:rFonts w:cs="Courier New"/>
        </w:rPr>
        <w:t xml:space="preserve"> </w:t>
      </w:r>
      <w:r w:rsidR="00A9212F" w:rsidRPr="00A9212F">
        <w:rPr>
          <w:rFonts w:cs="Courier New"/>
        </w:rPr>
        <w:t>None</w:t>
      </w:r>
    </w:p>
    <w:p w14:paraId="314F8A94" w14:textId="77777777" w:rsidR="0039271C" w:rsidRPr="00975BFD" w:rsidRDefault="00632768">
      <w:pPr>
        <w:pStyle w:val="Heading2"/>
        <w:rPr>
          <w:bCs/>
        </w:rPr>
      </w:pPr>
      <w:bookmarkStart w:id="629" w:name="_Toc134011887"/>
      <w:bookmarkStart w:id="630" w:name="_Toc170686225"/>
      <w:r w:rsidRPr="00975BFD">
        <w:rPr>
          <w:rFonts w:cs="Arial"/>
          <w:bCs/>
        </w:rPr>
        <w:t>9</w:t>
      </w:r>
      <w:r w:rsidRPr="00975BFD">
        <w:rPr>
          <w:bCs/>
        </w:rPr>
        <w:t>.</w:t>
      </w:r>
      <w:r w:rsidRPr="00975BFD">
        <w:rPr>
          <w:rFonts w:cs="Arial"/>
          <w:bCs/>
        </w:rPr>
        <w:t>10</w:t>
      </w:r>
      <w:r w:rsidRPr="00975BFD">
        <w:rPr>
          <w:bCs/>
        </w:rPr>
        <w:tab/>
        <w:t>Multiple slices coordinated resource optimization</w:t>
      </w:r>
      <w:bookmarkEnd w:id="629"/>
      <w:bookmarkEnd w:id="630"/>
      <w:r w:rsidRPr="00975BFD">
        <w:rPr>
          <w:bCs/>
        </w:rPr>
        <w:t xml:space="preserve"> </w:t>
      </w:r>
    </w:p>
    <w:p w14:paraId="53842EB3" w14:textId="77777777" w:rsidR="0039271C" w:rsidRPr="00975BFD" w:rsidRDefault="00632768">
      <w:pPr>
        <w:pStyle w:val="Heading3"/>
      </w:pPr>
      <w:bookmarkStart w:id="631" w:name="_Toc134011888"/>
      <w:bookmarkStart w:id="632" w:name="_Toc170686226"/>
      <w:r w:rsidRPr="00975BFD">
        <w:t>9.10.1</w:t>
      </w:r>
      <w:r w:rsidRPr="00975BFD">
        <w:tab/>
        <w:t>General</w:t>
      </w:r>
      <w:bookmarkEnd w:id="631"/>
      <w:bookmarkEnd w:id="632"/>
    </w:p>
    <w:p w14:paraId="11006831" w14:textId="77777777" w:rsidR="0039271C" w:rsidRPr="00975BFD" w:rsidRDefault="00632768">
      <w:r w:rsidRPr="00975BFD">
        <w:t xml:space="preserve">Based on preferred QoS request from the vertical applications, the performance monitoring of multiple slices of one network (PNI-NPN slice and PLMN slice) and resource adjustment between different slices can be made to realize optimized and efficient resource usage. </w:t>
      </w:r>
    </w:p>
    <w:p w14:paraId="57A9C723" w14:textId="77777777" w:rsidR="0039271C" w:rsidRPr="00975BFD" w:rsidRDefault="00632768">
      <w:pPr>
        <w:pStyle w:val="Heading3"/>
        <w:rPr>
          <w:rFonts w:eastAsiaTheme="minorEastAsia" w:cs="Arial"/>
          <w:bCs/>
          <w:lang w:eastAsia="zh-CN"/>
        </w:rPr>
      </w:pPr>
      <w:bookmarkStart w:id="633" w:name="_Toc134011889"/>
      <w:bookmarkStart w:id="634" w:name="_Toc170686227"/>
      <w:r w:rsidRPr="00975BFD">
        <w:rPr>
          <w:rFonts w:cs="Arial"/>
          <w:bCs/>
        </w:rPr>
        <w:t>9</w:t>
      </w:r>
      <w:r w:rsidRPr="00975BFD">
        <w:rPr>
          <w:bCs/>
        </w:rPr>
        <w:t>.10.</w:t>
      </w:r>
      <w:r w:rsidRPr="00975BFD">
        <w:rPr>
          <w:rFonts w:cs="Arial"/>
          <w:bCs/>
        </w:rPr>
        <w:t>2</w:t>
      </w:r>
      <w:r w:rsidRPr="00975BFD">
        <w:rPr>
          <w:bCs/>
        </w:rPr>
        <w:tab/>
      </w:r>
      <w:r w:rsidRPr="00975BFD">
        <w:rPr>
          <w:rFonts w:cs="Arial"/>
          <w:bCs/>
        </w:rPr>
        <w:t>Procedure</w:t>
      </w:r>
      <w:bookmarkEnd w:id="633"/>
      <w:bookmarkEnd w:id="634"/>
    </w:p>
    <w:p w14:paraId="2749716B" w14:textId="77777777" w:rsidR="0039271C" w:rsidRPr="00975BFD" w:rsidRDefault="00632768">
      <w:pPr>
        <w:pStyle w:val="Heading4"/>
        <w:rPr>
          <w:rFonts w:eastAsiaTheme="minorEastAsia"/>
          <w:bCs/>
          <w:lang w:eastAsia="zh-CN"/>
        </w:rPr>
      </w:pPr>
      <w:bookmarkStart w:id="635" w:name="_Toc134011890"/>
      <w:bookmarkStart w:id="636" w:name="_Toc170686228"/>
      <w:r w:rsidRPr="00975BFD">
        <w:t>9.10.2.1</w:t>
      </w:r>
      <w:r w:rsidRPr="00975BFD">
        <w:tab/>
        <w:t>Procedure on multiple slices coordinated resource optimization</w:t>
      </w:r>
      <w:bookmarkEnd w:id="635"/>
      <w:bookmarkEnd w:id="636"/>
      <w:r w:rsidRPr="00975BFD">
        <w:rPr>
          <w:rFonts w:eastAsiaTheme="minorEastAsia"/>
          <w:lang w:eastAsia="zh-CN"/>
        </w:rPr>
        <w:t xml:space="preserve"> </w:t>
      </w:r>
    </w:p>
    <w:p w14:paraId="4790D855" w14:textId="77777777" w:rsidR="0039271C" w:rsidRPr="00975BFD" w:rsidRDefault="00632768" w:rsidP="0039271C">
      <w:r w:rsidRPr="00975BFD">
        <w:t>Figure 9.10.2.1</w:t>
      </w:r>
      <w:r w:rsidR="0039271C" w:rsidRPr="00975BFD">
        <w:rPr>
          <w:rFonts w:eastAsiaTheme="minorEastAsia"/>
          <w:lang w:eastAsia="zh-CN"/>
        </w:rPr>
        <w:t>-1</w:t>
      </w:r>
      <w:r w:rsidRPr="00975BFD">
        <w:t xml:space="preserve"> illustrates the procedure of multiple slices coordinated resource optimization service from VAL server to NSCE server.</w:t>
      </w:r>
    </w:p>
    <w:p w14:paraId="1AC81324" w14:textId="77777777" w:rsidR="0039271C" w:rsidRPr="00975BFD" w:rsidRDefault="00632768">
      <w:r w:rsidRPr="00975BFD">
        <w:t>Pre-conditions:</w:t>
      </w:r>
    </w:p>
    <w:p w14:paraId="089312E4" w14:textId="77777777" w:rsidR="0039271C" w:rsidRPr="00975BFD" w:rsidRDefault="00632768">
      <w:pPr>
        <w:pStyle w:val="B1"/>
      </w:pPr>
      <w:r w:rsidRPr="00975BFD">
        <w:t>1.</w:t>
      </w:r>
      <w:r w:rsidRPr="00975BFD">
        <w:tab/>
        <w:t>The network slice enabler layer is capable to interact with PLMN 5GC or OAM system to handle slices of PLMN and its PNI-NPNs.</w:t>
      </w:r>
    </w:p>
    <w:p w14:paraId="0D485AE5" w14:textId="77777777" w:rsidR="0039271C" w:rsidRPr="00975BFD" w:rsidRDefault="00632768">
      <w:pPr>
        <w:pStyle w:val="B1"/>
      </w:pPr>
      <w:r w:rsidRPr="00975BFD">
        <w:t>2.</w:t>
      </w:r>
      <w:r w:rsidRPr="00975BFD">
        <w:tab/>
        <w:t xml:space="preserve">PNI-NPNs are deployed as network slices of the PLMN. </w:t>
      </w:r>
    </w:p>
    <w:bookmarkStart w:id="637" w:name="_MON_1739885743"/>
    <w:bookmarkEnd w:id="637"/>
    <w:p w14:paraId="2BD3C129" w14:textId="77777777" w:rsidR="0039271C" w:rsidRPr="00975BFD" w:rsidRDefault="0039271C">
      <w:pPr>
        <w:pStyle w:val="TH"/>
      </w:pPr>
      <w:r w:rsidRPr="00975BFD">
        <w:object w:dxaOrig="9030" w:dyaOrig="6934" w14:anchorId="37F9D88E">
          <v:shape id="_x0000_i1044" type="#_x0000_t75" style="width:451.6pt;height:346.35pt" o:ole="">
            <v:imagedata r:id="rId53" o:title=""/>
          </v:shape>
          <o:OLEObject Type="Embed" ProgID="Word.Document.12" ShapeID="_x0000_i1044" DrawAspect="Content" ObjectID="_1781298957" r:id="rId54"/>
        </w:object>
      </w:r>
    </w:p>
    <w:p w14:paraId="75A5FDAF" w14:textId="77777777" w:rsidR="0039271C" w:rsidRPr="00975BFD" w:rsidRDefault="00632768">
      <w:pPr>
        <w:pStyle w:val="TF"/>
      </w:pPr>
      <w:r w:rsidRPr="00975BFD">
        <w:t>Figure 9.10.2</w:t>
      </w:r>
      <w:r w:rsidRPr="00975BFD">
        <w:rPr>
          <w:rFonts w:eastAsiaTheme="minorEastAsia"/>
          <w:lang w:eastAsia="zh-CN"/>
        </w:rPr>
        <w:t>.1</w:t>
      </w:r>
      <w:r w:rsidRPr="00975BFD">
        <w:t>-1</w:t>
      </w:r>
      <w:r w:rsidRPr="00975BFD">
        <w:rPr>
          <w:rFonts w:eastAsiaTheme="minorEastAsia"/>
          <w:lang w:eastAsia="zh-CN"/>
        </w:rPr>
        <w:t>:</w:t>
      </w:r>
      <w:r w:rsidRPr="00975BFD">
        <w:t xml:space="preserve"> Multiple slices coordinated resource optimization process</w:t>
      </w:r>
    </w:p>
    <w:p w14:paraId="7C0220D3" w14:textId="77777777" w:rsidR="0039271C" w:rsidRPr="00975BFD" w:rsidRDefault="00632768">
      <w:pPr>
        <w:pStyle w:val="B1"/>
      </w:pPr>
      <w:r w:rsidRPr="00975BFD">
        <w:t>1.</w:t>
      </w:r>
      <w:r w:rsidRPr="00975BFD">
        <w:tab/>
        <w:t xml:space="preserve">The VAL server initiates multiple slices coordinated resource optimization request towards the NSCE server. The request includes VAL server ID, VAL service ID. The message also includes preferred optimization zone. </w:t>
      </w:r>
    </w:p>
    <w:p w14:paraId="78B24166" w14:textId="77777777" w:rsidR="0039271C" w:rsidRPr="00975BFD" w:rsidRDefault="00632768">
      <w:pPr>
        <w:pStyle w:val="B1"/>
      </w:pPr>
      <w:r w:rsidRPr="00975BFD">
        <w:t>2.</w:t>
      </w:r>
      <w:r w:rsidRPr="00975BFD">
        <w:tab/>
        <w:t>Upon receiving the request from the VAL server to make the network slice resource optimization, the NSCE server makes authentication and authorization of the VAL server and if VAL server is not authorized</w:t>
      </w:r>
      <w:r w:rsidRPr="00975BFD">
        <w:rPr>
          <w:rFonts w:eastAsiaTheme="minorEastAsia"/>
          <w:lang w:eastAsia="zh-CN"/>
        </w:rPr>
        <w:t xml:space="preserve"> to send multiple slices coordinated resource optimization request</w:t>
      </w:r>
      <w:r w:rsidRPr="00975BFD">
        <w:t>, the NSCE server replies with failure response.</w:t>
      </w:r>
    </w:p>
    <w:p w14:paraId="6983E4E8" w14:textId="77777777" w:rsidR="0039271C" w:rsidRPr="00975BFD" w:rsidRDefault="00632768">
      <w:pPr>
        <w:pStyle w:val="B1"/>
      </w:pPr>
      <w:r w:rsidRPr="00975BFD">
        <w:t>3.</w:t>
      </w:r>
      <w:r w:rsidRPr="00975BFD">
        <w:tab/>
        <w:t>The NSCE server makes mapping from VAL service ID that received from VAL server to slice identities (S-NSSAIs allocated in multiple networks) and retrieves the network slice related status information from 5GC or OAM of PLMN for PNI-NPN slices, such as NF(s) load in 5GC and network utilization in access network as defined in TS 28.535 [</w:t>
      </w:r>
      <w:r w:rsidRPr="00975BFD">
        <w:rPr>
          <w:rFonts w:eastAsiaTheme="minorEastAsia"/>
          <w:lang w:eastAsia="zh-CN"/>
        </w:rPr>
        <w:t>11</w:t>
      </w:r>
      <w:r w:rsidRPr="00975BFD">
        <w:t>].</w:t>
      </w:r>
    </w:p>
    <w:p w14:paraId="03F1860E" w14:textId="77777777" w:rsidR="0039271C" w:rsidRPr="00975BFD" w:rsidRDefault="00632768">
      <w:pPr>
        <w:pStyle w:val="B1"/>
      </w:pPr>
      <w:r w:rsidRPr="00975BFD">
        <w:t>4.</w:t>
      </w:r>
      <w:r w:rsidRPr="00975BFD">
        <w:tab/>
        <w:t>The NSCE server retrieves the network slice related status information for PLMN from 5GC or OAM of PLMN networks for PLMN slices, such as NF(s) load in 5GC and network utilization in access network as defined in TS 28.535 [</w:t>
      </w:r>
      <w:r w:rsidRPr="00975BFD">
        <w:rPr>
          <w:rFonts w:eastAsiaTheme="minorEastAsia"/>
          <w:lang w:eastAsia="zh-CN"/>
        </w:rPr>
        <w:t>11</w:t>
      </w:r>
      <w:r w:rsidRPr="00975BFD">
        <w:t>]. The PLMN operator can choose to deploy NSCE-Server acting as single entry of PLMN capability exposure which can be optional.</w:t>
      </w:r>
    </w:p>
    <w:p w14:paraId="63B07E88" w14:textId="77777777" w:rsidR="0039271C" w:rsidRPr="00975BFD" w:rsidRDefault="00632768">
      <w:pPr>
        <w:pStyle w:val="B1"/>
      </w:pPr>
      <w:r w:rsidRPr="00975BFD">
        <w:t>5.</w:t>
      </w:r>
      <w:r w:rsidRPr="00975BFD">
        <w:tab/>
        <w:t>The NSCE server verifies and analyses status data of network slices instance as well as network slice performance monitoring response (optional), then NSCE server makes resource optimization (e.g. shared radio resources, etc.)</w:t>
      </w:r>
      <w:r w:rsidRPr="00975BFD">
        <w:rPr>
          <w:rFonts w:eastAsiaTheme="minorEastAsia"/>
          <w:lang w:eastAsia="zh-CN"/>
        </w:rPr>
        <w:t xml:space="preserve"> </w:t>
      </w:r>
      <w:r w:rsidRPr="00975BFD">
        <w:t>decision among different kinds of slices in specific location zone.</w:t>
      </w:r>
    </w:p>
    <w:p w14:paraId="04F31122" w14:textId="77777777" w:rsidR="0039271C" w:rsidRPr="00975BFD" w:rsidRDefault="00632768">
      <w:pPr>
        <w:pStyle w:val="B1"/>
      </w:pPr>
      <w:r w:rsidRPr="00975BFD">
        <w:t>6-7.</w:t>
      </w:r>
      <w:r w:rsidRPr="00975BFD">
        <w:tab/>
        <w:t>The NSCE server determines whether and what network slice LCM operations should be taken and mak</w:t>
      </w:r>
      <w:r w:rsidRPr="00975BFD">
        <w:rPr>
          <w:rFonts w:eastAsia="DengXian"/>
        </w:rPr>
        <w:t>es</w:t>
      </w:r>
      <w:r w:rsidRPr="00975BFD">
        <w:t xml:space="preserve"> the decision(s)/recommendation(s), such as modifyNsi request as specified in TS 28.531</w:t>
      </w:r>
      <w:r w:rsidRPr="00975BFD">
        <w:rPr>
          <w:rFonts w:eastAsia="DengXian"/>
        </w:rPr>
        <w:t xml:space="preserve"> </w:t>
      </w:r>
      <w:r w:rsidRPr="00975BFD">
        <w:t>[</w:t>
      </w:r>
      <w:r w:rsidRPr="00975BFD">
        <w:rPr>
          <w:rFonts w:eastAsia="DengXian"/>
        </w:rPr>
        <w:t>8</w:t>
      </w:r>
      <w:r w:rsidRPr="00975BFD">
        <w:t>] to PNI-NPN slice. Based on decision made by NSCE server, the network slice management entity (such as NSMF) performs the corresponding operation(s)</w:t>
      </w:r>
      <w:r w:rsidRPr="00975BFD">
        <w:rPr>
          <w:rFonts w:eastAsiaTheme="minorEastAsia"/>
          <w:lang w:eastAsia="zh-CN"/>
        </w:rPr>
        <w:t xml:space="preserve"> and sends LCM response including slice resource adjustment result</w:t>
      </w:r>
      <w:r w:rsidRPr="00975BFD">
        <w:t>.</w:t>
      </w:r>
    </w:p>
    <w:p w14:paraId="7BE50423" w14:textId="77777777" w:rsidR="0039271C" w:rsidRPr="00975BFD" w:rsidRDefault="00632768">
      <w:pPr>
        <w:pStyle w:val="B1"/>
      </w:pPr>
      <w:r w:rsidRPr="00975BFD">
        <w:t>8-9.</w:t>
      </w:r>
      <w:r w:rsidRPr="00975BFD">
        <w:tab/>
        <w:t>The NSCE server determines whether and what network slice LCM operations should be taken and mak</w:t>
      </w:r>
      <w:r w:rsidRPr="00975BFD">
        <w:rPr>
          <w:rFonts w:eastAsia="DengXian"/>
        </w:rPr>
        <w:t>es</w:t>
      </w:r>
      <w:r w:rsidRPr="00975BFD">
        <w:t xml:space="preserve"> the decision(s)/recommendation(s), such as modifyNsi request as specified in TS 28.531</w:t>
      </w:r>
      <w:r w:rsidRPr="00975BFD">
        <w:rPr>
          <w:rFonts w:eastAsia="DengXian"/>
        </w:rPr>
        <w:t xml:space="preserve"> </w:t>
      </w:r>
      <w:r w:rsidRPr="00975BFD">
        <w:t>[</w:t>
      </w:r>
      <w:r w:rsidRPr="00975BFD">
        <w:rPr>
          <w:rFonts w:eastAsia="DengXian"/>
        </w:rPr>
        <w:t>8</w:t>
      </w:r>
      <w:r w:rsidRPr="00975BFD">
        <w:t>] to PLMN slice. Based on decision made by NSCE server, the network slice management entity (such as NSMF) performs the corresponding operation(s)</w:t>
      </w:r>
      <w:r w:rsidRPr="00975BFD">
        <w:rPr>
          <w:rFonts w:eastAsiaTheme="minorEastAsia"/>
          <w:lang w:eastAsia="zh-CN"/>
        </w:rPr>
        <w:t xml:space="preserve"> and sends LCM response including slice resource adjustment result</w:t>
      </w:r>
      <w:r w:rsidRPr="00975BFD">
        <w:t>. The PLMN operator can choose to deploy NSCE-S acting as single entry of PLMN capability exposure which can be optional.</w:t>
      </w:r>
    </w:p>
    <w:p w14:paraId="1BDCBB29" w14:textId="77777777" w:rsidR="0039271C" w:rsidRPr="00975BFD" w:rsidRDefault="00632768">
      <w:pPr>
        <w:pStyle w:val="B1"/>
      </w:pPr>
      <w:r w:rsidRPr="00975BFD">
        <w:t>10.</w:t>
      </w:r>
      <w:r w:rsidRPr="00975BFD">
        <w:tab/>
        <w:t>The NSCE server sends the multiple slices coordinated resource optimization response towards VAL server.</w:t>
      </w:r>
    </w:p>
    <w:p w14:paraId="7E04E4E3" w14:textId="77777777" w:rsidR="0039271C" w:rsidRPr="00975BFD" w:rsidRDefault="00632768">
      <w:pPr>
        <w:pStyle w:val="Heading3"/>
        <w:rPr>
          <w:bCs/>
        </w:rPr>
      </w:pPr>
      <w:bookmarkStart w:id="638" w:name="_Toc134011891"/>
      <w:bookmarkStart w:id="639" w:name="_Toc170686229"/>
      <w:r w:rsidRPr="00975BFD">
        <w:rPr>
          <w:rFonts w:cs="Arial"/>
          <w:bCs/>
        </w:rPr>
        <w:t>9.</w:t>
      </w:r>
      <w:r w:rsidRPr="00975BFD">
        <w:rPr>
          <w:bCs/>
        </w:rPr>
        <w:t>10.</w:t>
      </w:r>
      <w:r w:rsidRPr="00975BFD">
        <w:rPr>
          <w:rFonts w:cs="Arial"/>
          <w:bCs/>
        </w:rPr>
        <w:t>3</w:t>
      </w:r>
      <w:r w:rsidRPr="00975BFD">
        <w:rPr>
          <w:bCs/>
        </w:rPr>
        <w:tab/>
        <w:t>Information flows</w:t>
      </w:r>
      <w:bookmarkEnd w:id="638"/>
      <w:bookmarkEnd w:id="639"/>
    </w:p>
    <w:p w14:paraId="1CCDE63B" w14:textId="77777777" w:rsidR="0039271C" w:rsidRPr="00975BFD" w:rsidRDefault="00632768">
      <w:pPr>
        <w:pStyle w:val="Heading4"/>
        <w:rPr>
          <w:bCs/>
        </w:rPr>
      </w:pPr>
      <w:bookmarkStart w:id="640" w:name="_Toc134011892"/>
      <w:bookmarkStart w:id="641" w:name="_Toc170686230"/>
      <w:r w:rsidRPr="00975BFD">
        <w:rPr>
          <w:rFonts w:cs="Arial"/>
          <w:bCs/>
        </w:rPr>
        <w:t>9.10</w:t>
      </w:r>
      <w:r w:rsidRPr="00975BFD">
        <w:rPr>
          <w:bCs/>
        </w:rPr>
        <w:t>.</w:t>
      </w:r>
      <w:r w:rsidRPr="00975BFD">
        <w:rPr>
          <w:rFonts w:cs="Arial"/>
          <w:bCs/>
        </w:rPr>
        <w:t>3</w:t>
      </w:r>
      <w:r w:rsidRPr="00975BFD">
        <w:rPr>
          <w:bCs/>
        </w:rPr>
        <w:t>.1</w:t>
      </w:r>
      <w:r w:rsidRPr="00975BFD">
        <w:rPr>
          <w:bCs/>
        </w:rPr>
        <w:tab/>
        <w:t>General</w:t>
      </w:r>
      <w:bookmarkEnd w:id="640"/>
      <w:bookmarkEnd w:id="641"/>
    </w:p>
    <w:p w14:paraId="22063263" w14:textId="77777777" w:rsidR="0039271C" w:rsidRPr="00975BFD" w:rsidRDefault="00632768">
      <w:r w:rsidRPr="00975BFD">
        <w:t>The following information flows are specified:</w:t>
      </w:r>
    </w:p>
    <w:p w14:paraId="62C7C858" w14:textId="77777777" w:rsidR="0039271C" w:rsidRPr="00975BFD" w:rsidRDefault="00632768">
      <w:pPr>
        <w:pStyle w:val="B1"/>
      </w:pPr>
      <w:r w:rsidRPr="00975BFD">
        <w:t>-</w:t>
      </w:r>
      <w:r w:rsidRPr="00975BFD">
        <w:tab/>
        <w:t>Multiple slices coordinated resource optimization request and response.</w:t>
      </w:r>
    </w:p>
    <w:p w14:paraId="255DC3A5" w14:textId="77777777" w:rsidR="0039271C" w:rsidRPr="00975BFD" w:rsidRDefault="00632768">
      <w:pPr>
        <w:pStyle w:val="Heading4"/>
        <w:rPr>
          <w:bCs/>
        </w:rPr>
      </w:pPr>
      <w:bookmarkStart w:id="642" w:name="_Toc134011893"/>
      <w:bookmarkStart w:id="643" w:name="_Toc170686231"/>
      <w:r w:rsidRPr="00975BFD">
        <w:rPr>
          <w:rFonts w:cs="Arial"/>
          <w:bCs/>
        </w:rPr>
        <w:t>9.10</w:t>
      </w:r>
      <w:r w:rsidRPr="00975BFD">
        <w:rPr>
          <w:bCs/>
        </w:rPr>
        <w:t>.3.</w:t>
      </w:r>
      <w:r w:rsidRPr="00975BFD">
        <w:rPr>
          <w:rFonts w:cs="Arial"/>
          <w:bCs/>
        </w:rPr>
        <w:t>2</w:t>
      </w:r>
      <w:r w:rsidRPr="00975BFD">
        <w:rPr>
          <w:bCs/>
        </w:rPr>
        <w:tab/>
        <w:t>Multiple slices coordinated resource optimization request</w:t>
      </w:r>
      <w:bookmarkEnd w:id="642"/>
      <w:bookmarkEnd w:id="643"/>
    </w:p>
    <w:p w14:paraId="19274518" w14:textId="77777777" w:rsidR="0039271C" w:rsidRPr="00975BFD" w:rsidRDefault="00632768">
      <w:r w:rsidRPr="00975BFD">
        <w:t xml:space="preserve">Table 9.10.3.2-1 describes information elements for the multiple slices coordinated resource optimization request from the VAL server to the NSCE server. </w:t>
      </w:r>
    </w:p>
    <w:p w14:paraId="12926D62" w14:textId="77777777" w:rsidR="0039271C" w:rsidRPr="00975BFD" w:rsidRDefault="00632768">
      <w:pPr>
        <w:pStyle w:val="TH"/>
        <w:rPr>
          <w:rFonts w:eastAsia="SimSun"/>
        </w:rPr>
      </w:pPr>
      <w:r w:rsidRPr="00975BFD">
        <w:t xml:space="preserve">Table </w:t>
      </w:r>
      <w:r w:rsidRPr="00975BFD">
        <w:rPr>
          <w:rFonts w:cs="Arial"/>
        </w:rPr>
        <w:t>9.10</w:t>
      </w:r>
      <w:r w:rsidRPr="00975BFD">
        <w:t>.3.</w:t>
      </w:r>
      <w:r w:rsidRPr="00975BFD">
        <w:rPr>
          <w:rFonts w:cs="Arial"/>
        </w:rPr>
        <w:t>2</w:t>
      </w:r>
      <w:r w:rsidRPr="00975BFD">
        <w:t>-</w:t>
      </w:r>
      <w:r w:rsidRPr="00975BFD">
        <w:rPr>
          <w:rFonts w:eastAsia="SimSun"/>
        </w:rPr>
        <w:t xml:space="preserve">1: </w:t>
      </w:r>
      <w:r w:rsidRPr="00975BFD">
        <w:t>Multiple slices coordinated resource optimization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4473A39" w14:textId="77777777">
        <w:trPr>
          <w:jc w:val="center"/>
        </w:trPr>
        <w:tc>
          <w:tcPr>
            <w:tcW w:w="2880" w:type="dxa"/>
            <w:tcBorders>
              <w:top w:val="single" w:sz="4" w:space="0" w:color="000000"/>
              <w:left w:val="single" w:sz="4" w:space="0" w:color="000000"/>
              <w:bottom w:val="single" w:sz="4" w:space="0" w:color="000000"/>
              <w:right w:val="nil"/>
            </w:tcBorders>
          </w:tcPr>
          <w:p w14:paraId="167AFCE8"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0744FB85"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C71C95F" w14:textId="77777777" w:rsidR="0039271C" w:rsidRPr="00975BFD" w:rsidRDefault="00632768">
            <w:pPr>
              <w:pStyle w:val="TAH"/>
            </w:pPr>
            <w:r w:rsidRPr="00975BFD">
              <w:t>Description</w:t>
            </w:r>
          </w:p>
        </w:tc>
      </w:tr>
      <w:tr w:rsidR="0039271C" w:rsidRPr="00975BFD" w14:paraId="20C9C568" w14:textId="77777777">
        <w:trPr>
          <w:jc w:val="center"/>
        </w:trPr>
        <w:tc>
          <w:tcPr>
            <w:tcW w:w="2880" w:type="dxa"/>
            <w:tcBorders>
              <w:top w:val="single" w:sz="4" w:space="0" w:color="000000"/>
              <w:left w:val="single" w:sz="4" w:space="0" w:color="000000"/>
              <w:bottom w:val="single" w:sz="4" w:space="0" w:color="000000"/>
              <w:right w:val="nil"/>
            </w:tcBorders>
          </w:tcPr>
          <w:p w14:paraId="2B916829"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0455C35E"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93491C9" w14:textId="77777777" w:rsidR="0039271C" w:rsidRPr="00975BFD" w:rsidRDefault="00632768">
            <w:pPr>
              <w:pStyle w:val="TAL"/>
            </w:pPr>
            <w:r w:rsidRPr="00975BFD">
              <w:t xml:space="preserve">Unique identifier of the requestor (i.e. </w:t>
            </w:r>
            <w:r w:rsidRPr="00975BFD">
              <w:rPr>
                <w:rFonts w:cs="Arial"/>
              </w:rPr>
              <w:t>VAL server ID</w:t>
            </w:r>
            <w:r w:rsidRPr="00975BFD">
              <w:t>).</w:t>
            </w:r>
          </w:p>
        </w:tc>
      </w:tr>
      <w:tr w:rsidR="0039271C" w:rsidRPr="00975BFD" w14:paraId="36B82966" w14:textId="77777777">
        <w:trPr>
          <w:jc w:val="center"/>
        </w:trPr>
        <w:tc>
          <w:tcPr>
            <w:tcW w:w="2880" w:type="dxa"/>
            <w:tcBorders>
              <w:top w:val="single" w:sz="4" w:space="0" w:color="000000"/>
              <w:left w:val="single" w:sz="4" w:space="0" w:color="000000"/>
              <w:bottom w:val="single" w:sz="4" w:space="0" w:color="000000"/>
              <w:right w:val="nil"/>
            </w:tcBorders>
          </w:tcPr>
          <w:p w14:paraId="77A6E425"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588B5694"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4853E69" w14:textId="77777777" w:rsidR="0039271C" w:rsidRPr="00975BFD" w:rsidRDefault="00632768">
            <w:pPr>
              <w:pStyle w:val="TAL"/>
            </w:pPr>
            <w:r w:rsidRPr="00975BFD">
              <w:rPr>
                <w:rFonts w:cs="Arial"/>
              </w:rPr>
              <w:t>Security credentials resulting from a successful authorization.</w:t>
            </w:r>
          </w:p>
        </w:tc>
      </w:tr>
      <w:tr w:rsidR="0039271C" w:rsidRPr="00975BFD" w14:paraId="2674C2E4" w14:textId="77777777">
        <w:trPr>
          <w:jc w:val="center"/>
        </w:trPr>
        <w:tc>
          <w:tcPr>
            <w:tcW w:w="2880" w:type="dxa"/>
            <w:tcBorders>
              <w:top w:val="single" w:sz="4" w:space="0" w:color="000000"/>
              <w:left w:val="single" w:sz="4" w:space="0" w:color="000000"/>
              <w:bottom w:val="single" w:sz="4" w:space="0" w:color="000000"/>
              <w:right w:val="nil"/>
            </w:tcBorders>
          </w:tcPr>
          <w:p w14:paraId="5218ED38" w14:textId="77777777" w:rsidR="0039271C" w:rsidRPr="00975BFD" w:rsidRDefault="00632768">
            <w:pPr>
              <w:pStyle w:val="TAL"/>
            </w:pPr>
            <w:r w:rsidRPr="00975BFD">
              <w:t>VAL service</w:t>
            </w:r>
            <w:r w:rsidRPr="00975BFD">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21515BE8"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93F8F99" w14:textId="77777777" w:rsidR="0039271C" w:rsidRPr="00975BFD" w:rsidRDefault="00632768">
            <w:pPr>
              <w:pStyle w:val="TAL"/>
              <w:rPr>
                <w:rFonts w:cs="Arial"/>
              </w:rPr>
            </w:pPr>
            <w:r w:rsidRPr="00975BFD">
              <w:rPr>
                <w:kern w:val="2"/>
              </w:rPr>
              <w:t>Identifier of the VAL service application to be monitored.</w:t>
            </w:r>
          </w:p>
        </w:tc>
      </w:tr>
      <w:tr w:rsidR="0039271C" w:rsidRPr="00975BFD" w14:paraId="0D210592" w14:textId="77777777">
        <w:trPr>
          <w:jc w:val="center"/>
        </w:trPr>
        <w:tc>
          <w:tcPr>
            <w:tcW w:w="2880" w:type="dxa"/>
            <w:tcBorders>
              <w:top w:val="single" w:sz="4" w:space="0" w:color="000000"/>
              <w:left w:val="single" w:sz="4" w:space="0" w:color="000000"/>
              <w:bottom w:val="single" w:sz="4" w:space="0" w:color="000000"/>
              <w:right w:val="nil"/>
            </w:tcBorders>
          </w:tcPr>
          <w:p w14:paraId="6865644A" w14:textId="77777777" w:rsidR="0039271C" w:rsidRPr="00975BFD" w:rsidRDefault="00632768">
            <w:pPr>
              <w:pStyle w:val="TAL"/>
              <w:rPr>
                <w:kern w:val="2"/>
              </w:rPr>
            </w:pPr>
            <w:r w:rsidRPr="00975BFD">
              <w:rPr>
                <w:kern w:val="2"/>
              </w:rPr>
              <w:t>Optimization Zone</w:t>
            </w:r>
          </w:p>
        </w:tc>
        <w:tc>
          <w:tcPr>
            <w:tcW w:w="1440" w:type="dxa"/>
            <w:tcBorders>
              <w:top w:val="single" w:sz="4" w:space="0" w:color="000000"/>
              <w:left w:val="single" w:sz="4" w:space="0" w:color="000000"/>
              <w:bottom w:val="single" w:sz="4" w:space="0" w:color="000000"/>
              <w:right w:val="nil"/>
            </w:tcBorders>
          </w:tcPr>
          <w:p w14:paraId="14C56552"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73CCA69F" w14:textId="77777777" w:rsidR="0039271C" w:rsidRPr="00975BFD" w:rsidRDefault="00632768">
            <w:pPr>
              <w:pStyle w:val="TAL"/>
              <w:rPr>
                <w:kern w:val="2"/>
              </w:rPr>
            </w:pPr>
            <w:r w:rsidRPr="00975BFD">
              <w:rPr>
                <w:kern w:val="2"/>
              </w:rPr>
              <w:t>The preferred location area of the performance monitoring and optimization.</w:t>
            </w:r>
          </w:p>
        </w:tc>
      </w:tr>
      <w:tr w:rsidR="0039271C" w:rsidRPr="00975BFD" w14:paraId="3F4C9181" w14:textId="77777777">
        <w:trPr>
          <w:trHeight w:val="90"/>
          <w:jc w:val="center"/>
        </w:trPr>
        <w:tc>
          <w:tcPr>
            <w:tcW w:w="2880" w:type="dxa"/>
            <w:tcBorders>
              <w:top w:val="single" w:sz="4" w:space="0" w:color="000000"/>
              <w:left w:val="single" w:sz="4" w:space="0" w:color="000000"/>
              <w:bottom w:val="single" w:sz="4" w:space="0" w:color="000000"/>
              <w:right w:val="nil"/>
            </w:tcBorders>
          </w:tcPr>
          <w:p w14:paraId="46DF636B" w14:textId="77777777" w:rsidR="0039271C" w:rsidRPr="00975BFD" w:rsidRDefault="00632768">
            <w:pPr>
              <w:pStyle w:val="TAL"/>
            </w:pPr>
            <w:r w:rsidRPr="00975BFD">
              <w:t>Requested S-NSSAI(s)</w:t>
            </w:r>
          </w:p>
        </w:tc>
        <w:tc>
          <w:tcPr>
            <w:tcW w:w="1440" w:type="dxa"/>
            <w:tcBorders>
              <w:top w:val="single" w:sz="4" w:space="0" w:color="000000"/>
              <w:left w:val="single" w:sz="4" w:space="0" w:color="000000"/>
              <w:bottom w:val="single" w:sz="4" w:space="0" w:color="000000"/>
              <w:right w:val="nil"/>
            </w:tcBorders>
          </w:tcPr>
          <w:p w14:paraId="02F5CE40"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AF62094" w14:textId="77777777" w:rsidR="0039271C" w:rsidRPr="00975BFD" w:rsidRDefault="00632768">
            <w:pPr>
              <w:pStyle w:val="TAL"/>
            </w:pPr>
            <w:r w:rsidRPr="00975BFD">
              <w:t>Indication of the S-NSSAI(s) which are requested.</w:t>
            </w:r>
          </w:p>
        </w:tc>
      </w:tr>
    </w:tbl>
    <w:p w14:paraId="7776D422" w14:textId="77777777" w:rsidR="0039271C" w:rsidRPr="00975BFD" w:rsidRDefault="00632768">
      <w:pPr>
        <w:rPr>
          <w:rFonts w:eastAsia="SimSun"/>
        </w:rPr>
      </w:pPr>
      <w:r w:rsidRPr="00975BFD">
        <w:t xml:space="preserve"> </w:t>
      </w:r>
    </w:p>
    <w:p w14:paraId="24B50720" w14:textId="77777777" w:rsidR="0039271C" w:rsidRPr="00975BFD" w:rsidRDefault="00632768">
      <w:pPr>
        <w:pStyle w:val="Heading4"/>
        <w:rPr>
          <w:bCs/>
        </w:rPr>
      </w:pPr>
      <w:bookmarkStart w:id="644" w:name="_Toc134011894"/>
      <w:bookmarkStart w:id="645" w:name="_Toc170686232"/>
      <w:r w:rsidRPr="00975BFD">
        <w:rPr>
          <w:rFonts w:cs="Arial"/>
          <w:bCs/>
        </w:rPr>
        <w:t>9.10</w:t>
      </w:r>
      <w:r w:rsidRPr="00975BFD">
        <w:rPr>
          <w:bCs/>
        </w:rPr>
        <w:t>.</w:t>
      </w:r>
      <w:r w:rsidRPr="00975BFD">
        <w:rPr>
          <w:rFonts w:cs="Arial"/>
          <w:bCs/>
        </w:rPr>
        <w:t>3</w:t>
      </w:r>
      <w:r w:rsidRPr="00975BFD">
        <w:rPr>
          <w:bCs/>
        </w:rPr>
        <w:t>.</w:t>
      </w:r>
      <w:r w:rsidRPr="00975BFD">
        <w:rPr>
          <w:rFonts w:cs="Arial"/>
          <w:bCs/>
        </w:rPr>
        <w:t>3</w:t>
      </w:r>
      <w:r w:rsidRPr="00975BFD">
        <w:rPr>
          <w:bCs/>
        </w:rPr>
        <w:tab/>
        <w:t>Multiple slices coordinated resource optimization response</w:t>
      </w:r>
      <w:bookmarkEnd w:id="644"/>
      <w:bookmarkEnd w:id="645"/>
      <w:r w:rsidRPr="00975BFD">
        <w:rPr>
          <w:bCs/>
        </w:rPr>
        <w:t xml:space="preserve"> </w:t>
      </w:r>
    </w:p>
    <w:p w14:paraId="4FDF2A52" w14:textId="77777777" w:rsidR="0039271C" w:rsidRPr="00975BFD" w:rsidRDefault="00632768">
      <w:r w:rsidRPr="00975BFD">
        <w:t>Table 9.10.3.3-1 describes the information elements for the multiple slices coordinated resource optimization response from the NSCE server to the VAL server.</w:t>
      </w:r>
    </w:p>
    <w:p w14:paraId="3F676182" w14:textId="77777777" w:rsidR="0039271C" w:rsidRPr="00975BFD" w:rsidRDefault="00632768">
      <w:pPr>
        <w:pStyle w:val="TH"/>
      </w:pPr>
      <w:r w:rsidRPr="00975BFD">
        <w:t xml:space="preserve">Table </w:t>
      </w:r>
      <w:r w:rsidRPr="00975BFD">
        <w:rPr>
          <w:rFonts w:cs="Arial"/>
        </w:rPr>
        <w:t>9.10</w:t>
      </w:r>
      <w:r w:rsidRPr="00975BFD">
        <w:t>.</w:t>
      </w:r>
      <w:r w:rsidRPr="00975BFD">
        <w:rPr>
          <w:rFonts w:cs="Arial"/>
        </w:rPr>
        <w:t>3</w:t>
      </w:r>
      <w:r w:rsidRPr="00975BFD">
        <w:rPr>
          <w:rFonts w:eastAsia="SimSun"/>
        </w:rPr>
        <w:t xml:space="preserve">.3-1: </w:t>
      </w:r>
      <w:r w:rsidRPr="00975BFD">
        <w:t>Multiple slices coordinated resource optimization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DB98896" w14:textId="77777777">
        <w:trPr>
          <w:jc w:val="center"/>
        </w:trPr>
        <w:tc>
          <w:tcPr>
            <w:tcW w:w="2880" w:type="dxa"/>
            <w:tcBorders>
              <w:top w:val="single" w:sz="4" w:space="0" w:color="000000"/>
              <w:left w:val="single" w:sz="4" w:space="0" w:color="000000"/>
              <w:bottom w:val="single" w:sz="4" w:space="0" w:color="000000"/>
              <w:right w:val="nil"/>
            </w:tcBorders>
          </w:tcPr>
          <w:p w14:paraId="7C148A45"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B09754C"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4E5C4BD" w14:textId="77777777" w:rsidR="0039271C" w:rsidRPr="00975BFD" w:rsidRDefault="00632768">
            <w:pPr>
              <w:pStyle w:val="TAH"/>
            </w:pPr>
            <w:r w:rsidRPr="00975BFD">
              <w:t>Description</w:t>
            </w:r>
          </w:p>
        </w:tc>
      </w:tr>
      <w:tr w:rsidR="0039271C" w:rsidRPr="00975BFD" w14:paraId="3B3A4E04" w14:textId="77777777">
        <w:trPr>
          <w:jc w:val="center"/>
        </w:trPr>
        <w:tc>
          <w:tcPr>
            <w:tcW w:w="2880" w:type="dxa"/>
            <w:tcBorders>
              <w:top w:val="single" w:sz="4" w:space="0" w:color="000000"/>
              <w:left w:val="single" w:sz="4" w:space="0" w:color="000000"/>
              <w:bottom w:val="single" w:sz="4" w:space="0" w:color="000000"/>
              <w:right w:val="nil"/>
            </w:tcBorders>
          </w:tcPr>
          <w:p w14:paraId="41B9BB22" w14:textId="77777777" w:rsidR="0039271C" w:rsidRPr="00975BFD" w:rsidRDefault="00632768">
            <w:pPr>
              <w:pStyle w:val="TAH"/>
              <w:jc w:val="left"/>
              <w:rPr>
                <w:rFonts w:eastAsia="SimSun"/>
                <w:b w:val="0"/>
              </w:rPr>
            </w:pPr>
            <w:r w:rsidRPr="00975BFD">
              <w:rPr>
                <w:b w:val="0"/>
              </w:rPr>
              <w:t>Result</w:t>
            </w:r>
          </w:p>
        </w:tc>
        <w:tc>
          <w:tcPr>
            <w:tcW w:w="1440" w:type="dxa"/>
            <w:tcBorders>
              <w:top w:val="single" w:sz="4" w:space="0" w:color="000000"/>
              <w:left w:val="single" w:sz="4" w:space="0" w:color="000000"/>
              <w:bottom w:val="single" w:sz="4" w:space="0" w:color="000000"/>
              <w:right w:val="nil"/>
            </w:tcBorders>
          </w:tcPr>
          <w:p w14:paraId="0D4CDCA0" w14:textId="77777777" w:rsidR="0039271C" w:rsidRPr="00975BFD" w:rsidRDefault="00632768">
            <w:pPr>
              <w:pStyle w:val="TAC"/>
              <w:rPr>
                <w:rFonts w:eastAsia="SimSun"/>
                <w:kern w:val="2"/>
              </w:rPr>
            </w:pPr>
            <w:r w:rsidRPr="00975BFD">
              <w:rPr>
                <w:rFonts w:eastAsia="SimSun"/>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8B88E5C" w14:textId="77777777" w:rsidR="0039271C" w:rsidRPr="00975BFD" w:rsidRDefault="00632768">
            <w:pPr>
              <w:pStyle w:val="TAC"/>
              <w:jc w:val="left"/>
              <w:rPr>
                <w:rFonts w:eastAsia="SimSun"/>
                <w:kern w:val="2"/>
              </w:rPr>
            </w:pPr>
            <w:r w:rsidRPr="00975BFD">
              <w:t xml:space="preserve">Indicates the success or failure of the </w:t>
            </w:r>
            <w:r w:rsidRPr="00975BFD">
              <w:rPr>
                <w:rFonts w:eastAsia="SimSun"/>
              </w:rPr>
              <w:t>multiple slices</w:t>
            </w:r>
            <w:r w:rsidRPr="00975BFD">
              <w:t xml:space="preserve"> resource optimization</w:t>
            </w:r>
            <w:r w:rsidRPr="00975BFD">
              <w:rPr>
                <w:kern w:val="2"/>
              </w:rPr>
              <w:t xml:space="preserve"> request.</w:t>
            </w:r>
          </w:p>
        </w:tc>
      </w:tr>
      <w:tr w:rsidR="0039271C" w:rsidRPr="00975BFD" w14:paraId="3980911E" w14:textId="77777777">
        <w:trPr>
          <w:jc w:val="center"/>
        </w:trPr>
        <w:tc>
          <w:tcPr>
            <w:tcW w:w="2880" w:type="dxa"/>
            <w:tcBorders>
              <w:top w:val="single" w:sz="4" w:space="0" w:color="000000"/>
              <w:left w:val="single" w:sz="4" w:space="0" w:color="000000"/>
              <w:bottom w:val="single" w:sz="4" w:space="0" w:color="000000"/>
              <w:right w:val="nil"/>
            </w:tcBorders>
          </w:tcPr>
          <w:p w14:paraId="46CFCD30" w14:textId="77777777" w:rsidR="0039271C" w:rsidRPr="00975BFD" w:rsidRDefault="00632768">
            <w:pPr>
              <w:pStyle w:val="TAL"/>
            </w:pPr>
            <w:r w:rsidRPr="00975BFD">
              <w:t>&gt; VAL service</w:t>
            </w:r>
            <w:r w:rsidRPr="00975BFD">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2CFF8D32" w14:textId="77777777" w:rsidR="0039271C" w:rsidRPr="00975BFD" w:rsidRDefault="00632768">
            <w:pPr>
              <w:pStyle w:val="TAC"/>
              <w:rPr>
                <w:szCs w:val="18"/>
              </w:rPr>
            </w:pPr>
            <w:r w:rsidRPr="00975BFD">
              <w:t>O</w:t>
            </w:r>
          </w:p>
          <w:p w14:paraId="62D87A13" w14:textId="77777777" w:rsidR="0039271C" w:rsidRPr="00975BFD" w:rsidRDefault="00632768">
            <w:pPr>
              <w:pStyle w:val="TAC"/>
            </w:pPr>
            <w:r w:rsidRPr="00975BFD">
              <w:rPr>
                <w:kern w:val="2"/>
              </w:rPr>
              <w:t>(see NOTE 1)</w:t>
            </w:r>
          </w:p>
        </w:tc>
        <w:tc>
          <w:tcPr>
            <w:tcW w:w="4320" w:type="dxa"/>
            <w:tcBorders>
              <w:top w:val="single" w:sz="4" w:space="0" w:color="000000"/>
              <w:left w:val="single" w:sz="4" w:space="0" w:color="000000"/>
              <w:bottom w:val="single" w:sz="4" w:space="0" w:color="000000"/>
              <w:right w:val="single" w:sz="4" w:space="0" w:color="000000"/>
            </w:tcBorders>
          </w:tcPr>
          <w:p w14:paraId="25D00C9C" w14:textId="77777777" w:rsidR="0039271C" w:rsidRPr="00975BFD" w:rsidRDefault="00632768">
            <w:pPr>
              <w:pStyle w:val="TAL"/>
            </w:pPr>
            <w:r w:rsidRPr="00975BFD">
              <w:rPr>
                <w:kern w:val="2"/>
              </w:rPr>
              <w:t>Identifier of the VAL service application to be monitored</w:t>
            </w:r>
            <w:r w:rsidRPr="00975BFD">
              <w:t>.</w:t>
            </w:r>
          </w:p>
        </w:tc>
      </w:tr>
      <w:tr w:rsidR="0039271C" w:rsidRPr="00975BFD" w14:paraId="3B36AF05" w14:textId="77777777">
        <w:trPr>
          <w:jc w:val="center"/>
        </w:trPr>
        <w:tc>
          <w:tcPr>
            <w:tcW w:w="2880" w:type="dxa"/>
            <w:tcBorders>
              <w:top w:val="single" w:sz="4" w:space="0" w:color="000000"/>
              <w:left w:val="single" w:sz="4" w:space="0" w:color="000000"/>
              <w:bottom w:val="single" w:sz="4" w:space="0" w:color="000000"/>
              <w:right w:val="nil"/>
            </w:tcBorders>
          </w:tcPr>
          <w:p w14:paraId="144BFA93"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41D8A89A" w14:textId="77777777" w:rsidR="0039271C" w:rsidRPr="00975BFD" w:rsidRDefault="00632768">
            <w:pPr>
              <w:pStyle w:val="TAC"/>
              <w:rPr>
                <w:szCs w:val="18"/>
              </w:rPr>
            </w:pPr>
            <w:r w:rsidRPr="00975BFD">
              <w:t>O</w:t>
            </w:r>
          </w:p>
          <w:p w14:paraId="2FC8F590" w14:textId="77777777" w:rsidR="0039271C" w:rsidRPr="00975BFD" w:rsidRDefault="00632768">
            <w:pPr>
              <w:pStyle w:val="TAC"/>
            </w:pPr>
            <w:r w:rsidRPr="00975BFD">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4B815214" w14:textId="77777777" w:rsidR="0039271C" w:rsidRPr="00975BFD" w:rsidRDefault="00632768">
            <w:pPr>
              <w:pStyle w:val="TAL"/>
            </w:pPr>
            <w:r w:rsidRPr="00975BFD">
              <w:t xml:space="preserve">Indicates the cause of </w:t>
            </w:r>
            <w:r w:rsidRPr="00975BFD">
              <w:rPr>
                <w:rFonts w:eastAsia="SimSun"/>
              </w:rPr>
              <w:t>multiple slices</w:t>
            </w:r>
            <w:r w:rsidRPr="00975BFD">
              <w:t xml:space="preserve"> resource optimization request failure</w:t>
            </w:r>
            <w:r w:rsidRPr="00975BFD">
              <w:rPr>
                <w:rFonts w:cs="Arial"/>
              </w:rPr>
              <w:t>.</w:t>
            </w:r>
            <w:r w:rsidRPr="00975BFD">
              <w:t xml:space="preserve"> </w:t>
            </w:r>
          </w:p>
        </w:tc>
      </w:tr>
      <w:tr w:rsidR="0039271C" w:rsidRPr="00975BFD" w14:paraId="6D52535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E51FEB" w14:textId="77777777" w:rsidR="0039271C" w:rsidRPr="00975BFD" w:rsidRDefault="00632768">
            <w:pPr>
              <w:pStyle w:val="TAN"/>
              <w:rPr>
                <w:szCs w:val="18"/>
              </w:rPr>
            </w:pPr>
            <w:r w:rsidRPr="00975BFD">
              <w:t>NOTE 1:</w:t>
            </w:r>
            <w:r w:rsidRPr="00975BFD">
              <w:tab/>
              <w:t>Shall be present if the result is success and shall not be present otherwise.</w:t>
            </w:r>
          </w:p>
          <w:p w14:paraId="600650B0" w14:textId="77777777" w:rsidR="0039271C" w:rsidRPr="00975BFD" w:rsidRDefault="00632768">
            <w:pPr>
              <w:pStyle w:val="TAL"/>
            </w:pPr>
            <w:r w:rsidRPr="00975BFD">
              <w:t>NOTE 2:</w:t>
            </w:r>
            <w:r w:rsidRPr="00975BFD">
              <w:tab/>
              <w:t>Shall be present if the result is failure and shall not be present otherwise.</w:t>
            </w:r>
          </w:p>
        </w:tc>
      </w:tr>
    </w:tbl>
    <w:p w14:paraId="0A55186A" w14:textId="3DCB0DB2" w:rsidR="0039271C" w:rsidRPr="00975BFD" w:rsidRDefault="0039271C"/>
    <w:p w14:paraId="7D965745" w14:textId="77777777" w:rsidR="0039271C" w:rsidRPr="00975BFD" w:rsidRDefault="00632768">
      <w:pPr>
        <w:pStyle w:val="Heading3"/>
        <w:rPr>
          <w:bCs/>
        </w:rPr>
      </w:pPr>
      <w:bookmarkStart w:id="646" w:name="_Toc134011895"/>
      <w:bookmarkStart w:id="647" w:name="_Toc170686233"/>
      <w:r w:rsidRPr="00975BFD">
        <w:rPr>
          <w:rFonts w:cs="Arial"/>
          <w:bCs/>
        </w:rPr>
        <w:t>9.10</w:t>
      </w:r>
      <w:r w:rsidRPr="00975BFD">
        <w:rPr>
          <w:bCs/>
        </w:rPr>
        <w:t>.</w:t>
      </w:r>
      <w:r w:rsidRPr="00975BFD">
        <w:rPr>
          <w:rFonts w:cs="Arial"/>
          <w:bCs/>
        </w:rPr>
        <w:t>4</w:t>
      </w:r>
      <w:r w:rsidRPr="00975BFD">
        <w:rPr>
          <w:bCs/>
        </w:rPr>
        <w:tab/>
        <w:t>APIs</w:t>
      </w:r>
      <w:bookmarkEnd w:id="646"/>
      <w:bookmarkEnd w:id="647"/>
      <w:r w:rsidRPr="00975BFD">
        <w:rPr>
          <w:bCs/>
        </w:rPr>
        <w:t xml:space="preserve"> </w:t>
      </w:r>
    </w:p>
    <w:p w14:paraId="0B9EFE30" w14:textId="77777777" w:rsidR="0039271C" w:rsidRPr="00975BFD" w:rsidRDefault="00632768">
      <w:pPr>
        <w:pStyle w:val="Heading4"/>
        <w:rPr>
          <w:bCs/>
        </w:rPr>
      </w:pPr>
      <w:bookmarkStart w:id="648" w:name="_Toc134011896"/>
      <w:bookmarkStart w:id="649" w:name="_Toc170686234"/>
      <w:r w:rsidRPr="00975BFD">
        <w:rPr>
          <w:rFonts w:cs="Arial"/>
          <w:bCs/>
        </w:rPr>
        <w:t>9.10</w:t>
      </w:r>
      <w:r w:rsidRPr="00975BFD">
        <w:rPr>
          <w:bCs/>
        </w:rPr>
        <w:t>.</w:t>
      </w:r>
      <w:r w:rsidRPr="00975BFD">
        <w:rPr>
          <w:rFonts w:cs="Arial"/>
          <w:bCs/>
        </w:rPr>
        <w:t>4</w:t>
      </w:r>
      <w:r w:rsidRPr="00975BFD">
        <w:rPr>
          <w:bCs/>
        </w:rPr>
        <w:t>.1</w:t>
      </w:r>
      <w:r w:rsidRPr="00975BFD">
        <w:rPr>
          <w:bCs/>
        </w:rPr>
        <w:tab/>
        <w:t>General</w:t>
      </w:r>
      <w:bookmarkEnd w:id="648"/>
      <w:bookmarkEnd w:id="649"/>
    </w:p>
    <w:p w14:paraId="6D8A1E53" w14:textId="77777777" w:rsidR="0039271C" w:rsidRPr="00975BFD" w:rsidRDefault="00632768">
      <w:r w:rsidRPr="00975BFD">
        <w:t>Table 9.10.4.1-1 illustrates the API for multiple slices coordinated resource optimization.</w:t>
      </w:r>
    </w:p>
    <w:p w14:paraId="66BA3A68" w14:textId="77777777" w:rsidR="0039271C" w:rsidRPr="00975BFD" w:rsidRDefault="00632768">
      <w:pPr>
        <w:pStyle w:val="TH"/>
      </w:pPr>
      <w:r w:rsidRPr="00975BFD">
        <w:t xml:space="preserve">Table </w:t>
      </w:r>
      <w:r w:rsidRPr="00975BFD">
        <w:rPr>
          <w:rFonts w:cs="Arial"/>
        </w:rPr>
        <w:t>9.10</w:t>
      </w:r>
      <w:r w:rsidRPr="00975BFD">
        <w:t xml:space="preserve">.4.1-1: Multiple slices coordinated resource optimization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rsidRPr="00975BFD" w14:paraId="2C64EDE3" w14:textId="77777777">
        <w:tc>
          <w:tcPr>
            <w:tcW w:w="3369" w:type="dxa"/>
            <w:tcBorders>
              <w:top w:val="single" w:sz="4" w:space="0" w:color="auto"/>
              <w:left w:val="single" w:sz="4" w:space="0" w:color="auto"/>
              <w:bottom w:val="single" w:sz="4" w:space="0" w:color="auto"/>
              <w:right w:val="single" w:sz="4" w:space="0" w:color="auto"/>
            </w:tcBorders>
          </w:tcPr>
          <w:p w14:paraId="115F831F" w14:textId="77777777" w:rsidR="0039271C" w:rsidRPr="00975BFD" w:rsidRDefault="00632768">
            <w:pPr>
              <w:pStyle w:val="TAH"/>
            </w:pPr>
            <w:r w:rsidRPr="00975BFD">
              <w:t>API Name</w:t>
            </w:r>
          </w:p>
        </w:tc>
        <w:tc>
          <w:tcPr>
            <w:tcW w:w="2835" w:type="dxa"/>
            <w:tcBorders>
              <w:top w:val="single" w:sz="4" w:space="0" w:color="auto"/>
              <w:left w:val="nil"/>
              <w:bottom w:val="single" w:sz="4" w:space="0" w:color="auto"/>
              <w:right w:val="single" w:sz="4" w:space="0" w:color="auto"/>
            </w:tcBorders>
          </w:tcPr>
          <w:p w14:paraId="1835FFDA" w14:textId="77777777" w:rsidR="0039271C" w:rsidRPr="00975BFD" w:rsidRDefault="00632768">
            <w:pPr>
              <w:pStyle w:val="TAH"/>
            </w:pPr>
            <w:r w:rsidRPr="00975BFD">
              <w:t>API Operations</w:t>
            </w:r>
          </w:p>
        </w:tc>
        <w:tc>
          <w:tcPr>
            <w:tcW w:w="1984" w:type="dxa"/>
            <w:tcBorders>
              <w:top w:val="single" w:sz="4" w:space="0" w:color="auto"/>
              <w:left w:val="nil"/>
              <w:bottom w:val="single" w:sz="4" w:space="0" w:color="auto"/>
              <w:right w:val="single" w:sz="4" w:space="0" w:color="auto"/>
            </w:tcBorders>
          </w:tcPr>
          <w:p w14:paraId="6AA4FB86" w14:textId="77777777" w:rsidR="0039271C" w:rsidRPr="00975BFD" w:rsidRDefault="00632768">
            <w:pPr>
              <w:pStyle w:val="TAH"/>
            </w:pPr>
            <w:r w:rsidRPr="00975BFD">
              <w:t>Known Consumer(s)</w:t>
            </w:r>
          </w:p>
        </w:tc>
        <w:tc>
          <w:tcPr>
            <w:tcW w:w="1667" w:type="dxa"/>
            <w:tcBorders>
              <w:top w:val="single" w:sz="4" w:space="0" w:color="auto"/>
              <w:left w:val="nil"/>
              <w:bottom w:val="single" w:sz="4" w:space="0" w:color="auto"/>
              <w:right w:val="single" w:sz="4" w:space="0" w:color="auto"/>
            </w:tcBorders>
          </w:tcPr>
          <w:p w14:paraId="56523FC3" w14:textId="77777777" w:rsidR="0039271C" w:rsidRPr="00975BFD" w:rsidRDefault="00632768">
            <w:pPr>
              <w:pStyle w:val="TAH"/>
            </w:pPr>
            <w:r w:rsidRPr="00975BFD">
              <w:t>Communication Type</w:t>
            </w:r>
          </w:p>
        </w:tc>
      </w:tr>
      <w:tr w:rsidR="0039271C" w:rsidRPr="00975BFD" w14:paraId="5BF800D2"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3706F355" w14:textId="77777777" w:rsidR="0039271C" w:rsidRPr="00975BFD" w:rsidRDefault="00632768">
            <w:pPr>
              <w:pStyle w:val="TAL"/>
            </w:pPr>
            <w:r w:rsidRPr="00975BFD">
              <w:t>SS_NSCE_MultiSlices_Optimization</w:t>
            </w:r>
          </w:p>
        </w:tc>
        <w:tc>
          <w:tcPr>
            <w:tcW w:w="2835" w:type="dxa"/>
            <w:tcBorders>
              <w:top w:val="single" w:sz="4" w:space="0" w:color="auto"/>
              <w:left w:val="nil"/>
              <w:bottom w:val="single" w:sz="4" w:space="0" w:color="auto"/>
              <w:right w:val="single" w:sz="4" w:space="0" w:color="auto"/>
            </w:tcBorders>
          </w:tcPr>
          <w:p w14:paraId="20B1E3DD" w14:textId="77777777" w:rsidR="0039271C" w:rsidRPr="00975BFD" w:rsidRDefault="00632768">
            <w:pPr>
              <w:pStyle w:val="TAL"/>
            </w:pPr>
            <w:r w:rsidRPr="00975BFD">
              <w:t>MultiSlices_Optimization</w:t>
            </w:r>
          </w:p>
        </w:tc>
        <w:tc>
          <w:tcPr>
            <w:tcW w:w="1984" w:type="dxa"/>
            <w:tcBorders>
              <w:top w:val="single" w:sz="4" w:space="0" w:color="auto"/>
              <w:left w:val="nil"/>
              <w:bottom w:val="single" w:sz="4" w:space="0" w:color="auto"/>
              <w:right w:val="single" w:sz="4" w:space="0" w:color="auto"/>
            </w:tcBorders>
          </w:tcPr>
          <w:p w14:paraId="637F62E9" w14:textId="77777777" w:rsidR="0039271C" w:rsidRPr="00975BFD" w:rsidRDefault="00632768">
            <w:pPr>
              <w:pStyle w:val="TAL"/>
            </w:pPr>
            <w:r w:rsidRPr="00975BFD">
              <w:t>VAL server</w:t>
            </w:r>
          </w:p>
        </w:tc>
        <w:tc>
          <w:tcPr>
            <w:tcW w:w="1667" w:type="dxa"/>
            <w:tcBorders>
              <w:top w:val="single" w:sz="4" w:space="0" w:color="auto"/>
              <w:left w:val="nil"/>
              <w:bottom w:val="single" w:sz="4" w:space="0" w:color="auto"/>
              <w:right w:val="single" w:sz="4" w:space="0" w:color="auto"/>
            </w:tcBorders>
          </w:tcPr>
          <w:p w14:paraId="29026561" w14:textId="77777777" w:rsidR="0039271C" w:rsidRPr="00975BFD" w:rsidRDefault="00632768">
            <w:pPr>
              <w:pStyle w:val="TAL"/>
            </w:pPr>
            <w:r w:rsidRPr="00975BFD">
              <w:t>Request /Response</w:t>
            </w:r>
          </w:p>
        </w:tc>
      </w:tr>
    </w:tbl>
    <w:p w14:paraId="5444562C" w14:textId="419EB35A" w:rsidR="0039271C" w:rsidRPr="00975BFD" w:rsidRDefault="0039271C"/>
    <w:p w14:paraId="5CAAC6AD" w14:textId="77777777" w:rsidR="0039271C" w:rsidRPr="00975BFD" w:rsidRDefault="00632768">
      <w:pPr>
        <w:pStyle w:val="Heading4"/>
        <w:rPr>
          <w:bCs/>
        </w:rPr>
      </w:pPr>
      <w:bookmarkStart w:id="650" w:name="_Toc134011897"/>
      <w:bookmarkStart w:id="651" w:name="_Toc170686235"/>
      <w:r w:rsidRPr="00975BFD">
        <w:rPr>
          <w:rFonts w:cs="Arial"/>
          <w:bCs/>
        </w:rPr>
        <w:t>9.10</w:t>
      </w:r>
      <w:r w:rsidRPr="00975BFD">
        <w:rPr>
          <w:bCs/>
        </w:rPr>
        <w:t>.4.2</w:t>
      </w:r>
      <w:r w:rsidRPr="00975BFD">
        <w:rPr>
          <w:bCs/>
        </w:rPr>
        <w:tab/>
        <w:t>SS_NSCE_MultiSlices_Optimization operation</w:t>
      </w:r>
      <w:bookmarkEnd w:id="650"/>
      <w:bookmarkEnd w:id="651"/>
    </w:p>
    <w:p w14:paraId="1E94BBE2" w14:textId="77777777" w:rsidR="0039271C" w:rsidRPr="00975BFD" w:rsidRDefault="00632768">
      <w:r w:rsidRPr="00975BFD">
        <w:rPr>
          <w:b/>
        </w:rPr>
        <w:t>API operation name:</w:t>
      </w:r>
      <w:r w:rsidRPr="00975BFD">
        <w:t xml:space="preserve"> SS_NSCE_MultiSlices_Optimization_Request</w:t>
      </w:r>
    </w:p>
    <w:p w14:paraId="4AF88932" w14:textId="77777777" w:rsidR="0039271C" w:rsidRPr="00975BFD" w:rsidRDefault="00632768">
      <w:r w:rsidRPr="00975BFD">
        <w:rPr>
          <w:b/>
        </w:rPr>
        <w:t>Description:</w:t>
      </w:r>
      <w:r w:rsidRPr="00975BFD">
        <w:t xml:space="preserve"> The consumer subscribes for multiple slices coordinated resource optimization .</w:t>
      </w:r>
    </w:p>
    <w:p w14:paraId="3BB41091" w14:textId="77777777" w:rsidR="0039271C" w:rsidRPr="00975BFD" w:rsidRDefault="00632768">
      <w:r w:rsidRPr="00975BFD">
        <w:rPr>
          <w:b/>
        </w:rPr>
        <w:t>Inputs:</w:t>
      </w:r>
      <w:r w:rsidRPr="00975BFD">
        <w:t xml:space="preserve"> See clause 9.10.3.2.</w:t>
      </w:r>
    </w:p>
    <w:p w14:paraId="05EC5682" w14:textId="77777777" w:rsidR="0039271C" w:rsidRPr="00975BFD" w:rsidRDefault="00632768">
      <w:r w:rsidRPr="00975BFD">
        <w:rPr>
          <w:b/>
        </w:rPr>
        <w:t>Outputs:</w:t>
      </w:r>
      <w:r w:rsidRPr="00975BFD">
        <w:t xml:space="preserve"> See clause 9.10.3.3</w:t>
      </w:r>
      <w:r w:rsidRPr="00975BFD">
        <w:rPr>
          <w:i/>
        </w:rPr>
        <w:t>.</w:t>
      </w:r>
    </w:p>
    <w:p w14:paraId="56BF65CF" w14:textId="77777777" w:rsidR="0039271C" w:rsidRPr="00975BFD" w:rsidRDefault="00632768">
      <w:r w:rsidRPr="00975BFD">
        <w:t>See clause 9.10.2 for details of usage of this operation.</w:t>
      </w:r>
    </w:p>
    <w:p w14:paraId="07B192F7" w14:textId="77777777" w:rsidR="0039271C" w:rsidRPr="00975BFD" w:rsidRDefault="00632768">
      <w:pPr>
        <w:pStyle w:val="Heading2"/>
      </w:pPr>
      <w:bookmarkStart w:id="652" w:name="_Toc134011898"/>
      <w:bookmarkStart w:id="653" w:name="_Toc170686236"/>
      <w:r w:rsidRPr="00975BFD">
        <w:t>9.</w:t>
      </w:r>
      <w:r w:rsidRPr="00975BFD">
        <w:rPr>
          <w:rFonts w:eastAsiaTheme="minorEastAsia"/>
        </w:rPr>
        <w:t>11</w:t>
      </w:r>
      <w:r w:rsidRPr="00975BFD">
        <w:tab/>
        <w:t>Network slice adaptation for VAL application</w:t>
      </w:r>
      <w:bookmarkEnd w:id="652"/>
      <w:bookmarkEnd w:id="653"/>
    </w:p>
    <w:p w14:paraId="425FBC43" w14:textId="77777777" w:rsidR="0039271C" w:rsidRPr="00975BFD" w:rsidRDefault="00632768">
      <w:pPr>
        <w:pStyle w:val="Heading3"/>
      </w:pPr>
      <w:bookmarkStart w:id="654" w:name="_Toc134011899"/>
      <w:bookmarkStart w:id="655" w:name="_Toc170686237"/>
      <w:r w:rsidRPr="00975BFD">
        <w:t>9.</w:t>
      </w:r>
      <w:r w:rsidRPr="00975BFD">
        <w:rPr>
          <w:rFonts w:eastAsiaTheme="minorEastAsia"/>
        </w:rPr>
        <w:t>11</w:t>
      </w:r>
      <w:r w:rsidRPr="00975BFD">
        <w:t>.1</w:t>
      </w:r>
      <w:r w:rsidRPr="00975BFD">
        <w:tab/>
        <w:t>General</w:t>
      </w:r>
      <w:bookmarkEnd w:id="654"/>
      <w:bookmarkEnd w:id="655"/>
    </w:p>
    <w:p w14:paraId="6DC62875" w14:textId="77777777" w:rsidR="0039271C" w:rsidRPr="00975BFD" w:rsidRDefault="00632768">
      <w:r w:rsidRPr="00975BFD">
        <w:t xml:space="preserve">This subclause describes the procedure for network slice adaptation at the Network Slice Capability Enablement (NSCE) server, based on a request from a VAL server to adapt the network slice for the VAL application. This request is handled between the NSCE server and the NSCE client per each VAL UE of the VAL application. Such adaptation assumes that the UE is subscribed to more than one slice and is done via providing a guidance to update the URSP rules at the 5GS (denoted in clause 9.11.2.1 as network-based mechanism). </w:t>
      </w:r>
    </w:p>
    <w:p w14:paraId="660B13B4" w14:textId="77777777" w:rsidR="0039271C" w:rsidRPr="00975BFD" w:rsidRDefault="00632768">
      <w:pPr>
        <w:pStyle w:val="Heading3"/>
        <w:rPr>
          <w:bCs/>
        </w:rPr>
      </w:pPr>
      <w:bookmarkStart w:id="656" w:name="_Toc134011900"/>
      <w:bookmarkStart w:id="657" w:name="_Toc170686238"/>
      <w:r w:rsidRPr="00975BFD">
        <w:rPr>
          <w:bCs/>
        </w:rPr>
        <w:t>9.11.2</w:t>
      </w:r>
      <w:r w:rsidRPr="00975BFD">
        <w:rPr>
          <w:bCs/>
        </w:rPr>
        <w:tab/>
        <w:t>Procedures</w:t>
      </w:r>
      <w:bookmarkEnd w:id="656"/>
      <w:bookmarkEnd w:id="657"/>
    </w:p>
    <w:p w14:paraId="51FFBC54" w14:textId="3A86E8D8" w:rsidR="0039271C" w:rsidRPr="00975BFD" w:rsidRDefault="00632768">
      <w:pPr>
        <w:pStyle w:val="Heading4"/>
        <w:rPr>
          <w:bCs/>
        </w:rPr>
      </w:pPr>
      <w:bookmarkStart w:id="658" w:name="_Toc134011901"/>
      <w:bookmarkStart w:id="659" w:name="_Toc170686239"/>
      <w:r w:rsidRPr="00975BFD">
        <w:rPr>
          <w:bCs/>
        </w:rPr>
        <w:t>9.11.2.1</w:t>
      </w:r>
      <w:r w:rsidRPr="00975BFD">
        <w:rPr>
          <w:bCs/>
        </w:rPr>
        <w:tab/>
        <w:t>Procedure for VAL server-triggered and network-based network slice adaptation for VAL application</w:t>
      </w:r>
      <w:bookmarkEnd w:id="658"/>
      <w:r w:rsidR="00971472" w:rsidRPr="00971472">
        <w:rPr>
          <w:bCs/>
        </w:rPr>
        <w:t>- request and response model</w:t>
      </w:r>
      <w:bookmarkEnd w:id="659"/>
    </w:p>
    <w:p w14:paraId="5AE8B77C" w14:textId="77777777" w:rsidR="0039271C" w:rsidRPr="00975BFD" w:rsidRDefault="00632768">
      <w:r w:rsidRPr="00975BFD">
        <w:t>Figure 9.11.2.1-1 illustrates the VAL server-triggered and network-based procedure where the NSCE server supports the network slice adaptation with the underlying 3GPP system for the VAL UEs of the VAL application.</w:t>
      </w:r>
    </w:p>
    <w:p w14:paraId="2CD3E923" w14:textId="77777777" w:rsidR="0039271C" w:rsidRPr="00975BFD" w:rsidRDefault="0039271C">
      <w:pPr>
        <w:pStyle w:val="TH"/>
      </w:pPr>
      <w:r w:rsidRPr="00975BFD">
        <w:object w:dxaOrig="6193" w:dyaOrig="3180" w14:anchorId="06F59156">
          <v:shape id="_x0000_i1045" type="#_x0000_t75" style="width:384.15pt;height:195.05pt" o:ole="">
            <v:imagedata r:id="rId55" o:title=""/>
          </v:shape>
          <o:OLEObject Type="Embed" ProgID="Visio.Drawing.15" ShapeID="_x0000_i1045" DrawAspect="Content" ObjectID="_1781298958" r:id="rId56"/>
        </w:object>
      </w:r>
    </w:p>
    <w:p w14:paraId="58A3BC6E" w14:textId="77777777" w:rsidR="0039271C" w:rsidRPr="00975BFD" w:rsidRDefault="00632768">
      <w:pPr>
        <w:pStyle w:val="TF"/>
      </w:pPr>
      <w:r w:rsidRPr="00975BFD">
        <w:t>Figure 9.11.2.1-1: Network slice adaptation for VAL application</w:t>
      </w:r>
    </w:p>
    <w:p w14:paraId="1C80A433" w14:textId="77777777" w:rsidR="0039271C" w:rsidRPr="00975BFD" w:rsidRDefault="00632768">
      <w:pPr>
        <w:pStyle w:val="B1"/>
      </w:pPr>
      <w:r w:rsidRPr="00975BFD">
        <w:t>1.</w:t>
      </w:r>
      <w:r w:rsidRPr="00975BFD">
        <w:tab/>
        <w:t>The VAL server sends a network slice adaptation request to the NSCE server for the VAL application (and the VAL UEs within the VAL application). This request may be in the form of exact requested network slice (and optionally DNN) for all the VAL UEs of the VAL application; or indication that the VAL application needs to be remapped to a different network slice (and optionally DNN). The request optionally includes the adaptation threshold of network slice adaptation as defined in Table 9.11.3.1-1.</w:t>
      </w:r>
    </w:p>
    <w:p w14:paraId="0E280302" w14:textId="77777777" w:rsidR="0039271C" w:rsidRPr="00975BFD" w:rsidRDefault="00632768">
      <w:pPr>
        <w:pStyle w:val="B1"/>
      </w:pPr>
      <w:r w:rsidRPr="00975BFD">
        <w:t>2.</w:t>
      </w:r>
      <w:r w:rsidRPr="00975BFD">
        <w:tab/>
        <w:t>[Optional]NSCE server collects the network slice status information, including network slice performance measurements in clause 5.1.1.1, clause 5.1.1.2, clause 5.1.1.3, in 3GPP TS 28.552 [</w:t>
      </w:r>
      <w:r w:rsidRPr="00975BFD">
        <w:rPr>
          <w:rFonts w:eastAsiaTheme="minorEastAsia"/>
          <w:lang w:eastAsia="zh-CN"/>
        </w:rPr>
        <w:t>19</w:t>
      </w:r>
      <w:r w:rsidRPr="00975BFD">
        <w:t>] and key performance indicators in clause 6.3, in 3GPP TS 28.554 [</w:t>
      </w:r>
      <w:r w:rsidRPr="00975BFD">
        <w:rPr>
          <w:rFonts w:eastAsiaTheme="minorEastAsia"/>
          <w:lang w:eastAsia="zh-CN"/>
        </w:rPr>
        <w:t>20</w:t>
      </w:r>
      <w:r w:rsidRPr="00975BFD">
        <w:t>], and network slice related E2E latency analytics report in clause 8.4.2.4.3, in 3GPP TS 28.104 [</w:t>
      </w:r>
      <w:r w:rsidRPr="00975BFD">
        <w:rPr>
          <w:rFonts w:eastAsiaTheme="minorEastAsia"/>
          <w:lang w:eastAsia="zh-CN"/>
        </w:rPr>
        <w:t>21</w:t>
      </w:r>
      <w:r w:rsidRPr="00975BFD">
        <w:t>] from network slice management functions by utilizing MnS of create MOI operation defined in clause 11.1 and MnS of streaming data reporting service or file data reporting service defined in clause 11.5 and 11.6, 3GPP TS 28.532 [7].</w:t>
      </w:r>
    </w:p>
    <w:p w14:paraId="30082C55" w14:textId="77777777" w:rsidR="0039271C" w:rsidRPr="00975BFD" w:rsidRDefault="00632768">
      <w:pPr>
        <w:pStyle w:val="B1"/>
      </w:pPr>
      <w:r w:rsidRPr="00975BFD">
        <w:t>3.</w:t>
      </w:r>
      <w:r w:rsidRPr="00975BFD">
        <w:tab/>
        <w:t>The NSCE server processes the request and triggers the network slice configuration per VAL UE within the VAL Application. If network slice status from step 2 is considered, the NSCE server analyses the network slice status information before triggering the network slice configuration. If the threshold is crossed for the current network slice of adaptation and the objective network slice satisfy the requests, NSCE server triggers the network slice configuration per VAL UE within the VAL Application.</w:t>
      </w:r>
    </w:p>
    <w:p w14:paraId="44999318" w14:textId="77777777" w:rsidR="0039271C" w:rsidRPr="00975BFD" w:rsidRDefault="00632768">
      <w:pPr>
        <w:pStyle w:val="B1"/>
      </w:pPr>
      <w:r w:rsidRPr="00975BFD">
        <w:t>4.</w:t>
      </w:r>
      <w:r w:rsidRPr="00975BFD">
        <w:tab/>
        <w:t>The NSCE server acting as AF provides the updated S-NSSAI and DNN per VAL UE. In particular, NSCE server sends this information to the PCF via NEF as part of the AF-driven guidance for URSP determination to 5G system (as specified in 3GPP TS 23.502 [</w:t>
      </w:r>
      <w:r w:rsidRPr="00975BFD">
        <w:rPr>
          <w:rFonts w:eastAsiaTheme="minorEastAsia"/>
          <w:lang w:eastAsia="zh-CN"/>
        </w:rPr>
        <w:t>12</w:t>
      </w:r>
      <w:r w:rsidRPr="00975BFD">
        <w:t>] clause 4.15.6.10, 3GPP TS 23.503 [</w:t>
      </w:r>
      <w:r w:rsidRPr="00975BFD">
        <w:rPr>
          <w:rFonts w:eastAsiaTheme="minorEastAsia"/>
          <w:lang w:eastAsia="zh-CN"/>
        </w:rPr>
        <w:t>17</w:t>
      </w:r>
      <w:r w:rsidRPr="00975BFD">
        <w:t>] clause 6.6.2.2, 3GPP TS 23.548 [</w:t>
      </w:r>
      <w:r w:rsidRPr="00975BFD">
        <w:rPr>
          <w:rFonts w:eastAsiaTheme="minorEastAsia"/>
          <w:lang w:eastAsia="zh-CN"/>
        </w:rPr>
        <w:t>18</w:t>
      </w:r>
      <w:r w:rsidRPr="00975BFD">
        <w:t>] clause 6.2.4). This guidance may update the route selection parameters to indicate different sets of PDU Session information (DNN, S-NSSAI) that can be associated with applications matching the application traffic.</w:t>
      </w:r>
    </w:p>
    <w:p w14:paraId="52ACCDDE" w14:textId="77777777" w:rsidR="0039271C" w:rsidRPr="00975BFD" w:rsidRDefault="00632768">
      <w:pPr>
        <w:pStyle w:val="NO"/>
      </w:pPr>
      <w:r w:rsidRPr="00975BFD">
        <w:t>NOTE:</w:t>
      </w:r>
      <w:r w:rsidRPr="00975BFD">
        <w:tab/>
        <w:t xml:space="preserve">NSCE server provides the updated S-NSSAI/DNN as a suggestion/guidance to PCF; however it is up to PCF to decide whether to perform the slice/DNN re-mapping </w:t>
      </w:r>
    </w:p>
    <w:p w14:paraId="4A62A8CC" w14:textId="77777777" w:rsidR="0039271C" w:rsidRPr="00975BFD" w:rsidRDefault="00632768">
      <w:pPr>
        <w:ind w:left="560" w:hanging="276"/>
      </w:pPr>
      <w:r w:rsidRPr="00975BFD">
        <w:t>5.</w:t>
      </w:r>
      <w:r w:rsidRPr="00975BFD">
        <w:tab/>
        <w:t>Upon successful adaptation of the route selection parameters, the NSCE server provides a network slice adaptation response to the VAL server, providing information on the fulfilment of the network slice adaptation request per VAL application.</w:t>
      </w:r>
    </w:p>
    <w:p w14:paraId="45F26A35" w14:textId="10811354" w:rsidR="0039271C" w:rsidRPr="00975BFD" w:rsidRDefault="00632768">
      <w:pPr>
        <w:pStyle w:val="Heading4"/>
      </w:pPr>
      <w:bookmarkStart w:id="660" w:name="_Toc122517272"/>
      <w:bookmarkStart w:id="661" w:name="_Toc134011902"/>
      <w:bookmarkStart w:id="662" w:name="_Toc170686240"/>
      <w:bookmarkEnd w:id="660"/>
      <w:r w:rsidRPr="00975BFD">
        <w:t>9.11.2.2</w:t>
      </w:r>
      <w:r w:rsidRPr="00975BFD">
        <w:tab/>
        <w:t>Procedure for VAL UE-triggered and network-based network slice adaptation for VAL application</w:t>
      </w:r>
      <w:bookmarkEnd w:id="661"/>
      <w:r w:rsidR="00971472">
        <w:t xml:space="preserve"> </w:t>
      </w:r>
      <w:r w:rsidR="00971472" w:rsidRPr="00971472">
        <w:t>- request and response model</w:t>
      </w:r>
      <w:bookmarkEnd w:id="662"/>
    </w:p>
    <w:p w14:paraId="7FE153C2" w14:textId="77777777" w:rsidR="0039271C" w:rsidRPr="00975BFD" w:rsidRDefault="00632768">
      <w:r w:rsidRPr="00975BFD">
        <w:t>Figure 9.11.2.2-1 illustrates the VAL UE-triggered and network-based procedure where the NSCE server supports the network slice adaptation with the underlying 3GPP system for the VAL UEs of the VAL application.</w:t>
      </w:r>
    </w:p>
    <w:p w14:paraId="025737E2" w14:textId="77777777" w:rsidR="0039271C" w:rsidRPr="00975BFD" w:rsidRDefault="00632768">
      <w:r w:rsidRPr="00975BFD">
        <w:t>Pre-condition:</w:t>
      </w:r>
    </w:p>
    <w:p w14:paraId="67079D0F" w14:textId="77777777" w:rsidR="0039271C" w:rsidRPr="00975BFD" w:rsidRDefault="00632768">
      <w:pPr>
        <w:pStyle w:val="B1"/>
      </w:pPr>
      <w:r w:rsidRPr="00975BFD">
        <w:t>-</w:t>
      </w:r>
      <w:r w:rsidRPr="00975BFD">
        <w:tab/>
        <w:t>The NSCE client has connected to the NSCE server;</w:t>
      </w:r>
    </w:p>
    <w:p w14:paraId="2A213EFD" w14:textId="77777777" w:rsidR="0039271C" w:rsidRPr="00975BFD" w:rsidRDefault="00632768">
      <w:pPr>
        <w:pStyle w:val="TH"/>
      </w:pPr>
      <w:r w:rsidRPr="00975BFD">
        <w:rPr>
          <w:noProof/>
          <w:lang w:eastAsia="zh-CN"/>
        </w:rPr>
        <w:drawing>
          <wp:inline distT="0" distB="0" distL="0" distR="0" wp14:anchorId="15D54A3D" wp14:editId="328DD044">
            <wp:extent cx="4933950" cy="2245360"/>
            <wp:effectExtent l="19050" t="0" r="0" b="0"/>
            <wp:docPr id="7" name="图片 16" descr="C:\Users\cmcc\AppData\Local\Temp\ksohtml3392\wps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6" descr="C:\Users\cmcc\AppData\Local\Temp\ksohtml3392\wps33.png"/>
                    <pic:cNvPicPr>
                      <a:picLocks noChangeAspect="1" noChangeArrowheads="1"/>
                    </pic:cNvPicPr>
                  </pic:nvPicPr>
                  <pic:blipFill>
                    <a:blip r:embed="rId57" cstate="print"/>
                    <a:srcRect/>
                    <a:stretch>
                      <a:fillRect/>
                    </a:stretch>
                  </pic:blipFill>
                  <pic:spPr>
                    <a:xfrm>
                      <a:off x="0" y="0"/>
                      <a:ext cx="4933950" cy="2245360"/>
                    </a:xfrm>
                    <a:prstGeom prst="rect">
                      <a:avLst/>
                    </a:prstGeom>
                    <a:noFill/>
                    <a:ln w="9525">
                      <a:noFill/>
                      <a:miter lim="800000"/>
                      <a:headEnd/>
                      <a:tailEnd/>
                    </a:ln>
                  </pic:spPr>
                </pic:pic>
              </a:graphicData>
            </a:graphic>
          </wp:inline>
        </w:drawing>
      </w:r>
    </w:p>
    <w:p w14:paraId="587A4806" w14:textId="77777777" w:rsidR="0039271C" w:rsidRPr="00975BFD" w:rsidRDefault="00632768">
      <w:pPr>
        <w:pStyle w:val="TF"/>
      </w:pPr>
      <w:r w:rsidRPr="00975BFD">
        <w:t>Figure 9.11.2.2-1: Network slice adaptation for VAL application</w:t>
      </w:r>
    </w:p>
    <w:p w14:paraId="6629FF65" w14:textId="77777777" w:rsidR="0039271C" w:rsidRPr="00975BFD" w:rsidRDefault="00632768">
      <w:pPr>
        <w:pStyle w:val="B1"/>
      </w:pPr>
      <w:r w:rsidRPr="00975BFD">
        <w:t>1.</w:t>
      </w:r>
      <w:r w:rsidRPr="00975BFD">
        <w:tab/>
        <w:t>The VAL client provides a new application requirement to the NSCE client, indicating a new service profile for the VAL application. This may be in the form of a change at the application QoS requirements, location requirements, time window requirement, access type preference</w:t>
      </w:r>
      <w:r w:rsidRPr="00975BFD">
        <w:rPr>
          <w:rFonts w:eastAsiaTheme="minorEastAsia"/>
          <w:lang w:eastAsia="zh-CN"/>
        </w:rPr>
        <w:t xml:space="preserve"> </w:t>
      </w:r>
      <w:r w:rsidRPr="00975BFD">
        <w:t>(e.g., 3GPP, non-3GPP or multi access) service operation change, or other application-related parameters.</w:t>
      </w:r>
    </w:p>
    <w:p w14:paraId="7437B123" w14:textId="77777777" w:rsidR="0039271C" w:rsidRPr="00975BFD" w:rsidRDefault="00632768">
      <w:pPr>
        <w:pStyle w:val="B1"/>
      </w:pPr>
      <w:r w:rsidRPr="00975BFD">
        <w:t>2.</w:t>
      </w:r>
      <w:r w:rsidRPr="00975BFD">
        <w:tab/>
        <w:t>The NSCE client sends a network slice adaptation trigger to the NSCE server for the VAL application. This trigger may be in the form of exact requested network slice (and optionally DNN) for the VAL UE of the VAL application; or indication that the VAL application needs to be remapped to a different network slice (and optionally DNN). The trigger may also include additional application requirements based on step1, e.g., the requested location criteria, time window.</w:t>
      </w:r>
    </w:p>
    <w:p w14:paraId="179377B0" w14:textId="77777777" w:rsidR="0039271C" w:rsidRPr="00975BFD" w:rsidRDefault="00632768">
      <w:pPr>
        <w:pStyle w:val="NO"/>
      </w:pPr>
      <w:r w:rsidRPr="00975BFD">
        <w:t>NOTE 1</w:t>
      </w:r>
      <w:r w:rsidRPr="00975BFD">
        <w:rPr>
          <w:rFonts w:ascii="MS Mincho" w:eastAsia="MS Mincho" w:hAnsi="MS Mincho"/>
        </w:rPr>
        <w:t>：</w:t>
      </w:r>
      <w:r w:rsidRPr="00975BFD">
        <w:t>How the requested network slice is known by the NSCE client is out of scope of this release.</w:t>
      </w:r>
    </w:p>
    <w:p w14:paraId="0F636B0A" w14:textId="77777777" w:rsidR="0039271C" w:rsidRPr="00975BFD" w:rsidRDefault="00632768">
      <w:pPr>
        <w:pStyle w:val="B1"/>
      </w:pPr>
      <w:r w:rsidRPr="00975BFD">
        <w:t>3.</w:t>
      </w:r>
      <w:r w:rsidRPr="00975BFD">
        <w:tab/>
        <w:t>The NSCE server processes the request and triggers the network slice configuration per VAL UE within the VAL Application.</w:t>
      </w:r>
    </w:p>
    <w:p w14:paraId="740E18C6" w14:textId="77777777" w:rsidR="0039271C" w:rsidRPr="00975BFD" w:rsidRDefault="00632768">
      <w:pPr>
        <w:pStyle w:val="NO"/>
      </w:pPr>
      <w:r w:rsidRPr="00975BFD">
        <w:t>NOTE 2</w:t>
      </w:r>
      <w:r w:rsidRPr="00975BFD">
        <w:rPr>
          <w:rFonts w:ascii="SimSun" w:hAnsi="SimSun"/>
        </w:rPr>
        <w:t>：</w:t>
      </w:r>
      <w:r w:rsidRPr="00975BFD">
        <w:t>Whether and how the NSCE server triggers the network slice adaptation for all the VAL UEs within the VAL Application is out of scope of this release.</w:t>
      </w:r>
    </w:p>
    <w:p w14:paraId="5BD96255" w14:textId="77777777" w:rsidR="0039271C" w:rsidRPr="00975BFD" w:rsidRDefault="00632768">
      <w:pPr>
        <w:pStyle w:val="NO"/>
      </w:pPr>
      <w:r w:rsidRPr="00975BFD">
        <w:t>NOTE 3:</w:t>
      </w:r>
      <w:r w:rsidRPr="00975BFD">
        <w:tab/>
        <w:t>How the NSCE server decides to trigger the network slice configuration is implementation dependent.</w:t>
      </w:r>
    </w:p>
    <w:p w14:paraId="3D9E4134" w14:textId="77777777" w:rsidR="0039271C" w:rsidRPr="00975BFD" w:rsidRDefault="00632768">
      <w:pPr>
        <w:pStyle w:val="B1"/>
      </w:pPr>
      <w:r w:rsidRPr="00975BFD">
        <w:t>4.</w:t>
      </w:r>
      <w:r w:rsidRPr="00975BFD">
        <w:tab/>
        <w:t>The NSCE server acting as AF provides the updated S-NSSAI, application requirements and DNN per VAL UE. In particular, NSCE server sends this information to the PCF via NEF as part of the AF-driven guidance for URSP determination to 5G system (as specified in 3GPP TS 23.502 [</w:t>
      </w:r>
      <w:r w:rsidRPr="00975BFD">
        <w:rPr>
          <w:rFonts w:eastAsiaTheme="minorEastAsia"/>
          <w:lang w:eastAsia="zh-CN"/>
        </w:rPr>
        <w:t>12</w:t>
      </w:r>
      <w:r w:rsidRPr="00975BFD">
        <w:t>] clause 4.15.6.10, 3GPP TS 23.503 [</w:t>
      </w:r>
      <w:r w:rsidRPr="00975BFD">
        <w:rPr>
          <w:rFonts w:eastAsiaTheme="minorEastAsia"/>
          <w:lang w:eastAsia="zh-CN"/>
        </w:rPr>
        <w:t>17</w:t>
      </w:r>
      <w:r w:rsidRPr="00975BFD">
        <w:t>] clause 6.6.2.2, 3GPP TS 23.548 [</w:t>
      </w:r>
      <w:r w:rsidRPr="00975BFD">
        <w:rPr>
          <w:rFonts w:eastAsiaTheme="minorEastAsia"/>
          <w:lang w:eastAsia="zh-CN"/>
        </w:rPr>
        <w:t>18</w:t>
      </w:r>
      <w:r w:rsidRPr="00975BFD">
        <w:t>] clause 6.2.4). This guidance may update the route selection parameters to indicate different sets of PDU Session information (DNN, S-NSSAI, application requirements) that can be associated with applications matching the application traffic. 5GC uses this information to update the URSP to the affected UE(s).</w:t>
      </w:r>
    </w:p>
    <w:p w14:paraId="7B383810" w14:textId="77777777" w:rsidR="0039271C" w:rsidRPr="00975BFD" w:rsidRDefault="00632768">
      <w:pPr>
        <w:pStyle w:val="NO"/>
      </w:pPr>
      <w:r w:rsidRPr="00975BFD">
        <w:t>NOTE 4:</w:t>
      </w:r>
      <w:r w:rsidRPr="00975BFD">
        <w:tab/>
        <w:t xml:space="preserve">NSCE server provides the updated S-NSSAI/DNN as a suggestion/guidance to PCF; however it is up to PCF to decide whether to perform the slice/DNN re-mapping </w:t>
      </w:r>
    </w:p>
    <w:p w14:paraId="36CBA54A" w14:textId="77777777" w:rsidR="0039271C" w:rsidRPr="00975BFD" w:rsidRDefault="00632768">
      <w:pPr>
        <w:pStyle w:val="B1"/>
      </w:pPr>
      <w:r w:rsidRPr="00975BFD">
        <w:t>5.</w:t>
      </w:r>
      <w:r w:rsidRPr="00975BFD">
        <w:tab/>
        <w:t>The NSCE server sends the response to the NSCE client indicating success or failure.</w:t>
      </w:r>
    </w:p>
    <w:p w14:paraId="4BC03740" w14:textId="32BF5E8B" w:rsidR="00971472" w:rsidRDefault="00971472" w:rsidP="00971472">
      <w:pPr>
        <w:pStyle w:val="Heading4"/>
        <w:rPr>
          <w:bCs/>
        </w:rPr>
      </w:pPr>
      <w:bookmarkStart w:id="663" w:name="_Toc27954119"/>
      <w:bookmarkStart w:id="664" w:name="_Toc9812722"/>
      <w:bookmarkStart w:id="665" w:name="_Toc122517266"/>
      <w:bookmarkStart w:id="666" w:name="_Toc9812478"/>
      <w:bookmarkStart w:id="667" w:name="_Toc134011903"/>
      <w:bookmarkStart w:id="668" w:name="_Toc170686241"/>
      <w:bookmarkEnd w:id="663"/>
      <w:bookmarkEnd w:id="664"/>
      <w:bookmarkEnd w:id="665"/>
      <w:r>
        <w:rPr>
          <w:bCs/>
        </w:rPr>
        <w:t>9.11.2.3</w:t>
      </w:r>
      <w:r>
        <w:rPr>
          <w:bCs/>
        </w:rPr>
        <w:tab/>
        <w:t>Procedure for VAL server-triggered and network-based network slice adaptation for VAL application – subscribe and notify model</w:t>
      </w:r>
      <w:bookmarkEnd w:id="668"/>
    </w:p>
    <w:p w14:paraId="281462A6" w14:textId="321DCE52" w:rsidR="00971472" w:rsidRPr="00C6560E" w:rsidRDefault="00971472" w:rsidP="00971472">
      <w:pPr>
        <w:rPr>
          <w:rFonts w:eastAsiaTheme="minorEastAsia"/>
          <w:noProof/>
          <w:lang w:eastAsia="zh-CN"/>
        </w:rPr>
      </w:pPr>
      <w:r>
        <w:t>Figure 9.11.2.3-1 illustrates the VAL server-triggered and network-based procedure with subscribe and notify model where the NSCE server supports the network slice adaptation with the underlying 3GPP system for the VAL UEs of the VAL application.</w:t>
      </w:r>
    </w:p>
    <w:bookmarkStart w:id="669" w:name="_MON_1773513154"/>
    <w:bookmarkEnd w:id="669"/>
    <w:p w14:paraId="31195053" w14:textId="09A1DA10" w:rsidR="00971472" w:rsidRDefault="00C6560E" w:rsidP="00971472">
      <w:pPr>
        <w:pStyle w:val="TH"/>
      </w:pPr>
      <w:r>
        <w:object w:dxaOrig="9026" w:dyaOrig="3091" w14:anchorId="626B08D8">
          <v:shape id="_x0000_i1046" type="#_x0000_t75" style="width:451.15pt;height:154.5pt" o:ole="">
            <v:imagedata r:id="rId58" o:title=""/>
          </v:shape>
          <o:OLEObject Type="Embed" ProgID="Word.Document.12" ShapeID="_x0000_i1046" DrawAspect="Content" ObjectID="_1781298959" r:id="rId59">
            <o:FieldCodes>\s</o:FieldCodes>
          </o:OLEObject>
        </w:object>
      </w:r>
    </w:p>
    <w:p w14:paraId="332B47B6" w14:textId="3A36C28B" w:rsidR="00971472" w:rsidRDefault="00971472" w:rsidP="00971472">
      <w:pPr>
        <w:pStyle w:val="TF"/>
      </w:pPr>
      <w:r>
        <w:t>Figure 9.11.2.3-1: Network slice adaptation for VAL application</w:t>
      </w:r>
    </w:p>
    <w:p w14:paraId="1E6AD681" w14:textId="77777777" w:rsidR="00971472" w:rsidRDefault="00971472" w:rsidP="00971472">
      <w:pPr>
        <w:pStyle w:val="B1"/>
      </w:pPr>
      <w:r>
        <w:t>1.</w:t>
      </w:r>
      <w:r>
        <w:tab/>
        <w:t xml:space="preserve">The VAL server sends a </w:t>
      </w:r>
      <w:bookmarkStart w:id="670" w:name="OLE_LINK2"/>
      <w:r>
        <w:t>network slice adaptation subscribe request</w:t>
      </w:r>
      <w:bookmarkEnd w:id="670"/>
      <w:r>
        <w:t xml:space="preserve"> to the NSCE server for the VAL application (and the VAL UEs within the VAL application). This request may be in the form of exact requested network slice (and optionally DNN) for all the VAL UEs of the VAL application; or indication that the VAL application needs to be remapped to a different network slice (and optionally DNN). The request optionally includes the adaptation threshold of network slice adaptation as defined in Table 9.11.3.1-1.</w:t>
      </w:r>
    </w:p>
    <w:p w14:paraId="03B3CDFC" w14:textId="77777777" w:rsidR="00971472" w:rsidRDefault="00971472" w:rsidP="00971472">
      <w:pPr>
        <w:pStyle w:val="B1"/>
        <w:rPr>
          <w:lang w:eastAsia="zh-CN"/>
        </w:rPr>
      </w:pPr>
      <w:r>
        <w:rPr>
          <w:rFonts w:hint="eastAsia"/>
          <w:lang w:eastAsia="zh-CN"/>
        </w:rPr>
        <w:t>2</w:t>
      </w:r>
      <w:r>
        <w:rPr>
          <w:lang w:eastAsia="zh-CN"/>
        </w:rPr>
        <w:t>.</w:t>
      </w:r>
      <w:r>
        <w:rPr>
          <w:lang w:eastAsia="zh-CN"/>
        </w:rPr>
        <w:tab/>
        <w:t xml:space="preserve">The NSCE server confirms the subscription and returns the </w:t>
      </w:r>
      <w:r>
        <w:t>network slice adaptation subscribe response.</w:t>
      </w:r>
    </w:p>
    <w:p w14:paraId="23F1FC17" w14:textId="77777777" w:rsidR="00971472" w:rsidRDefault="00971472" w:rsidP="00971472">
      <w:pPr>
        <w:pStyle w:val="B1"/>
      </w:pPr>
      <w:r>
        <w:t>3.</w:t>
      </w:r>
      <w:r>
        <w:tab/>
        <w:t>The NSCE server may interact with the 5GC and OAM to collects the network slice status and performs the network network slice adaptation per VAL UE as described in step 2- step 4 in clause 9.11.2.1.</w:t>
      </w:r>
    </w:p>
    <w:p w14:paraId="1560B308" w14:textId="77777777" w:rsidR="00971472" w:rsidRDefault="00971472" w:rsidP="00971472">
      <w:pPr>
        <w:ind w:left="560" w:hanging="276"/>
      </w:pPr>
      <w:r>
        <w:rPr>
          <w:rFonts w:eastAsiaTheme="minorEastAsia"/>
          <w:lang w:eastAsia="zh-CN"/>
        </w:rPr>
        <w:t>4.</w:t>
      </w:r>
      <w:r>
        <w:rPr>
          <w:rFonts w:eastAsiaTheme="minorEastAsia"/>
          <w:lang w:eastAsia="zh-CN"/>
        </w:rPr>
        <w:tab/>
        <w:t>When the</w:t>
      </w:r>
      <w:r>
        <w:t xml:space="preserve"> network slice adaptation completes, and the adaption result comes out and available, the NSCE server provides the network slice adaptation notification to the VAL server.</w:t>
      </w:r>
    </w:p>
    <w:p w14:paraId="7EE27246" w14:textId="4FE0096B" w:rsidR="00971472" w:rsidRDefault="00971472" w:rsidP="00971472">
      <w:pPr>
        <w:pStyle w:val="Heading4"/>
      </w:pPr>
      <w:bookmarkStart w:id="671" w:name="_Toc170686242"/>
      <w:r>
        <w:t>9.11.2.4</w:t>
      </w:r>
      <w:r>
        <w:tab/>
        <w:t xml:space="preserve">Procedure for VAL UE-triggered and network-based network slice adaptation for VAL application - </w:t>
      </w:r>
      <w:r>
        <w:rPr>
          <w:bCs/>
        </w:rPr>
        <w:t>subscribe and notify model</w:t>
      </w:r>
      <w:bookmarkEnd w:id="671"/>
    </w:p>
    <w:p w14:paraId="5046EA2E" w14:textId="493A5C38" w:rsidR="00971472" w:rsidRDefault="00971472" w:rsidP="00971472">
      <w:r>
        <w:t>Figure 9.11.2.4-1 illustrates the VAL UE-triggered and network-based procedure with subscribe and notify modeld where the NSCE server supports the network slice adaptation with the underlying 3GPP system for the VAL UEs of the VAL application.</w:t>
      </w:r>
    </w:p>
    <w:p w14:paraId="4B92BF33" w14:textId="77777777" w:rsidR="00971472" w:rsidRDefault="00971472" w:rsidP="00971472">
      <w:r>
        <w:t>Pre-condition:</w:t>
      </w:r>
    </w:p>
    <w:p w14:paraId="57BDF539" w14:textId="77777777" w:rsidR="00971472" w:rsidRDefault="00971472" w:rsidP="00971472">
      <w:pPr>
        <w:pStyle w:val="B1"/>
      </w:pPr>
      <w:r>
        <w:t>-</w:t>
      </w:r>
      <w:r>
        <w:tab/>
        <w:t>The NSCE client has connected to the NSCE server;</w:t>
      </w:r>
    </w:p>
    <w:p w14:paraId="0B5282B5" w14:textId="77777777" w:rsidR="00971472" w:rsidRDefault="00971472" w:rsidP="00971472">
      <w:pPr>
        <w:pStyle w:val="TH"/>
      </w:pPr>
    </w:p>
    <w:p w14:paraId="776D182B" w14:textId="77777777" w:rsidR="00971472" w:rsidRDefault="00971472" w:rsidP="00971472">
      <w:pPr>
        <w:pStyle w:val="TH"/>
      </w:pPr>
      <w:r>
        <w:rPr>
          <w:noProof/>
        </w:rPr>
        <mc:AlternateContent>
          <mc:Choice Requires="wpg">
            <w:drawing>
              <wp:inline distT="0" distB="0" distL="0" distR="0" wp14:anchorId="33943D37" wp14:editId="58FD4743">
                <wp:extent cx="4733466" cy="2756334"/>
                <wp:effectExtent l="0" t="0" r="0" b="25400"/>
                <wp:docPr id="1866298349" name="组合 84"/>
                <wp:cNvGraphicFramePr/>
                <a:graphic xmlns:a="http://schemas.openxmlformats.org/drawingml/2006/main">
                  <a:graphicData uri="http://schemas.microsoft.com/office/word/2010/wordprocessingGroup">
                    <wpg:wgp>
                      <wpg:cNvGrpSpPr/>
                      <wpg:grpSpPr>
                        <a:xfrm>
                          <a:off x="0" y="0"/>
                          <a:ext cx="4733466" cy="2756334"/>
                          <a:chOff x="0" y="0"/>
                          <a:chExt cx="4733466" cy="2756334"/>
                        </a:xfrm>
                      </wpg:grpSpPr>
                      <wps:wsp>
                        <wps:cNvPr id="664118651" name="直接连接符 47"/>
                        <wps:cNvCnPr>
                          <a:cxnSpLocks/>
                        </wps:cNvCnPr>
                        <wps:spPr>
                          <a:xfrm>
                            <a:off x="1027492" y="425893"/>
                            <a:ext cx="8" cy="2279910"/>
                          </a:xfrm>
                          <a:prstGeom prst="line">
                            <a:avLst/>
                          </a:prstGeom>
                          <a:noFill/>
                          <a:ln w="3175" cap="flat" cmpd="sng" algn="ctr">
                            <a:solidFill>
                              <a:sysClr val="windowText" lastClr="000000"/>
                            </a:solidFill>
                            <a:prstDash val="solid"/>
                            <a:miter lim="800000"/>
                          </a:ln>
                          <a:effectLst/>
                        </wps:spPr>
                        <wps:bodyPr/>
                      </wps:wsp>
                      <wps:wsp>
                        <wps:cNvPr id="1437360191" name="直接连接符 48"/>
                        <wps:cNvCnPr>
                          <a:cxnSpLocks/>
                        </wps:cNvCnPr>
                        <wps:spPr>
                          <a:xfrm>
                            <a:off x="2369460" y="440025"/>
                            <a:ext cx="8" cy="2279910"/>
                          </a:xfrm>
                          <a:prstGeom prst="line">
                            <a:avLst/>
                          </a:prstGeom>
                          <a:noFill/>
                          <a:ln w="3175" cap="flat" cmpd="sng" algn="ctr">
                            <a:solidFill>
                              <a:sysClr val="windowText" lastClr="000000"/>
                            </a:solidFill>
                            <a:prstDash val="solid"/>
                            <a:miter lim="800000"/>
                          </a:ln>
                          <a:effectLst/>
                        </wps:spPr>
                        <wps:bodyPr/>
                      </wps:wsp>
                      <wps:wsp>
                        <wps:cNvPr id="484840529" name="直接连接符 49"/>
                        <wps:cNvCnPr>
                          <a:cxnSpLocks/>
                        </wps:cNvCnPr>
                        <wps:spPr>
                          <a:xfrm>
                            <a:off x="3881670" y="476424"/>
                            <a:ext cx="8" cy="2279910"/>
                          </a:xfrm>
                          <a:prstGeom prst="line">
                            <a:avLst/>
                          </a:prstGeom>
                          <a:noFill/>
                          <a:ln w="3175" cap="flat" cmpd="sng" algn="ctr">
                            <a:solidFill>
                              <a:sysClr val="windowText" lastClr="000000"/>
                            </a:solidFill>
                            <a:prstDash val="solid"/>
                            <a:miter lim="800000"/>
                          </a:ln>
                          <a:effectLst/>
                        </wps:spPr>
                        <wps:bodyPr/>
                      </wps:wsp>
                      <wps:wsp>
                        <wps:cNvPr id="821030604" name="直接连接符 50"/>
                        <wps:cNvCnPr>
                          <a:cxnSpLocks/>
                        </wps:cNvCnPr>
                        <wps:spPr>
                          <a:xfrm>
                            <a:off x="503799" y="436847"/>
                            <a:ext cx="8" cy="2279910"/>
                          </a:xfrm>
                          <a:prstGeom prst="line">
                            <a:avLst/>
                          </a:prstGeom>
                          <a:noFill/>
                          <a:ln w="3175" cap="flat" cmpd="sng" algn="ctr">
                            <a:solidFill>
                              <a:sysClr val="windowText" lastClr="000000"/>
                            </a:solidFill>
                            <a:prstDash val="solid"/>
                            <a:miter lim="800000"/>
                          </a:ln>
                          <a:effectLst/>
                        </wps:spPr>
                        <wps:bodyPr/>
                      </wps:wsp>
                      <wps:wsp>
                        <wps:cNvPr id="329321911" name="矩形 51"/>
                        <wps:cNvSpPr/>
                        <wps:spPr>
                          <a:xfrm>
                            <a:off x="12392" y="0"/>
                            <a:ext cx="1673053" cy="574171"/>
                          </a:xfrm>
                          <a:prstGeom prst="rect">
                            <a:avLst/>
                          </a:prstGeom>
                          <a:noFill/>
                          <a:ln w="3175"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g:cNvPr id="1711184939" name="组合 52"/>
                        <wpg:cNvGrpSpPr/>
                        <wpg:grpSpPr>
                          <a:xfrm>
                            <a:off x="766141" y="63500"/>
                            <a:ext cx="989330" cy="398436"/>
                            <a:chOff x="766126" y="63500"/>
                            <a:chExt cx="1151654" cy="362392"/>
                          </a:xfrm>
                          <a:noFill/>
                        </wpg:grpSpPr>
                        <wps:wsp>
                          <wps:cNvPr id="2134504637" name="矩形 53"/>
                          <wps:cNvSpPr/>
                          <wps:spPr>
                            <a:xfrm>
                              <a:off x="899616" y="63500"/>
                              <a:ext cx="787747" cy="362392"/>
                            </a:xfrm>
                            <a:prstGeom prst="rect">
                              <a:avLst/>
                            </a:prstGeom>
                            <a:grpFill/>
                            <a:ln w="3175"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033297665" name="文本框 48"/>
                          <wps:cNvSpPr txBox="1"/>
                          <wps:spPr>
                            <a:xfrm>
                              <a:off x="766126" y="150917"/>
                              <a:ext cx="1151654" cy="195791"/>
                            </a:xfrm>
                            <a:prstGeom prst="rect">
                              <a:avLst/>
                            </a:prstGeom>
                            <a:grpFill/>
                          </wps:spPr>
                          <wps:txbx>
                            <w:txbxContent>
                              <w:p w14:paraId="0564D9A1"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NSCE client</w:t>
                                </w:r>
                              </w:p>
                            </w:txbxContent>
                          </wps:txbx>
                          <wps:bodyPr wrap="square" rtlCol="0">
                            <a:spAutoFit/>
                          </wps:bodyPr>
                        </wps:wsp>
                      </wpg:grpSp>
                      <wps:wsp>
                        <wps:cNvPr id="1851556827" name="直接箭头连接符 55"/>
                        <wps:cNvCnPr>
                          <a:cxnSpLocks/>
                        </wps:cNvCnPr>
                        <wps:spPr>
                          <a:xfrm>
                            <a:off x="1027492" y="1364498"/>
                            <a:ext cx="1341968" cy="0"/>
                          </a:xfrm>
                          <a:prstGeom prst="straightConnector1">
                            <a:avLst/>
                          </a:prstGeom>
                          <a:noFill/>
                          <a:ln w="3175" cap="flat" cmpd="sng" algn="ctr">
                            <a:solidFill>
                              <a:sysClr val="windowText" lastClr="000000"/>
                            </a:solidFill>
                            <a:prstDash val="solid"/>
                            <a:miter lim="800000"/>
                            <a:headEnd type="none" w="med" len="med"/>
                            <a:tailEnd type="triangle" w="med" len="med"/>
                          </a:ln>
                          <a:effectLst/>
                        </wps:spPr>
                        <wps:bodyPr/>
                      </wps:wsp>
                      <wps:wsp>
                        <wps:cNvPr id="2102429440" name="文本框 50"/>
                        <wps:cNvSpPr txBox="1"/>
                        <wps:spPr>
                          <a:xfrm>
                            <a:off x="524852" y="1128575"/>
                            <a:ext cx="2400977" cy="215444"/>
                          </a:xfrm>
                          <a:prstGeom prst="rect">
                            <a:avLst/>
                          </a:prstGeom>
                          <a:noFill/>
                        </wps:spPr>
                        <wps:txbx>
                          <w:txbxContent>
                            <w:p w14:paraId="08E87F25"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2. Network slice adaptation trigger subscribe request</w:t>
                              </w:r>
                            </w:p>
                          </w:txbxContent>
                        </wps:txbx>
                        <wps:bodyPr wrap="square" rtlCol="0">
                          <a:spAutoFit/>
                        </wps:bodyPr>
                      </wps:wsp>
                      <wpg:grpSp>
                        <wpg:cNvPr id="1356458259" name="组合 57"/>
                        <wpg:cNvGrpSpPr/>
                        <wpg:grpSpPr>
                          <a:xfrm>
                            <a:off x="1793340" y="73194"/>
                            <a:ext cx="1151890" cy="398436"/>
                            <a:chOff x="1793340" y="73194"/>
                            <a:chExt cx="1151890" cy="362392"/>
                          </a:xfrm>
                          <a:noFill/>
                        </wpg:grpSpPr>
                        <wps:wsp>
                          <wps:cNvPr id="105463018" name="矩形 58"/>
                          <wps:cNvSpPr/>
                          <wps:spPr>
                            <a:xfrm>
                              <a:off x="1905583" y="73194"/>
                              <a:ext cx="986367" cy="362392"/>
                            </a:xfrm>
                            <a:prstGeom prst="rect">
                              <a:avLst/>
                            </a:prstGeom>
                            <a:grpFill/>
                            <a:ln w="3175"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82374566" name="文本框 53"/>
                          <wps:cNvSpPr txBox="1"/>
                          <wps:spPr>
                            <a:xfrm>
                              <a:off x="1793340" y="160655"/>
                              <a:ext cx="1151890" cy="195791"/>
                            </a:xfrm>
                            <a:prstGeom prst="rect">
                              <a:avLst/>
                            </a:prstGeom>
                            <a:grpFill/>
                          </wps:spPr>
                          <wps:txbx>
                            <w:txbxContent>
                              <w:p w14:paraId="0A78CFE0"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NSCE Server</w:t>
                                </w:r>
                              </w:p>
                            </w:txbxContent>
                          </wps:txbx>
                          <wps:bodyPr wrap="square" rtlCol="0">
                            <a:spAutoFit/>
                          </wps:bodyPr>
                        </wps:wsp>
                      </wpg:grpSp>
                      <wpg:grpSp>
                        <wpg:cNvPr id="1795500830" name="组合 60"/>
                        <wpg:cNvGrpSpPr/>
                        <wpg:grpSpPr>
                          <a:xfrm>
                            <a:off x="3140402" y="122766"/>
                            <a:ext cx="1151890" cy="371384"/>
                            <a:chOff x="3140402" y="122766"/>
                            <a:chExt cx="1151890" cy="337787"/>
                          </a:xfrm>
                          <a:noFill/>
                        </wpg:grpSpPr>
                        <wps:wsp>
                          <wps:cNvPr id="1271108803" name="矩形 61"/>
                          <wps:cNvSpPr/>
                          <wps:spPr>
                            <a:xfrm>
                              <a:off x="3217935" y="122766"/>
                              <a:ext cx="1021128" cy="337787"/>
                            </a:xfrm>
                            <a:prstGeom prst="rect">
                              <a:avLst/>
                            </a:prstGeom>
                            <a:grpFill/>
                            <a:ln w="3175"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44863973" name="文本框 56"/>
                          <wps:cNvSpPr txBox="1"/>
                          <wps:spPr>
                            <a:xfrm>
                              <a:off x="3140402" y="185620"/>
                              <a:ext cx="1151890" cy="195791"/>
                            </a:xfrm>
                            <a:prstGeom prst="rect">
                              <a:avLst/>
                            </a:prstGeom>
                            <a:grpFill/>
                          </wps:spPr>
                          <wps:txbx>
                            <w:txbxContent>
                              <w:p w14:paraId="34A1EDC8"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 xml:space="preserve">5GC </w:t>
                                </w:r>
                              </w:p>
                            </w:txbxContent>
                          </wps:txbx>
                          <wps:bodyPr wrap="square" rtlCol="0">
                            <a:spAutoFit/>
                          </wps:bodyPr>
                        </wps:wsp>
                      </wpg:grpSp>
                      <wpg:grpSp>
                        <wpg:cNvPr id="293414488" name="组合 63"/>
                        <wpg:cNvGrpSpPr/>
                        <wpg:grpSpPr>
                          <a:xfrm>
                            <a:off x="1905583" y="1695300"/>
                            <a:ext cx="2827883" cy="398436"/>
                            <a:chOff x="1905583" y="1695300"/>
                            <a:chExt cx="1152113" cy="362392"/>
                          </a:xfrm>
                          <a:noFill/>
                        </wpg:grpSpPr>
                        <wps:wsp>
                          <wps:cNvPr id="1517490833" name="矩形 64"/>
                          <wps:cNvSpPr/>
                          <wps:spPr>
                            <a:xfrm>
                              <a:off x="2017759" y="1695300"/>
                              <a:ext cx="986367" cy="362392"/>
                            </a:xfrm>
                            <a:prstGeom prst="rect">
                              <a:avLst/>
                            </a:prstGeom>
                            <a:solidFill>
                              <a:sysClr val="window" lastClr="FFFFFF"/>
                            </a:solidFill>
                            <a:ln w="3175"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489146356" name="文本框 59"/>
                          <wps:cNvSpPr txBox="1"/>
                          <wps:spPr>
                            <a:xfrm>
                              <a:off x="1905583" y="1782786"/>
                              <a:ext cx="1152113" cy="195954"/>
                            </a:xfrm>
                            <a:prstGeom prst="rect">
                              <a:avLst/>
                            </a:prstGeom>
                            <a:grpFill/>
                          </wps:spPr>
                          <wps:txbx>
                            <w:txbxContent>
                              <w:p w14:paraId="04B752AD"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4. Network adaption process</w:t>
                                </w:r>
                              </w:p>
                            </w:txbxContent>
                          </wps:txbx>
                          <wps:bodyPr wrap="square" rtlCol="0">
                            <a:spAutoFit/>
                          </wps:bodyPr>
                        </wps:wsp>
                      </wpg:grpSp>
                      <wps:wsp>
                        <wps:cNvPr id="1173503488" name="直接箭头连接符 66"/>
                        <wps:cNvCnPr>
                          <a:cxnSpLocks/>
                        </wps:cNvCnPr>
                        <wps:spPr>
                          <a:xfrm>
                            <a:off x="1023266" y="1580397"/>
                            <a:ext cx="1341968" cy="0"/>
                          </a:xfrm>
                          <a:prstGeom prst="straightConnector1">
                            <a:avLst/>
                          </a:prstGeom>
                          <a:noFill/>
                          <a:ln w="3175" cap="flat" cmpd="sng" algn="ctr">
                            <a:solidFill>
                              <a:sysClr val="windowText" lastClr="000000"/>
                            </a:solidFill>
                            <a:prstDash val="solid"/>
                            <a:miter lim="800000"/>
                            <a:headEnd type="triangle" w="med" len="med"/>
                            <a:tailEnd type="none" w="med" len="med"/>
                          </a:ln>
                          <a:effectLst/>
                        </wps:spPr>
                        <wps:bodyPr/>
                      </wps:wsp>
                      <wps:wsp>
                        <wps:cNvPr id="59815236" name="文本框 61"/>
                        <wps:cNvSpPr txBox="1"/>
                        <wps:spPr>
                          <a:xfrm>
                            <a:off x="291065" y="1353556"/>
                            <a:ext cx="2751654" cy="215444"/>
                          </a:xfrm>
                          <a:prstGeom prst="rect">
                            <a:avLst/>
                          </a:prstGeom>
                          <a:noFill/>
                        </wps:spPr>
                        <wps:txbx>
                          <w:txbxContent>
                            <w:p w14:paraId="70126486"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3. Network slice adaptation trigger subscribe response</w:t>
                              </w:r>
                            </w:p>
                          </w:txbxContent>
                        </wps:txbx>
                        <wps:bodyPr wrap="square" rtlCol="0">
                          <a:spAutoFit/>
                        </wps:bodyPr>
                      </wps:wsp>
                      <wps:wsp>
                        <wps:cNvPr id="813959337" name="直接箭头连接符 68"/>
                        <wps:cNvCnPr>
                          <a:cxnSpLocks/>
                        </wps:cNvCnPr>
                        <wps:spPr>
                          <a:xfrm>
                            <a:off x="1023705" y="2296586"/>
                            <a:ext cx="1341968" cy="0"/>
                          </a:xfrm>
                          <a:prstGeom prst="straightConnector1">
                            <a:avLst/>
                          </a:prstGeom>
                          <a:noFill/>
                          <a:ln w="3175" cap="flat" cmpd="sng" algn="ctr">
                            <a:solidFill>
                              <a:sysClr val="windowText" lastClr="000000"/>
                            </a:solidFill>
                            <a:prstDash val="solid"/>
                            <a:miter lim="800000"/>
                            <a:headEnd type="triangle" w="med" len="med"/>
                            <a:tailEnd type="none" w="med" len="med"/>
                          </a:ln>
                          <a:effectLst/>
                        </wps:spPr>
                        <wps:bodyPr/>
                      </wps:wsp>
                      <wps:wsp>
                        <wps:cNvPr id="1728140246" name="文本框 63"/>
                        <wps:cNvSpPr txBox="1"/>
                        <wps:spPr>
                          <a:xfrm>
                            <a:off x="521065" y="2060663"/>
                            <a:ext cx="2400977" cy="215444"/>
                          </a:xfrm>
                          <a:prstGeom prst="rect">
                            <a:avLst/>
                          </a:prstGeom>
                          <a:noFill/>
                        </wps:spPr>
                        <wps:txbx>
                          <w:txbxContent>
                            <w:p w14:paraId="0D63F85E"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5. Network slice adaptation notification</w:t>
                              </w:r>
                            </w:p>
                          </w:txbxContent>
                        </wps:txbx>
                        <wps:bodyPr wrap="square" rtlCol="0">
                          <a:spAutoFit/>
                        </wps:bodyPr>
                      </wps:wsp>
                      <wpg:grpSp>
                        <wpg:cNvPr id="2145561116" name="组合 70"/>
                        <wpg:cNvGrpSpPr/>
                        <wpg:grpSpPr>
                          <a:xfrm>
                            <a:off x="8442" y="71014"/>
                            <a:ext cx="989965" cy="398436"/>
                            <a:chOff x="8442" y="71014"/>
                            <a:chExt cx="1152394" cy="362392"/>
                          </a:xfrm>
                          <a:noFill/>
                        </wpg:grpSpPr>
                        <wps:wsp>
                          <wps:cNvPr id="528155772" name="矩形 71"/>
                          <wps:cNvSpPr/>
                          <wps:spPr>
                            <a:xfrm>
                              <a:off x="141833" y="71014"/>
                              <a:ext cx="787747" cy="362392"/>
                            </a:xfrm>
                            <a:prstGeom prst="rect">
                              <a:avLst/>
                            </a:prstGeom>
                            <a:grpFill/>
                            <a:ln w="3175"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5803840" name="文本框 66"/>
                          <wps:cNvSpPr txBox="1"/>
                          <wps:spPr>
                            <a:xfrm>
                              <a:off x="8442" y="158476"/>
                              <a:ext cx="1152394" cy="195791"/>
                            </a:xfrm>
                            <a:prstGeom prst="rect">
                              <a:avLst/>
                            </a:prstGeom>
                            <a:grpFill/>
                          </wps:spPr>
                          <wps:txbx>
                            <w:txbxContent>
                              <w:p w14:paraId="4ABE0118"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VAL Client</w:t>
                                </w:r>
                              </w:p>
                            </w:txbxContent>
                          </wps:txbx>
                          <wps:bodyPr wrap="square" rtlCol="0">
                            <a:spAutoFit/>
                          </wps:bodyPr>
                        </wps:wsp>
                      </wpg:grpSp>
                      <wpg:grpSp>
                        <wpg:cNvPr id="960780384" name="组合 73"/>
                        <wpg:cNvGrpSpPr/>
                        <wpg:grpSpPr>
                          <a:xfrm>
                            <a:off x="0" y="600631"/>
                            <a:ext cx="2827655" cy="398436"/>
                            <a:chOff x="0" y="600631"/>
                            <a:chExt cx="1152020" cy="362392"/>
                          </a:xfrm>
                          <a:noFill/>
                        </wpg:grpSpPr>
                        <wps:wsp>
                          <wps:cNvPr id="1337374073" name="矩形 74"/>
                          <wps:cNvSpPr/>
                          <wps:spPr>
                            <a:xfrm>
                              <a:off x="112176" y="600631"/>
                              <a:ext cx="976361" cy="362392"/>
                            </a:xfrm>
                            <a:prstGeom prst="rect">
                              <a:avLst/>
                            </a:prstGeom>
                            <a:solidFill>
                              <a:sysClr val="window" lastClr="FFFFFF"/>
                            </a:solidFill>
                            <a:ln w="3175"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646440844" name="文本框 69"/>
                          <wps:cNvSpPr txBox="1"/>
                          <wps:spPr>
                            <a:xfrm>
                              <a:off x="0" y="688017"/>
                              <a:ext cx="1152020" cy="195791"/>
                            </a:xfrm>
                            <a:prstGeom prst="rect">
                              <a:avLst/>
                            </a:prstGeom>
                            <a:grpFill/>
                          </wps:spPr>
                          <wps:txbx>
                            <w:txbxContent>
                              <w:p w14:paraId="1601D1FA"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1. VAL application requirement change</w:t>
                                </w:r>
                              </w:p>
                            </w:txbxContent>
                          </wps:txbx>
                          <wps:bodyPr wrap="square" rtlCol="0">
                            <a:spAutoFit/>
                          </wps:bodyPr>
                        </wps:wsp>
                      </wpg:grpSp>
                    </wpg:wgp>
                  </a:graphicData>
                </a:graphic>
              </wp:inline>
            </w:drawing>
          </mc:Choice>
          <mc:Fallback>
            <w:pict>
              <v:group w14:anchorId="33943D37" id="组合 84" o:spid="_x0000_s1026" style="width:372.7pt;height:217.05pt;mso-position-horizontal-relative:char;mso-position-vertical-relative:line" coordsize="47334,27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">
                <v:line id="直接连接符 47" o:spid="_x0000_s1027" style="position:absolute;visibility:visible;mso-wrap-style:square" from="10274,4258" to="10275,270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" strokecolor="windowText" strokeweight=".25pt">
                  <v:stroke joinstyle="miter"/>
                  <o:lock v:ext="edit" shapetype="f"/>
                </v:line>
                <v:line id="直接连接符 48" o:spid="_x0000_s1028" style="position:absolute;visibility:visible;mso-wrap-style:square" from="23694,4400" to="23694,271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" strokecolor="windowText" strokeweight=".25pt">
                  <v:stroke joinstyle="miter"/>
                  <o:lock v:ext="edit" shapetype="f"/>
                </v:line>
                <v:line id="直接连接符 49" o:spid="_x0000_s1029" style="position:absolute;visibility:visible;mso-wrap-style:square" from="38816,4764" to="38816,27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" strokecolor="windowText" strokeweight=".25pt">
                  <v:stroke joinstyle="miter"/>
                  <o:lock v:ext="edit" shapetype="f"/>
                </v:line>
                <v:line id="直接连接符 50" o:spid="_x0000_s1030" style="position:absolute;visibility:visible;mso-wrap-style:square" from="5037,4368" to="5038,27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" strokecolor="windowText" strokeweight=".25pt">
                  <v:stroke joinstyle="miter"/>
                  <o:lock v:ext="edit" shapetype="f"/>
                </v:line>
                <v:rect id="矩形 51" o:spid="_x0000_s1031" style="position:absolute;left:123;width:16731;height:57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" filled="f" strokecolor="windowText" strokeweight=".25pt"/>
                <v:group id="组合 52" o:spid="_x0000_s1032" style="position:absolute;left:7661;top:635;width:9893;height:3984" coordorigin="7661,635" coordsize="11516,3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">
                  <v:rect id="矩形 53" o:spid="_x0000_s1033" style="position:absolute;left:8996;top:635;width:7877;height:36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" filled="f" strokecolor="windowText" strokeweight=".25pt"/>
                  <v:shapetype id="_x0000_t202" coordsize="21600,21600" o:spt="202" path="m,l,21600r21600,l21600,xe">
                    <v:stroke joinstyle="miter"/>
                    <v:path gradientshapeok="t" o:connecttype="rect"/>
                  </v:shapetype>
                  <v:shape id="文本框 48" o:spid="_x0000_s1034" type="#_x0000_t202" style="position:absolute;left:7661;top:1509;width:11516;height:19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" filled="f" stroked="f">
                    <v:textbox style="mso-fit-shape-to-text:t">
                      <w:txbxContent>
                        <w:p w14:paraId="0564D9A1"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NSCE client</w:t>
                          </w:r>
                        </w:p>
                      </w:txbxContent>
                    </v:textbox>
                  </v:shape>
                </v:group>
                <v:shapetype id="_x0000_t32" coordsize="21600,21600" o:spt="32" o:oned="t" path="m,l21600,21600e" filled="f">
                  <v:path arrowok="t" fillok="f" o:connecttype="none"/>
                  <o:lock v:ext="edit" shapetype="t"/>
                </v:shapetype>
                <v:shape id="直接箭头连接符 55" o:spid="_x0000_s1035" type="#_x0000_t32" style="position:absolute;left:10274;top:13644;width:134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" strokecolor="windowText" strokeweight=".25pt">
                  <v:stroke endarrow="block" joinstyle="miter"/>
                  <o:lock v:ext="edit" shapetype="f"/>
                </v:shape>
                <v:shape id="文本框 50" o:spid="_x0000_s1036" type="#_x0000_t202" style="position:absolute;left:5248;top:11285;width:24010;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" filled="f" stroked="f">
                  <v:textbox style="mso-fit-shape-to-text:t">
                    <w:txbxContent>
                      <w:p w14:paraId="08E87F25"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2. Network slice adaptation trigger subscribe request</w:t>
                        </w:r>
                      </w:p>
                    </w:txbxContent>
                  </v:textbox>
                </v:shape>
                <v:group id="组合 57" o:spid="_x0000_s1037" style="position:absolute;left:17933;top:731;width:11519;height:3985" coordorigin="17933,731" coordsize="11518,3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">
                  <v:rect id="矩形 58" o:spid="_x0000_s1038" style="position:absolute;left:19055;top:731;width:9864;height:3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" filled="f" strokecolor="windowText" strokeweight=".25pt"/>
                  <v:shape id="文本框 53" o:spid="_x0000_s1039" type="#_x0000_t202" style="position:absolute;left:17933;top:1606;width:11519;height:19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" filled="f" stroked="f">
                    <v:textbox style="mso-fit-shape-to-text:t">
                      <w:txbxContent>
                        <w:p w14:paraId="0A78CFE0"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NSCE Server</w:t>
                          </w:r>
                        </w:p>
                      </w:txbxContent>
                    </v:textbox>
                  </v:shape>
                </v:group>
                <v:group id="组合 60" o:spid="_x0000_s1040" style="position:absolute;left:31404;top:1227;width:11518;height:3714" coordorigin="31404,1227" coordsize="11518,33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">
                  <v:rect id="矩形 61" o:spid="_x0000_s1041" style="position:absolute;left:32179;top:1227;width:10211;height:3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" filled="f" strokecolor="windowText" strokeweight=".25pt"/>
                  <v:shape id="文本框 56" o:spid="_x0000_s1042" type="#_x0000_t202" style="position:absolute;left:31404;top:1856;width:11518;height:19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" filled="f" stroked="f">
                    <v:textbox style="mso-fit-shape-to-text:t">
                      <w:txbxContent>
                        <w:p w14:paraId="34A1EDC8"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 xml:space="preserve">5GC </w:t>
                          </w:r>
                        </w:p>
                      </w:txbxContent>
                    </v:textbox>
                  </v:shape>
                </v:group>
                <v:group id="组合 63" o:spid="_x0000_s1043" style="position:absolute;left:19055;top:16953;width:28279;height:3984" coordorigin="19055,16953" coordsize="11521,3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">
                  <v:rect id="矩形 64" o:spid="_x0000_s1044" style="position:absolute;left:20177;top:16953;width:9864;height:36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" fillcolor="window" strokecolor="windowText" strokeweight=".25pt"/>
                  <v:shape id="文本框 59" o:spid="_x0000_s1045" type="#_x0000_t202" style="position:absolute;left:19055;top:17827;width:11521;height:19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" filled="f" stroked="f">
                    <v:textbox style="mso-fit-shape-to-text:t">
                      <w:txbxContent>
                        <w:p w14:paraId="04B752AD"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4. Network adaption process</w:t>
                          </w:r>
                        </w:p>
                      </w:txbxContent>
                    </v:textbox>
                  </v:shape>
                </v:group>
                <v:shape id="直接箭头连接符 66" o:spid="_x0000_s1046" type="#_x0000_t32" style="position:absolute;left:10232;top:15803;width:134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" strokecolor="windowText" strokeweight=".25pt">
                  <v:stroke startarrow="block" joinstyle="miter"/>
                  <o:lock v:ext="edit" shapetype="f"/>
                </v:shape>
                <v:shape id="文本框 61" o:spid="_x0000_s1047" type="#_x0000_t202" style="position:absolute;left:2910;top:13535;width:27517;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" filled="f" stroked="f">
                  <v:textbox style="mso-fit-shape-to-text:t">
                    <w:txbxContent>
                      <w:p w14:paraId="70126486"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3. Network slice adaptation trigger subscribe response</w:t>
                        </w:r>
                      </w:p>
                    </w:txbxContent>
                  </v:textbox>
                </v:shape>
                <v:shape id="直接箭头连接符 68" o:spid="_x0000_s1048" type="#_x0000_t32" style="position:absolute;left:10237;top:22965;width:1341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" strokecolor="windowText" strokeweight=".25pt">
                  <v:stroke startarrow="block" joinstyle="miter"/>
                  <o:lock v:ext="edit" shapetype="f"/>
                </v:shape>
                <v:shape id="文本框 63" o:spid="_x0000_s1049" type="#_x0000_t202" style="position:absolute;left:5210;top:20606;width:24010;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" filled="f" stroked="f">
                  <v:textbox style="mso-fit-shape-to-text:t">
                    <w:txbxContent>
                      <w:p w14:paraId="0D63F85E"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5. Network slice adaptation notification</w:t>
                        </w:r>
                      </w:p>
                    </w:txbxContent>
                  </v:textbox>
                </v:shape>
                <v:group id="组合 70" o:spid="_x0000_s1050" style="position:absolute;left:84;top:710;width:9900;height:3984" coordorigin="84,710" coordsize="11523,3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">
                  <v:rect id="矩形 71" o:spid="_x0000_s1051" style="position:absolute;left:1418;top:710;width:7877;height:3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" filled="f" strokecolor="windowText" strokeweight=".25pt"/>
                  <v:shape id="文本框 66" o:spid="_x0000_s1052" type="#_x0000_t202" style="position:absolute;left:84;top:1584;width:11524;height:19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" filled="f" stroked="f">
                    <v:textbox style="mso-fit-shape-to-text:t">
                      <w:txbxContent>
                        <w:p w14:paraId="4ABE0118"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VAL Client</w:t>
                          </w:r>
                        </w:p>
                      </w:txbxContent>
                    </v:textbox>
                  </v:shape>
                </v:group>
                <v:group id="组合 73" o:spid="_x0000_s1053" style="position:absolute;top:6006;width:28276;height:3984" coordorigin=",6006" coordsize="11520,3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">
                  <v:rect id="矩形 74" o:spid="_x0000_s1054" style="position:absolute;left:1121;top:6006;width:9764;height:3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" fillcolor="window" strokecolor="windowText" strokeweight=".25pt"/>
                  <v:shape id="文本框 69" o:spid="_x0000_s1055" type="#_x0000_t202" style="position:absolute;top:6880;width:11520;height:19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" filled="f" stroked="f">
                    <v:textbox style="mso-fit-shape-to-text:t">
                      <w:txbxContent>
                        <w:p w14:paraId="1601D1FA"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1. VAL application requirement change</w:t>
                          </w:r>
                        </w:p>
                      </w:txbxContent>
                    </v:textbox>
                  </v:shape>
                </v:group>
                <w10:anchorlock/>
              </v:group>
            </w:pict>
          </mc:Fallback>
        </mc:AlternateContent>
      </w:r>
    </w:p>
    <w:p w14:paraId="2F450F3A" w14:textId="0F4AAF1B" w:rsidR="00971472" w:rsidRDefault="00971472" w:rsidP="00971472">
      <w:pPr>
        <w:pStyle w:val="TF"/>
      </w:pPr>
      <w:r>
        <w:t xml:space="preserve">Figure </w:t>
      </w:r>
      <w:bookmarkStart w:id="672" w:name="OLE_LINK8"/>
      <w:r>
        <w:t>9.11.2.4-1</w:t>
      </w:r>
      <w:bookmarkEnd w:id="672"/>
      <w:r>
        <w:t>: Network slice adaptation for VAL application</w:t>
      </w:r>
    </w:p>
    <w:p w14:paraId="0765E33D" w14:textId="77777777" w:rsidR="00971472" w:rsidRDefault="00971472" w:rsidP="00971472">
      <w:pPr>
        <w:pStyle w:val="B1"/>
      </w:pPr>
      <w:r>
        <w:t>1.</w:t>
      </w:r>
      <w:r>
        <w:tab/>
        <w:t>The VAL client provides a new application requirement to the NSCE client, indicating a new service profile for the VAL application. This may be in the form of a change at the application QoS requirements, location requirements, time window requirement, access type preference</w:t>
      </w:r>
      <w:r>
        <w:rPr>
          <w:lang w:eastAsia="zh-CN"/>
        </w:rPr>
        <w:t xml:space="preserve"> </w:t>
      </w:r>
      <w:r>
        <w:t>(e.g., 3GPP, non-3GPP or multi access) service operation change, or other application-related parameters.</w:t>
      </w:r>
    </w:p>
    <w:p w14:paraId="6ACB535B" w14:textId="77777777" w:rsidR="00971472" w:rsidRDefault="00971472" w:rsidP="00971472">
      <w:pPr>
        <w:pStyle w:val="B1"/>
      </w:pPr>
      <w:r>
        <w:t>2.</w:t>
      </w:r>
      <w:r>
        <w:tab/>
        <w:t>The NSCE client sends a network slice adaptation trigger subscribe request to the NSCE server for the VAL application. This trigger may be in the form of exact requested network slice (and optionally DNN) for the VAL UE of the VAL application; or indication that the VAL application needs to be remapped to a different network slice (and optionally DNN). The trigger may also include additional application requirements based on step1, e.g., the requested location criteria, time window.</w:t>
      </w:r>
    </w:p>
    <w:p w14:paraId="1549ACBE" w14:textId="04386E56" w:rsidR="00971472" w:rsidRDefault="00971472" w:rsidP="00971472">
      <w:pPr>
        <w:pStyle w:val="NO"/>
      </w:pPr>
      <w:r>
        <w:t>NOTE 1</w:t>
      </w:r>
      <w:r>
        <w:rPr>
          <w:rFonts w:ascii="MS Mincho" w:eastAsia="MS Mincho" w:hAnsi="MS Mincho" w:hint="eastAsia"/>
          <w:lang w:val="en-US"/>
        </w:rPr>
        <w:t>：</w:t>
      </w:r>
      <w:r>
        <w:t>How the requested network slice is known by the NSCE client is out of scope of this release.</w:t>
      </w:r>
    </w:p>
    <w:p w14:paraId="4674B10A" w14:textId="77777777" w:rsidR="00971472" w:rsidRDefault="00971472" w:rsidP="00971472">
      <w:pPr>
        <w:pStyle w:val="B1"/>
      </w:pPr>
      <w:r>
        <w:t>3.</w:t>
      </w:r>
      <w:r>
        <w:tab/>
        <w:t>The NSCE server confirms the subscription and responds with a network slice adaptation trigger subscribe response.</w:t>
      </w:r>
    </w:p>
    <w:p w14:paraId="05B8B96F" w14:textId="21835399" w:rsidR="00971472" w:rsidRDefault="00971472" w:rsidP="00971472">
      <w:pPr>
        <w:pStyle w:val="B1"/>
      </w:pPr>
      <w:r>
        <w:t>4.</w:t>
      </w:r>
      <w:r>
        <w:tab/>
        <w:t>The NSCE server performs the network slice adaptation per VAL UE as described in step 3- step 4 in clause 9.11.2.2.</w:t>
      </w:r>
    </w:p>
    <w:p w14:paraId="1AAE80E9" w14:textId="77777777" w:rsidR="00971472" w:rsidRPr="0089139D" w:rsidRDefault="00971472" w:rsidP="00971472">
      <w:pPr>
        <w:ind w:left="560" w:hanging="276"/>
        <w:rPr>
          <w:rFonts w:eastAsiaTheme="minorEastAsia"/>
          <w:lang w:eastAsia="zh-CN"/>
        </w:rPr>
      </w:pPr>
      <w:r>
        <w:rPr>
          <w:rFonts w:eastAsiaTheme="minorEastAsia"/>
          <w:lang w:eastAsia="zh-CN"/>
        </w:rPr>
        <w:t>5.</w:t>
      </w:r>
      <w:r>
        <w:rPr>
          <w:rFonts w:eastAsiaTheme="minorEastAsia"/>
          <w:lang w:eastAsia="zh-CN"/>
        </w:rPr>
        <w:tab/>
        <w:t>When the</w:t>
      </w:r>
      <w:r>
        <w:t xml:space="preserve"> network slice adaptation completes, and the adaption result comes out and available, the NSCE server provides the network slice adaptation notification to the NSCE client.</w:t>
      </w:r>
    </w:p>
    <w:p w14:paraId="3D90DBE1" w14:textId="77777777" w:rsidR="0039271C" w:rsidRPr="00975BFD" w:rsidRDefault="00632768">
      <w:pPr>
        <w:pStyle w:val="Heading3"/>
        <w:rPr>
          <w:bCs/>
        </w:rPr>
      </w:pPr>
      <w:bookmarkStart w:id="673" w:name="_Toc170686243"/>
      <w:r w:rsidRPr="00975BFD">
        <w:rPr>
          <w:bCs/>
        </w:rPr>
        <w:t>9.11.3</w:t>
      </w:r>
      <w:bookmarkEnd w:id="666"/>
      <w:r w:rsidRPr="00975BFD">
        <w:rPr>
          <w:bCs/>
        </w:rPr>
        <w:tab/>
        <w:t>Information flows</w:t>
      </w:r>
      <w:bookmarkEnd w:id="667"/>
      <w:bookmarkEnd w:id="673"/>
    </w:p>
    <w:p w14:paraId="795011F7" w14:textId="77777777" w:rsidR="0039271C" w:rsidRPr="00975BFD" w:rsidRDefault="00632768">
      <w:pPr>
        <w:pStyle w:val="Heading4"/>
        <w:rPr>
          <w:bCs/>
        </w:rPr>
      </w:pPr>
      <w:bookmarkStart w:id="674" w:name="_Toc9812723"/>
      <w:bookmarkStart w:id="675" w:name="_Toc27954120"/>
      <w:bookmarkStart w:id="676" w:name="_Toc9812479"/>
      <w:bookmarkStart w:id="677" w:name="_Toc122517267"/>
      <w:bookmarkStart w:id="678" w:name="_Toc134011904"/>
      <w:bookmarkStart w:id="679" w:name="_Toc170686244"/>
      <w:bookmarkEnd w:id="674"/>
      <w:bookmarkEnd w:id="675"/>
      <w:bookmarkEnd w:id="676"/>
      <w:r w:rsidRPr="00975BFD">
        <w:rPr>
          <w:bCs/>
        </w:rPr>
        <w:t>9.11.3.1</w:t>
      </w:r>
      <w:bookmarkEnd w:id="677"/>
      <w:r w:rsidRPr="00975BFD">
        <w:rPr>
          <w:bCs/>
        </w:rPr>
        <w:tab/>
        <w:t>Network slice adaptation request</w:t>
      </w:r>
      <w:bookmarkEnd w:id="678"/>
      <w:bookmarkEnd w:id="679"/>
    </w:p>
    <w:p w14:paraId="0FCE18A9" w14:textId="77777777" w:rsidR="0039271C" w:rsidRPr="00975BFD" w:rsidRDefault="00632768">
      <w:r w:rsidRPr="00975BFD">
        <w:t>Table 9.11.3.1-1 describes the information flow network slice adaptation request from the VAL server to the NSCE server.</w:t>
      </w:r>
    </w:p>
    <w:p w14:paraId="7094BC78" w14:textId="77777777" w:rsidR="0039271C" w:rsidRPr="00975BFD" w:rsidRDefault="00632768">
      <w:pPr>
        <w:pStyle w:val="TH"/>
      </w:pPr>
      <w:bookmarkStart w:id="680" w:name="_Toc9812482"/>
      <w:bookmarkStart w:id="681" w:name="_Toc27954123"/>
      <w:bookmarkStart w:id="682" w:name="_Toc9812726"/>
      <w:bookmarkEnd w:id="680"/>
      <w:bookmarkEnd w:id="681"/>
      <w:r w:rsidRPr="00975BFD">
        <w:t xml:space="preserve">Table </w:t>
      </w:r>
      <w:bookmarkEnd w:id="682"/>
      <w:r w:rsidRPr="00975BFD">
        <w:t>9.11.3.1-1: Network slice adaptation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E61C3BB" w14:textId="77777777">
        <w:trPr>
          <w:jc w:val="center"/>
        </w:trPr>
        <w:tc>
          <w:tcPr>
            <w:tcW w:w="2880" w:type="dxa"/>
            <w:tcBorders>
              <w:top w:val="single" w:sz="4" w:space="0" w:color="000000"/>
              <w:left w:val="single" w:sz="4" w:space="0" w:color="000000"/>
              <w:bottom w:val="single" w:sz="4" w:space="0" w:color="000000"/>
              <w:right w:val="nil"/>
            </w:tcBorders>
          </w:tcPr>
          <w:p w14:paraId="150F46D3"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061CD09E"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A7BE736" w14:textId="77777777" w:rsidR="0039271C" w:rsidRPr="00975BFD" w:rsidRDefault="00632768">
            <w:pPr>
              <w:pStyle w:val="TAH"/>
            </w:pPr>
            <w:r w:rsidRPr="00975BFD">
              <w:t>Description</w:t>
            </w:r>
          </w:p>
        </w:tc>
      </w:tr>
      <w:tr w:rsidR="0039271C" w:rsidRPr="00975BFD" w14:paraId="03B6BD74" w14:textId="77777777">
        <w:trPr>
          <w:jc w:val="center"/>
        </w:trPr>
        <w:tc>
          <w:tcPr>
            <w:tcW w:w="2880" w:type="dxa"/>
            <w:tcBorders>
              <w:top w:val="single" w:sz="4" w:space="0" w:color="000000"/>
              <w:left w:val="single" w:sz="4" w:space="0" w:color="000000"/>
              <w:bottom w:val="single" w:sz="4" w:space="0" w:color="000000"/>
              <w:right w:val="nil"/>
            </w:tcBorders>
          </w:tcPr>
          <w:p w14:paraId="279EB0DB" w14:textId="77777777" w:rsidR="0039271C" w:rsidRPr="00975BFD" w:rsidRDefault="00632768">
            <w:pPr>
              <w:pStyle w:val="TAL"/>
            </w:pPr>
            <w:r w:rsidRPr="00975BFD">
              <w:t>VAL service ID</w:t>
            </w:r>
          </w:p>
        </w:tc>
        <w:tc>
          <w:tcPr>
            <w:tcW w:w="1440" w:type="dxa"/>
            <w:tcBorders>
              <w:top w:val="single" w:sz="4" w:space="0" w:color="000000"/>
              <w:left w:val="single" w:sz="4" w:space="0" w:color="000000"/>
              <w:bottom w:val="single" w:sz="4" w:space="0" w:color="000000"/>
              <w:right w:val="nil"/>
            </w:tcBorders>
          </w:tcPr>
          <w:p w14:paraId="0DF385D2"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2618EF9" w14:textId="77777777" w:rsidR="0039271C" w:rsidRPr="00975BFD" w:rsidRDefault="00632768">
            <w:pPr>
              <w:pStyle w:val="TAL"/>
            </w:pPr>
            <w:r w:rsidRPr="00975BFD">
              <w:t>The VAL service ID of the VAL application for which the network slice adaptation may corresponds to.</w:t>
            </w:r>
          </w:p>
        </w:tc>
      </w:tr>
      <w:tr w:rsidR="0039271C" w:rsidRPr="00975BFD" w14:paraId="0385E8BA" w14:textId="77777777">
        <w:trPr>
          <w:jc w:val="center"/>
        </w:trPr>
        <w:tc>
          <w:tcPr>
            <w:tcW w:w="2880" w:type="dxa"/>
            <w:tcBorders>
              <w:top w:val="single" w:sz="4" w:space="0" w:color="000000"/>
              <w:left w:val="single" w:sz="4" w:space="0" w:color="000000"/>
              <w:bottom w:val="single" w:sz="4" w:space="0" w:color="000000"/>
              <w:right w:val="nil"/>
            </w:tcBorders>
          </w:tcPr>
          <w:p w14:paraId="148EBA33" w14:textId="77777777" w:rsidR="0039271C" w:rsidRPr="00975BFD" w:rsidRDefault="00632768">
            <w:pPr>
              <w:pStyle w:val="TAL"/>
            </w:pPr>
            <w:r w:rsidRPr="00975BFD">
              <w:t>List of VAL UE IDs</w:t>
            </w:r>
          </w:p>
        </w:tc>
        <w:tc>
          <w:tcPr>
            <w:tcW w:w="1440" w:type="dxa"/>
            <w:tcBorders>
              <w:top w:val="single" w:sz="4" w:space="0" w:color="000000"/>
              <w:left w:val="single" w:sz="4" w:space="0" w:color="000000"/>
              <w:bottom w:val="single" w:sz="4" w:space="0" w:color="000000"/>
              <w:right w:val="nil"/>
            </w:tcBorders>
          </w:tcPr>
          <w:p w14:paraId="4289ECB3"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04A7561" w14:textId="77777777" w:rsidR="0039271C" w:rsidRPr="00975BFD" w:rsidRDefault="00632768">
            <w:pPr>
              <w:pStyle w:val="TAL"/>
            </w:pPr>
            <w:bookmarkStart w:id="683" w:name="_Hlk69382685"/>
            <w:r w:rsidRPr="00975BFD">
              <w:t>List of the VAL UE IDs within the VAL service for which the slice adaptation request corresponds</w:t>
            </w:r>
            <w:bookmarkEnd w:id="683"/>
          </w:p>
        </w:tc>
      </w:tr>
      <w:tr w:rsidR="0039271C" w:rsidRPr="00975BFD" w14:paraId="66DBB7E7" w14:textId="77777777">
        <w:trPr>
          <w:jc w:val="center"/>
        </w:trPr>
        <w:tc>
          <w:tcPr>
            <w:tcW w:w="2880" w:type="dxa"/>
            <w:tcBorders>
              <w:top w:val="single" w:sz="4" w:space="0" w:color="000000"/>
              <w:left w:val="single" w:sz="4" w:space="0" w:color="000000"/>
              <w:bottom w:val="single" w:sz="4" w:space="0" w:color="000000"/>
              <w:right w:val="nil"/>
            </w:tcBorders>
          </w:tcPr>
          <w:p w14:paraId="433DDCEB" w14:textId="77777777" w:rsidR="0039271C" w:rsidRPr="00975BFD" w:rsidRDefault="00632768">
            <w:pPr>
              <w:pStyle w:val="TAL"/>
            </w:pPr>
            <w:r w:rsidRPr="00975BFD">
              <w:rPr>
                <w:kern w:val="2"/>
              </w:rPr>
              <w:t>Requested Network slice related identifier(s)</w:t>
            </w:r>
          </w:p>
        </w:tc>
        <w:tc>
          <w:tcPr>
            <w:tcW w:w="1440" w:type="dxa"/>
            <w:tcBorders>
              <w:top w:val="single" w:sz="4" w:space="0" w:color="000000"/>
              <w:left w:val="single" w:sz="4" w:space="0" w:color="000000"/>
              <w:bottom w:val="single" w:sz="4" w:space="0" w:color="000000"/>
              <w:right w:val="nil"/>
            </w:tcBorders>
          </w:tcPr>
          <w:p w14:paraId="375109CD" w14:textId="77777777" w:rsidR="0039271C" w:rsidRPr="00975BFD" w:rsidRDefault="00632768">
            <w:pPr>
              <w:pStyle w:val="TAL"/>
              <w:jc w:val="center"/>
            </w:pPr>
            <w:r w:rsidRPr="00975BFD">
              <w:rPr>
                <w:rFonts w:eastAsiaTheme="minorEastAsia"/>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F1BC90" w14:textId="77777777" w:rsidR="0039271C" w:rsidRPr="00975BFD" w:rsidRDefault="00632768">
            <w:pPr>
              <w:pStyle w:val="TAL"/>
            </w:pPr>
            <w:r w:rsidRPr="00975BFD">
              <w:rPr>
                <w:kern w:val="2"/>
              </w:rPr>
              <w:t>Identifier of network slice for which the VAL server requests to use for adaptation</w:t>
            </w:r>
          </w:p>
        </w:tc>
      </w:tr>
      <w:tr w:rsidR="0039271C" w:rsidRPr="00975BFD" w14:paraId="650217EA" w14:textId="77777777">
        <w:trPr>
          <w:jc w:val="center"/>
        </w:trPr>
        <w:tc>
          <w:tcPr>
            <w:tcW w:w="2880" w:type="dxa"/>
            <w:tcBorders>
              <w:top w:val="single" w:sz="4" w:space="0" w:color="000000"/>
              <w:left w:val="single" w:sz="4" w:space="0" w:color="000000"/>
              <w:bottom w:val="single" w:sz="4" w:space="0" w:color="000000"/>
              <w:right w:val="nil"/>
            </w:tcBorders>
          </w:tcPr>
          <w:p w14:paraId="162AFFB9" w14:textId="77777777" w:rsidR="0039271C" w:rsidRPr="00975BFD" w:rsidRDefault="00632768">
            <w:pPr>
              <w:pStyle w:val="TAL"/>
              <w:rPr>
                <w:kern w:val="2"/>
              </w:rPr>
            </w:pPr>
            <w:r w:rsidRPr="00975BFD">
              <w:rPr>
                <w:kern w:val="2"/>
              </w:rPr>
              <w:t>Requested monitored Network slice related identifier(s)</w:t>
            </w:r>
          </w:p>
        </w:tc>
        <w:tc>
          <w:tcPr>
            <w:tcW w:w="1440" w:type="dxa"/>
            <w:tcBorders>
              <w:top w:val="single" w:sz="4" w:space="0" w:color="000000"/>
              <w:left w:val="single" w:sz="4" w:space="0" w:color="000000"/>
              <w:bottom w:val="single" w:sz="4" w:space="0" w:color="000000"/>
              <w:right w:val="nil"/>
            </w:tcBorders>
          </w:tcPr>
          <w:p w14:paraId="0AA117C7" w14:textId="77777777" w:rsidR="0039271C" w:rsidRPr="00975BFD" w:rsidRDefault="00632768">
            <w:pPr>
              <w:pStyle w:val="TAL"/>
              <w:jc w:val="center"/>
              <w:rPr>
                <w:rFonts w:eastAsiaTheme="minorEastAsia"/>
                <w:kern w:val="2"/>
                <w:lang w:eastAsia="zh-CN"/>
              </w:rPr>
            </w:pPr>
            <w:r w:rsidRPr="00975BFD">
              <w:rPr>
                <w:rFonts w:eastAsiaTheme="minorEastAsia"/>
                <w:kern w:val="2"/>
                <w:lang w:eastAsia="zh-CN"/>
              </w:rPr>
              <w:t>O</w:t>
            </w:r>
          </w:p>
          <w:p w14:paraId="6119F047" w14:textId="77777777" w:rsidR="0039271C" w:rsidRPr="00975BFD" w:rsidRDefault="00632768">
            <w:pPr>
              <w:pStyle w:val="TAL"/>
              <w:jc w:val="center"/>
              <w:rPr>
                <w:rFonts w:eastAsiaTheme="minorEastAsia"/>
                <w:kern w:val="2"/>
                <w:lang w:eastAsia="zh-CN"/>
              </w:rPr>
            </w:pPr>
            <w:r w:rsidRPr="00975BFD">
              <w:rPr>
                <w:rFonts w:eastAsiaTheme="minorEastAsia"/>
                <w:kern w:val="2"/>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3B23BC78" w14:textId="77777777" w:rsidR="0039271C" w:rsidRPr="00975BFD" w:rsidRDefault="00632768">
            <w:pPr>
              <w:pStyle w:val="TAL"/>
              <w:rPr>
                <w:kern w:val="2"/>
              </w:rPr>
            </w:pPr>
            <w:r w:rsidRPr="00975BFD">
              <w:rPr>
                <w:kern w:val="2"/>
              </w:rPr>
              <w:t>Identifier of the provisioned network slice(s) which are provisioned for the listed UE(s) and requested to be monitored by NSCE server</w:t>
            </w:r>
          </w:p>
        </w:tc>
      </w:tr>
      <w:tr w:rsidR="0039271C" w:rsidRPr="00975BFD" w14:paraId="761A6B74" w14:textId="77777777">
        <w:trPr>
          <w:jc w:val="center"/>
        </w:trPr>
        <w:tc>
          <w:tcPr>
            <w:tcW w:w="2880" w:type="dxa"/>
            <w:tcBorders>
              <w:top w:val="single" w:sz="4" w:space="0" w:color="000000"/>
              <w:left w:val="single" w:sz="4" w:space="0" w:color="000000"/>
              <w:bottom w:val="single" w:sz="4" w:space="0" w:color="000000"/>
              <w:right w:val="nil"/>
            </w:tcBorders>
          </w:tcPr>
          <w:p w14:paraId="1C5C616C" w14:textId="77777777" w:rsidR="0039271C" w:rsidRPr="00975BFD" w:rsidRDefault="00632768">
            <w:pPr>
              <w:pStyle w:val="TAL"/>
            </w:pPr>
            <w:r w:rsidRPr="00975BFD">
              <w:t xml:space="preserve">Requested DNN </w:t>
            </w:r>
          </w:p>
        </w:tc>
        <w:tc>
          <w:tcPr>
            <w:tcW w:w="1440" w:type="dxa"/>
            <w:tcBorders>
              <w:top w:val="single" w:sz="4" w:space="0" w:color="000000"/>
              <w:left w:val="single" w:sz="4" w:space="0" w:color="000000"/>
              <w:bottom w:val="single" w:sz="4" w:space="0" w:color="000000"/>
              <w:right w:val="nil"/>
            </w:tcBorders>
          </w:tcPr>
          <w:p w14:paraId="1F1237EA" w14:textId="77777777" w:rsidR="0039271C" w:rsidRPr="00975BFD" w:rsidRDefault="00632768">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8F7D105" w14:textId="77777777" w:rsidR="0039271C" w:rsidRPr="00975BFD" w:rsidRDefault="00632768">
            <w:pPr>
              <w:pStyle w:val="TAL"/>
            </w:pPr>
            <w:r w:rsidRPr="00975BFD">
              <w:t>Indication of the new DNN which is requested.</w:t>
            </w:r>
          </w:p>
        </w:tc>
      </w:tr>
      <w:tr w:rsidR="0039271C" w:rsidRPr="00975BFD" w14:paraId="258FD998" w14:textId="77777777">
        <w:trPr>
          <w:jc w:val="center"/>
        </w:trPr>
        <w:tc>
          <w:tcPr>
            <w:tcW w:w="2880" w:type="dxa"/>
            <w:tcBorders>
              <w:top w:val="single" w:sz="4" w:space="0" w:color="000000"/>
              <w:left w:val="single" w:sz="4" w:space="0" w:color="000000"/>
              <w:bottom w:val="single" w:sz="4" w:space="0" w:color="000000"/>
              <w:right w:val="nil"/>
            </w:tcBorders>
          </w:tcPr>
          <w:p w14:paraId="6E993BA5" w14:textId="77777777" w:rsidR="0039271C" w:rsidRPr="00975BFD" w:rsidRDefault="00632768">
            <w:pPr>
              <w:pStyle w:val="TAL"/>
            </w:pPr>
            <w:r w:rsidRPr="00975BFD">
              <w:t xml:space="preserve">Requested Adaptation threshold </w:t>
            </w:r>
          </w:p>
        </w:tc>
        <w:tc>
          <w:tcPr>
            <w:tcW w:w="1440" w:type="dxa"/>
            <w:tcBorders>
              <w:top w:val="single" w:sz="4" w:space="0" w:color="000000"/>
              <w:left w:val="single" w:sz="4" w:space="0" w:color="000000"/>
              <w:bottom w:val="single" w:sz="4" w:space="0" w:color="000000"/>
              <w:right w:val="nil"/>
            </w:tcBorders>
          </w:tcPr>
          <w:p w14:paraId="0792288C" w14:textId="77777777" w:rsidR="0039271C" w:rsidRPr="00975BFD" w:rsidRDefault="00632768">
            <w:pPr>
              <w:pStyle w:val="TAL"/>
              <w:jc w:val="center"/>
              <w:rPr>
                <w:szCs w:val="18"/>
              </w:rPr>
            </w:pPr>
            <w:r w:rsidRPr="00975BFD">
              <w:t>O</w:t>
            </w:r>
          </w:p>
          <w:p w14:paraId="0D2A433A" w14:textId="77777777" w:rsidR="0039271C" w:rsidRPr="00975BFD" w:rsidRDefault="00632768">
            <w:pPr>
              <w:pStyle w:val="TAL"/>
              <w:jc w:val="center"/>
            </w:pPr>
            <w:r w:rsidRPr="00975BFD">
              <w:rPr>
                <w:kern w:val="2"/>
              </w:rPr>
              <w:t>(see NOTE</w:t>
            </w:r>
            <w:r w:rsidRPr="00975BFD">
              <w:rPr>
                <w:rFonts w:eastAsiaTheme="minorEastAsia"/>
                <w:kern w:val="2"/>
                <w:lang w:eastAsia="zh-CN"/>
              </w:rPr>
              <w:t xml:space="preserve"> 2</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2961BCAC" w14:textId="77777777" w:rsidR="0039271C" w:rsidRPr="00975BFD" w:rsidRDefault="00632768">
            <w:pPr>
              <w:pStyle w:val="TAL"/>
            </w:pPr>
            <w:r w:rsidRPr="00975BFD">
              <w:rPr>
                <w:rFonts w:cs="Arial"/>
              </w:rPr>
              <w:t>T</w:t>
            </w:r>
            <w:r w:rsidRPr="00975BFD">
              <w:t xml:space="preserve">he </w:t>
            </w:r>
            <w:r w:rsidRPr="00975BFD">
              <w:rPr>
                <w:rFonts w:cs="Arial"/>
              </w:rPr>
              <w:t>threshold</w:t>
            </w:r>
            <w:r w:rsidRPr="00975BFD">
              <w:t xml:space="preserve"> of network slice adaptation</w:t>
            </w:r>
          </w:p>
        </w:tc>
      </w:tr>
      <w:tr w:rsidR="0039271C" w:rsidRPr="00975BFD" w14:paraId="35B75136" w14:textId="77777777">
        <w:trPr>
          <w:jc w:val="center"/>
        </w:trPr>
        <w:tc>
          <w:tcPr>
            <w:tcW w:w="2880" w:type="dxa"/>
            <w:tcBorders>
              <w:top w:val="single" w:sz="4" w:space="0" w:color="000000"/>
              <w:left w:val="single" w:sz="4" w:space="0" w:color="000000"/>
              <w:bottom w:val="single" w:sz="4" w:space="0" w:color="000000"/>
              <w:right w:val="nil"/>
            </w:tcBorders>
          </w:tcPr>
          <w:p w14:paraId="1A9B5E29" w14:textId="77777777" w:rsidR="0039271C" w:rsidRPr="00975BFD" w:rsidRDefault="00632768">
            <w:pPr>
              <w:pStyle w:val="TAL"/>
            </w:pPr>
            <w:r w:rsidRPr="00975BFD">
              <w:rPr>
                <w:rFonts w:cs="Arial"/>
              </w:rPr>
              <w:t>&gt;</w:t>
            </w:r>
            <w:r w:rsidRPr="00975BFD">
              <w:t>Requested adaptation threshold of the delay of network slice</w:t>
            </w:r>
          </w:p>
        </w:tc>
        <w:tc>
          <w:tcPr>
            <w:tcW w:w="1440" w:type="dxa"/>
            <w:tcBorders>
              <w:top w:val="single" w:sz="4" w:space="0" w:color="000000"/>
              <w:left w:val="single" w:sz="4" w:space="0" w:color="000000"/>
              <w:bottom w:val="single" w:sz="4" w:space="0" w:color="000000"/>
              <w:right w:val="nil"/>
            </w:tcBorders>
          </w:tcPr>
          <w:p w14:paraId="5577F860" w14:textId="77777777" w:rsidR="0039271C" w:rsidRPr="00975BFD" w:rsidRDefault="00632768">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76805E87" w14:textId="77777777" w:rsidR="0039271C" w:rsidRPr="00975BFD" w:rsidRDefault="00632768">
            <w:pPr>
              <w:pStyle w:val="TAL"/>
            </w:pPr>
            <w:r w:rsidRPr="00975BFD">
              <w:t>The network slice delay defined clause 5.1.1.1, 5.1.1.2, 5.1.1.3, in 3GPP TS 28.552 [</w:t>
            </w:r>
            <w:r w:rsidRPr="00975BFD">
              <w:rPr>
                <w:rFonts w:eastAsiaTheme="minorEastAsia"/>
                <w:lang w:eastAsia="zh-CN"/>
              </w:rPr>
              <w:t>19</w:t>
            </w:r>
            <w:r w:rsidRPr="00975BFD">
              <w:t>] and key performance indicators in clause 6.3, in TS 28.554 [</w:t>
            </w:r>
            <w:r w:rsidRPr="00975BFD">
              <w:rPr>
                <w:rFonts w:eastAsiaTheme="minorEastAsia"/>
                <w:lang w:eastAsia="zh-CN"/>
              </w:rPr>
              <w:t>20</w:t>
            </w:r>
            <w:r w:rsidRPr="00975BFD">
              <w:t>], and network slice related analytics report in clause 8.4.2.4.3, in 3GPP TS 28.104 [</w:t>
            </w:r>
            <w:r w:rsidRPr="00975BFD">
              <w:rPr>
                <w:rFonts w:eastAsiaTheme="minorEastAsia"/>
                <w:lang w:eastAsia="zh-CN"/>
              </w:rPr>
              <w:t>21</w:t>
            </w:r>
            <w:r w:rsidRPr="00975BFD">
              <w:t xml:space="preserve">]. </w:t>
            </w:r>
          </w:p>
        </w:tc>
      </w:tr>
      <w:tr w:rsidR="0039271C" w:rsidRPr="00975BFD" w14:paraId="6E23B85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4B35B4F" w14:textId="77777777" w:rsidR="0039271C" w:rsidRPr="00975BFD" w:rsidRDefault="00632768">
            <w:pPr>
              <w:pStyle w:val="TAN"/>
              <w:rPr>
                <w:rFonts w:eastAsia="DengXian"/>
              </w:rPr>
            </w:pPr>
            <w:r w:rsidRPr="00975BFD">
              <w:rPr>
                <w:rFonts w:eastAsia="DengXian"/>
              </w:rPr>
              <w:t>NOTE 1:</w:t>
            </w:r>
            <w:r w:rsidRPr="00975BFD">
              <w:rPr>
                <w:rFonts w:eastAsia="DengXian"/>
              </w:rPr>
              <w:tab/>
              <w:t>If this IE is not present then the NSCE server monitors all the slices provisioned for the listed UE(s) mentioned in this request. If this IE is present, the NSCE server monitors the network slice(s) only indicated by the identifier(s).</w:t>
            </w:r>
          </w:p>
          <w:p w14:paraId="7FC2C59B" w14:textId="77777777" w:rsidR="0039271C" w:rsidRPr="00975BFD" w:rsidRDefault="00632768">
            <w:pPr>
              <w:pStyle w:val="TAN"/>
            </w:pPr>
            <w:r w:rsidRPr="00975BFD">
              <w:t>NOTE </w:t>
            </w:r>
            <w:r w:rsidRPr="00975BFD">
              <w:rPr>
                <w:rFonts w:eastAsiaTheme="minorEastAsia"/>
                <w:lang w:eastAsia="zh-CN"/>
              </w:rPr>
              <w:t>2</w:t>
            </w:r>
            <w:r w:rsidRPr="00975BFD">
              <w:t>:</w:t>
            </w:r>
            <w:r w:rsidRPr="00975BFD">
              <w:tab/>
              <w:t>The NSCE is requested to adapt UE to the requested network slice only when the status of the provisioned</w:t>
            </w:r>
            <w:r w:rsidRPr="00975BFD">
              <w:rPr>
                <w:rFonts w:eastAsiaTheme="minorEastAsia"/>
                <w:lang w:eastAsia="zh-CN"/>
              </w:rPr>
              <w:t xml:space="preserve"> </w:t>
            </w:r>
            <w:r w:rsidRPr="00975BFD">
              <w:t>network slice for the listed UE(s) crosses the requested threshold.</w:t>
            </w:r>
          </w:p>
        </w:tc>
      </w:tr>
    </w:tbl>
    <w:p w14:paraId="6B635371" w14:textId="77777777" w:rsidR="0039271C" w:rsidRPr="00975BFD" w:rsidRDefault="00632768">
      <w:r w:rsidRPr="00975BFD">
        <w:t xml:space="preserve"> </w:t>
      </w:r>
    </w:p>
    <w:p w14:paraId="5C8509AA" w14:textId="77777777" w:rsidR="0039271C" w:rsidRPr="00975BFD" w:rsidRDefault="00632768">
      <w:pPr>
        <w:pStyle w:val="Heading4"/>
        <w:rPr>
          <w:bCs/>
        </w:rPr>
      </w:pPr>
      <w:bookmarkStart w:id="684" w:name="_Toc9812724"/>
      <w:bookmarkStart w:id="685" w:name="_Toc9812480"/>
      <w:bookmarkStart w:id="686" w:name="_Toc122517268"/>
      <w:bookmarkStart w:id="687" w:name="_Toc51856395"/>
      <w:bookmarkStart w:id="688" w:name="_Toc134011905"/>
      <w:bookmarkStart w:id="689" w:name="_Toc170686245"/>
      <w:bookmarkEnd w:id="684"/>
      <w:bookmarkEnd w:id="685"/>
      <w:bookmarkEnd w:id="686"/>
      <w:r w:rsidRPr="00975BFD">
        <w:rPr>
          <w:bCs/>
        </w:rPr>
        <w:t>9.11.3.2</w:t>
      </w:r>
      <w:bookmarkEnd w:id="687"/>
      <w:r w:rsidRPr="00975BFD">
        <w:rPr>
          <w:bCs/>
        </w:rPr>
        <w:tab/>
        <w:t>Network slice adaptation response</w:t>
      </w:r>
      <w:bookmarkEnd w:id="688"/>
      <w:bookmarkEnd w:id="689"/>
    </w:p>
    <w:p w14:paraId="76D0A315" w14:textId="77777777" w:rsidR="0039271C" w:rsidRPr="00975BFD" w:rsidRDefault="00632768">
      <w:r w:rsidRPr="00975BFD">
        <w:t>Table 9.11.3.2-1 describes the information flow network slice adaptation response from the NSCE server to the VAL server.</w:t>
      </w:r>
    </w:p>
    <w:p w14:paraId="3D0D6526" w14:textId="77777777" w:rsidR="0039271C" w:rsidRPr="00975BFD" w:rsidRDefault="00632768">
      <w:pPr>
        <w:pStyle w:val="TH"/>
      </w:pPr>
      <w:r w:rsidRPr="00975BFD">
        <w:t>Table 9.11.3.2-1: Network slice adaptation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C0CCDF5" w14:textId="77777777">
        <w:trPr>
          <w:jc w:val="center"/>
        </w:trPr>
        <w:tc>
          <w:tcPr>
            <w:tcW w:w="2880" w:type="dxa"/>
            <w:tcBorders>
              <w:top w:val="single" w:sz="4" w:space="0" w:color="000000"/>
              <w:left w:val="single" w:sz="4" w:space="0" w:color="000000"/>
              <w:bottom w:val="single" w:sz="4" w:space="0" w:color="000000"/>
              <w:right w:val="nil"/>
            </w:tcBorders>
          </w:tcPr>
          <w:p w14:paraId="45EE3AD8"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F545AB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2290E0D" w14:textId="77777777" w:rsidR="0039271C" w:rsidRPr="00975BFD" w:rsidRDefault="00632768">
            <w:pPr>
              <w:pStyle w:val="TAH"/>
            </w:pPr>
            <w:r w:rsidRPr="00975BFD">
              <w:t>Description</w:t>
            </w:r>
          </w:p>
        </w:tc>
      </w:tr>
      <w:tr w:rsidR="0039271C" w:rsidRPr="00975BFD" w14:paraId="5139DBC9" w14:textId="77777777">
        <w:trPr>
          <w:jc w:val="center"/>
        </w:trPr>
        <w:tc>
          <w:tcPr>
            <w:tcW w:w="2880" w:type="dxa"/>
            <w:tcBorders>
              <w:top w:val="single" w:sz="4" w:space="0" w:color="000000"/>
              <w:left w:val="single" w:sz="4" w:space="0" w:color="000000"/>
              <w:bottom w:val="single" w:sz="4" w:space="0" w:color="000000"/>
              <w:right w:val="nil"/>
            </w:tcBorders>
          </w:tcPr>
          <w:p w14:paraId="5246038C"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63030001"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52400A8" w14:textId="77777777" w:rsidR="0039271C" w:rsidRPr="00975BFD" w:rsidRDefault="00632768">
            <w:pPr>
              <w:pStyle w:val="TAL"/>
            </w:pPr>
            <w:r w:rsidRPr="00975BFD">
              <w:t xml:space="preserve">Result includes success or failure of the network slice adaptation with the underlying network. </w:t>
            </w:r>
          </w:p>
        </w:tc>
      </w:tr>
      <w:tr w:rsidR="0039271C" w:rsidRPr="00975BFD" w14:paraId="1993E696" w14:textId="77777777">
        <w:trPr>
          <w:jc w:val="center"/>
        </w:trPr>
        <w:tc>
          <w:tcPr>
            <w:tcW w:w="2880" w:type="dxa"/>
            <w:tcBorders>
              <w:top w:val="single" w:sz="4" w:space="0" w:color="000000"/>
              <w:left w:val="single" w:sz="4" w:space="0" w:color="000000"/>
              <w:bottom w:val="single" w:sz="4" w:space="0" w:color="000000"/>
              <w:right w:val="nil"/>
            </w:tcBorders>
          </w:tcPr>
          <w:p w14:paraId="33B1950C" w14:textId="77777777" w:rsidR="0039271C" w:rsidRPr="00975BFD" w:rsidRDefault="00632768">
            <w:pPr>
              <w:pStyle w:val="TAL"/>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3EAFBDD5" w14:textId="77777777" w:rsidR="0039271C" w:rsidRPr="00975BFD" w:rsidRDefault="00632768">
            <w:pPr>
              <w:pStyle w:val="TAL"/>
              <w:jc w:val="center"/>
            </w:pPr>
            <w:r w:rsidRPr="00975BFD">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712715D" w14:textId="77777777" w:rsidR="0039271C" w:rsidRPr="00975BFD" w:rsidRDefault="00632768">
            <w:pPr>
              <w:pStyle w:val="TAL"/>
            </w:pPr>
            <w:r w:rsidRPr="00975BFD">
              <w:rPr>
                <w:kern w:val="2"/>
              </w:rPr>
              <w:t>Indicates the cause of failure</w:t>
            </w:r>
          </w:p>
        </w:tc>
      </w:tr>
    </w:tbl>
    <w:p w14:paraId="5A01CE40" w14:textId="77777777" w:rsidR="0039271C" w:rsidRPr="00975BFD" w:rsidRDefault="00632768">
      <w:r w:rsidRPr="00975BFD">
        <w:t xml:space="preserve"> </w:t>
      </w:r>
    </w:p>
    <w:p w14:paraId="12524B37" w14:textId="77777777" w:rsidR="0039271C" w:rsidRPr="00975BFD" w:rsidRDefault="00632768">
      <w:pPr>
        <w:pStyle w:val="Heading4"/>
        <w:rPr>
          <w:bCs/>
        </w:rPr>
      </w:pPr>
      <w:bookmarkStart w:id="690" w:name="_Toc122517269"/>
      <w:bookmarkStart w:id="691" w:name="_Toc134011906"/>
      <w:bookmarkStart w:id="692" w:name="_Toc170686246"/>
      <w:bookmarkEnd w:id="690"/>
      <w:r w:rsidRPr="00975BFD">
        <w:rPr>
          <w:bCs/>
        </w:rPr>
        <w:t>9.11.3.3</w:t>
      </w:r>
      <w:r w:rsidRPr="00975BFD">
        <w:rPr>
          <w:bCs/>
        </w:rPr>
        <w:tab/>
        <w:t>Network slice adaptation trigger</w:t>
      </w:r>
      <w:bookmarkEnd w:id="691"/>
      <w:bookmarkEnd w:id="692"/>
    </w:p>
    <w:p w14:paraId="7A1C27E9" w14:textId="77777777" w:rsidR="0039271C" w:rsidRPr="00975BFD" w:rsidRDefault="00632768">
      <w:r w:rsidRPr="00975BFD">
        <w:t>Table 9.11.3.3-1 describes the information flow Network slice adaptation trigger from the NSCE client to the NSCE server.</w:t>
      </w:r>
    </w:p>
    <w:p w14:paraId="253418EC" w14:textId="77777777" w:rsidR="0039271C" w:rsidRPr="00975BFD" w:rsidRDefault="00632768">
      <w:pPr>
        <w:pStyle w:val="TH"/>
      </w:pPr>
      <w:r w:rsidRPr="00975BFD">
        <w:t xml:space="preserve">Table </w:t>
      </w:r>
      <w:bookmarkStart w:id="693" w:name="_Hlk69382850"/>
      <w:bookmarkEnd w:id="693"/>
      <w:r w:rsidRPr="00975BFD">
        <w:t>9.11.3.3-1: Network slice adaptation trigger</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406F1FE" w14:textId="77777777">
        <w:trPr>
          <w:jc w:val="center"/>
        </w:trPr>
        <w:tc>
          <w:tcPr>
            <w:tcW w:w="2880" w:type="dxa"/>
            <w:tcBorders>
              <w:top w:val="single" w:sz="4" w:space="0" w:color="000000"/>
              <w:left w:val="single" w:sz="4" w:space="0" w:color="000000"/>
              <w:bottom w:val="single" w:sz="4" w:space="0" w:color="000000"/>
              <w:right w:val="nil"/>
            </w:tcBorders>
          </w:tcPr>
          <w:p w14:paraId="5AACD233"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308DEC5"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6570926" w14:textId="77777777" w:rsidR="0039271C" w:rsidRPr="00975BFD" w:rsidRDefault="00632768">
            <w:pPr>
              <w:pStyle w:val="TAH"/>
            </w:pPr>
            <w:r w:rsidRPr="00975BFD">
              <w:t>Description</w:t>
            </w:r>
          </w:p>
        </w:tc>
      </w:tr>
      <w:tr w:rsidR="0039271C" w:rsidRPr="00975BFD" w14:paraId="0C8D679D" w14:textId="77777777">
        <w:trPr>
          <w:jc w:val="center"/>
        </w:trPr>
        <w:tc>
          <w:tcPr>
            <w:tcW w:w="2880" w:type="dxa"/>
            <w:tcBorders>
              <w:top w:val="single" w:sz="4" w:space="0" w:color="000000"/>
              <w:left w:val="single" w:sz="4" w:space="0" w:color="000000"/>
              <w:bottom w:val="single" w:sz="4" w:space="0" w:color="000000"/>
              <w:right w:val="nil"/>
            </w:tcBorders>
          </w:tcPr>
          <w:p w14:paraId="197E4211" w14:textId="77777777" w:rsidR="0039271C" w:rsidRPr="00975BFD" w:rsidRDefault="00632768">
            <w:pPr>
              <w:pStyle w:val="TAL"/>
            </w:pPr>
            <w:bookmarkStart w:id="694" w:name="_Hlk69382878"/>
            <w:r w:rsidRPr="00975BFD">
              <w:t>VAL UE ID(s)</w:t>
            </w:r>
            <w:bookmarkEnd w:id="694"/>
          </w:p>
        </w:tc>
        <w:tc>
          <w:tcPr>
            <w:tcW w:w="1440" w:type="dxa"/>
            <w:tcBorders>
              <w:top w:val="single" w:sz="4" w:space="0" w:color="000000"/>
              <w:left w:val="single" w:sz="4" w:space="0" w:color="000000"/>
              <w:bottom w:val="single" w:sz="4" w:space="0" w:color="000000"/>
              <w:right w:val="nil"/>
            </w:tcBorders>
          </w:tcPr>
          <w:p w14:paraId="1BB940C6"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CF6A10E" w14:textId="77777777" w:rsidR="0039271C" w:rsidRPr="00975BFD" w:rsidRDefault="00632768">
            <w:pPr>
              <w:pStyle w:val="TAL"/>
            </w:pPr>
            <w:r w:rsidRPr="00975BFD">
              <w:t>The VAL UE ID(s) within the VAL service, for which the network slice adaptation trigger applies</w:t>
            </w:r>
          </w:p>
        </w:tc>
      </w:tr>
      <w:tr w:rsidR="0039271C" w:rsidRPr="00975BFD" w14:paraId="1437A84E" w14:textId="77777777">
        <w:trPr>
          <w:jc w:val="center"/>
        </w:trPr>
        <w:tc>
          <w:tcPr>
            <w:tcW w:w="2880" w:type="dxa"/>
            <w:tcBorders>
              <w:top w:val="single" w:sz="4" w:space="0" w:color="000000"/>
              <w:left w:val="single" w:sz="4" w:space="0" w:color="000000"/>
              <w:bottom w:val="single" w:sz="4" w:space="0" w:color="000000"/>
              <w:right w:val="nil"/>
            </w:tcBorders>
          </w:tcPr>
          <w:p w14:paraId="27CC9720" w14:textId="77777777" w:rsidR="0039271C" w:rsidRPr="00975BFD" w:rsidRDefault="00632768">
            <w:pPr>
              <w:pStyle w:val="TAL"/>
            </w:pPr>
            <w:r w:rsidRPr="00975BFD">
              <w:t>VAL service ID</w:t>
            </w:r>
          </w:p>
        </w:tc>
        <w:tc>
          <w:tcPr>
            <w:tcW w:w="1440" w:type="dxa"/>
            <w:tcBorders>
              <w:top w:val="single" w:sz="4" w:space="0" w:color="000000"/>
              <w:left w:val="single" w:sz="4" w:space="0" w:color="000000"/>
              <w:bottom w:val="single" w:sz="4" w:space="0" w:color="000000"/>
              <w:right w:val="nil"/>
            </w:tcBorders>
          </w:tcPr>
          <w:p w14:paraId="6ECE7D17"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2A1CCBA" w14:textId="77777777" w:rsidR="0039271C" w:rsidRPr="00975BFD" w:rsidRDefault="00632768">
            <w:pPr>
              <w:pStyle w:val="TAL"/>
            </w:pPr>
            <w:r w:rsidRPr="00975BFD">
              <w:t>The VAL service ID of the VAL application for which the network slice configuration may corresponds to.</w:t>
            </w:r>
          </w:p>
        </w:tc>
      </w:tr>
      <w:tr w:rsidR="0039271C" w:rsidRPr="00975BFD" w14:paraId="7A9D50B7" w14:textId="77777777">
        <w:trPr>
          <w:jc w:val="center"/>
        </w:trPr>
        <w:tc>
          <w:tcPr>
            <w:tcW w:w="2880" w:type="dxa"/>
            <w:tcBorders>
              <w:top w:val="single" w:sz="4" w:space="0" w:color="000000"/>
              <w:left w:val="single" w:sz="4" w:space="0" w:color="000000"/>
              <w:bottom w:val="single" w:sz="4" w:space="0" w:color="000000"/>
              <w:right w:val="nil"/>
            </w:tcBorders>
          </w:tcPr>
          <w:p w14:paraId="36407CAC" w14:textId="77777777" w:rsidR="0039271C" w:rsidRPr="00975BFD" w:rsidRDefault="00632768">
            <w:pPr>
              <w:pStyle w:val="TAL"/>
            </w:pPr>
            <w:r w:rsidRPr="00975BFD">
              <w:t>Requested S-NSSAI</w:t>
            </w:r>
          </w:p>
        </w:tc>
        <w:tc>
          <w:tcPr>
            <w:tcW w:w="1440" w:type="dxa"/>
            <w:tcBorders>
              <w:top w:val="single" w:sz="4" w:space="0" w:color="000000"/>
              <w:left w:val="single" w:sz="4" w:space="0" w:color="000000"/>
              <w:bottom w:val="single" w:sz="4" w:space="0" w:color="000000"/>
              <w:right w:val="nil"/>
            </w:tcBorders>
          </w:tcPr>
          <w:p w14:paraId="62FBB623"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D874CE1" w14:textId="77777777" w:rsidR="0039271C" w:rsidRPr="00975BFD" w:rsidRDefault="00632768">
            <w:pPr>
              <w:pStyle w:val="TAL"/>
            </w:pPr>
            <w:r w:rsidRPr="00975BFD">
              <w:t>Indication of the new S-NSSAI which is requested.</w:t>
            </w:r>
          </w:p>
        </w:tc>
      </w:tr>
      <w:tr w:rsidR="0039271C" w:rsidRPr="00975BFD" w14:paraId="676E18D7" w14:textId="77777777">
        <w:trPr>
          <w:jc w:val="center"/>
        </w:trPr>
        <w:tc>
          <w:tcPr>
            <w:tcW w:w="2880" w:type="dxa"/>
            <w:tcBorders>
              <w:top w:val="single" w:sz="4" w:space="0" w:color="000000"/>
              <w:left w:val="single" w:sz="4" w:space="0" w:color="000000"/>
              <w:bottom w:val="single" w:sz="4" w:space="0" w:color="000000"/>
              <w:right w:val="nil"/>
            </w:tcBorders>
          </w:tcPr>
          <w:p w14:paraId="002E7BCA" w14:textId="77777777" w:rsidR="0039271C" w:rsidRPr="00975BFD" w:rsidRDefault="00632768">
            <w:pPr>
              <w:pStyle w:val="TAL"/>
            </w:pPr>
            <w:r w:rsidRPr="00975BFD">
              <w:t xml:space="preserve">Requested DNN </w:t>
            </w:r>
          </w:p>
        </w:tc>
        <w:tc>
          <w:tcPr>
            <w:tcW w:w="1440" w:type="dxa"/>
            <w:tcBorders>
              <w:top w:val="single" w:sz="4" w:space="0" w:color="000000"/>
              <w:left w:val="single" w:sz="4" w:space="0" w:color="000000"/>
              <w:bottom w:val="single" w:sz="4" w:space="0" w:color="000000"/>
              <w:right w:val="nil"/>
            </w:tcBorders>
          </w:tcPr>
          <w:p w14:paraId="124F98E0" w14:textId="77777777" w:rsidR="0039271C" w:rsidRPr="00975BFD" w:rsidRDefault="00632768">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2A88E77" w14:textId="77777777" w:rsidR="0039271C" w:rsidRPr="00975BFD" w:rsidRDefault="00632768">
            <w:pPr>
              <w:pStyle w:val="TAL"/>
            </w:pPr>
            <w:r w:rsidRPr="00975BFD">
              <w:t>Indication of the new DNN which is requested.</w:t>
            </w:r>
          </w:p>
        </w:tc>
      </w:tr>
      <w:tr w:rsidR="0039271C" w:rsidRPr="00975BFD" w14:paraId="5D9DF951" w14:textId="77777777">
        <w:trPr>
          <w:jc w:val="center"/>
        </w:trPr>
        <w:tc>
          <w:tcPr>
            <w:tcW w:w="2880" w:type="dxa"/>
            <w:tcBorders>
              <w:top w:val="single" w:sz="4" w:space="0" w:color="000000"/>
              <w:left w:val="single" w:sz="4" w:space="0" w:color="000000"/>
              <w:bottom w:val="single" w:sz="4" w:space="0" w:color="000000"/>
              <w:right w:val="nil"/>
            </w:tcBorders>
          </w:tcPr>
          <w:p w14:paraId="05BBE98D" w14:textId="77777777" w:rsidR="0039271C" w:rsidRPr="00975BFD" w:rsidRDefault="00632768">
            <w:pPr>
              <w:pStyle w:val="TAL"/>
            </w:pPr>
            <w:r w:rsidRPr="00975BFD">
              <w:t>Request application requirements</w:t>
            </w:r>
          </w:p>
        </w:tc>
        <w:tc>
          <w:tcPr>
            <w:tcW w:w="1440" w:type="dxa"/>
            <w:tcBorders>
              <w:top w:val="single" w:sz="4" w:space="0" w:color="000000"/>
              <w:left w:val="single" w:sz="4" w:space="0" w:color="000000"/>
              <w:bottom w:val="single" w:sz="4" w:space="0" w:color="000000"/>
              <w:right w:val="nil"/>
            </w:tcBorders>
          </w:tcPr>
          <w:p w14:paraId="14FB6C10"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0C6D713D" w14:textId="77777777" w:rsidR="0039271C" w:rsidRPr="00975BFD" w:rsidRDefault="00632768">
            <w:pPr>
              <w:pStyle w:val="TAL"/>
            </w:pPr>
            <w:r w:rsidRPr="00975BFD">
              <w:t>The application-related request parameters</w:t>
            </w:r>
          </w:p>
        </w:tc>
      </w:tr>
      <w:tr w:rsidR="0039271C" w:rsidRPr="00975BFD" w14:paraId="6881BE9D" w14:textId="77777777">
        <w:trPr>
          <w:jc w:val="center"/>
        </w:trPr>
        <w:tc>
          <w:tcPr>
            <w:tcW w:w="2880" w:type="dxa"/>
            <w:tcBorders>
              <w:top w:val="single" w:sz="4" w:space="0" w:color="000000"/>
              <w:left w:val="single" w:sz="4" w:space="0" w:color="000000"/>
              <w:bottom w:val="single" w:sz="4" w:space="0" w:color="000000"/>
              <w:right w:val="nil"/>
            </w:tcBorders>
          </w:tcPr>
          <w:p w14:paraId="10726F32" w14:textId="77777777" w:rsidR="0039271C" w:rsidRPr="00975BFD" w:rsidRDefault="00632768">
            <w:pPr>
              <w:pStyle w:val="TAL"/>
            </w:pPr>
            <w:r w:rsidRPr="00975BFD">
              <w:rPr>
                <w:rFonts w:cs="Arial"/>
              </w:rPr>
              <w:t>&gt;</w:t>
            </w:r>
            <w:r w:rsidRPr="00975BFD">
              <w:t>Requested time window</w:t>
            </w:r>
          </w:p>
        </w:tc>
        <w:tc>
          <w:tcPr>
            <w:tcW w:w="1440" w:type="dxa"/>
            <w:tcBorders>
              <w:top w:val="single" w:sz="4" w:space="0" w:color="000000"/>
              <w:left w:val="single" w:sz="4" w:space="0" w:color="000000"/>
              <w:bottom w:val="single" w:sz="4" w:space="0" w:color="000000"/>
              <w:right w:val="nil"/>
            </w:tcBorders>
          </w:tcPr>
          <w:p w14:paraId="112091AE"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298182C0" w14:textId="77777777" w:rsidR="0039271C" w:rsidRPr="00975BFD" w:rsidRDefault="00632768">
            <w:pPr>
              <w:pStyle w:val="TAL"/>
            </w:pPr>
            <w:r w:rsidRPr="00975BFD">
              <w:t>Indication of the new scheduled time window that is requested</w:t>
            </w:r>
          </w:p>
        </w:tc>
      </w:tr>
      <w:tr w:rsidR="0039271C" w:rsidRPr="00975BFD" w14:paraId="0513D724" w14:textId="77777777">
        <w:trPr>
          <w:jc w:val="center"/>
        </w:trPr>
        <w:tc>
          <w:tcPr>
            <w:tcW w:w="2880" w:type="dxa"/>
            <w:tcBorders>
              <w:top w:val="single" w:sz="4" w:space="0" w:color="000000"/>
              <w:left w:val="single" w:sz="4" w:space="0" w:color="000000"/>
              <w:bottom w:val="single" w:sz="4" w:space="0" w:color="000000"/>
              <w:right w:val="nil"/>
            </w:tcBorders>
          </w:tcPr>
          <w:p w14:paraId="547A7615" w14:textId="77777777" w:rsidR="0039271C" w:rsidRPr="00975BFD" w:rsidRDefault="00632768">
            <w:pPr>
              <w:pStyle w:val="TAL"/>
            </w:pPr>
            <w:r w:rsidRPr="00975BFD">
              <w:rPr>
                <w:rFonts w:cs="Arial"/>
              </w:rPr>
              <w:t>&gt;</w:t>
            </w:r>
            <w:r w:rsidRPr="00975BFD">
              <w:t>Requested location criteria</w:t>
            </w:r>
          </w:p>
        </w:tc>
        <w:tc>
          <w:tcPr>
            <w:tcW w:w="1440" w:type="dxa"/>
            <w:tcBorders>
              <w:top w:val="single" w:sz="4" w:space="0" w:color="000000"/>
              <w:left w:val="single" w:sz="4" w:space="0" w:color="000000"/>
              <w:bottom w:val="single" w:sz="4" w:space="0" w:color="000000"/>
              <w:right w:val="nil"/>
            </w:tcBorders>
          </w:tcPr>
          <w:p w14:paraId="7910F6CA"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1AD8AA8E" w14:textId="77777777" w:rsidR="0039271C" w:rsidRPr="00975BFD" w:rsidRDefault="00632768">
            <w:pPr>
              <w:pStyle w:val="TAL"/>
            </w:pPr>
            <w:r w:rsidRPr="00975BFD">
              <w:t>Indication of the new location criteria that is requested</w:t>
            </w:r>
          </w:p>
        </w:tc>
      </w:tr>
      <w:tr w:rsidR="0039271C" w:rsidRPr="00975BFD" w14:paraId="6327DD2B" w14:textId="77777777">
        <w:trPr>
          <w:jc w:val="center"/>
        </w:trPr>
        <w:tc>
          <w:tcPr>
            <w:tcW w:w="2880" w:type="dxa"/>
            <w:tcBorders>
              <w:top w:val="single" w:sz="4" w:space="0" w:color="000000"/>
              <w:left w:val="single" w:sz="4" w:space="0" w:color="000000"/>
              <w:bottom w:val="single" w:sz="4" w:space="0" w:color="000000"/>
              <w:right w:val="nil"/>
            </w:tcBorders>
          </w:tcPr>
          <w:p w14:paraId="6531337A" w14:textId="11ED8C21" w:rsidR="0039271C" w:rsidRPr="00975BFD" w:rsidRDefault="00632768">
            <w:pPr>
              <w:pStyle w:val="TAL"/>
            </w:pPr>
            <w:r w:rsidRPr="00975BFD">
              <w:rPr>
                <w:rFonts w:cs="Arial"/>
              </w:rPr>
              <w:t>&gt;</w:t>
            </w:r>
            <w:r w:rsidRPr="00975BFD">
              <w:t xml:space="preserve">Requested access type </w:t>
            </w:r>
            <w:r w:rsidR="00C00793">
              <w:t>preference</w:t>
            </w:r>
          </w:p>
        </w:tc>
        <w:tc>
          <w:tcPr>
            <w:tcW w:w="1440" w:type="dxa"/>
            <w:tcBorders>
              <w:top w:val="single" w:sz="4" w:space="0" w:color="000000"/>
              <w:left w:val="single" w:sz="4" w:space="0" w:color="000000"/>
              <w:bottom w:val="single" w:sz="4" w:space="0" w:color="000000"/>
              <w:right w:val="nil"/>
            </w:tcBorders>
          </w:tcPr>
          <w:p w14:paraId="2B90C064"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6B317379" w14:textId="77777777" w:rsidR="0039271C" w:rsidRPr="00975BFD" w:rsidRDefault="00632768">
            <w:pPr>
              <w:pStyle w:val="TAL"/>
            </w:pPr>
            <w:r w:rsidRPr="00975BFD">
              <w:t>Indication of the new access type (3GPP, non-3GPP or multi-access) preference that is requested.</w:t>
            </w:r>
          </w:p>
        </w:tc>
      </w:tr>
    </w:tbl>
    <w:p w14:paraId="2220D23F" w14:textId="77777777" w:rsidR="0039271C" w:rsidRPr="00975BFD" w:rsidRDefault="00632768">
      <w:r w:rsidRPr="00975BFD">
        <w:t xml:space="preserve"> </w:t>
      </w:r>
    </w:p>
    <w:p w14:paraId="602E9134" w14:textId="77777777" w:rsidR="0039271C" w:rsidRPr="00975BFD" w:rsidRDefault="00632768">
      <w:pPr>
        <w:pStyle w:val="Heading4"/>
        <w:rPr>
          <w:bCs/>
        </w:rPr>
      </w:pPr>
      <w:bookmarkStart w:id="695" w:name="_Toc122517270"/>
      <w:bookmarkStart w:id="696" w:name="_Toc134011907"/>
      <w:bookmarkStart w:id="697" w:name="_Toc170686247"/>
      <w:bookmarkEnd w:id="695"/>
      <w:r w:rsidRPr="00975BFD">
        <w:rPr>
          <w:bCs/>
        </w:rPr>
        <w:t>9.11.3.4</w:t>
      </w:r>
      <w:r w:rsidRPr="00975BFD">
        <w:rPr>
          <w:bCs/>
        </w:rPr>
        <w:tab/>
        <w:t>Network slice adaptation trigger response</w:t>
      </w:r>
      <w:bookmarkEnd w:id="696"/>
      <w:bookmarkEnd w:id="697"/>
    </w:p>
    <w:p w14:paraId="75855B51" w14:textId="77777777" w:rsidR="0039271C" w:rsidRPr="00975BFD" w:rsidRDefault="00632768">
      <w:r w:rsidRPr="00975BFD">
        <w:t>Table 9.11.3.4-1 describes the information flow network slice adaptation trigger response from the NSCE server to the NSCE client and optionally to the VAL client.</w:t>
      </w:r>
    </w:p>
    <w:p w14:paraId="180D340E" w14:textId="77777777" w:rsidR="0039271C" w:rsidRPr="00975BFD" w:rsidRDefault="00632768">
      <w:pPr>
        <w:pStyle w:val="TH"/>
      </w:pPr>
      <w:r w:rsidRPr="00975BFD">
        <w:t>Table 9.11.3.4-1: Network slice adaptation trigger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3A2078E" w14:textId="77777777">
        <w:trPr>
          <w:jc w:val="center"/>
        </w:trPr>
        <w:tc>
          <w:tcPr>
            <w:tcW w:w="2880" w:type="dxa"/>
            <w:tcBorders>
              <w:top w:val="single" w:sz="4" w:space="0" w:color="000000"/>
              <w:left w:val="single" w:sz="4" w:space="0" w:color="000000"/>
              <w:bottom w:val="single" w:sz="4" w:space="0" w:color="000000"/>
              <w:right w:val="nil"/>
            </w:tcBorders>
          </w:tcPr>
          <w:p w14:paraId="4D92B9DA"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10F0C5F3"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FE6C860" w14:textId="77777777" w:rsidR="0039271C" w:rsidRPr="00975BFD" w:rsidRDefault="00632768">
            <w:pPr>
              <w:pStyle w:val="TAH"/>
            </w:pPr>
            <w:r w:rsidRPr="00975BFD">
              <w:t>Description</w:t>
            </w:r>
          </w:p>
        </w:tc>
      </w:tr>
      <w:tr w:rsidR="0039271C" w:rsidRPr="00975BFD" w14:paraId="2F0CDBAF" w14:textId="77777777">
        <w:trPr>
          <w:jc w:val="center"/>
        </w:trPr>
        <w:tc>
          <w:tcPr>
            <w:tcW w:w="2880" w:type="dxa"/>
            <w:tcBorders>
              <w:top w:val="single" w:sz="4" w:space="0" w:color="000000"/>
              <w:left w:val="single" w:sz="4" w:space="0" w:color="000000"/>
              <w:bottom w:val="single" w:sz="4" w:space="0" w:color="000000"/>
              <w:right w:val="nil"/>
            </w:tcBorders>
          </w:tcPr>
          <w:p w14:paraId="0A08B605"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0B3B92B8" w14:textId="77777777" w:rsidR="0039271C" w:rsidRPr="00975BFD" w:rsidRDefault="00632768">
            <w:pPr>
              <w:pStyle w:val="TAL"/>
              <w:jc w:val="center"/>
            </w:pPr>
            <w:r w:rsidRPr="00975BFD">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07785977" w14:textId="77777777" w:rsidR="0039271C" w:rsidRPr="00975BFD" w:rsidRDefault="00632768">
            <w:pPr>
              <w:pStyle w:val="TAL"/>
            </w:pPr>
            <w:r w:rsidRPr="00975BFD">
              <w:t>Result includes success or failure of the network slice adaptation.</w:t>
            </w:r>
          </w:p>
        </w:tc>
      </w:tr>
      <w:tr w:rsidR="0039271C" w:rsidRPr="00975BFD" w14:paraId="0D326B82" w14:textId="77777777">
        <w:trPr>
          <w:jc w:val="center"/>
        </w:trPr>
        <w:tc>
          <w:tcPr>
            <w:tcW w:w="2880" w:type="dxa"/>
            <w:tcBorders>
              <w:top w:val="single" w:sz="4" w:space="0" w:color="000000"/>
              <w:left w:val="single" w:sz="4" w:space="0" w:color="000000"/>
              <w:bottom w:val="single" w:sz="4" w:space="0" w:color="000000"/>
              <w:right w:val="nil"/>
            </w:tcBorders>
          </w:tcPr>
          <w:p w14:paraId="1B549DEC" w14:textId="77777777" w:rsidR="0039271C" w:rsidRPr="00975BFD" w:rsidRDefault="00632768">
            <w:pPr>
              <w:pStyle w:val="TAL"/>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183B15F1" w14:textId="77777777" w:rsidR="0039271C" w:rsidRPr="00975BFD" w:rsidRDefault="00632768">
            <w:pPr>
              <w:pStyle w:val="TAL"/>
              <w:jc w:val="center"/>
            </w:pPr>
            <w:r w:rsidRPr="00975BFD">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DC582A9" w14:textId="77777777" w:rsidR="0039271C" w:rsidRPr="00975BFD" w:rsidRDefault="00632768">
            <w:pPr>
              <w:pStyle w:val="TAL"/>
            </w:pPr>
            <w:r w:rsidRPr="00975BFD">
              <w:rPr>
                <w:kern w:val="2"/>
              </w:rPr>
              <w:t>Indicates the cause of failure</w:t>
            </w:r>
          </w:p>
        </w:tc>
      </w:tr>
    </w:tbl>
    <w:p w14:paraId="62531318" w14:textId="72004B96" w:rsidR="0039271C" w:rsidRPr="00975BFD" w:rsidRDefault="0039271C"/>
    <w:p w14:paraId="0350F1E3" w14:textId="29DCDA71" w:rsidR="00E576C0" w:rsidRDefault="00E576C0" w:rsidP="00E576C0">
      <w:pPr>
        <w:pStyle w:val="Heading4"/>
        <w:rPr>
          <w:bCs/>
        </w:rPr>
      </w:pPr>
      <w:bookmarkStart w:id="698" w:name="_Toc122517273"/>
      <w:bookmarkStart w:id="699" w:name="_Toc155355271"/>
      <w:bookmarkStart w:id="700" w:name="_Toc134011908"/>
      <w:bookmarkStart w:id="701" w:name="_Toc170686248"/>
      <w:bookmarkEnd w:id="698"/>
      <w:r>
        <w:rPr>
          <w:bCs/>
        </w:rPr>
        <w:t>9.11.3.5</w:t>
      </w:r>
      <w:r>
        <w:rPr>
          <w:bCs/>
        </w:rPr>
        <w:tab/>
        <w:t>Network slice adaptation subscribe request</w:t>
      </w:r>
      <w:bookmarkEnd w:id="699"/>
      <w:bookmarkEnd w:id="701"/>
    </w:p>
    <w:p w14:paraId="535C308F" w14:textId="795DEA6E" w:rsidR="00E576C0" w:rsidRDefault="00E576C0" w:rsidP="00E576C0">
      <w:r>
        <w:t>Table 9.11.3.5-1 describes the information flow network slice adaptation subscribe request from the VAL server to the NSCE server.</w:t>
      </w:r>
    </w:p>
    <w:p w14:paraId="12BFC668" w14:textId="28E78A13" w:rsidR="00E576C0" w:rsidRDefault="00E576C0" w:rsidP="00E576C0">
      <w:pPr>
        <w:pStyle w:val="TH"/>
      </w:pPr>
      <w:r>
        <w:t>Table 9.11.3.5-1: Network slice adaptation subscribe request</w:t>
      </w:r>
    </w:p>
    <w:tbl>
      <w:tblPr>
        <w:tblW w:w="8640" w:type="dxa"/>
        <w:jc w:val="center"/>
        <w:tblLayout w:type="fixed"/>
        <w:tblLook w:val="04A0" w:firstRow="1" w:lastRow="0" w:firstColumn="1" w:lastColumn="0" w:noHBand="0" w:noVBand="1"/>
      </w:tblPr>
      <w:tblGrid>
        <w:gridCol w:w="2880"/>
        <w:gridCol w:w="1440"/>
        <w:gridCol w:w="4320"/>
      </w:tblGrid>
      <w:tr w:rsidR="00E576C0" w14:paraId="6113DBD0"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622B2FD6" w14:textId="77777777" w:rsidR="00E576C0" w:rsidRDefault="00E576C0" w:rsidP="00F4270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DD71D74" w14:textId="77777777" w:rsidR="00E576C0" w:rsidRDefault="00E576C0" w:rsidP="00F4270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091B685" w14:textId="77777777" w:rsidR="00E576C0" w:rsidRDefault="00E576C0" w:rsidP="00F42705">
            <w:pPr>
              <w:pStyle w:val="TAH"/>
            </w:pPr>
            <w:r>
              <w:t>Description</w:t>
            </w:r>
          </w:p>
        </w:tc>
      </w:tr>
      <w:tr w:rsidR="00E576C0" w14:paraId="6979346E"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51E4B00D" w14:textId="77777777" w:rsidR="00E576C0" w:rsidRDefault="00E576C0" w:rsidP="00F42705">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4D42B55E" w14:textId="77777777" w:rsidR="00E576C0" w:rsidRDefault="00E576C0" w:rsidP="00F42705">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334BE67" w14:textId="77777777" w:rsidR="00E576C0" w:rsidRDefault="00E576C0" w:rsidP="00F42705">
            <w:pPr>
              <w:pStyle w:val="TAL"/>
            </w:pPr>
            <w:r>
              <w:t>The VAL service ID of the VAL application for which the network slice adaptation may corresponds to.</w:t>
            </w:r>
          </w:p>
        </w:tc>
      </w:tr>
      <w:tr w:rsidR="00E576C0" w14:paraId="7F9463A0"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69DD56F2" w14:textId="77777777" w:rsidR="00E576C0" w:rsidRDefault="00E576C0" w:rsidP="00F42705">
            <w:pPr>
              <w:pStyle w:val="TAL"/>
            </w:pPr>
            <w:r>
              <w:t>List of VAL UE IDs</w:t>
            </w:r>
          </w:p>
        </w:tc>
        <w:tc>
          <w:tcPr>
            <w:tcW w:w="1440" w:type="dxa"/>
            <w:tcBorders>
              <w:top w:val="single" w:sz="4" w:space="0" w:color="000000"/>
              <w:left w:val="single" w:sz="4" w:space="0" w:color="000000"/>
              <w:bottom w:val="single" w:sz="4" w:space="0" w:color="000000"/>
              <w:right w:val="nil"/>
            </w:tcBorders>
            <w:hideMark/>
          </w:tcPr>
          <w:p w14:paraId="6B5D6CD6" w14:textId="77777777" w:rsidR="00E576C0" w:rsidRDefault="00E576C0" w:rsidP="00F42705">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A252F4C" w14:textId="77777777" w:rsidR="00E576C0" w:rsidRDefault="00E576C0" w:rsidP="00F42705">
            <w:pPr>
              <w:pStyle w:val="TAL"/>
            </w:pPr>
            <w:r>
              <w:t>List of the VAL UE IDs within the VAL service for which the slice adaptation request corresponds</w:t>
            </w:r>
          </w:p>
        </w:tc>
      </w:tr>
      <w:tr w:rsidR="00E576C0" w14:paraId="17153A04"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7ABEFC6A" w14:textId="77777777" w:rsidR="00E576C0" w:rsidRDefault="00E576C0" w:rsidP="00F42705">
            <w:pPr>
              <w:pStyle w:val="TAL"/>
            </w:pPr>
            <w:r>
              <w:rPr>
                <w:kern w:val="2"/>
              </w:rPr>
              <w:t>Requested Network slice related identifier(s)</w:t>
            </w:r>
          </w:p>
        </w:tc>
        <w:tc>
          <w:tcPr>
            <w:tcW w:w="1440" w:type="dxa"/>
            <w:tcBorders>
              <w:top w:val="single" w:sz="4" w:space="0" w:color="000000"/>
              <w:left w:val="single" w:sz="4" w:space="0" w:color="000000"/>
              <w:bottom w:val="single" w:sz="4" w:space="0" w:color="000000"/>
              <w:right w:val="nil"/>
            </w:tcBorders>
            <w:hideMark/>
          </w:tcPr>
          <w:p w14:paraId="0BE66220" w14:textId="77777777" w:rsidR="00E576C0" w:rsidRDefault="00E576C0" w:rsidP="00F42705">
            <w:pPr>
              <w:pStyle w:val="TAL"/>
              <w:jc w:val="cente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04F2398" w14:textId="77777777" w:rsidR="00E576C0" w:rsidRDefault="00E576C0" w:rsidP="00F42705">
            <w:pPr>
              <w:pStyle w:val="TAL"/>
            </w:pPr>
            <w:r>
              <w:rPr>
                <w:kern w:val="2"/>
              </w:rPr>
              <w:t>Identifier of network slice for which the VAL server requests to use for adaptation</w:t>
            </w:r>
          </w:p>
        </w:tc>
      </w:tr>
      <w:tr w:rsidR="00E576C0" w14:paraId="29CF9148"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245F5CFC" w14:textId="77777777" w:rsidR="00E576C0" w:rsidRDefault="00E576C0" w:rsidP="00F42705">
            <w:pPr>
              <w:pStyle w:val="TAL"/>
              <w:rPr>
                <w:kern w:val="2"/>
              </w:rPr>
            </w:pPr>
            <w:r>
              <w:rPr>
                <w:kern w:val="2"/>
              </w:rPr>
              <w:t>Requested monitored Network slice related identifier(s)</w:t>
            </w:r>
          </w:p>
        </w:tc>
        <w:tc>
          <w:tcPr>
            <w:tcW w:w="1440" w:type="dxa"/>
            <w:tcBorders>
              <w:top w:val="single" w:sz="4" w:space="0" w:color="000000"/>
              <w:left w:val="single" w:sz="4" w:space="0" w:color="000000"/>
              <w:bottom w:val="single" w:sz="4" w:space="0" w:color="000000"/>
              <w:right w:val="nil"/>
            </w:tcBorders>
            <w:hideMark/>
          </w:tcPr>
          <w:p w14:paraId="797EE57E" w14:textId="77777777" w:rsidR="00E576C0" w:rsidRDefault="00E576C0" w:rsidP="00F42705">
            <w:pPr>
              <w:pStyle w:val="TAL"/>
              <w:jc w:val="center"/>
              <w:rPr>
                <w:kern w:val="2"/>
                <w:lang w:eastAsia="zh-CN"/>
              </w:rPr>
            </w:pPr>
            <w:r>
              <w:rPr>
                <w:kern w:val="2"/>
                <w:lang w:eastAsia="zh-CN"/>
              </w:rPr>
              <w:t>O</w:t>
            </w:r>
          </w:p>
          <w:p w14:paraId="14370A96" w14:textId="781A002F" w:rsidR="00E576C0" w:rsidRDefault="00E576C0" w:rsidP="00F42705">
            <w:pPr>
              <w:pStyle w:val="TAL"/>
              <w:jc w:val="center"/>
              <w:rPr>
                <w:kern w:val="2"/>
                <w:lang w:eastAsia="zh-CN"/>
              </w:rPr>
            </w:pPr>
            <w:r>
              <w:rPr>
                <w:kern w:val="2"/>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1E9DE10E" w14:textId="77777777" w:rsidR="00E576C0" w:rsidRDefault="00E576C0" w:rsidP="00F42705">
            <w:pPr>
              <w:pStyle w:val="TAL"/>
              <w:rPr>
                <w:kern w:val="2"/>
              </w:rPr>
            </w:pPr>
            <w:r>
              <w:rPr>
                <w:kern w:val="2"/>
              </w:rPr>
              <w:t>Identifier of the provisioned network slice(s) which are provisioned for the listed UE(s) and requested to be monitored by NSCE server</w:t>
            </w:r>
          </w:p>
        </w:tc>
      </w:tr>
      <w:tr w:rsidR="00E576C0" w14:paraId="67D33444"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1B053DAB" w14:textId="77777777" w:rsidR="00E576C0" w:rsidRDefault="00E576C0" w:rsidP="00F42705">
            <w:pPr>
              <w:pStyle w:val="TAL"/>
            </w:pPr>
            <w:r>
              <w:t xml:space="preserve">Requested DNN </w:t>
            </w:r>
          </w:p>
        </w:tc>
        <w:tc>
          <w:tcPr>
            <w:tcW w:w="1440" w:type="dxa"/>
            <w:tcBorders>
              <w:top w:val="single" w:sz="4" w:space="0" w:color="000000"/>
              <w:left w:val="single" w:sz="4" w:space="0" w:color="000000"/>
              <w:bottom w:val="single" w:sz="4" w:space="0" w:color="000000"/>
              <w:right w:val="nil"/>
            </w:tcBorders>
            <w:hideMark/>
          </w:tcPr>
          <w:p w14:paraId="331B79AD" w14:textId="77777777" w:rsidR="00E576C0" w:rsidRDefault="00E576C0" w:rsidP="00F42705">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017B04C" w14:textId="77777777" w:rsidR="00E576C0" w:rsidRDefault="00E576C0" w:rsidP="00F42705">
            <w:pPr>
              <w:pStyle w:val="TAL"/>
            </w:pPr>
            <w:r>
              <w:t>Indication of the new DNN which is requested.</w:t>
            </w:r>
          </w:p>
        </w:tc>
      </w:tr>
      <w:tr w:rsidR="00E576C0" w14:paraId="64C144F4"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2C88FAAF" w14:textId="77777777" w:rsidR="00E576C0" w:rsidRDefault="00E576C0" w:rsidP="00F42705">
            <w:pPr>
              <w:pStyle w:val="TAL"/>
            </w:pPr>
            <w:r>
              <w:t xml:space="preserve">Requested Adaptation threshold </w:t>
            </w:r>
          </w:p>
        </w:tc>
        <w:tc>
          <w:tcPr>
            <w:tcW w:w="1440" w:type="dxa"/>
            <w:tcBorders>
              <w:top w:val="single" w:sz="4" w:space="0" w:color="000000"/>
              <w:left w:val="single" w:sz="4" w:space="0" w:color="000000"/>
              <w:bottom w:val="single" w:sz="4" w:space="0" w:color="000000"/>
              <w:right w:val="nil"/>
            </w:tcBorders>
            <w:hideMark/>
          </w:tcPr>
          <w:p w14:paraId="1E05C738" w14:textId="77777777" w:rsidR="00E576C0" w:rsidRDefault="00E576C0" w:rsidP="00F42705">
            <w:pPr>
              <w:pStyle w:val="TAL"/>
              <w:jc w:val="center"/>
              <w:rPr>
                <w:szCs w:val="18"/>
              </w:rPr>
            </w:pPr>
            <w:r>
              <w:t>O</w:t>
            </w:r>
          </w:p>
          <w:p w14:paraId="5EB8794C" w14:textId="77777777" w:rsidR="00E576C0" w:rsidRDefault="00E576C0" w:rsidP="00F42705">
            <w:pPr>
              <w:pStyle w:val="TAL"/>
              <w:jc w:val="center"/>
            </w:pPr>
            <w:r>
              <w:rPr>
                <w:kern w:val="2"/>
              </w:rPr>
              <w:t>(see NOTE</w:t>
            </w:r>
            <w:r>
              <w:rPr>
                <w:kern w:val="2"/>
                <w:lang w:eastAsia="zh-CN"/>
              </w:rPr>
              <w:t xml:space="preserve"> 2</w:t>
            </w:r>
            <w:r>
              <w:rPr>
                <w:kern w:val="2"/>
              </w:rPr>
              <w:t>)</w:t>
            </w:r>
          </w:p>
        </w:tc>
        <w:tc>
          <w:tcPr>
            <w:tcW w:w="4320" w:type="dxa"/>
            <w:tcBorders>
              <w:top w:val="single" w:sz="4" w:space="0" w:color="000000"/>
              <w:left w:val="single" w:sz="4" w:space="0" w:color="000000"/>
              <w:bottom w:val="single" w:sz="4" w:space="0" w:color="000000"/>
              <w:right w:val="single" w:sz="4" w:space="0" w:color="000000"/>
            </w:tcBorders>
            <w:hideMark/>
          </w:tcPr>
          <w:p w14:paraId="66123D29" w14:textId="77777777" w:rsidR="00E576C0" w:rsidRDefault="00E576C0" w:rsidP="00F42705">
            <w:pPr>
              <w:pStyle w:val="TAL"/>
            </w:pPr>
            <w:r>
              <w:rPr>
                <w:rFonts w:cs="Arial"/>
              </w:rPr>
              <w:t>T</w:t>
            </w:r>
            <w:r>
              <w:t xml:space="preserve">he </w:t>
            </w:r>
            <w:r>
              <w:rPr>
                <w:rFonts w:cs="Arial"/>
              </w:rPr>
              <w:t>threshold</w:t>
            </w:r>
            <w:r>
              <w:t xml:space="preserve"> of network slice adaptation</w:t>
            </w:r>
          </w:p>
        </w:tc>
      </w:tr>
      <w:tr w:rsidR="00E576C0" w14:paraId="278A7D18"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657F3688" w14:textId="77777777" w:rsidR="00E576C0" w:rsidRDefault="00E576C0" w:rsidP="00F42705">
            <w:pPr>
              <w:pStyle w:val="TAL"/>
            </w:pPr>
            <w:r>
              <w:rPr>
                <w:rFonts w:cs="Arial"/>
              </w:rPr>
              <w:t>&gt;</w:t>
            </w:r>
            <w:r>
              <w:t>Requested adaptation threshold of the delay of network slice</w:t>
            </w:r>
          </w:p>
        </w:tc>
        <w:tc>
          <w:tcPr>
            <w:tcW w:w="1440" w:type="dxa"/>
            <w:tcBorders>
              <w:top w:val="single" w:sz="4" w:space="0" w:color="000000"/>
              <w:left w:val="single" w:sz="4" w:space="0" w:color="000000"/>
              <w:bottom w:val="single" w:sz="4" w:space="0" w:color="000000"/>
              <w:right w:val="nil"/>
            </w:tcBorders>
            <w:hideMark/>
          </w:tcPr>
          <w:p w14:paraId="5C5BDCD7" w14:textId="77777777" w:rsidR="00E576C0" w:rsidRDefault="00E576C0" w:rsidP="00F42705">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34115A" w14:textId="77777777" w:rsidR="00E576C0" w:rsidRDefault="00E576C0" w:rsidP="00F42705">
            <w:pPr>
              <w:pStyle w:val="TAL"/>
            </w:pPr>
            <w:r>
              <w:t>The network slice delay defined clause 5.1.1.1, 5.1.1.2, 5.1.1.3, in 3GPP TS 28.552 [</w:t>
            </w:r>
            <w:r>
              <w:rPr>
                <w:lang w:eastAsia="zh-CN"/>
              </w:rPr>
              <w:t>19</w:t>
            </w:r>
            <w:r>
              <w:t>] and key performance indicators in clause 6.3, in TS 28.554 [</w:t>
            </w:r>
            <w:r>
              <w:rPr>
                <w:lang w:eastAsia="zh-CN"/>
              </w:rPr>
              <w:t>20</w:t>
            </w:r>
            <w:r>
              <w:t>], and network slice related analytics report in clause 8.4.2.4.3, in 3GPP TS 28.104 [</w:t>
            </w:r>
            <w:r>
              <w:rPr>
                <w:lang w:eastAsia="zh-CN"/>
              </w:rPr>
              <w:t>21</w:t>
            </w:r>
            <w:r>
              <w:t xml:space="preserve">]. </w:t>
            </w:r>
          </w:p>
        </w:tc>
      </w:tr>
      <w:tr w:rsidR="00E576C0" w14:paraId="0CECE3D7" w14:textId="77777777" w:rsidTr="00F4270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6EDBB91" w14:textId="77777777" w:rsidR="00E576C0" w:rsidRDefault="00E576C0" w:rsidP="00F42705">
            <w:pPr>
              <w:pStyle w:val="TAN"/>
              <w:rPr>
                <w:rFonts w:eastAsia="DengXian"/>
              </w:rPr>
            </w:pPr>
            <w:r>
              <w:rPr>
                <w:rFonts w:eastAsia="DengXian"/>
              </w:rPr>
              <w:t>NOTE 1:</w:t>
            </w:r>
            <w:r>
              <w:rPr>
                <w:rFonts w:eastAsia="DengXian"/>
              </w:rPr>
              <w:tab/>
              <w:t>If this IE is not present then the NSCE server monitors all the slices provisioned for the listed UE(s) mentioned in this request. If this IE is present, the NSCE server monitors the network slice(s) only indicated by the identifier(s).</w:t>
            </w:r>
          </w:p>
          <w:p w14:paraId="694165D7" w14:textId="77777777" w:rsidR="00E576C0" w:rsidRDefault="00E576C0" w:rsidP="00F42705">
            <w:pPr>
              <w:pStyle w:val="TAN"/>
            </w:pPr>
            <w:r>
              <w:t>NOTE </w:t>
            </w:r>
            <w:r>
              <w:rPr>
                <w:lang w:eastAsia="zh-CN"/>
              </w:rPr>
              <w:t>2</w:t>
            </w:r>
            <w:r>
              <w:t>:</w:t>
            </w:r>
            <w:r>
              <w:tab/>
              <w:t>The NSCE is requested to adapt UE to the requested network slice only when the status of the provisioned</w:t>
            </w:r>
            <w:r>
              <w:rPr>
                <w:lang w:eastAsia="zh-CN"/>
              </w:rPr>
              <w:t xml:space="preserve"> </w:t>
            </w:r>
            <w:r>
              <w:t>network slice for the listed UE(s) crosses the requested threshold.</w:t>
            </w:r>
          </w:p>
        </w:tc>
      </w:tr>
    </w:tbl>
    <w:p w14:paraId="76ED76CF" w14:textId="77777777" w:rsidR="00E576C0" w:rsidRDefault="00E576C0" w:rsidP="00E576C0">
      <w:r>
        <w:t xml:space="preserve"> </w:t>
      </w:r>
    </w:p>
    <w:p w14:paraId="0EF3DCE3" w14:textId="0C4CB394" w:rsidR="00E576C0" w:rsidRDefault="00E576C0" w:rsidP="00E576C0">
      <w:pPr>
        <w:pStyle w:val="Heading4"/>
        <w:rPr>
          <w:bCs/>
        </w:rPr>
      </w:pPr>
      <w:bookmarkStart w:id="702" w:name="_Toc170686249"/>
      <w:r>
        <w:rPr>
          <w:bCs/>
        </w:rPr>
        <w:t>9.11.3.6</w:t>
      </w:r>
      <w:r>
        <w:rPr>
          <w:bCs/>
        </w:rPr>
        <w:tab/>
        <w:t>Network slice adaptation subscribe response</w:t>
      </w:r>
      <w:bookmarkEnd w:id="702"/>
    </w:p>
    <w:p w14:paraId="3C6DA357" w14:textId="214530E7" w:rsidR="00E576C0" w:rsidRDefault="00E576C0" w:rsidP="00E576C0">
      <w:r>
        <w:t>Table 9.11.3.6-1 describes the information flow network slice adaptation subscribe response from the NSCE server to the VAL server.</w:t>
      </w:r>
    </w:p>
    <w:p w14:paraId="55202742" w14:textId="70F5CF0A" w:rsidR="00E576C0" w:rsidRDefault="00E576C0" w:rsidP="00E576C0">
      <w:pPr>
        <w:pStyle w:val="TH"/>
      </w:pPr>
      <w:r>
        <w:t>Table 9.11.3.6-1: Network slice adaptation subscribe response</w:t>
      </w:r>
    </w:p>
    <w:tbl>
      <w:tblPr>
        <w:tblW w:w="8640" w:type="dxa"/>
        <w:jc w:val="center"/>
        <w:tblLayout w:type="fixed"/>
        <w:tblLook w:val="04A0" w:firstRow="1" w:lastRow="0" w:firstColumn="1" w:lastColumn="0" w:noHBand="0" w:noVBand="1"/>
      </w:tblPr>
      <w:tblGrid>
        <w:gridCol w:w="2880"/>
        <w:gridCol w:w="1440"/>
        <w:gridCol w:w="4320"/>
      </w:tblGrid>
      <w:tr w:rsidR="00E576C0" w14:paraId="2EDD9FF1"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4D8EE2F8" w14:textId="77777777" w:rsidR="00E576C0" w:rsidRDefault="00E576C0" w:rsidP="00F4270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A635AE" w14:textId="77777777" w:rsidR="00E576C0" w:rsidRDefault="00E576C0" w:rsidP="00F4270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C66627F" w14:textId="77777777" w:rsidR="00E576C0" w:rsidRDefault="00E576C0" w:rsidP="00F42705">
            <w:pPr>
              <w:pStyle w:val="TAH"/>
            </w:pPr>
            <w:r>
              <w:t>Description</w:t>
            </w:r>
          </w:p>
        </w:tc>
      </w:tr>
      <w:tr w:rsidR="00E576C0" w14:paraId="5D283D1E" w14:textId="77777777" w:rsidTr="00F42705">
        <w:trPr>
          <w:jc w:val="center"/>
        </w:trPr>
        <w:tc>
          <w:tcPr>
            <w:tcW w:w="2880" w:type="dxa"/>
            <w:tcBorders>
              <w:top w:val="single" w:sz="4" w:space="0" w:color="000000"/>
              <w:left w:val="single" w:sz="4" w:space="0" w:color="000000"/>
              <w:bottom w:val="single" w:sz="4" w:space="0" w:color="000000"/>
              <w:right w:val="nil"/>
            </w:tcBorders>
          </w:tcPr>
          <w:p w14:paraId="074DB97F" w14:textId="77777777" w:rsidR="00E576C0" w:rsidRDefault="00E576C0" w:rsidP="00F42705">
            <w:pPr>
              <w:pStyle w:val="TAL"/>
              <w:rPr>
                <w:lang w:eastAsia="zh-CN"/>
              </w:rPr>
            </w:pPr>
            <w:r>
              <w:rPr>
                <w:rFonts w:hint="eastAsia"/>
                <w:lang w:eastAsia="zh-CN"/>
              </w:rPr>
              <w:t>S</w:t>
            </w:r>
            <w:r>
              <w:rPr>
                <w:lang w:eastAsia="zh-CN"/>
              </w:rPr>
              <w:t>ubscription ID</w:t>
            </w:r>
          </w:p>
        </w:tc>
        <w:tc>
          <w:tcPr>
            <w:tcW w:w="1440" w:type="dxa"/>
            <w:tcBorders>
              <w:top w:val="single" w:sz="4" w:space="0" w:color="000000"/>
              <w:left w:val="single" w:sz="4" w:space="0" w:color="000000"/>
              <w:bottom w:val="single" w:sz="4" w:space="0" w:color="000000"/>
              <w:right w:val="nil"/>
            </w:tcBorders>
          </w:tcPr>
          <w:p w14:paraId="3F55D78E" w14:textId="77777777" w:rsidR="00E576C0" w:rsidRDefault="00E576C0" w:rsidP="00F42705">
            <w:pPr>
              <w:pStyle w:val="TAL"/>
              <w:jc w:val="center"/>
              <w:rPr>
                <w:lang w:eastAsia="zh-CN"/>
              </w:rPr>
            </w:pPr>
            <w:r>
              <w:rPr>
                <w:rFonts w:hint="eastAsia"/>
                <w:lang w:eastAsia="zh-CN"/>
              </w:rPr>
              <w:t>M</w:t>
            </w:r>
          </w:p>
          <w:p w14:paraId="4BD1E18D" w14:textId="342660A1" w:rsidR="00E576C0" w:rsidRDefault="00E576C0" w:rsidP="00F42705">
            <w:pPr>
              <w:pStyle w:val="TAL"/>
              <w:jc w:val="cente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DC6C2B3" w14:textId="77777777" w:rsidR="00E576C0" w:rsidRDefault="00E576C0" w:rsidP="00F42705">
            <w:pPr>
              <w:pStyle w:val="TAL"/>
              <w:rPr>
                <w:lang w:eastAsia="zh-CN"/>
              </w:rPr>
            </w:pPr>
            <w:r>
              <w:rPr>
                <w:lang w:eastAsia="zh-CN"/>
              </w:rPr>
              <w:t>Identifier of the subscription</w:t>
            </w:r>
          </w:p>
        </w:tc>
      </w:tr>
      <w:tr w:rsidR="00E576C0" w14:paraId="211EF846" w14:textId="77777777" w:rsidTr="00F42705">
        <w:trPr>
          <w:jc w:val="center"/>
        </w:trPr>
        <w:tc>
          <w:tcPr>
            <w:tcW w:w="2880" w:type="dxa"/>
            <w:tcBorders>
              <w:top w:val="single" w:sz="4" w:space="0" w:color="000000"/>
              <w:left w:val="single" w:sz="4" w:space="0" w:color="000000"/>
              <w:bottom w:val="single" w:sz="4" w:space="0" w:color="000000"/>
              <w:right w:val="nil"/>
            </w:tcBorders>
            <w:shd w:val="clear" w:color="auto" w:fill="auto"/>
            <w:hideMark/>
          </w:tcPr>
          <w:p w14:paraId="6BBD9DE8" w14:textId="77777777" w:rsidR="00E576C0" w:rsidRPr="00967251" w:rsidRDefault="00E576C0" w:rsidP="00F42705">
            <w:pPr>
              <w:pStyle w:val="TAL"/>
            </w:pPr>
            <w:r w:rsidRPr="00967251">
              <w:t>Result</w:t>
            </w:r>
          </w:p>
        </w:tc>
        <w:tc>
          <w:tcPr>
            <w:tcW w:w="1440" w:type="dxa"/>
            <w:tcBorders>
              <w:top w:val="single" w:sz="4" w:space="0" w:color="000000"/>
              <w:left w:val="single" w:sz="4" w:space="0" w:color="000000"/>
              <w:bottom w:val="single" w:sz="4" w:space="0" w:color="000000"/>
              <w:right w:val="nil"/>
            </w:tcBorders>
            <w:shd w:val="clear" w:color="auto" w:fill="auto"/>
            <w:hideMark/>
          </w:tcPr>
          <w:p w14:paraId="645FD0B4" w14:textId="77777777" w:rsidR="00E576C0" w:rsidRPr="00967251" w:rsidRDefault="00E576C0" w:rsidP="00F42705">
            <w:pPr>
              <w:pStyle w:val="TAL"/>
              <w:jc w:val="center"/>
            </w:pPr>
            <w:r w:rsidRPr="00967251">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hideMark/>
          </w:tcPr>
          <w:p w14:paraId="4AD67A4F" w14:textId="77777777" w:rsidR="00E576C0" w:rsidRDefault="00E576C0" w:rsidP="00F42705">
            <w:pPr>
              <w:pStyle w:val="TAL"/>
            </w:pPr>
            <w:r w:rsidRPr="00967251">
              <w:t xml:space="preserve">Result includes success or failure of </w:t>
            </w:r>
            <w:r>
              <w:t>subscription</w:t>
            </w:r>
          </w:p>
        </w:tc>
      </w:tr>
      <w:tr w:rsidR="00E576C0" w14:paraId="1ED7A5D0"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3C276B86" w14:textId="77777777" w:rsidR="00E576C0" w:rsidRDefault="00E576C0" w:rsidP="00F42705">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hideMark/>
          </w:tcPr>
          <w:p w14:paraId="4F54C234" w14:textId="77777777" w:rsidR="00E576C0" w:rsidRDefault="00E576C0" w:rsidP="00F42705">
            <w:pPr>
              <w:pStyle w:val="TAL"/>
              <w:jc w:val="center"/>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1AB2C85" w14:textId="77777777" w:rsidR="00E576C0" w:rsidRDefault="00E576C0" w:rsidP="00F42705">
            <w:pPr>
              <w:pStyle w:val="TAL"/>
            </w:pPr>
            <w:r>
              <w:rPr>
                <w:kern w:val="2"/>
              </w:rPr>
              <w:t>Indicates the cause of failure</w:t>
            </w:r>
          </w:p>
        </w:tc>
      </w:tr>
      <w:tr w:rsidR="00E576C0" w14:paraId="0581A992" w14:textId="77777777" w:rsidTr="00F4270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200D895" w14:textId="77777777" w:rsidR="00E576C0" w:rsidRDefault="00E576C0" w:rsidP="00F42705">
            <w:pPr>
              <w:pStyle w:val="TAN"/>
            </w:pPr>
            <w:r>
              <w:rPr>
                <w:rFonts w:eastAsia="DengXian"/>
              </w:rPr>
              <w:t>NOTE:</w:t>
            </w:r>
            <w:r>
              <w:rPr>
                <w:rFonts w:eastAsia="DengXian"/>
              </w:rPr>
              <w:tab/>
              <w:t>Only present if the result is success.</w:t>
            </w:r>
          </w:p>
        </w:tc>
      </w:tr>
    </w:tbl>
    <w:p w14:paraId="5A52E68F" w14:textId="77777777" w:rsidR="00E576C0" w:rsidRDefault="00E576C0" w:rsidP="00E576C0">
      <w:r>
        <w:t xml:space="preserve"> </w:t>
      </w:r>
    </w:p>
    <w:p w14:paraId="3963CF58" w14:textId="030FAB84" w:rsidR="00E576C0" w:rsidRDefault="00E576C0" w:rsidP="00E576C0">
      <w:pPr>
        <w:pStyle w:val="Heading4"/>
        <w:rPr>
          <w:bCs/>
        </w:rPr>
      </w:pPr>
      <w:bookmarkStart w:id="703" w:name="_Toc155355273"/>
      <w:bookmarkStart w:id="704" w:name="_Toc170686250"/>
      <w:r>
        <w:rPr>
          <w:bCs/>
        </w:rPr>
        <w:t>9.11.3.7</w:t>
      </w:r>
      <w:r>
        <w:rPr>
          <w:bCs/>
        </w:rPr>
        <w:tab/>
        <w:t>Network slice adaptation trigger</w:t>
      </w:r>
      <w:bookmarkEnd w:id="703"/>
      <w:r>
        <w:rPr>
          <w:bCs/>
        </w:rPr>
        <w:t xml:space="preserve"> subscribe request</w:t>
      </w:r>
      <w:bookmarkEnd w:id="704"/>
    </w:p>
    <w:p w14:paraId="4516432D" w14:textId="32881156" w:rsidR="00E576C0" w:rsidRDefault="00E576C0" w:rsidP="00E576C0">
      <w:r>
        <w:t xml:space="preserve">Table 9.11.3.7-1 describes the information flow Network slice adaptation trigger </w:t>
      </w:r>
      <w:r>
        <w:rPr>
          <w:bCs/>
        </w:rPr>
        <w:t>subscribe request</w:t>
      </w:r>
      <w:r>
        <w:t xml:space="preserve"> from the NSCE client to the NSCE server.</w:t>
      </w:r>
    </w:p>
    <w:p w14:paraId="021BF7E2" w14:textId="5BDFD6B2" w:rsidR="00E576C0" w:rsidRDefault="00E576C0" w:rsidP="00E576C0">
      <w:pPr>
        <w:pStyle w:val="TH"/>
      </w:pPr>
      <w:r>
        <w:t>Table 9.11.3.7-1: Network slice adaptation trigger</w:t>
      </w:r>
      <w:r w:rsidRPr="00E23FF1">
        <w:rPr>
          <w:bCs/>
        </w:rPr>
        <w:t xml:space="preserve"> </w:t>
      </w:r>
      <w:r>
        <w:rPr>
          <w:bCs/>
        </w:rPr>
        <w:t>subscribe request</w:t>
      </w:r>
    </w:p>
    <w:tbl>
      <w:tblPr>
        <w:tblW w:w="8640" w:type="dxa"/>
        <w:jc w:val="center"/>
        <w:tblLayout w:type="fixed"/>
        <w:tblLook w:val="04A0" w:firstRow="1" w:lastRow="0" w:firstColumn="1" w:lastColumn="0" w:noHBand="0" w:noVBand="1"/>
      </w:tblPr>
      <w:tblGrid>
        <w:gridCol w:w="2880"/>
        <w:gridCol w:w="1440"/>
        <w:gridCol w:w="4320"/>
      </w:tblGrid>
      <w:tr w:rsidR="00E576C0" w14:paraId="18B2980D"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0601471D" w14:textId="77777777" w:rsidR="00E576C0" w:rsidRDefault="00E576C0" w:rsidP="00F4270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A11C4E1" w14:textId="77777777" w:rsidR="00E576C0" w:rsidRDefault="00E576C0" w:rsidP="00F4270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BAD60E" w14:textId="77777777" w:rsidR="00E576C0" w:rsidRDefault="00E576C0" w:rsidP="00F42705">
            <w:pPr>
              <w:pStyle w:val="TAH"/>
            </w:pPr>
            <w:r>
              <w:t>Description</w:t>
            </w:r>
          </w:p>
        </w:tc>
      </w:tr>
      <w:tr w:rsidR="00E576C0" w14:paraId="62EECCAD"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167FF0B5" w14:textId="77777777" w:rsidR="00E576C0" w:rsidRDefault="00E576C0" w:rsidP="00F42705">
            <w:pPr>
              <w:pStyle w:val="TAL"/>
            </w:pPr>
            <w:r>
              <w:t>VAL UE ID(s)</w:t>
            </w:r>
          </w:p>
        </w:tc>
        <w:tc>
          <w:tcPr>
            <w:tcW w:w="1440" w:type="dxa"/>
            <w:tcBorders>
              <w:top w:val="single" w:sz="4" w:space="0" w:color="000000"/>
              <w:left w:val="single" w:sz="4" w:space="0" w:color="000000"/>
              <w:bottom w:val="single" w:sz="4" w:space="0" w:color="000000"/>
              <w:right w:val="nil"/>
            </w:tcBorders>
            <w:hideMark/>
          </w:tcPr>
          <w:p w14:paraId="45421C41" w14:textId="77777777" w:rsidR="00E576C0" w:rsidRDefault="00E576C0" w:rsidP="00F42705">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442D4EA" w14:textId="77777777" w:rsidR="00E576C0" w:rsidRDefault="00E576C0" w:rsidP="00F42705">
            <w:pPr>
              <w:pStyle w:val="TAL"/>
            </w:pPr>
            <w:r>
              <w:t>The VAL UE ID(s) within the VAL service, for which the network slice adaptation trigger applies</w:t>
            </w:r>
          </w:p>
        </w:tc>
      </w:tr>
      <w:tr w:rsidR="00E576C0" w14:paraId="58A1DC8A"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7E2F0779" w14:textId="77777777" w:rsidR="00E576C0" w:rsidRDefault="00E576C0" w:rsidP="00F42705">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6D3EAC1C" w14:textId="77777777" w:rsidR="00E576C0" w:rsidRDefault="00E576C0" w:rsidP="00F42705">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85D9174" w14:textId="77777777" w:rsidR="00E576C0" w:rsidRDefault="00E576C0" w:rsidP="00F42705">
            <w:pPr>
              <w:pStyle w:val="TAL"/>
            </w:pPr>
            <w:r>
              <w:t>The VAL service ID of the VAL application for which the network slice configuration may corresponds to.</w:t>
            </w:r>
          </w:p>
        </w:tc>
      </w:tr>
      <w:tr w:rsidR="00E576C0" w14:paraId="79D4D95C"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54968C53" w14:textId="77777777" w:rsidR="00E576C0" w:rsidRDefault="00E576C0" w:rsidP="00F42705">
            <w:pPr>
              <w:pStyle w:val="TAL"/>
            </w:pPr>
            <w:r>
              <w:t>Requested S-NSSAI</w:t>
            </w:r>
          </w:p>
        </w:tc>
        <w:tc>
          <w:tcPr>
            <w:tcW w:w="1440" w:type="dxa"/>
            <w:tcBorders>
              <w:top w:val="single" w:sz="4" w:space="0" w:color="000000"/>
              <w:left w:val="single" w:sz="4" w:space="0" w:color="000000"/>
              <w:bottom w:val="single" w:sz="4" w:space="0" w:color="000000"/>
              <w:right w:val="nil"/>
            </w:tcBorders>
            <w:hideMark/>
          </w:tcPr>
          <w:p w14:paraId="2E921F19" w14:textId="77777777" w:rsidR="00E576C0" w:rsidRDefault="00E576C0" w:rsidP="00F42705">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6BFDED8" w14:textId="77777777" w:rsidR="00E576C0" w:rsidRDefault="00E576C0" w:rsidP="00F42705">
            <w:pPr>
              <w:pStyle w:val="TAL"/>
            </w:pPr>
            <w:r>
              <w:t>Indication of the new S-NSSAI which is requested.</w:t>
            </w:r>
          </w:p>
        </w:tc>
      </w:tr>
      <w:tr w:rsidR="00E576C0" w14:paraId="607AEFB6"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75A396E7" w14:textId="77777777" w:rsidR="00E576C0" w:rsidRDefault="00E576C0" w:rsidP="00F42705">
            <w:pPr>
              <w:pStyle w:val="TAL"/>
            </w:pPr>
            <w:r>
              <w:t xml:space="preserve">Requested DNN </w:t>
            </w:r>
          </w:p>
        </w:tc>
        <w:tc>
          <w:tcPr>
            <w:tcW w:w="1440" w:type="dxa"/>
            <w:tcBorders>
              <w:top w:val="single" w:sz="4" w:space="0" w:color="000000"/>
              <w:left w:val="single" w:sz="4" w:space="0" w:color="000000"/>
              <w:bottom w:val="single" w:sz="4" w:space="0" w:color="000000"/>
              <w:right w:val="nil"/>
            </w:tcBorders>
            <w:hideMark/>
          </w:tcPr>
          <w:p w14:paraId="1FE11F1F" w14:textId="77777777" w:rsidR="00E576C0" w:rsidRDefault="00E576C0" w:rsidP="00F42705">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A739DD7" w14:textId="77777777" w:rsidR="00E576C0" w:rsidRDefault="00E576C0" w:rsidP="00F42705">
            <w:pPr>
              <w:pStyle w:val="TAL"/>
            </w:pPr>
            <w:r>
              <w:t>Indication of the new DNN which is requested.</w:t>
            </w:r>
          </w:p>
        </w:tc>
      </w:tr>
      <w:tr w:rsidR="00E576C0" w14:paraId="0367405D"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674AF234" w14:textId="77777777" w:rsidR="00E576C0" w:rsidRDefault="00E576C0" w:rsidP="00F42705">
            <w:pPr>
              <w:pStyle w:val="TAL"/>
            </w:pPr>
            <w:r>
              <w:t>Request application requirements</w:t>
            </w:r>
          </w:p>
        </w:tc>
        <w:tc>
          <w:tcPr>
            <w:tcW w:w="1440" w:type="dxa"/>
            <w:tcBorders>
              <w:top w:val="single" w:sz="4" w:space="0" w:color="000000"/>
              <w:left w:val="single" w:sz="4" w:space="0" w:color="000000"/>
              <w:bottom w:val="single" w:sz="4" w:space="0" w:color="000000"/>
              <w:right w:val="nil"/>
            </w:tcBorders>
            <w:hideMark/>
          </w:tcPr>
          <w:p w14:paraId="413AB3F8" w14:textId="77777777" w:rsidR="00E576C0" w:rsidRDefault="00E576C0" w:rsidP="00F42705">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04170D56" w14:textId="77777777" w:rsidR="00E576C0" w:rsidRDefault="00E576C0" w:rsidP="00F42705">
            <w:pPr>
              <w:pStyle w:val="TAL"/>
            </w:pPr>
            <w:r>
              <w:t>The application-related request parameters</w:t>
            </w:r>
          </w:p>
        </w:tc>
      </w:tr>
      <w:tr w:rsidR="00E576C0" w14:paraId="3CF2F546"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2B1CD207" w14:textId="77777777" w:rsidR="00E576C0" w:rsidRDefault="00E576C0" w:rsidP="00F42705">
            <w:pPr>
              <w:pStyle w:val="TAL"/>
            </w:pPr>
            <w:r>
              <w:rPr>
                <w:rFonts w:cs="Arial"/>
              </w:rPr>
              <w:t>&gt;</w:t>
            </w:r>
            <w:r>
              <w:t>Requested time window</w:t>
            </w:r>
          </w:p>
        </w:tc>
        <w:tc>
          <w:tcPr>
            <w:tcW w:w="1440" w:type="dxa"/>
            <w:tcBorders>
              <w:top w:val="single" w:sz="4" w:space="0" w:color="000000"/>
              <w:left w:val="single" w:sz="4" w:space="0" w:color="000000"/>
              <w:bottom w:val="single" w:sz="4" w:space="0" w:color="000000"/>
              <w:right w:val="nil"/>
            </w:tcBorders>
            <w:hideMark/>
          </w:tcPr>
          <w:p w14:paraId="0BB230C3" w14:textId="77777777" w:rsidR="00E576C0" w:rsidRDefault="00E576C0" w:rsidP="00F42705">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4E0550A0" w14:textId="77777777" w:rsidR="00E576C0" w:rsidRDefault="00E576C0" w:rsidP="00F42705">
            <w:pPr>
              <w:pStyle w:val="TAL"/>
            </w:pPr>
            <w:r>
              <w:t>Indication of the new scheduled time window that is requested</w:t>
            </w:r>
          </w:p>
        </w:tc>
      </w:tr>
      <w:tr w:rsidR="00E576C0" w14:paraId="39DB22AA"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4FB84E87" w14:textId="77777777" w:rsidR="00E576C0" w:rsidRDefault="00E576C0" w:rsidP="00F42705">
            <w:pPr>
              <w:pStyle w:val="TAL"/>
            </w:pPr>
            <w:r>
              <w:rPr>
                <w:rFonts w:cs="Arial"/>
              </w:rPr>
              <w:t>&gt;</w:t>
            </w:r>
            <w:r>
              <w:t>Requested location criteria</w:t>
            </w:r>
          </w:p>
        </w:tc>
        <w:tc>
          <w:tcPr>
            <w:tcW w:w="1440" w:type="dxa"/>
            <w:tcBorders>
              <w:top w:val="single" w:sz="4" w:space="0" w:color="000000"/>
              <w:left w:val="single" w:sz="4" w:space="0" w:color="000000"/>
              <w:bottom w:val="single" w:sz="4" w:space="0" w:color="000000"/>
              <w:right w:val="nil"/>
            </w:tcBorders>
            <w:hideMark/>
          </w:tcPr>
          <w:p w14:paraId="6CA9718C" w14:textId="77777777" w:rsidR="00E576C0" w:rsidRDefault="00E576C0" w:rsidP="00F42705">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3B760644" w14:textId="77777777" w:rsidR="00E576C0" w:rsidRDefault="00E576C0" w:rsidP="00F42705">
            <w:pPr>
              <w:pStyle w:val="TAL"/>
            </w:pPr>
            <w:r>
              <w:t>Indication of the new location criteria that is requested</w:t>
            </w:r>
          </w:p>
        </w:tc>
      </w:tr>
      <w:tr w:rsidR="00E576C0" w14:paraId="5F77BD6E"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26CDA3EF" w14:textId="77777777" w:rsidR="00E576C0" w:rsidRDefault="00E576C0" w:rsidP="00F42705">
            <w:pPr>
              <w:pStyle w:val="TAL"/>
            </w:pPr>
            <w:r>
              <w:rPr>
                <w:rFonts w:cs="Arial"/>
              </w:rPr>
              <w:t>&gt;</w:t>
            </w:r>
            <w:r>
              <w:t>Requested access type reference</w:t>
            </w:r>
          </w:p>
        </w:tc>
        <w:tc>
          <w:tcPr>
            <w:tcW w:w="1440" w:type="dxa"/>
            <w:tcBorders>
              <w:top w:val="single" w:sz="4" w:space="0" w:color="000000"/>
              <w:left w:val="single" w:sz="4" w:space="0" w:color="000000"/>
              <w:bottom w:val="single" w:sz="4" w:space="0" w:color="000000"/>
              <w:right w:val="nil"/>
            </w:tcBorders>
            <w:hideMark/>
          </w:tcPr>
          <w:p w14:paraId="3A16C8F0" w14:textId="77777777" w:rsidR="00E576C0" w:rsidRDefault="00E576C0" w:rsidP="00F42705">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1727731C" w14:textId="77777777" w:rsidR="00E576C0" w:rsidRDefault="00E576C0" w:rsidP="00F42705">
            <w:pPr>
              <w:pStyle w:val="TAL"/>
            </w:pPr>
            <w:r>
              <w:t>Indication of the new access type (3GPP, non-3GPP or multi-access) preference that is requested.</w:t>
            </w:r>
          </w:p>
        </w:tc>
      </w:tr>
    </w:tbl>
    <w:p w14:paraId="7A3F3DB9" w14:textId="223D1EB1" w:rsidR="00E576C0" w:rsidRDefault="00E576C0" w:rsidP="00E576C0"/>
    <w:p w14:paraId="672FE734" w14:textId="56099C9E" w:rsidR="00E576C0" w:rsidRDefault="00E576C0" w:rsidP="00E576C0">
      <w:pPr>
        <w:pStyle w:val="Heading4"/>
        <w:rPr>
          <w:bCs/>
        </w:rPr>
      </w:pPr>
      <w:bookmarkStart w:id="705" w:name="_Toc170686251"/>
      <w:r>
        <w:rPr>
          <w:bCs/>
        </w:rPr>
        <w:t>9.11.3.8</w:t>
      </w:r>
      <w:r>
        <w:rPr>
          <w:bCs/>
        </w:rPr>
        <w:tab/>
        <w:t>Network slice adaptation trigger subscribe response</w:t>
      </w:r>
      <w:bookmarkEnd w:id="705"/>
    </w:p>
    <w:p w14:paraId="33C59F9E" w14:textId="3CBD6CF0" w:rsidR="00E576C0" w:rsidRDefault="00E576C0" w:rsidP="00E576C0">
      <w:r>
        <w:t>Table 9.11.3.8-1 describes the information flow network slice adaptation trigger subscribe response from the NSCE server to the NSCE client and optionally to the VAL client.</w:t>
      </w:r>
    </w:p>
    <w:p w14:paraId="3F892F30" w14:textId="45A2A843" w:rsidR="00E576C0" w:rsidRDefault="00E576C0" w:rsidP="00E576C0">
      <w:pPr>
        <w:pStyle w:val="TH"/>
      </w:pPr>
      <w:r>
        <w:t>Table 9.11.3.8-1: Network slice adaptation trigger subscribe response</w:t>
      </w:r>
    </w:p>
    <w:tbl>
      <w:tblPr>
        <w:tblW w:w="8640" w:type="dxa"/>
        <w:jc w:val="center"/>
        <w:tblLayout w:type="fixed"/>
        <w:tblLook w:val="04A0" w:firstRow="1" w:lastRow="0" w:firstColumn="1" w:lastColumn="0" w:noHBand="0" w:noVBand="1"/>
      </w:tblPr>
      <w:tblGrid>
        <w:gridCol w:w="2880"/>
        <w:gridCol w:w="1440"/>
        <w:gridCol w:w="4320"/>
      </w:tblGrid>
      <w:tr w:rsidR="00E576C0" w14:paraId="0198C14C"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0CE42686" w14:textId="77777777" w:rsidR="00E576C0" w:rsidRDefault="00E576C0" w:rsidP="00F4270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7A68D3E" w14:textId="77777777" w:rsidR="00E576C0" w:rsidRDefault="00E576C0" w:rsidP="00F4270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853D98" w14:textId="77777777" w:rsidR="00E576C0" w:rsidRDefault="00E576C0" w:rsidP="00F42705">
            <w:pPr>
              <w:pStyle w:val="TAH"/>
            </w:pPr>
            <w:r>
              <w:t>Description</w:t>
            </w:r>
          </w:p>
        </w:tc>
      </w:tr>
      <w:tr w:rsidR="00E576C0" w14:paraId="12F2ABFD" w14:textId="77777777" w:rsidTr="00F42705">
        <w:trPr>
          <w:jc w:val="center"/>
        </w:trPr>
        <w:tc>
          <w:tcPr>
            <w:tcW w:w="2880" w:type="dxa"/>
            <w:tcBorders>
              <w:top w:val="single" w:sz="4" w:space="0" w:color="000000"/>
              <w:left w:val="single" w:sz="4" w:space="0" w:color="000000"/>
              <w:bottom w:val="single" w:sz="4" w:space="0" w:color="000000"/>
              <w:right w:val="nil"/>
            </w:tcBorders>
          </w:tcPr>
          <w:p w14:paraId="5C3C2240" w14:textId="77777777" w:rsidR="00E576C0" w:rsidRDefault="00E576C0" w:rsidP="00F42705">
            <w:pPr>
              <w:pStyle w:val="TAL"/>
              <w:rPr>
                <w:lang w:eastAsia="zh-CN"/>
              </w:rPr>
            </w:pPr>
            <w:r>
              <w:rPr>
                <w:rFonts w:hint="eastAsia"/>
                <w:lang w:eastAsia="zh-CN"/>
              </w:rPr>
              <w:t>S</w:t>
            </w:r>
            <w:r>
              <w:rPr>
                <w:lang w:eastAsia="zh-CN"/>
              </w:rPr>
              <w:t>ubscription ID</w:t>
            </w:r>
          </w:p>
        </w:tc>
        <w:tc>
          <w:tcPr>
            <w:tcW w:w="1440" w:type="dxa"/>
            <w:tcBorders>
              <w:top w:val="single" w:sz="4" w:space="0" w:color="000000"/>
              <w:left w:val="single" w:sz="4" w:space="0" w:color="000000"/>
              <w:bottom w:val="single" w:sz="4" w:space="0" w:color="000000"/>
              <w:right w:val="nil"/>
            </w:tcBorders>
          </w:tcPr>
          <w:p w14:paraId="0B333A64" w14:textId="77777777" w:rsidR="00E576C0" w:rsidRDefault="00E576C0" w:rsidP="00F42705">
            <w:pPr>
              <w:pStyle w:val="TAL"/>
              <w:jc w:val="center"/>
              <w:rPr>
                <w:lang w:eastAsia="zh-CN"/>
              </w:rPr>
            </w:pPr>
            <w:r>
              <w:rPr>
                <w:rFonts w:hint="eastAsia"/>
                <w:lang w:eastAsia="zh-CN"/>
              </w:rPr>
              <w:t>M</w:t>
            </w:r>
          </w:p>
          <w:p w14:paraId="09FAE073" w14:textId="51BC4467" w:rsidR="00E576C0" w:rsidRDefault="00E576C0" w:rsidP="00F42705">
            <w:pPr>
              <w:pStyle w:val="TAL"/>
              <w:jc w:val="cente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88149A1" w14:textId="77777777" w:rsidR="00E576C0" w:rsidRDefault="00E576C0" w:rsidP="00F42705">
            <w:pPr>
              <w:pStyle w:val="TAL"/>
              <w:rPr>
                <w:lang w:eastAsia="zh-CN"/>
              </w:rPr>
            </w:pPr>
            <w:r>
              <w:rPr>
                <w:lang w:eastAsia="zh-CN"/>
              </w:rPr>
              <w:t>Identifier of the subscription</w:t>
            </w:r>
          </w:p>
        </w:tc>
      </w:tr>
      <w:tr w:rsidR="00E576C0" w14:paraId="0FCADD68" w14:textId="77777777" w:rsidTr="00F42705">
        <w:trPr>
          <w:jc w:val="center"/>
        </w:trPr>
        <w:tc>
          <w:tcPr>
            <w:tcW w:w="2880" w:type="dxa"/>
            <w:tcBorders>
              <w:top w:val="single" w:sz="4" w:space="0" w:color="000000"/>
              <w:left w:val="single" w:sz="4" w:space="0" w:color="000000"/>
              <w:bottom w:val="single" w:sz="4" w:space="0" w:color="000000"/>
              <w:right w:val="nil"/>
            </w:tcBorders>
            <w:shd w:val="clear" w:color="auto" w:fill="auto"/>
            <w:hideMark/>
          </w:tcPr>
          <w:p w14:paraId="02BCBE30" w14:textId="77777777" w:rsidR="00E576C0" w:rsidRPr="00967251" w:rsidRDefault="00E576C0" w:rsidP="00F42705">
            <w:pPr>
              <w:pStyle w:val="TAL"/>
            </w:pPr>
            <w:r w:rsidRPr="00967251">
              <w:t>Result</w:t>
            </w:r>
          </w:p>
        </w:tc>
        <w:tc>
          <w:tcPr>
            <w:tcW w:w="1440" w:type="dxa"/>
            <w:tcBorders>
              <w:top w:val="single" w:sz="4" w:space="0" w:color="000000"/>
              <w:left w:val="single" w:sz="4" w:space="0" w:color="000000"/>
              <w:bottom w:val="single" w:sz="4" w:space="0" w:color="000000"/>
              <w:right w:val="nil"/>
            </w:tcBorders>
            <w:shd w:val="clear" w:color="auto" w:fill="auto"/>
            <w:hideMark/>
          </w:tcPr>
          <w:p w14:paraId="1DD8F089" w14:textId="77777777" w:rsidR="00E576C0" w:rsidRPr="00967251" w:rsidRDefault="00E576C0" w:rsidP="00F42705">
            <w:pPr>
              <w:pStyle w:val="TAL"/>
              <w:jc w:val="center"/>
            </w:pPr>
            <w:r w:rsidRPr="00967251">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hideMark/>
          </w:tcPr>
          <w:p w14:paraId="26907AFC" w14:textId="77777777" w:rsidR="00E576C0" w:rsidRDefault="00E576C0" w:rsidP="00F42705">
            <w:pPr>
              <w:pStyle w:val="TAL"/>
            </w:pPr>
            <w:r w:rsidRPr="00967251">
              <w:t xml:space="preserve">Result includes success or failure of </w:t>
            </w:r>
            <w:r>
              <w:t>subscription</w:t>
            </w:r>
          </w:p>
        </w:tc>
      </w:tr>
      <w:tr w:rsidR="00E576C0" w14:paraId="5A6B8AD5"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749C99AC" w14:textId="77777777" w:rsidR="00E576C0" w:rsidRDefault="00E576C0" w:rsidP="00F42705">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hideMark/>
          </w:tcPr>
          <w:p w14:paraId="36C052D9" w14:textId="77777777" w:rsidR="00E576C0" w:rsidRDefault="00E576C0" w:rsidP="00F42705">
            <w:pPr>
              <w:pStyle w:val="TAL"/>
              <w:jc w:val="center"/>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B370FF3" w14:textId="77777777" w:rsidR="00E576C0" w:rsidRDefault="00E576C0" w:rsidP="00F42705">
            <w:pPr>
              <w:pStyle w:val="TAL"/>
            </w:pPr>
            <w:r>
              <w:rPr>
                <w:kern w:val="2"/>
              </w:rPr>
              <w:t>Indicates the cause of failure</w:t>
            </w:r>
          </w:p>
        </w:tc>
      </w:tr>
      <w:tr w:rsidR="00E576C0" w14:paraId="7B6C040B" w14:textId="77777777" w:rsidTr="00F4270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AB9F800" w14:textId="77777777" w:rsidR="00E576C0" w:rsidRDefault="00E576C0" w:rsidP="00F42705">
            <w:pPr>
              <w:pStyle w:val="TAN"/>
            </w:pPr>
            <w:r>
              <w:rPr>
                <w:rFonts w:eastAsia="DengXian"/>
              </w:rPr>
              <w:t>NOTE:</w:t>
            </w:r>
            <w:r>
              <w:rPr>
                <w:rFonts w:eastAsia="DengXian"/>
              </w:rPr>
              <w:tab/>
              <w:t>Only present if the result is success.</w:t>
            </w:r>
          </w:p>
        </w:tc>
      </w:tr>
    </w:tbl>
    <w:p w14:paraId="79E41759" w14:textId="77777777" w:rsidR="00E576C0" w:rsidRDefault="00E576C0" w:rsidP="00E576C0"/>
    <w:p w14:paraId="3E60AD30" w14:textId="5BB52823" w:rsidR="00E576C0" w:rsidRDefault="00E576C0" w:rsidP="00E576C0">
      <w:pPr>
        <w:pStyle w:val="Heading4"/>
        <w:rPr>
          <w:bCs/>
        </w:rPr>
      </w:pPr>
      <w:bookmarkStart w:id="706" w:name="_Toc170686252"/>
      <w:r>
        <w:rPr>
          <w:bCs/>
        </w:rPr>
        <w:t>9.11.3.9</w:t>
      </w:r>
      <w:r>
        <w:rPr>
          <w:bCs/>
        </w:rPr>
        <w:tab/>
        <w:t>Network slice adaptation notification</w:t>
      </w:r>
      <w:bookmarkEnd w:id="706"/>
    </w:p>
    <w:p w14:paraId="1DE0EE05" w14:textId="6F7C9858" w:rsidR="00E576C0" w:rsidRDefault="00E576C0" w:rsidP="00E576C0">
      <w:r>
        <w:t>Table 9.11.3.9-1 describes the information flow network slice adaptation notification from the NSCE server to the VAL server or to the NSCE client.</w:t>
      </w:r>
    </w:p>
    <w:p w14:paraId="5917F8A7" w14:textId="076CF066" w:rsidR="00E576C0" w:rsidRDefault="00E576C0" w:rsidP="00E576C0">
      <w:pPr>
        <w:pStyle w:val="TH"/>
      </w:pPr>
      <w:r>
        <w:t xml:space="preserve">Table 9.11.3.9-1: Network slice adaptation notification </w:t>
      </w:r>
    </w:p>
    <w:tbl>
      <w:tblPr>
        <w:tblW w:w="8640" w:type="dxa"/>
        <w:jc w:val="center"/>
        <w:tblLayout w:type="fixed"/>
        <w:tblLook w:val="04A0" w:firstRow="1" w:lastRow="0" w:firstColumn="1" w:lastColumn="0" w:noHBand="0" w:noVBand="1"/>
      </w:tblPr>
      <w:tblGrid>
        <w:gridCol w:w="2880"/>
        <w:gridCol w:w="1440"/>
        <w:gridCol w:w="4320"/>
      </w:tblGrid>
      <w:tr w:rsidR="00E576C0" w14:paraId="21636893"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07AAF969" w14:textId="77777777" w:rsidR="00E576C0" w:rsidRDefault="00E576C0" w:rsidP="00F4270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52EE359" w14:textId="77777777" w:rsidR="00E576C0" w:rsidRDefault="00E576C0" w:rsidP="00F4270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D49BA2" w14:textId="77777777" w:rsidR="00E576C0" w:rsidRDefault="00E576C0" w:rsidP="00F42705">
            <w:pPr>
              <w:pStyle w:val="TAH"/>
            </w:pPr>
            <w:r>
              <w:t>Description</w:t>
            </w:r>
          </w:p>
        </w:tc>
      </w:tr>
      <w:tr w:rsidR="00E576C0" w14:paraId="556888E3" w14:textId="77777777" w:rsidTr="00F42705">
        <w:trPr>
          <w:jc w:val="center"/>
        </w:trPr>
        <w:tc>
          <w:tcPr>
            <w:tcW w:w="2880" w:type="dxa"/>
            <w:tcBorders>
              <w:top w:val="single" w:sz="4" w:space="0" w:color="000000"/>
              <w:left w:val="single" w:sz="4" w:space="0" w:color="000000"/>
              <w:bottom w:val="single" w:sz="4" w:space="0" w:color="000000"/>
              <w:right w:val="nil"/>
            </w:tcBorders>
          </w:tcPr>
          <w:p w14:paraId="7DAF9741" w14:textId="77777777" w:rsidR="00E576C0" w:rsidRDefault="00E576C0" w:rsidP="00F42705">
            <w:pPr>
              <w:pStyle w:val="TAL"/>
              <w:rPr>
                <w:lang w:eastAsia="zh-CN"/>
              </w:rPr>
            </w:pPr>
            <w:r>
              <w:rPr>
                <w:rFonts w:hint="eastAsia"/>
                <w:lang w:eastAsia="zh-CN"/>
              </w:rPr>
              <w:t>S</w:t>
            </w:r>
            <w:r>
              <w:rPr>
                <w:lang w:eastAsia="zh-CN"/>
              </w:rPr>
              <w:t>ubscription ID</w:t>
            </w:r>
          </w:p>
        </w:tc>
        <w:tc>
          <w:tcPr>
            <w:tcW w:w="1440" w:type="dxa"/>
            <w:tcBorders>
              <w:top w:val="single" w:sz="4" w:space="0" w:color="000000"/>
              <w:left w:val="single" w:sz="4" w:space="0" w:color="000000"/>
              <w:bottom w:val="single" w:sz="4" w:space="0" w:color="000000"/>
              <w:right w:val="nil"/>
            </w:tcBorders>
          </w:tcPr>
          <w:p w14:paraId="544AA03C" w14:textId="77777777" w:rsidR="00E576C0" w:rsidRDefault="00E576C0" w:rsidP="00F42705">
            <w:pPr>
              <w:pStyle w:val="TAL"/>
              <w:jc w:val="center"/>
            </w:pPr>
            <w:r>
              <w:rPr>
                <w:rFonts w:hint="eastAsia"/>
                <w:lang w:eastAsia="zh-CN"/>
              </w:rPr>
              <w:t>M</w:t>
            </w:r>
            <w:r>
              <w:rPr>
                <w:lang w:eastAsia="zh-CN"/>
              </w:rPr>
              <w:t xml:space="preserve"> (NOTE)</w:t>
            </w:r>
          </w:p>
        </w:tc>
        <w:tc>
          <w:tcPr>
            <w:tcW w:w="4320" w:type="dxa"/>
            <w:tcBorders>
              <w:top w:val="single" w:sz="4" w:space="0" w:color="000000"/>
              <w:left w:val="single" w:sz="4" w:space="0" w:color="000000"/>
              <w:bottom w:val="single" w:sz="4" w:space="0" w:color="000000"/>
              <w:right w:val="single" w:sz="4" w:space="0" w:color="000000"/>
            </w:tcBorders>
          </w:tcPr>
          <w:p w14:paraId="4DF1EEF2" w14:textId="77777777" w:rsidR="00E576C0" w:rsidRDefault="00E576C0" w:rsidP="00F42705">
            <w:pPr>
              <w:pStyle w:val="TAL"/>
              <w:rPr>
                <w:lang w:eastAsia="zh-CN"/>
              </w:rPr>
            </w:pPr>
            <w:r>
              <w:rPr>
                <w:lang w:eastAsia="zh-CN"/>
              </w:rPr>
              <w:t>Identifier of the subscription</w:t>
            </w:r>
          </w:p>
        </w:tc>
      </w:tr>
      <w:tr w:rsidR="00E576C0" w14:paraId="1DAD99C3"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2658578A" w14:textId="77777777" w:rsidR="00E576C0" w:rsidRPr="00967251" w:rsidRDefault="00E576C0" w:rsidP="00F42705">
            <w:pPr>
              <w:pStyle w:val="TAL"/>
            </w:pPr>
            <w:r>
              <w:t>Adaption r</w:t>
            </w:r>
            <w:r w:rsidRPr="00967251">
              <w:t>esult</w:t>
            </w:r>
          </w:p>
        </w:tc>
        <w:tc>
          <w:tcPr>
            <w:tcW w:w="1440" w:type="dxa"/>
            <w:tcBorders>
              <w:top w:val="single" w:sz="4" w:space="0" w:color="000000"/>
              <w:left w:val="single" w:sz="4" w:space="0" w:color="000000"/>
              <w:bottom w:val="single" w:sz="4" w:space="0" w:color="000000"/>
              <w:right w:val="nil"/>
            </w:tcBorders>
            <w:hideMark/>
          </w:tcPr>
          <w:p w14:paraId="26231244" w14:textId="77777777" w:rsidR="00E576C0" w:rsidRPr="00967251" w:rsidRDefault="00E576C0" w:rsidP="00F42705">
            <w:pPr>
              <w:pStyle w:val="TAL"/>
              <w:jc w:val="center"/>
            </w:pPr>
            <w:r w:rsidRPr="00967251">
              <w:t>M</w:t>
            </w:r>
          </w:p>
        </w:tc>
        <w:tc>
          <w:tcPr>
            <w:tcW w:w="4320" w:type="dxa"/>
            <w:tcBorders>
              <w:top w:val="single" w:sz="4" w:space="0" w:color="000000"/>
              <w:left w:val="single" w:sz="4" w:space="0" w:color="000000"/>
              <w:bottom w:val="single" w:sz="4" w:space="0" w:color="000000"/>
              <w:right w:val="single" w:sz="4" w:space="0" w:color="000000"/>
            </w:tcBorders>
            <w:hideMark/>
          </w:tcPr>
          <w:p w14:paraId="2A8078F8" w14:textId="77777777" w:rsidR="00E576C0" w:rsidRDefault="00E576C0" w:rsidP="00F42705">
            <w:pPr>
              <w:pStyle w:val="TAL"/>
            </w:pPr>
            <w:r w:rsidRPr="00967251">
              <w:t>Result includes success or failure of the network slice adaptation with the underlying network.</w:t>
            </w:r>
            <w:r>
              <w:t xml:space="preserve"> </w:t>
            </w:r>
          </w:p>
        </w:tc>
      </w:tr>
      <w:tr w:rsidR="00E576C0" w14:paraId="51F5601E"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27F09540" w14:textId="77777777" w:rsidR="00E576C0" w:rsidRDefault="00E576C0" w:rsidP="00F42705">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hideMark/>
          </w:tcPr>
          <w:p w14:paraId="539A6FB2" w14:textId="77777777" w:rsidR="00E576C0" w:rsidRDefault="00E576C0" w:rsidP="00F42705">
            <w:pPr>
              <w:pStyle w:val="TAL"/>
              <w:jc w:val="center"/>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66BBE963" w14:textId="77777777" w:rsidR="00E576C0" w:rsidRDefault="00E576C0" w:rsidP="00F42705">
            <w:pPr>
              <w:pStyle w:val="TAL"/>
            </w:pPr>
            <w:r>
              <w:rPr>
                <w:kern w:val="2"/>
              </w:rPr>
              <w:t>Indicates the cause of failure</w:t>
            </w:r>
          </w:p>
        </w:tc>
      </w:tr>
    </w:tbl>
    <w:p w14:paraId="4D7540FB" w14:textId="77777777" w:rsidR="00E576C0" w:rsidRPr="00EC2299" w:rsidRDefault="00E576C0" w:rsidP="00E576C0">
      <w:r>
        <w:t xml:space="preserve"> </w:t>
      </w:r>
    </w:p>
    <w:p w14:paraId="28107AC1" w14:textId="77777777" w:rsidR="0039271C" w:rsidRPr="00975BFD" w:rsidRDefault="00632768">
      <w:pPr>
        <w:pStyle w:val="Heading3"/>
        <w:rPr>
          <w:bCs/>
        </w:rPr>
      </w:pPr>
      <w:bookmarkStart w:id="707" w:name="_Toc170686253"/>
      <w:r w:rsidRPr="00975BFD">
        <w:rPr>
          <w:bCs/>
        </w:rPr>
        <w:t>9.11.4</w:t>
      </w:r>
      <w:r w:rsidRPr="00975BFD">
        <w:rPr>
          <w:bCs/>
        </w:rPr>
        <w:tab/>
        <w:t>APIs</w:t>
      </w:r>
      <w:bookmarkEnd w:id="700"/>
      <w:bookmarkEnd w:id="707"/>
    </w:p>
    <w:p w14:paraId="1B41FB55" w14:textId="77777777" w:rsidR="0039271C" w:rsidRPr="00975BFD" w:rsidRDefault="00632768">
      <w:pPr>
        <w:pStyle w:val="Heading4"/>
        <w:rPr>
          <w:bCs/>
        </w:rPr>
      </w:pPr>
      <w:bookmarkStart w:id="708" w:name="_Toc59224948"/>
      <w:bookmarkStart w:id="709" w:name="_Toc122517274"/>
      <w:bookmarkStart w:id="710" w:name="_Toc134011909"/>
      <w:bookmarkStart w:id="711" w:name="_Toc170686254"/>
      <w:bookmarkEnd w:id="708"/>
      <w:r w:rsidRPr="00975BFD">
        <w:rPr>
          <w:bCs/>
        </w:rPr>
        <w:t>9.11.4.1</w:t>
      </w:r>
      <w:bookmarkEnd w:id="709"/>
      <w:r w:rsidRPr="00975BFD">
        <w:rPr>
          <w:bCs/>
        </w:rPr>
        <w:tab/>
        <w:t>General</w:t>
      </w:r>
      <w:bookmarkEnd w:id="710"/>
      <w:bookmarkEnd w:id="711"/>
    </w:p>
    <w:p w14:paraId="4D53AEB7" w14:textId="77777777" w:rsidR="0039271C" w:rsidRPr="00975BFD" w:rsidRDefault="00632768">
      <w:r w:rsidRPr="00975BFD">
        <w:t>Table 9.11.4.1-1 illustrates the APIs for VAL server-triggered and network-based</w:t>
      </w:r>
      <w:r w:rsidRPr="00975BFD">
        <w:rPr>
          <w:rFonts w:eastAsiaTheme="minorEastAsia"/>
          <w:lang w:eastAsia="zh-CN"/>
        </w:rPr>
        <w:t xml:space="preserve"> </w:t>
      </w:r>
      <w:r w:rsidRPr="00975BFD">
        <w:t>network slice</w:t>
      </w:r>
      <w:r w:rsidRPr="00975BFD">
        <w:rPr>
          <w:rFonts w:eastAsiaTheme="minorEastAsia"/>
          <w:lang w:eastAsia="zh-CN"/>
        </w:rPr>
        <w:t xml:space="preserve"> adaptation</w:t>
      </w:r>
      <w:r w:rsidRPr="00975BFD">
        <w:t>.</w:t>
      </w:r>
    </w:p>
    <w:p w14:paraId="1E627D39" w14:textId="77777777" w:rsidR="0039271C" w:rsidRPr="00975BFD" w:rsidRDefault="00632768">
      <w:pPr>
        <w:pStyle w:val="TH"/>
        <w:rPr>
          <w:rFonts w:eastAsia="SimSun"/>
        </w:rPr>
      </w:pPr>
      <w:r w:rsidRPr="00975BFD">
        <w:t xml:space="preserve">Table 9.11.4.1-1: List of APIs for network slice </w:t>
      </w:r>
      <w:r w:rsidRPr="00975BFD">
        <w:rPr>
          <w:rFonts w:eastAsiaTheme="minorEastAsia"/>
          <w:lang w:eastAsia="zh-CN"/>
        </w:rPr>
        <w:t>adaptation</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rsidRPr="00975BFD" w14:paraId="085C67CD" w14:textId="77777777">
        <w:tc>
          <w:tcPr>
            <w:tcW w:w="3369" w:type="dxa"/>
            <w:tcBorders>
              <w:top w:val="single" w:sz="4" w:space="0" w:color="auto"/>
              <w:left w:val="single" w:sz="4" w:space="0" w:color="auto"/>
              <w:bottom w:val="single" w:sz="4" w:space="0" w:color="auto"/>
              <w:right w:val="single" w:sz="4" w:space="0" w:color="auto"/>
            </w:tcBorders>
          </w:tcPr>
          <w:p w14:paraId="436AA5E9" w14:textId="77777777" w:rsidR="0039271C" w:rsidRPr="00975BFD" w:rsidRDefault="00632768">
            <w:pPr>
              <w:pStyle w:val="TAH"/>
            </w:pPr>
            <w:r w:rsidRPr="00975BFD">
              <w:t>API Name</w:t>
            </w:r>
          </w:p>
        </w:tc>
        <w:tc>
          <w:tcPr>
            <w:tcW w:w="2835" w:type="dxa"/>
            <w:tcBorders>
              <w:top w:val="single" w:sz="4" w:space="0" w:color="auto"/>
              <w:left w:val="single" w:sz="4" w:space="0" w:color="auto"/>
              <w:bottom w:val="single" w:sz="4" w:space="0" w:color="auto"/>
              <w:right w:val="single" w:sz="4" w:space="0" w:color="auto"/>
            </w:tcBorders>
          </w:tcPr>
          <w:p w14:paraId="6D6BA9F1" w14:textId="77777777" w:rsidR="0039271C" w:rsidRPr="00975BFD" w:rsidRDefault="00632768">
            <w:pPr>
              <w:pStyle w:val="TAH"/>
            </w:pPr>
            <w:r w:rsidRPr="00975BFD">
              <w:t>API Operations</w:t>
            </w:r>
          </w:p>
        </w:tc>
        <w:tc>
          <w:tcPr>
            <w:tcW w:w="1984" w:type="dxa"/>
            <w:tcBorders>
              <w:top w:val="single" w:sz="4" w:space="0" w:color="auto"/>
              <w:left w:val="single" w:sz="4" w:space="0" w:color="auto"/>
              <w:bottom w:val="single" w:sz="4" w:space="0" w:color="auto"/>
              <w:right w:val="single" w:sz="4" w:space="0" w:color="auto"/>
            </w:tcBorders>
          </w:tcPr>
          <w:p w14:paraId="56637BA2" w14:textId="77777777" w:rsidR="0039271C" w:rsidRPr="00975BFD" w:rsidRDefault="00632768">
            <w:pPr>
              <w:pStyle w:val="TAH"/>
            </w:pPr>
            <w:r w:rsidRPr="00975BFD">
              <w:t>Known Consumer(s)</w:t>
            </w:r>
          </w:p>
        </w:tc>
        <w:tc>
          <w:tcPr>
            <w:tcW w:w="1667" w:type="dxa"/>
            <w:tcBorders>
              <w:top w:val="single" w:sz="4" w:space="0" w:color="auto"/>
              <w:left w:val="single" w:sz="4" w:space="0" w:color="auto"/>
              <w:bottom w:val="single" w:sz="4" w:space="0" w:color="auto"/>
              <w:right w:val="single" w:sz="4" w:space="0" w:color="auto"/>
            </w:tcBorders>
          </w:tcPr>
          <w:p w14:paraId="418AE412" w14:textId="77777777" w:rsidR="0039271C" w:rsidRPr="00975BFD" w:rsidRDefault="00632768">
            <w:pPr>
              <w:pStyle w:val="TAH"/>
            </w:pPr>
            <w:r w:rsidRPr="00975BFD">
              <w:t>Communication Type</w:t>
            </w:r>
          </w:p>
        </w:tc>
      </w:tr>
      <w:tr w:rsidR="0039271C" w:rsidRPr="00975BFD" w14:paraId="14224AB2"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5C06CE1B" w14:textId="77777777" w:rsidR="0039271C" w:rsidRPr="00975BFD" w:rsidRDefault="00632768">
            <w:pPr>
              <w:pStyle w:val="TAL"/>
            </w:pPr>
            <w:r w:rsidRPr="00975BFD">
              <w:t>SS_</w:t>
            </w:r>
            <w:r w:rsidRPr="00975BFD">
              <w:rPr>
                <w:rFonts w:eastAsiaTheme="minorEastAsia"/>
                <w:b/>
                <w:bCs/>
                <w:lang w:eastAsia="zh-CN"/>
              </w:rPr>
              <w:t xml:space="preserve"> NSCE_</w:t>
            </w:r>
            <w:r w:rsidRPr="00975BFD">
              <w:t>NetworkSliceAdaptation</w:t>
            </w:r>
          </w:p>
        </w:tc>
        <w:tc>
          <w:tcPr>
            <w:tcW w:w="2835" w:type="dxa"/>
            <w:tcBorders>
              <w:top w:val="single" w:sz="4" w:space="0" w:color="auto"/>
              <w:left w:val="single" w:sz="4" w:space="0" w:color="auto"/>
              <w:bottom w:val="single" w:sz="4" w:space="0" w:color="auto"/>
              <w:right w:val="single" w:sz="4" w:space="0" w:color="auto"/>
            </w:tcBorders>
          </w:tcPr>
          <w:p w14:paraId="0C1DC937" w14:textId="77777777" w:rsidR="0039271C" w:rsidRPr="00975BFD" w:rsidRDefault="00632768">
            <w:pPr>
              <w:pStyle w:val="TAL"/>
            </w:pPr>
            <w:r w:rsidRPr="00975BFD">
              <w:t>Network_slice_adaptation</w:t>
            </w:r>
          </w:p>
        </w:tc>
        <w:tc>
          <w:tcPr>
            <w:tcW w:w="1984" w:type="dxa"/>
            <w:tcBorders>
              <w:top w:val="single" w:sz="4" w:space="0" w:color="auto"/>
              <w:left w:val="single" w:sz="4" w:space="0" w:color="auto"/>
              <w:bottom w:val="single" w:sz="4" w:space="0" w:color="auto"/>
              <w:right w:val="single" w:sz="4" w:space="0" w:color="auto"/>
            </w:tcBorders>
          </w:tcPr>
          <w:p w14:paraId="6DBCE991"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03594E6D" w14:textId="77777777" w:rsidR="0039271C" w:rsidRPr="00975BFD" w:rsidRDefault="00632768">
            <w:pPr>
              <w:pStyle w:val="TAL"/>
            </w:pPr>
            <w:r w:rsidRPr="00975BFD">
              <w:t>Request /Response</w:t>
            </w:r>
          </w:p>
        </w:tc>
      </w:tr>
    </w:tbl>
    <w:p w14:paraId="0A50A4F5" w14:textId="77777777" w:rsidR="00DF6EE8" w:rsidRPr="00975BFD" w:rsidRDefault="00DF6EE8"/>
    <w:p w14:paraId="029850C1" w14:textId="3297F2F6" w:rsidR="0039271C" w:rsidRPr="00975BFD" w:rsidRDefault="00632768">
      <w:r w:rsidRPr="00975BFD">
        <w:t>Table 9.11.4.1-2 illustrates the APIs for VAL UE-triggered and network-based network slice adaptation</w:t>
      </w:r>
    </w:p>
    <w:p w14:paraId="285EB788" w14:textId="77777777" w:rsidR="0039271C" w:rsidRPr="00975BFD" w:rsidRDefault="00632768">
      <w:pPr>
        <w:pStyle w:val="TH"/>
        <w:rPr>
          <w:rFonts w:eastAsia="SimSun"/>
        </w:rPr>
      </w:pPr>
      <w:r w:rsidRPr="00975BFD">
        <w:t>Table 9.11.4.1-2: List of APIs for network slice capability adaptation trigger</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2807"/>
        <w:gridCol w:w="1984"/>
        <w:gridCol w:w="1667"/>
      </w:tblGrid>
      <w:tr w:rsidR="0039271C" w:rsidRPr="00975BFD" w14:paraId="64754A21" w14:textId="77777777">
        <w:tc>
          <w:tcPr>
            <w:tcW w:w="3397" w:type="dxa"/>
            <w:tcBorders>
              <w:top w:val="single" w:sz="4" w:space="0" w:color="auto"/>
              <w:left w:val="single" w:sz="4" w:space="0" w:color="auto"/>
              <w:bottom w:val="single" w:sz="4" w:space="0" w:color="auto"/>
              <w:right w:val="single" w:sz="4" w:space="0" w:color="auto"/>
            </w:tcBorders>
          </w:tcPr>
          <w:p w14:paraId="54B3B7D2" w14:textId="77777777" w:rsidR="0039271C" w:rsidRPr="00975BFD" w:rsidRDefault="00632768">
            <w:pPr>
              <w:pStyle w:val="TAH"/>
            </w:pPr>
            <w:r w:rsidRPr="00975BFD">
              <w:t>API Name</w:t>
            </w:r>
          </w:p>
        </w:tc>
        <w:tc>
          <w:tcPr>
            <w:tcW w:w="2807" w:type="dxa"/>
            <w:tcBorders>
              <w:top w:val="single" w:sz="4" w:space="0" w:color="auto"/>
              <w:left w:val="nil"/>
              <w:bottom w:val="single" w:sz="4" w:space="0" w:color="auto"/>
              <w:right w:val="single" w:sz="4" w:space="0" w:color="auto"/>
            </w:tcBorders>
          </w:tcPr>
          <w:p w14:paraId="0D9FD4D9" w14:textId="77777777" w:rsidR="0039271C" w:rsidRPr="00975BFD" w:rsidRDefault="00632768">
            <w:pPr>
              <w:pStyle w:val="TAH"/>
            </w:pPr>
            <w:r w:rsidRPr="00975BFD">
              <w:t>API Operations</w:t>
            </w:r>
          </w:p>
        </w:tc>
        <w:tc>
          <w:tcPr>
            <w:tcW w:w="1984" w:type="dxa"/>
            <w:tcBorders>
              <w:top w:val="single" w:sz="4" w:space="0" w:color="auto"/>
              <w:left w:val="nil"/>
              <w:bottom w:val="single" w:sz="4" w:space="0" w:color="auto"/>
              <w:right w:val="single" w:sz="4" w:space="0" w:color="auto"/>
            </w:tcBorders>
          </w:tcPr>
          <w:p w14:paraId="47B54F57" w14:textId="77777777" w:rsidR="0039271C" w:rsidRPr="00975BFD" w:rsidRDefault="00632768">
            <w:pPr>
              <w:pStyle w:val="TAH"/>
            </w:pPr>
            <w:r w:rsidRPr="00975BFD">
              <w:t>Known Consumer(s)</w:t>
            </w:r>
          </w:p>
        </w:tc>
        <w:tc>
          <w:tcPr>
            <w:tcW w:w="1667" w:type="dxa"/>
            <w:tcBorders>
              <w:top w:val="single" w:sz="4" w:space="0" w:color="auto"/>
              <w:left w:val="nil"/>
              <w:bottom w:val="single" w:sz="4" w:space="0" w:color="auto"/>
              <w:right w:val="single" w:sz="4" w:space="0" w:color="auto"/>
            </w:tcBorders>
          </w:tcPr>
          <w:p w14:paraId="11B19387" w14:textId="77777777" w:rsidR="0039271C" w:rsidRPr="00975BFD" w:rsidRDefault="00632768">
            <w:pPr>
              <w:pStyle w:val="TAH"/>
            </w:pPr>
            <w:r w:rsidRPr="00975BFD">
              <w:t>Communication Type</w:t>
            </w:r>
          </w:p>
        </w:tc>
      </w:tr>
      <w:tr w:rsidR="0039271C" w:rsidRPr="00975BFD" w14:paraId="74EA8BA6" w14:textId="77777777">
        <w:trPr>
          <w:trHeight w:val="136"/>
        </w:trPr>
        <w:tc>
          <w:tcPr>
            <w:tcW w:w="3397" w:type="dxa"/>
            <w:tcBorders>
              <w:top w:val="single" w:sz="4" w:space="0" w:color="auto"/>
              <w:left w:val="single" w:sz="4" w:space="0" w:color="auto"/>
              <w:bottom w:val="single" w:sz="4" w:space="0" w:color="auto"/>
              <w:right w:val="single" w:sz="4" w:space="0" w:color="auto"/>
            </w:tcBorders>
          </w:tcPr>
          <w:p w14:paraId="02A9B4A6" w14:textId="77777777" w:rsidR="0039271C" w:rsidRPr="00975BFD" w:rsidRDefault="00632768">
            <w:pPr>
              <w:pStyle w:val="TAL"/>
            </w:pPr>
            <w:r w:rsidRPr="00975BFD">
              <w:t>SS_</w:t>
            </w:r>
            <w:r w:rsidRPr="00975BFD">
              <w:rPr>
                <w:rFonts w:eastAsia="DengXian" w:cs="Arial"/>
                <w:b/>
                <w:bCs/>
              </w:rPr>
              <w:t xml:space="preserve"> NSCE_</w:t>
            </w:r>
            <w:r w:rsidRPr="00975BFD">
              <w:t>NetworkSliceAdaptationTrigger</w:t>
            </w:r>
          </w:p>
        </w:tc>
        <w:tc>
          <w:tcPr>
            <w:tcW w:w="2807" w:type="dxa"/>
            <w:tcBorders>
              <w:top w:val="single" w:sz="4" w:space="0" w:color="auto"/>
              <w:left w:val="nil"/>
              <w:bottom w:val="single" w:sz="4" w:space="0" w:color="auto"/>
              <w:right w:val="single" w:sz="4" w:space="0" w:color="auto"/>
            </w:tcBorders>
          </w:tcPr>
          <w:p w14:paraId="438403EB" w14:textId="77777777" w:rsidR="0039271C" w:rsidRPr="00975BFD" w:rsidRDefault="00632768">
            <w:pPr>
              <w:pStyle w:val="TAL"/>
            </w:pPr>
            <w:r w:rsidRPr="00975BFD">
              <w:t>Network_slice_adaptation_trigger</w:t>
            </w:r>
          </w:p>
        </w:tc>
        <w:tc>
          <w:tcPr>
            <w:tcW w:w="1984" w:type="dxa"/>
            <w:tcBorders>
              <w:top w:val="single" w:sz="4" w:space="0" w:color="auto"/>
              <w:left w:val="nil"/>
              <w:bottom w:val="single" w:sz="4" w:space="0" w:color="auto"/>
              <w:right w:val="single" w:sz="4" w:space="0" w:color="auto"/>
            </w:tcBorders>
          </w:tcPr>
          <w:p w14:paraId="3A973061" w14:textId="77777777" w:rsidR="0039271C" w:rsidRPr="00975BFD" w:rsidRDefault="00632768">
            <w:pPr>
              <w:pStyle w:val="TAL"/>
            </w:pPr>
            <w:r w:rsidRPr="00975BFD">
              <w:t>VAL server</w:t>
            </w:r>
          </w:p>
        </w:tc>
        <w:tc>
          <w:tcPr>
            <w:tcW w:w="1667" w:type="dxa"/>
            <w:tcBorders>
              <w:top w:val="single" w:sz="4" w:space="0" w:color="auto"/>
              <w:left w:val="nil"/>
              <w:bottom w:val="single" w:sz="4" w:space="0" w:color="auto"/>
              <w:right w:val="single" w:sz="4" w:space="0" w:color="auto"/>
            </w:tcBorders>
          </w:tcPr>
          <w:p w14:paraId="5527DA32" w14:textId="77777777" w:rsidR="0039271C" w:rsidRPr="00975BFD" w:rsidRDefault="00632768">
            <w:pPr>
              <w:pStyle w:val="TAL"/>
            </w:pPr>
            <w:r w:rsidRPr="00975BFD">
              <w:t>Request /Response</w:t>
            </w:r>
          </w:p>
        </w:tc>
      </w:tr>
    </w:tbl>
    <w:p w14:paraId="64FC5730" w14:textId="77777777" w:rsidR="0039271C" w:rsidRPr="00975BFD" w:rsidRDefault="0039271C">
      <w:pPr>
        <w:rPr>
          <w:rFonts w:eastAsia="SimSun"/>
        </w:rPr>
      </w:pPr>
    </w:p>
    <w:p w14:paraId="3FA9BE41" w14:textId="77777777" w:rsidR="0039271C" w:rsidRPr="00975BFD" w:rsidRDefault="00632768">
      <w:pPr>
        <w:pStyle w:val="Heading4"/>
        <w:rPr>
          <w:bCs/>
        </w:rPr>
      </w:pPr>
      <w:bookmarkStart w:id="712" w:name="_Toc122517275"/>
      <w:bookmarkStart w:id="713" w:name="_Toc134011910"/>
      <w:bookmarkStart w:id="714" w:name="_Toc170686255"/>
      <w:bookmarkEnd w:id="712"/>
      <w:r w:rsidRPr="00975BFD">
        <w:rPr>
          <w:bCs/>
        </w:rPr>
        <w:t>9.11.4.2</w:t>
      </w:r>
      <w:r w:rsidRPr="00975BFD">
        <w:rPr>
          <w:bCs/>
        </w:rPr>
        <w:tab/>
        <w:t>SS_</w:t>
      </w:r>
      <w:r w:rsidRPr="00975BFD">
        <w:rPr>
          <w:rFonts w:eastAsiaTheme="minorEastAsia"/>
          <w:bCs/>
          <w:lang w:eastAsia="zh-CN"/>
        </w:rPr>
        <w:t>NSCE_</w:t>
      </w:r>
      <w:r w:rsidRPr="00975BFD">
        <w:rPr>
          <w:bCs/>
        </w:rPr>
        <w:t>NetworkSliceAdaptation API</w:t>
      </w:r>
      <w:bookmarkEnd w:id="713"/>
      <w:bookmarkEnd w:id="714"/>
    </w:p>
    <w:p w14:paraId="6DF49A14" w14:textId="77777777" w:rsidR="0039271C" w:rsidRPr="00975BFD" w:rsidRDefault="00632768">
      <w:pPr>
        <w:pStyle w:val="Heading5"/>
      </w:pPr>
      <w:bookmarkStart w:id="715" w:name="_Toc122517276"/>
      <w:bookmarkStart w:id="716" w:name="_Toc134011911"/>
      <w:bookmarkStart w:id="717" w:name="_Toc170686256"/>
      <w:bookmarkEnd w:id="715"/>
      <w:r w:rsidRPr="00975BFD">
        <w:t>9.11.4.2.1</w:t>
      </w:r>
      <w:r w:rsidRPr="00975BFD">
        <w:tab/>
        <w:t>General</w:t>
      </w:r>
      <w:bookmarkEnd w:id="716"/>
      <w:bookmarkEnd w:id="717"/>
    </w:p>
    <w:p w14:paraId="5BC7E2A1" w14:textId="77777777" w:rsidR="0039271C" w:rsidRPr="00975BFD" w:rsidRDefault="00632768">
      <w:r w:rsidRPr="00975BFD">
        <w:rPr>
          <w:b/>
        </w:rPr>
        <w:t>API description:</w:t>
      </w:r>
      <w:r w:rsidRPr="00975BFD">
        <w:t xml:space="preserve"> This API enables the VAL server to communicate with the network slice capability enablement server for network slice adaptation over NSCE-S.</w:t>
      </w:r>
    </w:p>
    <w:p w14:paraId="1E4E33F3" w14:textId="77777777" w:rsidR="0039271C" w:rsidRPr="00975BFD" w:rsidRDefault="00632768">
      <w:pPr>
        <w:pStyle w:val="Heading5"/>
      </w:pPr>
      <w:bookmarkStart w:id="718" w:name="_Toc122517277"/>
      <w:bookmarkStart w:id="719" w:name="_Toc134011912"/>
      <w:bookmarkStart w:id="720" w:name="_Toc170686257"/>
      <w:bookmarkEnd w:id="718"/>
      <w:r w:rsidRPr="00975BFD">
        <w:t>9.11.4.2.2</w:t>
      </w:r>
      <w:r w:rsidRPr="00975BFD">
        <w:tab/>
        <w:t>Network_Slice_Adaptation</w:t>
      </w:r>
      <w:bookmarkEnd w:id="719"/>
      <w:bookmarkEnd w:id="720"/>
    </w:p>
    <w:p w14:paraId="392BB59D" w14:textId="77777777" w:rsidR="0039271C" w:rsidRPr="00975BFD" w:rsidRDefault="00632768">
      <w:r w:rsidRPr="00975BFD">
        <w:rPr>
          <w:b/>
        </w:rPr>
        <w:t xml:space="preserve">API operation name: </w:t>
      </w:r>
      <w:r w:rsidRPr="00975BFD">
        <w:t>Network_Slice_Adaptation</w:t>
      </w:r>
    </w:p>
    <w:p w14:paraId="5CE314AF" w14:textId="77777777" w:rsidR="0039271C" w:rsidRPr="00975BFD" w:rsidRDefault="00632768">
      <w:r w:rsidRPr="00975BFD">
        <w:rPr>
          <w:b/>
        </w:rPr>
        <w:t>Description:</w:t>
      </w:r>
      <w:r w:rsidRPr="00975BFD">
        <w:t xml:space="preserve"> Requesting for network slice adaptation.</w:t>
      </w:r>
    </w:p>
    <w:p w14:paraId="0E9D76D0" w14:textId="77777777" w:rsidR="0039271C" w:rsidRPr="00975BFD" w:rsidRDefault="00632768">
      <w:r w:rsidRPr="00975BFD">
        <w:rPr>
          <w:b/>
        </w:rPr>
        <w:t>Known Consumers:</w:t>
      </w:r>
      <w:r w:rsidRPr="00975BFD">
        <w:t xml:space="preserve"> VAL server.</w:t>
      </w:r>
    </w:p>
    <w:p w14:paraId="49E3B8FE" w14:textId="77777777" w:rsidR="0039271C" w:rsidRPr="00975BFD" w:rsidRDefault="00632768">
      <w:r w:rsidRPr="00975BFD">
        <w:rPr>
          <w:b/>
        </w:rPr>
        <w:t xml:space="preserve">Inputs: </w:t>
      </w:r>
      <w:r w:rsidRPr="00975BFD">
        <w:t>See subclause 9.11.3.1</w:t>
      </w:r>
    </w:p>
    <w:p w14:paraId="403CC14A" w14:textId="77777777" w:rsidR="0039271C" w:rsidRPr="00975BFD" w:rsidRDefault="00632768">
      <w:r w:rsidRPr="00975BFD">
        <w:rPr>
          <w:b/>
        </w:rPr>
        <w:t>Outputs:</w:t>
      </w:r>
      <w:r w:rsidRPr="00975BFD">
        <w:t xml:space="preserve"> See subclause 9.11.3.2</w:t>
      </w:r>
    </w:p>
    <w:p w14:paraId="75D005A0" w14:textId="77777777" w:rsidR="0039271C" w:rsidRPr="00975BFD" w:rsidRDefault="00632768">
      <w:r w:rsidRPr="00975BFD">
        <w:t>See subclause 9.11.2.1 for the details of usage of this API operation.</w:t>
      </w:r>
    </w:p>
    <w:p w14:paraId="4874D1D9" w14:textId="77777777" w:rsidR="0039271C" w:rsidRPr="00975BFD" w:rsidRDefault="00632768">
      <w:pPr>
        <w:pStyle w:val="Heading2"/>
        <w:rPr>
          <w:bCs/>
        </w:rPr>
      </w:pPr>
      <w:bookmarkStart w:id="721" w:name="_Toc134011913"/>
      <w:bookmarkStart w:id="722" w:name="_Toc170686258"/>
      <w:r w:rsidRPr="00975BFD">
        <w:rPr>
          <w:rFonts w:eastAsia="SimSun"/>
          <w:bCs/>
        </w:rPr>
        <w:t>9</w:t>
      </w:r>
      <w:r w:rsidRPr="00975BFD">
        <w:rPr>
          <w:bCs/>
        </w:rPr>
        <w:t>.</w:t>
      </w:r>
      <w:r w:rsidRPr="00975BFD">
        <w:rPr>
          <w:rFonts w:eastAsiaTheme="minorEastAsia"/>
          <w:bCs/>
          <w:lang w:eastAsia="zh-CN"/>
        </w:rPr>
        <w:t>12</w:t>
      </w:r>
      <w:r w:rsidRPr="00975BFD">
        <w:rPr>
          <w:bCs/>
        </w:rPr>
        <w:tab/>
        <w:t>Slice related communication service lifecycle management exposure</w:t>
      </w:r>
      <w:bookmarkEnd w:id="721"/>
      <w:bookmarkEnd w:id="722"/>
    </w:p>
    <w:p w14:paraId="44A33C16" w14:textId="77777777" w:rsidR="0039271C" w:rsidRPr="00975BFD" w:rsidRDefault="00632768">
      <w:pPr>
        <w:pStyle w:val="Heading3"/>
        <w:rPr>
          <w:bCs/>
        </w:rPr>
      </w:pPr>
      <w:bookmarkStart w:id="723" w:name="_Toc134011914"/>
      <w:bookmarkStart w:id="724" w:name="_Toc170686259"/>
      <w:r w:rsidRPr="00975BFD">
        <w:rPr>
          <w:rFonts w:eastAsia="SimSun"/>
          <w:bCs/>
        </w:rPr>
        <w:t>9</w:t>
      </w:r>
      <w:r w:rsidRPr="00975BFD">
        <w:rPr>
          <w:bCs/>
        </w:rPr>
        <w:t>.</w:t>
      </w:r>
      <w:r w:rsidRPr="00975BFD">
        <w:rPr>
          <w:rFonts w:eastAsiaTheme="minorEastAsia"/>
          <w:bCs/>
          <w:lang w:eastAsia="zh-CN"/>
        </w:rPr>
        <w:t>12</w:t>
      </w:r>
      <w:r w:rsidRPr="00975BFD">
        <w:rPr>
          <w:bCs/>
        </w:rPr>
        <w:t>.1</w:t>
      </w:r>
      <w:r w:rsidRPr="00975BFD">
        <w:rPr>
          <w:bCs/>
        </w:rPr>
        <w:tab/>
        <w:t>General</w:t>
      </w:r>
      <w:bookmarkEnd w:id="723"/>
      <w:bookmarkEnd w:id="724"/>
    </w:p>
    <w:p w14:paraId="4544F20E" w14:textId="77777777" w:rsidR="0039271C" w:rsidRPr="00975BFD" w:rsidRDefault="00632768">
      <w:r w:rsidRPr="00975BFD">
        <w:rPr>
          <w:rFonts w:eastAsia="DengXian"/>
        </w:rPr>
        <w:t>The NSCE server supports the slice related communication service lifecycle management exposure to VAL server. The NSCE server acquires</w:t>
      </w:r>
      <w:r w:rsidRPr="00975BFD">
        <w:t xml:space="preserve"> the application services related requirements for a specific VAL service from</w:t>
      </w:r>
      <w:r w:rsidRPr="00975BFD">
        <w:rPr>
          <w:rFonts w:eastAsia="DengXian"/>
        </w:rPr>
        <w:t xml:space="preserve"> the v</w:t>
      </w:r>
      <w:r w:rsidRPr="00975BFD">
        <w:t>ertical industry perspective, evaluates these requirements and then determines the network slice by pre-configured industry mapping relations or by KQI-KPI translation algorithms. After the network slice requirements are determined the NSCE server allocate proper network slice resources to support the application services. The NSCE server also enables the VAL server to reconfigure or disengage the slice related communication services for the application. The procedures in clause 9.</w:t>
      </w:r>
      <w:r w:rsidRPr="00975BFD">
        <w:rPr>
          <w:rFonts w:eastAsiaTheme="minorEastAsia"/>
          <w:lang w:eastAsia="zh-CN"/>
        </w:rPr>
        <w:t>12</w:t>
      </w:r>
      <w:r w:rsidRPr="00975BFD">
        <w:t>.2 are for creation, reconfiguration and disengagement of slice related communication service respectively.</w:t>
      </w:r>
    </w:p>
    <w:p w14:paraId="0106E9AB" w14:textId="77777777" w:rsidR="0039271C" w:rsidRPr="00975BFD" w:rsidRDefault="00632768">
      <w:pPr>
        <w:pStyle w:val="Heading3"/>
        <w:rPr>
          <w:bCs/>
        </w:rPr>
      </w:pPr>
      <w:bookmarkStart w:id="725" w:name="_Toc134011915"/>
      <w:bookmarkStart w:id="726" w:name="_Toc170686260"/>
      <w:r w:rsidRPr="00975BFD">
        <w:rPr>
          <w:rFonts w:eastAsia="SimSun"/>
          <w:bCs/>
        </w:rPr>
        <w:t>9</w:t>
      </w:r>
      <w:r w:rsidRPr="00975BFD">
        <w:rPr>
          <w:bCs/>
        </w:rPr>
        <w:t>.</w:t>
      </w:r>
      <w:r w:rsidRPr="00975BFD">
        <w:rPr>
          <w:rFonts w:eastAsiaTheme="minorEastAsia"/>
          <w:bCs/>
          <w:lang w:eastAsia="zh-CN"/>
        </w:rPr>
        <w:t>12</w:t>
      </w:r>
      <w:r w:rsidRPr="00975BFD">
        <w:rPr>
          <w:bCs/>
        </w:rPr>
        <w:t>.</w:t>
      </w:r>
      <w:r w:rsidRPr="00975BFD">
        <w:rPr>
          <w:rFonts w:eastAsia="SimSun" w:cs="Arial"/>
          <w:bCs/>
        </w:rPr>
        <w:t>2</w:t>
      </w:r>
      <w:r w:rsidRPr="00975BFD">
        <w:rPr>
          <w:bCs/>
        </w:rPr>
        <w:tab/>
        <w:t>Procedure</w:t>
      </w:r>
      <w:bookmarkEnd w:id="725"/>
      <w:bookmarkEnd w:id="726"/>
    </w:p>
    <w:p w14:paraId="013EEBCA" w14:textId="77777777" w:rsidR="0039271C" w:rsidRPr="00975BFD" w:rsidRDefault="00632768">
      <w:pPr>
        <w:pStyle w:val="Heading4"/>
        <w:rPr>
          <w:bCs/>
        </w:rPr>
      </w:pPr>
      <w:bookmarkStart w:id="727" w:name="_Toc134011916"/>
      <w:bookmarkStart w:id="728" w:name="_Toc170686261"/>
      <w:r w:rsidRPr="00975BFD">
        <w:rPr>
          <w:bCs/>
        </w:rPr>
        <w:t>9.</w:t>
      </w:r>
      <w:r w:rsidRPr="00975BFD">
        <w:rPr>
          <w:rFonts w:eastAsiaTheme="minorEastAsia"/>
          <w:bCs/>
          <w:lang w:eastAsia="zh-CN"/>
        </w:rPr>
        <w:t>12</w:t>
      </w:r>
      <w:r w:rsidRPr="00975BFD">
        <w:rPr>
          <w:bCs/>
        </w:rPr>
        <w:t>.</w:t>
      </w:r>
      <w:r w:rsidRPr="00975BFD">
        <w:rPr>
          <w:rFonts w:cs="Arial"/>
          <w:bCs/>
        </w:rPr>
        <w:t>2</w:t>
      </w:r>
      <w:r w:rsidRPr="00975BFD">
        <w:rPr>
          <w:bCs/>
        </w:rPr>
        <w:t>.1</w:t>
      </w:r>
      <w:r w:rsidRPr="00975BFD">
        <w:rPr>
          <w:bCs/>
        </w:rPr>
        <w:tab/>
        <w:t>Procedures on slice related communication service lifecycle management exposure</w:t>
      </w:r>
      <w:bookmarkEnd w:id="727"/>
      <w:bookmarkEnd w:id="728"/>
    </w:p>
    <w:p w14:paraId="65E84D5E" w14:textId="77777777" w:rsidR="0039271C" w:rsidRPr="00975BFD" w:rsidRDefault="00632768">
      <w:pPr>
        <w:pStyle w:val="Heading5"/>
        <w:rPr>
          <w:bCs/>
        </w:rPr>
      </w:pPr>
      <w:bookmarkStart w:id="729" w:name="_Toc134011917"/>
      <w:bookmarkStart w:id="730" w:name="_Toc170686262"/>
      <w:r w:rsidRPr="00975BFD">
        <w:rPr>
          <w:bCs/>
        </w:rPr>
        <w:t>9.</w:t>
      </w:r>
      <w:r w:rsidRPr="00975BFD">
        <w:rPr>
          <w:rFonts w:eastAsiaTheme="minorEastAsia"/>
          <w:bCs/>
          <w:lang w:eastAsia="zh-CN"/>
        </w:rPr>
        <w:t>12</w:t>
      </w:r>
      <w:r w:rsidRPr="00975BFD">
        <w:rPr>
          <w:bCs/>
        </w:rPr>
        <w:t>.</w:t>
      </w:r>
      <w:r w:rsidRPr="00975BFD">
        <w:rPr>
          <w:rFonts w:cs="Arial"/>
          <w:bCs/>
        </w:rPr>
        <w:t>2</w:t>
      </w:r>
      <w:r w:rsidRPr="00975BFD">
        <w:rPr>
          <w:bCs/>
        </w:rPr>
        <w:t>.1</w:t>
      </w:r>
      <w:r w:rsidRPr="00975BFD">
        <w:rPr>
          <w:rFonts w:ascii="DengXian" w:eastAsia="DengXian" w:hAnsi="DengXian"/>
          <w:bCs/>
        </w:rPr>
        <w:t>.</w:t>
      </w:r>
      <w:r w:rsidRPr="00975BFD">
        <w:rPr>
          <w:bCs/>
        </w:rPr>
        <w:t>1</w:t>
      </w:r>
      <w:r w:rsidRPr="00975BFD">
        <w:rPr>
          <w:bCs/>
        </w:rPr>
        <w:tab/>
        <w:t>Slice related Communication Service Creation</w:t>
      </w:r>
      <w:bookmarkEnd w:id="729"/>
      <w:bookmarkEnd w:id="730"/>
    </w:p>
    <w:p w14:paraId="1BED0233" w14:textId="77777777" w:rsidR="0039271C" w:rsidRPr="00975BFD" w:rsidRDefault="00632768">
      <w:r w:rsidRPr="00975BFD">
        <w:t>Figure 9.</w:t>
      </w:r>
      <w:r w:rsidRPr="00975BFD">
        <w:rPr>
          <w:rFonts w:eastAsia="DengXian"/>
          <w:lang w:eastAsia="zh-CN"/>
        </w:rPr>
        <w:t>12</w:t>
      </w:r>
      <w:r w:rsidRPr="00975BFD">
        <w:t>.2.1.1-1 illustrates the procedure of slice related</w:t>
      </w:r>
      <w:r w:rsidRPr="00975BFD">
        <w:rPr>
          <w:bCs/>
        </w:rPr>
        <w:t xml:space="preserve"> communication</w:t>
      </w:r>
      <w:r w:rsidRPr="00975BFD">
        <w:t xml:space="preserve"> service creation</w:t>
      </w:r>
      <w:r w:rsidRPr="00975BFD">
        <w:rPr>
          <w:bCs/>
        </w:rPr>
        <w:t>. The NSCE helps to allocate network slice resources to support the application service required by the verticals.</w:t>
      </w:r>
    </w:p>
    <w:p w14:paraId="6E7A3119" w14:textId="77777777" w:rsidR="0039271C" w:rsidRPr="00975BFD" w:rsidRDefault="00632768">
      <w:r w:rsidRPr="00975BFD">
        <w:t>Pre-conditions:</w:t>
      </w:r>
    </w:p>
    <w:p w14:paraId="60BA6C5D" w14:textId="77777777" w:rsidR="0039271C" w:rsidRPr="00975BFD" w:rsidRDefault="00632768">
      <w:pPr>
        <w:pStyle w:val="B1"/>
      </w:pPr>
      <w:r w:rsidRPr="00975BFD">
        <w:rPr>
          <w:rFonts w:eastAsia="DengXian"/>
        </w:rPr>
        <w:t>1.</w:t>
      </w:r>
      <w:r w:rsidRPr="00975BFD">
        <w:tab/>
        <w:t xml:space="preserve">The VAL server has registered to receive NSCE services. </w:t>
      </w:r>
    </w:p>
    <w:p w14:paraId="6ADC155B" w14:textId="77777777" w:rsidR="0039271C" w:rsidRPr="00975BFD" w:rsidRDefault="00632768">
      <w:r w:rsidRPr="00975BFD">
        <w:t xml:space="preserve"> </w:t>
      </w:r>
    </w:p>
    <w:bookmarkStart w:id="731" w:name="_MON_1739885860"/>
    <w:bookmarkEnd w:id="731"/>
    <w:p w14:paraId="182C41A4" w14:textId="77777777" w:rsidR="0039271C" w:rsidRPr="00975BFD" w:rsidRDefault="0039271C">
      <w:pPr>
        <w:pStyle w:val="TH"/>
      </w:pPr>
      <w:r w:rsidRPr="00975BFD">
        <w:object w:dxaOrig="9026" w:dyaOrig="5550" w14:anchorId="057B8CD6">
          <v:shape id="_x0000_i1047" type="#_x0000_t75" style="width:451.15pt;height:276.6pt" o:ole="">
            <v:imagedata r:id="rId60" o:title=""/>
          </v:shape>
          <o:OLEObject Type="Embed" ProgID="Word.Document.12" ShapeID="_x0000_i1047" DrawAspect="Content" ObjectID="_1781298960" r:id="rId61"/>
        </w:object>
      </w:r>
    </w:p>
    <w:p w14:paraId="74DEF489" w14:textId="77777777" w:rsidR="0039271C" w:rsidRPr="00975BFD" w:rsidRDefault="00632768">
      <w:pPr>
        <w:pStyle w:val="TF"/>
      </w:pPr>
      <w:r w:rsidRPr="00975BFD">
        <w:t>Figure 9.</w:t>
      </w:r>
      <w:r w:rsidRPr="00975BFD">
        <w:rPr>
          <w:rFonts w:eastAsiaTheme="minorEastAsia"/>
          <w:lang w:eastAsia="zh-CN"/>
        </w:rPr>
        <w:t>12</w:t>
      </w:r>
      <w:r w:rsidRPr="00975BFD">
        <w:t>.</w:t>
      </w:r>
      <w:r w:rsidRPr="00975BFD">
        <w:rPr>
          <w:rFonts w:cs="Arial"/>
        </w:rPr>
        <w:t>2</w:t>
      </w:r>
      <w:r w:rsidRPr="00975BFD">
        <w:t>.1</w:t>
      </w:r>
      <w:r w:rsidRPr="00975BFD">
        <w:rPr>
          <w:rFonts w:ascii="DengXian" w:eastAsia="DengXian" w:hAnsi="DengXian"/>
        </w:rPr>
        <w:t>.</w:t>
      </w:r>
      <w:r w:rsidRPr="00975BFD">
        <w:t>1</w:t>
      </w:r>
      <w:r w:rsidRPr="00975BFD">
        <w:rPr>
          <w:rFonts w:ascii="DengXian" w:eastAsia="DengXian" w:hAnsi="DengXian"/>
        </w:rPr>
        <w:t>-</w:t>
      </w:r>
      <w:r w:rsidRPr="00975BFD">
        <w:t xml:space="preserve">1: Slice related communication service </w:t>
      </w:r>
      <w:r w:rsidRPr="00975BFD">
        <w:rPr>
          <w:rFonts w:cs="Arial"/>
        </w:rPr>
        <w:t>creation</w:t>
      </w:r>
    </w:p>
    <w:p w14:paraId="2858224F" w14:textId="77777777" w:rsidR="0039271C" w:rsidRPr="00975BFD" w:rsidRDefault="00632768">
      <w:pPr>
        <w:pStyle w:val="B1"/>
      </w:pPr>
      <w:r w:rsidRPr="00975BFD">
        <w:t>1.</w:t>
      </w:r>
      <w:r w:rsidRPr="00975BFD">
        <w:tab/>
        <w:t>The VAL server sends a request to NSCE server to create a slice related communication service to support a specific application service, e.g., the VAL server wants to create a video streaming service in a future factory, the slice related communication service creation request carries the identifier of the video streaming service and the corresponding service attributes.</w:t>
      </w:r>
    </w:p>
    <w:p w14:paraId="5828F1F6" w14:textId="77777777" w:rsidR="0039271C" w:rsidRPr="00975BFD" w:rsidRDefault="00632768">
      <w:pPr>
        <w:pStyle w:val="B1"/>
      </w:pPr>
      <w:r w:rsidRPr="00975BFD">
        <w:t>2.</w:t>
      </w:r>
      <w:r w:rsidRPr="00975BFD">
        <w:tab/>
        <w:t xml:space="preserve">NSCE server translates the application service requirements (e.g., for a video streaming service, the service location and the resolution of the video) and then perform slice determination (e.g., dLtThptPerSlice, uLtThptPerSlice, latency as defined in serviceProfile TS 28.541[14]). The NSCE may perform the translation by pre-configured industry profiles or by KQI-KPI translation algorithms which are out scope of standard. The procedures of APIs translation defined in clause 9.3 </w:t>
      </w:r>
      <w:r w:rsidRPr="00975BFD">
        <w:rPr>
          <w:rFonts w:eastAsiaTheme="minorEastAsia"/>
          <w:lang w:eastAsia="zh-CN"/>
        </w:rPr>
        <w:t>are</w:t>
      </w:r>
      <w:r w:rsidRPr="00975BFD">
        <w:t xml:space="preserve"> referred to.</w:t>
      </w:r>
    </w:p>
    <w:p w14:paraId="35D74C39" w14:textId="77777777" w:rsidR="0039271C" w:rsidRPr="00975BFD" w:rsidRDefault="00632768">
      <w:pPr>
        <w:pStyle w:val="B1"/>
        <w:rPr>
          <w:rFonts w:eastAsia="DengXian"/>
        </w:rPr>
      </w:pPr>
      <w:r w:rsidRPr="00975BFD">
        <w:t>3.</w:t>
      </w:r>
      <w:r w:rsidRPr="00975BFD">
        <w:tab/>
        <w:t>NSCE server initiates the Slice Service subscription procedures by utilizing the management service of network slice creation as defined in clause 6.1, TS 28.531[5] exposed by EGMF defined in SA5. The slice creation request may fail due to the shortage of network resources or other causes.</w:t>
      </w:r>
    </w:p>
    <w:p w14:paraId="1F940917" w14:textId="77777777" w:rsidR="0039271C" w:rsidRPr="00975BFD" w:rsidRDefault="00632768">
      <w:pPr>
        <w:pStyle w:val="B1"/>
        <w:rPr>
          <w:rFonts w:eastAsia="DengXian"/>
        </w:rPr>
      </w:pPr>
      <w:r w:rsidRPr="00975BFD">
        <w:t>4.</w:t>
      </w:r>
      <w:r w:rsidRPr="00975BFD">
        <w:tab/>
        <w:t>NCSE server sends the slice related communication service creation response to VAL server. If the slice creation is succeeded in step3, then the response from NSCE server should include the attributes and the values of network slice determined by NSCE server. If the slice creation failed in step3, the NSCE server shall indicate the cause of the creation failure, e.g. the shortage of network slice resources.</w:t>
      </w:r>
    </w:p>
    <w:p w14:paraId="0D2D7DCB" w14:textId="77777777" w:rsidR="0039271C" w:rsidRPr="00975BFD" w:rsidRDefault="00632768">
      <w:pPr>
        <w:pStyle w:val="Heading5"/>
        <w:rPr>
          <w:bCs/>
        </w:rPr>
      </w:pPr>
      <w:bookmarkStart w:id="732" w:name="_Toc134011918"/>
      <w:bookmarkStart w:id="733" w:name="_Toc170686263"/>
      <w:r w:rsidRPr="00975BFD">
        <w:rPr>
          <w:bCs/>
        </w:rPr>
        <w:t>9.</w:t>
      </w:r>
      <w:r w:rsidRPr="00975BFD">
        <w:rPr>
          <w:rFonts w:eastAsiaTheme="minorEastAsia"/>
          <w:bCs/>
          <w:lang w:eastAsia="zh-CN"/>
        </w:rPr>
        <w:t>12</w:t>
      </w:r>
      <w:r w:rsidRPr="00975BFD">
        <w:rPr>
          <w:bCs/>
        </w:rPr>
        <w:t>.</w:t>
      </w:r>
      <w:r w:rsidRPr="00975BFD">
        <w:rPr>
          <w:rFonts w:cs="Arial"/>
          <w:bCs/>
        </w:rPr>
        <w:t>2</w:t>
      </w:r>
      <w:r w:rsidRPr="00975BFD">
        <w:rPr>
          <w:bCs/>
        </w:rPr>
        <w:t>.1</w:t>
      </w:r>
      <w:r w:rsidRPr="00975BFD">
        <w:rPr>
          <w:rFonts w:ascii="DengXian" w:eastAsia="DengXian" w:hAnsi="DengXian"/>
          <w:bCs/>
        </w:rPr>
        <w:t>.</w:t>
      </w:r>
      <w:r w:rsidRPr="00975BFD">
        <w:rPr>
          <w:bCs/>
        </w:rPr>
        <w:t>2</w:t>
      </w:r>
      <w:r w:rsidRPr="00975BFD">
        <w:rPr>
          <w:bCs/>
        </w:rPr>
        <w:tab/>
        <w:t>Slice related Communication Service Reconfiguration</w:t>
      </w:r>
      <w:bookmarkEnd w:id="732"/>
      <w:bookmarkEnd w:id="733"/>
    </w:p>
    <w:p w14:paraId="253F7E55" w14:textId="77777777" w:rsidR="0039271C" w:rsidRPr="00975BFD" w:rsidRDefault="00632768">
      <w:r w:rsidRPr="00975BFD">
        <w:t>Figure 9.</w:t>
      </w:r>
      <w:r w:rsidRPr="00975BFD">
        <w:rPr>
          <w:rFonts w:eastAsia="DengXian"/>
          <w:lang w:eastAsia="zh-CN"/>
        </w:rPr>
        <w:t>12</w:t>
      </w:r>
      <w:r w:rsidRPr="00975BFD">
        <w:t>.2.1.2-1 illustrates the procedure of</w:t>
      </w:r>
      <w:r w:rsidRPr="00975BFD">
        <w:rPr>
          <w:bCs/>
        </w:rPr>
        <w:t xml:space="preserve"> slice related communication</w:t>
      </w:r>
      <w:r w:rsidRPr="00975BFD">
        <w:t xml:space="preserve"> service reconfiguration to support the application service</w:t>
      </w:r>
      <w:r w:rsidRPr="00975BFD">
        <w:rPr>
          <w:bCs/>
        </w:rPr>
        <w:t>. The NSCE server provides the APIs to enable the VAL server to reconfigure the application service related requirements in case the current application service is not satisfied or</w:t>
      </w:r>
      <w:r w:rsidRPr="00975BFD">
        <w:rPr>
          <w:rFonts w:eastAsia="DengXian"/>
        </w:rPr>
        <w:t xml:space="preserve"> application service is adjusted.</w:t>
      </w:r>
    </w:p>
    <w:p w14:paraId="0FDE5574" w14:textId="77777777" w:rsidR="0039271C" w:rsidRPr="00975BFD" w:rsidRDefault="00632768">
      <w:r w:rsidRPr="00975BFD">
        <w:t>Pre-conditions:</w:t>
      </w:r>
    </w:p>
    <w:p w14:paraId="5F80FD0F" w14:textId="77777777" w:rsidR="0039271C" w:rsidRPr="00975BFD" w:rsidRDefault="00632768">
      <w:pPr>
        <w:pStyle w:val="B1"/>
      </w:pPr>
      <w:r w:rsidRPr="00975BFD">
        <w:t>1.</w:t>
      </w:r>
      <w:r w:rsidRPr="00975BFD">
        <w:tab/>
        <w:t xml:space="preserve">The VAL server has registered to receive NSCE services. </w:t>
      </w:r>
    </w:p>
    <w:p w14:paraId="727911F2" w14:textId="77777777" w:rsidR="0039271C" w:rsidRPr="00975BFD" w:rsidRDefault="00632768">
      <w:pPr>
        <w:pStyle w:val="B1"/>
      </w:pPr>
      <w:r w:rsidRPr="00975BFD">
        <w:t>2.</w:t>
      </w:r>
      <w:r w:rsidRPr="00975BFD">
        <w:tab/>
        <w:t xml:space="preserve">The VAL server has requested the NSCE server to create a slice related communication service to support the application service. </w:t>
      </w:r>
    </w:p>
    <w:p w14:paraId="29B26787" w14:textId="77777777" w:rsidR="0039271C" w:rsidRPr="00975BFD" w:rsidRDefault="00632768">
      <w:r w:rsidRPr="00975BFD">
        <w:t xml:space="preserve"> </w:t>
      </w:r>
    </w:p>
    <w:bookmarkStart w:id="734" w:name="_MON_1739885926"/>
    <w:bookmarkEnd w:id="734"/>
    <w:p w14:paraId="3C3A6E33" w14:textId="77777777" w:rsidR="0039271C" w:rsidRPr="00975BFD" w:rsidRDefault="0039271C">
      <w:pPr>
        <w:pStyle w:val="TH"/>
      </w:pPr>
      <w:r w:rsidRPr="00975BFD">
        <w:object w:dxaOrig="9026" w:dyaOrig="5367" w14:anchorId="6FD68FD5">
          <v:shape id="_x0000_i1048" type="#_x0000_t75" style="width:451.15pt;height:268.4pt" o:ole="">
            <v:imagedata r:id="rId62" o:title=""/>
          </v:shape>
          <o:OLEObject Type="Embed" ProgID="Word.Document.12" ShapeID="_x0000_i1048" DrawAspect="Content" ObjectID="_1781298961" r:id="rId63"/>
        </w:object>
      </w:r>
    </w:p>
    <w:p w14:paraId="28A2714C" w14:textId="77777777" w:rsidR="0039271C" w:rsidRPr="00975BFD" w:rsidRDefault="00632768">
      <w:pPr>
        <w:pStyle w:val="TF"/>
      </w:pPr>
      <w:r w:rsidRPr="00975BFD">
        <w:t>Figure 9.</w:t>
      </w:r>
      <w:r w:rsidRPr="00975BFD">
        <w:rPr>
          <w:rFonts w:eastAsiaTheme="minorEastAsia"/>
          <w:lang w:eastAsia="zh-CN"/>
        </w:rPr>
        <w:t>12</w:t>
      </w:r>
      <w:r w:rsidRPr="00975BFD">
        <w:t>.</w:t>
      </w:r>
      <w:r w:rsidRPr="00975BFD">
        <w:rPr>
          <w:rFonts w:cs="Arial"/>
        </w:rPr>
        <w:t>2</w:t>
      </w:r>
      <w:r w:rsidRPr="00975BFD">
        <w:t>.1</w:t>
      </w:r>
      <w:r w:rsidRPr="00975BFD">
        <w:rPr>
          <w:rFonts w:ascii="DengXian" w:eastAsia="DengXian" w:hAnsi="DengXian"/>
        </w:rPr>
        <w:t>.</w:t>
      </w:r>
      <w:r w:rsidRPr="00975BFD">
        <w:t>2</w:t>
      </w:r>
      <w:r w:rsidRPr="00975BFD">
        <w:rPr>
          <w:rFonts w:ascii="DengXian" w:eastAsia="DengXian" w:hAnsi="DengXian"/>
        </w:rPr>
        <w:t>-</w:t>
      </w:r>
      <w:r w:rsidRPr="00975BFD">
        <w:t xml:space="preserve">1: Slice related communication service </w:t>
      </w:r>
      <w:r w:rsidRPr="00975BFD">
        <w:rPr>
          <w:rFonts w:cs="Arial"/>
        </w:rPr>
        <w:t>reconfiguration</w:t>
      </w:r>
    </w:p>
    <w:p w14:paraId="7AE1311F" w14:textId="77777777" w:rsidR="0039271C" w:rsidRPr="00975BFD" w:rsidRDefault="00632768">
      <w:pPr>
        <w:pStyle w:val="B1"/>
        <w:rPr>
          <w:rFonts w:eastAsia="DengXian"/>
        </w:rPr>
      </w:pPr>
      <w:r w:rsidRPr="00975BFD">
        <w:rPr>
          <w:rFonts w:eastAsia="DengXian"/>
        </w:rPr>
        <w:t>1.</w:t>
      </w:r>
      <w:r w:rsidRPr="00975BFD">
        <w:rPr>
          <w:rFonts w:eastAsia="DengXian"/>
        </w:rPr>
        <w:tab/>
        <w:t xml:space="preserve">VAL server sends the slice related communication service reconfiguration request to the NSCE server to reconfigure the properties of the application service (e.g., In case there is a downgrade/upgrade of the application service where the </w:t>
      </w:r>
      <w:r w:rsidRPr="00975BFD">
        <w:t>application service profile is changed</w:t>
      </w:r>
      <w:r w:rsidRPr="00975BFD">
        <w:rPr>
          <w:rFonts w:eastAsia="DengXian"/>
        </w:rPr>
        <w:t xml:space="preserve">). </w:t>
      </w:r>
    </w:p>
    <w:p w14:paraId="2C265B2A" w14:textId="77777777" w:rsidR="0039271C" w:rsidRPr="00975BFD" w:rsidRDefault="00632768">
      <w:pPr>
        <w:pStyle w:val="B1"/>
        <w:rPr>
          <w:rFonts w:eastAsia="DengXian"/>
        </w:rPr>
      </w:pPr>
      <w:r w:rsidRPr="00975BFD">
        <w:t>2.</w:t>
      </w:r>
      <w:r w:rsidRPr="00975BFD">
        <w:tab/>
        <w:t>NSCE server translates the application requirements according to the reconfigured application properties then updates the requested network slice.</w:t>
      </w:r>
    </w:p>
    <w:p w14:paraId="5684191F" w14:textId="77777777" w:rsidR="0039271C" w:rsidRPr="00975BFD" w:rsidRDefault="00632768">
      <w:pPr>
        <w:pStyle w:val="B1"/>
        <w:rPr>
          <w:rFonts w:eastAsia="DengXian"/>
        </w:rPr>
      </w:pPr>
      <w:r w:rsidRPr="00975BFD">
        <w:t>3.</w:t>
      </w:r>
      <w:r w:rsidRPr="00975BFD">
        <w:tab/>
        <w:t>NSCE server initiates the Slice Service update procedures by utilize the management service of network slice modification as defined in clause 6.1, TS 28.531[5] exposed by EGMF defined in SA5.</w:t>
      </w:r>
    </w:p>
    <w:p w14:paraId="24C4A350" w14:textId="77777777" w:rsidR="0039271C" w:rsidRPr="00975BFD" w:rsidRDefault="00632768">
      <w:pPr>
        <w:pStyle w:val="B1"/>
        <w:rPr>
          <w:rFonts w:eastAsia="DengXian"/>
        </w:rPr>
      </w:pPr>
      <w:r w:rsidRPr="00975BFD">
        <w:t>4.</w:t>
      </w:r>
      <w:r w:rsidRPr="00975BFD">
        <w:tab/>
        <w:t>NCSE server sends the slice related communication service modification response to VAL server.</w:t>
      </w:r>
    </w:p>
    <w:p w14:paraId="26BA00DE" w14:textId="77777777" w:rsidR="0039271C" w:rsidRPr="00975BFD" w:rsidRDefault="00632768">
      <w:pPr>
        <w:jc w:val="center"/>
        <w:rPr>
          <w:rFonts w:eastAsia="SimSun"/>
        </w:rPr>
      </w:pPr>
      <w:r w:rsidRPr="00975BFD">
        <w:t xml:space="preserve"> </w:t>
      </w:r>
    </w:p>
    <w:p w14:paraId="48BFFF18" w14:textId="77777777" w:rsidR="0039271C" w:rsidRPr="00975BFD" w:rsidRDefault="00632768">
      <w:pPr>
        <w:pStyle w:val="Heading5"/>
        <w:rPr>
          <w:bCs/>
        </w:rPr>
      </w:pPr>
      <w:bookmarkStart w:id="735" w:name="_Toc134011919"/>
      <w:bookmarkStart w:id="736" w:name="_Toc170686264"/>
      <w:r w:rsidRPr="00975BFD">
        <w:rPr>
          <w:bCs/>
        </w:rPr>
        <w:t>9.</w:t>
      </w:r>
      <w:r w:rsidRPr="00975BFD">
        <w:rPr>
          <w:rFonts w:eastAsiaTheme="minorEastAsia"/>
          <w:bCs/>
          <w:lang w:eastAsia="zh-CN"/>
        </w:rPr>
        <w:t>12</w:t>
      </w:r>
      <w:r w:rsidRPr="00975BFD">
        <w:rPr>
          <w:bCs/>
        </w:rPr>
        <w:t>.</w:t>
      </w:r>
      <w:r w:rsidRPr="00975BFD">
        <w:rPr>
          <w:rFonts w:cs="Arial"/>
          <w:bCs/>
        </w:rPr>
        <w:t>2</w:t>
      </w:r>
      <w:r w:rsidRPr="00975BFD">
        <w:rPr>
          <w:bCs/>
        </w:rPr>
        <w:t>.1</w:t>
      </w:r>
      <w:r w:rsidRPr="00975BFD">
        <w:rPr>
          <w:rFonts w:ascii="DengXian" w:eastAsia="DengXian" w:hAnsi="DengXian"/>
          <w:bCs/>
        </w:rPr>
        <w:t>.</w:t>
      </w:r>
      <w:r w:rsidRPr="00975BFD">
        <w:rPr>
          <w:bCs/>
        </w:rPr>
        <w:t>3</w:t>
      </w:r>
      <w:r w:rsidRPr="00975BFD">
        <w:rPr>
          <w:bCs/>
        </w:rPr>
        <w:tab/>
        <w:t>Slice related Communication Service disengagement</w:t>
      </w:r>
      <w:bookmarkEnd w:id="735"/>
      <w:bookmarkEnd w:id="736"/>
    </w:p>
    <w:p w14:paraId="08AA0946" w14:textId="77777777" w:rsidR="0039271C" w:rsidRPr="00975BFD" w:rsidRDefault="00632768">
      <w:r w:rsidRPr="00975BFD">
        <w:t>Figure 9.</w:t>
      </w:r>
      <w:r w:rsidRPr="00975BFD">
        <w:rPr>
          <w:rFonts w:eastAsia="DengXian"/>
          <w:lang w:eastAsia="zh-CN"/>
        </w:rPr>
        <w:t>12</w:t>
      </w:r>
      <w:r w:rsidRPr="00975BFD">
        <w:t>.2.1.3-1 illustrates the procedure of</w:t>
      </w:r>
      <w:r w:rsidRPr="00975BFD">
        <w:rPr>
          <w:bCs/>
        </w:rPr>
        <w:t xml:space="preserve"> slice related </w:t>
      </w:r>
      <w:r w:rsidRPr="00975BFD">
        <w:t>communication service disengagement</w:t>
      </w:r>
      <w:r w:rsidRPr="00975BFD">
        <w:rPr>
          <w:bCs/>
        </w:rPr>
        <w:t>. The NSCE server provides the APIs to enable the VAL server to terminate an application service.</w:t>
      </w:r>
    </w:p>
    <w:p w14:paraId="7E3275D4" w14:textId="77777777" w:rsidR="0039271C" w:rsidRPr="00975BFD" w:rsidRDefault="00632768">
      <w:r w:rsidRPr="00975BFD">
        <w:t>Pre-conditions:</w:t>
      </w:r>
    </w:p>
    <w:p w14:paraId="70DF3714" w14:textId="77777777" w:rsidR="0039271C" w:rsidRPr="00975BFD" w:rsidRDefault="00632768">
      <w:pPr>
        <w:pStyle w:val="B1"/>
      </w:pPr>
      <w:r w:rsidRPr="00975BFD">
        <w:t>1.</w:t>
      </w:r>
      <w:r w:rsidRPr="00975BFD">
        <w:tab/>
        <w:t xml:space="preserve">The VAL server has registered to receive NSCE services. </w:t>
      </w:r>
    </w:p>
    <w:p w14:paraId="3E50FE37" w14:textId="77777777" w:rsidR="0039271C" w:rsidRPr="00975BFD" w:rsidRDefault="00632768">
      <w:pPr>
        <w:pStyle w:val="B1"/>
      </w:pPr>
      <w:r w:rsidRPr="00975BFD">
        <w:t>2.</w:t>
      </w:r>
      <w:r w:rsidRPr="00975BFD">
        <w:tab/>
        <w:t xml:space="preserve">The VAL server has requested the NSCE server to create a slice related communication service to support the application service. </w:t>
      </w:r>
    </w:p>
    <w:p w14:paraId="443558E0" w14:textId="77777777" w:rsidR="0039271C" w:rsidRPr="00975BFD" w:rsidRDefault="00632768">
      <w:pPr>
        <w:pStyle w:val="B1"/>
      </w:pPr>
      <w:r w:rsidRPr="00975BFD">
        <w:t xml:space="preserve"> </w:t>
      </w:r>
    </w:p>
    <w:bookmarkStart w:id="737" w:name="_MON_1739886056"/>
    <w:bookmarkEnd w:id="737"/>
    <w:p w14:paraId="4D9F5B7F" w14:textId="77777777" w:rsidR="0039271C" w:rsidRPr="00975BFD" w:rsidRDefault="0039271C" w:rsidP="0039271C">
      <w:pPr>
        <w:pStyle w:val="TH"/>
        <w:jc w:val="left"/>
        <w:rPr>
          <w:rFonts w:eastAsiaTheme="minorEastAsia"/>
          <w:lang w:eastAsia="zh-CN"/>
        </w:rPr>
      </w:pPr>
      <w:r w:rsidRPr="00975BFD">
        <w:object w:dxaOrig="9026" w:dyaOrig="5516" w14:anchorId="1558D106">
          <v:shape id="_x0000_i1049" type="#_x0000_t75" style="width:451.15pt;height:276.15pt" o:ole="">
            <v:imagedata r:id="rId64" o:title=""/>
          </v:shape>
          <o:OLEObject Type="Embed" ProgID="Word.Document.12" ShapeID="_x0000_i1049" DrawAspect="Content" ObjectID="_1781298962" r:id="rId65"/>
        </w:object>
      </w:r>
    </w:p>
    <w:p w14:paraId="7585F3F8" w14:textId="77777777" w:rsidR="0039271C" w:rsidRPr="00975BFD" w:rsidRDefault="00632768" w:rsidP="005D71EC">
      <w:pPr>
        <w:pStyle w:val="TF"/>
      </w:pPr>
      <w:r w:rsidRPr="00975BFD">
        <w:t>Figure 9.</w:t>
      </w:r>
      <w:r w:rsidRPr="00975BFD">
        <w:rPr>
          <w:rFonts w:eastAsiaTheme="minorEastAsia"/>
          <w:lang w:eastAsia="zh-CN"/>
        </w:rPr>
        <w:t>12</w:t>
      </w:r>
      <w:r w:rsidRPr="00975BFD">
        <w:t>.</w:t>
      </w:r>
      <w:r w:rsidRPr="00975BFD">
        <w:rPr>
          <w:rFonts w:cs="Arial"/>
        </w:rPr>
        <w:t>2</w:t>
      </w:r>
      <w:r w:rsidRPr="00975BFD">
        <w:t>.1</w:t>
      </w:r>
      <w:r w:rsidRPr="00975BFD">
        <w:rPr>
          <w:rFonts w:ascii="DengXian" w:eastAsia="DengXian" w:hAnsi="DengXian"/>
        </w:rPr>
        <w:t>.</w:t>
      </w:r>
      <w:r w:rsidRPr="00975BFD">
        <w:t>3</w:t>
      </w:r>
      <w:r w:rsidRPr="00975BFD">
        <w:rPr>
          <w:rFonts w:ascii="DengXian" w:eastAsia="DengXian" w:hAnsi="DengXian"/>
        </w:rPr>
        <w:t>-</w:t>
      </w:r>
      <w:r w:rsidRPr="00975BFD">
        <w:t>1: Slice related Communication service disengagement</w:t>
      </w:r>
    </w:p>
    <w:p w14:paraId="2EED7352" w14:textId="77777777" w:rsidR="0039271C" w:rsidRPr="00975BFD" w:rsidRDefault="00632768">
      <w:pPr>
        <w:pStyle w:val="B1"/>
      </w:pPr>
      <w:r w:rsidRPr="00975BFD">
        <w:t>1.</w:t>
      </w:r>
      <w:r w:rsidRPr="00975BFD">
        <w:tab/>
        <w:t>The VAL server sends a request to NSCE server to disengage the slice related communication service when the application service is to be terminated.</w:t>
      </w:r>
    </w:p>
    <w:p w14:paraId="666DDEF0" w14:textId="77777777" w:rsidR="0039271C" w:rsidRPr="00975BFD" w:rsidRDefault="00632768">
      <w:pPr>
        <w:pStyle w:val="B1"/>
        <w:rPr>
          <w:rFonts w:eastAsia="DengXian"/>
        </w:rPr>
      </w:pPr>
      <w:r w:rsidRPr="00975BFD">
        <w:t>2.</w:t>
      </w:r>
      <w:r w:rsidRPr="00975BFD">
        <w:tab/>
        <w:t>NSCE server initiates the Slice Service de-allocation procedures by utilizing the management service of network slice de-allocation as defined in clause 6.1, TS 28.531[5] exposed by EGMF defined in SA5.</w:t>
      </w:r>
    </w:p>
    <w:p w14:paraId="200E8856" w14:textId="77777777" w:rsidR="0039271C" w:rsidRPr="00975BFD" w:rsidRDefault="00632768" w:rsidP="00964069">
      <w:pPr>
        <w:pStyle w:val="B1"/>
        <w:rPr>
          <w:rFonts w:eastAsia="DengXian"/>
        </w:rPr>
      </w:pPr>
      <w:r w:rsidRPr="00975BFD">
        <w:t>3.</w:t>
      </w:r>
      <w:r w:rsidRPr="00975BFD">
        <w:tab/>
        <w:t>NCSE server sends the slice related communication service disengagement response to VAL server.</w:t>
      </w:r>
    </w:p>
    <w:p w14:paraId="68911B57" w14:textId="77777777" w:rsidR="0039271C" w:rsidRPr="00975BFD" w:rsidRDefault="00632768">
      <w:pPr>
        <w:pStyle w:val="Heading3"/>
        <w:rPr>
          <w:bCs/>
        </w:rPr>
      </w:pPr>
      <w:bookmarkStart w:id="738" w:name="_Toc134011920"/>
      <w:bookmarkStart w:id="739" w:name="_Toc170686265"/>
      <w:r w:rsidRPr="00975BFD">
        <w:rPr>
          <w:rFonts w:eastAsia="SimSun"/>
          <w:bCs/>
        </w:rPr>
        <w:t>9</w:t>
      </w:r>
      <w:r w:rsidRPr="00975BFD">
        <w:rPr>
          <w:bCs/>
        </w:rPr>
        <w:t>.</w:t>
      </w:r>
      <w:r w:rsidRPr="00975BFD">
        <w:rPr>
          <w:rFonts w:eastAsiaTheme="minorEastAsia"/>
          <w:bCs/>
          <w:lang w:eastAsia="zh-CN"/>
        </w:rPr>
        <w:t>12</w:t>
      </w:r>
      <w:r w:rsidRPr="00975BFD">
        <w:rPr>
          <w:bCs/>
        </w:rPr>
        <w:t>.</w:t>
      </w:r>
      <w:r w:rsidRPr="00975BFD">
        <w:rPr>
          <w:rFonts w:eastAsia="SimSun" w:cs="Arial"/>
          <w:bCs/>
        </w:rPr>
        <w:t>3</w:t>
      </w:r>
      <w:r w:rsidRPr="00975BFD">
        <w:rPr>
          <w:bCs/>
        </w:rPr>
        <w:tab/>
        <w:t>Information flows</w:t>
      </w:r>
      <w:bookmarkEnd w:id="738"/>
      <w:bookmarkEnd w:id="739"/>
    </w:p>
    <w:p w14:paraId="21D2B91E" w14:textId="77777777" w:rsidR="0039271C" w:rsidRPr="00975BFD" w:rsidRDefault="00632768">
      <w:pPr>
        <w:pStyle w:val="Heading4"/>
        <w:rPr>
          <w:bCs/>
        </w:rPr>
      </w:pPr>
      <w:bookmarkStart w:id="740" w:name="_Toc134011921"/>
      <w:bookmarkStart w:id="741" w:name="_Toc170686266"/>
      <w:r w:rsidRPr="00975BFD">
        <w:rPr>
          <w:bCs/>
        </w:rPr>
        <w:t>9.</w:t>
      </w:r>
      <w:r w:rsidRPr="00975BFD">
        <w:rPr>
          <w:rFonts w:eastAsia="DengXian"/>
          <w:bCs/>
          <w:lang w:eastAsia="zh-CN"/>
        </w:rPr>
        <w:t>12</w:t>
      </w:r>
      <w:r w:rsidRPr="00975BFD">
        <w:rPr>
          <w:bCs/>
        </w:rPr>
        <w:t>.3.1</w:t>
      </w:r>
      <w:r w:rsidRPr="00975BFD">
        <w:rPr>
          <w:bCs/>
        </w:rPr>
        <w:tab/>
        <w:t>General</w:t>
      </w:r>
      <w:bookmarkEnd w:id="740"/>
      <w:bookmarkEnd w:id="741"/>
    </w:p>
    <w:p w14:paraId="2C146594" w14:textId="77777777" w:rsidR="0039271C" w:rsidRPr="00975BFD" w:rsidRDefault="00632768">
      <w:r w:rsidRPr="00975BFD">
        <w:t>The following information flows are specified for slice related communication service lifecycle management:</w:t>
      </w:r>
    </w:p>
    <w:p w14:paraId="2589A2A7" w14:textId="77777777" w:rsidR="0039271C" w:rsidRPr="00975BFD" w:rsidRDefault="00632768">
      <w:pPr>
        <w:pStyle w:val="B1"/>
      </w:pPr>
      <w:r w:rsidRPr="00975BFD">
        <w:t>-</w:t>
      </w:r>
      <w:r w:rsidRPr="00975BFD">
        <w:tab/>
        <w:t>slice related communication service creation</w:t>
      </w:r>
    </w:p>
    <w:p w14:paraId="2C31A9E0" w14:textId="77777777" w:rsidR="0039271C" w:rsidRPr="00975BFD" w:rsidRDefault="00632768">
      <w:pPr>
        <w:pStyle w:val="B1"/>
      </w:pPr>
      <w:r w:rsidRPr="00975BFD">
        <w:t>-</w:t>
      </w:r>
      <w:r w:rsidRPr="00975BFD">
        <w:tab/>
        <w:t>slice related communication service reconfiguration</w:t>
      </w:r>
    </w:p>
    <w:p w14:paraId="084EBB9D" w14:textId="77777777" w:rsidR="0039271C" w:rsidRPr="00975BFD" w:rsidRDefault="00632768">
      <w:pPr>
        <w:pStyle w:val="B1"/>
      </w:pPr>
      <w:r w:rsidRPr="00975BFD">
        <w:t>-</w:t>
      </w:r>
      <w:r w:rsidRPr="00975BFD">
        <w:tab/>
        <w:t xml:space="preserve">slice related communication service disengagement </w:t>
      </w:r>
    </w:p>
    <w:p w14:paraId="4F802337" w14:textId="77777777" w:rsidR="0039271C" w:rsidRPr="00975BFD" w:rsidRDefault="00632768">
      <w:pPr>
        <w:pStyle w:val="Heading4"/>
        <w:rPr>
          <w:bCs/>
        </w:rPr>
      </w:pPr>
      <w:bookmarkStart w:id="742" w:name="_Toc134011922"/>
      <w:bookmarkStart w:id="743" w:name="_Toc170686267"/>
      <w:r w:rsidRPr="00975BFD">
        <w:rPr>
          <w:bCs/>
        </w:rPr>
        <w:t>9.</w:t>
      </w:r>
      <w:r w:rsidRPr="00975BFD">
        <w:rPr>
          <w:rFonts w:eastAsia="DengXian"/>
          <w:bCs/>
          <w:lang w:eastAsia="zh-CN"/>
        </w:rPr>
        <w:t>12</w:t>
      </w:r>
      <w:r w:rsidRPr="00975BFD">
        <w:rPr>
          <w:bCs/>
        </w:rPr>
        <w:t>.3.2</w:t>
      </w:r>
      <w:r w:rsidRPr="00975BFD">
        <w:rPr>
          <w:bCs/>
        </w:rPr>
        <w:tab/>
        <w:t>Slice related communication service creation</w:t>
      </w:r>
      <w:bookmarkEnd w:id="742"/>
      <w:bookmarkEnd w:id="743"/>
      <w:r w:rsidRPr="00975BFD">
        <w:rPr>
          <w:bCs/>
        </w:rPr>
        <w:t xml:space="preserve"> </w:t>
      </w:r>
    </w:p>
    <w:p w14:paraId="01D3E321" w14:textId="77777777" w:rsidR="0039271C" w:rsidRPr="00975BFD" w:rsidRDefault="00632768">
      <w:r w:rsidRPr="00975BFD">
        <w:t>Table 9.</w:t>
      </w:r>
      <w:r w:rsidRPr="00975BFD">
        <w:rPr>
          <w:rFonts w:eastAsia="DengXian"/>
          <w:lang w:eastAsia="zh-CN"/>
        </w:rPr>
        <w:t>12</w:t>
      </w:r>
      <w:r w:rsidRPr="00975BFD">
        <w:t>.3.2-1 and Table 9.</w:t>
      </w:r>
      <w:r w:rsidRPr="00975BFD">
        <w:rPr>
          <w:rFonts w:eastAsia="DengXian"/>
          <w:lang w:eastAsia="zh-CN"/>
        </w:rPr>
        <w:t>12</w:t>
      </w:r>
      <w:r w:rsidRPr="00975BFD">
        <w:t>.3.2-2 describe information elements for slice related communication service creation request and response between the VAL server and the NSCE server.</w:t>
      </w:r>
    </w:p>
    <w:p w14:paraId="38BD1CEA" w14:textId="77777777" w:rsidR="0039271C" w:rsidRPr="00975BFD" w:rsidRDefault="00632768">
      <w:pPr>
        <w:pStyle w:val="TH"/>
      </w:pPr>
      <w:r w:rsidRPr="00975BFD">
        <w:t>Table 9.</w:t>
      </w:r>
      <w:r w:rsidRPr="00975BFD">
        <w:rPr>
          <w:rFonts w:eastAsia="DengXian"/>
          <w:lang w:eastAsia="zh-CN"/>
        </w:rPr>
        <w:t>12</w:t>
      </w:r>
      <w:r w:rsidRPr="00975BFD">
        <w:t>.3.2-1: Slice related communication service creation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1C2757F" w14:textId="77777777">
        <w:trPr>
          <w:jc w:val="center"/>
        </w:trPr>
        <w:tc>
          <w:tcPr>
            <w:tcW w:w="2880" w:type="dxa"/>
            <w:tcBorders>
              <w:top w:val="single" w:sz="4" w:space="0" w:color="000000"/>
              <w:left w:val="single" w:sz="4" w:space="0" w:color="000000"/>
              <w:bottom w:val="single" w:sz="4" w:space="0" w:color="000000"/>
              <w:right w:val="nil"/>
            </w:tcBorders>
          </w:tcPr>
          <w:p w14:paraId="4A0B1221"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5C353A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16D1B70" w14:textId="77777777" w:rsidR="0039271C" w:rsidRPr="00975BFD" w:rsidRDefault="00632768">
            <w:pPr>
              <w:pStyle w:val="TAH"/>
              <w:rPr>
                <w:kern w:val="2"/>
              </w:rPr>
            </w:pPr>
            <w:r w:rsidRPr="00975BFD">
              <w:rPr>
                <w:kern w:val="2"/>
              </w:rPr>
              <w:t>Description</w:t>
            </w:r>
          </w:p>
        </w:tc>
      </w:tr>
      <w:tr w:rsidR="0039271C" w:rsidRPr="00975BFD" w14:paraId="2772A536" w14:textId="77777777">
        <w:trPr>
          <w:jc w:val="center"/>
        </w:trPr>
        <w:tc>
          <w:tcPr>
            <w:tcW w:w="2880" w:type="dxa"/>
            <w:tcBorders>
              <w:top w:val="single" w:sz="4" w:space="0" w:color="000000"/>
              <w:left w:val="single" w:sz="4" w:space="0" w:color="000000"/>
              <w:bottom w:val="single" w:sz="4" w:space="0" w:color="000000"/>
              <w:right w:val="nil"/>
            </w:tcBorders>
          </w:tcPr>
          <w:p w14:paraId="7C2272DB" w14:textId="77777777" w:rsidR="0039271C" w:rsidRPr="00975BFD" w:rsidRDefault="00632768">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509D471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CBC8622" w14:textId="77777777" w:rsidR="0039271C" w:rsidRPr="00975BFD" w:rsidRDefault="00632768">
            <w:pPr>
              <w:pStyle w:val="TAL"/>
              <w:rPr>
                <w:kern w:val="2"/>
              </w:rPr>
            </w:pPr>
            <w:r w:rsidRPr="00975BFD">
              <w:rPr>
                <w:kern w:val="2"/>
              </w:rPr>
              <w:t>The identifier of the VAL server</w:t>
            </w:r>
          </w:p>
        </w:tc>
      </w:tr>
      <w:tr w:rsidR="0039271C" w:rsidRPr="00975BFD" w14:paraId="52952874" w14:textId="77777777">
        <w:trPr>
          <w:jc w:val="center"/>
        </w:trPr>
        <w:tc>
          <w:tcPr>
            <w:tcW w:w="2880" w:type="dxa"/>
            <w:tcBorders>
              <w:top w:val="single" w:sz="4" w:space="0" w:color="000000"/>
              <w:left w:val="single" w:sz="4" w:space="0" w:color="000000"/>
              <w:bottom w:val="single" w:sz="4" w:space="0" w:color="000000"/>
              <w:right w:val="nil"/>
            </w:tcBorders>
          </w:tcPr>
          <w:p w14:paraId="7438E0CE" w14:textId="77777777" w:rsidR="0039271C" w:rsidRPr="00975BFD" w:rsidRDefault="00632768">
            <w:pPr>
              <w:pStyle w:val="TAL"/>
              <w:rPr>
                <w:kern w:val="2"/>
              </w:rPr>
            </w:pPr>
            <w:r w:rsidRPr="00975BFD">
              <w:rPr>
                <w:kern w:val="2"/>
              </w:rPr>
              <w:t>VAL service name</w:t>
            </w:r>
          </w:p>
        </w:tc>
        <w:tc>
          <w:tcPr>
            <w:tcW w:w="1440" w:type="dxa"/>
            <w:tcBorders>
              <w:top w:val="single" w:sz="4" w:space="0" w:color="000000"/>
              <w:left w:val="single" w:sz="4" w:space="0" w:color="000000"/>
              <w:bottom w:val="single" w:sz="4" w:space="0" w:color="000000"/>
              <w:right w:val="nil"/>
            </w:tcBorders>
          </w:tcPr>
          <w:p w14:paraId="4515370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ECA224" w14:textId="77777777" w:rsidR="0039271C" w:rsidRPr="00975BFD" w:rsidRDefault="00632768">
            <w:pPr>
              <w:pStyle w:val="TAL"/>
              <w:rPr>
                <w:kern w:val="2"/>
                <w:szCs w:val="18"/>
              </w:rPr>
            </w:pPr>
            <w:r w:rsidRPr="00975BFD">
              <w:rPr>
                <w:kern w:val="2"/>
              </w:rPr>
              <w:t>The name of the application service to be supported by the created slice related communication service, the value can be as followings:</w:t>
            </w:r>
          </w:p>
          <w:p w14:paraId="66152B6C"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2X service;</w:t>
            </w:r>
          </w:p>
          <w:p w14:paraId="552FC119"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ideo streaming service;</w:t>
            </w:r>
          </w:p>
          <w:p w14:paraId="240FC762" w14:textId="77777777" w:rsidR="0039271C" w:rsidRPr="00975BFD" w:rsidRDefault="00632768">
            <w:pPr>
              <w:pStyle w:val="TAL"/>
              <w:rPr>
                <w:rFonts w:eastAsia="DengXian"/>
                <w:kern w:val="2"/>
              </w:rPr>
            </w:pPr>
            <w:r w:rsidRPr="00975BFD">
              <w:rPr>
                <w:rFonts w:eastAsia="DengXian"/>
                <w:kern w:val="2"/>
              </w:rPr>
              <w:t>Remote control service;</w:t>
            </w:r>
          </w:p>
          <w:p w14:paraId="0C60B247" w14:textId="77777777" w:rsidR="0039271C" w:rsidRPr="00975BFD" w:rsidRDefault="00632768">
            <w:pPr>
              <w:pStyle w:val="TAL"/>
              <w:rPr>
                <w:rFonts w:eastAsia="DengXian"/>
                <w:kern w:val="2"/>
              </w:rPr>
            </w:pPr>
            <w:r w:rsidRPr="00975BFD">
              <w:rPr>
                <w:rFonts w:eastAsia="DengXian" w:cs="Arial"/>
                <w:kern w:val="2"/>
              </w:rPr>
              <w:t>…</w:t>
            </w:r>
          </w:p>
          <w:p w14:paraId="74A3FFB1" w14:textId="77777777" w:rsidR="0039271C" w:rsidRPr="00975BFD" w:rsidRDefault="0039271C">
            <w:pPr>
              <w:pStyle w:val="TAL"/>
              <w:rPr>
                <w:kern w:val="2"/>
              </w:rPr>
            </w:pPr>
          </w:p>
        </w:tc>
      </w:tr>
      <w:tr w:rsidR="0039271C" w:rsidRPr="00975BFD" w14:paraId="3EEEA10D" w14:textId="77777777">
        <w:trPr>
          <w:jc w:val="center"/>
        </w:trPr>
        <w:tc>
          <w:tcPr>
            <w:tcW w:w="2880" w:type="dxa"/>
            <w:tcBorders>
              <w:top w:val="single" w:sz="4" w:space="0" w:color="000000"/>
              <w:left w:val="single" w:sz="4" w:space="0" w:color="000000"/>
              <w:bottom w:val="single" w:sz="4" w:space="0" w:color="000000"/>
              <w:right w:val="nil"/>
            </w:tcBorders>
          </w:tcPr>
          <w:p w14:paraId="3F3DCD6C"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0FE759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CF0DA2B" w14:textId="77777777" w:rsidR="0039271C" w:rsidRPr="00975BFD" w:rsidRDefault="00632768">
            <w:pPr>
              <w:pStyle w:val="TAL"/>
              <w:rPr>
                <w:kern w:val="2"/>
              </w:rPr>
            </w:pPr>
            <w:r w:rsidRPr="00975BFD">
              <w:rPr>
                <w:kern w:val="2"/>
              </w:rPr>
              <w:t xml:space="preserve">Identifier of the application service </w:t>
            </w:r>
          </w:p>
        </w:tc>
      </w:tr>
      <w:tr w:rsidR="0039271C" w:rsidRPr="00975BFD" w14:paraId="424B72B6" w14:textId="77777777">
        <w:trPr>
          <w:jc w:val="center"/>
        </w:trPr>
        <w:tc>
          <w:tcPr>
            <w:tcW w:w="2880" w:type="dxa"/>
            <w:tcBorders>
              <w:top w:val="single" w:sz="4" w:space="0" w:color="000000"/>
              <w:left w:val="single" w:sz="4" w:space="0" w:color="000000"/>
              <w:bottom w:val="single" w:sz="4" w:space="0" w:color="000000"/>
              <w:right w:val="nil"/>
            </w:tcBorders>
          </w:tcPr>
          <w:p w14:paraId="63A54C42" w14:textId="77777777" w:rsidR="0039271C" w:rsidRPr="00975BFD" w:rsidRDefault="00632768">
            <w:pPr>
              <w:pStyle w:val="TAL"/>
              <w:rPr>
                <w:kern w:val="2"/>
              </w:rPr>
            </w:pPr>
            <w:r w:rsidRPr="00975BFD">
              <w:t>Area of interest</w:t>
            </w:r>
          </w:p>
        </w:tc>
        <w:tc>
          <w:tcPr>
            <w:tcW w:w="1440" w:type="dxa"/>
            <w:tcBorders>
              <w:top w:val="single" w:sz="4" w:space="0" w:color="000000"/>
              <w:left w:val="single" w:sz="4" w:space="0" w:color="000000"/>
              <w:bottom w:val="single" w:sz="4" w:space="0" w:color="000000"/>
              <w:right w:val="nil"/>
            </w:tcBorders>
          </w:tcPr>
          <w:p w14:paraId="576B6654"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E418300" w14:textId="6125765F" w:rsidR="0039271C" w:rsidRPr="00975BFD" w:rsidRDefault="00632768">
            <w:pPr>
              <w:pStyle w:val="TAL"/>
              <w:rPr>
                <w:kern w:val="2"/>
              </w:rPr>
            </w:pPr>
            <w:r w:rsidRPr="00975BFD">
              <w:rPr>
                <w:kern w:val="2"/>
              </w:rPr>
              <w:t>The service area for which the application service profile applies</w:t>
            </w:r>
            <w:r w:rsidR="00203CE7">
              <w:rPr>
                <w:rFonts w:eastAsia="SimSun" w:hint="eastAsia"/>
                <w:kern w:val="2"/>
                <w:lang w:val="en-US" w:eastAsia="zh-CN"/>
              </w:rPr>
              <w:t xml:space="preserve">, which can be </w:t>
            </w:r>
            <w:r w:rsidR="00203CE7">
              <w:rPr>
                <w:lang w:eastAsia="zh-CN"/>
              </w:rPr>
              <w:t xml:space="preserve">expressed as a </w:t>
            </w:r>
            <w:r w:rsidR="00203CE7">
              <w:rPr>
                <w:rFonts w:hint="eastAsia"/>
                <w:lang w:val="en-US" w:eastAsia="zh-CN"/>
              </w:rPr>
              <w:t>g</w:t>
            </w:r>
            <w:r w:rsidR="00203CE7">
              <w:rPr>
                <w:lang w:eastAsia="zh-CN"/>
              </w:rPr>
              <w:t xml:space="preserve">eographical </w:t>
            </w:r>
            <w:r w:rsidR="00203CE7">
              <w:rPr>
                <w:rFonts w:hint="eastAsia"/>
                <w:lang w:val="en-US" w:eastAsia="zh-CN"/>
              </w:rPr>
              <w:t>a</w:t>
            </w:r>
            <w:r w:rsidR="00203CE7">
              <w:rPr>
                <w:lang w:eastAsia="zh-CN"/>
              </w:rPr>
              <w:t>rea (e.g. geographical coordinates)</w:t>
            </w:r>
            <w:r w:rsidR="00203CE7">
              <w:rPr>
                <w:rFonts w:hint="eastAsia"/>
                <w:lang w:val="en-US" w:eastAsia="zh-CN"/>
              </w:rPr>
              <w:t>,</w:t>
            </w:r>
            <w:r w:rsidR="00203CE7">
              <w:rPr>
                <w:lang w:eastAsia="zh-CN"/>
              </w:rPr>
              <w:t xml:space="preserve"> </w:t>
            </w:r>
            <w:r w:rsidR="00203CE7">
              <w:rPr>
                <w:rFonts w:hint="eastAsia"/>
                <w:lang w:val="en-US" w:eastAsia="zh-CN"/>
              </w:rPr>
              <w:t xml:space="preserve">or </w:t>
            </w:r>
            <w:r w:rsidR="00203CE7">
              <w:rPr>
                <w:lang w:eastAsia="zh-CN"/>
              </w:rPr>
              <w:t xml:space="preserve">a </w:t>
            </w:r>
            <w:r w:rsidR="00203CE7">
              <w:rPr>
                <w:rFonts w:hint="eastAsia"/>
                <w:lang w:val="en-US" w:eastAsia="zh-CN"/>
              </w:rPr>
              <w:t>t</w:t>
            </w:r>
            <w:r w:rsidR="00203CE7">
              <w:rPr>
                <w:lang w:eastAsia="zh-CN"/>
              </w:rPr>
              <w:t xml:space="preserve">opological </w:t>
            </w:r>
            <w:r w:rsidR="00203CE7">
              <w:rPr>
                <w:rFonts w:hint="eastAsia"/>
                <w:lang w:val="en-US" w:eastAsia="zh-CN"/>
              </w:rPr>
              <w:t>a</w:t>
            </w:r>
            <w:r w:rsidR="00203CE7">
              <w:rPr>
                <w:lang w:eastAsia="zh-CN"/>
              </w:rPr>
              <w:t>rea (e.g. a list of TA)</w:t>
            </w:r>
            <w:r w:rsidRPr="00975BFD">
              <w:rPr>
                <w:kern w:val="2"/>
              </w:rPr>
              <w:t>.</w:t>
            </w:r>
          </w:p>
        </w:tc>
      </w:tr>
      <w:tr w:rsidR="0039271C" w:rsidRPr="00975BFD" w14:paraId="6E66F773" w14:textId="77777777">
        <w:trPr>
          <w:jc w:val="center"/>
        </w:trPr>
        <w:tc>
          <w:tcPr>
            <w:tcW w:w="2880" w:type="dxa"/>
            <w:tcBorders>
              <w:top w:val="single" w:sz="4" w:space="0" w:color="000000"/>
              <w:left w:val="single" w:sz="4" w:space="0" w:color="000000"/>
              <w:bottom w:val="single" w:sz="4" w:space="0" w:color="000000"/>
              <w:right w:val="nil"/>
            </w:tcBorders>
          </w:tcPr>
          <w:p w14:paraId="637C968B" w14:textId="77777777" w:rsidR="0039271C" w:rsidRPr="00975BFD" w:rsidRDefault="00632768">
            <w:pPr>
              <w:pStyle w:val="TAL"/>
              <w:rPr>
                <w:kern w:val="2"/>
              </w:rPr>
            </w:pPr>
            <w:r w:rsidRPr="00975BFD">
              <w:rPr>
                <w:kern w:val="2"/>
              </w:rPr>
              <w:t>Application service profile</w:t>
            </w:r>
          </w:p>
        </w:tc>
        <w:tc>
          <w:tcPr>
            <w:tcW w:w="1440" w:type="dxa"/>
            <w:tcBorders>
              <w:top w:val="single" w:sz="4" w:space="0" w:color="000000"/>
              <w:left w:val="single" w:sz="4" w:space="0" w:color="000000"/>
              <w:bottom w:val="single" w:sz="4" w:space="0" w:color="000000"/>
              <w:right w:val="nil"/>
            </w:tcBorders>
          </w:tcPr>
          <w:p w14:paraId="3DA837F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9773CDE" w14:textId="77777777" w:rsidR="0039271C" w:rsidRPr="00975BFD" w:rsidRDefault="00632768">
            <w:pPr>
              <w:pStyle w:val="TAL"/>
              <w:rPr>
                <w:kern w:val="2"/>
              </w:rPr>
            </w:pPr>
            <w:r w:rsidRPr="00975BFD">
              <w:rPr>
                <w:kern w:val="2"/>
              </w:rPr>
              <w:t>The list of the requirements of the corresponding application service</w:t>
            </w:r>
          </w:p>
        </w:tc>
      </w:tr>
      <w:tr w:rsidR="0039271C" w:rsidRPr="00975BFD" w14:paraId="59CCDE58" w14:textId="77777777">
        <w:trPr>
          <w:jc w:val="center"/>
        </w:trPr>
        <w:tc>
          <w:tcPr>
            <w:tcW w:w="2880" w:type="dxa"/>
            <w:tcBorders>
              <w:top w:val="single" w:sz="4" w:space="0" w:color="000000"/>
              <w:left w:val="single" w:sz="4" w:space="0" w:color="000000"/>
              <w:bottom w:val="single" w:sz="4" w:space="0" w:color="000000"/>
              <w:right w:val="nil"/>
            </w:tcBorders>
          </w:tcPr>
          <w:p w14:paraId="7F2FD8B5" w14:textId="77777777" w:rsidR="0039271C" w:rsidRPr="00975BFD" w:rsidRDefault="00632768">
            <w:pPr>
              <w:pStyle w:val="TAL"/>
              <w:rPr>
                <w:kern w:val="2"/>
              </w:rPr>
            </w:pPr>
            <w:r w:rsidRPr="00975BFD">
              <w:rPr>
                <w:kern w:val="2"/>
              </w:rPr>
              <w:t>&gt;</w:t>
            </w:r>
            <w:r w:rsidRPr="00975BFD">
              <w:t xml:space="preserve"> ReqInfo</w:t>
            </w:r>
          </w:p>
        </w:tc>
        <w:tc>
          <w:tcPr>
            <w:tcW w:w="1440" w:type="dxa"/>
            <w:tcBorders>
              <w:top w:val="single" w:sz="4" w:space="0" w:color="000000"/>
              <w:left w:val="single" w:sz="4" w:space="0" w:color="000000"/>
              <w:bottom w:val="single" w:sz="4" w:space="0" w:color="000000"/>
              <w:right w:val="nil"/>
            </w:tcBorders>
          </w:tcPr>
          <w:p w14:paraId="6999812D"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FD8B11"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element containing the reqName and reqValue</w:t>
            </w:r>
          </w:p>
        </w:tc>
      </w:tr>
      <w:tr w:rsidR="0039271C" w:rsidRPr="00975BFD" w14:paraId="71D8A814" w14:textId="77777777">
        <w:trPr>
          <w:jc w:val="center"/>
        </w:trPr>
        <w:tc>
          <w:tcPr>
            <w:tcW w:w="2880" w:type="dxa"/>
            <w:tcBorders>
              <w:top w:val="single" w:sz="4" w:space="0" w:color="000000"/>
              <w:left w:val="single" w:sz="4" w:space="0" w:color="000000"/>
              <w:bottom w:val="single" w:sz="4" w:space="0" w:color="000000"/>
              <w:right w:val="nil"/>
            </w:tcBorders>
          </w:tcPr>
          <w:p w14:paraId="237AC7A3"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&gt;ReqName</w:t>
            </w:r>
          </w:p>
        </w:tc>
        <w:tc>
          <w:tcPr>
            <w:tcW w:w="1440" w:type="dxa"/>
            <w:tcBorders>
              <w:top w:val="single" w:sz="4" w:space="0" w:color="000000"/>
              <w:left w:val="single" w:sz="4" w:space="0" w:color="000000"/>
              <w:bottom w:val="single" w:sz="4" w:space="0" w:color="000000"/>
              <w:right w:val="nil"/>
            </w:tcBorders>
          </w:tcPr>
          <w:p w14:paraId="384980BF"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6DCF2A1" w14:textId="77777777" w:rsidR="0039271C" w:rsidRPr="00975BFD" w:rsidRDefault="00632768">
            <w:pPr>
              <w:pStyle w:val="TAL"/>
              <w:rPr>
                <w:kern w:val="2"/>
                <w:szCs w:val="18"/>
              </w:rPr>
            </w:pPr>
            <w:r w:rsidRPr="00975BFD">
              <w:rPr>
                <w:kern w:val="2"/>
              </w:rPr>
              <w:t>The name of the application service requirement, the value of this IE can be as followings:</w:t>
            </w:r>
          </w:p>
          <w:p w14:paraId="15550320" w14:textId="77777777" w:rsidR="0039271C" w:rsidRPr="00975BFD" w:rsidRDefault="00632768">
            <w:pPr>
              <w:pStyle w:val="TAL"/>
              <w:rPr>
                <w:kern w:val="2"/>
              </w:rPr>
            </w:pPr>
            <w:r w:rsidRPr="00975BFD">
              <w:rPr>
                <w:kern w:val="2"/>
              </w:rPr>
              <w:t>the resolution of a video service,</w:t>
            </w:r>
          </w:p>
          <w:p w14:paraId="7965A72E"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end user numbers,</w:t>
            </w:r>
          </w:p>
          <w:p w14:paraId="4BCB97A1"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latency,</w:t>
            </w:r>
          </w:p>
          <w:p w14:paraId="5C84E882" w14:textId="77777777" w:rsidR="0039271C" w:rsidRPr="00975BFD" w:rsidRDefault="00632768">
            <w:pPr>
              <w:pStyle w:val="TAL"/>
              <w:rPr>
                <w:rFonts w:eastAsia="DengXian"/>
                <w:kern w:val="2"/>
              </w:rPr>
            </w:pPr>
            <w:r w:rsidRPr="00975BFD">
              <w:rPr>
                <w:rFonts w:eastAsia="DengXian" w:cs="Arial"/>
                <w:kern w:val="2"/>
              </w:rPr>
              <w:t>…</w:t>
            </w:r>
          </w:p>
        </w:tc>
      </w:tr>
      <w:tr w:rsidR="0039271C" w:rsidRPr="00975BFD" w14:paraId="38A075B6" w14:textId="77777777">
        <w:trPr>
          <w:jc w:val="center"/>
        </w:trPr>
        <w:tc>
          <w:tcPr>
            <w:tcW w:w="2880" w:type="dxa"/>
            <w:tcBorders>
              <w:top w:val="single" w:sz="4" w:space="0" w:color="000000"/>
              <w:left w:val="single" w:sz="4" w:space="0" w:color="000000"/>
              <w:bottom w:val="single" w:sz="4" w:space="0" w:color="000000"/>
              <w:right w:val="nil"/>
            </w:tcBorders>
          </w:tcPr>
          <w:p w14:paraId="1FB4F3D7"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&gt;ReqValue</w:t>
            </w:r>
          </w:p>
        </w:tc>
        <w:tc>
          <w:tcPr>
            <w:tcW w:w="1440" w:type="dxa"/>
            <w:tcBorders>
              <w:top w:val="single" w:sz="4" w:space="0" w:color="000000"/>
              <w:left w:val="single" w:sz="4" w:space="0" w:color="000000"/>
              <w:bottom w:val="single" w:sz="4" w:space="0" w:color="000000"/>
              <w:right w:val="nil"/>
            </w:tcBorders>
          </w:tcPr>
          <w:p w14:paraId="7BFB3A38"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FF5829B"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corresponding value of the application service requirement</w:t>
            </w:r>
          </w:p>
        </w:tc>
      </w:tr>
    </w:tbl>
    <w:p w14:paraId="7ED09544" w14:textId="77777777" w:rsidR="0039271C" w:rsidRPr="00975BFD" w:rsidRDefault="0039271C"/>
    <w:p w14:paraId="22FB3CDA" w14:textId="77777777" w:rsidR="0039271C" w:rsidRPr="00975BFD" w:rsidRDefault="00632768">
      <w:pPr>
        <w:pStyle w:val="TH"/>
      </w:pPr>
      <w:r w:rsidRPr="00975BFD">
        <w:t>Table 9.</w:t>
      </w:r>
      <w:r w:rsidRPr="00975BFD">
        <w:rPr>
          <w:rFonts w:eastAsia="DengXian"/>
          <w:lang w:eastAsia="zh-CN"/>
        </w:rPr>
        <w:t>12</w:t>
      </w:r>
      <w:r w:rsidRPr="00975BFD">
        <w:t>.3.2-2: Slice related communication service creation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E82BEE5" w14:textId="77777777">
        <w:trPr>
          <w:jc w:val="center"/>
        </w:trPr>
        <w:tc>
          <w:tcPr>
            <w:tcW w:w="2880" w:type="dxa"/>
            <w:tcBorders>
              <w:top w:val="single" w:sz="4" w:space="0" w:color="000000"/>
              <w:left w:val="single" w:sz="4" w:space="0" w:color="000000"/>
              <w:bottom w:val="single" w:sz="4" w:space="0" w:color="000000"/>
              <w:right w:val="nil"/>
            </w:tcBorders>
          </w:tcPr>
          <w:p w14:paraId="1B5A4772"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173A87E"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D13DFEF" w14:textId="77777777" w:rsidR="0039271C" w:rsidRPr="00975BFD" w:rsidRDefault="00632768">
            <w:pPr>
              <w:pStyle w:val="TAH"/>
              <w:rPr>
                <w:kern w:val="2"/>
              </w:rPr>
            </w:pPr>
            <w:r w:rsidRPr="00975BFD">
              <w:rPr>
                <w:kern w:val="2"/>
              </w:rPr>
              <w:t>Description</w:t>
            </w:r>
          </w:p>
        </w:tc>
      </w:tr>
      <w:tr w:rsidR="0039271C" w:rsidRPr="00975BFD" w14:paraId="5D3A9552"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78E246C2" w14:textId="77777777" w:rsidR="0039271C" w:rsidRPr="00975BFD" w:rsidRDefault="00632768">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1BC16C27" w14:textId="77777777" w:rsidR="0039271C" w:rsidRPr="00975BFD" w:rsidRDefault="00632768">
            <w:pPr>
              <w:pStyle w:val="TAC"/>
              <w:rPr>
                <w:rFonts w:eastAsia="DengXian"/>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65EC864" w14:textId="77777777" w:rsidR="0039271C" w:rsidRPr="00975BFD" w:rsidRDefault="00632768">
            <w:pPr>
              <w:pStyle w:val="TAL"/>
              <w:rPr>
                <w:kern w:val="2"/>
              </w:rPr>
            </w:pPr>
            <w:r w:rsidRPr="00975BFD">
              <w:rPr>
                <w:kern w:val="2"/>
              </w:rPr>
              <w:t>The identifier of the VAL server</w:t>
            </w:r>
          </w:p>
        </w:tc>
      </w:tr>
      <w:tr w:rsidR="0039271C" w:rsidRPr="00975BFD" w14:paraId="28DC91D3"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2B7F4155"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BFA2BD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7711918" w14:textId="77777777" w:rsidR="0039271C" w:rsidRPr="00975BFD" w:rsidRDefault="00632768">
            <w:pPr>
              <w:pStyle w:val="TAL"/>
              <w:rPr>
                <w:rFonts w:eastAsia="DengXian"/>
                <w:kern w:val="2"/>
              </w:rPr>
            </w:pPr>
            <w:r w:rsidRPr="00975BFD">
              <w:rPr>
                <w:kern w:val="2"/>
              </w:rPr>
              <w:t>Identifier of the application service to be supported by the created slice related communication service</w:t>
            </w:r>
            <w:r w:rsidRPr="00975BFD">
              <w:rPr>
                <w:rFonts w:eastAsia="DengXian" w:cs="Arial"/>
                <w:kern w:val="2"/>
              </w:rPr>
              <w:t>.</w:t>
            </w:r>
          </w:p>
        </w:tc>
      </w:tr>
      <w:tr w:rsidR="0039271C" w:rsidRPr="00975BFD" w14:paraId="645CC4FF"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30D318E8" w14:textId="77777777" w:rsidR="0039271C" w:rsidRPr="00975BFD" w:rsidRDefault="00632768">
            <w:pPr>
              <w:pStyle w:val="TAL"/>
              <w:rPr>
                <w:rFonts w:eastAsia="DengXian"/>
                <w:kern w:val="2"/>
              </w:rPr>
            </w:pPr>
            <w:r w:rsidRPr="00975BFD">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2D6F3A2C"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F17852D" w14:textId="77777777" w:rsidR="0039271C" w:rsidRPr="00975BFD" w:rsidRDefault="00632768">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creation</w:t>
            </w:r>
          </w:p>
        </w:tc>
      </w:tr>
      <w:tr w:rsidR="0039271C" w:rsidRPr="00975BFD" w14:paraId="184EDAA2" w14:textId="77777777">
        <w:trPr>
          <w:jc w:val="center"/>
        </w:trPr>
        <w:tc>
          <w:tcPr>
            <w:tcW w:w="2880" w:type="dxa"/>
            <w:tcBorders>
              <w:top w:val="single" w:sz="4" w:space="0" w:color="000000"/>
              <w:left w:val="single" w:sz="4" w:space="0" w:color="000000"/>
              <w:bottom w:val="single" w:sz="4" w:space="0" w:color="000000"/>
              <w:right w:val="nil"/>
            </w:tcBorders>
          </w:tcPr>
          <w:p w14:paraId="55FE4693" w14:textId="77777777" w:rsidR="0039271C" w:rsidRPr="00975BFD" w:rsidRDefault="00632768">
            <w:pPr>
              <w:pStyle w:val="TAL"/>
              <w:rPr>
                <w:kern w:val="2"/>
              </w:rPr>
            </w:pPr>
            <w:r w:rsidRPr="00975BFD">
              <w:rPr>
                <w:kern w:val="2"/>
              </w:rPr>
              <w:t>Network slice info List</w:t>
            </w:r>
          </w:p>
        </w:tc>
        <w:tc>
          <w:tcPr>
            <w:tcW w:w="1440" w:type="dxa"/>
            <w:tcBorders>
              <w:top w:val="single" w:sz="4" w:space="0" w:color="000000"/>
              <w:left w:val="single" w:sz="4" w:space="0" w:color="000000"/>
              <w:bottom w:val="single" w:sz="4" w:space="0" w:color="000000"/>
              <w:right w:val="nil"/>
            </w:tcBorders>
          </w:tcPr>
          <w:p w14:paraId="16E64A60" w14:textId="77777777" w:rsidR="0039271C" w:rsidRPr="00975BFD" w:rsidRDefault="00632768">
            <w:pPr>
              <w:pStyle w:val="TAC"/>
              <w:rPr>
                <w:kern w:val="2"/>
              </w:rPr>
            </w:pPr>
            <w:r w:rsidRPr="00975BFD">
              <w:rPr>
                <w:kern w:val="2"/>
              </w:rPr>
              <w:t>O</w:t>
            </w:r>
          </w:p>
          <w:p w14:paraId="1BBFF79B" w14:textId="77777777" w:rsidR="0039271C" w:rsidRPr="00975BFD" w:rsidRDefault="00632768">
            <w:pPr>
              <w:pStyle w:val="TAC"/>
              <w:rPr>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2E8AA7A9" w14:textId="77777777" w:rsidR="0039271C" w:rsidRPr="00975BFD" w:rsidRDefault="00632768">
            <w:pPr>
              <w:pStyle w:val="TAL"/>
              <w:rPr>
                <w:kern w:val="2"/>
              </w:rPr>
            </w:pPr>
            <w:r w:rsidRPr="00975BFD">
              <w:rPr>
                <w:kern w:val="2"/>
              </w:rPr>
              <w:t>The list of the network slice info determined by NSCE</w:t>
            </w:r>
          </w:p>
        </w:tc>
      </w:tr>
      <w:tr w:rsidR="0039271C" w:rsidRPr="00975BFD" w14:paraId="06B69190" w14:textId="77777777">
        <w:trPr>
          <w:jc w:val="center"/>
        </w:trPr>
        <w:tc>
          <w:tcPr>
            <w:tcW w:w="2880" w:type="dxa"/>
            <w:tcBorders>
              <w:top w:val="single" w:sz="4" w:space="0" w:color="000000"/>
              <w:left w:val="single" w:sz="4" w:space="0" w:color="000000"/>
              <w:bottom w:val="single" w:sz="4" w:space="0" w:color="000000"/>
              <w:right w:val="nil"/>
            </w:tcBorders>
          </w:tcPr>
          <w:p w14:paraId="24264355"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 xml:space="preserve"> </w:t>
            </w:r>
            <w:r w:rsidRPr="00975BFD">
              <w:rPr>
                <w:rFonts w:eastAsia="DengXian" w:cs="Arial"/>
                <w:kern w:val="2"/>
              </w:rPr>
              <w:t>N</w:t>
            </w:r>
            <w:r w:rsidRPr="00975BFD">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6AF1DC7B" w14:textId="77777777" w:rsidR="0039271C" w:rsidRPr="00975BFD" w:rsidRDefault="00632768">
            <w:pPr>
              <w:pStyle w:val="TAC"/>
              <w:rPr>
                <w:kern w:val="2"/>
              </w:rPr>
            </w:pPr>
            <w:r w:rsidRPr="00975BFD">
              <w:rPr>
                <w:kern w:val="2"/>
              </w:rPr>
              <w:t>O</w:t>
            </w:r>
          </w:p>
          <w:p w14:paraId="5BA45B42"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B4DE77D" w14:textId="77777777" w:rsidR="0039271C" w:rsidRPr="00975BFD" w:rsidRDefault="00632768">
            <w:pPr>
              <w:pStyle w:val="TAL"/>
              <w:rPr>
                <w:rFonts w:eastAsia="DengXian"/>
                <w:kern w:val="2"/>
              </w:rPr>
            </w:pPr>
            <w:r w:rsidRPr="00975BFD">
              <w:rPr>
                <w:rFonts w:eastAsia="DengXian"/>
                <w:kern w:val="2"/>
              </w:rPr>
              <w:t>The network slice info which includes the attributes and the corresponding values of network slice</w:t>
            </w:r>
          </w:p>
        </w:tc>
      </w:tr>
      <w:tr w:rsidR="0039271C" w:rsidRPr="00975BFD" w14:paraId="5A460FA4" w14:textId="77777777">
        <w:trPr>
          <w:jc w:val="center"/>
        </w:trPr>
        <w:tc>
          <w:tcPr>
            <w:tcW w:w="2880" w:type="dxa"/>
            <w:tcBorders>
              <w:top w:val="single" w:sz="4" w:space="0" w:color="000000"/>
              <w:left w:val="single" w:sz="4" w:space="0" w:color="000000"/>
              <w:bottom w:val="single" w:sz="4" w:space="0" w:color="000000"/>
              <w:right w:val="nil"/>
            </w:tcBorders>
          </w:tcPr>
          <w:p w14:paraId="24FAEB0D"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49180BDE" w14:textId="77777777" w:rsidR="0039271C" w:rsidRPr="00975BFD" w:rsidRDefault="00632768">
            <w:pPr>
              <w:pStyle w:val="TAC"/>
              <w:rPr>
                <w:kern w:val="2"/>
              </w:rPr>
            </w:pPr>
            <w:r w:rsidRPr="00975BFD">
              <w:rPr>
                <w:kern w:val="2"/>
              </w:rPr>
              <w:t>O</w:t>
            </w:r>
          </w:p>
          <w:p w14:paraId="3A8C1BB1"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2C0F1930" w14:textId="77777777" w:rsidR="0039271C" w:rsidRPr="00975BFD" w:rsidRDefault="00632768">
            <w:pPr>
              <w:pStyle w:val="TAL"/>
              <w:rPr>
                <w:rFonts w:eastAsia="DengXian"/>
                <w:kern w:val="2"/>
              </w:rPr>
            </w:pPr>
            <w:r w:rsidRPr="00975BFD">
              <w:rPr>
                <w:rFonts w:eastAsia="DengXian"/>
                <w:kern w:val="2"/>
              </w:rPr>
              <w:t>The identifier of network slice</w:t>
            </w:r>
          </w:p>
        </w:tc>
      </w:tr>
      <w:tr w:rsidR="0039271C" w:rsidRPr="00975BFD" w14:paraId="1E8FF595" w14:textId="77777777">
        <w:trPr>
          <w:jc w:val="center"/>
        </w:trPr>
        <w:tc>
          <w:tcPr>
            <w:tcW w:w="2880" w:type="dxa"/>
            <w:tcBorders>
              <w:top w:val="single" w:sz="4" w:space="0" w:color="000000"/>
              <w:left w:val="single" w:sz="4" w:space="0" w:color="000000"/>
              <w:bottom w:val="single" w:sz="4" w:space="0" w:color="000000"/>
              <w:right w:val="nil"/>
            </w:tcBorders>
          </w:tcPr>
          <w:p w14:paraId="4CD2F22D"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53A17BE4" w14:textId="77777777" w:rsidR="0039271C" w:rsidRPr="00975BFD" w:rsidRDefault="00632768">
            <w:pPr>
              <w:pStyle w:val="TAC"/>
              <w:rPr>
                <w:rFonts w:eastAsia="DengXian"/>
                <w:kern w:val="2"/>
              </w:rPr>
            </w:pPr>
            <w:r w:rsidRPr="00975BFD">
              <w:rPr>
                <w:rFonts w:eastAsia="DengXian"/>
                <w:kern w:val="2"/>
              </w:rPr>
              <w:t>O</w:t>
            </w:r>
          </w:p>
          <w:p w14:paraId="751AC7F8"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1F7675BF" w14:textId="77777777" w:rsidR="0039271C" w:rsidRPr="00975BFD" w:rsidRDefault="00632768">
            <w:pPr>
              <w:pStyle w:val="TAL"/>
              <w:rPr>
                <w:kern w:val="2"/>
              </w:rPr>
            </w:pPr>
            <w:r w:rsidRPr="00975BFD">
              <w:rPr>
                <w:kern w:val="2"/>
              </w:rPr>
              <w:t xml:space="preserve">The list of attributes of the serviceProfile e.g, </w:t>
            </w:r>
            <w:r w:rsidRPr="00975BFD">
              <w:rPr>
                <w:i/>
              </w:rPr>
              <w:t xml:space="preserve">dLtThptPerSlice or </w:t>
            </w:r>
            <w:r w:rsidRPr="00975BFD">
              <w:t xml:space="preserve">latencies of network slice as defined in </w:t>
            </w:r>
            <w:r w:rsidRPr="00975BFD">
              <w:rPr>
                <w:i/>
              </w:rPr>
              <w:t>serviceProfile</w:t>
            </w:r>
            <w:r w:rsidRPr="00975BFD">
              <w:t xml:space="preserve"> TS 28.541[10]</w:t>
            </w:r>
          </w:p>
        </w:tc>
      </w:tr>
      <w:tr w:rsidR="0039271C" w:rsidRPr="00975BFD" w14:paraId="29110081" w14:textId="77777777">
        <w:trPr>
          <w:jc w:val="center"/>
        </w:trPr>
        <w:tc>
          <w:tcPr>
            <w:tcW w:w="2880" w:type="dxa"/>
            <w:tcBorders>
              <w:top w:val="single" w:sz="4" w:space="0" w:color="000000"/>
              <w:left w:val="single" w:sz="4" w:space="0" w:color="000000"/>
              <w:bottom w:val="single" w:sz="4" w:space="0" w:color="000000"/>
              <w:right w:val="nil"/>
            </w:tcBorders>
          </w:tcPr>
          <w:p w14:paraId="13CD1CC3"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3ED53131" w14:textId="77777777" w:rsidR="0039271C" w:rsidRPr="00975BFD" w:rsidRDefault="00632768">
            <w:pPr>
              <w:pStyle w:val="TAC"/>
              <w:rPr>
                <w:rFonts w:eastAsia="DengXian"/>
                <w:kern w:val="2"/>
              </w:rPr>
            </w:pPr>
            <w:r w:rsidRPr="00975BFD">
              <w:rPr>
                <w:rFonts w:eastAsia="DengXian"/>
                <w:kern w:val="2"/>
              </w:rPr>
              <w:t>O</w:t>
            </w:r>
          </w:p>
          <w:p w14:paraId="13CD022A"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3AD8C52C"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 xml:space="preserve">he corresponding values of the attributes of the service profiles that determined by the NSCE server </w:t>
            </w:r>
          </w:p>
        </w:tc>
      </w:tr>
      <w:tr w:rsidR="0039271C" w:rsidRPr="00975BFD" w14:paraId="1A368340" w14:textId="77777777">
        <w:trPr>
          <w:jc w:val="center"/>
        </w:trPr>
        <w:tc>
          <w:tcPr>
            <w:tcW w:w="2880" w:type="dxa"/>
            <w:tcBorders>
              <w:top w:val="single" w:sz="4" w:space="0" w:color="000000"/>
              <w:left w:val="single" w:sz="4" w:space="0" w:color="000000"/>
              <w:bottom w:val="single" w:sz="4" w:space="0" w:color="000000"/>
              <w:right w:val="nil"/>
            </w:tcBorders>
          </w:tcPr>
          <w:p w14:paraId="0C4D0E56" w14:textId="77777777" w:rsidR="0039271C" w:rsidRPr="00975BFD" w:rsidRDefault="00632768">
            <w:pPr>
              <w:pStyle w:val="TAL"/>
              <w:rPr>
                <w:rFonts w:eastAsia="DengXian"/>
                <w:kern w:val="2"/>
              </w:rPr>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032BB8EF" w14:textId="77777777" w:rsidR="0039271C" w:rsidRPr="00975BFD" w:rsidRDefault="00632768">
            <w:pPr>
              <w:pStyle w:val="TAC"/>
              <w:rPr>
                <w:rFonts w:cs="Arial"/>
                <w:kern w:val="2"/>
              </w:rPr>
            </w:pPr>
            <w:r w:rsidRPr="00975BFD">
              <w:rPr>
                <w:rFonts w:cs="Arial"/>
                <w:kern w:val="2"/>
              </w:rPr>
              <w:t>O</w:t>
            </w:r>
          </w:p>
          <w:p w14:paraId="3F626B70"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2</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3DC06D86" w14:textId="77777777" w:rsidR="0039271C" w:rsidRPr="00975BFD" w:rsidRDefault="00632768">
            <w:pPr>
              <w:pStyle w:val="TAL"/>
              <w:rPr>
                <w:rFonts w:eastAsia="DengXian"/>
                <w:kern w:val="2"/>
              </w:rPr>
            </w:pPr>
            <w:r w:rsidRPr="00975BFD">
              <w:rPr>
                <w:kern w:val="2"/>
              </w:rPr>
              <w:t>Indicates the cause of creation failure</w:t>
            </w:r>
          </w:p>
        </w:tc>
      </w:tr>
      <w:tr w:rsidR="0039271C" w:rsidRPr="00975BFD" w14:paraId="25BEEDA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855F25C" w14:textId="77777777" w:rsidR="0039271C" w:rsidRPr="00975BFD" w:rsidRDefault="00632768" w:rsidP="00DF6EE8">
            <w:pPr>
              <w:pStyle w:val="TAN"/>
              <w:rPr>
                <w:szCs w:val="18"/>
              </w:rPr>
            </w:pPr>
            <w:r w:rsidRPr="00975BFD">
              <w:rPr>
                <w:rFonts w:eastAsia="DengXian" w:cs="Arial"/>
                <w:kern w:val="2"/>
              </w:rPr>
              <w:t>NOTE</w:t>
            </w:r>
            <w:r w:rsidRPr="00975BFD">
              <w:rPr>
                <w:kern w:val="2"/>
              </w:rPr>
              <w:t> 1</w:t>
            </w:r>
            <w:r w:rsidRPr="00975BFD">
              <w:rPr>
                <w:rFonts w:eastAsia="DengXian"/>
                <w:kern w:val="2"/>
              </w:rPr>
              <w:t>:</w:t>
            </w:r>
            <w:r w:rsidRPr="00975BFD">
              <w:t xml:space="preserve"> </w:t>
            </w:r>
            <w:r w:rsidRPr="00975BFD">
              <w:tab/>
              <w:t>Shall be present if the result is success and shall not be present otherwise</w:t>
            </w:r>
          </w:p>
          <w:p w14:paraId="543F9188" w14:textId="77777777" w:rsidR="0039271C" w:rsidRPr="00975BFD" w:rsidRDefault="00632768" w:rsidP="00DF6EE8">
            <w:pPr>
              <w:pStyle w:val="TAN"/>
            </w:pPr>
            <w:r w:rsidRPr="00975BFD">
              <w:rPr>
                <w:rFonts w:eastAsia="DengXian" w:cs="Arial"/>
                <w:kern w:val="2"/>
              </w:rPr>
              <w:t>NOTE</w:t>
            </w:r>
            <w:r w:rsidRPr="00975BFD">
              <w:rPr>
                <w:kern w:val="2"/>
              </w:rPr>
              <w:t> 2</w:t>
            </w:r>
            <w:r w:rsidRPr="00975BFD">
              <w:rPr>
                <w:rFonts w:eastAsia="DengXian"/>
                <w:kern w:val="2"/>
              </w:rPr>
              <w:t>:</w:t>
            </w:r>
            <w:r w:rsidRPr="00975BFD">
              <w:t xml:space="preserve"> </w:t>
            </w:r>
            <w:r w:rsidRPr="00975BFD">
              <w:tab/>
              <w:t>Shall be present if the result is failure and shall not be present otherwise</w:t>
            </w:r>
          </w:p>
        </w:tc>
      </w:tr>
    </w:tbl>
    <w:p w14:paraId="28AF8140" w14:textId="77777777" w:rsidR="0039271C" w:rsidRPr="00975BFD" w:rsidRDefault="0039271C"/>
    <w:p w14:paraId="6FFE3177" w14:textId="77777777" w:rsidR="0039271C" w:rsidRPr="00975BFD" w:rsidRDefault="00632768">
      <w:pPr>
        <w:pStyle w:val="Heading4"/>
        <w:rPr>
          <w:bCs/>
        </w:rPr>
      </w:pPr>
      <w:bookmarkStart w:id="744" w:name="_Toc134011923"/>
      <w:bookmarkStart w:id="745" w:name="_Toc170686268"/>
      <w:r w:rsidRPr="00975BFD">
        <w:rPr>
          <w:bCs/>
        </w:rPr>
        <w:t>9.</w:t>
      </w:r>
      <w:r w:rsidRPr="00975BFD">
        <w:rPr>
          <w:rFonts w:eastAsia="DengXian"/>
          <w:bCs/>
          <w:lang w:eastAsia="zh-CN"/>
        </w:rPr>
        <w:t>12</w:t>
      </w:r>
      <w:r w:rsidRPr="00975BFD">
        <w:rPr>
          <w:bCs/>
        </w:rPr>
        <w:t>.3.3</w:t>
      </w:r>
      <w:r w:rsidRPr="00975BFD">
        <w:rPr>
          <w:bCs/>
        </w:rPr>
        <w:tab/>
        <w:t>Slice related communication service reconfiguration</w:t>
      </w:r>
      <w:bookmarkEnd w:id="744"/>
      <w:bookmarkEnd w:id="745"/>
    </w:p>
    <w:p w14:paraId="05BC8B6F" w14:textId="77777777" w:rsidR="0039271C" w:rsidRPr="00975BFD" w:rsidRDefault="00632768">
      <w:r w:rsidRPr="00975BFD">
        <w:t>Table 9.</w:t>
      </w:r>
      <w:r w:rsidRPr="00975BFD">
        <w:rPr>
          <w:rFonts w:eastAsia="DengXian"/>
          <w:lang w:eastAsia="zh-CN"/>
        </w:rPr>
        <w:t>12</w:t>
      </w:r>
      <w:r w:rsidRPr="00975BFD">
        <w:t>.3.3-1 and Table 9.</w:t>
      </w:r>
      <w:r w:rsidRPr="00975BFD">
        <w:rPr>
          <w:rFonts w:eastAsia="DengXian"/>
          <w:lang w:eastAsia="zh-CN"/>
        </w:rPr>
        <w:t>12</w:t>
      </w:r>
      <w:r w:rsidRPr="00975BFD">
        <w:t>.3.3-2 describe information elements for slice related communication service reconfiguration request and response between the VAL server and the NSCE server.</w:t>
      </w:r>
    </w:p>
    <w:p w14:paraId="2D3DD5B3" w14:textId="77777777" w:rsidR="0039271C" w:rsidRPr="00975BFD" w:rsidRDefault="00632768">
      <w:pPr>
        <w:pStyle w:val="TH"/>
      </w:pPr>
      <w:r w:rsidRPr="00975BFD">
        <w:t>Table 9.</w:t>
      </w:r>
      <w:r w:rsidRPr="00975BFD">
        <w:rPr>
          <w:rFonts w:eastAsia="DengXian"/>
          <w:lang w:eastAsia="zh-CN"/>
        </w:rPr>
        <w:t>12</w:t>
      </w:r>
      <w:r w:rsidRPr="00975BFD">
        <w:t>.3.3-1: Slice related communication service reconfiguration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8179D7C" w14:textId="77777777">
        <w:trPr>
          <w:jc w:val="center"/>
        </w:trPr>
        <w:tc>
          <w:tcPr>
            <w:tcW w:w="2880" w:type="dxa"/>
            <w:tcBorders>
              <w:top w:val="single" w:sz="4" w:space="0" w:color="000000"/>
              <w:left w:val="single" w:sz="4" w:space="0" w:color="000000"/>
              <w:bottom w:val="single" w:sz="4" w:space="0" w:color="000000"/>
              <w:right w:val="nil"/>
            </w:tcBorders>
          </w:tcPr>
          <w:p w14:paraId="383C0C98"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2BBF184"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F2D4E0A" w14:textId="77777777" w:rsidR="0039271C" w:rsidRPr="00975BFD" w:rsidRDefault="00632768">
            <w:pPr>
              <w:pStyle w:val="TAH"/>
              <w:rPr>
                <w:kern w:val="2"/>
              </w:rPr>
            </w:pPr>
            <w:r w:rsidRPr="00975BFD">
              <w:rPr>
                <w:kern w:val="2"/>
              </w:rPr>
              <w:t>Description</w:t>
            </w:r>
          </w:p>
        </w:tc>
      </w:tr>
      <w:tr w:rsidR="0039271C" w:rsidRPr="00975BFD" w14:paraId="5CA72AB5" w14:textId="77777777">
        <w:trPr>
          <w:trHeight w:val="222"/>
          <w:jc w:val="center"/>
        </w:trPr>
        <w:tc>
          <w:tcPr>
            <w:tcW w:w="2880" w:type="dxa"/>
            <w:tcBorders>
              <w:top w:val="single" w:sz="4" w:space="0" w:color="000000"/>
              <w:left w:val="single" w:sz="4" w:space="0" w:color="000000"/>
              <w:bottom w:val="single" w:sz="4" w:space="0" w:color="000000"/>
              <w:right w:val="nil"/>
            </w:tcBorders>
          </w:tcPr>
          <w:p w14:paraId="3D01A5AB"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033D624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4EFC00A" w14:textId="77777777" w:rsidR="0039271C" w:rsidRPr="00975BFD" w:rsidRDefault="00632768">
            <w:pPr>
              <w:pStyle w:val="TAL"/>
              <w:rPr>
                <w:kern w:val="2"/>
              </w:rPr>
            </w:pPr>
            <w:r w:rsidRPr="00975BFD">
              <w:rPr>
                <w:kern w:val="2"/>
              </w:rPr>
              <w:t>The identifier of the VAL server</w:t>
            </w:r>
          </w:p>
        </w:tc>
      </w:tr>
      <w:tr w:rsidR="0039271C" w:rsidRPr="00975BFD" w14:paraId="35A9E609" w14:textId="77777777">
        <w:trPr>
          <w:jc w:val="center"/>
        </w:trPr>
        <w:tc>
          <w:tcPr>
            <w:tcW w:w="2880" w:type="dxa"/>
            <w:tcBorders>
              <w:top w:val="single" w:sz="4" w:space="0" w:color="000000"/>
              <w:left w:val="single" w:sz="4" w:space="0" w:color="000000"/>
              <w:bottom w:val="single" w:sz="4" w:space="0" w:color="000000"/>
              <w:right w:val="nil"/>
            </w:tcBorders>
          </w:tcPr>
          <w:p w14:paraId="141E41E4" w14:textId="77777777" w:rsidR="0039271C" w:rsidRPr="00975BFD" w:rsidRDefault="00632768">
            <w:pPr>
              <w:pStyle w:val="TAL"/>
              <w:rPr>
                <w:kern w:val="2"/>
              </w:rPr>
            </w:pPr>
            <w:r w:rsidRPr="00975BFD">
              <w:rPr>
                <w:kern w:val="2"/>
              </w:rPr>
              <w:t xml:space="preserve">VAL service name </w:t>
            </w:r>
          </w:p>
        </w:tc>
        <w:tc>
          <w:tcPr>
            <w:tcW w:w="1440" w:type="dxa"/>
            <w:tcBorders>
              <w:top w:val="single" w:sz="4" w:space="0" w:color="000000"/>
              <w:left w:val="single" w:sz="4" w:space="0" w:color="000000"/>
              <w:bottom w:val="single" w:sz="4" w:space="0" w:color="000000"/>
              <w:right w:val="nil"/>
            </w:tcBorders>
          </w:tcPr>
          <w:p w14:paraId="67D27D0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1134E09" w14:textId="77777777" w:rsidR="0039271C" w:rsidRPr="00975BFD" w:rsidRDefault="00632768">
            <w:pPr>
              <w:pStyle w:val="TAL"/>
              <w:rPr>
                <w:kern w:val="2"/>
                <w:szCs w:val="18"/>
              </w:rPr>
            </w:pPr>
            <w:r w:rsidRPr="00975BFD">
              <w:rPr>
                <w:kern w:val="2"/>
              </w:rPr>
              <w:t>The name of the application service to be upgrade/downgrade which requires the reconfiguration of the slice related communication service, the value can be as followings:</w:t>
            </w:r>
          </w:p>
          <w:p w14:paraId="2CA5769A"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2X service;</w:t>
            </w:r>
          </w:p>
          <w:p w14:paraId="62C3C8C9"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ideo streaming service;</w:t>
            </w:r>
          </w:p>
          <w:p w14:paraId="0BFAB4DE" w14:textId="77777777" w:rsidR="0039271C" w:rsidRPr="00975BFD" w:rsidRDefault="00632768">
            <w:pPr>
              <w:pStyle w:val="TAL"/>
              <w:rPr>
                <w:rFonts w:eastAsia="DengXian"/>
                <w:kern w:val="2"/>
              </w:rPr>
            </w:pPr>
            <w:r w:rsidRPr="00975BFD">
              <w:rPr>
                <w:rFonts w:eastAsia="DengXian"/>
                <w:kern w:val="2"/>
              </w:rPr>
              <w:t>Remote control service;</w:t>
            </w:r>
          </w:p>
          <w:p w14:paraId="2BF96711" w14:textId="77777777" w:rsidR="0039271C" w:rsidRPr="00975BFD" w:rsidRDefault="00632768">
            <w:pPr>
              <w:pStyle w:val="TAL"/>
              <w:rPr>
                <w:rFonts w:eastAsia="DengXian"/>
                <w:kern w:val="2"/>
              </w:rPr>
            </w:pPr>
            <w:r w:rsidRPr="00975BFD">
              <w:rPr>
                <w:rFonts w:eastAsia="DengXian" w:cs="Arial"/>
                <w:kern w:val="2"/>
              </w:rPr>
              <w:t>…</w:t>
            </w:r>
          </w:p>
          <w:p w14:paraId="19F3B66B" w14:textId="77777777" w:rsidR="0039271C" w:rsidRPr="00975BFD" w:rsidRDefault="0039271C">
            <w:pPr>
              <w:pStyle w:val="TAL"/>
              <w:rPr>
                <w:kern w:val="2"/>
              </w:rPr>
            </w:pPr>
          </w:p>
        </w:tc>
      </w:tr>
      <w:tr w:rsidR="0039271C" w:rsidRPr="00975BFD" w14:paraId="207C9DEC" w14:textId="77777777">
        <w:trPr>
          <w:jc w:val="center"/>
        </w:trPr>
        <w:tc>
          <w:tcPr>
            <w:tcW w:w="2880" w:type="dxa"/>
            <w:tcBorders>
              <w:top w:val="single" w:sz="4" w:space="0" w:color="000000"/>
              <w:left w:val="single" w:sz="4" w:space="0" w:color="000000"/>
              <w:bottom w:val="single" w:sz="4" w:space="0" w:color="000000"/>
              <w:right w:val="nil"/>
            </w:tcBorders>
          </w:tcPr>
          <w:p w14:paraId="51EAC5D4"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36B438B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AEFE6F8" w14:textId="77777777" w:rsidR="0039271C" w:rsidRPr="00975BFD" w:rsidRDefault="00632768">
            <w:pPr>
              <w:pStyle w:val="TAL"/>
              <w:rPr>
                <w:kern w:val="2"/>
              </w:rPr>
            </w:pPr>
            <w:r w:rsidRPr="00975BFD">
              <w:rPr>
                <w:kern w:val="2"/>
              </w:rPr>
              <w:t>Identifier of the application service</w:t>
            </w:r>
          </w:p>
        </w:tc>
      </w:tr>
      <w:tr w:rsidR="0039271C" w:rsidRPr="00975BFD" w14:paraId="06A536DD" w14:textId="77777777">
        <w:trPr>
          <w:jc w:val="center"/>
        </w:trPr>
        <w:tc>
          <w:tcPr>
            <w:tcW w:w="2880" w:type="dxa"/>
            <w:tcBorders>
              <w:top w:val="single" w:sz="4" w:space="0" w:color="000000"/>
              <w:left w:val="single" w:sz="4" w:space="0" w:color="000000"/>
              <w:bottom w:val="single" w:sz="4" w:space="0" w:color="000000"/>
              <w:right w:val="nil"/>
            </w:tcBorders>
          </w:tcPr>
          <w:p w14:paraId="67C33ACD" w14:textId="77777777" w:rsidR="0039271C" w:rsidRPr="00975BFD" w:rsidRDefault="00632768">
            <w:pPr>
              <w:pStyle w:val="TAL"/>
              <w:rPr>
                <w:kern w:val="2"/>
              </w:rPr>
            </w:pPr>
            <w:r w:rsidRPr="00975BFD">
              <w:t>Area of interest</w:t>
            </w:r>
          </w:p>
        </w:tc>
        <w:tc>
          <w:tcPr>
            <w:tcW w:w="1440" w:type="dxa"/>
            <w:tcBorders>
              <w:top w:val="single" w:sz="4" w:space="0" w:color="000000"/>
              <w:left w:val="single" w:sz="4" w:space="0" w:color="000000"/>
              <w:bottom w:val="single" w:sz="4" w:space="0" w:color="000000"/>
              <w:right w:val="nil"/>
            </w:tcBorders>
          </w:tcPr>
          <w:p w14:paraId="47B3C308"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64DEDB6" w14:textId="753B170A" w:rsidR="0039271C" w:rsidRPr="00975BFD" w:rsidRDefault="00632768">
            <w:pPr>
              <w:pStyle w:val="TAL"/>
              <w:rPr>
                <w:kern w:val="2"/>
              </w:rPr>
            </w:pPr>
            <w:r w:rsidRPr="00975BFD">
              <w:rPr>
                <w:kern w:val="2"/>
              </w:rPr>
              <w:t>The service area for which the application profile applies</w:t>
            </w:r>
            <w:r w:rsidR="00203CE7" w:rsidRPr="00203CE7">
              <w:rPr>
                <w:kern w:val="2"/>
              </w:rPr>
              <w:t>, which can be expressed as a geographical area (e.g. geographical coordinates), or a topological area (e.g. a list of TA)</w:t>
            </w:r>
            <w:r w:rsidRPr="00975BFD">
              <w:rPr>
                <w:kern w:val="2"/>
              </w:rPr>
              <w:t>.</w:t>
            </w:r>
          </w:p>
        </w:tc>
      </w:tr>
      <w:tr w:rsidR="0039271C" w:rsidRPr="00975BFD" w14:paraId="5EAAD362" w14:textId="77777777">
        <w:trPr>
          <w:jc w:val="center"/>
        </w:trPr>
        <w:tc>
          <w:tcPr>
            <w:tcW w:w="2880" w:type="dxa"/>
            <w:tcBorders>
              <w:top w:val="single" w:sz="4" w:space="0" w:color="000000"/>
              <w:left w:val="single" w:sz="4" w:space="0" w:color="000000"/>
              <w:bottom w:val="single" w:sz="4" w:space="0" w:color="000000"/>
              <w:right w:val="nil"/>
            </w:tcBorders>
          </w:tcPr>
          <w:p w14:paraId="0B36644D" w14:textId="77777777" w:rsidR="0039271C" w:rsidRPr="00975BFD" w:rsidRDefault="00632768">
            <w:pPr>
              <w:pStyle w:val="TAL"/>
              <w:rPr>
                <w:kern w:val="2"/>
              </w:rPr>
            </w:pPr>
            <w:r w:rsidRPr="00975BFD">
              <w:rPr>
                <w:kern w:val="2"/>
              </w:rPr>
              <w:t>Application service profile</w:t>
            </w:r>
          </w:p>
        </w:tc>
        <w:tc>
          <w:tcPr>
            <w:tcW w:w="1440" w:type="dxa"/>
            <w:tcBorders>
              <w:top w:val="single" w:sz="4" w:space="0" w:color="000000"/>
              <w:left w:val="single" w:sz="4" w:space="0" w:color="000000"/>
              <w:bottom w:val="single" w:sz="4" w:space="0" w:color="000000"/>
              <w:right w:val="nil"/>
            </w:tcBorders>
          </w:tcPr>
          <w:p w14:paraId="40B2914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D7CFAB6" w14:textId="77777777" w:rsidR="0039271C" w:rsidRPr="00975BFD" w:rsidRDefault="00632768">
            <w:pPr>
              <w:pStyle w:val="TAL"/>
              <w:rPr>
                <w:kern w:val="2"/>
              </w:rPr>
            </w:pPr>
            <w:r w:rsidRPr="00975BFD">
              <w:rPr>
                <w:kern w:val="2"/>
              </w:rPr>
              <w:t>The list of the requirements of the corresponding application service to be changed</w:t>
            </w:r>
          </w:p>
        </w:tc>
      </w:tr>
      <w:tr w:rsidR="0039271C" w:rsidRPr="00975BFD" w14:paraId="52062C2B" w14:textId="77777777">
        <w:trPr>
          <w:jc w:val="center"/>
        </w:trPr>
        <w:tc>
          <w:tcPr>
            <w:tcW w:w="2880" w:type="dxa"/>
            <w:tcBorders>
              <w:top w:val="single" w:sz="4" w:space="0" w:color="000000"/>
              <w:left w:val="single" w:sz="4" w:space="0" w:color="000000"/>
              <w:bottom w:val="single" w:sz="4" w:space="0" w:color="000000"/>
              <w:right w:val="nil"/>
            </w:tcBorders>
          </w:tcPr>
          <w:p w14:paraId="5A7C4A70" w14:textId="77777777" w:rsidR="0039271C" w:rsidRPr="00975BFD" w:rsidRDefault="00632768">
            <w:pPr>
              <w:pStyle w:val="TAL"/>
              <w:rPr>
                <w:kern w:val="2"/>
              </w:rPr>
            </w:pPr>
            <w:r w:rsidRPr="00975BFD">
              <w:rPr>
                <w:kern w:val="2"/>
              </w:rPr>
              <w:t>&gt;</w:t>
            </w:r>
            <w:r w:rsidRPr="00975BFD">
              <w:t xml:space="preserve"> ReqInfo</w:t>
            </w:r>
          </w:p>
        </w:tc>
        <w:tc>
          <w:tcPr>
            <w:tcW w:w="1440" w:type="dxa"/>
            <w:tcBorders>
              <w:top w:val="single" w:sz="4" w:space="0" w:color="000000"/>
              <w:left w:val="single" w:sz="4" w:space="0" w:color="000000"/>
              <w:bottom w:val="single" w:sz="4" w:space="0" w:color="000000"/>
              <w:right w:val="nil"/>
            </w:tcBorders>
          </w:tcPr>
          <w:p w14:paraId="6D40A3D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3DA8AA8"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element containing the reqName and reqValue</w:t>
            </w:r>
          </w:p>
        </w:tc>
      </w:tr>
      <w:tr w:rsidR="0039271C" w:rsidRPr="00975BFD" w14:paraId="20316FFB" w14:textId="77777777">
        <w:trPr>
          <w:jc w:val="center"/>
        </w:trPr>
        <w:tc>
          <w:tcPr>
            <w:tcW w:w="2880" w:type="dxa"/>
            <w:tcBorders>
              <w:top w:val="single" w:sz="4" w:space="0" w:color="000000"/>
              <w:left w:val="single" w:sz="4" w:space="0" w:color="000000"/>
              <w:bottom w:val="single" w:sz="4" w:space="0" w:color="000000"/>
              <w:right w:val="nil"/>
            </w:tcBorders>
          </w:tcPr>
          <w:p w14:paraId="51D93EFE"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&gt;ReqName</w:t>
            </w:r>
          </w:p>
        </w:tc>
        <w:tc>
          <w:tcPr>
            <w:tcW w:w="1440" w:type="dxa"/>
            <w:tcBorders>
              <w:top w:val="single" w:sz="4" w:space="0" w:color="000000"/>
              <w:left w:val="single" w:sz="4" w:space="0" w:color="000000"/>
              <w:bottom w:val="single" w:sz="4" w:space="0" w:color="000000"/>
              <w:right w:val="nil"/>
            </w:tcBorders>
          </w:tcPr>
          <w:p w14:paraId="16527A28"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2508E0" w14:textId="77777777" w:rsidR="0039271C" w:rsidRPr="00975BFD" w:rsidRDefault="00632768">
            <w:pPr>
              <w:pStyle w:val="TAL"/>
              <w:rPr>
                <w:kern w:val="2"/>
                <w:szCs w:val="18"/>
              </w:rPr>
            </w:pPr>
            <w:r w:rsidRPr="00975BFD">
              <w:rPr>
                <w:kern w:val="2"/>
              </w:rPr>
              <w:t>The name of the application service requirement, the value of this IE can be as followings:</w:t>
            </w:r>
          </w:p>
          <w:p w14:paraId="28D269FE" w14:textId="77777777" w:rsidR="0039271C" w:rsidRPr="00975BFD" w:rsidRDefault="00632768">
            <w:pPr>
              <w:pStyle w:val="TAL"/>
              <w:rPr>
                <w:kern w:val="2"/>
              </w:rPr>
            </w:pPr>
            <w:r w:rsidRPr="00975BFD">
              <w:rPr>
                <w:kern w:val="2"/>
              </w:rPr>
              <w:t>the resolution of a video service,</w:t>
            </w:r>
          </w:p>
          <w:p w14:paraId="2B390F6A"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end user numbers,</w:t>
            </w:r>
          </w:p>
          <w:p w14:paraId="47111CB1"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latency,</w:t>
            </w:r>
          </w:p>
          <w:p w14:paraId="76867B34" w14:textId="77777777" w:rsidR="0039271C" w:rsidRPr="00975BFD" w:rsidRDefault="00632768">
            <w:pPr>
              <w:pStyle w:val="TAL"/>
              <w:rPr>
                <w:kern w:val="2"/>
              </w:rPr>
            </w:pPr>
            <w:r w:rsidRPr="00975BFD">
              <w:rPr>
                <w:rFonts w:eastAsia="DengXian" w:cs="Arial"/>
                <w:kern w:val="2"/>
              </w:rPr>
              <w:t>…</w:t>
            </w:r>
          </w:p>
        </w:tc>
      </w:tr>
      <w:tr w:rsidR="0039271C" w:rsidRPr="00975BFD" w14:paraId="6107117A" w14:textId="77777777">
        <w:trPr>
          <w:jc w:val="center"/>
        </w:trPr>
        <w:tc>
          <w:tcPr>
            <w:tcW w:w="2880" w:type="dxa"/>
            <w:tcBorders>
              <w:top w:val="single" w:sz="4" w:space="0" w:color="000000"/>
              <w:left w:val="single" w:sz="4" w:space="0" w:color="000000"/>
              <w:bottom w:val="single" w:sz="4" w:space="0" w:color="000000"/>
              <w:right w:val="nil"/>
            </w:tcBorders>
          </w:tcPr>
          <w:p w14:paraId="23A1ADDA"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&gt;ReqValue</w:t>
            </w:r>
          </w:p>
        </w:tc>
        <w:tc>
          <w:tcPr>
            <w:tcW w:w="1440" w:type="dxa"/>
            <w:tcBorders>
              <w:top w:val="single" w:sz="4" w:space="0" w:color="000000"/>
              <w:left w:val="single" w:sz="4" w:space="0" w:color="000000"/>
              <w:bottom w:val="single" w:sz="4" w:space="0" w:color="000000"/>
              <w:right w:val="nil"/>
            </w:tcBorders>
          </w:tcPr>
          <w:p w14:paraId="0C974A7B"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1112B3"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corresponding updated value of the application service requirement</w:t>
            </w:r>
          </w:p>
        </w:tc>
      </w:tr>
    </w:tbl>
    <w:p w14:paraId="673654DA" w14:textId="77777777" w:rsidR="0039271C" w:rsidRPr="00975BFD" w:rsidRDefault="0039271C"/>
    <w:p w14:paraId="2A621FBD" w14:textId="77777777" w:rsidR="0039271C" w:rsidRPr="00975BFD" w:rsidRDefault="00632768">
      <w:pPr>
        <w:pStyle w:val="TH"/>
      </w:pPr>
      <w:r w:rsidRPr="00975BFD">
        <w:t>Table 9.</w:t>
      </w:r>
      <w:r w:rsidRPr="00975BFD">
        <w:rPr>
          <w:rFonts w:eastAsia="DengXian"/>
          <w:lang w:eastAsia="zh-CN"/>
        </w:rPr>
        <w:t>12</w:t>
      </w:r>
      <w:r w:rsidRPr="00975BFD">
        <w:t>.3.3-2: Slice related communication service reconfiguration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1FF36EE" w14:textId="77777777">
        <w:trPr>
          <w:jc w:val="center"/>
        </w:trPr>
        <w:tc>
          <w:tcPr>
            <w:tcW w:w="2880" w:type="dxa"/>
            <w:tcBorders>
              <w:top w:val="single" w:sz="4" w:space="0" w:color="000000"/>
              <w:left w:val="single" w:sz="4" w:space="0" w:color="000000"/>
              <w:bottom w:val="single" w:sz="4" w:space="0" w:color="000000"/>
              <w:right w:val="nil"/>
            </w:tcBorders>
          </w:tcPr>
          <w:p w14:paraId="116868C2"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D879ECF"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6E45E38" w14:textId="77777777" w:rsidR="0039271C" w:rsidRPr="00975BFD" w:rsidRDefault="00632768">
            <w:pPr>
              <w:pStyle w:val="TAH"/>
              <w:rPr>
                <w:kern w:val="2"/>
              </w:rPr>
            </w:pPr>
            <w:r w:rsidRPr="00975BFD">
              <w:rPr>
                <w:kern w:val="2"/>
              </w:rPr>
              <w:t>Description</w:t>
            </w:r>
          </w:p>
        </w:tc>
      </w:tr>
      <w:tr w:rsidR="0039271C" w:rsidRPr="00975BFD" w14:paraId="687A5791" w14:textId="77777777">
        <w:trPr>
          <w:jc w:val="center"/>
        </w:trPr>
        <w:tc>
          <w:tcPr>
            <w:tcW w:w="2880" w:type="dxa"/>
            <w:tcBorders>
              <w:top w:val="single" w:sz="4" w:space="0" w:color="000000"/>
              <w:left w:val="single" w:sz="4" w:space="0" w:color="000000"/>
              <w:bottom w:val="single" w:sz="4" w:space="0" w:color="000000"/>
              <w:right w:val="nil"/>
            </w:tcBorders>
          </w:tcPr>
          <w:p w14:paraId="36EAFEDC" w14:textId="77777777" w:rsidR="0039271C" w:rsidRPr="00975BFD" w:rsidRDefault="00632768">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04012D1" w14:textId="77777777" w:rsidR="0039271C" w:rsidRPr="00975BFD" w:rsidRDefault="00632768">
            <w:pPr>
              <w:pStyle w:val="TAC"/>
              <w:rPr>
                <w:rFonts w:eastAsia="DengXian"/>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51EC50C" w14:textId="77777777" w:rsidR="0039271C" w:rsidRPr="00975BFD" w:rsidRDefault="00632768">
            <w:pPr>
              <w:pStyle w:val="TAL"/>
              <w:rPr>
                <w:kern w:val="2"/>
              </w:rPr>
            </w:pPr>
            <w:r w:rsidRPr="00975BFD">
              <w:rPr>
                <w:kern w:val="2"/>
              </w:rPr>
              <w:t>The identifier of the VAL server</w:t>
            </w:r>
          </w:p>
        </w:tc>
      </w:tr>
      <w:tr w:rsidR="0039271C" w:rsidRPr="00975BFD" w14:paraId="0F9C53BE" w14:textId="77777777">
        <w:trPr>
          <w:jc w:val="center"/>
        </w:trPr>
        <w:tc>
          <w:tcPr>
            <w:tcW w:w="2880" w:type="dxa"/>
            <w:tcBorders>
              <w:top w:val="single" w:sz="4" w:space="0" w:color="000000"/>
              <w:left w:val="single" w:sz="4" w:space="0" w:color="000000"/>
              <w:bottom w:val="single" w:sz="4" w:space="0" w:color="000000"/>
              <w:right w:val="nil"/>
            </w:tcBorders>
          </w:tcPr>
          <w:p w14:paraId="387E3955"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5D6A3BA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F807F31" w14:textId="77777777" w:rsidR="0039271C" w:rsidRPr="00975BFD" w:rsidRDefault="00632768">
            <w:pPr>
              <w:pStyle w:val="TAL"/>
              <w:rPr>
                <w:kern w:val="2"/>
              </w:rPr>
            </w:pPr>
            <w:r w:rsidRPr="00975BFD">
              <w:rPr>
                <w:kern w:val="2"/>
              </w:rPr>
              <w:t>Identifier of the application service</w:t>
            </w:r>
          </w:p>
        </w:tc>
      </w:tr>
      <w:tr w:rsidR="0039271C" w:rsidRPr="00975BFD" w14:paraId="3BFC2C08" w14:textId="77777777">
        <w:trPr>
          <w:jc w:val="center"/>
        </w:trPr>
        <w:tc>
          <w:tcPr>
            <w:tcW w:w="2880" w:type="dxa"/>
            <w:tcBorders>
              <w:top w:val="single" w:sz="4" w:space="0" w:color="000000"/>
              <w:left w:val="single" w:sz="4" w:space="0" w:color="000000"/>
              <w:bottom w:val="single" w:sz="4" w:space="0" w:color="000000"/>
              <w:right w:val="nil"/>
            </w:tcBorders>
          </w:tcPr>
          <w:p w14:paraId="7B456ACC" w14:textId="77777777" w:rsidR="0039271C" w:rsidRPr="00975BFD" w:rsidRDefault="00632768">
            <w:pPr>
              <w:pStyle w:val="TAL"/>
              <w:rPr>
                <w:kern w:val="2"/>
              </w:rPr>
            </w:pPr>
            <w:r w:rsidRPr="00975BFD">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311F1EF4" w14:textId="77777777" w:rsidR="0039271C" w:rsidRPr="00975BFD" w:rsidRDefault="00632768">
            <w:pPr>
              <w:pStyle w:val="TAC"/>
              <w:rPr>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1F34073" w14:textId="77777777" w:rsidR="0039271C" w:rsidRPr="00975BFD" w:rsidRDefault="00632768">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reconfiguration</w:t>
            </w:r>
          </w:p>
        </w:tc>
      </w:tr>
      <w:tr w:rsidR="0039271C" w:rsidRPr="00975BFD" w14:paraId="13D5DCE7" w14:textId="77777777">
        <w:trPr>
          <w:jc w:val="center"/>
        </w:trPr>
        <w:tc>
          <w:tcPr>
            <w:tcW w:w="2880" w:type="dxa"/>
            <w:tcBorders>
              <w:top w:val="single" w:sz="4" w:space="0" w:color="000000"/>
              <w:left w:val="single" w:sz="4" w:space="0" w:color="000000"/>
              <w:bottom w:val="single" w:sz="4" w:space="0" w:color="000000"/>
              <w:right w:val="nil"/>
            </w:tcBorders>
          </w:tcPr>
          <w:p w14:paraId="543207D8" w14:textId="77777777" w:rsidR="0039271C" w:rsidRPr="00975BFD" w:rsidRDefault="00632768">
            <w:pPr>
              <w:pStyle w:val="TAL"/>
              <w:rPr>
                <w:kern w:val="2"/>
              </w:rPr>
            </w:pPr>
            <w:r w:rsidRPr="00975BFD">
              <w:rPr>
                <w:kern w:val="2"/>
              </w:rPr>
              <w:t>Network slice info List</w:t>
            </w:r>
          </w:p>
        </w:tc>
        <w:tc>
          <w:tcPr>
            <w:tcW w:w="1440" w:type="dxa"/>
            <w:tcBorders>
              <w:top w:val="single" w:sz="4" w:space="0" w:color="000000"/>
              <w:left w:val="single" w:sz="4" w:space="0" w:color="000000"/>
              <w:bottom w:val="single" w:sz="4" w:space="0" w:color="000000"/>
              <w:right w:val="nil"/>
            </w:tcBorders>
          </w:tcPr>
          <w:p w14:paraId="1E63DA9D" w14:textId="77777777" w:rsidR="0039271C" w:rsidRPr="00975BFD" w:rsidRDefault="00632768">
            <w:pPr>
              <w:pStyle w:val="TAC"/>
              <w:rPr>
                <w:kern w:val="2"/>
              </w:rPr>
            </w:pPr>
            <w:r w:rsidRPr="00975BFD">
              <w:rPr>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77C67726" w14:textId="77777777" w:rsidR="0039271C" w:rsidRPr="00975BFD" w:rsidRDefault="00632768">
            <w:pPr>
              <w:pStyle w:val="TAL"/>
              <w:rPr>
                <w:kern w:val="2"/>
              </w:rPr>
            </w:pPr>
            <w:r w:rsidRPr="00975BFD">
              <w:rPr>
                <w:kern w:val="2"/>
              </w:rPr>
              <w:t>The list of the network slice info updated by NSCE</w:t>
            </w:r>
          </w:p>
        </w:tc>
      </w:tr>
      <w:tr w:rsidR="0039271C" w:rsidRPr="00975BFD" w14:paraId="2481BB00" w14:textId="77777777">
        <w:trPr>
          <w:jc w:val="center"/>
        </w:trPr>
        <w:tc>
          <w:tcPr>
            <w:tcW w:w="2880" w:type="dxa"/>
            <w:tcBorders>
              <w:top w:val="single" w:sz="4" w:space="0" w:color="000000"/>
              <w:left w:val="single" w:sz="4" w:space="0" w:color="000000"/>
              <w:bottom w:val="single" w:sz="4" w:space="0" w:color="000000"/>
              <w:right w:val="nil"/>
            </w:tcBorders>
          </w:tcPr>
          <w:p w14:paraId="0E883335" w14:textId="77777777" w:rsidR="0039271C" w:rsidRPr="00975BFD" w:rsidRDefault="00632768">
            <w:pPr>
              <w:pStyle w:val="TAL"/>
              <w:rPr>
                <w:kern w:val="2"/>
              </w:rPr>
            </w:pPr>
            <w:r w:rsidRPr="00975BFD">
              <w:rPr>
                <w:rFonts w:eastAsia="DengXian" w:cs="Arial"/>
                <w:kern w:val="2"/>
              </w:rPr>
              <w:t>&gt;</w:t>
            </w:r>
            <w:r w:rsidRPr="00975BFD">
              <w:rPr>
                <w:rFonts w:eastAsia="DengXian"/>
                <w:kern w:val="2"/>
              </w:rPr>
              <w:t xml:space="preserve"> </w:t>
            </w:r>
            <w:r w:rsidRPr="00975BFD">
              <w:rPr>
                <w:rFonts w:eastAsia="DengXian" w:cs="Arial"/>
                <w:kern w:val="2"/>
              </w:rPr>
              <w:t>N</w:t>
            </w:r>
            <w:r w:rsidRPr="00975BFD">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1A212EF4" w14:textId="77777777" w:rsidR="0039271C" w:rsidRPr="00975BFD" w:rsidRDefault="00632768">
            <w:pPr>
              <w:pStyle w:val="TAC"/>
              <w:rPr>
                <w:kern w:val="2"/>
              </w:rPr>
            </w:pPr>
            <w:r w:rsidRPr="00975BFD">
              <w:rPr>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0613110C" w14:textId="77777777" w:rsidR="0039271C" w:rsidRPr="00975BFD" w:rsidRDefault="00632768">
            <w:pPr>
              <w:pStyle w:val="TAL"/>
              <w:rPr>
                <w:rFonts w:eastAsia="DengXian"/>
                <w:kern w:val="2"/>
              </w:rPr>
            </w:pPr>
            <w:r w:rsidRPr="00975BFD">
              <w:rPr>
                <w:rFonts w:eastAsia="DengXian"/>
                <w:kern w:val="2"/>
              </w:rPr>
              <w:t>The network slice info which includes the attributes and the corresponding values of network slice</w:t>
            </w:r>
          </w:p>
        </w:tc>
      </w:tr>
      <w:tr w:rsidR="0039271C" w:rsidRPr="00975BFD" w14:paraId="153B8427" w14:textId="77777777">
        <w:trPr>
          <w:jc w:val="center"/>
        </w:trPr>
        <w:tc>
          <w:tcPr>
            <w:tcW w:w="2880" w:type="dxa"/>
            <w:tcBorders>
              <w:top w:val="single" w:sz="4" w:space="0" w:color="000000"/>
              <w:left w:val="single" w:sz="4" w:space="0" w:color="000000"/>
              <w:bottom w:val="single" w:sz="4" w:space="0" w:color="000000"/>
              <w:right w:val="nil"/>
            </w:tcBorders>
          </w:tcPr>
          <w:p w14:paraId="1FEFA6F9"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47E56C3C" w14:textId="77777777" w:rsidR="0039271C" w:rsidRPr="00975BFD" w:rsidRDefault="00632768">
            <w:pPr>
              <w:pStyle w:val="TAC"/>
              <w:rPr>
                <w:rFonts w:eastAsia="DengXian"/>
                <w:kern w:val="2"/>
              </w:rPr>
            </w:pPr>
            <w:r w:rsidRPr="00975BFD">
              <w:rPr>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776021A" w14:textId="77777777" w:rsidR="0039271C" w:rsidRPr="00975BFD" w:rsidRDefault="00632768">
            <w:pPr>
              <w:pStyle w:val="TAL"/>
              <w:rPr>
                <w:kern w:val="2"/>
              </w:rPr>
            </w:pPr>
            <w:r w:rsidRPr="00975BFD">
              <w:rPr>
                <w:rFonts w:eastAsia="DengXian"/>
                <w:kern w:val="2"/>
              </w:rPr>
              <w:t>The identifier of network slice</w:t>
            </w:r>
          </w:p>
        </w:tc>
      </w:tr>
      <w:tr w:rsidR="0039271C" w:rsidRPr="00975BFD" w14:paraId="4A68AECD" w14:textId="77777777">
        <w:trPr>
          <w:jc w:val="center"/>
        </w:trPr>
        <w:tc>
          <w:tcPr>
            <w:tcW w:w="2880" w:type="dxa"/>
            <w:tcBorders>
              <w:top w:val="single" w:sz="4" w:space="0" w:color="000000"/>
              <w:left w:val="single" w:sz="4" w:space="0" w:color="000000"/>
              <w:bottom w:val="single" w:sz="4" w:space="0" w:color="000000"/>
              <w:right w:val="nil"/>
            </w:tcBorders>
          </w:tcPr>
          <w:p w14:paraId="27498471"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4A6AA656" w14:textId="77777777" w:rsidR="0039271C" w:rsidRPr="00975BFD" w:rsidRDefault="00632768">
            <w:pPr>
              <w:pStyle w:val="TAC"/>
              <w:rPr>
                <w:rFonts w:eastAsia="DengXian"/>
                <w:kern w:val="2"/>
              </w:rPr>
            </w:pPr>
            <w:r w:rsidRPr="00975BFD">
              <w:rPr>
                <w:rFonts w:eastAsia="DengXian"/>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787C0F6D" w14:textId="77777777" w:rsidR="0039271C" w:rsidRPr="00975BFD" w:rsidRDefault="00632768">
            <w:pPr>
              <w:pStyle w:val="TAL"/>
              <w:rPr>
                <w:rFonts w:eastAsia="DengXian"/>
                <w:kern w:val="2"/>
              </w:rPr>
            </w:pPr>
            <w:r w:rsidRPr="00975BFD">
              <w:rPr>
                <w:kern w:val="2"/>
              </w:rPr>
              <w:t xml:space="preserve">The list of attributes of the serviceProfile e.g., </w:t>
            </w:r>
            <w:r w:rsidRPr="00975BFD">
              <w:rPr>
                <w:i/>
              </w:rPr>
              <w:t xml:space="preserve">dLtThptPerSlice or </w:t>
            </w:r>
            <w:r w:rsidRPr="00975BFD">
              <w:t xml:space="preserve">latencies of network slice as defined in </w:t>
            </w:r>
            <w:r w:rsidRPr="00975BFD">
              <w:rPr>
                <w:i/>
              </w:rPr>
              <w:t>serviceProfile</w:t>
            </w:r>
            <w:r w:rsidRPr="00975BFD">
              <w:t xml:space="preserve"> TS 28.541[10]</w:t>
            </w:r>
          </w:p>
        </w:tc>
      </w:tr>
      <w:tr w:rsidR="0039271C" w:rsidRPr="00975BFD" w14:paraId="44C6CC18" w14:textId="77777777">
        <w:trPr>
          <w:jc w:val="center"/>
        </w:trPr>
        <w:tc>
          <w:tcPr>
            <w:tcW w:w="2880" w:type="dxa"/>
            <w:tcBorders>
              <w:top w:val="single" w:sz="4" w:space="0" w:color="000000"/>
              <w:left w:val="single" w:sz="4" w:space="0" w:color="000000"/>
              <w:bottom w:val="single" w:sz="4" w:space="0" w:color="000000"/>
              <w:right w:val="nil"/>
            </w:tcBorders>
          </w:tcPr>
          <w:p w14:paraId="2D06BF06" w14:textId="77777777" w:rsidR="0039271C" w:rsidRPr="00975BFD" w:rsidRDefault="00632768">
            <w:pPr>
              <w:pStyle w:val="TAL"/>
              <w:rPr>
                <w:kern w:val="2"/>
              </w:rPr>
            </w:pPr>
            <w:r w:rsidRPr="00975BFD">
              <w:rPr>
                <w:rFonts w:eastAsia="DengXian" w:cs="Arial"/>
                <w:kern w:val="2"/>
              </w:rPr>
              <w:t>&gt;</w:t>
            </w:r>
            <w:r w:rsidRPr="00975BFD">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76DB06C5" w14:textId="77777777" w:rsidR="0039271C" w:rsidRPr="00975BFD" w:rsidRDefault="00632768">
            <w:pPr>
              <w:pStyle w:val="TAC"/>
              <w:rPr>
                <w:rFonts w:cs="Arial"/>
                <w:kern w:val="2"/>
              </w:rPr>
            </w:pPr>
            <w:r w:rsidRPr="00975BFD">
              <w:rPr>
                <w:rFonts w:eastAsia="DengXian"/>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B9F993E" w14:textId="77777777" w:rsidR="0039271C" w:rsidRPr="00975BFD" w:rsidRDefault="00632768">
            <w:pPr>
              <w:pStyle w:val="TAL"/>
              <w:rPr>
                <w:kern w:val="2"/>
              </w:rPr>
            </w:pPr>
            <w:r w:rsidRPr="00975BFD">
              <w:rPr>
                <w:rFonts w:eastAsia="DengXian" w:cs="Arial"/>
                <w:kern w:val="2"/>
              </w:rPr>
              <w:t>T</w:t>
            </w:r>
            <w:r w:rsidRPr="00975BFD">
              <w:rPr>
                <w:rFonts w:eastAsia="DengXian"/>
                <w:kern w:val="2"/>
              </w:rPr>
              <w:t>he corresponding values of the attributes of the service profiles that updated by the NSCE server</w:t>
            </w:r>
          </w:p>
        </w:tc>
      </w:tr>
      <w:tr w:rsidR="0039271C" w:rsidRPr="00975BFD" w14:paraId="478932B6" w14:textId="77777777">
        <w:trPr>
          <w:jc w:val="center"/>
        </w:trPr>
        <w:tc>
          <w:tcPr>
            <w:tcW w:w="2880" w:type="dxa"/>
            <w:tcBorders>
              <w:top w:val="single" w:sz="4" w:space="0" w:color="000000"/>
              <w:left w:val="single" w:sz="4" w:space="0" w:color="000000"/>
              <w:bottom w:val="single" w:sz="4" w:space="0" w:color="000000"/>
              <w:right w:val="nil"/>
            </w:tcBorders>
          </w:tcPr>
          <w:p w14:paraId="19909621" w14:textId="77777777" w:rsidR="0039271C" w:rsidRPr="00975BFD" w:rsidRDefault="00632768">
            <w:pPr>
              <w:pStyle w:val="TAL"/>
              <w:rPr>
                <w:rFonts w:eastAsia="DengXian"/>
                <w:kern w:val="2"/>
              </w:rPr>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5ADC288F" w14:textId="77777777" w:rsidR="0039271C" w:rsidRPr="00975BFD" w:rsidRDefault="00632768">
            <w:pPr>
              <w:pStyle w:val="TAC"/>
              <w:rPr>
                <w:rFonts w:cs="Arial"/>
                <w:kern w:val="2"/>
              </w:rPr>
            </w:pPr>
            <w:r w:rsidRPr="00975BFD">
              <w:rPr>
                <w:rFonts w:cs="Arial"/>
                <w:kern w:val="2"/>
              </w:rPr>
              <w:t>O</w:t>
            </w:r>
          </w:p>
          <w:p w14:paraId="4B0CD51C"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2</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65860DF" w14:textId="77777777" w:rsidR="0039271C" w:rsidRPr="00975BFD" w:rsidRDefault="00632768">
            <w:pPr>
              <w:pStyle w:val="TAL"/>
              <w:rPr>
                <w:rFonts w:eastAsia="DengXian"/>
                <w:kern w:val="2"/>
              </w:rPr>
            </w:pPr>
            <w:r w:rsidRPr="00975BFD">
              <w:rPr>
                <w:kern w:val="2"/>
              </w:rPr>
              <w:t>Indicates the cause of reconfiguration failure</w:t>
            </w:r>
          </w:p>
        </w:tc>
      </w:tr>
      <w:tr w:rsidR="0039271C" w:rsidRPr="00975BFD" w14:paraId="5A79398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6B58F0" w14:textId="77777777" w:rsidR="0039271C" w:rsidRPr="00975BFD" w:rsidRDefault="00632768">
            <w:pPr>
              <w:pStyle w:val="TAN"/>
              <w:rPr>
                <w:szCs w:val="18"/>
              </w:rPr>
            </w:pPr>
            <w:r w:rsidRPr="00975BFD">
              <w:rPr>
                <w:rFonts w:eastAsia="DengXian" w:cs="Arial"/>
                <w:kern w:val="2"/>
              </w:rPr>
              <w:t>NOTE</w:t>
            </w:r>
            <w:r w:rsidRPr="00975BFD">
              <w:rPr>
                <w:kern w:val="2"/>
              </w:rPr>
              <w:t> 1</w:t>
            </w:r>
            <w:r w:rsidRPr="00975BFD">
              <w:rPr>
                <w:rFonts w:eastAsia="DengXian"/>
                <w:kern w:val="2"/>
              </w:rPr>
              <w:t>:</w:t>
            </w:r>
            <w:r w:rsidRPr="00975BFD">
              <w:tab/>
              <w:t>Shall be present if the result is success and shall not be present otherwise</w:t>
            </w:r>
          </w:p>
          <w:p w14:paraId="323FF3D0" w14:textId="77777777" w:rsidR="0039271C" w:rsidRPr="00975BFD" w:rsidRDefault="00632768">
            <w:pPr>
              <w:pStyle w:val="TAN"/>
              <w:rPr>
                <w:rFonts w:eastAsia="DengXian"/>
                <w:kern w:val="2"/>
              </w:rPr>
            </w:pPr>
            <w:r w:rsidRPr="00975BFD">
              <w:rPr>
                <w:rFonts w:eastAsia="DengXian" w:cs="Arial"/>
                <w:kern w:val="2"/>
              </w:rPr>
              <w:t>NOTE</w:t>
            </w:r>
            <w:r w:rsidRPr="00975BFD">
              <w:rPr>
                <w:kern w:val="2"/>
              </w:rPr>
              <w:t> 2</w:t>
            </w:r>
            <w:r w:rsidRPr="00975BFD">
              <w:rPr>
                <w:rFonts w:eastAsia="DengXian"/>
                <w:kern w:val="2"/>
              </w:rPr>
              <w:t>:</w:t>
            </w:r>
            <w:r w:rsidRPr="00975BFD">
              <w:tab/>
              <w:t>Shall be present if the result is failure and shall not be present otherwise</w:t>
            </w:r>
          </w:p>
        </w:tc>
      </w:tr>
    </w:tbl>
    <w:p w14:paraId="77A07DAD" w14:textId="77777777" w:rsidR="0039271C" w:rsidRPr="00975BFD" w:rsidRDefault="00632768">
      <w:r w:rsidRPr="00975BFD">
        <w:t xml:space="preserve"> </w:t>
      </w:r>
    </w:p>
    <w:p w14:paraId="6302584C" w14:textId="77777777" w:rsidR="0039271C" w:rsidRPr="00975BFD" w:rsidRDefault="00632768">
      <w:pPr>
        <w:pStyle w:val="Heading4"/>
        <w:rPr>
          <w:bCs/>
        </w:rPr>
      </w:pPr>
      <w:bookmarkStart w:id="746" w:name="_Toc134011924"/>
      <w:bookmarkStart w:id="747" w:name="_Toc170686269"/>
      <w:r w:rsidRPr="00975BFD">
        <w:rPr>
          <w:bCs/>
        </w:rPr>
        <w:t>9.</w:t>
      </w:r>
      <w:r w:rsidRPr="00975BFD">
        <w:rPr>
          <w:rFonts w:eastAsia="DengXian"/>
          <w:bCs/>
          <w:lang w:eastAsia="zh-CN"/>
        </w:rPr>
        <w:t>12</w:t>
      </w:r>
      <w:r w:rsidRPr="00975BFD">
        <w:rPr>
          <w:bCs/>
        </w:rPr>
        <w:t>.3.4</w:t>
      </w:r>
      <w:r w:rsidRPr="00975BFD">
        <w:rPr>
          <w:bCs/>
        </w:rPr>
        <w:tab/>
        <w:t xml:space="preserve">Slice related communication service </w:t>
      </w:r>
      <w:r w:rsidRPr="00975BFD">
        <w:rPr>
          <w:rFonts w:cs="Arial"/>
          <w:bCs/>
        </w:rPr>
        <w:t>disengagement</w:t>
      </w:r>
      <w:bookmarkEnd w:id="746"/>
      <w:bookmarkEnd w:id="747"/>
    </w:p>
    <w:p w14:paraId="6C023E96" w14:textId="77777777" w:rsidR="0039271C" w:rsidRPr="00975BFD" w:rsidRDefault="00632768">
      <w:pPr>
        <w:pStyle w:val="TH"/>
      </w:pPr>
      <w:r w:rsidRPr="00975BFD">
        <w:t>Table 9.</w:t>
      </w:r>
      <w:r w:rsidRPr="00975BFD">
        <w:rPr>
          <w:rFonts w:eastAsia="DengXian"/>
          <w:lang w:eastAsia="zh-CN"/>
        </w:rPr>
        <w:t>12</w:t>
      </w:r>
      <w:r w:rsidRPr="00975BFD">
        <w:t>.3.4-1: Slice related communication service disengagement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A29D9C1" w14:textId="77777777">
        <w:trPr>
          <w:jc w:val="center"/>
        </w:trPr>
        <w:tc>
          <w:tcPr>
            <w:tcW w:w="2880" w:type="dxa"/>
            <w:tcBorders>
              <w:top w:val="single" w:sz="4" w:space="0" w:color="000000"/>
              <w:left w:val="single" w:sz="4" w:space="0" w:color="000000"/>
              <w:bottom w:val="single" w:sz="4" w:space="0" w:color="000000"/>
              <w:right w:val="nil"/>
            </w:tcBorders>
          </w:tcPr>
          <w:p w14:paraId="2D27FEAC"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261E1D3"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0215796" w14:textId="77777777" w:rsidR="0039271C" w:rsidRPr="00975BFD" w:rsidRDefault="00632768">
            <w:pPr>
              <w:pStyle w:val="TAH"/>
              <w:rPr>
                <w:kern w:val="2"/>
              </w:rPr>
            </w:pPr>
            <w:r w:rsidRPr="00975BFD">
              <w:rPr>
                <w:kern w:val="2"/>
              </w:rPr>
              <w:t>Description</w:t>
            </w:r>
          </w:p>
        </w:tc>
      </w:tr>
      <w:tr w:rsidR="0039271C" w:rsidRPr="00975BFD" w14:paraId="6409B2E6" w14:textId="77777777">
        <w:trPr>
          <w:jc w:val="center"/>
        </w:trPr>
        <w:tc>
          <w:tcPr>
            <w:tcW w:w="2880" w:type="dxa"/>
            <w:tcBorders>
              <w:top w:val="single" w:sz="4" w:space="0" w:color="000000"/>
              <w:left w:val="single" w:sz="4" w:space="0" w:color="000000"/>
              <w:bottom w:val="single" w:sz="4" w:space="0" w:color="000000"/>
              <w:right w:val="nil"/>
            </w:tcBorders>
          </w:tcPr>
          <w:p w14:paraId="029386CD"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0A7171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52E15DD" w14:textId="77777777" w:rsidR="0039271C" w:rsidRPr="00975BFD" w:rsidRDefault="00632768">
            <w:pPr>
              <w:pStyle w:val="TAL"/>
              <w:rPr>
                <w:kern w:val="2"/>
              </w:rPr>
            </w:pPr>
            <w:r w:rsidRPr="00975BFD">
              <w:rPr>
                <w:kern w:val="2"/>
              </w:rPr>
              <w:t>The identifier of the VAL server</w:t>
            </w:r>
          </w:p>
        </w:tc>
      </w:tr>
      <w:tr w:rsidR="0039271C" w:rsidRPr="00975BFD" w14:paraId="4D882C34" w14:textId="77777777">
        <w:trPr>
          <w:jc w:val="center"/>
        </w:trPr>
        <w:tc>
          <w:tcPr>
            <w:tcW w:w="2880" w:type="dxa"/>
            <w:tcBorders>
              <w:top w:val="single" w:sz="4" w:space="0" w:color="000000"/>
              <w:left w:val="single" w:sz="4" w:space="0" w:color="000000"/>
              <w:bottom w:val="single" w:sz="4" w:space="0" w:color="000000"/>
              <w:right w:val="nil"/>
            </w:tcBorders>
          </w:tcPr>
          <w:p w14:paraId="632105CF" w14:textId="77777777" w:rsidR="0039271C" w:rsidRPr="00975BFD" w:rsidRDefault="00632768">
            <w:pPr>
              <w:pStyle w:val="TAL"/>
              <w:rPr>
                <w:kern w:val="2"/>
              </w:rPr>
            </w:pPr>
            <w:r w:rsidRPr="00975BFD">
              <w:rPr>
                <w:kern w:val="2"/>
              </w:rPr>
              <w:t>VAL service name</w:t>
            </w:r>
          </w:p>
        </w:tc>
        <w:tc>
          <w:tcPr>
            <w:tcW w:w="1440" w:type="dxa"/>
            <w:tcBorders>
              <w:top w:val="single" w:sz="4" w:space="0" w:color="000000"/>
              <w:left w:val="single" w:sz="4" w:space="0" w:color="000000"/>
              <w:bottom w:val="single" w:sz="4" w:space="0" w:color="000000"/>
              <w:right w:val="nil"/>
            </w:tcBorders>
          </w:tcPr>
          <w:p w14:paraId="04E8B16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DE9FEF9" w14:textId="77777777" w:rsidR="0039271C" w:rsidRPr="00975BFD" w:rsidRDefault="00632768">
            <w:pPr>
              <w:pStyle w:val="TAL"/>
              <w:rPr>
                <w:kern w:val="2"/>
                <w:szCs w:val="18"/>
              </w:rPr>
            </w:pPr>
            <w:r w:rsidRPr="00975BFD">
              <w:rPr>
                <w:kern w:val="2"/>
              </w:rPr>
              <w:t>The name of the application service to be terminated which requires the disengagement of the slice related communication service, the value can be as followings:</w:t>
            </w:r>
          </w:p>
          <w:p w14:paraId="44E798C2"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2X service;</w:t>
            </w:r>
          </w:p>
          <w:p w14:paraId="03DC1F86"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ideo streaming service;</w:t>
            </w:r>
          </w:p>
          <w:p w14:paraId="2EB21160" w14:textId="77777777" w:rsidR="0039271C" w:rsidRPr="00975BFD" w:rsidRDefault="00632768">
            <w:pPr>
              <w:pStyle w:val="TAL"/>
              <w:rPr>
                <w:rFonts w:eastAsia="DengXian"/>
                <w:kern w:val="2"/>
              </w:rPr>
            </w:pPr>
            <w:r w:rsidRPr="00975BFD">
              <w:rPr>
                <w:rFonts w:eastAsia="DengXian"/>
                <w:kern w:val="2"/>
              </w:rPr>
              <w:t>Remote control service;</w:t>
            </w:r>
          </w:p>
          <w:p w14:paraId="00516479" w14:textId="77777777" w:rsidR="0039271C" w:rsidRPr="00975BFD" w:rsidRDefault="00632768">
            <w:pPr>
              <w:pStyle w:val="TAL"/>
              <w:rPr>
                <w:rFonts w:eastAsia="DengXian"/>
                <w:kern w:val="2"/>
              </w:rPr>
            </w:pPr>
            <w:r w:rsidRPr="00975BFD">
              <w:rPr>
                <w:rFonts w:eastAsia="DengXian" w:cs="Arial"/>
                <w:kern w:val="2"/>
              </w:rPr>
              <w:t>…</w:t>
            </w:r>
          </w:p>
        </w:tc>
      </w:tr>
      <w:tr w:rsidR="0039271C" w:rsidRPr="00975BFD" w14:paraId="2C9E16B9" w14:textId="77777777">
        <w:trPr>
          <w:jc w:val="center"/>
        </w:trPr>
        <w:tc>
          <w:tcPr>
            <w:tcW w:w="2880" w:type="dxa"/>
            <w:tcBorders>
              <w:top w:val="single" w:sz="4" w:space="0" w:color="000000"/>
              <w:left w:val="single" w:sz="4" w:space="0" w:color="000000"/>
              <w:bottom w:val="single" w:sz="4" w:space="0" w:color="000000"/>
              <w:right w:val="nil"/>
            </w:tcBorders>
          </w:tcPr>
          <w:p w14:paraId="7C14B436"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152645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0E14198" w14:textId="77777777" w:rsidR="0039271C" w:rsidRPr="00975BFD" w:rsidRDefault="00632768">
            <w:pPr>
              <w:pStyle w:val="TAL"/>
              <w:rPr>
                <w:kern w:val="2"/>
              </w:rPr>
            </w:pPr>
            <w:r w:rsidRPr="00975BFD">
              <w:rPr>
                <w:kern w:val="2"/>
              </w:rPr>
              <w:t>Identifier of the application service</w:t>
            </w:r>
          </w:p>
        </w:tc>
      </w:tr>
    </w:tbl>
    <w:p w14:paraId="47DA7B04" w14:textId="77777777" w:rsidR="0039271C" w:rsidRPr="00975BFD" w:rsidRDefault="0039271C"/>
    <w:p w14:paraId="23AE310E" w14:textId="77777777" w:rsidR="0039271C" w:rsidRPr="00975BFD" w:rsidRDefault="00632768">
      <w:pPr>
        <w:pStyle w:val="TH"/>
      </w:pPr>
      <w:r w:rsidRPr="00975BFD">
        <w:t>Table 9.</w:t>
      </w:r>
      <w:r w:rsidRPr="00975BFD">
        <w:rPr>
          <w:rFonts w:eastAsiaTheme="minorEastAsia"/>
          <w:lang w:eastAsia="zh-CN"/>
        </w:rPr>
        <w:t>12</w:t>
      </w:r>
      <w:r w:rsidRPr="00975BFD">
        <w:t>.3.4-2: Slice related c</w:t>
      </w:r>
      <w:r w:rsidRPr="00975BFD">
        <w:rPr>
          <w:rFonts w:cs="Arial"/>
        </w:rPr>
        <w:t>ommunication</w:t>
      </w:r>
      <w:r w:rsidRPr="00975BFD">
        <w:t xml:space="preserve"> service </w:t>
      </w:r>
      <w:r w:rsidRPr="00975BFD">
        <w:rPr>
          <w:rFonts w:cs="Arial"/>
        </w:rPr>
        <w:t>disengagement</w:t>
      </w:r>
      <w:r w:rsidRPr="00975BFD">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1F5F65C" w14:textId="77777777">
        <w:trPr>
          <w:jc w:val="center"/>
        </w:trPr>
        <w:tc>
          <w:tcPr>
            <w:tcW w:w="2880" w:type="dxa"/>
            <w:tcBorders>
              <w:top w:val="single" w:sz="4" w:space="0" w:color="000000"/>
              <w:left w:val="single" w:sz="4" w:space="0" w:color="000000"/>
              <w:bottom w:val="single" w:sz="4" w:space="0" w:color="000000"/>
              <w:right w:val="nil"/>
            </w:tcBorders>
          </w:tcPr>
          <w:p w14:paraId="6C9CAF70"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203553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4E93728" w14:textId="77777777" w:rsidR="0039271C" w:rsidRPr="00975BFD" w:rsidRDefault="00632768">
            <w:pPr>
              <w:pStyle w:val="TAH"/>
              <w:rPr>
                <w:kern w:val="2"/>
              </w:rPr>
            </w:pPr>
            <w:r w:rsidRPr="00975BFD">
              <w:rPr>
                <w:kern w:val="2"/>
              </w:rPr>
              <w:t>Description</w:t>
            </w:r>
          </w:p>
        </w:tc>
      </w:tr>
      <w:tr w:rsidR="0039271C" w:rsidRPr="00975BFD" w14:paraId="1CD9F9A8" w14:textId="77777777">
        <w:trPr>
          <w:jc w:val="center"/>
        </w:trPr>
        <w:tc>
          <w:tcPr>
            <w:tcW w:w="2880" w:type="dxa"/>
            <w:tcBorders>
              <w:top w:val="single" w:sz="4" w:space="0" w:color="000000"/>
              <w:left w:val="single" w:sz="4" w:space="0" w:color="000000"/>
              <w:bottom w:val="single" w:sz="4" w:space="0" w:color="000000"/>
              <w:right w:val="nil"/>
            </w:tcBorders>
          </w:tcPr>
          <w:p w14:paraId="33F918CA" w14:textId="77777777" w:rsidR="0039271C" w:rsidRPr="00975BFD" w:rsidRDefault="00632768">
            <w:pPr>
              <w:pStyle w:val="TAL"/>
              <w:rPr>
                <w:rFonts w:eastAsia="DengXian"/>
                <w:kern w:val="2"/>
              </w:rPr>
            </w:pPr>
            <w:r w:rsidRPr="00975BFD">
              <w:rPr>
                <w:rFonts w:eastAsia="DengXian" w:cs="Arial"/>
                <w:kern w:val="2"/>
              </w:rPr>
              <w:t>Result</w:t>
            </w:r>
          </w:p>
        </w:tc>
        <w:tc>
          <w:tcPr>
            <w:tcW w:w="1440" w:type="dxa"/>
            <w:tcBorders>
              <w:top w:val="single" w:sz="4" w:space="0" w:color="000000"/>
              <w:left w:val="single" w:sz="4" w:space="0" w:color="000000"/>
              <w:bottom w:val="single" w:sz="4" w:space="0" w:color="000000"/>
              <w:right w:val="nil"/>
            </w:tcBorders>
          </w:tcPr>
          <w:p w14:paraId="7638D066"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C9FE325" w14:textId="77777777" w:rsidR="0039271C" w:rsidRPr="00975BFD" w:rsidRDefault="00632768">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disengagement request</w:t>
            </w:r>
          </w:p>
        </w:tc>
      </w:tr>
      <w:tr w:rsidR="0039271C" w:rsidRPr="00975BFD" w14:paraId="6C6DF624" w14:textId="77777777">
        <w:trPr>
          <w:jc w:val="center"/>
        </w:trPr>
        <w:tc>
          <w:tcPr>
            <w:tcW w:w="2880" w:type="dxa"/>
            <w:tcBorders>
              <w:top w:val="single" w:sz="4" w:space="0" w:color="000000"/>
              <w:left w:val="single" w:sz="4" w:space="0" w:color="000000"/>
              <w:bottom w:val="single" w:sz="4" w:space="0" w:color="000000"/>
              <w:right w:val="nil"/>
            </w:tcBorders>
          </w:tcPr>
          <w:p w14:paraId="714B5534"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210AE6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5000289" w14:textId="77777777" w:rsidR="0039271C" w:rsidRPr="00975BFD" w:rsidRDefault="00632768">
            <w:pPr>
              <w:pStyle w:val="TAL"/>
              <w:rPr>
                <w:kern w:val="2"/>
              </w:rPr>
            </w:pPr>
            <w:r w:rsidRPr="00975BFD">
              <w:rPr>
                <w:kern w:val="2"/>
              </w:rPr>
              <w:t>The identifier of the VAL server</w:t>
            </w:r>
          </w:p>
        </w:tc>
      </w:tr>
      <w:tr w:rsidR="0039271C" w:rsidRPr="00975BFD" w14:paraId="3F3CCC57" w14:textId="77777777">
        <w:trPr>
          <w:jc w:val="center"/>
        </w:trPr>
        <w:tc>
          <w:tcPr>
            <w:tcW w:w="2880" w:type="dxa"/>
            <w:tcBorders>
              <w:top w:val="single" w:sz="4" w:space="0" w:color="000000"/>
              <w:left w:val="single" w:sz="4" w:space="0" w:color="000000"/>
              <w:bottom w:val="single" w:sz="4" w:space="0" w:color="000000"/>
              <w:right w:val="nil"/>
            </w:tcBorders>
          </w:tcPr>
          <w:p w14:paraId="5188C202"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0687952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A72C002" w14:textId="77777777" w:rsidR="0039271C" w:rsidRPr="00975BFD" w:rsidRDefault="00632768">
            <w:pPr>
              <w:pStyle w:val="TAL"/>
              <w:rPr>
                <w:kern w:val="2"/>
              </w:rPr>
            </w:pPr>
            <w:r w:rsidRPr="00975BFD">
              <w:rPr>
                <w:kern w:val="2"/>
              </w:rPr>
              <w:t>Identifier of the application service</w:t>
            </w:r>
          </w:p>
        </w:tc>
      </w:tr>
      <w:tr w:rsidR="0039271C" w:rsidRPr="00975BFD" w14:paraId="648A6EED" w14:textId="77777777">
        <w:trPr>
          <w:jc w:val="center"/>
        </w:trPr>
        <w:tc>
          <w:tcPr>
            <w:tcW w:w="2880" w:type="dxa"/>
            <w:tcBorders>
              <w:top w:val="single" w:sz="4" w:space="0" w:color="000000"/>
              <w:left w:val="single" w:sz="4" w:space="0" w:color="000000"/>
              <w:bottom w:val="single" w:sz="4" w:space="0" w:color="000000"/>
              <w:right w:val="nil"/>
            </w:tcBorders>
          </w:tcPr>
          <w:p w14:paraId="1A78079D" w14:textId="77777777" w:rsidR="0039271C" w:rsidRPr="00975BFD" w:rsidRDefault="00632768">
            <w:pPr>
              <w:pStyle w:val="TAL"/>
              <w:rPr>
                <w:kern w:val="2"/>
              </w:rPr>
            </w:pPr>
            <w:r w:rsidRPr="00975BFD">
              <w:rPr>
                <w:kern w:val="2"/>
              </w:rPr>
              <w:t>Cause</w:t>
            </w:r>
          </w:p>
        </w:tc>
        <w:tc>
          <w:tcPr>
            <w:tcW w:w="1440" w:type="dxa"/>
            <w:tcBorders>
              <w:top w:val="single" w:sz="4" w:space="0" w:color="000000"/>
              <w:left w:val="single" w:sz="4" w:space="0" w:color="000000"/>
              <w:bottom w:val="single" w:sz="4" w:space="0" w:color="000000"/>
              <w:right w:val="nil"/>
            </w:tcBorders>
          </w:tcPr>
          <w:p w14:paraId="09C8DBFE" w14:textId="77777777" w:rsidR="0039271C" w:rsidRPr="00975BFD" w:rsidRDefault="00632768">
            <w:pPr>
              <w:pStyle w:val="TAC"/>
              <w:rPr>
                <w:kern w:val="2"/>
              </w:rPr>
            </w:pPr>
            <w:r w:rsidRPr="00975BFD">
              <w:rPr>
                <w:kern w:val="2"/>
              </w:rPr>
              <w:t>O</w:t>
            </w:r>
            <w:r w:rsidRPr="00975BFD">
              <w:rPr>
                <w:rFonts w:cs="Arial"/>
                <w:kern w:val="2"/>
              </w:rPr>
              <w:t>(</w:t>
            </w:r>
            <w:r w:rsidRPr="00975BFD">
              <w:rPr>
                <w:kern w:val="2"/>
              </w:rPr>
              <w:t xml:space="preserve">see </w:t>
            </w:r>
            <w:r w:rsidRPr="00975BFD">
              <w:rPr>
                <w:rFonts w:cs="Arial"/>
                <w:kern w:val="2"/>
              </w:rPr>
              <w:t>NOTE)</w:t>
            </w:r>
          </w:p>
        </w:tc>
        <w:tc>
          <w:tcPr>
            <w:tcW w:w="4320" w:type="dxa"/>
            <w:tcBorders>
              <w:top w:val="single" w:sz="4" w:space="0" w:color="000000"/>
              <w:left w:val="single" w:sz="4" w:space="0" w:color="000000"/>
              <w:bottom w:val="single" w:sz="4" w:space="0" w:color="000000"/>
              <w:right w:val="single" w:sz="4" w:space="0" w:color="000000"/>
            </w:tcBorders>
          </w:tcPr>
          <w:p w14:paraId="79AC5D76" w14:textId="77777777" w:rsidR="0039271C" w:rsidRPr="00975BFD" w:rsidRDefault="00632768">
            <w:pPr>
              <w:pStyle w:val="TAL"/>
              <w:rPr>
                <w:kern w:val="2"/>
              </w:rPr>
            </w:pPr>
            <w:r w:rsidRPr="00975BFD">
              <w:rPr>
                <w:kern w:val="2"/>
              </w:rPr>
              <w:t>Indicates the cause of disengagement failure</w:t>
            </w:r>
          </w:p>
        </w:tc>
      </w:tr>
      <w:tr w:rsidR="0039271C" w:rsidRPr="00975BFD" w14:paraId="6314863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CE6C11" w14:textId="72F438DE" w:rsidR="0039271C" w:rsidRPr="00975BFD" w:rsidRDefault="00632768" w:rsidP="00DF6EE8">
            <w:pPr>
              <w:pStyle w:val="TAN"/>
              <w:rPr>
                <w:kern w:val="2"/>
              </w:rPr>
            </w:pPr>
            <w:r w:rsidRPr="00975BFD">
              <w:rPr>
                <w:rFonts w:eastAsia="DengXian" w:cs="Arial"/>
                <w:kern w:val="2"/>
              </w:rPr>
              <w:t>NOTE</w:t>
            </w:r>
            <w:r w:rsidRPr="00975BFD">
              <w:rPr>
                <w:rFonts w:eastAsia="DengXian"/>
                <w:kern w:val="2"/>
              </w:rPr>
              <w:t>:</w:t>
            </w:r>
            <w:r w:rsidRPr="00975BFD">
              <w:tab/>
              <w:t>Shall be present if the result is failure and shall not be present otherwise</w:t>
            </w:r>
          </w:p>
        </w:tc>
      </w:tr>
    </w:tbl>
    <w:p w14:paraId="256DD51B" w14:textId="77777777" w:rsidR="0039271C" w:rsidRPr="00975BFD" w:rsidRDefault="0039271C"/>
    <w:p w14:paraId="01954095" w14:textId="77777777" w:rsidR="0039271C" w:rsidRPr="00975BFD" w:rsidRDefault="00632768">
      <w:pPr>
        <w:pStyle w:val="Heading3"/>
        <w:rPr>
          <w:rFonts w:eastAsia="SimSun"/>
          <w:bCs/>
        </w:rPr>
      </w:pPr>
      <w:bookmarkStart w:id="748" w:name="_Toc134011925"/>
      <w:bookmarkStart w:id="749" w:name="_Toc170686270"/>
      <w:r w:rsidRPr="00975BFD">
        <w:rPr>
          <w:rFonts w:eastAsia="SimSun"/>
          <w:bCs/>
        </w:rPr>
        <w:t>9.</w:t>
      </w:r>
      <w:r w:rsidRPr="00975BFD">
        <w:rPr>
          <w:rFonts w:eastAsia="SimSun"/>
          <w:bCs/>
          <w:lang w:eastAsia="zh-CN"/>
        </w:rPr>
        <w:t>12</w:t>
      </w:r>
      <w:r w:rsidRPr="00975BFD">
        <w:rPr>
          <w:rFonts w:eastAsia="SimSun"/>
          <w:bCs/>
        </w:rPr>
        <w:t>.4</w:t>
      </w:r>
      <w:r w:rsidRPr="00975BFD">
        <w:rPr>
          <w:rFonts w:eastAsia="SimSun"/>
          <w:bCs/>
        </w:rPr>
        <w:tab/>
        <w:t>APIs</w:t>
      </w:r>
      <w:bookmarkEnd w:id="748"/>
      <w:bookmarkEnd w:id="749"/>
    </w:p>
    <w:p w14:paraId="55DB4A73" w14:textId="77777777" w:rsidR="0039271C" w:rsidRPr="00975BFD" w:rsidRDefault="00632768">
      <w:pPr>
        <w:pStyle w:val="Heading4"/>
        <w:rPr>
          <w:bCs/>
        </w:rPr>
      </w:pPr>
      <w:bookmarkStart w:id="750" w:name="_Toc134011926"/>
      <w:bookmarkStart w:id="751" w:name="_Toc170686271"/>
      <w:r w:rsidRPr="00975BFD">
        <w:rPr>
          <w:bCs/>
        </w:rPr>
        <w:t>9.</w:t>
      </w:r>
      <w:r w:rsidRPr="00975BFD">
        <w:rPr>
          <w:rFonts w:eastAsia="DengXian"/>
          <w:bCs/>
          <w:lang w:eastAsia="zh-CN"/>
        </w:rPr>
        <w:t>12</w:t>
      </w:r>
      <w:r w:rsidRPr="00975BFD">
        <w:rPr>
          <w:bCs/>
        </w:rPr>
        <w:t>.4.1</w:t>
      </w:r>
      <w:r w:rsidRPr="00975BFD">
        <w:rPr>
          <w:bCs/>
        </w:rPr>
        <w:tab/>
        <w:t>General</w:t>
      </w:r>
      <w:bookmarkEnd w:id="750"/>
      <w:bookmarkEnd w:id="751"/>
    </w:p>
    <w:p w14:paraId="58C41211" w14:textId="77777777" w:rsidR="0039271C" w:rsidRPr="00975BFD" w:rsidRDefault="00632768">
      <w:r w:rsidRPr="00975BFD">
        <w:t>Table 9.</w:t>
      </w:r>
      <w:r w:rsidRPr="00975BFD">
        <w:rPr>
          <w:rFonts w:eastAsia="DengXian"/>
          <w:lang w:eastAsia="zh-CN"/>
        </w:rPr>
        <w:t>12</w:t>
      </w:r>
      <w:r w:rsidRPr="00975BFD">
        <w:t>.4.1-1 and 9.</w:t>
      </w:r>
      <w:r w:rsidRPr="00975BFD">
        <w:rPr>
          <w:rFonts w:eastAsia="DengXian"/>
          <w:lang w:eastAsia="zh-CN"/>
        </w:rPr>
        <w:t>12</w:t>
      </w:r>
      <w:r w:rsidRPr="00975BFD">
        <w:t>.4.1-2 illustrate the API for slice related communication service lifecycle management exposure.</w:t>
      </w:r>
    </w:p>
    <w:p w14:paraId="74F5F7E1" w14:textId="77777777" w:rsidR="0039271C" w:rsidRPr="00975BFD" w:rsidRDefault="00632768">
      <w:pPr>
        <w:pStyle w:val="TH"/>
      </w:pPr>
      <w:r w:rsidRPr="00975BFD">
        <w:t>Table 9.</w:t>
      </w:r>
      <w:r w:rsidRPr="00975BFD">
        <w:rPr>
          <w:rFonts w:eastAsia="DengXian"/>
          <w:lang w:eastAsia="zh-CN"/>
        </w:rPr>
        <w:t>12</w:t>
      </w:r>
      <w:r w:rsidRPr="00975BFD">
        <w:t>.4.1-1: SS_NSCE_SliceCommServiceCreation</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111"/>
        <w:gridCol w:w="1503"/>
        <w:gridCol w:w="1482"/>
      </w:tblGrid>
      <w:tr w:rsidR="0039271C" w:rsidRPr="00975BFD" w14:paraId="4F126039" w14:textId="77777777">
        <w:trPr>
          <w:trHeight w:val="394"/>
          <w:jc w:val="center"/>
        </w:trPr>
        <w:tc>
          <w:tcPr>
            <w:tcW w:w="2830" w:type="dxa"/>
            <w:tcBorders>
              <w:top w:val="single" w:sz="4" w:space="0" w:color="auto"/>
              <w:left w:val="single" w:sz="4" w:space="0" w:color="auto"/>
              <w:bottom w:val="single" w:sz="4" w:space="0" w:color="auto"/>
              <w:right w:val="single" w:sz="4" w:space="0" w:color="auto"/>
            </w:tcBorders>
          </w:tcPr>
          <w:p w14:paraId="1B336D8C" w14:textId="77777777" w:rsidR="0039271C" w:rsidRPr="00975BFD" w:rsidRDefault="00632768">
            <w:pPr>
              <w:pStyle w:val="TAH"/>
              <w:rPr>
                <w:kern w:val="2"/>
              </w:rPr>
            </w:pPr>
            <w:r w:rsidRPr="00975BFD">
              <w:rPr>
                <w:kern w:val="2"/>
              </w:rPr>
              <w:t>API Name</w:t>
            </w:r>
          </w:p>
        </w:tc>
        <w:tc>
          <w:tcPr>
            <w:tcW w:w="3111" w:type="dxa"/>
            <w:tcBorders>
              <w:top w:val="single" w:sz="4" w:space="0" w:color="auto"/>
              <w:left w:val="nil"/>
              <w:bottom w:val="single" w:sz="4" w:space="0" w:color="auto"/>
              <w:right w:val="single" w:sz="4" w:space="0" w:color="auto"/>
            </w:tcBorders>
          </w:tcPr>
          <w:p w14:paraId="1EFE629D" w14:textId="77777777" w:rsidR="0039271C" w:rsidRPr="00975BFD" w:rsidRDefault="00632768">
            <w:pPr>
              <w:pStyle w:val="TAH"/>
              <w:rPr>
                <w:kern w:val="2"/>
              </w:rPr>
            </w:pPr>
            <w:r w:rsidRPr="00975BFD">
              <w:rPr>
                <w:kern w:val="2"/>
              </w:rPr>
              <w:t>API Operations</w:t>
            </w:r>
          </w:p>
        </w:tc>
        <w:tc>
          <w:tcPr>
            <w:tcW w:w="1503" w:type="dxa"/>
            <w:tcBorders>
              <w:top w:val="single" w:sz="4" w:space="0" w:color="auto"/>
              <w:left w:val="nil"/>
              <w:bottom w:val="single" w:sz="4" w:space="0" w:color="auto"/>
              <w:right w:val="single" w:sz="4" w:space="0" w:color="auto"/>
            </w:tcBorders>
          </w:tcPr>
          <w:p w14:paraId="2019D0D7" w14:textId="77777777" w:rsidR="0039271C" w:rsidRPr="00975BFD" w:rsidRDefault="00632768">
            <w:pPr>
              <w:pStyle w:val="TAH"/>
              <w:rPr>
                <w:kern w:val="2"/>
                <w:szCs w:val="18"/>
              </w:rPr>
            </w:pPr>
            <w:r w:rsidRPr="00975BFD">
              <w:rPr>
                <w:kern w:val="2"/>
              </w:rPr>
              <w:t>Operation</w:t>
            </w:r>
          </w:p>
          <w:p w14:paraId="196D9D9A" w14:textId="77777777" w:rsidR="0039271C" w:rsidRPr="00975BFD" w:rsidRDefault="00632768">
            <w:pPr>
              <w:pStyle w:val="TAH"/>
              <w:rPr>
                <w:kern w:val="2"/>
              </w:rPr>
            </w:pPr>
            <w:r w:rsidRPr="00975BFD">
              <w:rPr>
                <w:kern w:val="2"/>
              </w:rPr>
              <w:t>Semantics</w:t>
            </w:r>
          </w:p>
        </w:tc>
        <w:tc>
          <w:tcPr>
            <w:tcW w:w="1482" w:type="dxa"/>
            <w:tcBorders>
              <w:top w:val="single" w:sz="4" w:space="0" w:color="auto"/>
              <w:left w:val="nil"/>
              <w:bottom w:val="single" w:sz="4" w:space="0" w:color="auto"/>
              <w:right w:val="single" w:sz="4" w:space="0" w:color="auto"/>
            </w:tcBorders>
          </w:tcPr>
          <w:p w14:paraId="1D43DA17" w14:textId="77777777" w:rsidR="0039271C" w:rsidRPr="00975BFD" w:rsidRDefault="00632768">
            <w:pPr>
              <w:pStyle w:val="TAH"/>
              <w:rPr>
                <w:kern w:val="2"/>
              </w:rPr>
            </w:pPr>
            <w:r w:rsidRPr="00975BFD">
              <w:rPr>
                <w:kern w:val="2"/>
              </w:rPr>
              <w:t>Consumer(s)</w:t>
            </w:r>
          </w:p>
        </w:tc>
      </w:tr>
      <w:tr w:rsidR="0039271C" w:rsidRPr="00975BFD" w14:paraId="7E5AF6B7" w14:textId="77777777">
        <w:trPr>
          <w:trHeight w:val="424"/>
          <w:jc w:val="center"/>
        </w:trPr>
        <w:tc>
          <w:tcPr>
            <w:tcW w:w="2830" w:type="dxa"/>
            <w:tcBorders>
              <w:top w:val="nil"/>
              <w:left w:val="single" w:sz="4" w:space="0" w:color="auto"/>
              <w:bottom w:val="single" w:sz="4" w:space="0" w:color="auto"/>
              <w:right w:val="single" w:sz="4" w:space="0" w:color="auto"/>
            </w:tcBorders>
          </w:tcPr>
          <w:p w14:paraId="0F024992" w14:textId="77777777" w:rsidR="0039271C" w:rsidRPr="00975BFD" w:rsidRDefault="00632768">
            <w:pPr>
              <w:pStyle w:val="TAL"/>
              <w:rPr>
                <w:b/>
                <w:kern w:val="2"/>
              </w:rPr>
            </w:pPr>
            <w:r w:rsidRPr="00975BFD">
              <w:t>SS_NSCE_SliceCommService</w:t>
            </w:r>
            <w:r w:rsidRPr="00975BFD">
              <w:rPr>
                <w:rFonts w:ascii="DengXian" w:eastAsia="DengXian" w:hAnsi="DengXian"/>
              </w:rPr>
              <w:t>_</w:t>
            </w:r>
            <w:r w:rsidRPr="00975BFD">
              <w:t>Creation</w:t>
            </w:r>
          </w:p>
        </w:tc>
        <w:tc>
          <w:tcPr>
            <w:tcW w:w="3111" w:type="dxa"/>
            <w:tcBorders>
              <w:top w:val="single" w:sz="4" w:space="0" w:color="auto"/>
              <w:left w:val="nil"/>
              <w:bottom w:val="single" w:sz="4" w:space="0" w:color="auto"/>
              <w:right w:val="single" w:sz="4" w:space="0" w:color="auto"/>
            </w:tcBorders>
          </w:tcPr>
          <w:p w14:paraId="65CD17DD" w14:textId="77777777" w:rsidR="0039271C" w:rsidRPr="00975BFD" w:rsidRDefault="00632768">
            <w:pPr>
              <w:pStyle w:val="TAL"/>
              <w:rPr>
                <w:kern w:val="2"/>
              </w:rPr>
            </w:pPr>
            <w:r w:rsidRPr="00975BFD">
              <w:t>SliceCommService_Creation_Request</w:t>
            </w:r>
          </w:p>
        </w:tc>
        <w:tc>
          <w:tcPr>
            <w:tcW w:w="1503" w:type="dxa"/>
            <w:tcBorders>
              <w:top w:val="nil"/>
              <w:left w:val="nil"/>
              <w:bottom w:val="single" w:sz="4" w:space="0" w:color="auto"/>
              <w:right w:val="single" w:sz="4" w:space="0" w:color="auto"/>
            </w:tcBorders>
          </w:tcPr>
          <w:p w14:paraId="08197179" w14:textId="77777777" w:rsidR="0039271C" w:rsidRPr="00975BFD" w:rsidRDefault="00632768">
            <w:pPr>
              <w:pStyle w:val="TAL"/>
              <w:rPr>
                <w:kern w:val="2"/>
              </w:rPr>
            </w:pPr>
            <w:r w:rsidRPr="00975BFD">
              <w:rPr>
                <w:kern w:val="2"/>
              </w:rPr>
              <w:t>Request /Response</w:t>
            </w:r>
          </w:p>
        </w:tc>
        <w:tc>
          <w:tcPr>
            <w:tcW w:w="1482" w:type="dxa"/>
            <w:tcBorders>
              <w:top w:val="nil"/>
              <w:left w:val="nil"/>
              <w:bottom w:val="single" w:sz="4" w:space="0" w:color="auto"/>
              <w:right w:val="single" w:sz="4" w:space="0" w:color="auto"/>
            </w:tcBorders>
          </w:tcPr>
          <w:p w14:paraId="5322EFEB" w14:textId="77777777" w:rsidR="0039271C" w:rsidRPr="00975BFD" w:rsidRDefault="00632768">
            <w:pPr>
              <w:pStyle w:val="TAL"/>
              <w:rPr>
                <w:kern w:val="2"/>
              </w:rPr>
            </w:pPr>
            <w:r w:rsidRPr="00975BFD">
              <w:rPr>
                <w:kern w:val="2"/>
              </w:rPr>
              <w:t>VAL server</w:t>
            </w:r>
          </w:p>
        </w:tc>
      </w:tr>
    </w:tbl>
    <w:p w14:paraId="02B7BD5A" w14:textId="77777777" w:rsidR="0039271C" w:rsidRPr="00975BFD" w:rsidRDefault="0039271C"/>
    <w:p w14:paraId="5DE7C457" w14:textId="77777777" w:rsidR="0039271C" w:rsidRPr="00975BFD" w:rsidRDefault="00632768">
      <w:pPr>
        <w:pStyle w:val="TH"/>
      </w:pPr>
      <w:r w:rsidRPr="00975BFD">
        <w:t>Table 9.</w:t>
      </w:r>
      <w:r w:rsidRPr="00975BFD">
        <w:rPr>
          <w:rFonts w:eastAsia="DengXian"/>
          <w:lang w:eastAsia="zh-CN"/>
        </w:rPr>
        <w:t>12</w:t>
      </w:r>
      <w:r w:rsidRPr="00975BFD">
        <w:t>.4.1-2 SS_NSCE_ SliceCommServiceReconfiguration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1701"/>
        <w:gridCol w:w="1565"/>
      </w:tblGrid>
      <w:tr w:rsidR="0039271C" w:rsidRPr="00975BFD" w14:paraId="662098F5" w14:textId="77777777">
        <w:trPr>
          <w:trHeight w:val="394"/>
          <w:jc w:val="center"/>
        </w:trPr>
        <w:tc>
          <w:tcPr>
            <w:tcW w:w="2972" w:type="dxa"/>
            <w:tcBorders>
              <w:top w:val="single" w:sz="4" w:space="0" w:color="auto"/>
              <w:left w:val="single" w:sz="4" w:space="0" w:color="auto"/>
              <w:bottom w:val="single" w:sz="4" w:space="0" w:color="auto"/>
              <w:right w:val="single" w:sz="4" w:space="0" w:color="auto"/>
            </w:tcBorders>
          </w:tcPr>
          <w:p w14:paraId="1F64229D" w14:textId="77777777" w:rsidR="0039271C" w:rsidRPr="00975BFD" w:rsidRDefault="00632768">
            <w:pPr>
              <w:pStyle w:val="TAH"/>
              <w:rPr>
                <w:kern w:val="2"/>
              </w:rPr>
            </w:pPr>
            <w:r w:rsidRPr="00975BFD">
              <w:rPr>
                <w:kern w:val="2"/>
              </w:rPr>
              <w:t>API Name</w:t>
            </w:r>
          </w:p>
        </w:tc>
        <w:tc>
          <w:tcPr>
            <w:tcW w:w="2835" w:type="dxa"/>
            <w:tcBorders>
              <w:top w:val="single" w:sz="4" w:space="0" w:color="auto"/>
              <w:left w:val="nil"/>
              <w:bottom w:val="single" w:sz="4" w:space="0" w:color="auto"/>
              <w:right w:val="single" w:sz="4" w:space="0" w:color="auto"/>
            </w:tcBorders>
          </w:tcPr>
          <w:p w14:paraId="5F90A5D1" w14:textId="77777777" w:rsidR="0039271C" w:rsidRPr="00975BFD" w:rsidRDefault="00632768">
            <w:pPr>
              <w:pStyle w:val="TAH"/>
              <w:rPr>
                <w:kern w:val="2"/>
              </w:rPr>
            </w:pPr>
            <w:r w:rsidRPr="00975BFD">
              <w:rPr>
                <w:kern w:val="2"/>
              </w:rPr>
              <w:t>API Operations</w:t>
            </w:r>
          </w:p>
        </w:tc>
        <w:tc>
          <w:tcPr>
            <w:tcW w:w="1701" w:type="dxa"/>
            <w:tcBorders>
              <w:top w:val="single" w:sz="4" w:space="0" w:color="auto"/>
              <w:left w:val="nil"/>
              <w:bottom w:val="single" w:sz="4" w:space="0" w:color="auto"/>
              <w:right w:val="single" w:sz="4" w:space="0" w:color="auto"/>
            </w:tcBorders>
          </w:tcPr>
          <w:p w14:paraId="4B363963" w14:textId="77777777" w:rsidR="0039271C" w:rsidRPr="00975BFD" w:rsidRDefault="00632768">
            <w:pPr>
              <w:pStyle w:val="TAH"/>
              <w:rPr>
                <w:kern w:val="2"/>
                <w:szCs w:val="18"/>
              </w:rPr>
            </w:pPr>
            <w:r w:rsidRPr="00975BFD">
              <w:rPr>
                <w:kern w:val="2"/>
              </w:rPr>
              <w:t>Operation</w:t>
            </w:r>
          </w:p>
          <w:p w14:paraId="7A446B78" w14:textId="77777777" w:rsidR="0039271C" w:rsidRPr="00975BFD" w:rsidRDefault="00632768">
            <w:pPr>
              <w:pStyle w:val="TAH"/>
              <w:rPr>
                <w:kern w:val="2"/>
              </w:rPr>
            </w:pPr>
            <w:r w:rsidRPr="00975BFD">
              <w:rPr>
                <w:kern w:val="2"/>
              </w:rPr>
              <w:t>Semantics</w:t>
            </w:r>
          </w:p>
        </w:tc>
        <w:tc>
          <w:tcPr>
            <w:tcW w:w="1565" w:type="dxa"/>
            <w:tcBorders>
              <w:top w:val="single" w:sz="4" w:space="0" w:color="auto"/>
              <w:left w:val="nil"/>
              <w:bottom w:val="single" w:sz="4" w:space="0" w:color="auto"/>
              <w:right w:val="single" w:sz="4" w:space="0" w:color="auto"/>
            </w:tcBorders>
          </w:tcPr>
          <w:p w14:paraId="2DDBD900" w14:textId="77777777" w:rsidR="0039271C" w:rsidRPr="00975BFD" w:rsidRDefault="00632768">
            <w:pPr>
              <w:pStyle w:val="TAH"/>
              <w:rPr>
                <w:kern w:val="2"/>
              </w:rPr>
            </w:pPr>
            <w:r w:rsidRPr="00975BFD">
              <w:rPr>
                <w:kern w:val="2"/>
              </w:rPr>
              <w:t>Consumer(s)</w:t>
            </w:r>
          </w:p>
        </w:tc>
      </w:tr>
      <w:tr w:rsidR="0039271C" w:rsidRPr="00975BFD" w14:paraId="4281655E" w14:textId="77777777">
        <w:trPr>
          <w:trHeight w:val="424"/>
          <w:jc w:val="center"/>
        </w:trPr>
        <w:tc>
          <w:tcPr>
            <w:tcW w:w="2972" w:type="dxa"/>
            <w:tcBorders>
              <w:top w:val="nil"/>
              <w:left w:val="single" w:sz="4" w:space="0" w:color="auto"/>
              <w:bottom w:val="single" w:sz="4" w:space="0" w:color="auto"/>
              <w:right w:val="single" w:sz="4" w:space="0" w:color="auto"/>
            </w:tcBorders>
          </w:tcPr>
          <w:p w14:paraId="0B98E58B" w14:textId="77777777" w:rsidR="0039271C" w:rsidRPr="00975BFD" w:rsidRDefault="00632768">
            <w:pPr>
              <w:pStyle w:val="TAL"/>
              <w:rPr>
                <w:b/>
                <w:kern w:val="2"/>
              </w:rPr>
            </w:pPr>
            <w:r w:rsidRPr="00975BFD">
              <w:t>SS_NSCE_SliceCommService_Reconfiguration</w:t>
            </w:r>
          </w:p>
        </w:tc>
        <w:tc>
          <w:tcPr>
            <w:tcW w:w="2835" w:type="dxa"/>
            <w:tcBorders>
              <w:top w:val="single" w:sz="4" w:space="0" w:color="auto"/>
              <w:left w:val="nil"/>
              <w:bottom w:val="single" w:sz="4" w:space="0" w:color="auto"/>
              <w:right w:val="single" w:sz="4" w:space="0" w:color="auto"/>
            </w:tcBorders>
          </w:tcPr>
          <w:p w14:paraId="03AAC69D" w14:textId="77777777" w:rsidR="0039271C" w:rsidRPr="00975BFD" w:rsidRDefault="00632768">
            <w:pPr>
              <w:pStyle w:val="TAL"/>
              <w:rPr>
                <w:kern w:val="2"/>
              </w:rPr>
            </w:pPr>
            <w:r w:rsidRPr="00975BFD">
              <w:t>SliceCommService_Reconfiguration_Request</w:t>
            </w:r>
          </w:p>
        </w:tc>
        <w:tc>
          <w:tcPr>
            <w:tcW w:w="1701" w:type="dxa"/>
            <w:tcBorders>
              <w:top w:val="nil"/>
              <w:left w:val="nil"/>
              <w:bottom w:val="single" w:sz="4" w:space="0" w:color="auto"/>
              <w:right w:val="single" w:sz="4" w:space="0" w:color="auto"/>
            </w:tcBorders>
          </w:tcPr>
          <w:p w14:paraId="49922297" w14:textId="77777777" w:rsidR="0039271C" w:rsidRPr="00975BFD" w:rsidRDefault="00632768">
            <w:pPr>
              <w:pStyle w:val="TAL"/>
              <w:rPr>
                <w:kern w:val="2"/>
              </w:rPr>
            </w:pPr>
            <w:r w:rsidRPr="00975BFD">
              <w:rPr>
                <w:kern w:val="2"/>
              </w:rPr>
              <w:t>Request /Response</w:t>
            </w:r>
          </w:p>
        </w:tc>
        <w:tc>
          <w:tcPr>
            <w:tcW w:w="1565" w:type="dxa"/>
            <w:tcBorders>
              <w:top w:val="nil"/>
              <w:left w:val="nil"/>
              <w:bottom w:val="single" w:sz="4" w:space="0" w:color="auto"/>
              <w:right w:val="single" w:sz="4" w:space="0" w:color="auto"/>
            </w:tcBorders>
          </w:tcPr>
          <w:p w14:paraId="0645E57B" w14:textId="77777777" w:rsidR="0039271C" w:rsidRPr="00975BFD" w:rsidRDefault="00632768">
            <w:pPr>
              <w:pStyle w:val="TAL"/>
              <w:rPr>
                <w:kern w:val="2"/>
              </w:rPr>
            </w:pPr>
            <w:r w:rsidRPr="00975BFD">
              <w:rPr>
                <w:kern w:val="2"/>
              </w:rPr>
              <w:t>VAL Server</w:t>
            </w:r>
          </w:p>
        </w:tc>
      </w:tr>
    </w:tbl>
    <w:p w14:paraId="791A9E23" w14:textId="77777777" w:rsidR="0039271C" w:rsidRPr="00975BFD" w:rsidRDefault="0039271C"/>
    <w:p w14:paraId="0D31A080" w14:textId="77777777" w:rsidR="0039271C" w:rsidRPr="00975BFD" w:rsidRDefault="00632768">
      <w:pPr>
        <w:pStyle w:val="TH"/>
      </w:pPr>
      <w:r w:rsidRPr="00975BFD">
        <w:t>Table 9.</w:t>
      </w:r>
      <w:r w:rsidRPr="00975BFD">
        <w:rPr>
          <w:rFonts w:eastAsia="DengXian"/>
          <w:lang w:eastAsia="zh-CN"/>
        </w:rPr>
        <w:t>12</w:t>
      </w:r>
      <w:r w:rsidRPr="00975BFD">
        <w:t>.4.1-3: SS_NSCE_ SliceCommServiceDisengagement</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2081"/>
        <w:gridCol w:w="1327"/>
      </w:tblGrid>
      <w:tr w:rsidR="0039271C" w:rsidRPr="00975BFD" w14:paraId="5FF9CA28" w14:textId="77777777">
        <w:trPr>
          <w:trHeight w:val="394"/>
          <w:jc w:val="center"/>
        </w:trPr>
        <w:tc>
          <w:tcPr>
            <w:tcW w:w="2972" w:type="dxa"/>
            <w:tcBorders>
              <w:top w:val="single" w:sz="4" w:space="0" w:color="auto"/>
              <w:left w:val="single" w:sz="4" w:space="0" w:color="auto"/>
              <w:bottom w:val="single" w:sz="4" w:space="0" w:color="auto"/>
              <w:right w:val="single" w:sz="4" w:space="0" w:color="auto"/>
            </w:tcBorders>
          </w:tcPr>
          <w:p w14:paraId="43E704AC" w14:textId="77777777" w:rsidR="0039271C" w:rsidRPr="00975BFD" w:rsidRDefault="00632768">
            <w:pPr>
              <w:pStyle w:val="TAH"/>
              <w:rPr>
                <w:kern w:val="2"/>
              </w:rPr>
            </w:pPr>
            <w:r w:rsidRPr="00975BFD">
              <w:rPr>
                <w:kern w:val="2"/>
              </w:rPr>
              <w:t>API Name</w:t>
            </w:r>
          </w:p>
        </w:tc>
        <w:tc>
          <w:tcPr>
            <w:tcW w:w="2835" w:type="dxa"/>
            <w:tcBorders>
              <w:top w:val="single" w:sz="4" w:space="0" w:color="auto"/>
              <w:left w:val="nil"/>
              <w:bottom w:val="single" w:sz="4" w:space="0" w:color="auto"/>
              <w:right w:val="single" w:sz="4" w:space="0" w:color="auto"/>
            </w:tcBorders>
          </w:tcPr>
          <w:p w14:paraId="10AB20D7" w14:textId="77777777" w:rsidR="0039271C" w:rsidRPr="00975BFD" w:rsidRDefault="00632768">
            <w:pPr>
              <w:pStyle w:val="TAH"/>
              <w:rPr>
                <w:kern w:val="2"/>
              </w:rPr>
            </w:pPr>
            <w:r w:rsidRPr="00975BFD">
              <w:rPr>
                <w:kern w:val="2"/>
              </w:rPr>
              <w:t>API Operations</w:t>
            </w:r>
          </w:p>
        </w:tc>
        <w:tc>
          <w:tcPr>
            <w:tcW w:w="2081" w:type="dxa"/>
            <w:tcBorders>
              <w:top w:val="single" w:sz="4" w:space="0" w:color="auto"/>
              <w:left w:val="nil"/>
              <w:bottom w:val="single" w:sz="4" w:space="0" w:color="auto"/>
              <w:right w:val="single" w:sz="4" w:space="0" w:color="auto"/>
            </w:tcBorders>
          </w:tcPr>
          <w:p w14:paraId="1017903B" w14:textId="77777777" w:rsidR="0039271C" w:rsidRPr="00975BFD" w:rsidRDefault="00632768">
            <w:pPr>
              <w:pStyle w:val="TAH"/>
              <w:rPr>
                <w:kern w:val="2"/>
                <w:szCs w:val="18"/>
              </w:rPr>
            </w:pPr>
            <w:r w:rsidRPr="00975BFD">
              <w:rPr>
                <w:kern w:val="2"/>
              </w:rPr>
              <w:t>Operation</w:t>
            </w:r>
          </w:p>
          <w:p w14:paraId="7304DCC8" w14:textId="77777777" w:rsidR="0039271C" w:rsidRPr="00975BFD" w:rsidRDefault="00632768">
            <w:pPr>
              <w:pStyle w:val="TAH"/>
              <w:rPr>
                <w:kern w:val="2"/>
              </w:rPr>
            </w:pPr>
            <w:r w:rsidRPr="00975BFD">
              <w:rPr>
                <w:kern w:val="2"/>
              </w:rPr>
              <w:t>Semantics</w:t>
            </w:r>
          </w:p>
        </w:tc>
        <w:tc>
          <w:tcPr>
            <w:tcW w:w="1327" w:type="dxa"/>
            <w:tcBorders>
              <w:top w:val="single" w:sz="4" w:space="0" w:color="auto"/>
              <w:left w:val="nil"/>
              <w:bottom w:val="single" w:sz="4" w:space="0" w:color="auto"/>
              <w:right w:val="single" w:sz="4" w:space="0" w:color="auto"/>
            </w:tcBorders>
          </w:tcPr>
          <w:p w14:paraId="1C96CB16" w14:textId="77777777" w:rsidR="0039271C" w:rsidRPr="00975BFD" w:rsidRDefault="00632768">
            <w:pPr>
              <w:pStyle w:val="TAH"/>
              <w:rPr>
                <w:kern w:val="2"/>
              </w:rPr>
            </w:pPr>
            <w:r w:rsidRPr="00975BFD">
              <w:rPr>
                <w:kern w:val="2"/>
              </w:rPr>
              <w:t>Consumer(s)</w:t>
            </w:r>
          </w:p>
        </w:tc>
      </w:tr>
      <w:tr w:rsidR="0039271C" w:rsidRPr="00975BFD" w14:paraId="2B522F94" w14:textId="77777777">
        <w:trPr>
          <w:trHeight w:val="424"/>
          <w:jc w:val="center"/>
        </w:trPr>
        <w:tc>
          <w:tcPr>
            <w:tcW w:w="2972" w:type="dxa"/>
            <w:tcBorders>
              <w:top w:val="nil"/>
              <w:left w:val="single" w:sz="4" w:space="0" w:color="auto"/>
              <w:bottom w:val="single" w:sz="4" w:space="0" w:color="auto"/>
              <w:right w:val="single" w:sz="4" w:space="0" w:color="auto"/>
            </w:tcBorders>
          </w:tcPr>
          <w:p w14:paraId="0CCD3F18" w14:textId="77777777" w:rsidR="0039271C" w:rsidRPr="00975BFD" w:rsidRDefault="00632768">
            <w:pPr>
              <w:pStyle w:val="TAL"/>
            </w:pPr>
            <w:r w:rsidRPr="00975BFD">
              <w:t>SS_NSCE_SliceCommService_Disengagement</w:t>
            </w:r>
          </w:p>
        </w:tc>
        <w:tc>
          <w:tcPr>
            <w:tcW w:w="2835" w:type="dxa"/>
            <w:tcBorders>
              <w:top w:val="single" w:sz="4" w:space="0" w:color="auto"/>
              <w:left w:val="nil"/>
              <w:bottom w:val="single" w:sz="4" w:space="0" w:color="auto"/>
              <w:right w:val="single" w:sz="4" w:space="0" w:color="auto"/>
            </w:tcBorders>
          </w:tcPr>
          <w:p w14:paraId="38FA3809" w14:textId="77777777" w:rsidR="0039271C" w:rsidRPr="00975BFD" w:rsidRDefault="00632768">
            <w:pPr>
              <w:pStyle w:val="TAL"/>
              <w:ind w:leftChars="12" w:left="24"/>
            </w:pPr>
            <w:r w:rsidRPr="00975BFD">
              <w:t>SliceCommService_Disengagement_Request</w:t>
            </w:r>
          </w:p>
        </w:tc>
        <w:tc>
          <w:tcPr>
            <w:tcW w:w="2081" w:type="dxa"/>
            <w:tcBorders>
              <w:top w:val="nil"/>
              <w:left w:val="nil"/>
              <w:bottom w:val="single" w:sz="4" w:space="0" w:color="auto"/>
              <w:right w:val="single" w:sz="4" w:space="0" w:color="auto"/>
            </w:tcBorders>
          </w:tcPr>
          <w:p w14:paraId="72449393" w14:textId="77777777" w:rsidR="0039271C" w:rsidRPr="00975BFD" w:rsidRDefault="00632768">
            <w:pPr>
              <w:pStyle w:val="TAL"/>
              <w:rPr>
                <w:kern w:val="2"/>
              </w:rPr>
            </w:pPr>
            <w:r w:rsidRPr="00975BFD">
              <w:rPr>
                <w:kern w:val="2"/>
              </w:rPr>
              <w:t>Request /Response</w:t>
            </w:r>
          </w:p>
        </w:tc>
        <w:tc>
          <w:tcPr>
            <w:tcW w:w="1327" w:type="dxa"/>
            <w:tcBorders>
              <w:top w:val="nil"/>
              <w:left w:val="nil"/>
              <w:bottom w:val="single" w:sz="4" w:space="0" w:color="auto"/>
              <w:right w:val="single" w:sz="4" w:space="0" w:color="auto"/>
            </w:tcBorders>
          </w:tcPr>
          <w:p w14:paraId="4BDE543B" w14:textId="77777777" w:rsidR="0039271C" w:rsidRPr="00975BFD" w:rsidRDefault="00632768">
            <w:pPr>
              <w:pStyle w:val="TAL"/>
              <w:rPr>
                <w:kern w:val="2"/>
              </w:rPr>
            </w:pPr>
            <w:r w:rsidRPr="00975BFD">
              <w:rPr>
                <w:kern w:val="2"/>
              </w:rPr>
              <w:t>VAL Server</w:t>
            </w:r>
          </w:p>
        </w:tc>
      </w:tr>
    </w:tbl>
    <w:p w14:paraId="0AF819EF" w14:textId="77777777" w:rsidR="0039271C" w:rsidRPr="00975BFD" w:rsidRDefault="0039271C">
      <w:pPr>
        <w:rPr>
          <w:rFonts w:ascii="Arial" w:hAnsi="Arial" w:cs="Arial"/>
        </w:rPr>
      </w:pPr>
    </w:p>
    <w:p w14:paraId="6B079F24" w14:textId="77777777" w:rsidR="0039271C" w:rsidRPr="00975BFD" w:rsidRDefault="00632768">
      <w:pPr>
        <w:pStyle w:val="Heading4"/>
        <w:rPr>
          <w:rFonts w:cs="Arial"/>
          <w:bCs/>
        </w:rPr>
      </w:pPr>
      <w:bookmarkStart w:id="752" w:name="_Toc134011927"/>
      <w:bookmarkStart w:id="753" w:name="_Toc170686272"/>
      <w:r w:rsidRPr="00975BFD">
        <w:rPr>
          <w:bCs/>
        </w:rPr>
        <w:t>9.</w:t>
      </w:r>
      <w:r w:rsidRPr="00975BFD">
        <w:rPr>
          <w:rFonts w:eastAsia="DengXian"/>
          <w:bCs/>
          <w:lang w:eastAsia="zh-CN"/>
        </w:rPr>
        <w:t>12</w:t>
      </w:r>
      <w:r w:rsidRPr="00975BFD">
        <w:rPr>
          <w:bCs/>
        </w:rPr>
        <w:t>.4.2</w:t>
      </w:r>
      <w:r w:rsidRPr="00975BFD">
        <w:rPr>
          <w:bCs/>
        </w:rPr>
        <w:tab/>
        <w:t>SS_NSCE_SliceCommService_Creation API</w:t>
      </w:r>
      <w:bookmarkEnd w:id="752"/>
      <w:bookmarkEnd w:id="753"/>
    </w:p>
    <w:p w14:paraId="1E71268F" w14:textId="77777777" w:rsidR="0039271C" w:rsidRPr="00975BFD" w:rsidRDefault="00632768">
      <w:pPr>
        <w:rPr>
          <w:b/>
        </w:rPr>
      </w:pPr>
      <w:r w:rsidRPr="00975BFD">
        <w:rPr>
          <w:b/>
        </w:rPr>
        <w:t xml:space="preserve">API operation name: </w:t>
      </w:r>
      <w:r w:rsidRPr="00975BFD">
        <w:t>SliceCommService</w:t>
      </w:r>
      <w:r w:rsidRPr="00975BFD">
        <w:rPr>
          <w:rFonts w:ascii="DengXian" w:eastAsia="DengXian" w:hAnsi="DengXian"/>
        </w:rPr>
        <w:t>_</w:t>
      </w:r>
      <w:r w:rsidRPr="00975BFD">
        <w:t>Creation</w:t>
      </w:r>
      <w:r w:rsidRPr="00975BFD">
        <w:rPr>
          <w:b/>
        </w:rPr>
        <w:t xml:space="preserve"> </w:t>
      </w:r>
    </w:p>
    <w:p w14:paraId="75E106CD" w14:textId="77777777" w:rsidR="0039271C" w:rsidRPr="00975BFD" w:rsidRDefault="00632768">
      <w:r w:rsidRPr="00975BFD">
        <w:rPr>
          <w:b/>
        </w:rPr>
        <w:t>Description:</w:t>
      </w:r>
      <w:r w:rsidRPr="00975BFD">
        <w:t xml:space="preserve"> The consumer requests to create the slice related communication service</w:t>
      </w:r>
    </w:p>
    <w:p w14:paraId="54CED1EB" w14:textId="77777777" w:rsidR="0039271C" w:rsidRPr="00975BFD" w:rsidRDefault="00632768">
      <w:r w:rsidRPr="00975BFD">
        <w:rPr>
          <w:b/>
        </w:rPr>
        <w:t>Known Consumers:</w:t>
      </w:r>
      <w:r w:rsidRPr="00975BFD">
        <w:t xml:space="preserve"> VAL server.</w:t>
      </w:r>
    </w:p>
    <w:p w14:paraId="1D58107F" w14:textId="77777777" w:rsidR="0039271C" w:rsidRPr="00975BFD" w:rsidRDefault="00632768">
      <w:r w:rsidRPr="00975BFD">
        <w:rPr>
          <w:b/>
        </w:rPr>
        <w:t>Inputs:</w:t>
      </w:r>
      <w:r w:rsidRPr="00975BFD">
        <w:t xml:space="preserve"> See table 9.</w:t>
      </w:r>
      <w:r w:rsidRPr="00975BFD">
        <w:rPr>
          <w:rFonts w:eastAsia="DengXian"/>
          <w:lang w:eastAsia="zh-CN"/>
        </w:rPr>
        <w:t>12</w:t>
      </w:r>
      <w:r w:rsidRPr="00975BFD">
        <w:t>.3.2-1.</w:t>
      </w:r>
    </w:p>
    <w:p w14:paraId="567D8FBC" w14:textId="77777777" w:rsidR="0039271C" w:rsidRPr="00975BFD" w:rsidRDefault="00632768">
      <w:r w:rsidRPr="00975BFD">
        <w:rPr>
          <w:b/>
        </w:rPr>
        <w:t>Outputs:</w:t>
      </w:r>
      <w:r w:rsidRPr="00975BFD">
        <w:t xml:space="preserve"> See table 9.</w:t>
      </w:r>
      <w:r w:rsidRPr="00975BFD">
        <w:rPr>
          <w:rFonts w:eastAsia="DengXian"/>
          <w:lang w:eastAsia="zh-CN"/>
        </w:rPr>
        <w:t>12</w:t>
      </w:r>
      <w:r w:rsidRPr="00975BFD">
        <w:t>.3.2-2</w:t>
      </w:r>
      <w:r w:rsidRPr="00975BFD">
        <w:rPr>
          <w:i/>
        </w:rPr>
        <w:t>.</w:t>
      </w:r>
    </w:p>
    <w:p w14:paraId="29FFF099" w14:textId="77777777" w:rsidR="0039271C" w:rsidRPr="00975BFD" w:rsidRDefault="00632768">
      <w:r w:rsidRPr="00975BFD">
        <w:t>See clause 9.</w:t>
      </w:r>
      <w:r w:rsidRPr="00975BFD">
        <w:rPr>
          <w:rFonts w:eastAsia="DengXian"/>
          <w:lang w:eastAsia="zh-CN"/>
        </w:rPr>
        <w:t>12</w:t>
      </w:r>
      <w:r w:rsidRPr="00975BFD">
        <w:t>.2.1.1 for details of usage of this operation.</w:t>
      </w:r>
    </w:p>
    <w:p w14:paraId="5ABDD421" w14:textId="77777777" w:rsidR="0039271C" w:rsidRPr="00975BFD" w:rsidRDefault="00632768">
      <w:pPr>
        <w:pStyle w:val="Heading4"/>
        <w:rPr>
          <w:bCs/>
        </w:rPr>
      </w:pPr>
      <w:bookmarkStart w:id="754" w:name="_Toc134011928"/>
      <w:bookmarkStart w:id="755" w:name="_Toc170686273"/>
      <w:r w:rsidRPr="00975BFD">
        <w:rPr>
          <w:bCs/>
        </w:rPr>
        <w:t>9.</w:t>
      </w:r>
      <w:r w:rsidRPr="00975BFD">
        <w:rPr>
          <w:rFonts w:eastAsia="DengXian"/>
          <w:bCs/>
          <w:lang w:eastAsia="zh-CN"/>
        </w:rPr>
        <w:t>12</w:t>
      </w:r>
      <w:r w:rsidRPr="00975BFD">
        <w:rPr>
          <w:bCs/>
        </w:rPr>
        <w:t>.4.3</w:t>
      </w:r>
      <w:r w:rsidRPr="00975BFD">
        <w:rPr>
          <w:bCs/>
        </w:rPr>
        <w:tab/>
        <w:t>SS_NSCE_SliceCommService_Reconfiguration API</w:t>
      </w:r>
      <w:bookmarkEnd w:id="754"/>
      <w:bookmarkEnd w:id="755"/>
    </w:p>
    <w:p w14:paraId="3F7FD8D2" w14:textId="77777777" w:rsidR="0039271C" w:rsidRPr="00975BFD" w:rsidRDefault="00632768">
      <w:r w:rsidRPr="00975BFD">
        <w:rPr>
          <w:b/>
        </w:rPr>
        <w:t>API operation name:</w:t>
      </w:r>
      <w:r w:rsidRPr="00975BFD">
        <w:t xml:space="preserve"> SliceCommService_Reconfiguration</w:t>
      </w:r>
    </w:p>
    <w:p w14:paraId="26ADBA2C" w14:textId="77777777" w:rsidR="0039271C" w:rsidRPr="00975BFD" w:rsidRDefault="00632768">
      <w:r w:rsidRPr="00975BFD">
        <w:rPr>
          <w:b/>
        </w:rPr>
        <w:t>Description:</w:t>
      </w:r>
      <w:r w:rsidRPr="00975BFD">
        <w:t xml:space="preserve"> The consumer requests to report reconfigure the slice related communication service.</w:t>
      </w:r>
    </w:p>
    <w:p w14:paraId="71CBE134" w14:textId="77777777" w:rsidR="0039271C" w:rsidRPr="00975BFD" w:rsidRDefault="00632768">
      <w:r w:rsidRPr="00975BFD">
        <w:rPr>
          <w:b/>
        </w:rPr>
        <w:t>Known Consumers:</w:t>
      </w:r>
      <w:r w:rsidRPr="00975BFD">
        <w:t xml:space="preserve"> VAL server.</w:t>
      </w:r>
    </w:p>
    <w:p w14:paraId="358B8313" w14:textId="77777777" w:rsidR="0039271C" w:rsidRPr="00975BFD" w:rsidRDefault="00632768">
      <w:r w:rsidRPr="00975BFD">
        <w:rPr>
          <w:b/>
        </w:rPr>
        <w:t>Inputs:</w:t>
      </w:r>
      <w:r w:rsidRPr="00975BFD">
        <w:t xml:space="preserve"> See table 9.</w:t>
      </w:r>
      <w:r w:rsidRPr="00975BFD">
        <w:rPr>
          <w:rFonts w:eastAsia="DengXian"/>
          <w:lang w:eastAsia="zh-CN"/>
        </w:rPr>
        <w:t>12</w:t>
      </w:r>
      <w:r w:rsidRPr="00975BFD">
        <w:t>.3.3-1.</w:t>
      </w:r>
    </w:p>
    <w:p w14:paraId="44303B0E" w14:textId="77777777" w:rsidR="0039271C" w:rsidRPr="00975BFD" w:rsidRDefault="00632768">
      <w:r w:rsidRPr="00975BFD">
        <w:rPr>
          <w:b/>
        </w:rPr>
        <w:t>Outputs:</w:t>
      </w:r>
      <w:r w:rsidRPr="00975BFD">
        <w:t xml:space="preserve"> See table 9.</w:t>
      </w:r>
      <w:r w:rsidRPr="00975BFD">
        <w:rPr>
          <w:rFonts w:eastAsia="DengXian"/>
          <w:lang w:eastAsia="zh-CN"/>
        </w:rPr>
        <w:t>12</w:t>
      </w:r>
      <w:r w:rsidRPr="00975BFD">
        <w:t>.3.3-2</w:t>
      </w:r>
      <w:r w:rsidRPr="00975BFD">
        <w:rPr>
          <w:i/>
        </w:rPr>
        <w:t>.</w:t>
      </w:r>
    </w:p>
    <w:p w14:paraId="0956690C" w14:textId="77777777" w:rsidR="0039271C" w:rsidRPr="00975BFD" w:rsidRDefault="00632768">
      <w:r w:rsidRPr="00975BFD">
        <w:t>See clause 9.</w:t>
      </w:r>
      <w:r w:rsidRPr="00975BFD">
        <w:rPr>
          <w:rFonts w:eastAsia="DengXian"/>
          <w:lang w:eastAsia="zh-CN"/>
        </w:rPr>
        <w:t>12</w:t>
      </w:r>
      <w:r w:rsidRPr="00975BFD">
        <w:t>.2.1.2 for details of usage of this operation.</w:t>
      </w:r>
    </w:p>
    <w:p w14:paraId="5308A67C" w14:textId="77777777" w:rsidR="0039271C" w:rsidRPr="00975BFD" w:rsidRDefault="00632768">
      <w:pPr>
        <w:pStyle w:val="Heading4"/>
        <w:rPr>
          <w:bCs/>
        </w:rPr>
      </w:pPr>
      <w:bookmarkStart w:id="756" w:name="_Toc134011929"/>
      <w:bookmarkStart w:id="757" w:name="_Toc170686274"/>
      <w:r w:rsidRPr="00975BFD">
        <w:rPr>
          <w:bCs/>
        </w:rPr>
        <w:t>9.</w:t>
      </w:r>
      <w:r w:rsidRPr="00975BFD">
        <w:rPr>
          <w:rFonts w:eastAsia="DengXian"/>
          <w:bCs/>
          <w:lang w:eastAsia="zh-CN"/>
        </w:rPr>
        <w:t>12</w:t>
      </w:r>
      <w:r w:rsidRPr="00975BFD">
        <w:rPr>
          <w:bCs/>
        </w:rPr>
        <w:t>.4.4</w:t>
      </w:r>
      <w:r w:rsidRPr="00975BFD">
        <w:rPr>
          <w:bCs/>
        </w:rPr>
        <w:tab/>
        <w:t>SS_NSCE_SliceCommService_Disengagement API</w:t>
      </w:r>
      <w:bookmarkEnd w:id="756"/>
      <w:bookmarkEnd w:id="757"/>
    </w:p>
    <w:p w14:paraId="0DE7B492" w14:textId="77777777" w:rsidR="0039271C" w:rsidRPr="00975BFD" w:rsidRDefault="00632768">
      <w:pPr>
        <w:rPr>
          <w:b/>
        </w:rPr>
      </w:pPr>
      <w:r w:rsidRPr="00975BFD">
        <w:rPr>
          <w:b/>
        </w:rPr>
        <w:t xml:space="preserve">API operation name: </w:t>
      </w:r>
      <w:r w:rsidRPr="00975BFD">
        <w:t>SliceCommService_Disengagement</w:t>
      </w:r>
    </w:p>
    <w:p w14:paraId="0D07107F" w14:textId="77777777" w:rsidR="0039271C" w:rsidRPr="00975BFD" w:rsidRDefault="00632768">
      <w:r w:rsidRPr="00975BFD">
        <w:rPr>
          <w:b/>
        </w:rPr>
        <w:t>Description:</w:t>
      </w:r>
      <w:r w:rsidRPr="00975BFD">
        <w:t xml:space="preserve"> The consumer requests to disengagement the slice related communication service.</w:t>
      </w:r>
    </w:p>
    <w:p w14:paraId="6310883D" w14:textId="77777777" w:rsidR="0039271C" w:rsidRPr="00975BFD" w:rsidRDefault="00632768">
      <w:r w:rsidRPr="00975BFD">
        <w:rPr>
          <w:b/>
        </w:rPr>
        <w:t>Known Consumers:</w:t>
      </w:r>
      <w:r w:rsidRPr="00975BFD">
        <w:t xml:space="preserve"> VAL server.</w:t>
      </w:r>
    </w:p>
    <w:p w14:paraId="0C477D88" w14:textId="77777777" w:rsidR="0039271C" w:rsidRPr="00975BFD" w:rsidRDefault="00632768">
      <w:r w:rsidRPr="00975BFD">
        <w:rPr>
          <w:b/>
        </w:rPr>
        <w:t>Inputs:</w:t>
      </w:r>
      <w:r w:rsidRPr="00975BFD">
        <w:t xml:space="preserve"> See table 9.</w:t>
      </w:r>
      <w:r w:rsidRPr="00975BFD">
        <w:rPr>
          <w:rFonts w:eastAsia="DengXian"/>
          <w:lang w:eastAsia="zh-CN"/>
        </w:rPr>
        <w:t>12</w:t>
      </w:r>
      <w:r w:rsidRPr="00975BFD">
        <w:t>.3.4-1.</w:t>
      </w:r>
    </w:p>
    <w:p w14:paraId="2DA77711" w14:textId="77777777" w:rsidR="0039271C" w:rsidRPr="00975BFD" w:rsidRDefault="00632768">
      <w:r w:rsidRPr="00975BFD">
        <w:rPr>
          <w:b/>
        </w:rPr>
        <w:t>Outputs:</w:t>
      </w:r>
      <w:r w:rsidRPr="00975BFD">
        <w:t xml:space="preserve"> See table 9.</w:t>
      </w:r>
      <w:r w:rsidRPr="00975BFD">
        <w:rPr>
          <w:rFonts w:eastAsia="DengXian"/>
          <w:lang w:eastAsia="zh-CN"/>
        </w:rPr>
        <w:t>12</w:t>
      </w:r>
      <w:r w:rsidRPr="00975BFD">
        <w:t>.3.4-2</w:t>
      </w:r>
      <w:r w:rsidRPr="00975BFD">
        <w:rPr>
          <w:i/>
        </w:rPr>
        <w:t>.</w:t>
      </w:r>
    </w:p>
    <w:p w14:paraId="0C8F848C" w14:textId="77777777" w:rsidR="0039271C" w:rsidRPr="00975BFD" w:rsidRDefault="00632768">
      <w:r w:rsidRPr="00975BFD">
        <w:t>See clause 9.</w:t>
      </w:r>
      <w:r w:rsidRPr="00975BFD">
        <w:rPr>
          <w:rFonts w:eastAsia="DengXian"/>
          <w:lang w:eastAsia="zh-CN"/>
        </w:rPr>
        <w:t>12</w:t>
      </w:r>
      <w:r w:rsidRPr="00975BFD">
        <w:t>.2.1.3 for details of usage of this operation.</w:t>
      </w:r>
    </w:p>
    <w:p w14:paraId="78DC9944" w14:textId="77777777" w:rsidR="0039271C" w:rsidRPr="00975BFD" w:rsidRDefault="00632768">
      <w:pPr>
        <w:pStyle w:val="Heading2"/>
        <w:rPr>
          <w:bCs/>
        </w:rPr>
      </w:pPr>
      <w:bookmarkStart w:id="758" w:name="_Toc134011930"/>
      <w:bookmarkStart w:id="759" w:name="_Toc170686275"/>
      <w:r w:rsidRPr="00975BFD">
        <w:rPr>
          <w:bCs/>
        </w:rPr>
        <w:t>9.</w:t>
      </w:r>
      <w:r w:rsidRPr="00975BFD">
        <w:rPr>
          <w:rFonts w:eastAsiaTheme="minorEastAsia"/>
          <w:bCs/>
          <w:lang w:eastAsia="zh-CN"/>
        </w:rPr>
        <w:t>13</w:t>
      </w:r>
      <w:r w:rsidRPr="00975BFD">
        <w:rPr>
          <w:bCs/>
        </w:rPr>
        <w:tab/>
        <w:t>Predictive slice modification in Inter-PLMN based slice service continuity</w:t>
      </w:r>
      <w:bookmarkEnd w:id="758"/>
      <w:bookmarkEnd w:id="759"/>
    </w:p>
    <w:p w14:paraId="41F0BE90" w14:textId="77777777" w:rsidR="0039271C" w:rsidRPr="00975BFD" w:rsidRDefault="00632768">
      <w:pPr>
        <w:pStyle w:val="Heading3"/>
        <w:rPr>
          <w:bCs/>
        </w:rPr>
      </w:pPr>
      <w:bookmarkStart w:id="760" w:name="_Toc134011931"/>
      <w:bookmarkStart w:id="761" w:name="_Toc170686276"/>
      <w:r w:rsidRPr="00975BFD">
        <w:rPr>
          <w:bCs/>
        </w:rPr>
        <w:t>9.</w:t>
      </w:r>
      <w:r w:rsidRPr="00975BFD">
        <w:rPr>
          <w:rFonts w:eastAsiaTheme="minorEastAsia"/>
          <w:bCs/>
          <w:lang w:eastAsia="zh-CN"/>
        </w:rPr>
        <w:t>13</w:t>
      </w:r>
      <w:r w:rsidRPr="00975BFD">
        <w:rPr>
          <w:bCs/>
        </w:rPr>
        <w:t>.1</w:t>
      </w:r>
      <w:r w:rsidRPr="00975BFD">
        <w:rPr>
          <w:bCs/>
        </w:rPr>
        <w:tab/>
        <w:t>General</w:t>
      </w:r>
      <w:bookmarkEnd w:id="760"/>
      <w:bookmarkEnd w:id="761"/>
    </w:p>
    <w:p w14:paraId="4BCB73B4" w14:textId="2949DC94" w:rsidR="0039271C" w:rsidRPr="00975BFD" w:rsidRDefault="00632768">
      <w:pPr>
        <w:jc w:val="both"/>
      </w:pPr>
      <w:r w:rsidRPr="00975BFD">
        <w:t>This feature applies to the specific deployment where NSCE service provider provides its services when connected to two PLMNs and has SLA with them</w:t>
      </w:r>
      <w:r w:rsidR="00343D2D" w:rsidRPr="00343D2D">
        <w:t xml:space="preserve"> (i.e. deployment shown in 3GPP TS 23.434 [2] Figure 8.2.2-2)</w:t>
      </w:r>
      <w:r w:rsidRPr="00975BFD">
        <w:t>. In this feature, the NSCE server initially receives an expected/predicted UE location/mobility change request outside a PLMN1 slice service area for one or more UEs within the VAL application session (e.g. such session can be a V2X session). Then, the NSCE server checks with 5GS (OAM, 5GC) whether the serving slice is available and can offer the same performance at the target PLMN. The NSCE server evaluates the need for a slice modification (e.g. a slice lifecycle related trigger change). Based on this decision/recommendation, it provides the action to the OAM of PLMN2 proactively, before UE mobility happens.</w:t>
      </w:r>
    </w:p>
    <w:p w14:paraId="57228E9D" w14:textId="77777777" w:rsidR="0039271C" w:rsidRPr="00975BFD" w:rsidRDefault="00632768">
      <w:pPr>
        <w:pStyle w:val="Heading3"/>
        <w:rPr>
          <w:bCs/>
        </w:rPr>
      </w:pPr>
      <w:bookmarkStart w:id="762" w:name="_Toc134011932"/>
      <w:bookmarkStart w:id="763" w:name="_Toc170686277"/>
      <w:r w:rsidRPr="00975BFD">
        <w:rPr>
          <w:bCs/>
        </w:rPr>
        <w:t>9.</w:t>
      </w:r>
      <w:r w:rsidRPr="00975BFD">
        <w:rPr>
          <w:rFonts w:eastAsiaTheme="minorEastAsia"/>
          <w:bCs/>
          <w:lang w:eastAsia="zh-CN"/>
        </w:rPr>
        <w:t>13</w:t>
      </w:r>
      <w:r w:rsidRPr="00975BFD">
        <w:rPr>
          <w:bCs/>
        </w:rPr>
        <w:t>.2</w:t>
      </w:r>
      <w:r w:rsidRPr="00975BFD">
        <w:rPr>
          <w:bCs/>
        </w:rPr>
        <w:tab/>
        <w:t>Procedure</w:t>
      </w:r>
      <w:bookmarkEnd w:id="762"/>
      <w:bookmarkEnd w:id="763"/>
    </w:p>
    <w:p w14:paraId="63C60F26" w14:textId="77777777" w:rsidR="0039271C" w:rsidRPr="00975BFD" w:rsidRDefault="00632768">
      <w:r w:rsidRPr="00975BFD">
        <w:t>In the procedure shown in Figure 9.</w:t>
      </w:r>
      <w:r w:rsidRPr="00975BFD">
        <w:rPr>
          <w:rFonts w:eastAsiaTheme="minorEastAsia"/>
          <w:lang w:eastAsia="zh-CN"/>
        </w:rPr>
        <w:t>13</w:t>
      </w:r>
      <w:r w:rsidRPr="00975BFD">
        <w:t>.2-1, a mechanism is provided to allow for slice modification when a vertical application of single or group of VAL UEs migrates (or is expected/predicted to migrate) to a different PLMN supported by the same NSCE server</w:t>
      </w:r>
      <w:r w:rsidRPr="00975BFD">
        <w:rPr>
          <w:bCs/>
        </w:rPr>
        <w:t>.</w:t>
      </w:r>
    </w:p>
    <w:p w14:paraId="40401725" w14:textId="77777777" w:rsidR="0039271C" w:rsidRPr="00975BFD" w:rsidRDefault="00632768">
      <w:r w:rsidRPr="00975BFD">
        <w:t>Pre-conditions:</w:t>
      </w:r>
    </w:p>
    <w:p w14:paraId="75C4C752" w14:textId="77777777" w:rsidR="0039271C" w:rsidRPr="00975BFD" w:rsidRDefault="00632768">
      <w:pPr>
        <w:pStyle w:val="B1"/>
        <w:ind w:left="480" w:hanging="480"/>
        <w:rPr>
          <w:rFonts w:eastAsia="DengXian"/>
        </w:rPr>
      </w:pPr>
      <w:r w:rsidRPr="00975BFD">
        <w:rPr>
          <w:rFonts w:eastAsia="DengXian"/>
        </w:rPr>
        <w:t>1.</w:t>
      </w:r>
      <w:r w:rsidRPr="00975BFD">
        <w:rPr>
          <w:rFonts w:eastAsia="DengXian"/>
        </w:rPr>
        <w:tab/>
        <w:t>Enterprise hosting the VAL server has SLA for slice services with NSCE service provider.</w:t>
      </w:r>
    </w:p>
    <w:p w14:paraId="191F8FAD" w14:textId="77777777" w:rsidR="0039271C" w:rsidRPr="00975BFD" w:rsidRDefault="00632768">
      <w:pPr>
        <w:pStyle w:val="B1"/>
        <w:ind w:left="480" w:hanging="480"/>
        <w:rPr>
          <w:rFonts w:eastAsia="SimSun"/>
        </w:rPr>
      </w:pPr>
      <w:r w:rsidRPr="00975BFD">
        <w:rPr>
          <w:rFonts w:eastAsia="DengXian"/>
        </w:rPr>
        <w:t xml:space="preserve">2. </w:t>
      </w:r>
      <w:r w:rsidRPr="00975BFD">
        <w:rPr>
          <w:rFonts w:eastAsia="DengXian"/>
        </w:rPr>
        <w:tab/>
      </w:r>
      <w:r w:rsidRPr="00975BFD">
        <w:t>The VAL server has subscribed to the network slice capability enablement server managing slice services from PLMN1 and PLMN2.</w:t>
      </w:r>
    </w:p>
    <w:p w14:paraId="6AD78F20" w14:textId="77777777" w:rsidR="0039271C" w:rsidRPr="00975BFD" w:rsidRDefault="00632768">
      <w:pPr>
        <w:pStyle w:val="B1"/>
        <w:ind w:left="480" w:hanging="480"/>
      </w:pPr>
      <w:r w:rsidRPr="00975BFD">
        <w:t>3.</w:t>
      </w:r>
      <w:r w:rsidRPr="00975BFD">
        <w:tab/>
        <w:t>The VAL client of VAL UE is mapped to Slice#1, and NSCE client of VAL UE has established a connection to PLMN1.</w:t>
      </w:r>
    </w:p>
    <w:p w14:paraId="6A9AB010" w14:textId="14924ED3" w:rsidR="0039271C" w:rsidRPr="00975BFD" w:rsidRDefault="00632768">
      <w:pPr>
        <w:pStyle w:val="B1"/>
        <w:ind w:left="480" w:hanging="480"/>
      </w:pPr>
      <w:r w:rsidRPr="00975BFD">
        <w:t>4.</w:t>
      </w:r>
      <w:r w:rsidRPr="00975BFD">
        <w:tab/>
        <w:t xml:space="preserve">The NSCE server is connected to </w:t>
      </w:r>
      <w:r w:rsidR="00343D2D">
        <w:t xml:space="preserve">5GS </w:t>
      </w:r>
      <w:r w:rsidRPr="00975BFD">
        <w:t>of PLMN1 and PLMN2.</w:t>
      </w:r>
    </w:p>
    <w:p w14:paraId="4B615650" w14:textId="69C4578E" w:rsidR="0039271C" w:rsidRPr="00975BFD" w:rsidRDefault="00632768">
      <w:pPr>
        <w:pStyle w:val="B1"/>
        <w:ind w:left="480" w:hanging="480"/>
        <w:rPr>
          <w:rFonts w:eastAsiaTheme="minorEastAsia"/>
          <w:sz w:val="21"/>
          <w:szCs w:val="21"/>
          <w:lang w:eastAsia="zh-CN"/>
        </w:rPr>
      </w:pPr>
      <w:r w:rsidRPr="00975BFD">
        <w:t>5.</w:t>
      </w:r>
      <w:r w:rsidR="00343D2D">
        <w:tab/>
      </w:r>
      <w:r w:rsidRPr="00975BFD">
        <w:t xml:space="preserve">The </w:t>
      </w:r>
      <w:r w:rsidRPr="00975BFD">
        <w:rPr>
          <w:sz w:val="21"/>
          <w:szCs w:val="21"/>
        </w:rPr>
        <w:t xml:space="preserve">VAL server is subscribed to and received </w:t>
      </w:r>
      <w:r w:rsidR="00343D2D" w:rsidRPr="00343D2D">
        <w:rPr>
          <w:sz w:val="21"/>
          <w:szCs w:val="21"/>
        </w:rPr>
        <w:t xml:space="preserve">mobility </w:t>
      </w:r>
      <w:r w:rsidRPr="00975BFD">
        <w:rPr>
          <w:sz w:val="21"/>
          <w:szCs w:val="21"/>
        </w:rPr>
        <w:t>prediction</w:t>
      </w:r>
      <w:r w:rsidR="00343D2D">
        <w:rPr>
          <w:sz w:val="21"/>
          <w:szCs w:val="21"/>
        </w:rPr>
        <w:t>s</w:t>
      </w:r>
      <w:r w:rsidRPr="00975BFD">
        <w:rPr>
          <w:sz w:val="21"/>
          <w:szCs w:val="21"/>
        </w:rPr>
        <w:t xml:space="preserve"> of UE location change</w:t>
      </w:r>
      <w:r w:rsidR="00343D2D" w:rsidRPr="00343D2D">
        <w:rPr>
          <w:sz w:val="21"/>
          <w:szCs w:val="21"/>
        </w:rPr>
        <w:t xml:space="preserve"> (according to 6.7.2.3 of 3GPP TS 23.288 [4])</w:t>
      </w:r>
      <w:r w:rsidRPr="00975BFD">
        <w:rPr>
          <w:sz w:val="21"/>
          <w:szCs w:val="21"/>
        </w:rPr>
        <w:t xml:space="preserve"> from PLMN1 </w:t>
      </w:r>
      <w:r w:rsidR="00343D2D" w:rsidRPr="00343D2D">
        <w:rPr>
          <w:sz w:val="21"/>
          <w:szCs w:val="21"/>
        </w:rPr>
        <w:t>and/or</w:t>
      </w:r>
      <w:r w:rsidR="00343D2D">
        <w:rPr>
          <w:sz w:val="21"/>
          <w:szCs w:val="21"/>
        </w:rPr>
        <w:t xml:space="preserve"> </w:t>
      </w:r>
      <w:r w:rsidRPr="00975BFD">
        <w:rPr>
          <w:sz w:val="21"/>
          <w:szCs w:val="21"/>
        </w:rPr>
        <w:t>PLMN2 in advance before the actual event.</w:t>
      </w:r>
      <w:r w:rsidR="00343D2D" w:rsidRPr="00343D2D">
        <w:t xml:space="preserve"> </w:t>
      </w:r>
      <w:r w:rsidR="00343D2D" w:rsidRPr="00343D2D">
        <w:rPr>
          <w:sz w:val="21"/>
          <w:szCs w:val="21"/>
        </w:rPr>
        <w:t>. The VAL server correlated received mobility predictions and determined PLMN change.</w:t>
      </w:r>
    </w:p>
    <w:p w14:paraId="7039289B" w14:textId="2C5FDDD8" w:rsidR="0039271C" w:rsidRPr="00975BFD" w:rsidRDefault="00343D2D" w:rsidP="0039271C">
      <w:pPr>
        <w:pStyle w:val="TH"/>
      </w:pPr>
      <w:r>
        <w:object w:dxaOrig="9990" w:dyaOrig="6550" w14:anchorId="7331291A">
          <v:shape id="_x0000_i1050" type="#_x0000_t75" style="width:583.75pt;height:385.05pt" o:ole="">
            <v:imagedata r:id="rId66" o:title=""/>
          </v:shape>
          <o:OLEObject Type="Embed" ProgID="Visio.Drawing.15" ShapeID="_x0000_i1050" DrawAspect="Content" ObjectID="_1781298963" r:id="rId67"/>
        </w:object>
      </w:r>
      <w:r w:rsidR="00632768" w:rsidRPr="00975BFD">
        <w:t>Figure 9.13.2-1: Predictive Inter-PLMN slice service continuity</w:t>
      </w:r>
    </w:p>
    <w:p w14:paraId="5BD7B193" w14:textId="77777777" w:rsidR="0039271C" w:rsidRPr="00975BFD" w:rsidRDefault="00632768">
      <w:pPr>
        <w:pStyle w:val="B1"/>
        <w:rPr>
          <w:rFonts w:eastAsia="SimSun"/>
        </w:rPr>
      </w:pPr>
      <w:r w:rsidRPr="00975BFD">
        <w:t>1.</w:t>
      </w:r>
      <w:r w:rsidRPr="00975BFD">
        <w:tab/>
        <w:t xml:space="preserve">The VAL server sends to NSCE server an Inter-PLMN application service continuity requirement request due to predicted/expected UE or group UE mobility from source service area of slice1 in PLMN1 to a target service area covered by a different slice service area in slice#2/PLMN2. </w:t>
      </w:r>
    </w:p>
    <w:p w14:paraId="7CC44A90" w14:textId="77777777" w:rsidR="0039271C" w:rsidRPr="00975BFD" w:rsidRDefault="00632768">
      <w:pPr>
        <w:pStyle w:val="NO"/>
      </w:pPr>
      <w:r w:rsidRPr="00975BFD">
        <w:t>NOTE:</w:t>
      </w:r>
      <w:r w:rsidRPr="00975BFD">
        <w:tab/>
        <w:t>Such UE predicted mobility at the VAL server can be available before the event based on UE mobility analytics received by NWDAF or can be predicted by the VAL layer (VAL server or VAL UE).</w:t>
      </w:r>
    </w:p>
    <w:p w14:paraId="116D6150" w14:textId="77777777" w:rsidR="0039271C" w:rsidRPr="00975BFD" w:rsidRDefault="00632768">
      <w:pPr>
        <w:pStyle w:val="B1"/>
      </w:pPr>
      <w:r w:rsidRPr="00975BFD">
        <w:t>2.</w:t>
      </w:r>
      <w:r w:rsidRPr="00975BFD">
        <w:tab/>
        <w:t>NSCE server sends an Inter-PLMN application service continuity requirement response to the VAL server as positive or negative acknowledgement depending on its capability to provide such service serving both areas/slices in both PLMNs and available resources.</w:t>
      </w:r>
    </w:p>
    <w:p w14:paraId="2C3AFC3A" w14:textId="77777777" w:rsidR="0039271C" w:rsidRPr="00975BFD" w:rsidRDefault="00632768">
      <w:pPr>
        <w:pStyle w:val="B1"/>
      </w:pPr>
      <w:r w:rsidRPr="00975BFD">
        <w:t>3.</w:t>
      </w:r>
      <w:r w:rsidRPr="00975BFD">
        <w:tab/>
      </w:r>
      <w:bookmarkStart w:id="764" w:name="_Hlk126078399"/>
      <w:r w:rsidRPr="00975BFD">
        <w:t>NSCE server determines to query the underlying 5G system on the slice availability and conditions at the target service area/slice2/PLMN2 (based on step 1 requirement). Such query may be in form of a request/response and include:</w:t>
      </w:r>
    </w:p>
    <w:p w14:paraId="6DEAFF74" w14:textId="280BCC3D" w:rsidR="0039271C" w:rsidRPr="00975BFD" w:rsidRDefault="00632768">
      <w:pPr>
        <w:pStyle w:val="B2"/>
      </w:pPr>
      <w:r w:rsidRPr="00975BFD">
        <w:t>a.</w:t>
      </w:r>
      <w:r w:rsidRPr="00975BFD">
        <w:tab/>
        <w:t xml:space="preserve">NSCE server interacting with </w:t>
      </w:r>
      <w:r w:rsidR="00343D2D">
        <w:t>5GS</w:t>
      </w:r>
      <w:r w:rsidRPr="00975BFD">
        <w:t>/PLMN2 to query the UEs specific information (location, UEs connection capabilities) as well as network conditions</w:t>
      </w:r>
      <w:r w:rsidR="00343D2D" w:rsidRPr="00343D2D">
        <w:t>, slice related analytics</w:t>
      </w:r>
      <w:r w:rsidRPr="00975BFD">
        <w:t xml:space="preserve"> (</w:t>
      </w:r>
      <w:r w:rsidR="00343D2D" w:rsidRPr="00343D2D">
        <w:t>from NWDAF as specified in 3GPP TS 23.288 [4]</w:t>
      </w:r>
      <w:r w:rsidRPr="00975BFD">
        <w:t xml:space="preserve">). </w:t>
      </w:r>
    </w:p>
    <w:p w14:paraId="6B5702CB" w14:textId="67A71520" w:rsidR="0039271C" w:rsidRPr="00975BFD" w:rsidRDefault="00632768">
      <w:pPr>
        <w:pStyle w:val="B2"/>
      </w:pPr>
      <w:r w:rsidRPr="00975BFD">
        <w:t>b.</w:t>
      </w:r>
      <w:r w:rsidRPr="00975BFD">
        <w:tab/>
        <w:t xml:space="preserve">NSCE server may also interact with </w:t>
      </w:r>
      <w:r w:rsidR="00343D2D">
        <w:t>5GS</w:t>
      </w:r>
      <w:r w:rsidRPr="00975BFD">
        <w:t>/PLMN2 to query on the target slice availability and the up-to-date configured slice parameters e.g. slice RRM policies, modification of the NSI/NSSI resources (see TS 28.531 [8], 5.1.12) at the target service area and measurements for the slice at the target area.</w:t>
      </w:r>
    </w:p>
    <w:bookmarkEnd w:id="764"/>
    <w:p w14:paraId="0413171E" w14:textId="77777777" w:rsidR="0039271C" w:rsidRPr="00975BFD" w:rsidRDefault="00632768">
      <w:pPr>
        <w:pStyle w:val="B1"/>
      </w:pPr>
      <w:r w:rsidRPr="00975BFD">
        <w:t>4.</w:t>
      </w:r>
      <w:r w:rsidRPr="00975BFD">
        <w:tab/>
        <w:t>NSCE server determines the need for a slice lifecycle change at the slice target area and translates this to a trigger action. This trigger action can be based on the outcome of step 3 and can be a requested slice</w:t>
      </w:r>
      <w:r w:rsidRPr="00975BFD">
        <w:rPr>
          <w:rFonts w:eastAsiaTheme="minorEastAsia"/>
          <w:lang w:eastAsia="zh-CN"/>
        </w:rPr>
        <w:t xml:space="preserve"> </w:t>
      </w:r>
      <w:r w:rsidRPr="00975BFD">
        <w:t xml:space="preserve">modification (slice2/PLMN2) or creation/instantiation of new slice at the target area (this may happen if a group of UEs are moving to the target area and the requested slice2 is missing in the target area). </w:t>
      </w:r>
    </w:p>
    <w:p w14:paraId="6B6A86A1" w14:textId="77777777" w:rsidR="0039271C" w:rsidRPr="00975BFD" w:rsidRDefault="00632768">
      <w:pPr>
        <w:pStyle w:val="B1"/>
      </w:pPr>
      <w:r w:rsidRPr="00975BFD">
        <w:t>5.</w:t>
      </w:r>
      <w:r w:rsidRPr="00975BFD">
        <w:tab/>
        <w:t>The NSCE server may send the trigger action as a slice modification trigger request to the slice provisioning MnS producer at OAM/PLMN2 (e.g. slice modification for network slice) to extend slice availability to the target service area based on the expected/predicted VAL UE or VAL group mobility. As response to the trigger action, the provisioning MnS producer provides a slice modification trigger response with a positive or negative result.</w:t>
      </w:r>
    </w:p>
    <w:p w14:paraId="70BBB92F" w14:textId="77777777" w:rsidR="0039271C" w:rsidRPr="00975BFD" w:rsidRDefault="00632768">
      <w:pPr>
        <w:pStyle w:val="B1"/>
      </w:pPr>
      <w:r w:rsidRPr="00975BFD">
        <w:t>6.</w:t>
      </w:r>
      <w:r w:rsidRPr="00975BFD">
        <w:tab/>
        <w:t>After the slice lifecycle change execution (based on the indication in step 5), the NSCE server sends a notification to the VAL server and optionally to the VAL client containing the positive or negative result from step5.</w:t>
      </w:r>
    </w:p>
    <w:p w14:paraId="6CBC3316" w14:textId="77777777" w:rsidR="0039271C" w:rsidRPr="00975BFD" w:rsidRDefault="00632768">
      <w:pPr>
        <w:pStyle w:val="B1"/>
      </w:pPr>
      <w:r w:rsidRPr="00975BFD">
        <w:t xml:space="preserve">7. </w:t>
      </w:r>
      <w:r w:rsidRPr="00975BFD">
        <w:tab/>
        <w:t>If big number of UEs is migrating from PLMN1 to PLMN2, there might be a need to further modify/reduce the respective slice resources of PLMN1. NSCE sends trigger request to the slice provisioning MnS producer at OAM/PLMN1 (e.g. slice modification for network slice) to decrease slice availability to the source area after the UEs have migrated.</w:t>
      </w:r>
    </w:p>
    <w:p w14:paraId="0B00CC4E" w14:textId="77777777" w:rsidR="0039271C" w:rsidRPr="00975BFD" w:rsidRDefault="00632768">
      <w:pPr>
        <w:pStyle w:val="Heading3"/>
        <w:rPr>
          <w:bCs/>
        </w:rPr>
      </w:pPr>
      <w:bookmarkStart w:id="765" w:name="_Toc134011933"/>
      <w:bookmarkStart w:id="766" w:name="_Toc170686278"/>
      <w:r w:rsidRPr="00975BFD">
        <w:rPr>
          <w:rFonts w:eastAsia="SimSun"/>
          <w:bCs/>
        </w:rPr>
        <w:t>9</w:t>
      </w:r>
      <w:r w:rsidRPr="00975BFD">
        <w:rPr>
          <w:bCs/>
        </w:rPr>
        <w:t>.</w:t>
      </w:r>
      <w:r w:rsidRPr="00975BFD">
        <w:rPr>
          <w:rFonts w:eastAsiaTheme="minorEastAsia"/>
          <w:bCs/>
          <w:lang w:eastAsia="zh-CN"/>
        </w:rPr>
        <w:t>13</w:t>
      </w:r>
      <w:r w:rsidRPr="00975BFD">
        <w:rPr>
          <w:bCs/>
        </w:rPr>
        <w:t>.</w:t>
      </w:r>
      <w:r w:rsidRPr="00975BFD">
        <w:rPr>
          <w:rFonts w:eastAsia="SimSun" w:cs="Arial"/>
          <w:bCs/>
        </w:rPr>
        <w:t>3</w:t>
      </w:r>
      <w:r w:rsidRPr="00975BFD">
        <w:rPr>
          <w:bCs/>
        </w:rPr>
        <w:tab/>
        <w:t>Information flows</w:t>
      </w:r>
      <w:bookmarkEnd w:id="765"/>
      <w:bookmarkEnd w:id="766"/>
    </w:p>
    <w:p w14:paraId="38AA82CF" w14:textId="77777777" w:rsidR="0039271C" w:rsidRPr="00975BFD" w:rsidRDefault="00632768">
      <w:pPr>
        <w:pStyle w:val="Heading4"/>
        <w:rPr>
          <w:bCs/>
        </w:rPr>
      </w:pPr>
      <w:bookmarkStart w:id="767" w:name="_Toc134011934"/>
      <w:bookmarkStart w:id="768" w:name="_Toc170686279"/>
      <w:r w:rsidRPr="00975BFD">
        <w:rPr>
          <w:bCs/>
        </w:rPr>
        <w:t>9.</w:t>
      </w:r>
      <w:r w:rsidRPr="00975BFD">
        <w:rPr>
          <w:rFonts w:eastAsia="DengXian"/>
          <w:bCs/>
          <w:lang w:eastAsia="zh-CN"/>
        </w:rPr>
        <w:t>13</w:t>
      </w:r>
      <w:r w:rsidRPr="00975BFD">
        <w:rPr>
          <w:bCs/>
        </w:rPr>
        <w:t>.3.1</w:t>
      </w:r>
      <w:r w:rsidRPr="00975BFD">
        <w:rPr>
          <w:bCs/>
        </w:rPr>
        <w:tab/>
        <w:t>General</w:t>
      </w:r>
      <w:bookmarkEnd w:id="767"/>
      <w:bookmarkEnd w:id="768"/>
    </w:p>
    <w:p w14:paraId="00691B11" w14:textId="77777777" w:rsidR="0039271C" w:rsidRPr="00975BFD" w:rsidRDefault="00632768">
      <w:r w:rsidRPr="00975BFD">
        <w:t>The following information flows are specified for predictive inter-PLMN slice service continuity:</w:t>
      </w:r>
    </w:p>
    <w:p w14:paraId="5B4002D0" w14:textId="77777777" w:rsidR="0039271C" w:rsidRPr="00975BFD" w:rsidRDefault="00632768">
      <w:pPr>
        <w:pStyle w:val="B1"/>
      </w:pPr>
      <w:r w:rsidRPr="00975BFD">
        <w:t>-</w:t>
      </w:r>
      <w:r w:rsidRPr="00975BFD">
        <w:tab/>
        <w:t>Inter-PLMN application service continuity requirement</w:t>
      </w:r>
    </w:p>
    <w:p w14:paraId="41B8C2C6" w14:textId="77777777" w:rsidR="0039271C" w:rsidRPr="00975BFD" w:rsidRDefault="00632768">
      <w:pPr>
        <w:pStyle w:val="B1"/>
      </w:pPr>
      <w:r w:rsidRPr="00975BFD">
        <w:t xml:space="preserve">- </w:t>
      </w:r>
      <w:r w:rsidRPr="00975BFD">
        <w:tab/>
        <w:t>Slice modification notification</w:t>
      </w:r>
    </w:p>
    <w:p w14:paraId="68150CA7" w14:textId="77777777" w:rsidR="0039271C" w:rsidRPr="00975BFD" w:rsidRDefault="00632768">
      <w:pPr>
        <w:pStyle w:val="Heading4"/>
        <w:rPr>
          <w:bCs/>
        </w:rPr>
      </w:pPr>
      <w:bookmarkStart w:id="769" w:name="_Toc134011935"/>
      <w:bookmarkStart w:id="770" w:name="_Toc170686280"/>
      <w:r w:rsidRPr="00975BFD">
        <w:rPr>
          <w:bCs/>
        </w:rPr>
        <w:t>9.</w:t>
      </w:r>
      <w:r w:rsidRPr="00975BFD">
        <w:rPr>
          <w:rFonts w:eastAsia="DengXian"/>
          <w:bCs/>
          <w:lang w:eastAsia="zh-CN"/>
        </w:rPr>
        <w:t>13</w:t>
      </w:r>
      <w:r w:rsidRPr="00975BFD">
        <w:rPr>
          <w:bCs/>
        </w:rPr>
        <w:t>.3.2</w:t>
      </w:r>
      <w:r w:rsidRPr="00975BFD">
        <w:rPr>
          <w:bCs/>
        </w:rPr>
        <w:tab/>
      </w:r>
      <w:r w:rsidRPr="00975BFD">
        <w:t>Inter-PLMN application service continuity requirement request</w:t>
      </w:r>
      <w:bookmarkEnd w:id="769"/>
      <w:bookmarkEnd w:id="770"/>
    </w:p>
    <w:p w14:paraId="0A9363FF" w14:textId="77777777" w:rsidR="0039271C" w:rsidRPr="00975BFD" w:rsidRDefault="00632768">
      <w:r w:rsidRPr="00975BFD">
        <w:t>Table 9.</w:t>
      </w:r>
      <w:r w:rsidRPr="00975BFD">
        <w:rPr>
          <w:rFonts w:eastAsia="DengXian"/>
          <w:lang w:eastAsia="zh-CN"/>
        </w:rPr>
        <w:t>13</w:t>
      </w:r>
      <w:r w:rsidRPr="00975BFD">
        <w:t>.3.2-1 and Table 9.</w:t>
      </w:r>
      <w:r w:rsidRPr="00975BFD">
        <w:rPr>
          <w:rFonts w:eastAsia="DengXian"/>
          <w:lang w:eastAsia="zh-CN"/>
        </w:rPr>
        <w:t>13</w:t>
      </w:r>
      <w:r w:rsidRPr="00975BFD">
        <w:t>.3.2-2 describe information elements inter-PLMN application service continuity requirement request and response between the VAL server and the NSCE server.</w:t>
      </w:r>
    </w:p>
    <w:p w14:paraId="536FF4BE" w14:textId="77777777" w:rsidR="0039271C" w:rsidRPr="00975BFD" w:rsidRDefault="00632768">
      <w:pPr>
        <w:pStyle w:val="TH"/>
      </w:pPr>
      <w:r w:rsidRPr="00975BFD">
        <w:t>Table 9.</w:t>
      </w:r>
      <w:r w:rsidRPr="00975BFD">
        <w:rPr>
          <w:rFonts w:eastAsia="DengXian"/>
          <w:lang w:eastAsia="zh-CN"/>
        </w:rPr>
        <w:t>13</w:t>
      </w:r>
      <w:r w:rsidRPr="00975BFD">
        <w:t>.3.2-1: Inter-PLMN application service continuity requirement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4FA2D0C" w14:textId="77777777">
        <w:trPr>
          <w:jc w:val="center"/>
        </w:trPr>
        <w:tc>
          <w:tcPr>
            <w:tcW w:w="2880" w:type="dxa"/>
            <w:tcBorders>
              <w:top w:val="single" w:sz="4" w:space="0" w:color="000000"/>
              <w:left w:val="single" w:sz="4" w:space="0" w:color="000000"/>
              <w:bottom w:val="single" w:sz="4" w:space="0" w:color="000000"/>
              <w:right w:val="nil"/>
            </w:tcBorders>
          </w:tcPr>
          <w:p w14:paraId="090D0554"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39214FF"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63C5E4B" w14:textId="77777777" w:rsidR="0039271C" w:rsidRPr="00975BFD" w:rsidRDefault="00632768">
            <w:pPr>
              <w:pStyle w:val="TAH"/>
              <w:rPr>
                <w:kern w:val="2"/>
              </w:rPr>
            </w:pPr>
            <w:r w:rsidRPr="00975BFD">
              <w:rPr>
                <w:kern w:val="2"/>
              </w:rPr>
              <w:t>Description</w:t>
            </w:r>
          </w:p>
        </w:tc>
      </w:tr>
      <w:tr w:rsidR="0039271C" w:rsidRPr="00975BFD" w14:paraId="027FFEB3" w14:textId="77777777">
        <w:trPr>
          <w:jc w:val="center"/>
        </w:trPr>
        <w:tc>
          <w:tcPr>
            <w:tcW w:w="2880" w:type="dxa"/>
            <w:tcBorders>
              <w:top w:val="single" w:sz="4" w:space="0" w:color="000000"/>
              <w:left w:val="single" w:sz="4" w:space="0" w:color="000000"/>
              <w:bottom w:val="single" w:sz="4" w:space="0" w:color="000000"/>
              <w:right w:val="nil"/>
            </w:tcBorders>
          </w:tcPr>
          <w:p w14:paraId="3C9F2257"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3FF53C8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E2091A3" w14:textId="77777777" w:rsidR="0039271C" w:rsidRPr="00975BFD" w:rsidRDefault="00632768">
            <w:pPr>
              <w:pStyle w:val="TAL"/>
              <w:rPr>
                <w:kern w:val="2"/>
              </w:rPr>
            </w:pPr>
            <w:r w:rsidRPr="00975BFD">
              <w:rPr>
                <w:kern w:val="2"/>
              </w:rPr>
              <w:t>The identifier of the VAL server</w:t>
            </w:r>
          </w:p>
        </w:tc>
      </w:tr>
      <w:tr w:rsidR="0039271C" w:rsidRPr="00975BFD" w14:paraId="2F65C2D0" w14:textId="77777777">
        <w:trPr>
          <w:jc w:val="center"/>
        </w:trPr>
        <w:tc>
          <w:tcPr>
            <w:tcW w:w="2880" w:type="dxa"/>
            <w:tcBorders>
              <w:top w:val="single" w:sz="4" w:space="0" w:color="000000"/>
              <w:left w:val="single" w:sz="4" w:space="0" w:color="000000"/>
              <w:bottom w:val="single" w:sz="4" w:space="0" w:color="000000"/>
              <w:right w:val="nil"/>
            </w:tcBorders>
          </w:tcPr>
          <w:p w14:paraId="035ABC66" w14:textId="77777777" w:rsidR="0039271C" w:rsidRPr="00975BFD" w:rsidRDefault="00632768">
            <w:pPr>
              <w:pStyle w:val="TAL"/>
              <w:rPr>
                <w:kern w:val="2"/>
              </w:rPr>
            </w:pPr>
            <w:r w:rsidRPr="00975BFD">
              <w:t>Security credentials</w:t>
            </w:r>
          </w:p>
        </w:tc>
        <w:tc>
          <w:tcPr>
            <w:tcW w:w="1440" w:type="dxa"/>
            <w:tcBorders>
              <w:top w:val="single" w:sz="4" w:space="0" w:color="000000"/>
              <w:left w:val="single" w:sz="4" w:space="0" w:color="000000"/>
              <w:bottom w:val="single" w:sz="4" w:space="0" w:color="000000"/>
              <w:right w:val="nil"/>
            </w:tcBorders>
          </w:tcPr>
          <w:p w14:paraId="4AFA3E58"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D3683A8" w14:textId="77777777" w:rsidR="0039271C" w:rsidRPr="00975BFD" w:rsidRDefault="00632768">
            <w:pPr>
              <w:pStyle w:val="TAL"/>
              <w:rPr>
                <w:kern w:val="2"/>
              </w:rPr>
            </w:pPr>
            <w:r w:rsidRPr="00975BFD">
              <w:t>Security credentials resulting from a successful authorization.</w:t>
            </w:r>
          </w:p>
        </w:tc>
      </w:tr>
      <w:tr w:rsidR="0039271C" w:rsidRPr="00975BFD" w14:paraId="0BF36B6B" w14:textId="77777777">
        <w:trPr>
          <w:jc w:val="center"/>
        </w:trPr>
        <w:tc>
          <w:tcPr>
            <w:tcW w:w="2880" w:type="dxa"/>
            <w:tcBorders>
              <w:top w:val="single" w:sz="4" w:space="0" w:color="000000"/>
              <w:left w:val="single" w:sz="4" w:space="0" w:color="000000"/>
              <w:bottom w:val="single" w:sz="4" w:space="0" w:color="000000"/>
              <w:right w:val="nil"/>
            </w:tcBorders>
          </w:tcPr>
          <w:p w14:paraId="6DEF65EC"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1426101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342FD13" w14:textId="77777777" w:rsidR="0039271C" w:rsidRPr="00975BFD" w:rsidRDefault="00632768">
            <w:pPr>
              <w:pStyle w:val="TAL"/>
              <w:rPr>
                <w:kern w:val="2"/>
              </w:rPr>
            </w:pPr>
            <w:r w:rsidRPr="00975BFD">
              <w:rPr>
                <w:kern w:val="2"/>
              </w:rPr>
              <w:t xml:space="preserve">The identifier of the VAL service for which the requirement request applies </w:t>
            </w:r>
          </w:p>
        </w:tc>
      </w:tr>
      <w:tr w:rsidR="0039271C" w:rsidRPr="00975BFD" w14:paraId="596145D0" w14:textId="77777777">
        <w:trPr>
          <w:jc w:val="center"/>
        </w:trPr>
        <w:tc>
          <w:tcPr>
            <w:tcW w:w="2880" w:type="dxa"/>
            <w:tcBorders>
              <w:top w:val="single" w:sz="4" w:space="0" w:color="000000"/>
              <w:left w:val="single" w:sz="4" w:space="0" w:color="000000"/>
              <w:bottom w:val="single" w:sz="4" w:space="0" w:color="000000"/>
              <w:right w:val="nil"/>
            </w:tcBorders>
          </w:tcPr>
          <w:p w14:paraId="146C8D1D"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236E4F94"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9EFA387" w14:textId="77777777" w:rsidR="0039271C" w:rsidRPr="00975BFD" w:rsidRDefault="00632768">
            <w:pPr>
              <w:pStyle w:val="TAL"/>
              <w:rPr>
                <w:kern w:val="2"/>
              </w:rPr>
            </w:pPr>
            <w:r w:rsidRPr="00975BFD">
              <w:rPr>
                <w:kern w:val="2"/>
              </w:rPr>
              <w:t>The list of VAL UE IDs for which the requirement request applies</w:t>
            </w:r>
          </w:p>
        </w:tc>
      </w:tr>
      <w:tr w:rsidR="0039271C" w:rsidRPr="00975BFD" w14:paraId="42A70B64" w14:textId="77777777">
        <w:trPr>
          <w:jc w:val="center"/>
        </w:trPr>
        <w:tc>
          <w:tcPr>
            <w:tcW w:w="2880" w:type="dxa"/>
            <w:tcBorders>
              <w:top w:val="single" w:sz="4" w:space="0" w:color="000000"/>
              <w:left w:val="single" w:sz="4" w:space="0" w:color="000000"/>
              <w:bottom w:val="single" w:sz="4" w:space="0" w:color="000000"/>
              <w:right w:val="nil"/>
            </w:tcBorders>
          </w:tcPr>
          <w:p w14:paraId="03C01941" w14:textId="77777777" w:rsidR="0039271C" w:rsidRPr="00975BFD" w:rsidRDefault="00632768">
            <w:pPr>
              <w:pStyle w:val="TAL"/>
              <w:rPr>
                <w:kern w:val="2"/>
              </w:rPr>
            </w:pPr>
            <w:r w:rsidRPr="00975BFD">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7B957A2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07CE697" w14:textId="77777777" w:rsidR="0039271C" w:rsidRPr="00975BFD" w:rsidRDefault="00632768">
            <w:pPr>
              <w:pStyle w:val="TAL"/>
              <w:rPr>
                <w:kern w:val="2"/>
              </w:rPr>
            </w:pPr>
            <w:r w:rsidRPr="00975BFD">
              <w:rPr>
                <w:kern w:val="2"/>
              </w:rPr>
              <w:t xml:space="preserve">The service continuity requirement which can be the expected or predicted migration of the VAL application or a list of VAL UEs within the application to a target area. </w:t>
            </w:r>
          </w:p>
        </w:tc>
      </w:tr>
      <w:tr w:rsidR="0039271C" w:rsidRPr="00975BFD" w14:paraId="4D104F4D" w14:textId="77777777">
        <w:trPr>
          <w:jc w:val="center"/>
        </w:trPr>
        <w:tc>
          <w:tcPr>
            <w:tcW w:w="2880" w:type="dxa"/>
            <w:tcBorders>
              <w:top w:val="single" w:sz="4" w:space="0" w:color="000000"/>
              <w:left w:val="single" w:sz="4" w:space="0" w:color="000000"/>
              <w:bottom w:val="single" w:sz="4" w:space="0" w:color="000000"/>
              <w:right w:val="nil"/>
            </w:tcBorders>
          </w:tcPr>
          <w:p w14:paraId="1D6CE1AF" w14:textId="77777777" w:rsidR="0039271C" w:rsidRPr="00975BFD" w:rsidRDefault="00632768">
            <w:pPr>
              <w:pStyle w:val="TAL"/>
              <w:rPr>
                <w:kern w:val="2"/>
              </w:rPr>
            </w:pPr>
            <w:r w:rsidRPr="00975BFD">
              <w:rPr>
                <w:kern w:val="2"/>
              </w:rPr>
              <w:t>Target PLMN ID</w:t>
            </w:r>
          </w:p>
        </w:tc>
        <w:tc>
          <w:tcPr>
            <w:tcW w:w="1440" w:type="dxa"/>
            <w:tcBorders>
              <w:top w:val="single" w:sz="4" w:space="0" w:color="000000"/>
              <w:left w:val="single" w:sz="4" w:space="0" w:color="000000"/>
              <w:bottom w:val="single" w:sz="4" w:space="0" w:color="000000"/>
              <w:right w:val="nil"/>
            </w:tcBorders>
          </w:tcPr>
          <w:p w14:paraId="751AAEB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BACBE61" w14:textId="77777777" w:rsidR="0039271C" w:rsidRPr="00975BFD" w:rsidRDefault="00632768">
            <w:pPr>
              <w:pStyle w:val="TAL"/>
              <w:rPr>
                <w:kern w:val="2"/>
              </w:rPr>
            </w:pPr>
            <w:r w:rsidRPr="00975BFD">
              <w:rPr>
                <w:kern w:val="2"/>
              </w:rPr>
              <w:t>PLMN identifier of the target PLMN</w:t>
            </w:r>
          </w:p>
        </w:tc>
      </w:tr>
      <w:tr w:rsidR="0039271C" w:rsidRPr="00975BFD" w14:paraId="495FBD17" w14:textId="77777777">
        <w:trPr>
          <w:jc w:val="center"/>
        </w:trPr>
        <w:tc>
          <w:tcPr>
            <w:tcW w:w="2880" w:type="dxa"/>
            <w:tcBorders>
              <w:top w:val="single" w:sz="4" w:space="0" w:color="000000"/>
              <w:left w:val="single" w:sz="4" w:space="0" w:color="000000"/>
              <w:bottom w:val="single" w:sz="4" w:space="0" w:color="000000"/>
              <w:right w:val="nil"/>
            </w:tcBorders>
          </w:tcPr>
          <w:p w14:paraId="05BF226E"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1098873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687233D"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7527CF6B" w14:textId="77777777">
        <w:trPr>
          <w:jc w:val="center"/>
        </w:trPr>
        <w:tc>
          <w:tcPr>
            <w:tcW w:w="2880" w:type="dxa"/>
            <w:tcBorders>
              <w:top w:val="single" w:sz="4" w:space="0" w:color="000000"/>
              <w:left w:val="single" w:sz="4" w:space="0" w:color="000000"/>
              <w:bottom w:val="single" w:sz="4" w:space="0" w:color="000000"/>
              <w:right w:val="nil"/>
            </w:tcBorders>
          </w:tcPr>
          <w:p w14:paraId="78E604B4" w14:textId="77777777" w:rsidR="0039271C" w:rsidRPr="00975BFD" w:rsidRDefault="00632768">
            <w:pPr>
              <w:pStyle w:val="TAL"/>
              <w:rPr>
                <w:kern w:val="2"/>
              </w:rPr>
            </w:pPr>
            <w:r w:rsidRPr="00975BFD">
              <w:rPr>
                <w:kern w:val="2"/>
              </w:rPr>
              <w:t>Target Service Area</w:t>
            </w:r>
          </w:p>
        </w:tc>
        <w:tc>
          <w:tcPr>
            <w:tcW w:w="1440" w:type="dxa"/>
            <w:tcBorders>
              <w:top w:val="single" w:sz="4" w:space="0" w:color="000000"/>
              <w:left w:val="single" w:sz="4" w:space="0" w:color="000000"/>
              <w:bottom w:val="single" w:sz="4" w:space="0" w:color="000000"/>
              <w:right w:val="nil"/>
            </w:tcBorders>
          </w:tcPr>
          <w:p w14:paraId="2B4F561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DA59A94" w14:textId="77777777" w:rsidR="0039271C" w:rsidRPr="00975BFD" w:rsidRDefault="00632768">
            <w:pPr>
              <w:pStyle w:val="TAL"/>
              <w:rPr>
                <w:kern w:val="2"/>
              </w:rPr>
            </w:pPr>
            <w:r w:rsidRPr="00975BFD">
              <w:rPr>
                <w:kern w:val="2"/>
              </w:rPr>
              <w:t>The target area can be represented as the geographical coordinates / set of waypoints outside the original service area, where the VAL application/ UE(s) is expected or predicted to move.</w:t>
            </w:r>
          </w:p>
        </w:tc>
      </w:tr>
      <w:tr w:rsidR="0039271C" w:rsidRPr="00975BFD" w14:paraId="3ED13863" w14:textId="77777777">
        <w:trPr>
          <w:jc w:val="center"/>
        </w:trPr>
        <w:tc>
          <w:tcPr>
            <w:tcW w:w="2880" w:type="dxa"/>
            <w:tcBorders>
              <w:top w:val="single" w:sz="4" w:space="0" w:color="000000"/>
              <w:left w:val="single" w:sz="4" w:space="0" w:color="000000"/>
              <w:bottom w:val="single" w:sz="4" w:space="0" w:color="000000"/>
              <w:right w:val="nil"/>
            </w:tcBorders>
          </w:tcPr>
          <w:p w14:paraId="134D29CB" w14:textId="77777777" w:rsidR="0039271C" w:rsidRPr="00975BFD" w:rsidRDefault="00632768">
            <w:pPr>
              <w:pStyle w:val="TAL"/>
              <w:rPr>
                <w:kern w:val="2"/>
              </w:rPr>
            </w:pPr>
            <w:r w:rsidRPr="00975BFD">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12491635"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8E5B158" w14:textId="77777777" w:rsidR="0039271C" w:rsidRPr="00975BFD" w:rsidRDefault="00632768">
            <w:pPr>
              <w:pStyle w:val="TAL"/>
              <w:rPr>
                <w:kern w:val="2"/>
              </w:rPr>
            </w:pPr>
            <w:r w:rsidRPr="00975BFD">
              <w:rPr>
                <w:kern w:val="2"/>
              </w:rPr>
              <w:t>The QoS requirements / KPIs for the VAL service</w:t>
            </w:r>
          </w:p>
        </w:tc>
      </w:tr>
    </w:tbl>
    <w:p w14:paraId="7B6D0960" w14:textId="77777777" w:rsidR="0039271C" w:rsidRPr="00975BFD" w:rsidRDefault="0039271C"/>
    <w:p w14:paraId="210D98CB" w14:textId="77777777" w:rsidR="0039271C" w:rsidRPr="00975BFD" w:rsidRDefault="00632768">
      <w:pPr>
        <w:pStyle w:val="TH"/>
      </w:pPr>
      <w:r w:rsidRPr="00975BFD">
        <w:t>Table 9.</w:t>
      </w:r>
      <w:r w:rsidRPr="00975BFD">
        <w:rPr>
          <w:rFonts w:eastAsia="DengXian"/>
          <w:lang w:eastAsia="zh-CN"/>
        </w:rPr>
        <w:t>13</w:t>
      </w:r>
      <w:r w:rsidRPr="00975BFD">
        <w:t>.3.2-2: Inter-PLMN application service continuity requirement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2BB43F4" w14:textId="77777777">
        <w:trPr>
          <w:jc w:val="center"/>
        </w:trPr>
        <w:tc>
          <w:tcPr>
            <w:tcW w:w="2880" w:type="dxa"/>
            <w:tcBorders>
              <w:top w:val="single" w:sz="4" w:space="0" w:color="000000"/>
              <w:left w:val="single" w:sz="4" w:space="0" w:color="000000"/>
              <w:bottom w:val="single" w:sz="4" w:space="0" w:color="000000"/>
              <w:right w:val="nil"/>
            </w:tcBorders>
          </w:tcPr>
          <w:p w14:paraId="21AB7366"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4976C6C1"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CB3A484" w14:textId="77777777" w:rsidR="0039271C" w:rsidRPr="00975BFD" w:rsidRDefault="00632768">
            <w:pPr>
              <w:pStyle w:val="TAH"/>
              <w:rPr>
                <w:kern w:val="2"/>
              </w:rPr>
            </w:pPr>
            <w:r w:rsidRPr="00975BFD">
              <w:rPr>
                <w:kern w:val="2"/>
              </w:rPr>
              <w:t>Description</w:t>
            </w:r>
          </w:p>
        </w:tc>
      </w:tr>
      <w:tr w:rsidR="0039271C" w:rsidRPr="00975BFD" w14:paraId="796EE73D" w14:textId="77777777">
        <w:trPr>
          <w:jc w:val="center"/>
        </w:trPr>
        <w:tc>
          <w:tcPr>
            <w:tcW w:w="2880" w:type="dxa"/>
            <w:tcBorders>
              <w:top w:val="single" w:sz="4" w:space="0" w:color="000000"/>
              <w:left w:val="single" w:sz="4" w:space="0" w:color="000000"/>
              <w:bottom w:val="single" w:sz="4" w:space="0" w:color="000000"/>
              <w:right w:val="nil"/>
            </w:tcBorders>
          </w:tcPr>
          <w:p w14:paraId="252AC5FA"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74F9D59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F8416E4" w14:textId="77777777" w:rsidR="0039271C" w:rsidRPr="00975BFD" w:rsidRDefault="00632768">
            <w:pPr>
              <w:pStyle w:val="TAL"/>
              <w:rPr>
                <w:kern w:val="2"/>
              </w:rPr>
            </w:pPr>
            <w:r w:rsidRPr="00975BFD">
              <w:rPr>
                <w:kern w:val="2"/>
              </w:rPr>
              <w:t>The result of the request (positive or negative acknowledgement)</w:t>
            </w:r>
          </w:p>
        </w:tc>
      </w:tr>
    </w:tbl>
    <w:p w14:paraId="2EAA1B21" w14:textId="77777777" w:rsidR="005D71EC" w:rsidRPr="00975BFD" w:rsidRDefault="005D71EC" w:rsidP="005D71EC">
      <w:bookmarkStart w:id="771" w:name="_Toc134011936"/>
    </w:p>
    <w:p w14:paraId="4EDF8027" w14:textId="77777777" w:rsidR="0039271C" w:rsidRPr="00975BFD" w:rsidRDefault="00632768">
      <w:pPr>
        <w:pStyle w:val="Heading4"/>
        <w:rPr>
          <w:bCs/>
        </w:rPr>
      </w:pPr>
      <w:bookmarkStart w:id="772" w:name="_Toc170686281"/>
      <w:r w:rsidRPr="00975BFD">
        <w:rPr>
          <w:bCs/>
        </w:rPr>
        <w:t>9.13.3.3</w:t>
      </w:r>
      <w:r w:rsidRPr="00975BFD">
        <w:rPr>
          <w:bCs/>
        </w:rPr>
        <w:tab/>
        <w:t xml:space="preserve">Inter-PLMN </w:t>
      </w:r>
      <w:r w:rsidRPr="00975BFD">
        <w:rPr>
          <w:rFonts w:eastAsiaTheme="minorEastAsia"/>
          <w:bCs/>
          <w:lang w:eastAsia="zh-CN"/>
        </w:rPr>
        <w:t>s</w:t>
      </w:r>
      <w:r w:rsidRPr="00975BFD">
        <w:rPr>
          <w:bCs/>
        </w:rPr>
        <w:t>lice modification notify</w:t>
      </w:r>
      <w:bookmarkEnd w:id="771"/>
      <w:bookmarkEnd w:id="772"/>
    </w:p>
    <w:p w14:paraId="6F4436BA" w14:textId="77777777" w:rsidR="0039271C" w:rsidRPr="00975BFD" w:rsidRDefault="00632768">
      <w:r w:rsidRPr="00975BFD">
        <w:t>Table 9.13.3.3-1 describes information elements for the inter-PLMN slice modification notify message from the NSCE server to the VAL server or the VAL client (via NSCE client).</w:t>
      </w:r>
    </w:p>
    <w:p w14:paraId="26F46041" w14:textId="77777777" w:rsidR="0039271C" w:rsidRPr="00975BFD" w:rsidRDefault="00632768">
      <w:pPr>
        <w:pStyle w:val="TH"/>
      </w:pPr>
      <w:r w:rsidRPr="00975BFD">
        <w:t>Table 9.13.3.3-1: Inter-PLMN slice modification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80A802A" w14:textId="77777777">
        <w:trPr>
          <w:jc w:val="center"/>
        </w:trPr>
        <w:tc>
          <w:tcPr>
            <w:tcW w:w="2880" w:type="dxa"/>
            <w:tcBorders>
              <w:top w:val="single" w:sz="4" w:space="0" w:color="000000"/>
              <w:left w:val="single" w:sz="4" w:space="0" w:color="000000"/>
              <w:bottom w:val="single" w:sz="4" w:space="0" w:color="000000"/>
              <w:right w:val="nil"/>
            </w:tcBorders>
          </w:tcPr>
          <w:p w14:paraId="081D59A2"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904624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83B5A77" w14:textId="77777777" w:rsidR="0039271C" w:rsidRPr="00975BFD" w:rsidRDefault="00632768">
            <w:pPr>
              <w:pStyle w:val="TAH"/>
              <w:rPr>
                <w:kern w:val="2"/>
              </w:rPr>
            </w:pPr>
            <w:r w:rsidRPr="00975BFD">
              <w:rPr>
                <w:kern w:val="2"/>
              </w:rPr>
              <w:t>Description</w:t>
            </w:r>
          </w:p>
        </w:tc>
      </w:tr>
      <w:tr w:rsidR="0039271C" w:rsidRPr="00975BFD" w14:paraId="37D8EE87" w14:textId="77777777">
        <w:trPr>
          <w:jc w:val="center"/>
        </w:trPr>
        <w:tc>
          <w:tcPr>
            <w:tcW w:w="2880" w:type="dxa"/>
            <w:tcBorders>
              <w:top w:val="single" w:sz="4" w:space="0" w:color="000000"/>
              <w:left w:val="single" w:sz="4" w:space="0" w:color="000000"/>
              <w:bottom w:val="single" w:sz="4" w:space="0" w:color="000000"/>
              <w:right w:val="nil"/>
            </w:tcBorders>
          </w:tcPr>
          <w:p w14:paraId="55E3AB8A"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1A38B6A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CC3351A" w14:textId="77777777" w:rsidR="0039271C" w:rsidRPr="00975BFD" w:rsidRDefault="00632768">
            <w:pPr>
              <w:pStyle w:val="TAL"/>
              <w:rPr>
                <w:kern w:val="2"/>
              </w:rPr>
            </w:pPr>
            <w:r w:rsidRPr="00975BFD">
              <w:rPr>
                <w:kern w:val="2"/>
              </w:rPr>
              <w:t>The identifier of the VAL application which is impacted by the slice modification</w:t>
            </w:r>
          </w:p>
        </w:tc>
      </w:tr>
      <w:tr w:rsidR="0039271C" w:rsidRPr="00975BFD" w14:paraId="6A5386EB" w14:textId="77777777">
        <w:trPr>
          <w:jc w:val="center"/>
        </w:trPr>
        <w:tc>
          <w:tcPr>
            <w:tcW w:w="2880" w:type="dxa"/>
            <w:tcBorders>
              <w:top w:val="single" w:sz="4" w:space="0" w:color="000000"/>
              <w:left w:val="single" w:sz="4" w:space="0" w:color="000000"/>
              <w:bottom w:val="single" w:sz="4" w:space="0" w:color="000000"/>
              <w:right w:val="nil"/>
            </w:tcBorders>
          </w:tcPr>
          <w:p w14:paraId="184380D8"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70B2A31A"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02804F9" w14:textId="77777777" w:rsidR="0039271C" w:rsidRPr="00975BFD" w:rsidRDefault="00632768">
            <w:pPr>
              <w:pStyle w:val="TAL"/>
              <w:rPr>
                <w:kern w:val="2"/>
              </w:rPr>
            </w:pPr>
            <w:r w:rsidRPr="00975BFD">
              <w:rPr>
                <w:kern w:val="2"/>
              </w:rPr>
              <w:t>The identifiers of the VAL UEs which are impacted by the slice modification</w:t>
            </w:r>
          </w:p>
        </w:tc>
      </w:tr>
      <w:tr w:rsidR="0039271C" w:rsidRPr="00975BFD" w14:paraId="0EC2A39F" w14:textId="77777777">
        <w:trPr>
          <w:jc w:val="center"/>
        </w:trPr>
        <w:tc>
          <w:tcPr>
            <w:tcW w:w="2880" w:type="dxa"/>
            <w:tcBorders>
              <w:top w:val="single" w:sz="4" w:space="0" w:color="000000"/>
              <w:left w:val="single" w:sz="4" w:space="0" w:color="000000"/>
              <w:bottom w:val="single" w:sz="4" w:space="0" w:color="000000"/>
              <w:right w:val="nil"/>
            </w:tcBorders>
          </w:tcPr>
          <w:p w14:paraId="216BC3A2"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3E3CE4A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11CF3D2" w14:textId="77777777" w:rsidR="0039271C" w:rsidRPr="00975BFD" w:rsidRDefault="00632768">
            <w:pPr>
              <w:pStyle w:val="TAL"/>
              <w:rPr>
                <w:kern w:val="2"/>
              </w:rPr>
            </w:pPr>
            <w:r w:rsidRPr="00975BFD">
              <w:rPr>
                <w:kern w:val="2"/>
              </w:rPr>
              <w:t>The slice identifier (S-NSSAI, NSI ID or ENSI) which is used and/or modified</w:t>
            </w:r>
            <w:r w:rsidRPr="00975BFD">
              <w:t xml:space="preserve"> to extend slice availability to the target service area</w:t>
            </w:r>
          </w:p>
        </w:tc>
      </w:tr>
      <w:tr w:rsidR="0039271C" w:rsidRPr="00975BFD" w14:paraId="6565614C" w14:textId="77777777">
        <w:trPr>
          <w:jc w:val="center"/>
        </w:trPr>
        <w:tc>
          <w:tcPr>
            <w:tcW w:w="2880" w:type="dxa"/>
            <w:tcBorders>
              <w:top w:val="single" w:sz="4" w:space="0" w:color="000000"/>
              <w:left w:val="single" w:sz="4" w:space="0" w:color="000000"/>
              <w:bottom w:val="single" w:sz="4" w:space="0" w:color="000000"/>
              <w:right w:val="nil"/>
            </w:tcBorders>
          </w:tcPr>
          <w:p w14:paraId="5C0BC68E" w14:textId="77777777" w:rsidR="0039271C" w:rsidRPr="00975BFD" w:rsidRDefault="00632768">
            <w:pPr>
              <w:pStyle w:val="TAL"/>
              <w:rPr>
                <w:kern w:val="2"/>
              </w:rPr>
            </w:pPr>
            <w:r w:rsidRPr="00975BFD">
              <w:rPr>
                <w:kern w:val="2"/>
              </w:rPr>
              <w:t>PLMN ID</w:t>
            </w:r>
          </w:p>
        </w:tc>
        <w:tc>
          <w:tcPr>
            <w:tcW w:w="1440" w:type="dxa"/>
            <w:tcBorders>
              <w:top w:val="single" w:sz="4" w:space="0" w:color="000000"/>
              <w:left w:val="single" w:sz="4" w:space="0" w:color="000000"/>
              <w:bottom w:val="single" w:sz="4" w:space="0" w:color="000000"/>
              <w:right w:val="nil"/>
            </w:tcBorders>
          </w:tcPr>
          <w:p w14:paraId="4ACD0D7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78ADDA2" w14:textId="77777777" w:rsidR="0039271C" w:rsidRPr="00975BFD" w:rsidRDefault="00632768">
            <w:pPr>
              <w:pStyle w:val="TAL"/>
              <w:rPr>
                <w:kern w:val="2"/>
              </w:rPr>
            </w:pPr>
            <w:r w:rsidRPr="00975BFD">
              <w:rPr>
                <w:kern w:val="2"/>
              </w:rPr>
              <w:t>PLMN identifier of the PLMN where modification was performed</w:t>
            </w:r>
          </w:p>
        </w:tc>
      </w:tr>
      <w:tr w:rsidR="0039271C" w:rsidRPr="00975BFD" w14:paraId="75EA75BE" w14:textId="77777777">
        <w:trPr>
          <w:jc w:val="center"/>
        </w:trPr>
        <w:tc>
          <w:tcPr>
            <w:tcW w:w="2880" w:type="dxa"/>
            <w:tcBorders>
              <w:top w:val="single" w:sz="4" w:space="0" w:color="000000"/>
              <w:left w:val="single" w:sz="4" w:space="0" w:color="000000"/>
              <w:bottom w:val="single" w:sz="4" w:space="0" w:color="000000"/>
              <w:right w:val="nil"/>
            </w:tcBorders>
          </w:tcPr>
          <w:p w14:paraId="7D528B74" w14:textId="77777777" w:rsidR="0039271C" w:rsidRPr="00975BFD" w:rsidRDefault="00632768">
            <w:pPr>
              <w:pStyle w:val="TAL"/>
              <w:rPr>
                <w:kern w:val="2"/>
              </w:rPr>
            </w:pPr>
            <w:r w:rsidRPr="00975BFD">
              <w:rPr>
                <w:kern w:val="2"/>
              </w:rPr>
              <w:t>Target Service Area</w:t>
            </w:r>
          </w:p>
        </w:tc>
        <w:tc>
          <w:tcPr>
            <w:tcW w:w="1440" w:type="dxa"/>
            <w:tcBorders>
              <w:top w:val="single" w:sz="4" w:space="0" w:color="000000"/>
              <w:left w:val="single" w:sz="4" w:space="0" w:color="000000"/>
              <w:bottom w:val="single" w:sz="4" w:space="0" w:color="000000"/>
              <w:right w:val="nil"/>
            </w:tcBorders>
          </w:tcPr>
          <w:p w14:paraId="62BCE21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33A7D6D" w14:textId="77777777" w:rsidR="0039271C" w:rsidRPr="00975BFD" w:rsidRDefault="00632768">
            <w:pPr>
              <w:pStyle w:val="TAL"/>
              <w:rPr>
                <w:kern w:val="2"/>
              </w:rPr>
            </w:pPr>
            <w:r w:rsidRPr="00975BFD">
              <w:rPr>
                <w:kern w:val="2"/>
              </w:rPr>
              <w:t>The target area, can be represented as the geographical coordinates / set of waypoints outside the original service area, for which the modification applies.</w:t>
            </w:r>
          </w:p>
        </w:tc>
      </w:tr>
    </w:tbl>
    <w:p w14:paraId="3EB3EE3D" w14:textId="77777777" w:rsidR="005D71EC" w:rsidRPr="00975BFD" w:rsidRDefault="005D71EC" w:rsidP="005D71EC">
      <w:pPr>
        <w:rPr>
          <w:rFonts w:eastAsia="SimSun"/>
        </w:rPr>
      </w:pPr>
      <w:bookmarkStart w:id="773" w:name="_Toc134011937"/>
    </w:p>
    <w:p w14:paraId="17C78071" w14:textId="77777777" w:rsidR="0039271C" w:rsidRPr="00975BFD" w:rsidRDefault="00632768">
      <w:pPr>
        <w:pStyle w:val="Heading3"/>
        <w:rPr>
          <w:rFonts w:eastAsia="SimSun"/>
          <w:bCs/>
        </w:rPr>
      </w:pPr>
      <w:bookmarkStart w:id="774" w:name="_Toc170686282"/>
      <w:r w:rsidRPr="00975BFD">
        <w:rPr>
          <w:rFonts w:eastAsia="SimSun"/>
          <w:bCs/>
        </w:rPr>
        <w:t>9.</w:t>
      </w:r>
      <w:r w:rsidRPr="00975BFD">
        <w:rPr>
          <w:rFonts w:eastAsia="SimSun"/>
          <w:bCs/>
          <w:lang w:eastAsia="zh-CN"/>
        </w:rPr>
        <w:t>13</w:t>
      </w:r>
      <w:r w:rsidRPr="00975BFD">
        <w:rPr>
          <w:rFonts w:eastAsia="SimSun"/>
          <w:bCs/>
        </w:rPr>
        <w:t>.4</w:t>
      </w:r>
      <w:r w:rsidRPr="00975BFD">
        <w:rPr>
          <w:rFonts w:eastAsia="SimSun"/>
          <w:bCs/>
        </w:rPr>
        <w:tab/>
        <w:t>APIs</w:t>
      </w:r>
      <w:bookmarkEnd w:id="773"/>
      <w:bookmarkEnd w:id="774"/>
    </w:p>
    <w:p w14:paraId="5B972034" w14:textId="77777777" w:rsidR="0039271C" w:rsidRPr="00975BFD" w:rsidRDefault="00632768">
      <w:pPr>
        <w:pStyle w:val="Heading4"/>
        <w:rPr>
          <w:bCs/>
        </w:rPr>
      </w:pPr>
      <w:bookmarkStart w:id="775" w:name="_Toc134011938"/>
      <w:bookmarkStart w:id="776" w:name="_Toc170686283"/>
      <w:r w:rsidRPr="00975BFD">
        <w:rPr>
          <w:bCs/>
        </w:rPr>
        <w:t>9.</w:t>
      </w:r>
      <w:r w:rsidRPr="00975BFD">
        <w:rPr>
          <w:rFonts w:eastAsia="DengXian"/>
          <w:bCs/>
          <w:lang w:eastAsia="zh-CN"/>
        </w:rPr>
        <w:t>13</w:t>
      </w:r>
      <w:r w:rsidRPr="00975BFD">
        <w:rPr>
          <w:bCs/>
        </w:rPr>
        <w:t>.4.1</w:t>
      </w:r>
      <w:r w:rsidRPr="00975BFD">
        <w:rPr>
          <w:bCs/>
        </w:rPr>
        <w:tab/>
        <w:t>General</w:t>
      </w:r>
      <w:bookmarkEnd w:id="775"/>
      <w:bookmarkEnd w:id="776"/>
    </w:p>
    <w:p w14:paraId="4FBB4AB9" w14:textId="77777777" w:rsidR="0039271C" w:rsidRPr="00975BFD" w:rsidRDefault="00632768">
      <w:r w:rsidRPr="00975BFD">
        <w:t>Table 9.</w:t>
      </w:r>
      <w:r w:rsidRPr="00975BFD">
        <w:rPr>
          <w:rFonts w:eastAsia="DengXian"/>
          <w:lang w:eastAsia="zh-CN"/>
        </w:rPr>
        <w:t>13</w:t>
      </w:r>
      <w:r w:rsidRPr="00975BFD">
        <w:t>.4.1-1 illustrates the API for inter-PLMN application service continuity exposure.</w:t>
      </w:r>
    </w:p>
    <w:p w14:paraId="5F2E8142" w14:textId="77777777" w:rsidR="0039271C" w:rsidRPr="00975BFD" w:rsidRDefault="00632768">
      <w:pPr>
        <w:pStyle w:val="TH"/>
      </w:pPr>
      <w:r w:rsidRPr="00975BFD">
        <w:t>Table 9.</w:t>
      </w:r>
      <w:r w:rsidRPr="00975BFD">
        <w:rPr>
          <w:rFonts w:eastAsia="DengXian"/>
          <w:lang w:eastAsia="zh-CN"/>
        </w:rPr>
        <w:t>13</w:t>
      </w:r>
      <w:r w:rsidRPr="00975BFD">
        <w:t>.4.1-1: Inter-PLMN application service continuity requirement</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9"/>
        <w:gridCol w:w="3111"/>
        <w:gridCol w:w="1503"/>
        <w:gridCol w:w="1482"/>
      </w:tblGrid>
      <w:tr w:rsidR="0039271C" w:rsidRPr="00975BFD" w14:paraId="73E88F97" w14:textId="77777777">
        <w:trPr>
          <w:trHeight w:val="394"/>
          <w:jc w:val="center"/>
        </w:trPr>
        <w:tc>
          <w:tcPr>
            <w:tcW w:w="2829" w:type="dxa"/>
            <w:tcBorders>
              <w:top w:val="single" w:sz="4" w:space="0" w:color="auto"/>
              <w:left w:val="single" w:sz="4" w:space="0" w:color="auto"/>
              <w:bottom w:val="single" w:sz="4" w:space="0" w:color="auto"/>
              <w:right w:val="single" w:sz="4" w:space="0" w:color="auto"/>
            </w:tcBorders>
          </w:tcPr>
          <w:p w14:paraId="1621A9F4" w14:textId="77777777" w:rsidR="0039271C" w:rsidRPr="00975BFD" w:rsidRDefault="00632768">
            <w:pPr>
              <w:pStyle w:val="TAH"/>
              <w:rPr>
                <w:kern w:val="2"/>
              </w:rPr>
            </w:pPr>
            <w:r w:rsidRPr="00975BFD">
              <w:rPr>
                <w:kern w:val="2"/>
              </w:rPr>
              <w:t>API Name</w:t>
            </w:r>
          </w:p>
        </w:tc>
        <w:tc>
          <w:tcPr>
            <w:tcW w:w="3111" w:type="dxa"/>
            <w:tcBorders>
              <w:top w:val="single" w:sz="4" w:space="0" w:color="auto"/>
              <w:left w:val="nil"/>
              <w:bottom w:val="single" w:sz="4" w:space="0" w:color="auto"/>
              <w:right w:val="single" w:sz="4" w:space="0" w:color="auto"/>
            </w:tcBorders>
          </w:tcPr>
          <w:p w14:paraId="2481BB7A" w14:textId="77777777" w:rsidR="0039271C" w:rsidRPr="00975BFD" w:rsidRDefault="00632768">
            <w:pPr>
              <w:pStyle w:val="TAH"/>
              <w:rPr>
                <w:kern w:val="2"/>
              </w:rPr>
            </w:pPr>
            <w:r w:rsidRPr="00975BFD">
              <w:rPr>
                <w:kern w:val="2"/>
              </w:rPr>
              <w:t>API Operations</w:t>
            </w:r>
          </w:p>
        </w:tc>
        <w:tc>
          <w:tcPr>
            <w:tcW w:w="1503" w:type="dxa"/>
            <w:tcBorders>
              <w:top w:val="single" w:sz="4" w:space="0" w:color="auto"/>
              <w:left w:val="nil"/>
              <w:bottom w:val="single" w:sz="4" w:space="0" w:color="auto"/>
              <w:right w:val="single" w:sz="4" w:space="0" w:color="auto"/>
            </w:tcBorders>
          </w:tcPr>
          <w:p w14:paraId="2001F5E3" w14:textId="77777777" w:rsidR="0039271C" w:rsidRPr="00975BFD" w:rsidRDefault="00632768">
            <w:pPr>
              <w:pStyle w:val="TAH"/>
              <w:rPr>
                <w:kern w:val="2"/>
                <w:szCs w:val="18"/>
              </w:rPr>
            </w:pPr>
            <w:r w:rsidRPr="00975BFD">
              <w:rPr>
                <w:kern w:val="2"/>
              </w:rPr>
              <w:t>Operation</w:t>
            </w:r>
          </w:p>
          <w:p w14:paraId="0642D2A5" w14:textId="77777777" w:rsidR="0039271C" w:rsidRPr="00975BFD" w:rsidRDefault="00632768">
            <w:pPr>
              <w:pStyle w:val="TAH"/>
              <w:rPr>
                <w:kern w:val="2"/>
              </w:rPr>
            </w:pPr>
            <w:r w:rsidRPr="00975BFD">
              <w:rPr>
                <w:kern w:val="2"/>
              </w:rPr>
              <w:t>Semantics</w:t>
            </w:r>
          </w:p>
        </w:tc>
        <w:tc>
          <w:tcPr>
            <w:tcW w:w="1482" w:type="dxa"/>
            <w:tcBorders>
              <w:top w:val="single" w:sz="4" w:space="0" w:color="auto"/>
              <w:left w:val="nil"/>
              <w:bottom w:val="single" w:sz="4" w:space="0" w:color="auto"/>
              <w:right w:val="single" w:sz="4" w:space="0" w:color="auto"/>
            </w:tcBorders>
          </w:tcPr>
          <w:p w14:paraId="4C97BADD" w14:textId="77777777" w:rsidR="0039271C" w:rsidRPr="00975BFD" w:rsidRDefault="00632768">
            <w:pPr>
              <w:pStyle w:val="TAH"/>
              <w:rPr>
                <w:kern w:val="2"/>
              </w:rPr>
            </w:pPr>
            <w:r w:rsidRPr="00975BFD">
              <w:rPr>
                <w:kern w:val="2"/>
              </w:rPr>
              <w:t>Consumer(s)</w:t>
            </w:r>
          </w:p>
        </w:tc>
      </w:tr>
      <w:tr w:rsidR="0039271C" w:rsidRPr="00975BFD" w14:paraId="1B48B901" w14:textId="77777777">
        <w:trPr>
          <w:trHeight w:val="424"/>
          <w:jc w:val="center"/>
        </w:trPr>
        <w:tc>
          <w:tcPr>
            <w:tcW w:w="2829" w:type="dxa"/>
            <w:tcBorders>
              <w:top w:val="single" w:sz="4" w:space="0" w:color="auto"/>
              <w:left w:val="single" w:sz="4" w:space="0" w:color="auto"/>
              <w:bottom w:val="single" w:sz="4" w:space="0" w:color="auto"/>
              <w:right w:val="single" w:sz="4" w:space="0" w:color="auto"/>
            </w:tcBorders>
          </w:tcPr>
          <w:p w14:paraId="3BD995DB" w14:textId="77777777" w:rsidR="0039271C" w:rsidRPr="00975BFD" w:rsidRDefault="00632768">
            <w:pPr>
              <w:pStyle w:val="TAL"/>
              <w:rPr>
                <w:b/>
                <w:kern w:val="2"/>
              </w:rPr>
            </w:pPr>
            <w:r w:rsidRPr="00975BFD">
              <w:t>SS_NSCE_InterPLMN</w:t>
            </w:r>
            <w:r w:rsidRPr="00975BFD">
              <w:rPr>
                <w:rFonts w:ascii="DengXian" w:eastAsia="DengXian" w:hAnsi="DengXian"/>
              </w:rPr>
              <w:t>_</w:t>
            </w:r>
            <w:r w:rsidRPr="00975BFD">
              <w:t>Continuity</w:t>
            </w:r>
          </w:p>
        </w:tc>
        <w:tc>
          <w:tcPr>
            <w:tcW w:w="3111" w:type="dxa"/>
            <w:tcBorders>
              <w:top w:val="single" w:sz="4" w:space="0" w:color="auto"/>
              <w:left w:val="nil"/>
              <w:bottom w:val="single" w:sz="4" w:space="0" w:color="auto"/>
              <w:right w:val="single" w:sz="4" w:space="0" w:color="auto"/>
            </w:tcBorders>
          </w:tcPr>
          <w:p w14:paraId="2556D218" w14:textId="77777777" w:rsidR="0039271C" w:rsidRPr="00975BFD" w:rsidRDefault="00632768">
            <w:pPr>
              <w:pStyle w:val="TAL"/>
              <w:rPr>
                <w:kern w:val="2"/>
              </w:rPr>
            </w:pPr>
            <w:r w:rsidRPr="00975BFD">
              <w:t>Inter-PLMN_Continuity_Requirement</w:t>
            </w:r>
          </w:p>
        </w:tc>
        <w:tc>
          <w:tcPr>
            <w:tcW w:w="1503" w:type="dxa"/>
            <w:tcBorders>
              <w:top w:val="single" w:sz="4" w:space="0" w:color="auto"/>
              <w:left w:val="nil"/>
              <w:bottom w:val="single" w:sz="4" w:space="0" w:color="auto"/>
              <w:right w:val="single" w:sz="4" w:space="0" w:color="auto"/>
            </w:tcBorders>
          </w:tcPr>
          <w:p w14:paraId="0EC6ACE7" w14:textId="77777777" w:rsidR="0039271C" w:rsidRPr="00975BFD" w:rsidRDefault="00632768">
            <w:pPr>
              <w:pStyle w:val="TAL"/>
              <w:rPr>
                <w:kern w:val="2"/>
              </w:rPr>
            </w:pPr>
            <w:r w:rsidRPr="00975BFD">
              <w:rPr>
                <w:kern w:val="2"/>
              </w:rPr>
              <w:t>Request /Response</w:t>
            </w:r>
          </w:p>
        </w:tc>
        <w:tc>
          <w:tcPr>
            <w:tcW w:w="1482" w:type="dxa"/>
            <w:tcBorders>
              <w:top w:val="single" w:sz="4" w:space="0" w:color="auto"/>
              <w:left w:val="nil"/>
              <w:bottom w:val="single" w:sz="4" w:space="0" w:color="auto"/>
              <w:right w:val="single" w:sz="4" w:space="0" w:color="auto"/>
            </w:tcBorders>
          </w:tcPr>
          <w:p w14:paraId="76E3C6A6" w14:textId="77777777" w:rsidR="0039271C" w:rsidRPr="00975BFD" w:rsidRDefault="00632768">
            <w:pPr>
              <w:pStyle w:val="TAL"/>
              <w:rPr>
                <w:kern w:val="2"/>
              </w:rPr>
            </w:pPr>
            <w:r w:rsidRPr="00975BFD">
              <w:rPr>
                <w:kern w:val="2"/>
              </w:rPr>
              <w:t>VAL server</w:t>
            </w:r>
          </w:p>
        </w:tc>
      </w:tr>
      <w:tr w:rsidR="0039271C" w:rsidRPr="00975BFD" w14:paraId="4B247914" w14:textId="77777777">
        <w:trPr>
          <w:trHeight w:val="424"/>
          <w:jc w:val="center"/>
        </w:trPr>
        <w:tc>
          <w:tcPr>
            <w:tcW w:w="2829" w:type="dxa"/>
            <w:tcBorders>
              <w:top w:val="single" w:sz="4" w:space="0" w:color="auto"/>
              <w:left w:val="single" w:sz="4" w:space="0" w:color="auto"/>
              <w:bottom w:val="single" w:sz="4" w:space="0" w:color="auto"/>
              <w:right w:val="single" w:sz="4" w:space="0" w:color="auto"/>
            </w:tcBorders>
          </w:tcPr>
          <w:p w14:paraId="4FEE2804" w14:textId="77777777" w:rsidR="0039271C" w:rsidRPr="00975BFD" w:rsidRDefault="00632768">
            <w:pPr>
              <w:pStyle w:val="TAL"/>
            </w:pPr>
            <w:r w:rsidRPr="00975BFD">
              <w:t>SS_NSCE_InterPLMN_Slice_Modification_Notify</w:t>
            </w:r>
          </w:p>
        </w:tc>
        <w:tc>
          <w:tcPr>
            <w:tcW w:w="3111" w:type="dxa"/>
            <w:tcBorders>
              <w:top w:val="single" w:sz="4" w:space="0" w:color="auto"/>
              <w:left w:val="nil"/>
              <w:bottom w:val="single" w:sz="4" w:space="0" w:color="auto"/>
              <w:right w:val="single" w:sz="4" w:space="0" w:color="auto"/>
            </w:tcBorders>
          </w:tcPr>
          <w:p w14:paraId="7E81F452" w14:textId="77777777" w:rsidR="0039271C" w:rsidRPr="00975BFD" w:rsidRDefault="00632768">
            <w:pPr>
              <w:pStyle w:val="TAL"/>
            </w:pPr>
            <w:r w:rsidRPr="00975BFD">
              <w:t>Inter-PLMN_Slice_Modification_Notify</w:t>
            </w:r>
          </w:p>
        </w:tc>
        <w:tc>
          <w:tcPr>
            <w:tcW w:w="1503" w:type="dxa"/>
            <w:tcBorders>
              <w:top w:val="single" w:sz="4" w:space="0" w:color="auto"/>
              <w:left w:val="nil"/>
              <w:bottom w:val="single" w:sz="4" w:space="0" w:color="auto"/>
              <w:right w:val="single" w:sz="4" w:space="0" w:color="auto"/>
            </w:tcBorders>
          </w:tcPr>
          <w:p w14:paraId="5A86E9F2" w14:textId="77777777" w:rsidR="0039271C" w:rsidRPr="00975BFD" w:rsidRDefault="00632768">
            <w:pPr>
              <w:pStyle w:val="TAL"/>
              <w:rPr>
                <w:kern w:val="2"/>
              </w:rPr>
            </w:pPr>
            <w:r w:rsidRPr="00975BFD">
              <w:rPr>
                <w:kern w:val="2"/>
              </w:rPr>
              <w:t>Notify</w:t>
            </w:r>
          </w:p>
        </w:tc>
        <w:tc>
          <w:tcPr>
            <w:tcW w:w="1482" w:type="dxa"/>
            <w:tcBorders>
              <w:top w:val="single" w:sz="4" w:space="0" w:color="auto"/>
              <w:left w:val="nil"/>
              <w:bottom w:val="single" w:sz="4" w:space="0" w:color="auto"/>
              <w:right w:val="single" w:sz="4" w:space="0" w:color="auto"/>
            </w:tcBorders>
          </w:tcPr>
          <w:p w14:paraId="04C9C202" w14:textId="77777777" w:rsidR="0039271C" w:rsidRPr="00975BFD" w:rsidRDefault="00632768">
            <w:pPr>
              <w:pStyle w:val="TAL"/>
              <w:rPr>
                <w:kern w:val="2"/>
              </w:rPr>
            </w:pPr>
            <w:r w:rsidRPr="00975BFD">
              <w:t>VAL server or VAL client</w:t>
            </w:r>
          </w:p>
        </w:tc>
      </w:tr>
    </w:tbl>
    <w:p w14:paraId="5145D080" w14:textId="77777777" w:rsidR="0039271C" w:rsidRPr="00975BFD" w:rsidRDefault="0039271C"/>
    <w:p w14:paraId="7E5CAF57" w14:textId="77777777" w:rsidR="0039271C" w:rsidRPr="00975BFD" w:rsidRDefault="00632768">
      <w:pPr>
        <w:pStyle w:val="Heading4"/>
        <w:rPr>
          <w:rFonts w:cs="Arial"/>
          <w:bCs/>
        </w:rPr>
      </w:pPr>
      <w:bookmarkStart w:id="777" w:name="_Toc134011939"/>
      <w:bookmarkStart w:id="778" w:name="_Toc170686284"/>
      <w:r w:rsidRPr="00975BFD">
        <w:rPr>
          <w:bCs/>
        </w:rPr>
        <w:t>9.</w:t>
      </w:r>
      <w:r w:rsidRPr="00975BFD">
        <w:rPr>
          <w:rFonts w:eastAsia="DengXian"/>
          <w:bCs/>
          <w:lang w:eastAsia="zh-CN"/>
        </w:rPr>
        <w:t>13</w:t>
      </w:r>
      <w:r w:rsidRPr="00975BFD">
        <w:rPr>
          <w:bCs/>
        </w:rPr>
        <w:t>.4.2</w:t>
      </w:r>
      <w:r w:rsidRPr="00975BFD">
        <w:rPr>
          <w:bCs/>
        </w:rPr>
        <w:tab/>
        <w:t>SS_NSCE_Inter-PLMN_Continuity API</w:t>
      </w:r>
      <w:bookmarkEnd w:id="777"/>
      <w:bookmarkEnd w:id="778"/>
    </w:p>
    <w:p w14:paraId="44BF8B93" w14:textId="77777777" w:rsidR="0039271C" w:rsidRPr="00975BFD" w:rsidRDefault="00632768">
      <w:pPr>
        <w:rPr>
          <w:b/>
        </w:rPr>
      </w:pPr>
      <w:r w:rsidRPr="00975BFD">
        <w:rPr>
          <w:b/>
        </w:rPr>
        <w:t xml:space="preserve">API operation name: </w:t>
      </w:r>
      <w:r w:rsidRPr="00975BFD">
        <w:t>Inter-PLMN_Continuity</w:t>
      </w:r>
      <w:r w:rsidRPr="00975BFD">
        <w:rPr>
          <w:rFonts w:ascii="DengXian" w:eastAsia="DengXian" w:hAnsi="DengXian"/>
        </w:rPr>
        <w:t>_Requirement</w:t>
      </w:r>
      <w:r w:rsidRPr="00975BFD">
        <w:rPr>
          <w:b/>
        </w:rPr>
        <w:t xml:space="preserve"> </w:t>
      </w:r>
    </w:p>
    <w:p w14:paraId="035A60B2" w14:textId="77777777" w:rsidR="0039271C" w:rsidRPr="00975BFD" w:rsidRDefault="00632768">
      <w:r w:rsidRPr="00975BFD">
        <w:rPr>
          <w:b/>
        </w:rPr>
        <w:t>Description:</w:t>
      </w:r>
      <w:r w:rsidRPr="00975BFD">
        <w:t xml:space="preserve"> The consumer requests to have inter-PLMN slice service continuity</w:t>
      </w:r>
    </w:p>
    <w:p w14:paraId="3D3C3B6B" w14:textId="77777777" w:rsidR="0039271C" w:rsidRPr="00975BFD" w:rsidRDefault="00632768">
      <w:r w:rsidRPr="00975BFD">
        <w:rPr>
          <w:b/>
        </w:rPr>
        <w:t>Known Consumers:</w:t>
      </w:r>
      <w:r w:rsidRPr="00975BFD">
        <w:t xml:space="preserve"> VAL server.</w:t>
      </w:r>
    </w:p>
    <w:p w14:paraId="4AC05EE6" w14:textId="77777777" w:rsidR="0039271C" w:rsidRPr="00975BFD" w:rsidRDefault="00632768">
      <w:r w:rsidRPr="00975BFD">
        <w:rPr>
          <w:b/>
        </w:rPr>
        <w:t>Inputs:</w:t>
      </w:r>
      <w:r w:rsidRPr="00975BFD">
        <w:t xml:space="preserve"> See table 9.</w:t>
      </w:r>
      <w:r w:rsidRPr="00975BFD">
        <w:rPr>
          <w:rFonts w:eastAsia="DengXian"/>
          <w:lang w:eastAsia="zh-CN"/>
        </w:rPr>
        <w:t>13</w:t>
      </w:r>
      <w:r w:rsidRPr="00975BFD">
        <w:t>.3.2-1.</w:t>
      </w:r>
    </w:p>
    <w:p w14:paraId="51056E07" w14:textId="77777777" w:rsidR="0039271C" w:rsidRPr="00975BFD" w:rsidRDefault="00632768">
      <w:r w:rsidRPr="00975BFD">
        <w:rPr>
          <w:b/>
        </w:rPr>
        <w:t>Outputs:</w:t>
      </w:r>
      <w:r w:rsidRPr="00975BFD">
        <w:t xml:space="preserve"> See table 9.</w:t>
      </w:r>
      <w:r w:rsidRPr="00975BFD">
        <w:rPr>
          <w:rFonts w:eastAsia="DengXian"/>
          <w:lang w:eastAsia="zh-CN"/>
        </w:rPr>
        <w:t>13</w:t>
      </w:r>
      <w:r w:rsidRPr="00975BFD">
        <w:t>.3.2-2</w:t>
      </w:r>
      <w:r w:rsidRPr="00975BFD">
        <w:rPr>
          <w:i/>
        </w:rPr>
        <w:t>.</w:t>
      </w:r>
    </w:p>
    <w:p w14:paraId="585ADF87" w14:textId="77777777" w:rsidR="0039271C" w:rsidRPr="00975BFD" w:rsidRDefault="00632768">
      <w:r w:rsidRPr="00975BFD">
        <w:t>See clause 9.</w:t>
      </w:r>
      <w:r w:rsidRPr="00975BFD">
        <w:rPr>
          <w:rFonts w:eastAsia="DengXian"/>
          <w:lang w:eastAsia="zh-CN"/>
        </w:rPr>
        <w:t>13</w:t>
      </w:r>
      <w:r w:rsidRPr="00975BFD">
        <w:t>.2 for details of usage of this operation.</w:t>
      </w:r>
    </w:p>
    <w:p w14:paraId="313E27D8" w14:textId="77777777" w:rsidR="0039271C" w:rsidRPr="00975BFD" w:rsidRDefault="00632768">
      <w:pPr>
        <w:pStyle w:val="Heading4"/>
        <w:rPr>
          <w:rFonts w:cs="Arial"/>
          <w:bCs/>
        </w:rPr>
      </w:pPr>
      <w:bookmarkStart w:id="779" w:name="_Toc134011940"/>
      <w:bookmarkStart w:id="780" w:name="_Toc170686285"/>
      <w:r w:rsidRPr="00975BFD">
        <w:rPr>
          <w:bCs/>
        </w:rPr>
        <w:t>9.</w:t>
      </w:r>
      <w:r w:rsidRPr="00975BFD">
        <w:rPr>
          <w:rFonts w:eastAsia="DengXian"/>
          <w:bCs/>
          <w:lang w:eastAsia="zh-CN"/>
        </w:rPr>
        <w:t>13</w:t>
      </w:r>
      <w:r w:rsidRPr="00975BFD">
        <w:rPr>
          <w:bCs/>
        </w:rPr>
        <w:t>.4.3</w:t>
      </w:r>
      <w:r w:rsidRPr="00975BFD">
        <w:rPr>
          <w:bCs/>
        </w:rPr>
        <w:tab/>
        <w:t>SS_NSCE_Inter-PLMN_slice modification notify API</w:t>
      </w:r>
      <w:bookmarkEnd w:id="779"/>
      <w:bookmarkEnd w:id="780"/>
    </w:p>
    <w:p w14:paraId="388B4F3A" w14:textId="77777777" w:rsidR="0039271C" w:rsidRPr="00975BFD" w:rsidRDefault="00632768">
      <w:pPr>
        <w:rPr>
          <w:b/>
        </w:rPr>
      </w:pPr>
      <w:r w:rsidRPr="00975BFD">
        <w:rPr>
          <w:b/>
        </w:rPr>
        <w:t>API operation name: Inter-PLMN_</w:t>
      </w:r>
      <w:r w:rsidRPr="00975BFD">
        <w:t>Slice_Modification_Notify</w:t>
      </w:r>
      <w:r w:rsidRPr="00975BFD">
        <w:rPr>
          <w:b/>
        </w:rPr>
        <w:t xml:space="preserve"> </w:t>
      </w:r>
    </w:p>
    <w:p w14:paraId="536B4208" w14:textId="77777777" w:rsidR="0039271C" w:rsidRPr="00975BFD" w:rsidRDefault="00632768">
      <w:r w:rsidRPr="00975BFD">
        <w:rPr>
          <w:b/>
        </w:rPr>
        <w:t>Description:</w:t>
      </w:r>
      <w:r w:rsidRPr="00975BFD">
        <w:t xml:space="preserve"> The NSCE notifies about slice modification</w:t>
      </w:r>
    </w:p>
    <w:p w14:paraId="54D0FE34" w14:textId="77777777" w:rsidR="0039271C" w:rsidRPr="00975BFD" w:rsidRDefault="00632768">
      <w:r w:rsidRPr="00975BFD">
        <w:rPr>
          <w:b/>
        </w:rPr>
        <w:t>Known Consumers:</w:t>
      </w:r>
      <w:r w:rsidRPr="00975BFD">
        <w:t xml:space="preserve"> VAL server.</w:t>
      </w:r>
    </w:p>
    <w:p w14:paraId="70B4EDCD" w14:textId="76EFD67C" w:rsidR="0039271C" w:rsidRPr="00975BFD" w:rsidRDefault="00632768">
      <w:r w:rsidRPr="00975BFD">
        <w:rPr>
          <w:b/>
        </w:rPr>
        <w:t>Inputs:</w:t>
      </w:r>
      <w:r w:rsidRPr="00975BFD">
        <w:t xml:space="preserve"> </w:t>
      </w:r>
      <w:r w:rsidR="00A9212F" w:rsidRPr="00A9212F">
        <w:t>See table 9.13.3.3-1</w:t>
      </w:r>
    </w:p>
    <w:p w14:paraId="6813B44D" w14:textId="0214001B" w:rsidR="0039271C" w:rsidRPr="00975BFD" w:rsidRDefault="00632768">
      <w:r w:rsidRPr="00975BFD">
        <w:rPr>
          <w:b/>
        </w:rPr>
        <w:t>Outputs:</w:t>
      </w:r>
      <w:r w:rsidRPr="00975BFD">
        <w:t xml:space="preserve"> </w:t>
      </w:r>
      <w:r w:rsidR="00A9212F">
        <w:t>None</w:t>
      </w:r>
    </w:p>
    <w:p w14:paraId="56F8DE4A" w14:textId="77777777" w:rsidR="0039271C" w:rsidRPr="00975BFD" w:rsidRDefault="00632768" w:rsidP="00E87C32">
      <w:r w:rsidRPr="00975BFD">
        <w:t>See clause 9.</w:t>
      </w:r>
      <w:r w:rsidRPr="00975BFD">
        <w:rPr>
          <w:rFonts w:eastAsia="DengXian"/>
          <w:lang w:eastAsia="zh-CN"/>
        </w:rPr>
        <w:t>13</w:t>
      </w:r>
      <w:r w:rsidRPr="00975BFD">
        <w:t>.2 for details of usage of this operation.</w:t>
      </w:r>
    </w:p>
    <w:p w14:paraId="2474A170" w14:textId="77777777" w:rsidR="0039271C" w:rsidRPr="00975BFD" w:rsidRDefault="0039271C"/>
    <w:p w14:paraId="29621663" w14:textId="77777777" w:rsidR="0039271C" w:rsidRPr="00975BFD" w:rsidRDefault="00632768">
      <w:pPr>
        <w:pStyle w:val="Heading2"/>
        <w:rPr>
          <w:bCs/>
        </w:rPr>
      </w:pPr>
      <w:bookmarkStart w:id="781" w:name="_Toc125659801"/>
      <w:bookmarkStart w:id="782" w:name="_Toc134011941"/>
      <w:bookmarkStart w:id="783" w:name="_Toc170686286"/>
      <w:bookmarkEnd w:id="781"/>
      <w:r w:rsidRPr="00975BFD">
        <w:rPr>
          <w:bCs/>
        </w:rPr>
        <w:t>9.</w:t>
      </w:r>
      <w:r w:rsidRPr="00975BFD">
        <w:rPr>
          <w:rFonts w:eastAsiaTheme="minorEastAsia"/>
          <w:bCs/>
          <w:lang w:eastAsia="zh-CN"/>
        </w:rPr>
        <w:t>14</w:t>
      </w:r>
      <w:r w:rsidRPr="00975BFD">
        <w:rPr>
          <w:bCs/>
        </w:rPr>
        <w:tab/>
        <w:t>Network slice diagnostics</w:t>
      </w:r>
      <w:bookmarkEnd w:id="782"/>
      <w:bookmarkEnd w:id="783"/>
    </w:p>
    <w:p w14:paraId="33019F7E" w14:textId="77777777" w:rsidR="0039271C" w:rsidRPr="00975BFD" w:rsidRDefault="00632768">
      <w:pPr>
        <w:pStyle w:val="Heading3"/>
        <w:rPr>
          <w:bCs/>
        </w:rPr>
      </w:pPr>
      <w:bookmarkStart w:id="784" w:name="_Toc134011942"/>
      <w:bookmarkStart w:id="785" w:name="_Toc170686287"/>
      <w:r w:rsidRPr="00975BFD">
        <w:rPr>
          <w:bCs/>
        </w:rPr>
        <w:t>9.</w:t>
      </w:r>
      <w:r w:rsidRPr="00975BFD">
        <w:rPr>
          <w:rFonts w:eastAsiaTheme="minorEastAsia"/>
          <w:bCs/>
          <w:lang w:eastAsia="zh-CN"/>
        </w:rPr>
        <w:t>14</w:t>
      </w:r>
      <w:r w:rsidRPr="00975BFD">
        <w:rPr>
          <w:bCs/>
        </w:rPr>
        <w:t>.1</w:t>
      </w:r>
      <w:r w:rsidRPr="00975BFD">
        <w:rPr>
          <w:bCs/>
        </w:rPr>
        <w:tab/>
        <w:t>General</w:t>
      </w:r>
      <w:bookmarkEnd w:id="784"/>
      <w:bookmarkEnd w:id="785"/>
    </w:p>
    <w:p w14:paraId="60508235" w14:textId="77777777" w:rsidR="0039271C" w:rsidRPr="00975BFD" w:rsidRDefault="00632768">
      <w:pPr>
        <w:jc w:val="both"/>
      </w:pPr>
      <w:r w:rsidRPr="00975BFD">
        <w:t>Network slice diagnostics provides possibility for the vertical/ASP using VAL server to receive information about the specific event(s) related to service experience. The vertical/ASP using the VAL server has estimated bad QoE for a mobile user or service – either reported from a mobile user or service or detected by application and can initiate a check with NSCE. The NSCE server can provide details related to the identified event.</w:t>
      </w:r>
    </w:p>
    <w:p w14:paraId="0BA01881" w14:textId="77777777" w:rsidR="0039271C" w:rsidRPr="00975BFD" w:rsidRDefault="00632768">
      <w:pPr>
        <w:pStyle w:val="Heading3"/>
        <w:rPr>
          <w:bCs/>
        </w:rPr>
      </w:pPr>
      <w:bookmarkStart w:id="786" w:name="_Toc134011943"/>
      <w:bookmarkStart w:id="787" w:name="_Toc170686288"/>
      <w:r w:rsidRPr="00975BFD">
        <w:rPr>
          <w:bCs/>
        </w:rPr>
        <w:t>9.</w:t>
      </w:r>
      <w:r w:rsidRPr="00975BFD">
        <w:rPr>
          <w:rFonts w:eastAsiaTheme="minorEastAsia"/>
          <w:bCs/>
          <w:lang w:eastAsia="zh-CN"/>
        </w:rPr>
        <w:t>14</w:t>
      </w:r>
      <w:r w:rsidRPr="00975BFD">
        <w:rPr>
          <w:bCs/>
        </w:rPr>
        <w:t>.2</w:t>
      </w:r>
      <w:r w:rsidRPr="00975BFD">
        <w:rPr>
          <w:bCs/>
        </w:rPr>
        <w:tab/>
        <w:t>Procedure</w:t>
      </w:r>
      <w:bookmarkEnd w:id="786"/>
      <w:bookmarkEnd w:id="787"/>
    </w:p>
    <w:p w14:paraId="17D8B9E6" w14:textId="77777777" w:rsidR="0039271C" w:rsidRPr="00975BFD" w:rsidRDefault="00632768">
      <w:pPr>
        <w:pStyle w:val="Heading4"/>
      </w:pPr>
      <w:bookmarkStart w:id="788" w:name="_Toc134011944"/>
      <w:bookmarkStart w:id="789" w:name="_Toc170686289"/>
      <w:r w:rsidRPr="00975BFD">
        <w:t>9.14.2.1</w:t>
      </w:r>
      <w:r w:rsidRPr="00975BFD">
        <w:tab/>
        <w:t>Network slice diagnostics procedure</w:t>
      </w:r>
      <w:bookmarkEnd w:id="788"/>
      <w:bookmarkEnd w:id="789"/>
    </w:p>
    <w:p w14:paraId="70606666" w14:textId="77777777" w:rsidR="0039271C" w:rsidRPr="00975BFD" w:rsidRDefault="00632768">
      <w:r w:rsidRPr="00975BFD">
        <w:t>In the procedure shown in Figure 9.</w:t>
      </w:r>
      <w:r w:rsidRPr="00975BFD">
        <w:rPr>
          <w:rFonts w:eastAsiaTheme="minorEastAsia"/>
          <w:lang w:eastAsia="zh-CN"/>
        </w:rPr>
        <w:t>14</w:t>
      </w:r>
      <w:r w:rsidRPr="00975BFD">
        <w:t>.2.1-1, a mechanism is provided to allow for vertical/ASP using VAL server to initiate request for network slice diagnostics and receive all the relevant information about specific events</w:t>
      </w:r>
      <w:r w:rsidRPr="00975BFD">
        <w:rPr>
          <w:bCs/>
        </w:rPr>
        <w:t>.</w:t>
      </w:r>
    </w:p>
    <w:p w14:paraId="3D453996" w14:textId="77777777" w:rsidR="0039271C" w:rsidRPr="00975BFD" w:rsidRDefault="00632768">
      <w:r w:rsidRPr="00975BFD">
        <w:t>Pre-conditions:</w:t>
      </w:r>
    </w:p>
    <w:p w14:paraId="23BF03F0" w14:textId="77777777" w:rsidR="0039271C" w:rsidRPr="00975BFD" w:rsidRDefault="00632768">
      <w:pPr>
        <w:pStyle w:val="B1"/>
        <w:rPr>
          <w:rFonts w:eastAsia="DengXian"/>
        </w:rPr>
      </w:pPr>
      <w:r w:rsidRPr="00975BFD">
        <w:rPr>
          <w:rFonts w:eastAsia="DengXian"/>
        </w:rPr>
        <w:t>1.</w:t>
      </w:r>
      <w:r w:rsidRPr="00975BFD">
        <w:rPr>
          <w:rFonts w:eastAsia="DengXian"/>
        </w:rPr>
        <w:tab/>
        <w:t>Enterprise hosting the VAL server has SLA for slice services with NSCE service provider.</w:t>
      </w:r>
    </w:p>
    <w:p w14:paraId="7206DCDC" w14:textId="77777777" w:rsidR="0039271C" w:rsidRPr="00975BFD" w:rsidRDefault="00632768">
      <w:pPr>
        <w:pStyle w:val="B1"/>
      </w:pPr>
      <w:r w:rsidRPr="00975BFD">
        <w:rPr>
          <w:rFonts w:eastAsia="DengXian"/>
        </w:rPr>
        <w:t xml:space="preserve">2. </w:t>
      </w:r>
      <w:r w:rsidRPr="00975BFD">
        <w:rPr>
          <w:rFonts w:eastAsia="DengXian"/>
        </w:rPr>
        <w:tab/>
      </w:r>
      <w:r w:rsidRPr="00975BFD">
        <w:t>The VAL server has subscribed to the network slice capability enablement server managing slice services.</w:t>
      </w:r>
    </w:p>
    <w:p w14:paraId="0C53D97D" w14:textId="77777777" w:rsidR="0039271C" w:rsidRPr="00975BFD" w:rsidRDefault="00632768">
      <w:pPr>
        <w:pStyle w:val="B1"/>
      </w:pPr>
      <w:r w:rsidRPr="00975BFD">
        <w:rPr>
          <w:rFonts w:eastAsia="DengXian"/>
        </w:rPr>
        <w:t>3.</w:t>
      </w:r>
      <w:r w:rsidRPr="00975BFD">
        <w:t xml:space="preserve"> </w:t>
      </w:r>
      <w:r w:rsidRPr="00975BFD">
        <w:rPr>
          <w:rFonts w:eastAsiaTheme="minorEastAsia"/>
          <w:lang w:eastAsia="zh-CN"/>
        </w:rPr>
        <w:tab/>
      </w:r>
      <w:r w:rsidRPr="00975BFD">
        <w:t>The NSCE server has initiated monitoring and gathering statistical data about its managed slices from ADAES according to TS 23.436 clause 8.3 and 8.7.</w:t>
      </w:r>
    </w:p>
    <w:p w14:paraId="07CB43BD" w14:textId="77777777" w:rsidR="0039271C" w:rsidRPr="00975BFD" w:rsidRDefault="00632768">
      <w:pPr>
        <w:pStyle w:val="B1"/>
      </w:pPr>
      <w:r w:rsidRPr="00975BFD">
        <w:t>4.</w:t>
      </w:r>
      <w:r w:rsidRPr="00975BFD">
        <w:tab/>
        <w:t>The VAL server has identified there is specific event where the application has experienced service degradation (reported errors from VAL client for degraded service (bad quality), reported errors from application (downgrade of communication, detected communication errors).</w:t>
      </w:r>
    </w:p>
    <w:p w14:paraId="1BF26D66" w14:textId="77777777" w:rsidR="0039271C" w:rsidRPr="00975BFD" w:rsidRDefault="0039271C">
      <w:pPr>
        <w:pStyle w:val="TH"/>
      </w:pPr>
      <w:r w:rsidRPr="00975BFD">
        <w:object w:dxaOrig="5579" w:dyaOrig="3902" w14:anchorId="37573265">
          <v:shape id="_x0000_i1051" type="#_x0000_t75" style="width:316.7pt;height:221.45pt" o:ole="">
            <v:imagedata r:id="rId68" o:title=""/>
          </v:shape>
          <o:OLEObject Type="Embed" ProgID="Visio.Drawing.15" ShapeID="_x0000_i1051" DrawAspect="Content" ObjectID="_1781298964" r:id="rId69"/>
        </w:object>
      </w:r>
    </w:p>
    <w:p w14:paraId="3E5B9D53" w14:textId="77777777" w:rsidR="0039271C" w:rsidRPr="00975BFD" w:rsidRDefault="00632768">
      <w:pPr>
        <w:pStyle w:val="TF"/>
        <w:rPr>
          <w:rFonts w:eastAsia="DengXian"/>
        </w:rPr>
      </w:pPr>
      <w:r w:rsidRPr="00975BFD">
        <w:t>Figure 9.14.2.1-1: Network slice diagnostics procedure</w:t>
      </w:r>
    </w:p>
    <w:p w14:paraId="5BAF46A0" w14:textId="79ABB2B8" w:rsidR="0039271C" w:rsidRPr="00975BFD" w:rsidRDefault="008C6399" w:rsidP="008C6399">
      <w:pPr>
        <w:pStyle w:val="B1"/>
        <w:rPr>
          <w:rFonts w:eastAsia="SimSun"/>
        </w:rPr>
      </w:pPr>
      <w:r w:rsidRPr="00975BFD">
        <w:t>1.</w:t>
      </w:r>
      <w:r w:rsidRPr="00975BFD">
        <w:tab/>
      </w:r>
      <w:r w:rsidR="00632768" w:rsidRPr="00975BFD">
        <w:t>The VAL server sends to NSCE server a network slice diagnostics request containing information about detected service degradation.</w:t>
      </w:r>
    </w:p>
    <w:p w14:paraId="6E356148" w14:textId="77777777" w:rsidR="0039271C" w:rsidRPr="00975BFD" w:rsidRDefault="00632768">
      <w:pPr>
        <w:pStyle w:val="B1"/>
      </w:pPr>
      <w:r w:rsidRPr="00975BFD">
        <w:t>2.</w:t>
      </w:r>
      <w:r w:rsidRPr="00975BFD">
        <w:tab/>
        <w:t>NSCE server determines which specific statistics to request from ADAES based on the indicated service degradation. If the service degradation is related to detected communication error, then slice usage pattern statistics are needed. If bad quality is reported from the VAL client slice-specific application performance statistics are needed. NSCE server collects the needed statistics based on the procedure described in TS23.436 clause 8.7.3.</w:t>
      </w:r>
    </w:p>
    <w:p w14:paraId="10E1FC59" w14:textId="77777777" w:rsidR="0039271C" w:rsidRPr="00975BFD" w:rsidRDefault="00632768">
      <w:pPr>
        <w:pStyle w:val="B1"/>
      </w:pPr>
      <w:r w:rsidRPr="00975BFD">
        <w:t>3.</w:t>
      </w:r>
      <w:r w:rsidRPr="00975BFD">
        <w:tab/>
        <w:t>Based on the received statistics information and input from VAL server, the NSCE server co</w:t>
      </w:r>
      <w:r w:rsidR="003532E7" w:rsidRPr="00975BFD">
        <w:rPr>
          <w:rFonts w:eastAsiaTheme="minorEastAsia"/>
          <w:lang w:eastAsia="zh-CN"/>
        </w:rPr>
        <w:t>r</w:t>
      </w:r>
      <w:r w:rsidRPr="00975BFD">
        <w:t>related data and prepares network slice diagnostics report about the needed diagnostics.</w:t>
      </w:r>
    </w:p>
    <w:p w14:paraId="489A991B" w14:textId="77777777" w:rsidR="0039271C" w:rsidRPr="00975BFD" w:rsidRDefault="00632768">
      <w:pPr>
        <w:pStyle w:val="B1"/>
      </w:pPr>
      <w:r w:rsidRPr="00975BFD">
        <w:t xml:space="preserve">4. </w:t>
      </w:r>
      <w:r w:rsidRPr="00975BFD">
        <w:rPr>
          <w:rFonts w:eastAsiaTheme="minorEastAsia"/>
          <w:lang w:eastAsia="zh-CN"/>
        </w:rPr>
        <w:tab/>
      </w:r>
      <w:r w:rsidRPr="00975BFD">
        <w:t>NSCE server sends network slice diagnostics reply to VAL server.</w:t>
      </w:r>
    </w:p>
    <w:p w14:paraId="6DF0722E" w14:textId="77777777" w:rsidR="0039271C" w:rsidRPr="00975BFD" w:rsidRDefault="00632768">
      <w:pPr>
        <w:pStyle w:val="Heading3"/>
        <w:rPr>
          <w:bCs/>
          <w:szCs w:val="28"/>
        </w:rPr>
      </w:pPr>
      <w:bookmarkStart w:id="790" w:name="_Toc134011945"/>
      <w:bookmarkStart w:id="791" w:name="_Toc170686290"/>
      <w:r w:rsidRPr="00975BFD">
        <w:rPr>
          <w:bCs/>
        </w:rPr>
        <w:t>9.</w:t>
      </w:r>
      <w:r w:rsidRPr="00975BFD">
        <w:rPr>
          <w:rFonts w:eastAsiaTheme="minorEastAsia"/>
          <w:bCs/>
          <w:lang w:eastAsia="zh-CN"/>
        </w:rPr>
        <w:t>14</w:t>
      </w:r>
      <w:r w:rsidRPr="00975BFD">
        <w:rPr>
          <w:bCs/>
        </w:rPr>
        <w:t>.3</w:t>
      </w:r>
      <w:r w:rsidRPr="00975BFD">
        <w:rPr>
          <w:bCs/>
        </w:rPr>
        <w:tab/>
        <w:t>Information flows</w:t>
      </w:r>
      <w:bookmarkEnd w:id="790"/>
      <w:bookmarkEnd w:id="791"/>
    </w:p>
    <w:p w14:paraId="3C593297" w14:textId="77777777" w:rsidR="0039271C" w:rsidRPr="00975BFD" w:rsidRDefault="00632768">
      <w:pPr>
        <w:pStyle w:val="Heading4"/>
        <w:rPr>
          <w:bCs/>
        </w:rPr>
      </w:pPr>
      <w:bookmarkStart w:id="792" w:name="_Toc134011946"/>
      <w:bookmarkStart w:id="793" w:name="_Toc170686291"/>
      <w:r w:rsidRPr="00975BFD">
        <w:rPr>
          <w:bCs/>
        </w:rPr>
        <w:t>9.</w:t>
      </w:r>
      <w:r w:rsidRPr="00975BFD">
        <w:rPr>
          <w:rFonts w:eastAsiaTheme="minorEastAsia"/>
          <w:bCs/>
          <w:lang w:eastAsia="zh-CN"/>
        </w:rPr>
        <w:t>14</w:t>
      </w:r>
      <w:r w:rsidRPr="00975BFD">
        <w:rPr>
          <w:bCs/>
        </w:rPr>
        <w:t>.3.1</w:t>
      </w:r>
      <w:r w:rsidRPr="00975BFD">
        <w:rPr>
          <w:bCs/>
        </w:rPr>
        <w:tab/>
        <w:t>General</w:t>
      </w:r>
      <w:bookmarkEnd w:id="792"/>
      <w:bookmarkEnd w:id="793"/>
    </w:p>
    <w:p w14:paraId="44F6A9A4" w14:textId="77777777" w:rsidR="0039271C" w:rsidRPr="00975BFD" w:rsidRDefault="00632768">
      <w:r w:rsidRPr="00975BFD">
        <w:t>The following information flows are specified for Network slice diagnostics:</w:t>
      </w:r>
    </w:p>
    <w:p w14:paraId="45D6C9CD" w14:textId="77777777" w:rsidR="0039271C" w:rsidRPr="00975BFD" w:rsidRDefault="00632768">
      <w:pPr>
        <w:pStyle w:val="B1"/>
      </w:pPr>
      <w:r w:rsidRPr="00975BFD">
        <w:t>-</w:t>
      </w:r>
      <w:r w:rsidRPr="00975BFD">
        <w:tab/>
        <w:t>Network slice diagnostics request and response</w:t>
      </w:r>
    </w:p>
    <w:p w14:paraId="5C08936A" w14:textId="77777777" w:rsidR="0039271C" w:rsidRPr="00975BFD" w:rsidRDefault="00632768">
      <w:pPr>
        <w:pStyle w:val="Heading4"/>
        <w:rPr>
          <w:bCs/>
        </w:rPr>
      </w:pPr>
      <w:bookmarkStart w:id="794" w:name="_Toc134011947"/>
      <w:bookmarkStart w:id="795" w:name="_Toc170686292"/>
      <w:r w:rsidRPr="00975BFD">
        <w:rPr>
          <w:bCs/>
        </w:rPr>
        <w:t>9.</w:t>
      </w:r>
      <w:r w:rsidRPr="00975BFD">
        <w:rPr>
          <w:rFonts w:eastAsiaTheme="minorEastAsia"/>
          <w:bCs/>
          <w:lang w:eastAsia="zh-CN"/>
        </w:rPr>
        <w:t>14</w:t>
      </w:r>
      <w:r w:rsidRPr="00975BFD">
        <w:rPr>
          <w:bCs/>
        </w:rPr>
        <w:t>.3.2</w:t>
      </w:r>
      <w:r w:rsidRPr="00975BFD">
        <w:rPr>
          <w:bCs/>
        </w:rPr>
        <w:tab/>
        <w:t>Network slice diagnostics request and response</w:t>
      </w:r>
      <w:bookmarkEnd w:id="794"/>
      <w:bookmarkEnd w:id="795"/>
    </w:p>
    <w:p w14:paraId="500C3075" w14:textId="77777777" w:rsidR="0039271C" w:rsidRPr="00975BFD" w:rsidRDefault="00632768">
      <w:r w:rsidRPr="00975BFD">
        <w:t>Table 9.</w:t>
      </w:r>
      <w:r w:rsidRPr="00975BFD">
        <w:rPr>
          <w:rFonts w:eastAsiaTheme="minorEastAsia"/>
          <w:lang w:eastAsia="zh-CN"/>
        </w:rPr>
        <w:t>14</w:t>
      </w:r>
      <w:r w:rsidRPr="00975BFD">
        <w:t>.3.2-1 and Table 9.</w:t>
      </w:r>
      <w:r w:rsidRPr="00975BFD">
        <w:rPr>
          <w:rFonts w:eastAsiaTheme="minorEastAsia"/>
          <w:lang w:eastAsia="zh-CN"/>
        </w:rPr>
        <w:t>14</w:t>
      </w:r>
      <w:r w:rsidRPr="00975BFD">
        <w:t>.3.2-2 describe information elements for the network slice diagnostics reques</w:t>
      </w:r>
      <w:r w:rsidRPr="00975BFD">
        <w:rPr>
          <w:bCs/>
        </w:rPr>
        <w:t>t</w:t>
      </w:r>
      <w:r w:rsidRPr="00975BFD">
        <w:t xml:space="preserve"> and response between the VAL server and the NSCE server.</w:t>
      </w:r>
    </w:p>
    <w:p w14:paraId="7EABE85E" w14:textId="77777777" w:rsidR="0039271C" w:rsidRPr="00975BFD" w:rsidRDefault="00632768">
      <w:pPr>
        <w:pStyle w:val="TH"/>
      </w:pPr>
      <w:r w:rsidRPr="00975BFD">
        <w:t>Table 9.14.3.2-1: Network slice diagnostics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FF3C72C" w14:textId="77777777">
        <w:trPr>
          <w:jc w:val="center"/>
        </w:trPr>
        <w:tc>
          <w:tcPr>
            <w:tcW w:w="2880" w:type="dxa"/>
            <w:tcBorders>
              <w:top w:val="single" w:sz="4" w:space="0" w:color="000000"/>
              <w:left w:val="single" w:sz="4" w:space="0" w:color="000000"/>
              <w:bottom w:val="single" w:sz="4" w:space="0" w:color="000000"/>
              <w:right w:val="nil"/>
            </w:tcBorders>
          </w:tcPr>
          <w:p w14:paraId="23FE659F"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18D47D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40932EE" w14:textId="77777777" w:rsidR="0039271C" w:rsidRPr="00975BFD" w:rsidRDefault="00632768">
            <w:pPr>
              <w:pStyle w:val="TAH"/>
              <w:rPr>
                <w:kern w:val="2"/>
              </w:rPr>
            </w:pPr>
            <w:r w:rsidRPr="00975BFD">
              <w:rPr>
                <w:kern w:val="2"/>
              </w:rPr>
              <w:t>Description</w:t>
            </w:r>
          </w:p>
        </w:tc>
      </w:tr>
      <w:tr w:rsidR="0039271C" w:rsidRPr="00975BFD" w14:paraId="3EAAB8D9" w14:textId="77777777">
        <w:trPr>
          <w:jc w:val="center"/>
        </w:trPr>
        <w:tc>
          <w:tcPr>
            <w:tcW w:w="2880" w:type="dxa"/>
            <w:tcBorders>
              <w:top w:val="single" w:sz="4" w:space="0" w:color="000000"/>
              <w:left w:val="single" w:sz="4" w:space="0" w:color="000000"/>
              <w:bottom w:val="single" w:sz="4" w:space="0" w:color="000000"/>
              <w:right w:val="nil"/>
            </w:tcBorders>
          </w:tcPr>
          <w:p w14:paraId="462CE6B5" w14:textId="77777777" w:rsidR="0039271C" w:rsidRPr="00975BFD" w:rsidRDefault="00632768">
            <w:pPr>
              <w:pStyle w:val="TAL"/>
              <w:rPr>
                <w:kern w:val="2"/>
              </w:rPr>
            </w:pPr>
            <w:r w:rsidRPr="00975BFD">
              <w:rPr>
                <w:kern w:val="2"/>
              </w:rPr>
              <w:t>VAL information</w:t>
            </w:r>
          </w:p>
        </w:tc>
        <w:tc>
          <w:tcPr>
            <w:tcW w:w="1440" w:type="dxa"/>
            <w:tcBorders>
              <w:top w:val="single" w:sz="4" w:space="0" w:color="000000"/>
              <w:left w:val="single" w:sz="4" w:space="0" w:color="000000"/>
              <w:bottom w:val="single" w:sz="4" w:space="0" w:color="000000"/>
              <w:right w:val="nil"/>
            </w:tcBorders>
          </w:tcPr>
          <w:p w14:paraId="439B942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2908E2A" w14:textId="77777777" w:rsidR="0039271C" w:rsidRPr="00975BFD" w:rsidRDefault="00632768">
            <w:pPr>
              <w:pStyle w:val="TAL"/>
              <w:rPr>
                <w:kern w:val="2"/>
              </w:rPr>
            </w:pPr>
            <w:r w:rsidRPr="00975BFD">
              <w:rPr>
                <w:kern w:val="2"/>
              </w:rPr>
              <w:t>The information of the VAL server.</w:t>
            </w:r>
          </w:p>
        </w:tc>
      </w:tr>
      <w:tr w:rsidR="0039271C" w:rsidRPr="00975BFD" w14:paraId="7BC4E009" w14:textId="77777777">
        <w:trPr>
          <w:jc w:val="center"/>
        </w:trPr>
        <w:tc>
          <w:tcPr>
            <w:tcW w:w="2880" w:type="dxa"/>
            <w:tcBorders>
              <w:top w:val="single" w:sz="4" w:space="0" w:color="000000"/>
              <w:left w:val="single" w:sz="4" w:space="0" w:color="000000"/>
              <w:bottom w:val="single" w:sz="4" w:space="0" w:color="000000"/>
              <w:right w:val="nil"/>
            </w:tcBorders>
          </w:tcPr>
          <w:p w14:paraId="368243A2" w14:textId="77777777" w:rsidR="0039271C" w:rsidRPr="00975BFD" w:rsidRDefault="00632768">
            <w:pPr>
              <w:pStyle w:val="TAL"/>
              <w:rPr>
                <w:kern w:val="2"/>
              </w:rPr>
            </w:pPr>
            <w:r w:rsidRPr="00975BFD">
              <w:rPr>
                <w:kern w:val="2"/>
              </w:rPr>
              <w:t>Network Slice Diagnostics ID</w:t>
            </w:r>
          </w:p>
        </w:tc>
        <w:tc>
          <w:tcPr>
            <w:tcW w:w="1440" w:type="dxa"/>
            <w:tcBorders>
              <w:top w:val="single" w:sz="4" w:space="0" w:color="000000"/>
              <w:left w:val="single" w:sz="4" w:space="0" w:color="000000"/>
              <w:bottom w:val="single" w:sz="4" w:space="0" w:color="000000"/>
              <w:right w:val="nil"/>
            </w:tcBorders>
          </w:tcPr>
          <w:p w14:paraId="3E697FC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0580501" w14:textId="77777777" w:rsidR="0039271C" w:rsidRPr="00975BFD" w:rsidRDefault="00632768">
            <w:pPr>
              <w:pStyle w:val="TAL"/>
              <w:rPr>
                <w:kern w:val="2"/>
              </w:rPr>
            </w:pPr>
            <w:r w:rsidRPr="00975BFD">
              <w:rPr>
                <w:kern w:val="2"/>
              </w:rPr>
              <w:t>Identifier of the network slice diagnostics.</w:t>
            </w:r>
          </w:p>
        </w:tc>
      </w:tr>
      <w:tr w:rsidR="0039271C" w:rsidRPr="00975BFD" w14:paraId="0EA8534F" w14:textId="77777777">
        <w:trPr>
          <w:jc w:val="center"/>
        </w:trPr>
        <w:tc>
          <w:tcPr>
            <w:tcW w:w="2880" w:type="dxa"/>
            <w:tcBorders>
              <w:top w:val="single" w:sz="4" w:space="0" w:color="000000"/>
              <w:left w:val="single" w:sz="4" w:space="0" w:color="000000"/>
              <w:bottom w:val="single" w:sz="4" w:space="0" w:color="000000"/>
              <w:right w:val="nil"/>
            </w:tcBorders>
          </w:tcPr>
          <w:p w14:paraId="4AD3B008" w14:textId="77777777" w:rsidR="0039271C" w:rsidRPr="00975BFD" w:rsidRDefault="00632768">
            <w:pPr>
              <w:pStyle w:val="TAL"/>
              <w:rPr>
                <w:kern w:val="2"/>
              </w:rPr>
            </w:pPr>
            <w:r w:rsidRPr="00975BFD">
              <w:rPr>
                <w:kern w:val="2"/>
              </w:rPr>
              <w:t>Service degradation type</w:t>
            </w:r>
          </w:p>
        </w:tc>
        <w:tc>
          <w:tcPr>
            <w:tcW w:w="1440" w:type="dxa"/>
            <w:tcBorders>
              <w:top w:val="single" w:sz="4" w:space="0" w:color="000000"/>
              <w:left w:val="single" w:sz="4" w:space="0" w:color="000000"/>
              <w:bottom w:val="single" w:sz="4" w:space="0" w:color="000000"/>
              <w:right w:val="nil"/>
            </w:tcBorders>
          </w:tcPr>
          <w:p w14:paraId="3614F90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DA14386" w14:textId="77777777" w:rsidR="0039271C" w:rsidRPr="00975BFD" w:rsidRDefault="00632768">
            <w:pPr>
              <w:pStyle w:val="TAL"/>
              <w:rPr>
                <w:kern w:val="2"/>
              </w:rPr>
            </w:pPr>
            <w:r w:rsidRPr="00975BFD">
              <w:rPr>
                <w:kern w:val="2"/>
              </w:rPr>
              <w:t>The information of service degradation.</w:t>
            </w:r>
          </w:p>
        </w:tc>
      </w:tr>
      <w:tr w:rsidR="0039271C" w:rsidRPr="00975BFD" w14:paraId="7A685F2C" w14:textId="77777777">
        <w:trPr>
          <w:jc w:val="center"/>
        </w:trPr>
        <w:tc>
          <w:tcPr>
            <w:tcW w:w="2880" w:type="dxa"/>
            <w:tcBorders>
              <w:top w:val="single" w:sz="4" w:space="0" w:color="000000"/>
              <w:left w:val="single" w:sz="4" w:space="0" w:color="000000"/>
              <w:bottom w:val="single" w:sz="4" w:space="0" w:color="000000"/>
              <w:right w:val="nil"/>
            </w:tcBorders>
          </w:tcPr>
          <w:p w14:paraId="6A90B931"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VAL service identity</w:t>
            </w:r>
          </w:p>
        </w:tc>
        <w:tc>
          <w:tcPr>
            <w:tcW w:w="1440" w:type="dxa"/>
            <w:tcBorders>
              <w:top w:val="single" w:sz="4" w:space="0" w:color="000000"/>
              <w:left w:val="single" w:sz="4" w:space="0" w:color="000000"/>
              <w:bottom w:val="single" w:sz="4" w:space="0" w:color="000000"/>
              <w:right w:val="nil"/>
            </w:tcBorders>
          </w:tcPr>
          <w:p w14:paraId="4D1D6F2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D3F2481" w14:textId="77777777" w:rsidR="0039271C" w:rsidRPr="00975BFD" w:rsidRDefault="00632768">
            <w:pPr>
              <w:pStyle w:val="TAL"/>
              <w:rPr>
                <w:kern w:val="2"/>
              </w:rPr>
            </w:pPr>
            <w:r w:rsidRPr="00975BFD">
              <w:rPr>
                <w:kern w:val="2"/>
              </w:rPr>
              <w:t>Identifier of the VAL service to be monitored.</w:t>
            </w:r>
          </w:p>
        </w:tc>
      </w:tr>
      <w:tr w:rsidR="0039271C" w:rsidRPr="00975BFD" w14:paraId="5B1B99F6" w14:textId="77777777">
        <w:trPr>
          <w:jc w:val="center"/>
        </w:trPr>
        <w:tc>
          <w:tcPr>
            <w:tcW w:w="2880" w:type="dxa"/>
            <w:tcBorders>
              <w:top w:val="single" w:sz="4" w:space="0" w:color="000000"/>
              <w:left w:val="single" w:sz="4" w:space="0" w:color="000000"/>
              <w:bottom w:val="single" w:sz="4" w:space="0" w:color="000000"/>
              <w:right w:val="nil"/>
            </w:tcBorders>
          </w:tcPr>
          <w:p w14:paraId="111813FF" w14:textId="77777777" w:rsidR="0039271C" w:rsidRPr="00975BFD" w:rsidRDefault="00632768">
            <w:pPr>
              <w:pStyle w:val="TAL"/>
              <w:rPr>
                <w:kern w:val="2"/>
              </w:rPr>
            </w:pPr>
            <w:r w:rsidRPr="00975BFD">
              <w:rPr>
                <w:kern w:val="2"/>
              </w:rPr>
              <w:t>&gt;ErrorsList</w:t>
            </w:r>
          </w:p>
        </w:tc>
        <w:tc>
          <w:tcPr>
            <w:tcW w:w="1440" w:type="dxa"/>
            <w:tcBorders>
              <w:top w:val="single" w:sz="4" w:space="0" w:color="000000"/>
              <w:left w:val="single" w:sz="4" w:space="0" w:color="000000"/>
              <w:bottom w:val="single" w:sz="4" w:space="0" w:color="000000"/>
              <w:right w:val="nil"/>
            </w:tcBorders>
          </w:tcPr>
          <w:p w14:paraId="63C3DE9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C3F7FED" w14:textId="77777777" w:rsidR="0039271C" w:rsidRPr="00975BFD" w:rsidRDefault="00632768">
            <w:pPr>
              <w:pStyle w:val="TAL"/>
              <w:rPr>
                <w:kern w:val="2"/>
              </w:rPr>
            </w:pPr>
            <w:r w:rsidRPr="00975BFD">
              <w:rPr>
                <w:kern w:val="2"/>
              </w:rPr>
              <w:t>The list of registered errors by VAL server.</w:t>
            </w:r>
          </w:p>
        </w:tc>
      </w:tr>
      <w:tr w:rsidR="0039271C" w:rsidRPr="00975BFD" w14:paraId="51CE7028" w14:textId="77777777">
        <w:trPr>
          <w:jc w:val="center"/>
        </w:trPr>
        <w:tc>
          <w:tcPr>
            <w:tcW w:w="2880" w:type="dxa"/>
            <w:tcBorders>
              <w:top w:val="single" w:sz="4" w:space="0" w:color="000000"/>
              <w:left w:val="single" w:sz="4" w:space="0" w:color="000000"/>
              <w:bottom w:val="single" w:sz="4" w:space="0" w:color="000000"/>
              <w:right w:val="nil"/>
            </w:tcBorders>
          </w:tcPr>
          <w:p w14:paraId="4CEE5DBD" w14:textId="77777777" w:rsidR="0039271C" w:rsidRPr="00975BFD" w:rsidRDefault="00632768">
            <w:pPr>
              <w:pStyle w:val="TAL"/>
              <w:rPr>
                <w:kern w:val="2"/>
              </w:rPr>
            </w:pPr>
            <w:r w:rsidRPr="00975BFD">
              <w:rPr>
                <w:kern w:val="2"/>
              </w:rPr>
              <w:t>&gt;&gt; ErrorName</w:t>
            </w:r>
          </w:p>
        </w:tc>
        <w:tc>
          <w:tcPr>
            <w:tcW w:w="1440" w:type="dxa"/>
            <w:tcBorders>
              <w:top w:val="single" w:sz="4" w:space="0" w:color="000000"/>
              <w:left w:val="single" w:sz="4" w:space="0" w:color="000000"/>
              <w:bottom w:val="single" w:sz="4" w:space="0" w:color="000000"/>
              <w:right w:val="nil"/>
            </w:tcBorders>
          </w:tcPr>
          <w:p w14:paraId="6F8F00A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C194DE7" w14:textId="77777777" w:rsidR="0039271C" w:rsidRPr="00975BFD" w:rsidRDefault="00632768">
            <w:pPr>
              <w:pStyle w:val="TAL"/>
              <w:rPr>
                <w:kern w:val="2"/>
              </w:rPr>
            </w:pPr>
            <w:r w:rsidRPr="00975BFD">
              <w:rPr>
                <w:kern w:val="2"/>
              </w:rPr>
              <w:t>The name of the reported error: detected communication error; RTT above limit; QoS downgrade.</w:t>
            </w:r>
          </w:p>
        </w:tc>
      </w:tr>
      <w:tr w:rsidR="0039271C" w:rsidRPr="00975BFD" w14:paraId="6D789012" w14:textId="77777777">
        <w:trPr>
          <w:jc w:val="center"/>
        </w:trPr>
        <w:tc>
          <w:tcPr>
            <w:tcW w:w="2880" w:type="dxa"/>
            <w:tcBorders>
              <w:top w:val="single" w:sz="4" w:space="0" w:color="000000"/>
              <w:left w:val="single" w:sz="4" w:space="0" w:color="000000"/>
              <w:bottom w:val="single" w:sz="4" w:space="0" w:color="000000"/>
              <w:right w:val="nil"/>
            </w:tcBorders>
          </w:tcPr>
          <w:p w14:paraId="77B1952E" w14:textId="77777777" w:rsidR="0039271C" w:rsidRPr="00975BFD" w:rsidRDefault="00632768">
            <w:pPr>
              <w:pStyle w:val="TAL"/>
              <w:rPr>
                <w:kern w:val="2"/>
              </w:rPr>
            </w:pPr>
            <w:r w:rsidRPr="00975BFD">
              <w:rPr>
                <w:kern w:val="2"/>
              </w:rPr>
              <w:t>&gt;&gt;</w:t>
            </w:r>
            <w:r w:rsidRPr="00975BFD">
              <w:t xml:space="preserve"> </w:t>
            </w: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72B5001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4D07DD8" w14:textId="77777777" w:rsidR="0039271C" w:rsidRPr="00975BFD" w:rsidRDefault="00632768">
            <w:pPr>
              <w:pStyle w:val="TAL"/>
              <w:rPr>
                <w:kern w:val="2"/>
              </w:rPr>
            </w:pPr>
            <w:r w:rsidRPr="00975BFD">
              <w:rPr>
                <w:kern w:val="2"/>
              </w:rPr>
              <w:t>Identifier</w:t>
            </w:r>
            <w:r w:rsidRPr="00975BFD">
              <w:rPr>
                <w:rFonts w:eastAsiaTheme="minorEastAsia"/>
                <w:kern w:val="2"/>
                <w:lang w:eastAsia="zh-CN"/>
              </w:rPr>
              <w:t>(s)</w:t>
            </w:r>
            <w:r w:rsidRPr="00975BFD">
              <w:rPr>
                <w:kern w:val="2"/>
              </w:rPr>
              <w:t xml:space="preserve"> of the network slice to be checked.</w:t>
            </w:r>
          </w:p>
        </w:tc>
      </w:tr>
      <w:tr w:rsidR="0039271C" w:rsidRPr="00975BFD" w14:paraId="4D954A53" w14:textId="77777777">
        <w:trPr>
          <w:jc w:val="center"/>
        </w:trPr>
        <w:tc>
          <w:tcPr>
            <w:tcW w:w="2880" w:type="dxa"/>
            <w:tcBorders>
              <w:top w:val="single" w:sz="4" w:space="0" w:color="000000"/>
              <w:left w:val="single" w:sz="4" w:space="0" w:color="000000"/>
              <w:bottom w:val="single" w:sz="4" w:space="0" w:color="000000"/>
              <w:right w:val="nil"/>
            </w:tcBorders>
          </w:tcPr>
          <w:p w14:paraId="453C031E" w14:textId="77777777" w:rsidR="0039271C" w:rsidRPr="00975BFD" w:rsidRDefault="00632768">
            <w:pPr>
              <w:pStyle w:val="TAL"/>
              <w:rPr>
                <w:kern w:val="2"/>
              </w:rPr>
            </w:pPr>
            <w:r w:rsidRPr="00975BFD">
              <w:rPr>
                <w:kern w:val="2"/>
              </w:rPr>
              <w:t>&gt;&gt;</w:t>
            </w:r>
            <w:r w:rsidRPr="00975BFD">
              <w:t xml:space="preserve"> UE(s)</w:t>
            </w:r>
            <w:r w:rsidRPr="00975BFD">
              <w:rPr>
                <w:kern w:val="2"/>
              </w:rPr>
              <w:t xml:space="preserve"> related Identifier(s)</w:t>
            </w:r>
          </w:p>
        </w:tc>
        <w:tc>
          <w:tcPr>
            <w:tcW w:w="1440" w:type="dxa"/>
            <w:tcBorders>
              <w:top w:val="single" w:sz="4" w:space="0" w:color="000000"/>
              <w:left w:val="single" w:sz="4" w:space="0" w:color="000000"/>
              <w:bottom w:val="single" w:sz="4" w:space="0" w:color="000000"/>
              <w:right w:val="nil"/>
            </w:tcBorders>
          </w:tcPr>
          <w:p w14:paraId="2A50640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91B0B81" w14:textId="77777777" w:rsidR="0039271C" w:rsidRPr="00975BFD" w:rsidRDefault="00632768">
            <w:pPr>
              <w:pStyle w:val="TAL"/>
              <w:rPr>
                <w:kern w:val="2"/>
              </w:rPr>
            </w:pPr>
            <w:r w:rsidRPr="00975BFD">
              <w:rPr>
                <w:kern w:val="2"/>
              </w:rPr>
              <w:t>Identifier</w:t>
            </w:r>
            <w:r w:rsidRPr="00975BFD">
              <w:rPr>
                <w:rFonts w:eastAsiaTheme="minorEastAsia"/>
                <w:kern w:val="2"/>
                <w:lang w:eastAsia="zh-CN"/>
              </w:rPr>
              <w:t>(s)</w:t>
            </w:r>
            <w:r w:rsidRPr="00975BFD">
              <w:rPr>
                <w:kern w:val="2"/>
              </w:rPr>
              <w:t xml:space="preserve"> of the related UE(s).</w:t>
            </w:r>
          </w:p>
        </w:tc>
      </w:tr>
      <w:tr w:rsidR="0039271C" w:rsidRPr="00975BFD" w14:paraId="5106497A" w14:textId="77777777">
        <w:trPr>
          <w:jc w:val="center"/>
        </w:trPr>
        <w:tc>
          <w:tcPr>
            <w:tcW w:w="2880" w:type="dxa"/>
            <w:tcBorders>
              <w:top w:val="single" w:sz="4" w:space="0" w:color="000000"/>
              <w:left w:val="single" w:sz="4" w:space="0" w:color="000000"/>
              <w:bottom w:val="single" w:sz="4" w:space="0" w:color="000000"/>
              <w:right w:val="nil"/>
            </w:tcBorders>
          </w:tcPr>
          <w:p w14:paraId="735132A8" w14:textId="77777777" w:rsidR="0039271C" w:rsidRPr="00975BFD" w:rsidRDefault="00632768">
            <w:pPr>
              <w:pStyle w:val="TAL"/>
              <w:rPr>
                <w:kern w:val="2"/>
              </w:rPr>
            </w:pPr>
            <w:r w:rsidRPr="00975BFD">
              <w:rPr>
                <w:kern w:val="2"/>
              </w:rPr>
              <w:t xml:space="preserve">&gt;&gt; </w:t>
            </w:r>
            <w:r w:rsidRPr="00975BFD">
              <w:t>Area of interest</w:t>
            </w:r>
          </w:p>
        </w:tc>
        <w:tc>
          <w:tcPr>
            <w:tcW w:w="1440" w:type="dxa"/>
            <w:tcBorders>
              <w:top w:val="single" w:sz="4" w:space="0" w:color="000000"/>
              <w:left w:val="single" w:sz="4" w:space="0" w:color="000000"/>
              <w:bottom w:val="single" w:sz="4" w:space="0" w:color="000000"/>
              <w:right w:val="nil"/>
            </w:tcBorders>
          </w:tcPr>
          <w:p w14:paraId="0D115570"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D076DA5" w14:textId="5454B41E" w:rsidR="0039271C" w:rsidRPr="00975BFD" w:rsidRDefault="00632768">
            <w:pPr>
              <w:pStyle w:val="TAL"/>
              <w:rPr>
                <w:kern w:val="2"/>
              </w:rPr>
            </w:pPr>
            <w:r w:rsidRPr="00975BFD">
              <w:rPr>
                <w:kern w:val="2"/>
              </w:rPr>
              <w:t>The service area for which the requirement applies</w:t>
            </w:r>
            <w:r w:rsidR="00203CE7" w:rsidRPr="00203CE7">
              <w:rPr>
                <w:kern w:val="2"/>
              </w:rPr>
              <w:t>, which can be expressed as a geographical area (e.g. geographical coordinates), or a topological area (e.g. a list of TA).</w:t>
            </w:r>
          </w:p>
        </w:tc>
      </w:tr>
      <w:tr w:rsidR="0039271C" w:rsidRPr="00975BFD" w14:paraId="70A3EC73" w14:textId="77777777">
        <w:trPr>
          <w:jc w:val="center"/>
        </w:trPr>
        <w:tc>
          <w:tcPr>
            <w:tcW w:w="2880" w:type="dxa"/>
            <w:tcBorders>
              <w:top w:val="single" w:sz="4" w:space="0" w:color="000000"/>
              <w:left w:val="single" w:sz="4" w:space="0" w:color="000000"/>
              <w:bottom w:val="single" w:sz="4" w:space="0" w:color="000000"/>
              <w:right w:val="nil"/>
            </w:tcBorders>
          </w:tcPr>
          <w:p w14:paraId="793DB4F1" w14:textId="77777777" w:rsidR="0039271C" w:rsidRPr="00975BFD" w:rsidRDefault="00632768">
            <w:pPr>
              <w:pStyle w:val="TAL"/>
              <w:rPr>
                <w:kern w:val="2"/>
              </w:rPr>
            </w:pPr>
            <w:r w:rsidRPr="00975BFD">
              <w:rPr>
                <w:kern w:val="2"/>
              </w:rPr>
              <w:t>&gt;&gt;StartTime</w:t>
            </w:r>
          </w:p>
        </w:tc>
        <w:tc>
          <w:tcPr>
            <w:tcW w:w="1440" w:type="dxa"/>
            <w:tcBorders>
              <w:top w:val="single" w:sz="4" w:space="0" w:color="000000"/>
              <w:left w:val="single" w:sz="4" w:space="0" w:color="000000"/>
              <w:bottom w:val="single" w:sz="4" w:space="0" w:color="000000"/>
              <w:right w:val="nil"/>
            </w:tcBorders>
          </w:tcPr>
          <w:p w14:paraId="4F5389C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2D92D19" w14:textId="77777777" w:rsidR="0039271C" w:rsidRPr="00975BFD" w:rsidRDefault="00632768">
            <w:pPr>
              <w:pStyle w:val="TAL"/>
              <w:rPr>
                <w:kern w:val="2"/>
              </w:rPr>
            </w:pPr>
            <w:r w:rsidRPr="00975BFD">
              <w:rPr>
                <w:kern w:val="2"/>
              </w:rPr>
              <w:t>The start time point of the registered service degradation.</w:t>
            </w:r>
          </w:p>
        </w:tc>
      </w:tr>
      <w:tr w:rsidR="0039271C" w:rsidRPr="00975BFD" w14:paraId="6A6BC452" w14:textId="77777777">
        <w:trPr>
          <w:jc w:val="center"/>
        </w:trPr>
        <w:tc>
          <w:tcPr>
            <w:tcW w:w="2880" w:type="dxa"/>
            <w:tcBorders>
              <w:top w:val="single" w:sz="4" w:space="0" w:color="000000"/>
              <w:left w:val="single" w:sz="4" w:space="0" w:color="000000"/>
              <w:bottom w:val="single" w:sz="4" w:space="0" w:color="000000"/>
              <w:right w:val="nil"/>
            </w:tcBorders>
          </w:tcPr>
          <w:p w14:paraId="5BB2E5D8" w14:textId="77777777" w:rsidR="0039271C" w:rsidRPr="00975BFD" w:rsidRDefault="00632768">
            <w:pPr>
              <w:pStyle w:val="TAL"/>
              <w:rPr>
                <w:kern w:val="2"/>
              </w:rPr>
            </w:pPr>
            <w:r w:rsidRPr="00975BFD">
              <w:rPr>
                <w:kern w:val="2"/>
              </w:rPr>
              <w:t>&gt;&gt;EndTime</w:t>
            </w:r>
          </w:p>
        </w:tc>
        <w:tc>
          <w:tcPr>
            <w:tcW w:w="1440" w:type="dxa"/>
            <w:tcBorders>
              <w:top w:val="single" w:sz="4" w:space="0" w:color="000000"/>
              <w:left w:val="single" w:sz="4" w:space="0" w:color="000000"/>
              <w:bottom w:val="single" w:sz="4" w:space="0" w:color="000000"/>
              <w:right w:val="nil"/>
            </w:tcBorders>
          </w:tcPr>
          <w:p w14:paraId="7928893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255648" w14:textId="77777777" w:rsidR="0039271C" w:rsidRPr="00975BFD" w:rsidRDefault="00632768">
            <w:pPr>
              <w:pStyle w:val="TAL"/>
              <w:rPr>
                <w:kern w:val="2"/>
              </w:rPr>
            </w:pPr>
            <w:r w:rsidRPr="00975BFD">
              <w:rPr>
                <w:kern w:val="2"/>
              </w:rPr>
              <w:t>The end time point of the registered service degradation.</w:t>
            </w:r>
          </w:p>
        </w:tc>
      </w:tr>
    </w:tbl>
    <w:p w14:paraId="43577886" w14:textId="77777777" w:rsidR="0039271C" w:rsidRPr="00975BFD" w:rsidRDefault="0039271C"/>
    <w:p w14:paraId="0DB77464" w14:textId="77777777" w:rsidR="0039271C" w:rsidRPr="00975BFD" w:rsidRDefault="00632768">
      <w:pPr>
        <w:pStyle w:val="TH"/>
      </w:pPr>
      <w:r w:rsidRPr="00975BFD">
        <w:t>Table 9.14.3.2-2: Network slice diagnostics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15D0CFB" w14:textId="77777777">
        <w:trPr>
          <w:jc w:val="center"/>
        </w:trPr>
        <w:tc>
          <w:tcPr>
            <w:tcW w:w="2880" w:type="dxa"/>
            <w:tcBorders>
              <w:top w:val="single" w:sz="4" w:space="0" w:color="000000"/>
              <w:left w:val="single" w:sz="4" w:space="0" w:color="000000"/>
              <w:bottom w:val="single" w:sz="4" w:space="0" w:color="000000"/>
              <w:right w:val="nil"/>
            </w:tcBorders>
          </w:tcPr>
          <w:p w14:paraId="51F8CD4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0E842C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955F320" w14:textId="77777777" w:rsidR="0039271C" w:rsidRPr="00975BFD" w:rsidRDefault="00632768">
            <w:pPr>
              <w:pStyle w:val="TAH"/>
              <w:rPr>
                <w:kern w:val="2"/>
              </w:rPr>
            </w:pPr>
            <w:r w:rsidRPr="00975BFD">
              <w:rPr>
                <w:kern w:val="2"/>
              </w:rPr>
              <w:t>Description</w:t>
            </w:r>
          </w:p>
        </w:tc>
      </w:tr>
      <w:tr w:rsidR="0039271C" w:rsidRPr="00975BFD" w14:paraId="30F51517" w14:textId="77777777">
        <w:trPr>
          <w:jc w:val="center"/>
        </w:trPr>
        <w:tc>
          <w:tcPr>
            <w:tcW w:w="2880" w:type="dxa"/>
            <w:tcBorders>
              <w:top w:val="single" w:sz="4" w:space="0" w:color="000000"/>
              <w:left w:val="single" w:sz="4" w:space="0" w:color="000000"/>
              <w:bottom w:val="single" w:sz="4" w:space="0" w:color="000000"/>
              <w:right w:val="nil"/>
            </w:tcBorders>
          </w:tcPr>
          <w:p w14:paraId="19C7EADA" w14:textId="77777777" w:rsidR="0039271C" w:rsidRPr="00975BFD" w:rsidRDefault="00632768">
            <w:pPr>
              <w:pStyle w:val="TAL"/>
              <w:rPr>
                <w:kern w:val="2"/>
              </w:rPr>
            </w:pPr>
            <w:r w:rsidRPr="00975BFD">
              <w:rPr>
                <w:kern w:val="2"/>
              </w:rPr>
              <w:t>Resul</w:t>
            </w:r>
            <w:r w:rsidRPr="00975BFD">
              <w:rPr>
                <w:rFonts w:eastAsiaTheme="minorEastAsia"/>
                <w:kern w:val="2"/>
                <w:lang w:eastAsia="zh-CN"/>
              </w:rPr>
              <w:t>t</w:t>
            </w:r>
          </w:p>
        </w:tc>
        <w:tc>
          <w:tcPr>
            <w:tcW w:w="1440" w:type="dxa"/>
            <w:tcBorders>
              <w:top w:val="single" w:sz="4" w:space="0" w:color="000000"/>
              <w:left w:val="single" w:sz="4" w:space="0" w:color="000000"/>
              <w:bottom w:val="single" w:sz="4" w:space="0" w:color="000000"/>
              <w:right w:val="nil"/>
            </w:tcBorders>
          </w:tcPr>
          <w:p w14:paraId="258975CE" w14:textId="77777777" w:rsidR="0039271C" w:rsidRPr="00975BFD" w:rsidRDefault="00632768">
            <w:pPr>
              <w:pStyle w:val="TAL"/>
              <w:jc w:val="center"/>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57913B0" w14:textId="77777777" w:rsidR="0039271C" w:rsidRPr="00975BFD" w:rsidRDefault="00632768">
            <w:pPr>
              <w:pStyle w:val="TAL"/>
              <w:rPr>
                <w:kern w:val="2"/>
              </w:rPr>
            </w:pPr>
            <w:r w:rsidRPr="00975BFD">
              <w:rPr>
                <w:kern w:val="2"/>
              </w:rPr>
              <w:t xml:space="preserve">Indicates the success or failure of </w:t>
            </w:r>
            <w:r w:rsidRPr="00975BFD">
              <w:rPr>
                <w:rFonts w:eastAsiaTheme="minorEastAsia"/>
                <w:kern w:val="2"/>
                <w:lang w:eastAsia="zh-CN"/>
              </w:rPr>
              <w:t>network slice diagnostics</w:t>
            </w:r>
            <w:r w:rsidRPr="00975BFD">
              <w:rPr>
                <w:kern w:val="2"/>
              </w:rPr>
              <w:t xml:space="preserve"> request.</w:t>
            </w:r>
          </w:p>
        </w:tc>
      </w:tr>
      <w:tr w:rsidR="0039271C" w:rsidRPr="00975BFD" w14:paraId="3922D396" w14:textId="77777777">
        <w:trPr>
          <w:jc w:val="center"/>
        </w:trPr>
        <w:tc>
          <w:tcPr>
            <w:tcW w:w="2880" w:type="dxa"/>
            <w:tcBorders>
              <w:top w:val="single" w:sz="4" w:space="0" w:color="000000"/>
              <w:left w:val="single" w:sz="4" w:space="0" w:color="000000"/>
              <w:bottom w:val="single" w:sz="4" w:space="0" w:color="000000"/>
              <w:right w:val="nil"/>
            </w:tcBorders>
          </w:tcPr>
          <w:p w14:paraId="4536D824" w14:textId="77777777" w:rsidR="0039271C" w:rsidRPr="00975BFD" w:rsidRDefault="00632768">
            <w:pPr>
              <w:pStyle w:val="TAL"/>
              <w:rPr>
                <w:kern w:val="2"/>
              </w:rPr>
            </w:pPr>
            <w:r w:rsidRPr="00975BFD">
              <w:rPr>
                <w:kern w:val="2"/>
              </w:rPr>
              <w:t>&gt; Network slice Diagnostics ID</w:t>
            </w:r>
          </w:p>
        </w:tc>
        <w:tc>
          <w:tcPr>
            <w:tcW w:w="1440" w:type="dxa"/>
            <w:tcBorders>
              <w:top w:val="single" w:sz="4" w:space="0" w:color="000000"/>
              <w:left w:val="single" w:sz="4" w:space="0" w:color="000000"/>
              <w:bottom w:val="single" w:sz="4" w:space="0" w:color="000000"/>
              <w:right w:val="nil"/>
            </w:tcBorders>
          </w:tcPr>
          <w:p w14:paraId="640EAD2D" w14:textId="77777777" w:rsidR="0039271C" w:rsidRPr="00975BFD" w:rsidRDefault="00632768">
            <w:pPr>
              <w:pStyle w:val="TAC"/>
              <w:rPr>
                <w:kern w:val="2"/>
              </w:rPr>
            </w:pPr>
            <w:r w:rsidRPr="00975BFD">
              <w:rPr>
                <w:kern w:val="2"/>
              </w:rPr>
              <w:t>O</w:t>
            </w:r>
          </w:p>
          <w:p w14:paraId="221677DC" w14:textId="77777777" w:rsidR="0039271C" w:rsidRPr="00975BFD" w:rsidRDefault="00632768">
            <w:pPr>
              <w:pStyle w:val="TAC"/>
              <w:rPr>
                <w:kern w:val="2"/>
              </w:rPr>
            </w:pPr>
            <w:r w:rsidRPr="00975BFD">
              <w:rPr>
                <w:kern w:val="2"/>
              </w:rPr>
              <w:t>(see NOTE 1)</w:t>
            </w:r>
          </w:p>
          <w:p w14:paraId="5300E499" w14:textId="77777777" w:rsidR="0039271C" w:rsidRPr="00975BFD" w:rsidRDefault="0039271C">
            <w:pPr>
              <w:pStyle w:val="TAC"/>
              <w:jc w:val="left"/>
              <w:rPr>
                <w:rFonts w:eastAsiaTheme="minorEastAsia"/>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644EABD4" w14:textId="77777777" w:rsidR="0039271C" w:rsidRPr="00975BFD" w:rsidRDefault="00632768">
            <w:pPr>
              <w:pStyle w:val="TAL"/>
              <w:rPr>
                <w:kern w:val="2"/>
              </w:rPr>
            </w:pPr>
            <w:r w:rsidRPr="00975BFD">
              <w:rPr>
                <w:kern w:val="2"/>
              </w:rPr>
              <w:t xml:space="preserve">Identifier of the </w:t>
            </w:r>
            <w:r w:rsidRPr="00975BFD">
              <w:t>network slice diagnostics.</w:t>
            </w:r>
          </w:p>
        </w:tc>
      </w:tr>
      <w:tr w:rsidR="0039271C" w:rsidRPr="00975BFD" w14:paraId="0EC22F6E" w14:textId="77777777">
        <w:trPr>
          <w:jc w:val="center"/>
        </w:trPr>
        <w:tc>
          <w:tcPr>
            <w:tcW w:w="2880" w:type="dxa"/>
            <w:tcBorders>
              <w:top w:val="single" w:sz="4" w:space="0" w:color="000000"/>
              <w:left w:val="single" w:sz="4" w:space="0" w:color="000000"/>
              <w:bottom w:val="single" w:sz="4" w:space="0" w:color="000000"/>
              <w:right w:val="nil"/>
            </w:tcBorders>
          </w:tcPr>
          <w:p w14:paraId="081BE6BB"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316F411E" w14:textId="77777777" w:rsidR="0039271C" w:rsidRPr="00975BFD" w:rsidRDefault="00632768">
            <w:pPr>
              <w:pStyle w:val="TAC"/>
              <w:rPr>
                <w:kern w:val="2"/>
              </w:rPr>
            </w:pPr>
            <w:r w:rsidRPr="00975BFD">
              <w:rPr>
                <w:kern w:val="2"/>
              </w:rPr>
              <w:t>O</w:t>
            </w:r>
          </w:p>
          <w:p w14:paraId="1421E3AF" w14:textId="77777777" w:rsidR="0039271C" w:rsidRPr="00975BFD" w:rsidRDefault="00632768">
            <w:pPr>
              <w:pStyle w:val="TAC"/>
              <w:rPr>
                <w:kern w:val="2"/>
              </w:rPr>
            </w:pPr>
            <w:r w:rsidRPr="00975BFD">
              <w:rPr>
                <w:kern w:val="2"/>
              </w:rPr>
              <w:t>(see  NOTE 1)</w:t>
            </w:r>
          </w:p>
          <w:p w14:paraId="7328647F"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6FA4579E" w14:textId="77777777" w:rsidR="0039271C" w:rsidRPr="00975BFD" w:rsidRDefault="00632768">
            <w:pPr>
              <w:pStyle w:val="TAL"/>
              <w:rPr>
                <w:kern w:val="2"/>
              </w:rPr>
            </w:pPr>
            <w:r w:rsidRPr="00975BFD">
              <w:rPr>
                <w:kern w:val="2"/>
              </w:rPr>
              <w:t>The start time point of the available data for network slice service degradation.</w:t>
            </w:r>
          </w:p>
        </w:tc>
      </w:tr>
      <w:tr w:rsidR="0039271C" w:rsidRPr="00975BFD" w14:paraId="24F54E5F" w14:textId="77777777">
        <w:trPr>
          <w:jc w:val="center"/>
        </w:trPr>
        <w:tc>
          <w:tcPr>
            <w:tcW w:w="2880" w:type="dxa"/>
            <w:tcBorders>
              <w:top w:val="single" w:sz="4" w:space="0" w:color="000000"/>
              <w:left w:val="single" w:sz="4" w:space="0" w:color="000000"/>
              <w:bottom w:val="single" w:sz="4" w:space="0" w:color="000000"/>
              <w:right w:val="nil"/>
            </w:tcBorders>
          </w:tcPr>
          <w:p w14:paraId="4AA23925"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4C772465" w14:textId="77777777" w:rsidR="0039271C" w:rsidRPr="00975BFD" w:rsidRDefault="00632768">
            <w:pPr>
              <w:pStyle w:val="TAC"/>
              <w:rPr>
                <w:kern w:val="2"/>
              </w:rPr>
            </w:pPr>
            <w:r w:rsidRPr="00975BFD">
              <w:rPr>
                <w:kern w:val="2"/>
              </w:rPr>
              <w:t>O</w:t>
            </w:r>
          </w:p>
          <w:p w14:paraId="11BC1C5F"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1</w:t>
            </w:r>
            <w:r w:rsidRPr="00975BFD">
              <w:rPr>
                <w:kern w:val="2"/>
              </w:rPr>
              <w:t>)</w:t>
            </w:r>
          </w:p>
          <w:p w14:paraId="78992EA4"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79F4A62" w14:textId="77777777" w:rsidR="0039271C" w:rsidRPr="00975BFD" w:rsidRDefault="00632768">
            <w:pPr>
              <w:pStyle w:val="TAL"/>
              <w:rPr>
                <w:kern w:val="2"/>
              </w:rPr>
            </w:pPr>
            <w:r w:rsidRPr="00975BFD">
              <w:rPr>
                <w:kern w:val="2"/>
              </w:rPr>
              <w:t>The start time point of the available data for network slice service degradation.</w:t>
            </w:r>
          </w:p>
        </w:tc>
      </w:tr>
      <w:tr w:rsidR="0039271C" w:rsidRPr="00975BFD" w14:paraId="04A46A8F" w14:textId="77777777">
        <w:trPr>
          <w:jc w:val="center"/>
        </w:trPr>
        <w:tc>
          <w:tcPr>
            <w:tcW w:w="2880" w:type="dxa"/>
            <w:tcBorders>
              <w:top w:val="single" w:sz="4" w:space="0" w:color="000000"/>
              <w:left w:val="single" w:sz="4" w:space="0" w:color="000000"/>
              <w:bottom w:val="single" w:sz="4" w:space="0" w:color="000000"/>
              <w:right w:val="nil"/>
            </w:tcBorders>
          </w:tcPr>
          <w:p w14:paraId="71CC51E6" w14:textId="77777777" w:rsidR="0039271C" w:rsidRPr="00975BFD" w:rsidRDefault="00632768">
            <w:pPr>
              <w:pStyle w:val="TAL"/>
              <w:rPr>
                <w:kern w:val="2"/>
              </w:rPr>
            </w:pPr>
            <w:r w:rsidRPr="00975BFD">
              <w:rPr>
                <w:kern w:val="2"/>
              </w:rPr>
              <w:t>&gt;Data type</w:t>
            </w:r>
          </w:p>
        </w:tc>
        <w:tc>
          <w:tcPr>
            <w:tcW w:w="1440" w:type="dxa"/>
            <w:tcBorders>
              <w:top w:val="single" w:sz="4" w:space="0" w:color="000000"/>
              <w:left w:val="single" w:sz="4" w:space="0" w:color="000000"/>
              <w:bottom w:val="single" w:sz="4" w:space="0" w:color="000000"/>
              <w:right w:val="nil"/>
            </w:tcBorders>
          </w:tcPr>
          <w:p w14:paraId="466ED805" w14:textId="77777777" w:rsidR="0039271C" w:rsidRPr="00975BFD" w:rsidRDefault="00632768">
            <w:pPr>
              <w:pStyle w:val="TAC"/>
              <w:rPr>
                <w:kern w:val="2"/>
              </w:rPr>
            </w:pPr>
            <w:r w:rsidRPr="00975BFD">
              <w:rPr>
                <w:kern w:val="2"/>
              </w:rPr>
              <w:t>O</w:t>
            </w:r>
          </w:p>
          <w:p w14:paraId="25620E36"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1</w:t>
            </w:r>
            <w:r w:rsidRPr="00975BFD">
              <w:rPr>
                <w:kern w:val="2"/>
              </w:rPr>
              <w:t>)</w:t>
            </w:r>
          </w:p>
          <w:p w14:paraId="3DC7F1A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3A8E6ACF" w14:textId="77777777" w:rsidR="0039271C" w:rsidRPr="00975BFD" w:rsidRDefault="00632768">
            <w:pPr>
              <w:pStyle w:val="TAL"/>
              <w:rPr>
                <w:kern w:val="2"/>
              </w:rPr>
            </w:pPr>
            <w:r w:rsidRPr="00975BFD">
              <w:rPr>
                <w:kern w:val="2"/>
              </w:rPr>
              <w:t>The type of the reported data samples (UE data, network data, application data).</w:t>
            </w:r>
          </w:p>
        </w:tc>
      </w:tr>
      <w:tr w:rsidR="0039271C" w:rsidRPr="00975BFD" w14:paraId="203BB5A8" w14:textId="77777777">
        <w:trPr>
          <w:jc w:val="center"/>
        </w:trPr>
        <w:tc>
          <w:tcPr>
            <w:tcW w:w="2880" w:type="dxa"/>
            <w:tcBorders>
              <w:top w:val="single" w:sz="4" w:space="0" w:color="000000"/>
              <w:left w:val="single" w:sz="4" w:space="0" w:color="000000"/>
              <w:bottom w:val="single" w:sz="4" w:space="0" w:color="000000"/>
              <w:right w:val="nil"/>
            </w:tcBorders>
          </w:tcPr>
          <w:p w14:paraId="32989DE2" w14:textId="77777777" w:rsidR="0039271C" w:rsidRPr="00975BFD" w:rsidRDefault="00632768">
            <w:pPr>
              <w:pStyle w:val="TAL"/>
              <w:rPr>
                <w:kern w:val="2"/>
              </w:rPr>
            </w:pPr>
            <w:r w:rsidRPr="00975BFD">
              <w:rPr>
                <w:kern w:val="2"/>
              </w:rPr>
              <w:t>&gt;Data output</w:t>
            </w:r>
          </w:p>
        </w:tc>
        <w:tc>
          <w:tcPr>
            <w:tcW w:w="1440" w:type="dxa"/>
            <w:tcBorders>
              <w:top w:val="single" w:sz="4" w:space="0" w:color="000000"/>
              <w:left w:val="single" w:sz="4" w:space="0" w:color="000000"/>
              <w:bottom w:val="single" w:sz="4" w:space="0" w:color="000000"/>
              <w:right w:val="nil"/>
            </w:tcBorders>
          </w:tcPr>
          <w:p w14:paraId="23EDA7D7" w14:textId="77777777" w:rsidR="0039271C" w:rsidRPr="00975BFD" w:rsidRDefault="00632768">
            <w:pPr>
              <w:pStyle w:val="TAC"/>
              <w:rPr>
                <w:kern w:val="2"/>
              </w:rPr>
            </w:pPr>
            <w:r w:rsidRPr="00975BFD">
              <w:rPr>
                <w:kern w:val="2"/>
              </w:rPr>
              <w:t>O</w:t>
            </w:r>
          </w:p>
          <w:p w14:paraId="6F4CBA8B"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1</w:t>
            </w:r>
            <w:r w:rsidRPr="00975BFD">
              <w:rPr>
                <w:kern w:val="2"/>
              </w:rPr>
              <w:t>)</w:t>
            </w:r>
          </w:p>
          <w:p w14:paraId="6D9D65B9"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4A545488" w14:textId="77777777" w:rsidR="0039271C" w:rsidRPr="00975BFD" w:rsidRDefault="00632768">
            <w:pPr>
              <w:pStyle w:val="TAL"/>
              <w:rPr>
                <w:kern w:val="2"/>
              </w:rPr>
            </w:pPr>
            <w:r w:rsidRPr="00975BFD">
              <w:rPr>
                <w:kern w:val="2"/>
              </w:rPr>
              <w:t>The reported data related to the reported error(s) in the network slice diagnostics request.</w:t>
            </w:r>
          </w:p>
        </w:tc>
      </w:tr>
      <w:tr w:rsidR="0039271C" w:rsidRPr="00975BFD" w14:paraId="6266D1A0" w14:textId="77777777">
        <w:trPr>
          <w:jc w:val="center"/>
        </w:trPr>
        <w:tc>
          <w:tcPr>
            <w:tcW w:w="2880" w:type="dxa"/>
            <w:tcBorders>
              <w:top w:val="single" w:sz="4" w:space="0" w:color="000000"/>
              <w:left w:val="single" w:sz="4" w:space="0" w:color="000000"/>
              <w:bottom w:val="single" w:sz="4" w:space="0" w:color="000000"/>
              <w:right w:val="nil"/>
            </w:tcBorders>
          </w:tcPr>
          <w:p w14:paraId="2DB4B61D"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08BB4656" w14:textId="77777777" w:rsidR="0039271C" w:rsidRPr="00975BFD" w:rsidRDefault="00632768">
            <w:pPr>
              <w:pStyle w:val="TAC"/>
              <w:rPr>
                <w:kern w:val="2"/>
              </w:rPr>
            </w:pPr>
            <w:r w:rsidRPr="00975BFD">
              <w:rPr>
                <w:kern w:val="2"/>
              </w:rPr>
              <w:t>O</w:t>
            </w:r>
          </w:p>
          <w:p w14:paraId="138615E1"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2</w:t>
            </w:r>
            <w:r w:rsidRPr="00975BFD">
              <w:rPr>
                <w:kern w:val="2"/>
              </w:rPr>
              <w:t>)</w:t>
            </w:r>
          </w:p>
          <w:p w14:paraId="1A021AE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DCED24E" w14:textId="77777777" w:rsidR="0039271C" w:rsidRPr="00975BFD" w:rsidRDefault="00632768">
            <w:pPr>
              <w:pStyle w:val="TAL"/>
              <w:rPr>
                <w:kern w:val="2"/>
              </w:rPr>
            </w:pPr>
            <w:r w:rsidRPr="00975BFD">
              <w:rPr>
                <w:kern w:val="2"/>
              </w:rPr>
              <w:t>Indicates the cause of the network slice diagnostics request failure.</w:t>
            </w:r>
          </w:p>
        </w:tc>
      </w:tr>
      <w:tr w:rsidR="0039271C" w:rsidRPr="00975BFD" w14:paraId="24E6E19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84D86B" w14:textId="7E577B22" w:rsidR="0039271C" w:rsidRPr="00975BFD" w:rsidRDefault="00632768">
            <w:pPr>
              <w:pStyle w:val="TAN"/>
              <w:ind w:left="0" w:firstLine="0"/>
              <w:rPr>
                <w:kern w:val="2"/>
                <w:szCs w:val="18"/>
              </w:rPr>
            </w:pPr>
            <w:r w:rsidRPr="00975BFD">
              <w:rPr>
                <w:kern w:val="2"/>
              </w:rPr>
              <w:t>NOTE 1:</w:t>
            </w:r>
            <w:r w:rsidRPr="00975BFD">
              <w:rPr>
                <w:kern w:val="2"/>
              </w:rPr>
              <w:tab/>
            </w:r>
            <w:r w:rsidRPr="00975BFD">
              <w:t>Shall be present if the result is success.</w:t>
            </w:r>
          </w:p>
          <w:p w14:paraId="0C6F4CED" w14:textId="77777777" w:rsidR="0039271C" w:rsidRPr="00975BFD" w:rsidRDefault="00632768">
            <w:pPr>
              <w:pStyle w:val="TAN"/>
              <w:rPr>
                <w:kern w:val="2"/>
              </w:rPr>
            </w:pPr>
            <w:r w:rsidRPr="00975BFD">
              <w:t>NOTE 2:</w:t>
            </w:r>
            <w:r w:rsidRPr="00975BFD">
              <w:tab/>
              <w:t>Shall be present if the result is failure.</w:t>
            </w:r>
          </w:p>
        </w:tc>
      </w:tr>
    </w:tbl>
    <w:p w14:paraId="486907E4" w14:textId="77777777" w:rsidR="0039271C" w:rsidRPr="00975BFD" w:rsidRDefault="0039271C" w:rsidP="00DF6EE8"/>
    <w:p w14:paraId="00608BDA" w14:textId="77777777" w:rsidR="0039271C" w:rsidRPr="00975BFD" w:rsidRDefault="00632768">
      <w:pPr>
        <w:pStyle w:val="Heading3"/>
        <w:rPr>
          <w:bCs/>
        </w:rPr>
      </w:pPr>
      <w:bookmarkStart w:id="796" w:name="_Toc134011948"/>
      <w:bookmarkStart w:id="797" w:name="_Toc170686293"/>
      <w:r w:rsidRPr="00975BFD">
        <w:rPr>
          <w:bCs/>
        </w:rPr>
        <w:t>9.</w:t>
      </w:r>
      <w:r w:rsidRPr="00975BFD">
        <w:rPr>
          <w:rFonts w:eastAsiaTheme="minorEastAsia"/>
          <w:bCs/>
          <w:lang w:eastAsia="zh-CN"/>
        </w:rPr>
        <w:t>14</w:t>
      </w:r>
      <w:r w:rsidRPr="00975BFD">
        <w:rPr>
          <w:bCs/>
        </w:rPr>
        <w:t>.4</w:t>
      </w:r>
      <w:r w:rsidRPr="00975BFD">
        <w:rPr>
          <w:bCs/>
        </w:rPr>
        <w:tab/>
        <w:t>APIs</w:t>
      </w:r>
      <w:bookmarkEnd w:id="796"/>
      <w:bookmarkEnd w:id="797"/>
    </w:p>
    <w:p w14:paraId="12E1CB64" w14:textId="77777777" w:rsidR="0039271C" w:rsidRPr="00975BFD" w:rsidRDefault="00632768">
      <w:pPr>
        <w:pStyle w:val="Heading4"/>
        <w:rPr>
          <w:bCs/>
        </w:rPr>
      </w:pPr>
      <w:bookmarkStart w:id="798" w:name="_Toc134011949"/>
      <w:bookmarkStart w:id="799" w:name="_Toc170686294"/>
      <w:r w:rsidRPr="00975BFD">
        <w:rPr>
          <w:bCs/>
        </w:rPr>
        <w:t>9.</w:t>
      </w:r>
      <w:r w:rsidRPr="00975BFD">
        <w:rPr>
          <w:rFonts w:eastAsiaTheme="minorEastAsia"/>
          <w:bCs/>
          <w:lang w:eastAsia="zh-CN"/>
        </w:rPr>
        <w:t>14</w:t>
      </w:r>
      <w:r w:rsidRPr="00975BFD">
        <w:rPr>
          <w:bCs/>
        </w:rPr>
        <w:t>.4.1</w:t>
      </w:r>
      <w:r w:rsidRPr="00975BFD">
        <w:rPr>
          <w:bCs/>
        </w:rPr>
        <w:tab/>
        <w:t>General</w:t>
      </w:r>
      <w:bookmarkEnd w:id="798"/>
      <w:bookmarkEnd w:id="799"/>
    </w:p>
    <w:p w14:paraId="7B4480B6" w14:textId="77777777" w:rsidR="0039271C" w:rsidRPr="00975BFD" w:rsidRDefault="00632768">
      <w:r w:rsidRPr="00975BFD">
        <w:t>Table 9.</w:t>
      </w:r>
      <w:r w:rsidRPr="00975BFD">
        <w:rPr>
          <w:rFonts w:eastAsiaTheme="minorEastAsia"/>
          <w:lang w:eastAsia="zh-CN"/>
        </w:rPr>
        <w:t>14</w:t>
      </w:r>
      <w:r w:rsidRPr="00975BFD">
        <w:t>.3.2-1 and 9.</w:t>
      </w:r>
      <w:r w:rsidRPr="00975BFD">
        <w:rPr>
          <w:rFonts w:eastAsiaTheme="minorEastAsia"/>
          <w:lang w:eastAsia="zh-CN"/>
        </w:rPr>
        <w:t>14</w:t>
      </w:r>
      <w:r w:rsidRPr="00975BFD">
        <w:t>.3.2-2 illustrate the API for network slice diagnostics.</w:t>
      </w:r>
    </w:p>
    <w:p w14:paraId="0E0AB5F8" w14:textId="77777777" w:rsidR="0039271C" w:rsidRPr="00975BFD" w:rsidRDefault="00632768">
      <w:pPr>
        <w:pStyle w:val="TH"/>
      </w:pPr>
      <w:r w:rsidRPr="00975BFD">
        <w:t>Table 9.</w:t>
      </w:r>
      <w:r w:rsidRPr="00975BFD">
        <w:rPr>
          <w:rFonts w:eastAsiaTheme="minorEastAsia"/>
          <w:lang w:eastAsia="zh-CN"/>
        </w:rPr>
        <w:t>14</w:t>
      </w:r>
      <w:r w:rsidRPr="00975BFD">
        <w:t>.4</w:t>
      </w:r>
      <w:r w:rsidRPr="00975BFD">
        <w:rPr>
          <w:rFonts w:eastAsiaTheme="minorEastAsia"/>
          <w:lang w:eastAsia="zh-CN"/>
        </w:rPr>
        <w:t>.1</w:t>
      </w:r>
      <w:r w:rsidRPr="00975BFD">
        <w:t>-1: List of APIs for the network slice diagnostics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976"/>
        <w:gridCol w:w="1560"/>
        <w:gridCol w:w="1950"/>
      </w:tblGrid>
      <w:tr w:rsidR="0039271C" w:rsidRPr="00975BFD" w14:paraId="2D2F726F" w14:textId="77777777">
        <w:tc>
          <w:tcPr>
            <w:tcW w:w="3369" w:type="dxa"/>
            <w:tcBorders>
              <w:top w:val="single" w:sz="4" w:space="0" w:color="auto"/>
              <w:left w:val="single" w:sz="4" w:space="0" w:color="auto"/>
              <w:bottom w:val="single" w:sz="4" w:space="0" w:color="auto"/>
              <w:right w:val="single" w:sz="4" w:space="0" w:color="auto"/>
            </w:tcBorders>
          </w:tcPr>
          <w:p w14:paraId="4BF3ADB4" w14:textId="77777777" w:rsidR="0039271C" w:rsidRPr="00975BFD" w:rsidRDefault="00632768">
            <w:pPr>
              <w:pStyle w:val="TAH"/>
            </w:pPr>
            <w:r w:rsidRPr="00975BFD">
              <w:t>API Name</w:t>
            </w:r>
          </w:p>
        </w:tc>
        <w:tc>
          <w:tcPr>
            <w:tcW w:w="2976" w:type="dxa"/>
            <w:tcBorders>
              <w:top w:val="single" w:sz="4" w:space="0" w:color="auto"/>
              <w:left w:val="nil"/>
              <w:bottom w:val="single" w:sz="4" w:space="0" w:color="auto"/>
              <w:right w:val="single" w:sz="4" w:space="0" w:color="auto"/>
            </w:tcBorders>
          </w:tcPr>
          <w:p w14:paraId="5E5BBE96" w14:textId="77777777" w:rsidR="0039271C" w:rsidRPr="00975BFD" w:rsidRDefault="00632768">
            <w:pPr>
              <w:pStyle w:val="TAH"/>
            </w:pPr>
            <w:r w:rsidRPr="00975BFD">
              <w:t>API Operations</w:t>
            </w:r>
          </w:p>
        </w:tc>
        <w:tc>
          <w:tcPr>
            <w:tcW w:w="1560" w:type="dxa"/>
            <w:tcBorders>
              <w:top w:val="single" w:sz="4" w:space="0" w:color="auto"/>
              <w:left w:val="nil"/>
              <w:bottom w:val="single" w:sz="4" w:space="0" w:color="auto"/>
              <w:right w:val="single" w:sz="4" w:space="0" w:color="auto"/>
            </w:tcBorders>
          </w:tcPr>
          <w:p w14:paraId="00AB656D" w14:textId="77777777" w:rsidR="0039271C" w:rsidRPr="00975BFD" w:rsidRDefault="00632768">
            <w:pPr>
              <w:pStyle w:val="TAH"/>
            </w:pPr>
            <w:r w:rsidRPr="00975BFD">
              <w:t>Known Consumer(s)</w:t>
            </w:r>
          </w:p>
        </w:tc>
        <w:tc>
          <w:tcPr>
            <w:tcW w:w="1950" w:type="dxa"/>
            <w:tcBorders>
              <w:top w:val="single" w:sz="4" w:space="0" w:color="auto"/>
              <w:left w:val="nil"/>
              <w:bottom w:val="single" w:sz="4" w:space="0" w:color="auto"/>
              <w:right w:val="single" w:sz="4" w:space="0" w:color="auto"/>
            </w:tcBorders>
          </w:tcPr>
          <w:p w14:paraId="4A5EAD69" w14:textId="77777777" w:rsidR="0039271C" w:rsidRPr="00975BFD" w:rsidRDefault="00632768">
            <w:pPr>
              <w:pStyle w:val="TAH"/>
            </w:pPr>
            <w:r w:rsidRPr="00975BFD">
              <w:t>Communication Type</w:t>
            </w:r>
          </w:p>
        </w:tc>
      </w:tr>
      <w:tr w:rsidR="0039271C" w:rsidRPr="00975BFD" w14:paraId="6B8F8174"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045D0BD" w14:textId="77777777" w:rsidR="0039271C" w:rsidRPr="00975BFD" w:rsidRDefault="00632768">
            <w:pPr>
              <w:pStyle w:val="TAL"/>
            </w:pPr>
            <w:r w:rsidRPr="00975BFD">
              <w:t>SS_NSCE_Network Slice Diagnostics</w:t>
            </w:r>
          </w:p>
        </w:tc>
        <w:tc>
          <w:tcPr>
            <w:tcW w:w="2976" w:type="dxa"/>
            <w:tcBorders>
              <w:top w:val="single" w:sz="4" w:space="0" w:color="auto"/>
              <w:left w:val="nil"/>
              <w:bottom w:val="single" w:sz="4" w:space="0" w:color="auto"/>
              <w:right w:val="single" w:sz="4" w:space="0" w:color="auto"/>
            </w:tcBorders>
          </w:tcPr>
          <w:p w14:paraId="61658FEA" w14:textId="77777777" w:rsidR="0039271C" w:rsidRPr="00975BFD" w:rsidRDefault="00632768">
            <w:pPr>
              <w:pStyle w:val="TAL"/>
            </w:pPr>
            <w:r w:rsidRPr="00975BFD">
              <w:t>Network Slice Diagnostics</w:t>
            </w:r>
          </w:p>
        </w:tc>
        <w:tc>
          <w:tcPr>
            <w:tcW w:w="1560" w:type="dxa"/>
            <w:tcBorders>
              <w:top w:val="single" w:sz="4" w:space="0" w:color="auto"/>
              <w:left w:val="nil"/>
              <w:bottom w:val="single" w:sz="4" w:space="0" w:color="auto"/>
              <w:right w:val="single" w:sz="4" w:space="0" w:color="auto"/>
            </w:tcBorders>
          </w:tcPr>
          <w:p w14:paraId="104EF920" w14:textId="77777777" w:rsidR="0039271C" w:rsidRPr="00975BFD" w:rsidRDefault="00632768">
            <w:pPr>
              <w:pStyle w:val="TAL"/>
            </w:pPr>
            <w:r w:rsidRPr="00975BFD">
              <w:t>VAL server</w:t>
            </w:r>
          </w:p>
        </w:tc>
        <w:tc>
          <w:tcPr>
            <w:tcW w:w="1950" w:type="dxa"/>
            <w:tcBorders>
              <w:top w:val="single" w:sz="4" w:space="0" w:color="auto"/>
              <w:left w:val="nil"/>
              <w:bottom w:val="single" w:sz="4" w:space="0" w:color="auto"/>
              <w:right w:val="single" w:sz="4" w:space="0" w:color="auto"/>
            </w:tcBorders>
          </w:tcPr>
          <w:p w14:paraId="40B7F06E" w14:textId="77777777" w:rsidR="0039271C" w:rsidRPr="00975BFD" w:rsidRDefault="00632768">
            <w:pPr>
              <w:pStyle w:val="TAL"/>
            </w:pPr>
            <w:r w:rsidRPr="00975BFD">
              <w:t>Request / Response</w:t>
            </w:r>
          </w:p>
        </w:tc>
      </w:tr>
    </w:tbl>
    <w:p w14:paraId="7B6622A4" w14:textId="77777777" w:rsidR="005D71EC" w:rsidRPr="00975BFD" w:rsidRDefault="005D71EC" w:rsidP="005D71EC">
      <w:bookmarkStart w:id="800" w:name="_Toc134011950"/>
    </w:p>
    <w:p w14:paraId="184BF62D" w14:textId="77777777" w:rsidR="0039271C" w:rsidRPr="00975BFD" w:rsidRDefault="00632768">
      <w:pPr>
        <w:pStyle w:val="Heading4"/>
        <w:rPr>
          <w:bCs/>
        </w:rPr>
      </w:pPr>
      <w:bookmarkStart w:id="801" w:name="_Toc170686295"/>
      <w:r w:rsidRPr="00975BFD">
        <w:rPr>
          <w:bCs/>
        </w:rPr>
        <w:t>9.</w:t>
      </w:r>
      <w:r w:rsidRPr="00975BFD">
        <w:rPr>
          <w:rFonts w:eastAsiaTheme="minorEastAsia"/>
          <w:bCs/>
          <w:lang w:eastAsia="zh-CN"/>
        </w:rPr>
        <w:t>14</w:t>
      </w:r>
      <w:r w:rsidRPr="00975BFD">
        <w:rPr>
          <w:bCs/>
        </w:rPr>
        <w:t>.4.</w:t>
      </w:r>
      <w:r w:rsidRPr="00975BFD">
        <w:rPr>
          <w:rFonts w:eastAsiaTheme="minorEastAsia"/>
          <w:bCs/>
          <w:lang w:eastAsia="zh-CN"/>
        </w:rPr>
        <w:t>2</w:t>
      </w:r>
      <w:r w:rsidRPr="00975BFD">
        <w:rPr>
          <w:bCs/>
        </w:rPr>
        <w:tab/>
        <w:t>SS_NSCE_Network_Slice_Diagnostics</w:t>
      </w:r>
      <w:bookmarkEnd w:id="800"/>
      <w:bookmarkEnd w:id="801"/>
    </w:p>
    <w:p w14:paraId="352FD4EB" w14:textId="77777777" w:rsidR="0039271C" w:rsidRPr="00975BFD" w:rsidRDefault="00632768">
      <w:pPr>
        <w:pStyle w:val="Heading5"/>
        <w:rPr>
          <w:bCs/>
        </w:rPr>
      </w:pPr>
      <w:bookmarkStart w:id="802" w:name="_Toc134011951"/>
      <w:bookmarkStart w:id="803" w:name="_Toc170686296"/>
      <w:r w:rsidRPr="00975BFD">
        <w:rPr>
          <w:bCs/>
        </w:rPr>
        <w:t>9.</w:t>
      </w:r>
      <w:r w:rsidRPr="00975BFD">
        <w:rPr>
          <w:rFonts w:eastAsiaTheme="minorEastAsia"/>
          <w:bCs/>
          <w:lang w:eastAsia="zh-CN"/>
        </w:rPr>
        <w:t>14</w:t>
      </w:r>
      <w:r w:rsidRPr="00975BFD">
        <w:rPr>
          <w:bCs/>
        </w:rPr>
        <w:t>.4.</w:t>
      </w:r>
      <w:r w:rsidRPr="00975BFD">
        <w:rPr>
          <w:rFonts w:eastAsiaTheme="minorEastAsia"/>
          <w:bCs/>
          <w:lang w:eastAsia="zh-CN"/>
        </w:rPr>
        <w:t>2</w:t>
      </w:r>
      <w:r w:rsidRPr="00975BFD">
        <w:rPr>
          <w:bCs/>
        </w:rPr>
        <w:t>.1</w:t>
      </w:r>
      <w:r w:rsidRPr="00975BFD">
        <w:rPr>
          <w:bCs/>
        </w:rPr>
        <w:tab/>
        <w:t>General</w:t>
      </w:r>
      <w:bookmarkEnd w:id="802"/>
      <w:bookmarkEnd w:id="803"/>
    </w:p>
    <w:p w14:paraId="07081A89" w14:textId="77777777" w:rsidR="0039271C" w:rsidRPr="00975BFD" w:rsidRDefault="00632768">
      <w:r w:rsidRPr="00975BFD">
        <w:rPr>
          <w:b/>
        </w:rPr>
        <w:t>API description:</w:t>
      </w:r>
      <w:r w:rsidRPr="00975BFD">
        <w:t xml:space="preserve"> This API enables the VAL server to communicate with the network slice capability enablement server for requesting network slice diagnostics over NSCE-S.</w:t>
      </w:r>
    </w:p>
    <w:p w14:paraId="5CEEA11B" w14:textId="77777777" w:rsidR="0039271C" w:rsidRPr="00975BFD" w:rsidRDefault="00632768">
      <w:pPr>
        <w:pStyle w:val="Heading5"/>
        <w:rPr>
          <w:bCs/>
        </w:rPr>
      </w:pPr>
      <w:bookmarkStart w:id="804" w:name="_Toc134011952"/>
      <w:bookmarkStart w:id="805" w:name="_Toc170686297"/>
      <w:r w:rsidRPr="00975BFD">
        <w:rPr>
          <w:bCs/>
        </w:rPr>
        <w:t>9.</w:t>
      </w:r>
      <w:r w:rsidRPr="00975BFD">
        <w:rPr>
          <w:rFonts w:eastAsiaTheme="minorEastAsia"/>
          <w:bCs/>
          <w:lang w:eastAsia="zh-CN"/>
        </w:rPr>
        <w:t>14</w:t>
      </w:r>
      <w:r w:rsidRPr="00975BFD">
        <w:rPr>
          <w:bCs/>
        </w:rPr>
        <w:t>.4.</w:t>
      </w:r>
      <w:r w:rsidRPr="00975BFD">
        <w:rPr>
          <w:rFonts w:eastAsiaTheme="minorEastAsia"/>
          <w:bCs/>
          <w:lang w:eastAsia="zh-CN"/>
        </w:rPr>
        <w:t>2</w:t>
      </w:r>
      <w:r w:rsidRPr="00975BFD">
        <w:rPr>
          <w:bCs/>
        </w:rPr>
        <w:t>.2</w:t>
      </w:r>
      <w:r w:rsidRPr="00975BFD">
        <w:rPr>
          <w:bCs/>
        </w:rPr>
        <w:tab/>
        <w:t>Network_Slice_Diagnostics</w:t>
      </w:r>
      <w:bookmarkEnd w:id="804"/>
      <w:bookmarkEnd w:id="805"/>
    </w:p>
    <w:p w14:paraId="49A77082" w14:textId="77777777" w:rsidR="0039271C" w:rsidRPr="00975BFD" w:rsidRDefault="00632768">
      <w:r w:rsidRPr="00975BFD">
        <w:rPr>
          <w:b/>
        </w:rPr>
        <w:t xml:space="preserve">API operation name: </w:t>
      </w:r>
      <w:r w:rsidRPr="00975BFD">
        <w:t>Network_Slice_Diagnostics</w:t>
      </w:r>
    </w:p>
    <w:p w14:paraId="3794140D" w14:textId="77777777" w:rsidR="0039271C" w:rsidRPr="00975BFD" w:rsidRDefault="00632768">
      <w:r w:rsidRPr="00975BFD">
        <w:rPr>
          <w:b/>
        </w:rPr>
        <w:t>Description:</w:t>
      </w:r>
      <w:r w:rsidRPr="00975BFD">
        <w:t xml:space="preserve"> Request for Network_Slice_Diagnostics to the NSCE server and receiving a response / result.</w:t>
      </w:r>
    </w:p>
    <w:p w14:paraId="46D214FB" w14:textId="77777777" w:rsidR="0039271C" w:rsidRPr="00975BFD" w:rsidRDefault="00632768">
      <w:r w:rsidRPr="00975BFD">
        <w:rPr>
          <w:b/>
        </w:rPr>
        <w:t>Known Consumers:</w:t>
      </w:r>
      <w:r w:rsidRPr="00975BFD">
        <w:t xml:space="preserve"> VAL server.</w:t>
      </w:r>
    </w:p>
    <w:p w14:paraId="047BCE5C" w14:textId="77777777" w:rsidR="0039271C" w:rsidRPr="00975BFD" w:rsidRDefault="00632768">
      <w:r w:rsidRPr="00975BFD">
        <w:rPr>
          <w:b/>
        </w:rPr>
        <w:t xml:space="preserve">Inputs: </w:t>
      </w:r>
      <w:r w:rsidRPr="00975BFD">
        <w:t>See table 9.</w:t>
      </w:r>
      <w:r w:rsidRPr="00975BFD">
        <w:rPr>
          <w:rFonts w:eastAsiaTheme="minorEastAsia"/>
          <w:lang w:eastAsia="zh-CN"/>
        </w:rPr>
        <w:t>14</w:t>
      </w:r>
      <w:r w:rsidRPr="00975BFD">
        <w:t>.3.2-</w:t>
      </w:r>
      <w:r w:rsidRPr="00975BFD">
        <w:rPr>
          <w:rFonts w:eastAsiaTheme="minorEastAsia"/>
          <w:lang w:eastAsia="zh-CN"/>
        </w:rPr>
        <w:t>1.</w:t>
      </w:r>
    </w:p>
    <w:p w14:paraId="1CA8457D" w14:textId="77777777" w:rsidR="0039271C" w:rsidRPr="00975BFD" w:rsidRDefault="00632768">
      <w:r w:rsidRPr="00975BFD">
        <w:t>Outputs: See table 9.</w:t>
      </w:r>
      <w:r w:rsidRPr="00975BFD">
        <w:rPr>
          <w:rFonts w:eastAsiaTheme="minorEastAsia"/>
          <w:lang w:eastAsia="zh-CN"/>
        </w:rPr>
        <w:t>14</w:t>
      </w:r>
      <w:r w:rsidRPr="00975BFD">
        <w:t>.3.2-2.</w:t>
      </w:r>
    </w:p>
    <w:p w14:paraId="7E7E8A5F" w14:textId="77777777" w:rsidR="0039271C" w:rsidRPr="00975BFD" w:rsidRDefault="00632768">
      <w:pPr>
        <w:pStyle w:val="Heading2"/>
        <w:rPr>
          <w:bCs/>
        </w:rPr>
      </w:pPr>
      <w:bookmarkStart w:id="806" w:name="_Toc125659803"/>
      <w:bookmarkStart w:id="807" w:name="_Toc129275658"/>
      <w:bookmarkStart w:id="808" w:name="_Toc125659802"/>
      <w:bookmarkStart w:id="809" w:name="_Toc129275636"/>
      <w:bookmarkStart w:id="810" w:name="_Toc129275633"/>
      <w:bookmarkStart w:id="811" w:name="_Toc134011953"/>
      <w:bookmarkStart w:id="812" w:name="_Toc170686298"/>
      <w:bookmarkEnd w:id="806"/>
      <w:bookmarkEnd w:id="807"/>
      <w:bookmarkEnd w:id="808"/>
      <w:bookmarkEnd w:id="809"/>
      <w:bookmarkEnd w:id="810"/>
      <w:r w:rsidRPr="00975BFD">
        <w:rPr>
          <w:bCs/>
        </w:rPr>
        <w:t>9.</w:t>
      </w:r>
      <w:r w:rsidRPr="00975BFD">
        <w:rPr>
          <w:rFonts w:eastAsiaTheme="minorEastAsia"/>
          <w:bCs/>
          <w:lang w:eastAsia="zh-CN"/>
        </w:rPr>
        <w:t>15</w:t>
      </w:r>
      <w:r w:rsidRPr="00975BFD">
        <w:rPr>
          <w:bCs/>
        </w:rPr>
        <w:tab/>
      </w:r>
      <w:r w:rsidR="00E87C32" w:rsidRPr="00975BFD">
        <w:rPr>
          <w:rFonts w:eastAsiaTheme="minorEastAsia"/>
          <w:bCs/>
          <w:lang w:eastAsia="zh-CN"/>
        </w:rPr>
        <w:t>N</w:t>
      </w:r>
      <w:r w:rsidRPr="00975BFD">
        <w:rPr>
          <w:bCs/>
        </w:rPr>
        <w:t>etwork slice fault management</w:t>
      </w:r>
      <w:r w:rsidRPr="00975BFD">
        <w:t xml:space="preserve"> capability exposure</w:t>
      </w:r>
      <w:bookmarkEnd w:id="811"/>
      <w:bookmarkEnd w:id="812"/>
    </w:p>
    <w:p w14:paraId="578F6708" w14:textId="77777777" w:rsidR="0039271C" w:rsidRPr="00975BFD" w:rsidRDefault="00632768">
      <w:pPr>
        <w:pStyle w:val="Heading3"/>
        <w:rPr>
          <w:bCs/>
        </w:rPr>
      </w:pPr>
      <w:bookmarkStart w:id="813" w:name="_Toc134011954"/>
      <w:bookmarkStart w:id="814" w:name="_Toc170686299"/>
      <w:r w:rsidRPr="00975BFD">
        <w:rPr>
          <w:bCs/>
        </w:rPr>
        <w:t>9.</w:t>
      </w:r>
      <w:r w:rsidRPr="00975BFD">
        <w:rPr>
          <w:rFonts w:eastAsiaTheme="minorEastAsia"/>
          <w:bCs/>
          <w:lang w:eastAsia="zh-CN"/>
        </w:rPr>
        <w:t>15</w:t>
      </w:r>
      <w:r w:rsidRPr="00975BFD">
        <w:rPr>
          <w:bCs/>
        </w:rPr>
        <w:t>.1</w:t>
      </w:r>
      <w:r w:rsidRPr="00975BFD">
        <w:rPr>
          <w:bCs/>
        </w:rPr>
        <w:tab/>
        <w:t>General</w:t>
      </w:r>
      <w:bookmarkEnd w:id="813"/>
      <w:bookmarkEnd w:id="814"/>
    </w:p>
    <w:p w14:paraId="337075F3" w14:textId="77777777" w:rsidR="0039271C" w:rsidRPr="00975BFD" w:rsidRDefault="00632768">
      <w:r w:rsidRPr="00975BFD">
        <w:t xml:space="preserve">5GS is required </w:t>
      </w:r>
      <w:r w:rsidRPr="00975BFD">
        <w:rPr>
          <w:lang w:eastAsia="zh-CN"/>
        </w:rPr>
        <w:t>to</w:t>
      </w:r>
      <w:r w:rsidRPr="00975BFD">
        <w:t xml:space="preserve"> provide suitable APIs to allow a trusted third-party to monitor the network slice used for the third-party according to operator polic</w:t>
      </w:r>
      <w:r w:rsidRPr="00975BFD">
        <w:rPr>
          <w:lang w:eastAsia="zh-CN"/>
        </w:rPr>
        <w:t>ies</w:t>
      </w:r>
      <w:r w:rsidRPr="00975BFD">
        <w:t>. And network diagnostic</w:t>
      </w:r>
      <w:r w:rsidRPr="00975BFD">
        <w:rPr>
          <w:lang w:eastAsia="zh-CN"/>
        </w:rPr>
        <w:t>s</w:t>
      </w:r>
      <w:r w:rsidRPr="00975BFD">
        <w:t xml:space="preserve"> is of key importance that helps with scanning, diagnosing and identifying problems within a network. Diagnostics includes gathering data and continuously providing sufficient fault diagnosis results that characterize the quality of the network connections and services. Exposure of relevant (and possibly aggregated) performance parameters ensures a quick reaction in case of failure as well as identifying network connectivity, performance and other related problems. Also, the alarm data from different sources (e.g., OAM, VAL server, NSCE client) can be used to help the third-party to diagnose the fault problem of the services, locate the fault causes, and to </w:t>
      </w:r>
      <w:r w:rsidRPr="00975BFD">
        <w:rPr>
          <w:rFonts w:eastAsia="DengXian"/>
          <w:lang w:eastAsia="zh-CN"/>
        </w:rPr>
        <w:t xml:space="preserve">be </w:t>
      </w:r>
      <w:r w:rsidRPr="00975BFD">
        <w:t>aware of the potential fault. In TS 28.545</w:t>
      </w:r>
      <w:r w:rsidRPr="00975BFD">
        <w:rPr>
          <w:rFonts w:eastAsia="DengXian"/>
          <w:lang w:eastAsia="zh-CN"/>
        </w:rPr>
        <w:t xml:space="preserve"> [23]</w:t>
      </w:r>
      <w:r w:rsidRPr="00975BFD">
        <w:t xml:space="preserve">, the fault supervision management services are standardized by which the alarm of the network slice instance from network resource aspects can be subscribed and reported. This alarm information together with the application function's fault report and communication service related knowledge can be utilized by the NSCE to diagnose the cause of the service performance deterioration, locate the fault of the communication services, and expose the fault report to the third-party. </w:t>
      </w:r>
    </w:p>
    <w:p w14:paraId="7C69AF29" w14:textId="77777777" w:rsidR="0039271C" w:rsidRPr="00975BFD" w:rsidRDefault="00632768">
      <w:r w:rsidRPr="00975BFD">
        <w:t>For example, if the status of the required communication is not correct, the SEAL/NSCE derives this alarm information from application functions. In this case, it is the SEAL/NSCE's responsibility to detect whether this fault is caused by the 5GS network or not and exposed the fault report to the third-party. If it is, then the SEAL/NSCE may inform the management functions the location of the fault and ask for the maintenance of the managed functions to clear the fault.</w:t>
      </w:r>
    </w:p>
    <w:p w14:paraId="7D71A776" w14:textId="77777777" w:rsidR="0039271C" w:rsidRPr="00975BFD" w:rsidRDefault="00632768" w:rsidP="003532E7">
      <w:r w:rsidRPr="00975BFD">
        <w:t xml:space="preserve">This service provides a possible procedure to illustrate the network slice fault management capability exposed by NSCE server. The performance data and alarm data from multiple sources is helpful to characterize the quality of the network connection. </w:t>
      </w:r>
    </w:p>
    <w:p w14:paraId="0C32458B" w14:textId="77777777" w:rsidR="0039271C" w:rsidRPr="00975BFD" w:rsidRDefault="00632768">
      <w:pPr>
        <w:pStyle w:val="Heading3"/>
        <w:rPr>
          <w:bCs/>
        </w:rPr>
      </w:pPr>
      <w:bookmarkStart w:id="815" w:name="_Toc134011955"/>
      <w:bookmarkStart w:id="816" w:name="_Toc170686300"/>
      <w:r w:rsidRPr="00975BFD">
        <w:rPr>
          <w:bCs/>
        </w:rPr>
        <w:t>9.</w:t>
      </w:r>
      <w:r w:rsidRPr="00975BFD">
        <w:rPr>
          <w:rFonts w:eastAsiaTheme="minorEastAsia"/>
          <w:bCs/>
          <w:lang w:eastAsia="zh-CN"/>
        </w:rPr>
        <w:t>15</w:t>
      </w:r>
      <w:r w:rsidRPr="00975BFD">
        <w:rPr>
          <w:bCs/>
        </w:rPr>
        <w:t>.2</w:t>
      </w:r>
      <w:r w:rsidRPr="00975BFD">
        <w:rPr>
          <w:bCs/>
        </w:rPr>
        <w:tab/>
        <w:t>Procedure</w:t>
      </w:r>
      <w:bookmarkEnd w:id="815"/>
      <w:bookmarkEnd w:id="816"/>
    </w:p>
    <w:p w14:paraId="7FA299B8" w14:textId="77777777" w:rsidR="0039271C" w:rsidRPr="00975BFD" w:rsidRDefault="00632768">
      <w:pPr>
        <w:pStyle w:val="Heading4"/>
      </w:pPr>
      <w:bookmarkStart w:id="817" w:name="_Toc134011956"/>
      <w:bookmarkStart w:id="818" w:name="_Toc170686301"/>
      <w:r w:rsidRPr="00975BFD">
        <w:t>9.</w:t>
      </w:r>
      <w:r w:rsidRPr="00975BFD">
        <w:rPr>
          <w:rFonts w:eastAsiaTheme="minorEastAsia"/>
          <w:lang w:eastAsia="zh-CN"/>
        </w:rPr>
        <w:t>15</w:t>
      </w:r>
      <w:r w:rsidRPr="00975BFD">
        <w:t>.2.1</w:t>
      </w:r>
      <w:r w:rsidRPr="00975BFD">
        <w:tab/>
        <w:t>Procedures on network slice fault management capability exposure</w:t>
      </w:r>
      <w:bookmarkEnd w:id="817"/>
      <w:bookmarkEnd w:id="818"/>
    </w:p>
    <w:p w14:paraId="1BF018D7" w14:textId="77777777" w:rsidR="0039271C" w:rsidRPr="00975BFD" w:rsidRDefault="00632768">
      <w:r w:rsidRPr="00975BFD">
        <w:t>Figure 9.</w:t>
      </w:r>
      <w:r w:rsidRPr="00975BFD">
        <w:rPr>
          <w:rFonts w:eastAsiaTheme="minorEastAsia"/>
          <w:lang w:eastAsia="zh-CN"/>
        </w:rPr>
        <w:t>15</w:t>
      </w:r>
      <w:r w:rsidRPr="00975BFD">
        <w:t>.2</w:t>
      </w:r>
      <w:r w:rsidRPr="00975BFD">
        <w:rPr>
          <w:lang w:eastAsia="zh-CN"/>
        </w:rPr>
        <w:t>.1</w:t>
      </w:r>
      <w:r w:rsidRPr="00975BFD">
        <w:t>-1 illustrates the network slice fault management process to address the key issue 4 of network slice fault management.</w:t>
      </w:r>
    </w:p>
    <w:p w14:paraId="64F5A048" w14:textId="77777777" w:rsidR="0039271C" w:rsidRPr="00975BFD" w:rsidRDefault="00632768">
      <w:r w:rsidRPr="00975BFD">
        <w:t>Pre-conditions:</w:t>
      </w:r>
    </w:p>
    <w:p w14:paraId="3E12E27E" w14:textId="77777777" w:rsidR="0039271C" w:rsidRPr="00975BFD" w:rsidRDefault="00632768">
      <w:pPr>
        <w:pStyle w:val="B1"/>
        <w:rPr>
          <w:rFonts w:eastAsia="DengXian"/>
          <w:lang w:eastAsia="zh-CN"/>
        </w:rPr>
      </w:pPr>
      <w:r w:rsidRPr="00975BFD">
        <w:rPr>
          <w:rFonts w:eastAsia="DengXian"/>
          <w:lang w:eastAsia="zh-CN"/>
        </w:rPr>
        <w:t>1.</w:t>
      </w:r>
      <w:r w:rsidRPr="00975BFD">
        <w:rPr>
          <w:rFonts w:eastAsia="DengXian"/>
          <w:lang w:eastAsia="zh-CN"/>
        </w:rPr>
        <w:tab/>
        <w:t>The network slice enabler layer is capable to interact with NEF and OAM system.</w:t>
      </w:r>
    </w:p>
    <w:p w14:paraId="7587CAAC" w14:textId="77777777" w:rsidR="0039271C" w:rsidRPr="00975BFD" w:rsidRDefault="00632768">
      <w:pPr>
        <w:pStyle w:val="B1"/>
      </w:pPr>
      <w:r w:rsidRPr="00975BFD">
        <w:rPr>
          <w:rFonts w:eastAsia="DengXian"/>
          <w:lang w:eastAsia="zh-CN"/>
        </w:rPr>
        <w:t>2.</w:t>
      </w:r>
      <w:r w:rsidRPr="00975BFD">
        <w:rPr>
          <w:rFonts w:eastAsia="DengXian"/>
          <w:lang w:eastAsia="zh-CN"/>
        </w:rPr>
        <w:tab/>
        <w:t>The VAL server has checked the status of application layer.</w:t>
      </w:r>
    </w:p>
    <w:p w14:paraId="75770C96" w14:textId="77777777" w:rsidR="0039271C" w:rsidRPr="00975BFD" w:rsidRDefault="0039271C">
      <w:pPr>
        <w:pStyle w:val="TH"/>
      </w:pPr>
      <w:r w:rsidRPr="00975BFD">
        <w:object w:dxaOrig="16884" w:dyaOrig="11662" w14:anchorId="27351B98">
          <v:shape id="_x0000_i1052" type="#_x0000_t75" style="width:481.2pt;height:331.75pt" o:ole="">
            <v:imagedata r:id="rId70" o:title=""/>
          </v:shape>
          <o:OLEObject Type="Embed" ProgID="Visio.Drawing.15" ShapeID="_x0000_i1052" DrawAspect="Content" ObjectID="_1781298965" r:id="rId71"/>
        </w:object>
      </w:r>
    </w:p>
    <w:p w14:paraId="732ACA1B" w14:textId="77777777" w:rsidR="0039271C" w:rsidRPr="00975BFD" w:rsidRDefault="00632768">
      <w:pPr>
        <w:pStyle w:val="TF"/>
        <w:rPr>
          <w:rFonts w:eastAsia="DengXian"/>
        </w:rPr>
      </w:pPr>
      <w:r w:rsidRPr="00975BFD">
        <w:t>Figure 9.</w:t>
      </w:r>
      <w:r w:rsidRPr="00975BFD">
        <w:rPr>
          <w:rFonts w:eastAsiaTheme="minorEastAsia"/>
          <w:lang w:eastAsia="zh-CN"/>
        </w:rPr>
        <w:t>15</w:t>
      </w:r>
      <w:r w:rsidRPr="00975BFD">
        <w:t>.2</w:t>
      </w:r>
      <w:r w:rsidRPr="00975BFD">
        <w:rPr>
          <w:lang w:eastAsia="zh-CN"/>
        </w:rPr>
        <w:t>.1</w:t>
      </w:r>
      <w:r w:rsidRPr="00975BFD">
        <w:t>-1: Support for predictive slice modification in distributed NSCE server deployments</w:t>
      </w:r>
    </w:p>
    <w:p w14:paraId="4B985223" w14:textId="77777777" w:rsidR="0039271C" w:rsidRPr="00975BFD" w:rsidRDefault="00632768">
      <w:pPr>
        <w:pStyle w:val="B1"/>
        <w:rPr>
          <w:rFonts w:eastAsia="Calibri"/>
        </w:rPr>
      </w:pPr>
      <w:r w:rsidRPr="00975BFD">
        <w:t>1.</w:t>
      </w:r>
      <w:r w:rsidRPr="00975BFD">
        <w:tab/>
        <w:t xml:space="preserve">The VAL server sends a subscription to NSCE server to </w:t>
      </w:r>
      <w:r w:rsidRPr="00975BFD">
        <w:rPr>
          <w:lang w:eastAsia="zh-CN"/>
        </w:rPr>
        <w:t>subscribe</w:t>
      </w:r>
      <w:r w:rsidRPr="00975BFD">
        <w:t xml:space="preserve"> the fault diagnosis of the applications and networks. This request may be triggered by the errors of the applications detected by the VAL server itself, or the VAL server may periodically collect the fault diagnostic report subscribing to the NSCE.</w:t>
      </w:r>
    </w:p>
    <w:p w14:paraId="2D93EAF3" w14:textId="77777777" w:rsidR="0039271C" w:rsidRPr="00975BFD" w:rsidRDefault="00632768">
      <w:pPr>
        <w:pStyle w:val="B1"/>
        <w:rPr>
          <w:lang w:eastAsia="zh-CN"/>
        </w:rPr>
      </w:pPr>
      <w:r w:rsidRPr="00975BFD">
        <w:rPr>
          <w:lang w:eastAsia="zh-CN"/>
        </w:rPr>
        <w:t>2.</w:t>
      </w:r>
      <w:r w:rsidRPr="00975BFD">
        <w:rPr>
          <w:lang w:eastAsia="zh-CN"/>
        </w:rPr>
        <w:tab/>
      </w:r>
      <w:r w:rsidRPr="00975BFD">
        <w:t>NSCE server sends the response of the subscription to VAL server.</w:t>
      </w:r>
    </w:p>
    <w:p w14:paraId="1EA924C7" w14:textId="77777777" w:rsidR="0039271C" w:rsidRPr="00975BFD" w:rsidRDefault="00632768">
      <w:pPr>
        <w:pStyle w:val="B1"/>
      </w:pPr>
      <w:r w:rsidRPr="00975BFD">
        <w:t>3.</w:t>
      </w:r>
      <w:r w:rsidRPr="00975BFD">
        <w:tab/>
      </w:r>
      <w:bookmarkStart w:id="819" w:name="OLE_LINK16"/>
      <w:bookmarkStart w:id="820" w:name="OLE_LINK17"/>
      <w:bookmarkEnd w:id="819"/>
      <w:r w:rsidRPr="00975BFD">
        <w:t>Optionally, on receiving the request from VAL</w:t>
      </w:r>
      <w:bookmarkEnd w:id="820"/>
      <w:r w:rsidRPr="00975BFD">
        <w:t xml:space="preserve"> server, </w:t>
      </w:r>
      <w:bookmarkStart w:id="821" w:name="OLE_LINK14"/>
      <w:bookmarkEnd w:id="821"/>
      <w:r w:rsidRPr="00975BFD">
        <w:t>NSCE server subscribes the performance data of network slice from 5GS.</w:t>
      </w:r>
      <w:bookmarkStart w:id="822" w:name="OLE_LINK32"/>
      <w:bookmarkStart w:id="823" w:name="OLE_LINK33"/>
      <w:bookmarkEnd w:id="822"/>
      <w:r w:rsidRPr="00975BFD">
        <w:t xml:space="preserve"> For OAM system, the APIs defined in clause 11.3</w:t>
      </w:r>
      <w:bookmarkEnd w:id="823"/>
      <w:r w:rsidRPr="00975BFD">
        <w:t>, TS 28.532[</w:t>
      </w:r>
      <w:r w:rsidRPr="00975BFD">
        <w:rPr>
          <w:lang w:eastAsia="zh-CN"/>
        </w:rPr>
        <w:t>7</w:t>
      </w:r>
      <w:r w:rsidRPr="00975BFD">
        <w:t>] is utilized. For CN functions, the APIs of Nnwdaf_AnalyticsInfo service defined in clause 7.3, TS 23.288[</w:t>
      </w:r>
      <w:r w:rsidRPr="00975BFD">
        <w:rPr>
          <w:rFonts w:eastAsia="DengXian"/>
          <w:lang w:eastAsia="zh-CN"/>
        </w:rPr>
        <w:t>4</w:t>
      </w:r>
      <w:r w:rsidRPr="00975BFD">
        <w:t>] can be utilized.</w:t>
      </w:r>
    </w:p>
    <w:p w14:paraId="59F4981E" w14:textId="77777777" w:rsidR="0039271C" w:rsidRPr="00975BFD" w:rsidRDefault="00632768">
      <w:pPr>
        <w:ind w:leftChars="283" w:left="566"/>
      </w:pPr>
      <w:r w:rsidRPr="00975BFD">
        <w:t>The analytics data defined in clause 6.3 to clause 6.14, TS 23.288[</w:t>
      </w:r>
      <w:r w:rsidRPr="00975BFD">
        <w:rPr>
          <w:rFonts w:eastAsia="DengXian"/>
          <w:lang w:eastAsia="zh-CN"/>
        </w:rPr>
        <w:t>4</w:t>
      </w:r>
      <w:r w:rsidRPr="00975BFD">
        <w:t>], network slice instance related performance data defined in clause 5, TS 28.552[19] and network analytics data in clause 8.3 and clause 8.4</w:t>
      </w:r>
      <w:r w:rsidRPr="00975BFD">
        <w:rPr>
          <w:lang w:eastAsia="zh-CN"/>
        </w:rPr>
        <w:t xml:space="preserve"> </w:t>
      </w:r>
      <w:r w:rsidRPr="00975BFD">
        <w:t>TS 28.104[</w:t>
      </w:r>
      <w:r w:rsidRPr="00975BFD">
        <w:rPr>
          <w:rFonts w:eastAsia="DengXian"/>
          <w:lang w:eastAsia="zh-CN"/>
        </w:rPr>
        <w:t>21</w:t>
      </w:r>
      <w:r w:rsidRPr="00975BFD">
        <w:t>] exposed by OAM system may be acquired. Also, the analytics result of slice-specific performance and slice usage analytics defined in TS 23.436[</w:t>
      </w:r>
      <w:r w:rsidRPr="00975BFD">
        <w:rPr>
          <w:rFonts w:eastAsiaTheme="minorEastAsia"/>
          <w:lang w:eastAsia="zh-CN"/>
        </w:rPr>
        <w:t>26</w:t>
      </w:r>
      <w:r w:rsidRPr="00975BFD">
        <w:t>] can be utilized.</w:t>
      </w:r>
    </w:p>
    <w:p w14:paraId="177CAF16" w14:textId="77777777" w:rsidR="0039271C" w:rsidRPr="00975BFD" w:rsidRDefault="00632768">
      <w:pPr>
        <w:pStyle w:val="B1"/>
      </w:pPr>
      <w:r w:rsidRPr="00975BFD">
        <w:t>4.</w:t>
      </w:r>
      <w:r w:rsidRPr="00975BFD">
        <w:tab/>
        <w:t>NSCE server subscribes the alarms of network slice instances from OAM system via the procedures defined in clause 6.1, TS 28.545[</w:t>
      </w:r>
      <w:r w:rsidRPr="00975BFD">
        <w:rPr>
          <w:rFonts w:eastAsiaTheme="minorEastAsia"/>
          <w:lang w:eastAsia="zh-CN"/>
        </w:rPr>
        <w:t>23</w:t>
      </w:r>
      <w:r w:rsidRPr="00975BFD">
        <w:t>], and the alarms are defined in clause 4.1.1.1, TS 32.111-1 [</w:t>
      </w:r>
      <w:r w:rsidRPr="00975BFD">
        <w:rPr>
          <w:rFonts w:eastAsia="DengXian"/>
          <w:lang w:eastAsia="zh-CN"/>
        </w:rPr>
        <w:t>24</w:t>
      </w:r>
      <w:r w:rsidRPr="00975BFD">
        <w:t xml:space="preserve">], </w:t>
      </w:r>
      <w:bookmarkStart w:id="824" w:name="OLE_LINK18"/>
      <w:bookmarkStart w:id="825" w:name="OLE_LINK19"/>
      <w:bookmarkEnd w:id="824"/>
      <w:r w:rsidRPr="00975BFD">
        <w:t>e.g</w:t>
      </w:r>
      <w:bookmarkEnd w:id="825"/>
      <w:r w:rsidRPr="00975BFD">
        <w:t>., the fault of communication, environmental, equipment, processing error, QoS for device/resource/file/functionality/smallest.</w:t>
      </w:r>
    </w:p>
    <w:p w14:paraId="25559FF5" w14:textId="77777777" w:rsidR="0039271C" w:rsidRPr="00975BFD" w:rsidRDefault="00632768">
      <w:pPr>
        <w:pStyle w:val="B1"/>
      </w:pPr>
      <w:r w:rsidRPr="00975BFD">
        <w:t>5.</w:t>
      </w:r>
      <w:r w:rsidRPr="00975BFD">
        <w:tab/>
        <w:t>NSCE server may subscribe the alarm information (e.g., the 5GS network is not work or the required performance is under the threshold which leads the service's problem) collected by NSCE client if possible. The information collected by the NSCE client depends on the third-parties' requirements and implementation.</w:t>
      </w:r>
    </w:p>
    <w:p w14:paraId="60E63FFC" w14:textId="77777777" w:rsidR="0039271C" w:rsidRPr="00975BFD" w:rsidRDefault="00632768">
      <w:pPr>
        <w:pStyle w:val="B1"/>
      </w:pPr>
      <w:bookmarkStart w:id="826" w:name="OLE_LINK1"/>
      <w:bookmarkEnd w:id="826"/>
      <w:r w:rsidRPr="00975BFD">
        <w:t>6.</w:t>
      </w:r>
      <w:r w:rsidRPr="00975BFD">
        <w:tab/>
        <w:t>NSCE client report the requested fault information to NSCE server.</w:t>
      </w:r>
    </w:p>
    <w:p w14:paraId="7C319969" w14:textId="77777777" w:rsidR="0039271C" w:rsidRPr="00975BFD" w:rsidRDefault="00632768">
      <w:pPr>
        <w:pStyle w:val="B1"/>
      </w:pPr>
      <w:r w:rsidRPr="00975BFD">
        <w:t>Note: The collection of fault data from NSCE client follows the mechanism defined in EVEX in SA4.</w:t>
      </w:r>
    </w:p>
    <w:p w14:paraId="15D73C72" w14:textId="77777777" w:rsidR="0039271C" w:rsidRPr="00975BFD" w:rsidRDefault="00632768">
      <w:pPr>
        <w:pStyle w:val="B1"/>
        <w:rPr>
          <w:lang w:eastAsia="zh-CN"/>
        </w:rPr>
      </w:pPr>
      <w:r w:rsidRPr="00975BFD">
        <w:t>7.</w:t>
      </w:r>
      <w:r w:rsidRPr="00975BFD">
        <w:tab/>
        <w:t xml:space="preserve">Every time </w:t>
      </w:r>
      <w:r w:rsidRPr="00975BFD">
        <w:rPr>
          <w:lang w:eastAsia="zh-CN"/>
        </w:rPr>
        <w:t xml:space="preserve">the notifications from the OAM, NSCE client or ADAEs are received, </w:t>
      </w:r>
      <w:r w:rsidRPr="00975BFD">
        <w:t xml:space="preserve">NSCE server correlates this data, diagnoses the causes of the fault of the applications or services by analysing the fault information from different sources and prepares report for the VAL to be notified about the respective fault event. For example, the RAN function of the slice instance which is utilized to support the service of the smart grid application, for a certain time duration, the smart grid suffered the bad experience caused by </w:t>
      </w:r>
      <w:r w:rsidRPr="00975BFD">
        <w:rPr>
          <w:rFonts w:eastAsia="Calibri"/>
        </w:rPr>
        <w:t xml:space="preserve">Service Availability Failure Events, and in the RAN function is detected continuously to report an alarm of </w:t>
      </w:r>
      <w:r w:rsidRPr="00975BFD">
        <w:t>environmental fault in the same time duration, then the environment fault may be the root cause of the Service Availability Failure and should be prioritized to be solved.</w:t>
      </w:r>
      <w:r w:rsidRPr="00975BFD">
        <w:rPr>
          <w:lang w:eastAsia="zh-CN"/>
        </w:rPr>
        <w:t xml:space="preserve"> The fault may be identified with "critical", "major", "minor", "ignore" to show its prioritization. </w:t>
      </w:r>
    </w:p>
    <w:p w14:paraId="7D369915" w14:textId="77777777" w:rsidR="0039271C" w:rsidRPr="00975BFD" w:rsidRDefault="00632768">
      <w:pPr>
        <w:pStyle w:val="B1"/>
      </w:pPr>
      <w:r w:rsidRPr="00975BFD">
        <w:t>8.</w:t>
      </w:r>
      <w:r w:rsidRPr="00975BFD">
        <w:tab/>
        <w:t>If the NSCE server detects that the application/service error (reported from NSCE client) is caused by the 5GS, the VAL server may send the fault diagnosis report to OAM system to indicate the server fault which causes the application/service failure by utilizing the NSC</w:t>
      </w:r>
      <w:r w:rsidRPr="00975BFD">
        <w:rPr>
          <w:rFonts w:eastAsia="DengXian"/>
          <w:lang w:eastAsia="zh-CN"/>
        </w:rPr>
        <w:t>E</w:t>
      </w:r>
      <w:r w:rsidRPr="00975BFD">
        <w:t>-OAM interface.</w:t>
      </w:r>
    </w:p>
    <w:p w14:paraId="329BB942" w14:textId="6707CD2B" w:rsidR="0039271C" w:rsidRPr="00975BFD" w:rsidRDefault="00632768">
      <w:pPr>
        <w:pStyle w:val="NO"/>
      </w:pPr>
      <w:r w:rsidRPr="00975BFD">
        <w:t>N</w:t>
      </w:r>
      <w:r w:rsidRPr="00975BFD">
        <w:rPr>
          <w:lang w:eastAsia="zh-CN"/>
        </w:rPr>
        <w:t>OTE</w:t>
      </w:r>
      <w:r w:rsidRPr="00975BFD">
        <w:t>:</w:t>
      </w:r>
      <w:r w:rsidR="00E62ACF" w:rsidRPr="00975BFD">
        <w:tab/>
      </w:r>
      <w:r w:rsidRPr="00975BFD">
        <w:t>The APIs utilized to send the fault diagnosis report to OAM will re-utilize the fault management services in TS 28.532[7] exposed by EGMF as defined in TS 28.533[</w:t>
      </w:r>
      <w:r w:rsidRPr="00975BFD">
        <w:rPr>
          <w:rFonts w:eastAsiaTheme="minorEastAsia"/>
          <w:lang w:eastAsia="zh-CN"/>
        </w:rPr>
        <w:t>25</w:t>
      </w:r>
      <w:r w:rsidRPr="00975BFD">
        <w:t>].</w:t>
      </w:r>
    </w:p>
    <w:p w14:paraId="1B1EF1EB" w14:textId="77777777" w:rsidR="0039271C" w:rsidRPr="00975BFD" w:rsidRDefault="00632768">
      <w:pPr>
        <w:pStyle w:val="B1"/>
      </w:pPr>
      <w:r w:rsidRPr="00975BFD">
        <w:t>9.</w:t>
      </w:r>
      <w:r w:rsidRPr="00975BFD">
        <w:tab/>
        <w:t>NSCE server send a notification to VAL server with the fault diagnostics report prepared in step 7.</w:t>
      </w:r>
    </w:p>
    <w:p w14:paraId="0D338F27" w14:textId="77777777" w:rsidR="0039271C" w:rsidRPr="00975BFD" w:rsidRDefault="00632768">
      <w:pPr>
        <w:pStyle w:val="Heading3"/>
        <w:rPr>
          <w:bCs/>
        </w:rPr>
      </w:pPr>
      <w:bookmarkStart w:id="827" w:name="_Toc134011957"/>
      <w:bookmarkStart w:id="828" w:name="_Toc170686302"/>
      <w:r w:rsidRPr="00975BFD">
        <w:rPr>
          <w:bCs/>
        </w:rPr>
        <w:t>9.</w:t>
      </w:r>
      <w:r w:rsidRPr="00975BFD">
        <w:rPr>
          <w:rFonts w:eastAsiaTheme="minorEastAsia"/>
          <w:bCs/>
          <w:lang w:eastAsia="zh-CN"/>
        </w:rPr>
        <w:t>15</w:t>
      </w:r>
      <w:r w:rsidRPr="00975BFD">
        <w:rPr>
          <w:bCs/>
        </w:rPr>
        <w:t>.3</w:t>
      </w:r>
      <w:r w:rsidRPr="00975BFD">
        <w:rPr>
          <w:bCs/>
        </w:rPr>
        <w:tab/>
        <w:t>Information flows</w:t>
      </w:r>
      <w:bookmarkEnd w:id="827"/>
      <w:bookmarkEnd w:id="828"/>
    </w:p>
    <w:p w14:paraId="0E078949" w14:textId="77777777" w:rsidR="0039271C" w:rsidRPr="00975BFD" w:rsidRDefault="00632768">
      <w:pPr>
        <w:pStyle w:val="Heading4"/>
        <w:rPr>
          <w:bCs/>
        </w:rPr>
      </w:pPr>
      <w:bookmarkStart w:id="829" w:name="_Toc134011958"/>
      <w:bookmarkStart w:id="830" w:name="_Toc170686303"/>
      <w:r w:rsidRPr="00975BFD">
        <w:rPr>
          <w:bCs/>
        </w:rPr>
        <w:t>9.</w:t>
      </w:r>
      <w:r w:rsidRPr="00975BFD">
        <w:rPr>
          <w:rFonts w:eastAsiaTheme="minorEastAsia"/>
          <w:bCs/>
          <w:lang w:eastAsia="zh-CN"/>
        </w:rPr>
        <w:t>15</w:t>
      </w:r>
      <w:r w:rsidRPr="00975BFD">
        <w:rPr>
          <w:bCs/>
        </w:rPr>
        <w:t>.3.1</w:t>
      </w:r>
      <w:r w:rsidRPr="00975BFD">
        <w:rPr>
          <w:bCs/>
        </w:rPr>
        <w:tab/>
        <w:t>General</w:t>
      </w:r>
      <w:bookmarkEnd w:id="829"/>
      <w:bookmarkEnd w:id="830"/>
    </w:p>
    <w:p w14:paraId="522A7F40" w14:textId="77777777" w:rsidR="0039271C" w:rsidRPr="00975BFD" w:rsidRDefault="00632768">
      <w:r w:rsidRPr="00975BFD">
        <w:t>The following information flows are specified for the network slice fault management capability exposure.</w:t>
      </w:r>
    </w:p>
    <w:p w14:paraId="436089E6" w14:textId="77777777" w:rsidR="0039271C" w:rsidRPr="00975BFD" w:rsidRDefault="00632768">
      <w:pPr>
        <w:pStyle w:val="Heading4"/>
        <w:rPr>
          <w:bCs/>
        </w:rPr>
      </w:pPr>
      <w:bookmarkStart w:id="831" w:name="_Toc134011959"/>
      <w:bookmarkStart w:id="832" w:name="_Toc170686304"/>
      <w:r w:rsidRPr="00975BFD">
        <w:rPr>
          <w:bCs/>
        </w:rPr>
        <w:t>9.</w:t>
      </w:r>
      <w:r w:rsidRPr="00975BFD">
        <w:rPr>
          <w:rFonts w:eastAsiaTheme="minorEastAsia"/>
          <w:bCs/>
          <w:lang w:eastAsia="zh-CN"/>
        </w:rPr>
        <w:t>15</w:t>
      </w:r>
      <w:r w:rsidRPr="00975BFD">
        <w:rPr>
          <w:bCs/>
        </w:rPr>
        <w:t>.3.2</w:t>
      </w:r>
      <w:r w:rsidRPr="00975BFD">
        <w:rPr>
          <w:bCs/>
        </w:rPr>
        <w:tab/>
      </w:r>
      <w:r w:rsidRPr="00975BFD">
        <w:t>Fault diagnosis subscription request</w:t>
      </w:r>
      <w:bookmarkEnd w:id="831"/>
      <w:bookmarkEnd w:id="832"/>
    </w:p>
    <w:p w14:paraId="6997199D" w14:textId="77777777" w:rsidR="0039271C" w:rsidRPr="00975BFD" w:rsidRDefault="00632768">
      <w:r w:rsidRPr="00975BFD">
        <w:t>Table 9.</w:t>
      </w:r>
      <w:r w:rsidRPr="00975BFD">
        <w:rPr>
          <w:rFonts w:eastAsiaTheme="minorEastAsia"/>
          <w:lang w:eastAsia="zh-CN"/>
        </w:rPr>
        <w:t>15</w:t>
      </w:r>
      <w:r w:rsidRPr="00975BFD">
        <w:t>.3.2-1 describes information elements for fault diagnosis subscription.</w:t>
      </w:r>
    </w:p>
    <w:p w14:paraId="64BE8CCD" w14:textId="77777777" w:rsidR="0039271C" w:rsidRPr="00975BFD" w:rsidRDefault="00632768">
      <w:pPr>
        <w:pStyle w:val="TH"/>
      </w:pPr>
      <w:r w:rsidRPr="00975BFD">
        <w:t>Table 9.</w:t>
      </w:r>
      <w:r w:rsidRPr="00975BFD">
        <w:rPr>
          <w:rFonts w:eastAsiaTheme="minorEastAsia"/>
          <w:lang w:eastAsia="zh-CN"/>
        </w:rPr>
        <w:t>15</w:t>
      </w:r>
      <w:r w:rsidRPr="00975BFD">
        <w:t>.3.2-1: Fault diagnosis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983F95C" w14:textId="77777777" w:rsidTr="0039271C">
        <w:trPr>
          <w:jc w:val="center"/>
        </w:trPr>
        <w:tc>
          <w:tcPr>
            <w:tcW w:w="2880" w:type="dxa"/>
            <w:tcBorders>
              <w:top w:val="single" w:sz="4" w:space="0" w:color="000000"/>
              <w:left w:val="single" w:sz="4" w:space="0" w:color="000000"/>
              <w:bottom w:val="single" w:sz="4" w:space="0" w:color="000000"/>
              <w:right w:val="nil"/>
            </w:tcBorders>
          </w:tcPr>
          <w:p w14:paraId="7D2C7C78"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EB00C4B"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2D46719" w14:textId="77777777" w:rsidR="0039271C" w:rsidRPr="00975BFD" w:rsidRDefault="00632768">
            <w:pPr>
              <w:pStyle w:val="TAH"/>
              <w:rPr>
                <w:kern w:val="2"/>
              </w:rPr>
            </w:pPr>
            <w:r w:rsidRPr="00975BFD">
              <w:rPr>
                <w:kern w:val="2"/>
              </w:rPr>
              <w:t>Description</w:t>
            </w:r>
          </w:p>
        </w:tc>
      </w:tr>
      <w:tr w:rsidR="0039271C" w:rsidRPr="00975BFD" w14:paraId="7F98D756" w14:textId="77777777" w:rsidTr="0039271C">
        <w:trPr>
          <w:jc w:val="center"/>
        </w:trPr>
        <w:tc>
          <w:tcPr>
            <w:tcW w:w="2880" w:type="dxa"/>
            <w:tcBorders>
              <w:top w:val="single" w:sz="4" w:space="0" w:color="000000"/>
              <w:left w:val="single" w:sz="4" w:space="0" w:color="000000"/>
              <w:bottom w:val="single" w:sz="4" w:space="0" w:color="000000"/>
              <w:right w:val="nil"/>
            </w:tcBorders>
          </w:tcPr>
          <w:p w14:paraId="7701F8A3"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21AC8A9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34D829E" w14:textId="77777777" w:rsidR="0039271C" w:rsidRPr="00975BFD" w:rsidRDefault="00632768">
            <w:pPr>
              <w:pStyle w:val="TAL"/>
              <w:rPr>
                <w:kern w:val="2"/>
              </w:rPr>
            </w:pPr>
            <w:r w:rsidRPr="00975BFD">
              <w:rPr>
                <w:kern w:val="2"/>
              </w:rPr>
              <w:t>The identifier of the VAL server</w:t>
            </w:r>
          </w:p>
        </w:tc>
      </w:tr>
      <w:tr w:rsidR="0039271C" w:rsidRPr="00975BFD" w14:paraId="5820D4A6" w14:textId="77777777" w:rsidTr="0039271C">
        <w:trPr>
          <w:jc w:val="center"/>
        </w:trPr>
        <w:tc>
          <w:tcPr>
            <w:tcW w:w="2880" w:type="dxa"/>
            <w:tcBorders>
              <w:top w:val="single" w:sz="4" w:space="0" w:color="000000"/>
              <w:left w:val="single" w:sz="4" w:space="0" w:color="000000"/>
              <w:bottom w:val="single" w:sz="4" w:space="0" w:color="000000"/>
              <w:right w:val="nil"/>
            </w:tcBorders>
          </w:tcPr>
          <w:p w14:paraId="258A0CD5"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3C1B145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E7C942" w14:textId="77777777" w:rsidR="0039271C" w:rsidRPr="00975BFD" w:rsidRDefault="00632768">
            <w:pPr>
              <w:pStyle w:val="TAL"/>
              <w:rPr>
                <w:kern w:val="2"/>
              </w:rPr>
            </w:pPr>
            <w:r w:rsidRPr="00975BFD">
              <w:rPr>
                <w:kern w:val="2"/>
              </w:rPr>
              <w:t xml:space="preserve">The identifier of the VAL service for which the request applies </w:t>
            </w:r>
          </w:p>
        </w:tc>
      </w:tr>
      <w:tr w:rsidR="0039271C" w:rsidRPr="00975BFD" w14:paraId="48E9FC5A" w14:textId="77777777" w:rsidTr="0039271C">
        <w:trPr>
          <w:jc w:val="center"/>
        </w:trPr>
        <w:tc>
          <w:tcPr>
            <w:tcW w:w="2880" w:type="dxa"/>
            <w:tcBorders>
              <w:top w:val="single" w:sz="4" w:space="0" w:color="000000"/>
              <w:left w:val="single" w:sz="4" w:space="0" w:color="000000"/>
              <w:bottom w:val="single" w:sz="4" w:space="0" w:color="000000"/>
              <w:right w:val="nil"/>
            </w:tcBorders>
          </w:tcPr>
          <w:p w14:paraId="7E8ABEE4"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2BCA21D2"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4804BD6" w14:textId="77777777" w:rsidR="0039271C" w:rsidRPr="00975BFD" w:rsidRDefault="00632768">
            <w:pPr>
              <w:pStyle w:val="TAL"/>
              <w:rPr>
                <w:kern w:val="2"/>
              </w:rPr>
            </w:pPr>
            <w:r w:rsidRPr="00975BFD">
              <w:rPr>
                <w:kern w:val="2"/>
              </w:rPr>
              <w:t>The list of VAL UE IDs for which the request applies</w:t>
            </w:r>
          </w:p>
        </w:tc>
      </w:tr>
      <w:tr w:rsidR="0039271C" w:rsidRPr="00975BFD" w14:paraId="6C6AD4C2" w14:textId="77777777" w:rsidTr="0039271C">
        <w:trPr>
          <w:jc w:val="center"/>
        </w:trPr>
        <w:tc>
          <w:tcPr>
            <w:tcW w:w="2880" w:type="dxa"/>
            <w:tcBorders>
              <w:top w:val="single" w:sz="4" w:space="0" w:color="000000"/>
              <w:left w:val="single" w:sz="4" w:space="0" w:color="000000"/>
              <w:bottom w:val="single" w:sz="4" w:space="0" w:color="000000"/>
              <w:right w:val="nil"/>
            </w:tcBorders>
          </w:tcPr>
          <w:p w14:paraId="1D398BAD" w14:textId="77777777" w:rsidR="0039271C" w:rsidRPr="00975BFD" w:rsidRDefault="00632768">
            <w:pPr>
              <w:pStyle w:val="TAL"/>
              <w:rPr>
                <w:kern w:val="2"/>
              </w:rPr>
            </w:pPr>
            <w:r w:rsidRPr="00975BFD">
              <w:rPr>
                <w:kern w:val="2"/>
              </w:rPr>
              <w:t>Fault diagnosis information</w:t>
            </w:r>
          </w:p>
        </w:tc>
        <w:tc>
          <w:tcPr>
            <w:tcW w:w="1440" w:type="dxa"/>
            <w:tcBorders>
              <w:top w:val="single" w:sz="4" w:space="0" w:color="000000"/>
              <w:left w:val="single" w:sz="4" w:space="0" w:color="000000"/>
              <w:bottom w:val="single" w:sz="4" w:space="0" w:color="000000"/>
              <w:right w:val="nil"/>
            </w:tcBorders>
          </w:tcPr>
          <w:p w14:paraId="43B02192" w14:textId="508ED876" w:rsidR="0039271C" w:rsidRPr="00975BFD" w:rsidRDefault="00012031">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704C0F1" w14:textId="5E78CA1C" w:rsidR="0039271C" w:rsidRPr="00975BFD" w:rsidRDefault="00012031">
            <w:pPr>
              <w:pStyle w:val="TAL"/>
              <w:rPr>
                <w:kern w:val="2"/>
              </w:rPr>
            </w:pPr>
            <w:r w:rsidRPr="00012031">
              <w:rPr>
                <w:kern w:val="2"/>
              </w:rPr>
              <w:t>Indicate what kind of fault is need for the subscription, e.g., time, specific problem, etc.</w:t>
            </w:r>
          </w:p>
        </w:tc>
      </w:tr>
      <w:tr w:rsidR="0039271C" w:rsidRPr="00975BFD" w14:paraId="1493DFC5" w14:textId="77777777" w:rsidTr="0039271C">
        <w:trPr>
          <w:jc w:val="center"/>
        </w:trPr>
        <w:tc>
          <w:tcPr>
            <w:tcW w:w="2880" w:type="dxa"/>
            <w:tcBorders>
              <w:top w:val="single" w:sz="4" w:space="0" w:color="000000"/>
              <w:left w:val="single" w:sz="4" w:space="0" w:color="000000"/>
              <w:bottom w:val="single" w:sz="4" w:space="0" w:color="000000"/>
              <w:right w:val="nil"/>
            </w:tcBorders>
          </w:tcPr>
          <w:p w14:paraId="5971164E" w14:textId="09E7E4C8" w:rsidR="0039271C" w:rsidRPr="00975BFD" w:rsidRDefault="00632768">
            <w:pPr>
              <w:pStyle w:val="TAL"/>
              <w:rPr>
                <w:kern w:val="2"/>
              </w:rPr>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627183A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7D57FC8" w14:textId="77777777" w:rsidR="0039271C" w:rsidRPr="00975BFD" w:rsidRDefault="00632768">
            <w:pPr>
              <w:pStyle w:val="TAL"/>
              <w:rPr>
                <w:kern w:val="2"/>
              </w:rPr>
            </w:pPr>
            <w:r w:rsidRPr="00975BFD">
              <w:rPr>
                <w:kern w:val="2"/>
              </w:rPr>
              <w:t>Identifier</w:t>
            </w:r>
            <w:r w:rsidRPr="00975BFD">
              <w:rPr>
                <w:rFonts w:eastAsia="DengXian"/>
                <w:kern w:val="2"/>
                <w:lang w:eastAsia="zh-CN"/>
              </w:rPr>
              <w:t>(s)</w:t>
            </w:r>
            <w:r w:rsidRPr="00975BFD">
              <w:rPr>
                <w:kern w:val="2"/>
              </w:rPr>
              <w:t xml:space="preserve"> of the network slice to be monitored</w:t>
            </w:r>
          </w:p>
        </w:tc>
      </w:tr>
    </w:tbl>
    <w:p w14:paraId="07FC4051" w14:textId="77777777" w:rsidR="0039271C" w:rsidRPr="00975BFD" w:rsidRDefault="0039271C"/>
    <w:p w14:paraId="733C1C4B" w14:textId="77777777" w:rsidR="0039271C" w:rsidRPr="00975BFD" w:rsidRDefault="00632768">
      <w:pPr>
        <w:pStyle w:val="Heading4"/>
        <w:rPr>
          <w:bCs/>
        </w:rPr>
      </w:pPr>
      <w:bookmarkStart w:id="833" w:name="_Toc134011960"/>
      <w:bookmarkStart w:id="834" w:name="_Toc170686305"/>
      <w:r w:rsidRPr="00975BFD">
        <w:rPr>
          <w:bCs/>
        </w:rPr>
        <w:t>9.</w:t>
      </w:r>
      <w:r w:rsidRPr="00975BFD">
        <w:rPr>
          <w:rFonts w:eastAsiaTheme="minorEastAsia"/>
          <w:bCs/>
          <w:lang w:eastAsia="zh-CN"/>
        </w:rPr>
        <w:t>15</w:t>
      </w:r>
      <w:r w:rsidRPr="00975BFD">
        <w:rPr>
          <w:bCs/>
        </w:rPr>
        <w:t>.3.3</w:t>
      </w:r>
      <w:r w:rsidRPr="00975BFD">
        <w:rPr>
          <w:bCs/>
        </w:rPr>
        <w:tab/>
        <w:t>Response of f</w:t>
      </w:r>
      <w:r w:rsidRPr="00975BFD">
        <w:t xml:space="preserve">ault diagnosis </w:t>
      </w:r>
      <w:bookmarkEnd w:id="833"/>
      <w:r w:rsidR="003532E7" w:rsidRPr="00975BFD">
        <w:t>subscription</w:t>
      </w:r>
      <w:bookmarkEnd w:id="834"/>
    </w:p>
    <w:p w14:paraId="64166447" w14:textId="77777777" w:rsidR="0039271C" w:rsidRPr="00975BFD" w:rsidRDefault="00632768">
      <w:r w:rsidRPr="00975BFD">
        <w:t>Table 9.</w:t>
      </w:r>
      <w:r w:rsidRPr="00975BFD">
        <w:rPr>
          <w:rFonts w:eastAsiaTheme="minorEastAsia"/>
          <w:lang w:eastAsia="zh-CN"/>
        </w:rPr>
        <w:t>15</w:t>
      </w:r>
      <w:r w:rsidRPr="00975BFD">
        <w:t>.3.3-1 describes information elements for</w:t>
      </w:r>
      <w:r w:rsidRPr="00975BFD">
        <w:rPr>
          <w:bCs/>
        </w:rPr>
        <w:t xml:space="preserve"> response of f</w:t>
      </w:r>
      <w:r w:rsidRPr="00975BFD">
        <w:t xml:space="preserve">ault diagnosis </w:t>
      </w:r>
      <w:r w:rsidR="003532E7" w:rsidRPr="00975BFD">
        <w:t>subscription</w:t>
      </w:r>
      <w:r w:rsidRPr="00975BFD">
        <w:t>.</w:t>
      </w:r>
    </w:p>
    <w:p w14:paraId="4A11DB86" w14:textId="77777777" w:rsidR="0039271C" w:rsidRPr="00975BFD" w:rsidRDefault="00632768">
      <w:pPr>
        <w:pStyle w:val="TH"/>
      </w:pPr>
      <w:r w:rsidRPr="00975BFD">
        <w:t>Table 9.</w:t>
      </w:r>
      <w:r w:rsidRPr="00975BFD">
        <w:rPr>
          <w:rFonts w:eastAsiaTheme="minorEastAsia"/>
          <w:lang w:eastAsia="zh-CN"/>
        </w:rPr>
        <w:t>15</w:t>
      </w:r>
      <w:r w:rsidRPr="00975BFD">
        <w:t xml:space="preserve">.3.3-1: </w:t>
      </w:r>
      <w:r w:rsidRPr="00975BFD">
        <w:rPr>
          <w:bCs/>
        </w:rPr>
        <w:t>Response of f</w:t>
      </w:r>
      <w:r w:rsidRPr="00975BFD">
        <w:t xml:space="preserve">ault diagnosis </w:t>
      </w:r>
      <w:r w:rsidR="003532E7" w:rsidRPr="00975BFD">
        <w:t>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467AEA9" w14:textId="77777777">
        <w:trPr>
          <w:jc w:val="center"/>
        </w:trPr>
        <w:tc>
          <w:tcPr>
            <w:tcW w:w="2880" w:type="dxa"/>
            <w:tcBorders>
              <w:top w:val="single" w:sz="4" w:space="0" w:color="000000"/>
              <w:left w:val="single" w:sz="4" w:space="0" w:color="000000"/>
              <w:bottom w:val="single" w:sz="4" w:space="0" w:color="000000"/>
              <w:right w:val="nil"/>
            </w:tcBorders>
          </w:tcPr>
          <w:p w14:paraId="2A1F7474"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13C358A4"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82C3E87" w14:textId="77777777" w:rsidR="0039271C" w:rsidRPr="00975BFD" w:rsidRDefault="00632768">
            <w:pPr>
              <w:pStyle w:val="TAH"/>
              <w:rPr>
                <w:kern w:val="2"/>
              </w:rPr>
            </w:pPr>
            <w:r w:rsidRPr="00975BFD">
              <w:rPr>
                <w:kern w:val="2"/>
              </w:rPr>
              <w:t>Description</w:t>
            </w:r>
          </w:p>
        </w:tc>
      </w:tr>
      <w:tr w:rsidR="0039271C" w:rsidRPr="00975BFD" w14:paraId="1B5BA87E" w14:textId="77777777">
        <w:trPr>
          <w:jc w:val="center"/>
        </w:trPr>
        <w:tc>
          <w:tcPr>
            <w:tcW w:w="2880" w:type="dxa"/>
            <w:tcBorders>
              <w:top w:val="single" w:sz="4" w:space="0" w:color="000000"/>
              <w:left w:val="single" w:sz="4" w:space="0" w:color="000000"/>
              <w:bottom w:val="single" w:sz="4" w:space="0" w:color="000000"/>
              <w:right w:val="nil"/>
            </w:tcBorders>
          </w:tcPr>
          <w:p w14:paraId="78A47FA1" w14:textId="204075A5" w:rsidR="0039271C" w:rsidRPr="00975BFD" w:rsidRDefault="00012031">
            <w:pPr>
              <w:pStyle w:val="TAL"/>
              <w:rPr>
                <w:kern w:val="2"/>
              </w:rPr>
            </w:pPr>
            <w:r w:rsidRPr="00012031">
              <w:rPr>
                <w:kern w:val="2"/>
              </w:rPr>
              <w:t>Subscription ID</w:t>
            </w:r>
          </w:p>
        </w:tc>
        <w:tc>
          <w:tcPr>
            <w:tcW w:w="1440" w:type="dxa"/>
            <w:tcBorders>
              <w:top w:val="single" w:sz="4" w:space="0" w:color="000000"/>
              <w:left w:val="single" w:sz="4" w:space="0" w:color="000000"/>
              <w:bottom w:val="single" w:sz="4" w:space="0" w:color="000000"/>
              <w:right w:val="nil"/>
            </w:tcBorders>
          </w:tcPr>
          <w:p w14:paraId="59C13574" w14:textId="63EDFC21" w:rsidR="0039271C" w:rsidRPr="00975BFD" w:rsidRDefault="00012031">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2C879E" w14:textId="3BEE58E0" w:rsidR="0039271C" w:rsidRPr="00975BFD" w:rsidRDefault="00012031">
            <w:pPr>
              <w:pStyle w:val="TAL"/>
              <w:rPr>
                <w:kern w:val="2"/>
              </w:rPr>
            </w:pPr>
            <w:r w:rsidRPr="00012031">
              <w:rPr>
                <w:kern w:val="2"/>
              </w:rPr>
              <w:t>Subscription identifier corresponding to the subscription</w:t>
            </w:r>
          </w:p>
        </w:tc>
      </w:tr>
      <w:tr w:rsidR="0039271C" w:rsidRPr="00975BFD" w14:paraId="1CA71A18" w14:textId="77777777">
        <w:trPr>
          <w:jc w:val="center"/>
        </w:trPr>
        <w:tc>
          <w:tcPr>
            <w:tcW w:w="2880" w:type="dxa"/>
            <w:tcBorders>
              <w:top w:val="single" w:sz="4" w:space="0" w:color="000000"/>
              <w:left w:val="single" w:sz="4" w:space="0" w:color="000000"/>
              <w:bottom w:val="single" w:sz="4" w:space="0" w:color="000000"/>
              <w:right w:val="nil"/>
            </w:tcBorders>
          </w:tcPr>
          <w:p w14:paraId="265BB96D"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27E5414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106CB04" w14:textId="77777777" w:rsidR="0039271C" w:rsidRPr="00975BFD" w:rsidRDefault="00632768">
            <w:pPr>
              <w:pStyle w:val="TAL"/>
              <w:rPr>
                <w:kern w:val="2"/>
              </w:rPr>
            </w:pPr>
            <w:r w:rsidRPr="00975BFD">
              <w:rPr>
                <w:kern w:val="2"/>
              </w:rPr>
              <w:t>The result of the request (positive or negative acknowledgement)</w:t>
            </w:r>
          </w:p>
        </w:tc>
      </w:tr>
    </w:tbl>
    <w:p w14:paraId="51A0C2B0" w14:textId="77777777" w:rsidR="005D71EC" w:rsidRPr="00975BFD" w:rsidRDefault="005D71EC" w:rsidP="005D71EC">
      <w:bookmarkStart w:id="835" w:name="_Toc134011961"/>
    </w:p>
    <w:p w14:paraId="1F59CE14" w14:textId="77777777" w:rsidR="0039271C" w:rsidRPr="00975BFD" w:rsidRDefault="00632768">
      <w:pPr>
        <w:pStyle w:val="Heading4"/>
        <w:rPr>
          <w:bCs/>
        </w:rPr>
      </w:pPr>
      <w:bookmarkStart w:id="836" w:name="_Toc170686306"/>
      <w:r w:rsidRPr="00975BFD">
        <w:rPr>
          <w:bCs/>
        </w:rPr>
        <w:t>9.</w:t>
      </w:r>
      <w:r w:rsidRPr="00975BFD">
        <w:rPr>
          <w:rFonts w:eastAsiaTheme="minorEastAsia"/>
          <w:bCs/>
          <w:lang w:eastAsia="zh-CN"/>
        </w:rPr>
        <w:t>15</w:t>
      </w:r>
      <w:r w:rsidRPr="00975BFD">
        <w:rPr>
          <w:bCs/>
        </w:rPr>
        <w:t>.3.4</w:t>
      </w:r>
      <w:r w:rsidRPr="00975BFD">
        <w:rPr>
          <w:bCs/>
        </w:rPr>
        <w:tab/>
      </w:r>
      <w:r w:rsidRPr="00975BFD">
        <w:t>Fault diagnosis notification</w:t>
      </w:r>
      <w:bookmarkEnd w:id="835"/>
      <w:bookmarkEnd w:id="836"/>
    </w:p>
    <w:p w14:paraId="53439D92" w14:textId="77777777" w:rsidR="0039271C" w:rsidRPr="00975BFD" w:rsidRDefault="00632768">
      <w:r w:rsidRPr="00975BFD">
        <w:t>Table 9.</w:t>
      </w:r>
      <w:r w:rsidRPr="00975BFD">
        <w:rPr>
          <w:rFonts w:eastAsiaTheme="minorEastAsia"/>
          <w:lang w:eastAsia="zh-CN"/>
        </w:rPr>
        <w:t>15</w:t>
      </w:r>
      <w:r w:rsidRPr="00975BFD">
        <w:t>.3.4-1 describes information elements for fault diagnosis notification.</w:t>
      </w:r>
    </w:p>
    <w:p w14:paraId="6400CEBE" w14:textId="77777777" w:rsidR="0039271C" w:rsidRPr="00975BFD" w:rsidRDefault="00632768">
      <w:pPr>
        <w:pStyle w:val="TH"/>
      </w:pPr>
      <w:r w:rsidRPr="00975BFD">
        <w:t>Table 9.</w:t>
      </w:r>
      <w:r w:rsidRPr="00975BFD">
        <w:rPr>
          <w:rFonts w:eastAsiaTheme="minorEastAsia"/>
          <w:lang w:eastAsia="zh-CN"/>
        </w:rPr>
        <w:t>15</w:t>
      </w:r>
      <w:r w:rsidRPr="00975BFD">
        <w:t>.3.3-4: Fault diagnosis notification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97DBCF8" w14:textId="77777777">
        <w:trPr>
          <w:jc w:val="center"/>
        </w:trPr>
        <w:tc>
          <w:tcPr>
            <w:tcW w:w="2880" w:type="dxa"/>
            <w:tcBorders>
              <w:top w:val="single" w:sz="4" w:space="0" w:color="000000"/>
              <w:left w:val="single" w:sz="4" w:space="0" w:color="000000"/>
              <w:bottom w:val="single" w:sz="4" w:space="0" w:color="000000"/>
              <w:right w:val="nil"/>
            </w:tcBorders>
          </w:tcPr>
          <w:p w14:paraId="0E082DA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ACC6FAE"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FE54465" w14:textId="77777777" w:rsidR="0039271C" w:rsidRPr="00975BFD" w:rsidRDefault="00632768">
            <w:pPr>
              <w:pStyle w:val="TAH"/>
              <w:rPr>
                <w:kern w:val="2"/>
              </w:rPr>
            </w:pPr>
            <w:r w:rsidRPr="00975BFD">
              <w:rPr>
                <w:kern w:val="2"/>
              </w:rPr>
              <w:t>Description</w:t>
            </w:r>
          </w:p>
        </w:tc>
      </w:tr>
      <w:tr w:rsidR="00557A5A" w:rsidRPr="00975BFD" w14:paraId="6C204FA6" w14:textId="77777777">
        <w:trPr>
          <w:jc w:val="center"/>
        </w:trPr>
        <w:tc>
          <w:tcPr>
            <w:tcW w:w="2880" w:type="dxa"/>
            <w:tcBorders>
              <w:top w:val="single" w:sz="4" w:space="0" w:color="000000"/>
              <w:left w:val="single" w:sz="4" w:space="0" w:color="000000"/>
              <w:bottom w:val="single" w:sz="4" w:space="0" w:color="000000"/>
              <w:right w:val="nil"/>
            </w:tcBorders>
          </w:tcPr>
          <w:p w14:paraId="56699266" w14:textId="0F76F1E4" w:rsidR="00557A5A" w:rsidRPr="00C45544" w:rsidRDefault="00557A5A" w:rsidP="00557A5A">
            <w:pPr>
              <w:pStyle w:val="TAL"/>
            </w:pPr>
            <w:r w:rsidRPr="00C45544">
              <w:t>Subscription ID</w:t>
            </w:r>
          </w:p>
        </w:tc>
        <w:tc>
          <w:tcPr>
            <w:tcW w:w="1440" w:type="dxa"/>
            <w:tcBorders>
              <w:top w:val="single" w:sz="4" w:space="0" w:color="000000"/>
              <w:left w:val="single" w:sz="4" w:space="0" w:color="000000"/>
              <w:bottom w:val="single" w:sz="4" w:space="0" w:color="000000"/>
              <w:right w:val="nil"/>
            </w:tcBorders>
          </w:tcPr>
          <w:p w14:paraId="2B223EBA" w14:textId="612A6FCC" w:rsidR="00557A5A" w:rsidRPr="00C45544" w:rsidRDefault="00557A5A" w:rsidP="00557A5A">
            <w:pPr>
              <w:pStyle w:val="TAC"/>
            </w:pPr>
            <w:r w:rsidRPr="00C45544">
              <w:t>M</w:t>
            </w:r>
          </w:p>
        </w:tc>
        <w:tc>
          <w:tcPr>
            <w:tcW w:w="4320" w:type="dxa"/>
            <w:tcBorders>
              <w:top w:val="single" w:sz="4" w:space="0" w:color="000000"/>
              <w:left w:val="single" w:sz="4" w:space="0" w:color="000000"/>
              <w:bottom w:val="single" w:sz="4" w:space="0" w:color="000000"/>
              <w:right w:val="single" w:sz="4" w:space="0" w:color="000000"/>
            </w:tcBorders>
          </w:tcPr>
          <w:p w14:paraId="5BCD4015" w14:textId="340FD940" w:rsidR="00557A5A" w:rsidRPr="00C45544" w:rsidRDefault="00557A5A" w:rsidP="00557A5A">
            <w:pPr>
              <w:pStyle w:val="TAL"/>
            </w:pPr>
            <w:r w:rsidRPr="00C45544">
              <w:t>Subscription identifier corresponding to the subscription</w:t>
            </w:r>
          </w:p>
        </w:tc>
      </w:tr>
      <w:tr w:rsidR="00012031" w:rsidRPr="00975BFD" w14:paraId="2A48F8D5" w14:textId="77777777">
        <w:trPr>
          <w:jc w:val="center"/>
        </w:trPr>
        <w:tc>
          <w:tcPr>
            <w:tcW w:w="2880" w:type="dxa"/>
            <w:tcBorders>
              <w:top w:val="single" w:sz="4" w:space="0" w:color="000000"/>
              <w:left w:val="single" w:sz="4" w:space="0" w:color="000000"/>
              <w:bottom w:val="single" w:sz="4" w:space="0" w:color="000000"/>
              <w:right w:val="nil"/>
            </w:tcBorders>
          </w:tcPr>
          <w:p w14:paraId="24F81833" w14:textId="7E347D3A" w:rsidR="00012031" w:rsidRPr="00975BFD" w:rsidRDefault="00012031" w:rsidP="00012031">
            <w:pPr>
              <w:pStyle w:val="TAL"/>
              <w:rPr>
                <w:kern w:val="2"/>
              </w:rPr>
            </w:pPr>
            <w:r w:rsidRPr="00975BFD">
              <w:rPr>
                <w:kern w:val="2"/>
              </w:rPr>
              <w:t>Fault Report ID</w:t>
            </w:r>
          </w:p>
        </w:tc>
        <w:tc>
          <w:tcPr>
            <w:tcW w:w="1440" w:type="dxa"/>
            <w:tcBorders>
              <w:top w:val="single" w:sz="4" w:space="0" w:color="000000"/>
              <w:left w:val="single" w:sz="4" w:space="0" w:color="000000"/>
              <w:bottom w:val="single" w:sz="4" w:space="0" w:color="000000"/>
              <w:right w:val="nil"/>
            </w:tcBorders>
          </w:tcPr>
          <w:p w14:paraId="5CC529ED" w14:textId="3EB52849" w:rsidR="00012031" w:rsidRPr="00975BFD" w:rsidRDefault="00012031" w:rsidP="00012031">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2E65B4B" w14:textId="46D74911" w:rsidR="00012031" w:rsidRPr="00975BFD" w:rsidRDefault="00012031" w:rsidP="00012031">
            <w:pPr>
              <w:pStyle w:val="TAL"/>
              <w:rPr>
                <w:kern w:val="2"/>
              </w:rPr>
            </w:pPr>
            <w:r w:rsidRPr="00975BFD">
              <w:rPr>
                <w:kern w:val="2"/>
              </w:rPr>
              <w:t>Identifier of the fault Report</w:t>
            </w:r>
          </w:p>
        </w:tc>
      </w:tr>
      <w:tr w:rsidR="0039271C" w:rsidRPr="00975BFD" w14:paraId="66916C57" w14:textId="77777777">
        <w:trPr>
          <w:jc w:val="center"/>
        </w:trPr>
        <w:tc>
          <w:tcPr>
            <w:tcW w:w="2880" w:type="dxa"/>
            <w:tcBorders>
              <w:top w:val="single" w:sz="4" w:space="0" w:color="000000"/>
              <w:left w:val="single" w:sz="4" w:space="0" w:color="000000"/>
              <w:bottom w:val="single" w:sz="4" w:space="0" w:color="000000"/>
              <w:right w:val="nil"/>
            </w:tcBorders>
          </w:tcPr>
          <w:p w14:paraId="7B1BA560" w14:textId="77777777" w:rsidR="0039271C" w:rsidRPr="00975BFD" w:rsidRDefault="00632768">
            <w:pPr>
              <w:pStyle w:val="TAL"/>
              <w:rPr>
                <w:kern w:val="2"/>
                <w:lang w:eastAsia="zh-CN"/>
              </w:rPr>
            </w:pPr>
            <w:r w:rsidRPr="00975BFD">
              <w:rPr>
                <w:kern w:val="2"/>
                <w:lang w:eastAsia="zh-CN"/>
              </w:rPr>
              <w:t>FaultReport</w:t>
            </w:r>
          </w:p>
        </w:tc>
        <w:tc>
          <w:tcPr>
            <w:tcW w:w="1440" w:type="dxa"/>
            <w:tcBorders>
              <w:top w:val="single" w:sz="4" w:space="0" w:color="000000"/>
              <w:left w:val="single" w:sz="4" w:space="0" w:color="000000"/>
              <w:bottom w:val="single" w:sz="4" w:space="0" w:color="000000"/>
              <w:right w:val="nil"/>
            </w:tcBorders>
          </w:tcPr>
          <w:p w14:paraId="6EA45F2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2E3C1E0" w14:textId="77777777" w:rsidR="0039271C" w:rsidRPr="00975BFD" w:rsidRDefault="00632768">
            <w:pPr>
              <w:pStyle w:val="TAL"/>
              <w:rPr>
                <w:kern w:val="2"/>
              </w:rPr>
            </w:pPr>
            <w:r w:rsidRPr="00975BFD">
              <w:rPr>
                <w:kern w:val="2"/>
              </w:rPr>
              <w:t>The report of the fault diagnosis</w:t>
            </w:r>
          </w:p>
        </w:tc>
      </w:tr>
      <w:tr w:rsidR="0039271C" w:rsidRPr="00975BFD" w14:paraId="139C8F35" w14:textId="77777777">
        <w:trPr>
          <w:jc w:val="center"/>
        </w:trPr>
        <w:tc>
          <w:tcPr>
            <w:tcW w:w="2880" w:type="dxa"/>
            <w:tcBorders>
              <w:top w:val="single" w:sz="4" w:space="0" w:color="000000"/>
              <w:left w:val="single" w:sz="4" w:space="0" w:color="000000"/>
              <w:bottom w:val="single" w:sz="4" w:space="0" w:color="000000"/>
              <w:right w:val="nil"/>
            </w:tcBorders>
          </w:tcPr>
          <w:p w14:paraId="73F627C2" w14:textId="77777777" w:rsidR="0039271C" w:rsidRPr="00975BFD" w:rsidRDefault="00632768">
            <w:pPr>
              <w:pStyle w:val="TAL"/>
              <w:rPr>
                <w:kern w:val="2"/>
                <w:lang w:eastAsia="zh-CN"/>
              </w:rPr>
            </w:pPr>
            <w:r w:rsidRPr="00975BFD">
              <w:rPr>
                <w:kern w:val="2"/>
                <w:lang w:eastAsia="zh-CN"/>
              </w:rPr>
              <w:t>&gt;CorrelatedAlarmList</w:t>
            </w:r>
          </w:p>
        </w:tc>
        <w:tc>
          <w:tcPr>
            <w:tcW w:w="1440" w:type="dxa"/>
            <w:tcBorders>
              <w:top w:val="single" w:sz="4" w:space="0" w:color="000000"/>
              <w:left w:val="single" w:sz="4" w:space="0" w:color="000000"/>
              <w:bottom w:val="single" w:sz="4" w:space="0" w:color="000000"/>
              <w:right w:val="nil"/>
            </w:tcBorders>
          </w:tcPr>
          <w:p w14:paraId="45603BBB"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E05153" w14:textId="77777777" w:rsidR="0039271C" w:rsidRPr="00975BFD" w:rsidRDefault="00632768">
            <w:pPr>
              <w:pStyle w:val="TAL"/>
              <w:rPr>
                <w:kern w:val="2"/>
                <w:lang w:eastAsia="zh-CN"/>
              </w:rPr>
            </w:pPr>
            <w:r w:rsidRPr="00975BFD">
              <w:rPr>
                <w:kern w:val="2"/>
                <w:lang w:eastAsia="zh-CN"/>
              </w:rPr>
              <w:t>The list of the correlated alarms</w:t>
            </w:r>
          </w:p>
        </w:tc>
      </w:tr>
      <w:tr w:rsidR="0039271C" w:rsidRPr="00975BFD" w14:paraId="200CECDF" w14:textId="77777777">
        <w:trPr>
          <w:jc w:val="center"/>
        </w:trPr>
        <w:tc>
          <w:tcPr>
            <w:tcW w:w="2880" w:type="dxa"/>
            <w:tcBorders>
              <w:top w:val="single" w:sz="4" w:space="0" w:color="000000"/>
              <w:left w:val="single" w:sz="4" w:space="0" w:color="000000"/>
              <w:bottom w:val="single" w:sz="4" w:space="0" w:color="000000"/>
              <w:right w:val="nil"/>
            </w:tcBorders>
          </w:tcPr>
          <w:p w14:paraId="782EA49D" w14:textId="77777777" w:rsidR="0039271C" w:rsidRPr="00975BFD" w:rsidRDefault="00632768">
            <w:pPr>
              <w:pStyle w:val="TAL"/>
              <w:rPr>
                <w:kern w:val="2"/>
                <w:lang w:eastAsia="zh-CN"/>
              </w:rPr>
            </w:pPr>
            <w:r w:rsidRPr="00975BFD">
              <w:rPr>
                <w:kern w:val="2"/>
                <w:lang w:eastAsia="zh-CN"/>
              </w:rPr>
              <w:t>&gt;&gt;CorrelatedAlarm</w:t>
            </w:r>
          </w:p>
        </w:tc>
        <w:tc>
          <w:tcPr>
            <w:tcW w:w="1440" w:type="dxa"/>
            <w:tcBorders>
              <w:top w:val="single" w:sz="4" w:space="0" w:color="000000"/>
              <w:left w:val="single" w:sz="4" w:space="0" w:color="000000"/>
              <w:bottom w:val="single" w:sz="4" w:space="0" w:color="000000"/>
              <w:right w:val="nil"/>
            </w:tcBorders>
          </w:tcPr>
          <w:p w14:paraId="306E1C5D"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B42E30C" w14:textId="77777777" w:rsidR="0039271C" w:rsidRPr="00975BFD" w:rsidRDefault="00632768">
            <w:pPr>
              <w:pStyle w:val="TAL"/>
              <w:rPr>
                <w:kern w:val="2"/>
                <w:lang w:eastAsia="zh-CN"/>
              </w:rPr>
            </w:pPr>
            <w:r w:rsidRPr="00975BFD">
              <w:rPr>
                <w:kern w:val="2"/>
                <w:lang w:eastAsia="zh-CN"/>
              </w:rPr>
              <w:t>The correlated alarms</w:t>
            </w:r>
          </w:p>
        </w:tc>
      </w:tr>
      <w:tr w:rsidR="0039271C" w:rsidRPr="00975BFD" w14:paraId="666A0955" w14:textId="77777777">
        <w:trPr>
          <w:jc w:val="center"/>
        </w:trPr>
        <w:tc>
          <w:tcPr>
            <w:tcW w:w="2880" w:type="dxa"/>
            <w:tcBorders>
              <w:top w:val="single" w:sz="4" w:space="0" w:color="000000"/>
              <w:left w:val="single" w:sz="4" w:space="0" w:color="000000"/>
              <w:bottom w:val="single" w:sz="4" w:space="0" w:color="000000"/>
              <w:right w:val="nil"/>
            </w:tcBorders>
          </w:tcPr>
          <w:p w14:paraId="2AE7F29E" w14:textId="77777777" w:rsidR="0039271C" w:rsidRPr="00975BFD" w:rsidRDefault="00632768">
            <w:pPr>
              <w:pStyle w:val="TAL"/>
              <w:rPr>
                <w:kern w:val="2"/>
                <w:lang w:eastAsia="zh-CN"/>
              </w:rPr>
            </w:pPr>
            <w:r w:rsidRPr="00975BFD">
              <w:rPr>
                <w:kern w:val="2"/>
                <w:lang w:eastAsia="zh-CN"/>
              </w:rPr>
              <w:t>&gt;rootCause</w:t>
            </w:r>
          </w:p>
        </w:tc>
        <w:tc>
          <w:tcPr>
            <w:tcW w:w="1440" w:type="dxa"/>
            <w:tcBorders>
              <w:top w:val="single" w:sz="4" w:space="0" w:color="000000"/>
              <w:left w:val="single" w:sz="4" w:space="0" w:color="000000"/>
              <w:bottom w:val="single" w:sz="4" w:space="0" w:color="000000"/>
              <w:right w:val="nil"/>
            </w:tcBorders>
          </w:tcPr>
          <w:p w14:paraId="1F535571"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B0192D0" w14:textId="77777777" w:rsidR="0039271C" w:rsidRPr="00975BFD" w:rsidRDefault="00632768">
            <w:pPr>
              <w:pStyle w:val="TAL"/>
              <w:rPr>
                <w:kern w:val="2"/>
                <w:lang w:eastAsia="zh-CN"/>
              </w:rPr>
            </w:pPr>
            <w:r w:rsidRPr="00975BFD">
              <w:rPr>
                <w:kern w:val="2"/>
                <w:lang w:eastAsia="zh-CN"/>
              </w:rPr>
              <w:t>The root cause of the fault</w:t>
            </w:r>
          </w:p>
        </w:tc>
      </w:tr>
    </w:tbl>
    <w:p w14:paraId="0CF4DE92" w14:textId="77777777" w:rsidR="0039271C" w:rsidRPr="00975BFD" w:rsidRDefault="0039271C"/>
    <w:p w14:paraId="290B2E9A" w14:textId="77777777" w:rsidR="0039271C" w:rsidRPr="00975BFD" w:rsidRDefault="00632768">
      <w:pPr>
        <w:pStyle w:val="Heading3"/>
        <w:rPr>
          <w:bCs/>
        </w:rPr>
      </w:pPr>
      <w:bookmarkStart w:id="837" w:name="_Toc134011962"/>
      <w:bookmarkStart w:id="838" w:name="_Toc170686307"/>
      <w:r w:rsidRPr="00975BFD">
        <w:rPr>
          <w:bCs/>
        </w:rPr>
        <w:t>9.</w:t>
      </w:r>
      <w:r w:rsidRPr="00975BFD">
        <w:rPr>
          <w:rFonts w:eastAsiaTheme="minorEastAsia"/>
          <w:bCs/>
          <w:lang w:eastAsia="zh-CN"/>
        </w:rPr>
        <w:t>15</w:t>
      </w:r>
      <w:r w:rsidRPr="00975BFD">
        <w:rPr>
          <w:bCs/>
        </w:rPr>
        <w:t>.4</w:t>
      </w:r>
      <w:r w:rsidRPr="00975BFD">
        <w:rPr>
          <w:bCs/>
        </w:rPr>
        <w:tab/>
        <w:t>APIs</w:t>
      </w:r>
      <w:bookmarkEnd w:id="837"/>
      <w:bookmarkEnd w:id="838"/>
      <w:r w:rsidRPr="00975BFD">
        <w:rPr>
          <w:bCs/>
        </w:rPr>
        <w:t xml:space="preserve"> </w:t>
      </w:r>
    </w:p>
    <w:p w14:paraId="2D07A030" w14:textId="77777777" w:rsidR="0039271C" w:rsidRPr="00975BFD" w:rsidRDefault="00632768">
      <w:pPr>
        <w:pStyle w:val="Heading4"/>
      </w:pPr>
      <w:bookmarkStart w:id="839" w:name="_Toc134011963"/>
      <w:bookmarkStart w:id="840" w:name="_Toc170686308"/>
      <w:r w:rsidRPr="00975BFD">
        <w:t>9.</w:t>
      </w:r>
      <w:r w:rsidRPr="00975BFD">
        <w:rPr>
          <w:rFonts w:eastAsiaTheme="minorEastAsia"/>
          <w:lang w:eastAsia="zh-CN"/>
        </w:rPr>
        <w:t>15</w:t>
      </w:r>
      <w:r w:rsidRPr="00975BFD">
        <w:t>.4.1</w:t>
      </w:r>
      <w:r w:rsidRPr="00975BFD">
        <w:tab/>
        <w:t>General</w:t>
      </w:r>
      <w:bookmarkEnd w:id="839"/>
      <w:bookmarkEnd w:id="840"/>
    </w:p>
    <w:p w14:paraId="18992DE7" w14:textId="77777777" w:rsidR="0039271C" w:rsidRPr="00975BFD" w:rsidRDefault="00632768">
      <w:r w:rsidRPr="00975BFD">
        <w:t>Table 9.</w:t>
      </w:r>
      <w:r w:rsidRPr="00975BFD">
        <w:rPr>
          <w:rFonts w:eastAsiaTheme="minorEastAsia"/>
          <w:lang w:eastAsia="zh-CN"/>
        </w:rPr>
        <w:t>15</w:t>
      </w:r>
      <w:r w:rsidRPr="00975BFD">
        <w:t>.4</w:t>
      </w:r>
      <w:r w:rsidRPr="00975BFD">
        <w:rPr>
          <w:lang w:eastAsia="zh-CN"/>
        </w:rPr>
        <w:t>.1</w:t>
      </w:r>
      <w:r w:rsidRPr="00975BFD">
        <w:t>-1 illustrates the APIs for the network slice fault management capability exposure.</w:t>
      </w:r>
    </w:p>
    <w:p w14:paraId="4782AFF0" w14:textId="77777777" w:rsidR="0039271C" w:rsidRPr="00975BFD" w:rsidRDefault="00632768">
      <w:pPr>
        <w:pStyle w:val="TH"/>
      </w:pPr>
      <w:r w:rsidRPr="00975BFD">
        <w:t>Table 9.</w:t>
      </w:r>
      <w:r w:rsidRPr="00975BFD">
        <w:rPr>
          <w:rFonts w:eastAsiaTheme="minorEastAsia"/>
          <w:lang w:eastAsia="zh-CN"/>
        </w:rPr>
        <w:t>15</w:t>
      </w:r>
      <w:r w:rsidRPr="00975BFD">
        <w:t>.4</w:t>
      </w:r>
      <w:r w:rsidRPr="00975BFD">
        <w:rPr>
          <w:lang w:eastAsia="zh-CN"/>
        </w:rPr>
        <w:t>.1</w:t>
      </w:r>
      <w:r w:rsidRPr="00975BFD">
        <w:t>-1: fault diagnosis request.</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4"/>
        <w:gridCol w:w="2551"/>
        <w:gridCol w:w="1559"/>
      </w:tblGrid>
      <w:tr w:rsidR="0039271C" w:rsidRPr="00975BFD" w14:paraId="57F4816C" w14:textId="77777777" w:rsidTr="0039271C">
        <w:tc>
          <w:tcPr>
            <w:tcW w:w="2376" w:type="dxa"/>
            <w:tcBorders>
              <w:top w:val="single" w:sz="4" w:space="0" w:color="auto"/>
              <w:left w:val="single" w:sz="4" w:space="0" w:color="auto"/>
              <w:bottom w:val="single" w:sz="4" w:space="0" w:color="auto"/>
              <w:right w:val="single" w:sz="4" w:space="0" w:color="auto"/>
            </w:tcBorders>
          </w:tcPr>
          <w:p w14:paraId="7BA46CCA" w14:textId="77777777" w:rsidR="0039271C" w:rsidRPr="00975BFD" w:rsidRDefault="00632768">
            <w:pPr>
              <w:pStyle w:val="TAH"/>
            </w:pPr>
            <w:r w:rsidRPr="00975BFD">
              <w:t>API Name</w:t>
            </w:r>
          </w:p>
        </w:tc>
        <w:tc>
          <w:tcPr>
            <w:tcW w:w="2694" w:type="dxa"/>
            <w:tcBorders>
              <w:top w:val="single" w:sz="4" w:space="0" w:color="auto"/>
              <w:left w:val="nil"/>
              <w:bottom w:val="single" w:sz="4" w:space="0" w:color="auto"/>
              <w:right w:val="single" w:sz="4" w:space="0" w:color="auto"/>
            </w:tcBorders>
          </w:tcPr>
          <w:p w14:paraId="6DEE8315" w14:textId="77777777" w:rsidR="0039271C" w:rsidRPr="00975BFD" w:rsidRDefault="00632768">
            <w:pPr>
              <w:pStyle w:val="TAH"/>
            </w:pPr>
            <w:r w:rsidRPr="00975BFD">
              <w:t>API Operations</w:t>
            </w:r>
          </w:p>
        </w:tc>
        <w:tc>
          <w:tcPr>
            <w:tcW w:w="2551" w:type="dxa"/>
            <w:tcBorders>
              <w:top w:val="single" w:sz="4" w:space="0" w:color="auto"/>
              <w:left w:val="nil"/>
              <w:bottom w:val="single" w:sz="4" w:space="0" w:color="auto"/>
              <w:right w:val="single" w:sz="4" w:space="0" w:color="auto"/>
            </w:tcBorders>
          </w:tcPr>
          <w:p w14:paraId="7227A6A6" w14:textId="77777777" w:rsidR="0039271C" w:rsidRPr="00975BFD" w:rsidRDefault="00632768">
            <w:pPr>
              <w:pStyle w:val="TAH"/>
            </w:pPr>
            <w:r w:rsidRPr="00975BFD">
              <w:t>Communication Type</w:t>
            </w:r>
          </w:p>
        </w:tc>
        <w:tc>
          <w:tcPr>
            <w:tcW w:w="1559" w:type="dxa"/>
            <w:tcBorders>
              <w:top w:val="single" w:sz="4" w:space="0" w:color="auto"/>
              <w:left w:val="nil"/>
              <w:bottom w:val="single" w:sz="4" w:space="0" w:color="auto"/>
              <w:right w:val="single" w:sz="4" w:space="0" w:color="auto"/>
            </w:tcBorders>
          </w:tcPr>
          <w:p w14:paraId="76312F67" w14:textId="77777777" w:rsidR="0039271C" w:rsidRPr="00975BFD" w:rsidRDefault="00632768">
            <w:pPr>
              <w:pStyle w:val="TAH"/>
            </w:pPr>
            <w:r w:rsidRPr="00975BFD">
              <w:t>Consumer(s)</w:t>
            </w:r>
          </w:p>
        </w:tc>
      </w:tr>
      <w:tr w:rsidR="0039271C" w:rsidRPr="00975BFD" w14:paraId="01F44F13" w14:textId="77777777" w:rsidTr="0039271C">
        <w:trPr>
          <w:trHeight w:val="136"/>
        </w:trPr>
        <w:tc>
          <w:tcPr>
            <w:tcW w:w="2376" w:type="dxa"/>
            <w:vMerge w:val="restart"/>
            <w:tcBorders>
              <w:top w:val="single" w:sz="4" w:space="0" w:color="auto"/>
              <w:left w:val="single" w:sz="4" w:space="0" w:color="auto"/>
              <w:right w:val="single" w:sz="4" w:space="0" w:color="auto"/>
            </w:tcBorders>
          </w:tcPr>
          <w:p w14:paraId="5A15E194" w14:textId="77777777" w:rsidR="0039271C" w:rsidRPr="00975BFD" w:rsidRDefault="00632768">
            <w:pPr>
              <w:pStyle w:val="TAL"/>
            </w:pPr>
            <w:r w:rsidRPr="00975BFD">
              <w:t>SS_NSCE_FaultDiagnosis</w:t>
            </w:r>
          </w:p>
        </w:tc>
        <w:tc>
          <w:tcPr>
            <w:tcW w:w="2694" w:type="dxa"/>
            <w:tcBorders>
              <w:top w:val="single" w:sz="4" w:space="0" w:color="auto"/>
              <w:left w:val="nil"/>
              <w:bottom w:val="single" w:sz="4" w:space="0" w:color="auto"/>
              <w:right w:val="single" w:sz="4" w:space="0" w:color="auto"/>
            </w:tcBorders>
          </w:tcPr>
          <w:p w14:paraId="147BC056" w14:textId="77777777" w:rsidR="0039271C" w:rsidRPr="00975BFD" w:rsidRDefault="00632768">
            <w:pPr>
              <w:pStyle w:val="TAL"/>
            </w:pPr>
            <w:r w:rsidRPr="00975BFD">
              <w:t>Fault_Diagnosis</w:t>
            </w:r>
            <w:r w:rsidRPr="00975BFD">
              <w:rPr>
                <w:lang w:eastAsia="zh-CN"/>
              </w:rPr>
              <w:t>_Subscribe</w:t>
            </w:r>
          </w:p>
        </w:tc>
        <w:tc>
          <w:tcPr>
            <w:tcW w:w="2551" w:type="dxa"/>
            <w:vMerge w:val="restart"/>
            <w:tcBorders>
              <w:top w:val="single" w:sz="4" w:space="0" w:color="auto"/>
              <w:left w:val="nil"/>
              <w:right w:val="single" w:sz="4" w:space="0" w:color="auto"/>
            </w:tcBorders>
          </w:tcPr>
          <w:p w14:paraId="6A8E675A" w14:textId="77777777" w:rsidR="0039271C" w:rsidRPr="00975BFD" w:rsidRDefault="00632768">
            <w:pPr>
              <w:pStyle w:val="TAL"/>
            </w:pPr>
            <w:r w:rsidRPr="00975BFD">
              <w:t>subscription / notification</w:t>
            </w:r>
          </w:p>
        </w:tc>
        <w:tc>
          <w:tcPr>
            <w:tcW w:w="1559" w:type="dxa"/>
            <w:vMerge w:val="restart"/>
            <w:tcBorders>
              <w:top w:val="single" w:sz="4" w:space="0" w:color="auto"/>
              <w:left w:val="nil"/>
              <w:right w:val="single" w:sz="4" w:space="0" w:color="auto"/>
            </w:tcBorders>
          </w:tcPr>
          <w:p w14:paraId="741FC5CD" w14:textId="77777777" w:rsidR="0039271C" w:rsidRPr="00975BFD" w:rsidRDefault="00632768">
            <w:pPr>
              <w:pStyle w:val="TAL"/>
            </w:pPr>
            <w:r w:rsidRPr="00975BFD">
              <w:t>VAL server</w:t>
            </w:r>
          </w:p>
        </w:tc>
      </w:tr>
      <w:tr w:rsidR="0039271C" w:rsidRPr="00975BFD" w14:paraId="3509DB4F" w14:textId="77777777" w:rsidTr="0039271C">
        <w:trPr>
          <w:trHeight w:val="136"/>
        </w:trPr>
        <w:tc>
          <w:tcPr>
            <w:tcW w:w="2376" w:type="dxa"/>
            <w:vMerge/>
            <w:tcBorders>
              <w:left w:val="single" w:sz="4" w:space="0" w:color="auto"/>
              <w:bottom w:val="single" w:sz="4" w:space="0" w:color="auto"/>
              <w:right w:val="single" w:sz="4" w:space="0" w:color="auto"/>
            </w:tcBorders>
          </w:tcPr>
          <w:p w14:paraId="148A3A49" w14:textId="77777777" w:rsidR="0039271C" w:rsidRPr="00975BFD" w:rsidRDefault="0039271C">
            <w:pPr>
              <w:pStyle w:val="TAL"/>
            </w:pPr>
          </w:p>
        </w:tc>
        <w:tc>
          <w:tcPr>
            <w:tcW w:w="2694" w:type="dxa"/>
            <w:tcBorders>
              <w:top w:val="single" w:sz="4" w:space="0" w:color="auto"/>
              <w:left w:val="nil"/>
              <w:bottom w:val="single" w:sz="4" w:space="0" w:color="auto"/>
              <w:right w:val="single" w:sz="4" w:space="0" w:color="auto"/>
            </w:tcBorders>
          </w:tcPr>
          <w:p w14:paraId="15EAC6B6" w14:textId="77777777" w:rsidR="0039271C" w:rsidRPr="00975BFD" w:rsidRDefault="00632768">
            <w:pPr>
              <w:pStyle w:val="TAL"/>
              <w:rPr>
                <w:lang w:eastAsia="zh-CN"/>
              </w:rPr>
            </w:pPr>
            <w:r w:rsidRPr="00975BFD">
              <w:rPr>
                <w:lang w:eastAsia="zh-CN"/>
              </w:rPr>
              <w:t>Fault_Diagnosis_Notification</w:t>
            </w:r>
          </w:p>
        </w:tc>
        <w:tc>
          <w:tcPr>
            <w:tcW w:w="2551" w:type="dxa"/>
            <w:vMerge/>
            <w:tcBorders>
              <w:left w:val="nil"/>
              <w:bottom w:val="single" w:sz="4" w:space="0" w:color="auto"/>
              <w:right w:val="single" w:sz="4" w:space="0" w:color="auto"/>
            </w:tcBorders>
          </w:tcPr>
          <w:p w14:paraId="6AD5E378" w14:textId="77777777" w:rsidR="0039271C" w:rsidRPr="00975BFD" w:rsidRDefault="0039271C">
            <w:pPr>
              <w:pStyle w:val="TAL"/>
              <w:rPr>
                <w:lang w:eastAsia="zh-CN"/>
              </w:rPr>
            </w:pPr>
          </w:p>
        </w:tc>
        <w:tc>
          <w:tcPr>
            <w:tcW w:w="1559" w:type="dxa"/>
            <w:vMerge/>
            <w:tcBorders>
              <w:left w:val="nil"/>
              <w:bottom w:val="single" w:sz="4" w:space="0" w:color="auto"/>
              <w:right w:val="single" w:sz="4" w:space="0" w:color="auto"/>
            </w:tcBorders>
          </w:tcPr>
          <w:p w14:paraId="2A846B01" w14:textId="77777777" w:rsidR="0039271C" w:rsidRPr="00975BFD" w:rsidRDefault="0039271C">
            <w:pPr>
              <w:pStyle w:val="TAL"/>
            </w:pPr>
          </w:p>
        </w:tc>
      </w:tr>
    </w:tbl>
    <w:p w14:paraId="562F2649" w14:textId="77777777" w:rsidR="0039271C" w:rsidRPr="00975BFD" w:rsidRDefault="00632768">
      <w:r w:rsidRPr="00975BFD">
        <w:t xml:space="preserve"> </w:t>
      </w:r>
    </w:p>
    <w:p w14:paraId="69DCAE63" w14:textId="77777777" w:rsidR="0039271C" w:rsidRPr="00975BFD" w:rsidRDefault="00632768">
      <w:pPr>
        <w:pStyle w:val="Heading4"/>
        <w:rPr>
          <w:bCs/>
        </w:rPr>
      </w:pPr>
      <w:bookmarkStart w:id="841" w:name="_Toc134011964"/>
      <w:bookmarkStart w:id="842" w:name="_Toc170686309"/>
      <w:r w:rsidRPr="00975BFD">
        <w:rPr>
          <w:bCs/>
        </w:rPr>
        <w:t>9.</w:t>
      </w:r>
      <w:r w:rsidRPr="00975BFD">
        <w:rPr>
          <w:rFonts w:eastAsiaTheme="minorEastAsia"/>
          <w:bCs/>
          <w:lang w:eastAsia="zh-CN"/>
        </w:rPr>
        <w:t>15</w:t>
      </w:r>
      <w:r w:rsidRPr="00975BFD">
        <w:rPr>
          <w:bCs/>
        </w:rPr>
        <w:t>.4.</w:t>
      </w:r>
      <w:r w:rsidRPr="00975BFD">
        <w:rPr>
          <w:bCs/>
          <w:lang w:eastAsia="zh-CN"/>
        </w:rPr>
        <w:t>2</w:t>
      </w:r>
      <w:r w:rsidRPr="00975BFD">
        <w:rPr>
          <w:bCs/>
        </w:rPr>
        <w:tab/>
        <w:t>SS_NSCE_FaultDiagnosis API</w:t>
      </w:r>
      <w:bookmarkEnd w:id="841"/>
      <w:bookmarkEnd w:id="842"/>
    </w:p>
    <w:p w14:paraId="521AED12" w14:textId="77777777" w:rsidR="0039271C" w:rsidRPr="00975BFD" w:rsidRDefault="00632768">
      <w:pPr>
        <w:pStyle w:val="Heading5"/>
        <w:rPr>
          <w:bCs/>
        </w:rPr>
      </w:pPr>
      <w:bookmarkStart w:id="843" w:name="_Toc134011965"/>
      <w:bookmarkStart w:id="844" w:name="_Toc170686310"/>
      <w:r w:rsidRPr="00975BFD">
        <w:rPr>
          <w:bCs/>
        </w:rPr>
        <w:t>9.</w:t>
      </w:r>
      <w:r w:rsidRPr="00975BFD">
        <w:rPr>
          <w:rFonts w:eastAsiaTheme="minorEastAsia"/>
          <w:bCs/>
          <w:lang w:eastAsia="zh-CN"/>
        </w:rPr>
        <w:t>15</w:t>
      </w:r>
      <w:r w:rsidRPr="00975BFD">
        <w:rPr>
          <w:bCs/>
        </w:rPr>
        <w:t>.4.</w:t>
      </w:r>
      <w:r w:rsidRPr="00975BFD">
        <w:rPr>
          <w:bCs/>
          <w:lang w:eastAsia="zh-CN"/>
        </w:rPr>
        <w:t>2</w:t>
      </w:r>
      <w:r w:rsidRPr="00975BFD">
        <w:rPr>
          <w:bCs/>
        </w:rPr>
        <w:t>.1</w:t>
      </w:r>
      <w:r w:rsidRPr="00975BFD">
        <w:rPr>
          <w:bCs/>
        </w:rPr>
        <w:tab/>
        <w:t>General</w:t>
      </w:r>
      <w:bookmarkEnd w:id="843"/>
      <w:bookmarkEnd w:id="844"/>
    </w:p>
    <w:p w14:paraId="6E05B4F6" w14:textId="77777777" w:rsidR="0039271C" w:rsidRPr="00975BFD" w:rsidRDefault="00632768">
      <w:r w:rsidRPr="00975BFD">
        <w:rPr>
          <w:b/>
        </w:rPr>
        <w:t>API description:</w:t>
      </w:r>
      <w:r w:rsidRPr="00975BFD">
        <w:t xml:space="preserve"> This API enables the VAL server to communicate with the network slice capability enablement server to request the fault diagnosis over NSCE-S.</w:t>
      </w:r>
    </w:p>
    <w:p w14:paraId="6BFC3102" w14:textId="77777777" w:rsidR="0039271C" w:rsidRPr="00975BFD" w:rsidRDefault="00632768">
      <w:pPr>
        <w:pStyle w:val="Heading5"/>
        <w:rPr>
          <w:bCs/>
        </w:rPr>
      </w:pPr>
      <w:bookmarkStart w:id="845" w:name="_Toc134011966"/>
      <w:bookmarkStart w:id="846" w:name="_Toc170686311"/>
      <w:r w:rsidRPr="00975BFD">
        <w:rPr>
          <w:bCs/>
        </w:rPr>
        <w:t>9.</w:t>
      </w:r>
      <w:r w:rsidRPr="00975BFD">
        <w:rPr>
          <w:rFonts w:eastAsiaTheme="minorEastAsia"/>
          <w:bCs/>
          <w:lang w:eastAsia="zh-CN"/>
        </w:rPr>
        <w:t>15</w:t>
      </w:r>
      <w:r w:rsidRPr="00975BFD">
        <w:rPr>
          <w:bCs/>
        </w:rPr>
        <w:t>.4.</w:t>
      </w:r>
      <w:r w:rsidRPr="00975BFD">
        <w:rPr>
          <w:bCs/>
          <w:lang w:eastAsia="zh-CN"/>
        </w:rPr>
        <w:t>2</w:t>
      </w:r>
      <w:r w:rsidRPr="00975BFD">
        <w:rPr>
          <w:bCs/>
        </w:rPr>
        <w:t>.2</w:t>
      </w:r>
      <w:r w:rsidRPr="00975BFD">
        <w:rPr>
          <w:bCs/>
        </w:rPr>
        <w:tab/>
      </w:r>
      <w:r w:rsidRPr="00975BFD">
        <w:t>Fault_Diagnosis</w:t>
      </w:r>
      <w:r w:rsidRPr="00975BFD">
        <w:rPr>
          <w:lang w:eastAsia="zh-CN"/>
        </w:rPr>
        <w:t>_Subscribe</w:t>
      </w:r>
      <w:bookmarkEnd w:id="845"/>
      <w:bookmarkEnd w:id="846"/>
    </w:p>
    <w:p w14:paraId="44F10C71" w14:textId="77777777" w:rsidR="0039271C" w:rsidRPr="00975BFD" w:rsidRDefault="00632768">
      <w:r w:rsidRPr="00975BFD">
        <w:rPr>
          <w:b/>
        </w:rPr>
        <w:t xml:space="preserve">API operation name: </w:t>
      </w:r>
      <w:r w:rsidRPr="00975BFD">
        <w:t>Fault_Diagnosis</w:t>
      </w:r>
      <w:r w:rsidRPr="00975BFD">
        <w:rPr>
          <w:lang w:eastAsia="zh-CN"/>
        </w:rPr>
        <w:t>_Subscribe</w:t>
      </w:r>
    </w:p>
    <w:p w14:paraId="6E77287C" w14:textId="77777777" w:rsidR="0039271C" w:rsidRPr="00975BFD" w:rsidRDefault="00632768">
      <w:r w:rsidRPr="00975BFD">
        <w:rPr>
          <w:b/>
        </w:rPr>
        <w:t>Description:</w:t>
      </w:r>
      <w:r w:rsidRPr="00975BFD">
        <w:t xml:space="preserve"> The consumer subscribes to the network slice fault diagnosis </w:t>
      </w:r>
    </w:p>
    <w:p w14:paraId="6C590A4A" w14:textId="77777777" w:rsidR="0039271C" w:rsidRPr="00975BFD" w:rsidRDefault="00632768">
      <w:r w:rsidRPr="00975BFD">
        <w:rPr>
          <w:b/>
        </w:rPr>
        <w:t>Known Consumers:</w:t>
      </w:r>
      <w:r w:rsidRPr="00975BFD">
        <w:t xml:space="preserve"> VAL server</w:t>
      </w:r>
    </w:p>
    <w:p w14:paraId="2EECB2CB" w14:textId="77777777" w:rsidR="0039271C" w:rsidRPr="00975BFD" w:rsidRDefault="00632768">
      <w:r w:rsidRPr="00975BFD">
        <w:rPr>
          <w:b/>
        </w:rPr>
        <w:t xml:space="preserve">Inputs: </w:t>
      </w:r>
      <w:r w:rsidRPr="00975BFD">
        <w:t>See table 9.</w:t>
      </w:r>
      <w:r w:rsidRPr="00975BFD">
        <w:rPr>
          <w:rFonts w:eastAsiaTheme="minorEastAsia"/>
          <w:lang w:eastAsia="zh-CN"/>
        </w:rPr>
        <w:t>15</w:t>
      </w:r>
      <w:r w:rsidRPr="00975BFD">
        <w:t>.3.2</w:t>
      </w:r>
      <w:r w:rsidRPr="00975BFD">
        <w:rPr>
          <w:lang w:eastAsia="zh-CN"/>
        </w:rPr>
        <w:t>-1</w:t>
      </w:r>
    </w:p>
    <w:p w14:paraId="4993DD9A" w14:textId="77777777" w:rsidR="0039271C" w:rsidRPr="00975BFD" w:rsidRDefault="00632768">
      <w:pPr>
        <w:rPr>
          <w:lang w:eastAsia="zh-CN"/>
        </w:rPr>
      </w:pPr>
      <w:r w:rsidRPr="00975BFD">
        <w:rPr>
          <w:b/>
        </w:rPr>
        <w:t>Outputs:</w:t>
      </w:r>
      <w:r w:rsidRPr="00975BFD">
        <w:rPr>
          <w:rFonts w:cs="Courier New"/>
        </w:rPr>
        <w:t xml:space="preserve"> </w:t>
      </w:r>
      <w:r w:rsidRPr="00975BFD">
        <w:t>See table 9.</w:t>
      </w:r>
      <w:r w:rsidRPr="00975BFD">
        <w:rPr>
          <w:rFonts w:eastAsiaTheme="minorEastAsia"/>
          <w:lang w:eastAsia="zh-CN"/>
        </w:rPr>
        <w:t>15</w:t>
      </w:r>
      <w:r w:rsidRPr="00975BFD">
        <w:t>.3</w:t>
      </w:r>
      <w:r w:rsidRPr="00975BFD">
        <w:rPr>
          <w:lang w:eastAsia="zh-CN"/>
        </w:rPr>
        <w:t>.3-1</w:t>
      </w:r>
    </w:p>
    <w:p w14:paraId="48A93E34" w14:textId="77777777" w:rsidR="0039271C" w:rsidRPr="00975BFD" w:rsidRDefault="00632768">
      <w:pPr>
        <w:pStyle w:val="Heading5"/>
        <w:rPr>
          <w:bCs/>
        </w:rPr>
      </w:pPr>
      <w:bookmarkStart w:id="847" w:name="_Toc134011967"/>
      <w:bookmarkStart w:id="848" w:name="_Toc170686312"/>
      <w:r w:rsidRPr="00975BFD">
        <w:rPr>
          <w:bCs/>
        </w:rPr>
        <w:t>9.</w:t>
      </w:r>
      <w:r w:rsidRPr="00975BFD">
        <w:rPr>
          <w:rFonts w:eastAsiaTheme="minorEastAsia"/>
          <w:bCs/>
          <w:lang w:eastAsia="zh-CN"/>
        </w:rPr>
        <w:t>15</w:t>
      </w:r>
      <w:r w:rsidRPr="00975BFD">
        <w:rPr>
          <w:bCs/>
        </w:rPr>
        <w:t>.4.2.3</w:t>
      </w:r>
      <w:r w:rsidRPr="00975BFD">
        <w:rPr>
          <w:bCs/>
        </w:rPr>
        <w:tab/>
      </w:r>
      <w:r w:rsidRPr="00975BFD">
        <w:t>Fault_Diagnosis</w:t>
      </w:r>
      <w:r w:rsidRPr="00975BFD">
        <w:rPr>
          <w:lang w:eastAsia="zh-CN"/>
        </w:rPr>
        <w:t>_Notification</w:t>
      </w:r>
      <w:bookmarkEnd w:id="847"/>
      <w:bookmarkEnd w:id="848"/>
    </w:p>
    <w:p w14:paraId="1FC421E4" w14:textId="77777777" w:rsidR="0039271C" w:rsidRPr="00975BFD" w:rsidRDefault="00632768">
      <w:r w:rsidRPr="00975BFD">
        <w:rPr>
          <w:b/>
        </w:rPr>
        <w:t xml:space="preserve">API operation name: </w:t>
      </w:r>
      <w:r w:rsidRPr="00975BFD">
        <w:t>Fault_Diagnosis</w:t>
      </w:r>
      <w:r w:rsidRPr="00975BFD">
        <w:rPr>
          <w:lang w:eastAsia="zh-CN"/>
        </w:rPr>
        <w:t>_Notification</w:t>
      </w:r>
    </w:p>
    <w:p w14:paraId="4254E8DE" w14:textId="77777777" w:rsidR="0039271C" w:rsidRPr="00975BFD" w:rsidRDefault="00632768">
      <w:r w:rsidRPr="00975BFD">
        <w:rPr>
          <w:b/>
        </w:rPr>
        <w:t>Description:</w:t>
      </w:r>
      <w:r w:rsidRPr="00975BFD">
        <w:t xml:space="preserve"> The consumer notifies the network slice fault diagnosis results </w:t>
      </w:r>
    </w:p>
    <w:p w14:paraId="4E765999" w14:textId="77777777" w:rsidR="0039271C" w:rsidRPr="00975BFD" w:rsidRDefault="00632768">
      <w:r w:rsidRPr="00975BFD">
        <w:rPr>
          <w:b/>
        </w:rPr>
        <w:t>Known Consumers:</w:t>
      </w:r>
      <w:r w:rsidRPr="00975BFD">
        <w:t xml:space="preserve"> VAL server</w:t>
      </w:r>
    </w:p>
    <w:p w14:paraId="2D583154" w14:textId="77777777" w:rsidR="0039271C" w:rsidRPr="00975BFD" w:rsidRDefault="00632768">
      <w:r w:rsidRPr="00975BFD">
        <w:rPr>
          <w:b/>
        </w:rPr>
        <w:t xml:space="preserve">Inputs: </w:t>
      </w:r>
      <w:r w:rsidRPr="00975BFD">
        <w:t>None</w:t>
      </w:r>
    </w:p>
    <w:p w14:paraId="2B6928D3" w14:textId="77777777" w:rsidR="0039271C" w:rsidRPr="00975BFD" w:rsidRDefault="00632768">
      <w:r w:rsidRPr="00975BFD">
        <w:rPr>
          <w:b/>
        </w:rPr>
        <w:t>Outputs:</w:t>
      </w:r>
      <w:r w:rsidRPr="00975BFD">
        <w:rPr>
          <w:rFonts w:cs="Courier New"/>
        </w:rPr>
        <w:t xml:space="preserve"> </w:t>
      </w:r>
      <w:r w:rsidRPr="00975BFD">
        <w:t>See table 9.</w:t>
      </w:r>
      <w:r w:rsidRPr="00975BFD">
        <w:rPr>
          <w:rFonts w:eastAsiaTheme="minorEastAsia"/>
          <w:lang w:eastAsia="zh-CN"/>
        </w:rPr>
        <w:t>15</w:t>
      </w:r>
      <w:r w:rsidRPr="00975BFD">
        <w:t>.3</w:t>
      </w:r>
      <w:r w:rsidRPr="00975BFD">
        <w:rPr>
          <w:lang w:eastAsia="zh-CN"/>
        </w:rPr>
        <w:t>.4-1</w:t>
      </w:r>
    </w:p>
    <w:p w14:paraId="7C50012A" w14:textId="77777777" w:rsidR="0039271C" w:rsidRPr="00975BFD" w:rsidRDefault="0039271C"/>
    <w:p w14:paraId="24499249" w14:textId="77777777" w:rsidR="0039271C" w:rsidRPr="00975BFD" w:rsidRDefault="00632768">
      <w:pPr>
        <w:pStyle w:val="Heading2"/>
        <w:rPr>
          <w:bCs/>
        </w:rPr>
      </w:pPr>
      <w:bookmarkStart w:id="849" w:name="_Toc134011968"/>
      <w:bookmarkStart w:id="850" w:name="_Toc170686313"/>
      <w:r w:rsidRPr="00975BFD">
        <w:rPr>
          <w:bCs/>
        </w:rPr>
        <w:t>9.</w:t>
      </w:r>
      <w:r w:rsidRPr="00975BFD">
        <w:rPr>
          <w:rFonts w:eastAsiaTheme="minorEastAsia"/>
          <w:bCs/>
          <w:lang w:eastAsia="zh-CN"/>
        </w:rPr>
        <w:t>16</w:t>
      </w:r>
      <w:r w:rsidRPr="00975BFD">
        <w:rPr>
          <w:bCs/>
        </w:rPr>
        <w:tab/>
      </w:r>
      <w:r w:rsidRPr="00975BFD">
        <w:rPr>
          <w:rFonts w:eastAsiaTheme="minorEastAsia"/>
          <w:bCs/>
          <w:lang w:eastAsia="zh-CN"/>
        </w:rPr>
        <w:t>S</w:t>
      </w:r>
      <w:r w:rsidRPr="00975BFD">
        <w:t>lice requirements verification and alignment capability exposure</w:t>
      </w:r>
      <w:bookmarkEnd w:id="849"/>
      <w:bookmarkEnd w:id="850"/>
    </w:p>
    <w:p w14:paraId="357DAEE5" w14:textId="77777777" w:rsidR="0039271C" w:rsidRPr="00975BFD" w:rsidRDefault="00632768">
      <w:pPr>
        <w:pStyle w:val="Heading3"/>
        <w:rPr>
          <w:bCs/>
        </w:rPr>
      </w:pPr>
      <w:bookmarkStart w:id="851" w:name="_Toc134011969"/>
      <w:bookmarkStart w:id="852" w:name="_Toc170686314"/>
      <w:r w:rsidRPr="00975BFD">
        <w:rPr>
          <w:bCs/>
        </w:rPr>
        <w:t>9.</w:t>
      </w:r>
      <w:r w:rsidRPr="00975BFD">
        <w:rPr>
          <w:rFonts w:eastAsiaTheme="minorEastAsia"/>
          <w:bCs/>
          <w:lang w:eastAsia="zh-CN"/>
        </w:rPr>
        <w:t>16</w:t>
      </w:r>
      <w:r w:rsidRPr="00975BFD">
        <w:rPr>
          <w:bCs/>
        </w:rPr>
        <w:t>.1</w:t>
      </w:r>
      <w:r w:rsidRPr="00975BFD">
        <w:rPr>
          <w:bCs/>
        </w:rPr>
        <w:tab/>
        <w:t>General</w:t>
      </w:r>
      <w:bookmarkEnd w:id="851"/>
      <w:bookmarkEnd w:id="852"/>
    </w:p>
    <w:p w14:paraId="31AB5FC2" w14:textId="77777777" w:rsidR="0039271C" w:rsidRPr="00975BFD" w:rsidRDefault="00632768">
      <w:r w:rsidRPr="00975BFD">
        <w:t xml:space="preserve">Verticals can compare the QoS achieved by the provider with the QoS/slice requirements and its own experience of the QoS to verify if the QoS/Slice requirements </w:t>
      </w:r>
      <w:r w:rsidR="003532E7" w:rsidRPr="00975BFD">
        <w:rPr>
          <w:rFonts w:eastAsiaTheme="minorEastAsia"/>
          <w:lang w:eastAsia="zh-CN"/>
        </w:rPr>
        <w:t>are</w:t>
      </w:r>
      <w:r w:rsidR="003532E7" w:rsidRPr="00975BFD">
        <w:t xml:space="preserve"> </w:t>
      </w:r>
      <w:r w:rsidRPr="00975BFD">
        <w:t>reasonably configured. To order a slice with certain slice requirements parameters and their values, the verticals will put their best</w:t>
      </w:r>
      <w:r w:rsidRPr="00975BFD">
        <w:rPr>
          <w:lang w:eastAsia="zh-CN"/>
        </w:rPr>
        <w:t xml:space="preserve"> </w:t>
      </w:r>
      <w:r w:rsidRPr="00975BFD">
        <w:t>effort into slice requirements translation. However, they are not able to guarantee that all the potential factors will be considered to generate the optimal slice requirements parameters on the first try.</w:t>
      </w:r>
    </w:p>
    <w:p w14:paraId="168563C8" w14:textId="77777777" w:rsidR="0039271C" w:rsidRPr="00975BFD" w:rsidRDefault="00632768">
      <w:r w:rsidRPr="00975BFD">
        <w:t>In some cases, there may be some unforeseen exceptions (e.g., unexpected traffic changes) and the current configured slice requirements parameters are not able to fulfil the verticals requirements (e.g., more resources are required to address the exceptions), the VAL client may also suffer unsatisfied experience. Or in some other cases, when the service is executed on the required slice, the slice may not fully match the service real-time running conditions, for example, maybe only 60% of the slice resource is used to support the service, and rest of the slice resource is always idle, or the slice resource is insufficient due to under-provisioning.</w:t>
      </w:r>
    </w:p>
    <w:p w14:paraId="16519C04" w14:textId="77777777" w:rsidR="0039271C" w:rsidRPr="00975BFD" w:rsidRDefault="00632768">
      <w:r w:rsidRPr="00975BFD">
        <w:t xml:space="preserve">Hence, </w:t>
      </w:r>
      <w:r w:rsidRPr="00975BFD">
        <w:rPr>
          <w:rFonts w:eastAsia="DengXian"/>
          <w:lang w:eastAsia="zh-CN"/>
        </w:rPr>
        <w:t xml:space="preserve">NSCE </w:t>
      </w:r>
      <w:r w:rsidRPr="00975BFD">
        <w:t xml:space="preserve">is able to provide the capability of comparing the QoS achievement status together with the OAM QoS data versus real customer QoS data (e.g., Mean Opinion Score) collected from VAL client to check whether the existing QoS/Slice related data is able to satisfy the VAL clients and </w:t>
      </w:r>
      <w:r w:rsidRPr="00975BFD">
        <w:rPr>
          <w:color w:val="000000"/>
        </w:rPr>
        <w:t>send periodically alignment notifications to VAL server for the slice requirements</w:t>
      </w:r>
      <w:r w:rsidRPr="00975BFD">
        <w:t>.</w:t>
      </w:r>
    </w:p>
    <w:p w14:paraId="53DB0D4F" w14:textId="77777777" w:rsidR="0039271C" w:rsidRPr="00975BFD" w:rsidRDefault="00632768">
      <w:pPr>
        <w:pStyle w:val="Heading3"/>
        <w:rPr>
          <w:bCs/>
        </w:rPr>
      </w:pPr>
      <w:bookmarkStart w:id="853" w:name="_Toc134011970"/>
      <w:bookmarkStart w:id="854" w:name="_Toc170686315"/>
      <w:r w:rsidRPr="00975BFD">
        <w:rPr>
          <w:bCs/>
        </w:rPr>
        <w:t>9.</w:t>
      </w:r>
      <w:r w:rsidRPr="00975BFD">
        <w:rPr>
          <w:rFonts w:eastAsiaTheme="minorEastAsia"/>
          <w:bCs/>
          <w:lang w:eastAsia="zh-CN"/>
        </w:rPr>
        <w:t>16</w:t>
      </w:r>
      <w:r w:rsidRPr="00975BFD">
        <w:rPr>
          <w:bCs/>
        </w:rPr>
        <w:t>.2</w:t>
      </w:r>
      <w:r w:rsidRPr="00975BFD">
        <w:rPr>
          <w:bCs/>
        </w:rPr>
        <w:tab/>
        <w:t>Procedure</w:t>
      </w:r>
      <w:bookmarkEnd w:id="853"/>
      <w:bookmarkEnd w:id="854"/>
    </w:p>
    <w:p w14:paraId="159A70F6" w14:textId="77777777" w:rsidR="0039271C" w:rsidRPr="00975BFD" w:rsidRDefault="00632768">
      <w:pPr>
        <w:pStyle w:val="Heading4"/>
      </w:pPr>
      <w:bookmarkStart w:id="855" w:name="_Toc134011971"/>
      <w:bookmarkStart w:id="856" w:name="_Toc170686316"/>
      <w:r w:rsidRPr="00975BFD">
        <w:t>9.</w:t>
      </w:r>
      <w:r w:rsidRPr="00975BFD">
        <w:rPr>
          <w:rFonts w:eastAsiaTheme="minorEastAsia"/>
          <w:lang w:eastAsia="zh-CN"/>
        </w:rPr>
        <w:t>16</w:t>
      </w:r>
      <w:r w:rsidRPr="00975BFD">
        <w:t>.2.1</w:t>
      </w:r>
      <w:r w:rsidRPr="00975BFD">
        <w:tab/>
        <w:t>Procedures on slice requirements verification and alignment capability exposure</w:t>
      </w:r>
      <w:bookmarkEnd w:id="855"/>
      <w:bookmarkEnd w:id="856"/>
    </w:p>
    <w:p w14:paraId="60EC3800" w14:textId="77777777" w:rsidR="0039271C" w:rsidRPr="00975BFD" w:rsidRDefault="00632768">
      <w:r w:rsidRPr="00975BFD">
        <w:t>Figure 9.</w:t>
      </w:r>
      <w:r w:rsidRPr="00975BFD">
        <w:rPr>
          <w:rFonts w:eastAsia="DengXian"/>
          <w:lang w:eastAsia="zh-CN"/>
        </w:rPr>
        <w:t>16</w:t>
      </w:r>
      <w:r w:rsidRPr="00975BFD">
        <w:t>.2.1-1 provides a possible procedure of slice requirements verification and alignment capability exposure.</w:t>
      </w:r>
    </w:p>
    <w:p w14:paraId="612D3F66" w14:textId="77777777" w:rsidR="0039271C" w:rsidRPr="00975BFD" w:rsidRDefault="00632768">
      <w:pPr>
        <w:pStyle w:val="B1"/>
        <w:ind w:left="360"/>
      </w:pPr>
      <w:r w:rsidRPr="00975BFD">
        <w:t>Pre-conditions:</w:t>
      </w:r>
    </w:p>
    <w:p w14:paraId="1FE61F5F" w14:textId="77777777" w:rsidR="0039271C" w:rsidRPr="00975BFD" w:rsidRDefault="00632768">
      <w:pPr>
        <w:pStyle w:val="B1"/>
        <w:ind w:left="360"/>
      </w:pPr>
      <w:r w:rsidRPr="00975BFD">
        <w:rPr>
          <w:lang w:eastAsia="zh-CN"/>
        </w:rPr>
        <w:t>1.</w:t>
      </w:r>
      <w:r w:rsidRPr="00975BFD">
        <w:rPr>
          <w:lang w:eastAsia="zh-CN"/>
        </w:rPr>
        <w:tab/>
        <w:t xml:space="preserve">The NSCE Server has subscribed to the service of </w:t>
      </w:r>
      <w:r w:rsidRPr="00975BFD">
        <w:t xml:space="preserve">network slice performance management provided by EGMF. </w:t>
      </w:r>
    </w:p>
    <w:p w14:paraId="5A4E47E4" w14:textId="77777777" w:rsidR="0039271C" w:rsidRPr="00975BFD" w:rsidRDefault="0039271C">
      <w:pPr>
        <w:pStyle w:val="TH"/>
      </w:pPr>
      <w:r w:rsidRPr="00975BFD">
        <w:object w:dxaOrig="12387" w:dyaOrig="13813" w14:anchorId="3B7053F6">
          <v:shape id="_x0000_i1053" type="#_x0000_t75" style="width:381.4pt;height:425.6pt" o:ole="">
            <v:imagedata r:id="rId72" o:title=""/>
          </v:shape>
          <o:OLEObject Type="Embed" ProgID="Visio.Drawing.11" ShapeID="_x0000_i1053" DrawAspect="Content" ObjectID="_1781298966" r:id="rId73"/>
        </w:object>
      </w:r>
    </w:p>
    <w:p w14:paraId="0828E181" w14:textId="77777777" w:rsidR="0039271C" w:rsidRPr="00975BFD" w:rsidRDefault="00632768">
      <w:pPr>
        <w:pStyle w:val="TF"/>
      </w:pPr>
      <w:bookmarkStart w:id="857" w:name="OLE_LINK72"/>
      <w:bookmarkStart w:id="858" w:name="OLE_LINK73"/>
      <w:r w:rsidRPr="00975BFD">
        <w:t>Figure 9.</w:t>
      </w:r>
      <w:r w:rsidRPr="00975BFD">
        <w:rPr>
          <w:rFonts w:eastAsia="DengXian"/>
          <w:lang w:eastAsia="zh-CN"/>
        </w:rPr>
        <w:t>16</w:t>
      </w:r>
      <w:r w:rsidRPr="00975BFD">
        <w:t>.2.1-1: Slice requirements verification and alignment process</w:t>
      </w:r>
    </w:p>
    <w:bookmarkEnd w:id="857"/>
    <w:bookmarkEnd w:id="858"/>
    <w:p w14:paraId="235FC604" w14:textId="77777777" w:rsidR="0039271C" w:rsidRPr="00975BFD" w:rsidRDefault="00632768">
      <w:pPr>
        <w:pStyle w:val="B1"/>
      </w:pPr>
      <w:r w:rsidRPr="00975BFD">
        <w:t>1.</w:t>
      </w:r>
      <w:r w:rsidRPr="00975BFD">
        <w:tab/>
        <w:t xml:space="preserve">The VAL server sends slice requirements verification and alignment subscription NSCE server to require the NSCE server to check whether the slice requirements (by configuring the attributes of </w:t>
      </w:r>
      <w:r w:rsidRPr="00975BFD">
        <w:rPr>
          <w:i/>
        </w:rPr>
        <w:t>serviceProfile</w:t>
      </w:r>
      <w:r w:rsidRPr="00975BFD">
        <w:t>) matches the real network slice usage status, the request may include the S-NSSAI, the ID of the VAL server</w:t>
      </w:r>
      <w:r w:rsidRPr="00975BFD">
        <w:rPr>
          <w:rFonts w:ascii="SimSun" w:hAnsi="SimSun"/>
          <w:lang w:eastAsia="zh-CN"/>
        </w:rPr>
        <w:t>,</w:t>
      </w:r>
      <w:r w:rsidRPr="00975BFD">
        <w:t xml:space="preserve"> the slice requirements parameters (attributes of </w:t>
      </w:r>
      <w:r w:rsidRPr="00975BFD">
        <w:rPr>
          <w:i/>
        </w:rPr>
        <w:t>serviceProfile</w:t>
      </w:r>
      <w:r w:rsidRPr="00975BFD">
        <w:t>) which is requested to be aligned.</w:t>
      </w:r>
    </w:p>
    <w:p w14:paraId="2C3C4B1D" w14:textId="77777777" w:rsidR="0039271C" w:rsidRPr="00975BFD" w:rsidRDefault="00632768">
      <w:pPr>
        <w:pStyle w:val="B1"/>
        <w:rPr>
          <w:lang w:eastAsia="en-GB"/>
        </w:rPr>
      </w:pPr>
      <w:r w:rsidRPr="00975BFD">
        <w:t>2.</w:t>
      </w:r>
      <w:r w:rsidRPr="00975BFD">
        <w:tab/>
        <w:t>The NSCE server c</w:t>
      </w:r>
      <w:bookmarkStart w:id="859" w:name="OLE_LINK31"/>
      <w:r w:rsidRPr="00975BFD">
        <w:t>hecks if the VAL server</w:t>
      </w:r>
      <w:bookmarkStart w:id="860" w:name="OLE_LINK55"/>
      <w:bookmarkStart w:id="861" w:name="OLE_LINK56"/>
      <w:r w:rsidRPr="00975BFD">
        <w:t xml:space="preserve"> is authorized to trigger the service of slice requirements alignment.</w:t>
      </w:r>
    </w:p>
    <w:p w14:paraId="201A7233" w14:textId="77777777" w:rsidR="0039271C" w:rsidRPr="00975BFD" w:rsidRDefault="00632768">
      <w:pPr>
        <w:pStyle w:val="B1"/>
      </w:pPr>
      <w:r w:rsidRPr="00975BFD">
        <w:t>3.</w:t>
      </w:r>
      <w:r w:rsidRPr="00975BFD">
        <w:tab/>
        <w:t>The NSCE server response to VAL server with the result of slice requirements verification and alignment request, e.g., the slice requirements alignment request is accepted.</w:t>
      </w:r>
      <w:bookmarkEnd w:id="860"/>
      <w:bookmarkEnd w:id="861"/>
    </w:p>
    <w:p w14:paraId="319BE020" w14:textId="77777777" w:rsidR="0039271C" w:rsidRPr="00975BFD" w:rsidRDefault="00632768">
      <w:pPr>
        <w:pStyle w:val="NO"/>
        <w:rPr>
          <w:lang w:eastAsia="zh-CN"/>
        </w:rPr>
      </w:pPr>
      <w:r w:rsidRPr="00975BFD">
        <w:rPr>
          <w:lang w:eastAsia="zh-CN"/>
        </w:rPr>
        <w:t>4.</w:t>
      </w:r>
      <w:r w:rsidRPr="00975BFD">
        <w:rPr>
          <w:lang w:eastAsia="zh-CN"/>
        </w:rPr>
        <w:tab/>
        <w:t>The NSCE server may optionally subscribe the QoE data from the NSCE client. The QoE data can refer to the data defined in clause 16, TS 26.114[</w:t>
      </w:r>
      <w:r w:rsidRPr="00975BFD">
        <w:rPr>
          <w:rFonts w:eastAsiaTheme="minorEastAsia"/>
          <w:lang w:eastAsia="zh-CN"/>
        </w:rPr>
        <w:t>27</w:t>
      </w:r>
      <w:r w:rsidRPr="00975BFD">
        <w:rPr>
          <w:lang w:eastAsia="zh-CN"/>
        </w:rPr>
        <w:t xml:space="preserve">]. </w:t>
      </w:r>
      <w:r w:rsidRPr="00975BFD">
        <w:t>Note: The QoE data</w:t>
      </w:r>
      <w:r w:rsidRPr="00975BFD">
        <w:rPr>
          <w:lang w:eastAsia="zh-CN"/>
        </w:rPr>
        <w:t xml:space="preserve"> collection from NSCE client follows the mechanism defined in EVEX work in SA4.</w:t>
      </w:r>
    </w:p>
    <w:bookmarkEnd w:id="859"/>
    <w:p w14:paraId="43F1FE0C" w14:textId="77777777" w:rsidR="0039271C" w:rsidRPr="00975BFD" w:rsidRDefault="00632768">
      <w:pPr>
        <w:pStyle w:val="B1"/>
      </w:pPr>
      <w:r w:rsidRPr="00975BFD">
        <w:t>5.</w:t>
      </w:r>
      <w:r w:rsidRPr="00975BFD">
        <w:tab/>
        <w:t>The NSCE server subscribes the network slice related performance data and KPIs (e.g., the average PRB usage, the distribution of the PRB usage) defined in TS 28.552[19]</w:t>
      </w:r>
      <w:bookmarkStart w:id="862" w:name="OLE_LINK59"/>
      <w:bookmarkStart w:id="863" w:name="OLE_LINK60"/>
      <w:bookmarkStart w:id="864" w:name="OLE_LINK51"/>
      <w:bookmarkStart w:id="865" w:name="OLE_LINK50"/>
      <w:r w:rsidRPr="00975BFD">
        <w:t>.</w:t>
      </w:r>
      <w:bookmarkEnd w:id="862"/>
      <w:bookmarkEnd w:id="863"/>
      <w:bookmarkEnd w:id="864"/>
      <w:bookmarkEnd w:id="865"/>
      <w:r w:rsidRPr="00975BFD">
        <w:t xml:space="preserve"> The NSCE server can aslo subscribe the analytics data (both statistics and predictions) from MDAS and ADAEs. </w:t>
      </w:r>
    </w:p>
    <w:p w14:paraId="35ABE4B5" w14:textId="77777777" w:rsidR="0039271C" w:rsidRPr="00975BFD" w:rsidRDefault="00632768">
      <w:pPr>
        <w:pStyle w:val="B1"/>
      </w:pPr>
      <w:bookmarkStart w:id="866" w:name="OLE_LINK87"/>
      <w:bookmarkStart w:id="867" w:name="OLE_LINK29"/>
      <w:bookmarkStart w:id="868" w:name="OLE_LINK137"/>
      <w:bookmarkStart w:id="869" w:name="OLE_LINK136"/>
      <w:r w:rsidRPr="00975BFD">
        <w:t>6.</w:t>
      </w:r>
      <w:r w:rsidRPr="00975BFD">
        <w:tab/>
      </w:r>
      <w:r w:rsidRPr="00975BFD">
        <w:rPr>
          <w:color w:val="000000"/>
        </w:rPr>
        <w:t xml:space="preserve">NSCE server periodically receives the subscribed data (from steps 4 and 5) </w:t>
      </w:r>
      <w:r w:rsidRPr="00975BFD">
        <w:t xml:space="preserve">and compares the slice requirement parameters of network slice (the values of attributes of </w:t>
      </w:r>
      <w:r w:rsidRPr="00975BFD">
        <w:rPr>
          <w:i/>
        </w:rPr>
        <w:t xml:space="preserve">serviceProfile, </w:t>
      </w:r>
      <w:r w:rsidRPr="00975BFD">
        <w:t>e.g., radioSpectrum, the maxNumberofUEs) with network slice performance statistics (e.g., active number of users, the average PRB usage, the distribution of the PRB usage of the S-NSSAI) to generate the optimal slice requirements for the required service (represented by S-NSSAI) of the vertical</w:t>
      </w:r>
      <w:bookmarkEnd w:id="866"/>
      <w:bookmarkEnd w:id="867"/>
      <w:r w:rsidRPr="00975BFD">
        <w:t xml:space="preserve">. This step depends on implementation (e.g., if </w:t>
      </w:r>
      <w:r w:rsidRPr="00975BFD">
        <w:rPr>
          <w:color w:val="000000"/>
        </w:rPr>
        <w:t>in implementation specific time window</w:t>
      </w:r>
      <w:r w:rsidRPr="00975BFD">
        <w:t xml:space="preserve"> the VAL client experience is satisfied while the network slice resources are with low utilization, the resources required in the slice requirements could be reduced based on predictions and statistics).</w:t>
      </w:r>
      <w:bookmarkEnd w:id="868"/>
      <w:bookmarkEnd w:id="869"/>
    </w:p>
    <w:p w14:paraId="1E71BF22" w14:textId="77777777" w:rsidR="0039271C" w:rsidRPr="00975BFD" w:rsidRDefault="00632768" w:rsidP="003532E7">
      <w:pPr>
        <w:pStyle w:val="B1"/>
      </w:pPr>
      <w:r w:rsidRPr="00975BFD">
        <w:t>7.</w:t>
      </w:r>
      <w:r w:rsidRPr="00975BFD">
        <w:tab/>
        <w:t>Based on the analysis in step 6, the NSCE server periodically send</w:t>
      </w:r>
      <w:r w:rsidRPr="00975BFD">
        <w:rPr>
          <w:lang w:eastAsia="zh-CN"/>
        </w:rPr>
        <w:t>s</w:t>
      </w:r>
      <w:r w:rsidRPr="00975BFD">
        <w:t xml:space="preserve"> notifications to VAL server to inform the recommended changes of the slice requirements parameters.</w:t>
      </w:r>
    </w:p>
    <w:p w14:paraId="0CBE4ADB" w14:textId="77777777" w:rsidR="0039271C" w:rsidRPr="00975BFD" w:rsidRDefault="00632768">
      <w:pPr>
        <w:pStyle w:val="Heading3"/>
        <w:rPr>
          <w:bCs/>
        </w:rPr>
      </w:pPr>
      <w:bookmarkStart w:id="870" w:name="_Toc134011972"/>
      <w:bookmarkStart w:id="871" w:name="_Toc170686317"/>
      <w:r w:rsidRPr="00975BFD">
        <w:rPr>
          <w:bCs/>
        </w:rPr>
        <w:t>9.</w:t>
      </w:r>
      <w:r w:rsidRPr="00975BFD">
        <w:rPr>
          <w:rFonts w:eastAsiaTheme="minorEastAsia"/>
          <w:bCs/>
          <w:lang w:eastAsia="zh-CN"/>
        </w:rPr>
        <w:t>16</w:t>
      </w:r>
      <w:r w:rsidRPr="00975BFD">
        <w:rPr>
          <w:bCs/>
        </w:rPr>
        <w:t>.3</w:t>
      </w:r>
      <w:r w:rsidRPr="00975BFD">
        <w:rPr>
          <w:bCs/>
        </w:rPr>
        <w:tab/>
        <w:t>Information flows</w:t>
      </w:r>
      <w:bookmarkEnd w:id="870"/>
      <w:bookmarkEnd w:id="871"/>
    </w:p>
    <w:p w14:paraId="7B4A5C51" w14:textId="77777777" w:rsidR="0039271C" w:rsidRPr="00975BFD" w:rsidRDefault="00632768">
      <w:pPr>
        <w:pStyle w:val="Heading4"/>
        <w:rPr>
          <w:bCs/>
        </w:rPr>
      </w:pPr>
      <w:bookmarkStart w:id="872" w:name="_Toc134011973"/>
      <w:bookmarkStart w:id="873" w:name="_Toc170686318"/>
      <w:r w:rsidRPr="00975BFD">
        <w:rPr>
          <w:bCs/>
        </w:rPr>
        <w:t>9.</w:t>
      </w:r>
      <w:r w:rsidRPr="00975BFD">
        <w:rPr>
          <w:rFonts w:eastAsiaTheme="minorEastAsia"/>
          <w:bCs/>
          <w:lang w:eastAsia="zh-CN"/>
        </w:rPr>
        <w:t>16</w:t>
      </w:r>
      <w:r w:rsidRPr="00975BFD">
        <w:rPr>
          <w:bCs/>
        </w:rPr>
        <w:t>.3.1</w:t>
      </w:r>
      <w:r w:rsidRPr="00975BFD">
        <w:rPr>
          <w:bCs/>
        </w:rPr>
        <w:tab/>
        <w:t>General</w:t>
      </w:r>
      <w:bookmarkEnd w:id="872"/>
      <w:bookmarkEnd w:id="873"/>
    </w:p>
    <w:p w14:paraId="6EC4886F" w14:textId="77777777" w:rsidR="0039271C" w:rsidRPr="00975BFD" w:rsidRDefault="00632768">
      <w:r w:rsidRPr="00975BFD">
        <w:t>The following information flows are specified for slice requirements verification and alignment capability exposure.</w:t>
      </w:r>
    </w:p>
    <w:p w14:paraId="04B2F1A7" w14:textId="77777777" w:rsidR="0039271C" w:rsidRPr="00975BFD" w:rsidRDefault="00632768">
      <w:pPr>
        <w:pStyle w:val="Heading4"/>
        <w:rPr>
          <w:bCs/>
        </w:rPr>
      </w:pPr>
      <w:bookmarkStart w:id="874" w:name="_Toc134011974"/>
      <w:bookmarkStart w:id="875" w:name="_Toc170686319"/>
      <w:r w:rsidRPr="00975BFD">
        <w:rPr>
          <w:bCs/>
        </w:rPr>
        <w:t>9.</w:t>
      </w:r>
      <w:r w:rsidRPr="00975BFD">
        <w:rPr>
          <w:rFonts w:eastAsiaTheme="minorEastAsia"/>
          <w:bCs/>
          <w:lang w:eastAsia="zh-CN"/>
        </w:rPr>
        <w:t>16</w:t>
      </w:r>
      <w:r w:rsidRPr="00975BFD">
        <w:rPr>
          <w:bCs/>
        </w:rPr>
        <w:t>.3.2</w:t>
      </w:r>
      <w:r w:rsidRPr="00975BFD">
        <w:rPr>
          <w:bCs/>
        </w:rPr>
        <w:tab/>
      </w:r>
      <w:r w:rsidRPr="00975BFD">
        <w:rPr>
          <w:color w:val="000000"/>
          <w:szCs w:val="24"/>
          <w:lang w:eastAsia="zh-CN"/>
        </w:rPr>
        <w:t>Slice requirements verification and alignment subscription</w:t>
      </w:r>
      <w:bookmarkEnd w:id="874"/>
      <w:bookmarkEnd w:id="875"/>
    </w:p>
    <w:p w14:paraId="5FED59B9" w14:textId="77777777" w:rsidR="0039271C" w:rsidRPr="00975BFD" w:rsidRDefault="00632768">
      <w:r w:rsidRPr="00975BFD">
        <w:t>Table 9.</w:t>
      </w:r>
      <w:r w:rsidRPr="00975BFD">
        <w:rPr>
          <w:rFonts w:eastAsiaTheme="minorEastAsia"/>
          <w:lang w:eastAsia="zh-CN"/>
        </w:rPr>
        <w:t>16</w:t>
      </w:r>
      <w:r w:rsidRPr="00975BFD">
        <w:t>.3.2-1 describes information elements for slice requirements verification and alignment subscription.</w:t>
      </w:r>
    </w:p>
    <w:p w14:paraId="2F98080B" w14:textId="77777777" w:rsidR="0039271C" w:rsidRPr="00975BFD" w:rsidRDefault="00632768">
      <w:pPr>
        <w:pStyle w:val="TH"/>
      </w:pPr>
      <w:r w:rsidRPr="00975BFD">
        <w:t>Table 9.</w:t>
      </w:r>
      <w:r w:rsidRPr="00975BFD">
        <w:rPr>
          <w:rFonts w:eastAsiaTheme="minorEastAsia"/>
          <w:lang w:eastAsia="zh-CN"/>
        </w:rPr>
        <w:t>16</w:t>
      </w:r>
      <w:r w:rsidRPr="00975BFD">
        <w:t>.3.2-1: Slice requirements verification and alignment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F7CCF0E" w14:textId="77777777">
        <w:trPr>
          <w:jc w:val="center"/>
        </w:trPr>
        <w:tc>
          <w:tcPr>
            <w:tcW w:w="2880" w:type="dxa"/>
            <w:tcBorders>
              <w:top w:val="single" w:sz="4" w:space="0" w:color="000000"/>
              <w:left w:val="single" w:sz="4" w:space="0" w:color="000000"/>
              <w:bottom w:val="single" w:sz="4" w:space="0" w:color="000000"/>
              <w:right w:val="nil"/>
            </w:tcBorders>
          </w:tcPr>
          <w:p w14:paraId="76794ECE"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6D1399C"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39BEA6A" w14:textId="77777777" w:rsidR="0039271C" w:rsidRPr="00975BFD" w:rsidRDefault="00632768">
            <w:pPr>
              <w:pStyle w:val="TAH"/>
              <w:rPr>
                <w:kern w:val="2"/>
              </w:rPr>
            </w:pPr>
            <w:r w:rsidRPr="00975BFD">
              <w:rPr>
                <w:kern w:val="2"/>
              </w:rPr>
              <w:t>Description</w:t>
            </w:r>
          </w:p>
        </w:tc>
      </w:tr>
      <w:tr w:rsidR="0039271C" w:rsidRPr="00975BFD" w14:paraId="4B7D36A6" w14:textId="77777777">
        <w:trPr>
          <w:jc w:val="center"/>
        </w:trPr>
        <w:tc>
          <w:tcPr>
            <w:tcW w:w="2880" w:type="dxa"/>
            <w:tcBorders>
              <w:top w:val="single" w:sz="4" w:space="0" w:color="000000"/>
              <w:left w:val="single" w:sz="4" w:space="0" w:color="000000"/>
              <w:bottom w:val="single" w:sz="4" w:space="0" w:color="000000"/>
              <w:right w:val="nil"/>
            </w:tcBorders>
          </w:tcPr>
          <w:p w14:paraId="0220312B"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280AF35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727588F" w14:textId="77777777" w:rsidR="0039271C" w:rsidRPr="00975BFD" w:rsidRDefault="00632768">
            <w:pPr>
              <w:pStyle w:val="TAL"/>
              <w:rPr>
                <w:kern w:val="2"/>
              </w:rPr>
            </w:pPr>
            <w:r w:rsidRPr="00975BFD">
              <w:rPr>
                <w:kern w:val="2"/>
              </w:rPr>
              <w:t>The identifier of the VAL server</w:t>
            </w:r>
          </w:p>
        </w:tc>
      </w:tr>
      <w:tr w:rsidR="0039271C" w:rsidRPr="00975BFD" w14:paraId="4BD90598" w14:textId="77777777">
        <w:trPr>
          <w:jc w:val="center"/>
        </w:trPr>
        <w:tc>
          <w:tcPr>
            <w:tcW w:w="2880" w:type="dxa"/>
            <w:tcBorders>
              <w:top w:val="single" w:sz="4" w:space="0" w:color="000000"/>
              <w:left w:val="single" w:sz="4" w:space="0" w:color="000000"/>
              <w:bottom w:val="single" w:sz="4" w:space="0" w:color="000000"/>
              <w:right w:val="nil"/>
            </w:tcBorders>
          </w:tcPr>
          <w:p w14:paraId="1DA649D6"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0F6B4DD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29511CF" w14:textId="77777777" w:rsidR="0039271C" w:rsidRPr="00975BFD" w:rsidRDefault="00632768">
            <w:pPr>
              <w:pStyle w:val="TAL"/>
              <w:rPr>
                <w:kern w:val="2"/>
              </w:rPr>
            </w:pPr>
            <w:r w:rsidRPr="00975BFD">
              <w:rPr>
                <w:kern w:val="2"/>
              </w:rPr>
              <w:t xml:space="preserve">The identifier of the VAL service for which the requirement request applies </w:t>
            </w:r>
          </w:p>
        </w:tc>
      </w:tr>
      <w:tr w:rsidR="0039271C" w:rsidRPr="00975BFD" w14:paraId="1C96CF21" w14:textId="77777777">
        <w:trPr>
          <w:jc w:val="center"/>
        </w:trPr>
        <w:tc>
          <w:tcPr>
            <w:tcW w:w="2880" w:type="dxa"/>
            <w:tcBorders>
              <w:top w:val="single" w:sz="4" w:space="0" w:color="000000"/>
              <w:left w:val="single" w:sz="4" w:space="0" w:color="000000"/>
              <w:bottom w:val="single" w:sz="4" w:space="0" w:color="000000"/>
              <w:right w:val="nil"/>
            </w:tcBorders>
          </w:tcPr>
          <w:p w14:paraId="5FB8786D"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42F0D02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B6D565C" w14:textId="77777777" w:rsidR="0039271C" w:rsidRPr="00975BFD" w:rsidRDefault="00632768">
            <w:pPr>
              <w:pStyle w:val="TAL"/>
              <w:rPr>
                <w:kern w:val="2"/>
              </w:rPr>
            </w:pPr>
            <w:r w:rsidRPr="00975BFD">
              <w:rPr>
                <w:kern w:val="2"/>
              </w:rPr>
              <w:t>The list of VAL UE IDs for which the requirement request applies</w:t>
            </w:r>
          </w:p>
        </w:tc>
      </w:tr>
      <w:tr w:rsidR="0039271C" w:rsidRPr="00975BFD" w14:paraId="79F89419" w14:textId="77777777">
        <w:trPr>
          <w:jc w:val="center"/>
        </w:trPr>
        <w:tc>
          <w:tcPr>
            <w:tcW w:w="2880" w:type="dxa"/>
            <w:tcBorders>
              <w:top w:val="single" w:sz="4" w:space="0" w:color="000000"/>
              <w:left w:val="single" w:sz="4" w:space="0" w:color="000000"/>
              <w:bottom w:val="single" w:sz="4" w:space="0" w:color="000000"/>
              <w:right w:val="nil"/>
            </w:tcBorders>
          </w:tcPr>
          <w:p w14:paraId="6094F84F"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4E06C7F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3128D6"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0E0B7695" w14:textId="77777777">
        <w:trPr>
          <w:jc w:val="center"/>
        </w:trPr>
        <w:tc>
          <w:tcPr>
            <w:tcW w:w="2880" w:type="dxa"/>
            <w:tcBorders>
              <w:top w:val="single" w:sz="4" w:space="0" w:color="000000"/>
              <w:left w:val="single" w:sz="4" w:space="0" w:color="000000"/>
              <w:bottom w:val="single" w:sz="4" w:space="0" w:color="000000"/>
              <w:right w:val="nil"/>
            </w:tcBorders>
          </w:tcPr>
          <w:p w14:paraId="505674BF" w14:textId="77777777" w:rsidR="0039271C" w:rsidRPr="00975BFD" w:rsidRDefault="00632768">
            <w:pPr>
              <w:pStyle w:val="TAL"/>
              <w:rPr>
                <w:kern w:val="2"/>
                <w:lang w:eastAsia="zh-CN"/>
              </w:rPr>
            </w:pPr>
            <w:r w:rsidRPr="00975BFD">
              <w:rPr>
                <w:kern w:val="2"/>
                <w:lang w:eastAsia="zh-CN"/>
              </w:rPr>
              <w:t>Slice Requirements List</w:t>
            </w:r>
          </w:p>
        </w:tc>
        <w:tc>
          <w:tcPr>
            <w:tcW w:w="1440" w:type="dxa"/>
            <w:tcBorders>
              <w:top w:val="single" w:sz="4" w:space="0" w:color="000000"/>
              <w:left w:val="single" w:sz="4" w:space="0" w:color="000000"/>
              <w:bottom w:val="single" w:sz="4" w:space="0" w:color="000000"/>
              <w:right w:val="nil"/>
            </w:tcBorders>
          </w:tcPr>
          <w:p w14:paraId="1FC9B25C"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CC2746" w14:textId="77777777" w:rsidR="0039271C" w:rsidRPr="00975BFD" w:rsidRDefault="00632768">
            <w:pPr>
              <w:pStyle w:val="TAL"/>
              <w:rPr>
                <w:kern w:val="2"/>
                <w:lang w:eastAsia="zh-CN"/>
              </w:rPr>
            </w:pPr>
            <w:r w:rsidRPr="00975BFD">
              <w:rPr>
                <w:kern w:val="2"/>
                <w:lang w:eastAsia="zh-CN"/>
              </w:rPr>
              <w:t>The list of the slice requirements which need to be aligned.</w:t>
            </w:r>
          </w:p>
        </w:tc>
      </w:tr>
      <w:tr w:rsidR="0039271C" w:rsidRPr="00975BFD" w14:paraId="12402E78" w14:textId="77777777">
        <w:trPr>
          <w:jc w:val="center"/>
        </w:trPr>
        <w:tc>
          <w:tcPr>
            <w:tcW w:w="2880" w:type="dxa"/>
            <w:tcBorders>
              <w:top w:val="single" w:sz="4" w:space="0" w:color="000000"/>
              <w:left w:val="single" w:sz="4" w:space="0" w:color="000000"/>
              <w:bottom w:val="single" w:sz="4" w:space="0" w:color="000000"/>
              <w:right w:val="nil"/>
            </w:tcBorders>
          </w:tcPr>
          <w:p w14:paraId="68D0F6E9" w14:textId="77777777" w:rsidR="0039271C" w:rsidRPr="00975BFD" w:rsidRDefault="00632768">
            <w:pPr>
              <w:pStyle w:val="TAL"/>
              <w:rPr>
                <w:kern w:val="2"/>
                <w:lang w:eastAsia="zh-CN"/>
              </w:rPr>
            </w:pPr>
            <w:r w:rsidRPr="00975BFD">
              <w:rPr>
                <w:kern w:val="2"/>
                <w:lang w:eastAsia="zh-CN"/>
              </w:rPr>
              <w:t>&gt;sliceRequirement</w:t>
            </w:r>
          </w:p>
        </w:tc>
        <w:tc>
          <w:tcPr>
            <w:tcW w:w="1440" w:type="dxa"/>
            <w:tcBorders>
              <w:top w:val="single" w:sz="4" w:space="0" w:color="000000"/>
              <w:left w:val="single" w:sz="4" w:space="0" w:color="000000"/>
              <w:bottom w:val="single" w:sz="4" w:space="0" w:color="000000"/>
              <w:right w:val="nil"/>
            </w:tcBorders>
          </w:tcPr>
          <w:p w14:paraId="339D3F1B"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28ACF51" w14:textId="77777777" w:rsidR="0039271C" w:rsidRPr="00975BFD" w:rsidRDefault="00632768">
            <w:pPr>
              <w:pStyle w:val="TAL"/>
              <w:rPr>
                <w:kern w:val="2"/>
                <w:lang w:eastAsia="zh-CN"/>
              </w:rPr>
            </w:pPr>
            <w:r w:rsidRPr="00975BFD">
              <w:rPr>
                <w:kern w:val="2"/>
                <w:lang w:eastAsia="zh-CN"/>
              </w:rPr>
              <w:t>The requirement which need to be aligned, this parameter refers to the attribute of serviceProfile defined in TS 28.531[5]</w:t>
            </w:r>
          </w:p>
        </w:tc>
      </w:tr>
    </w:tbl>
    <w:p w14:paraId="4343757B" w14:textId="7AEEB740" w:rsidR="0039271C" w:rsidRPr="00975BFD" w:rsidRDefault="0039271C"/>
    <w:p w14:paraId="0DFEB8E4" w14:textId="77777777" w:rsidR="0039271C" w:rsidRPr="00975BFD" w:rsidRDefault="00632768">
      <w:pPr>
        <w:pStyle w:val="Heading4"/>
        <w:rPr>
          <w:bCs/>
        </w:rPr>
      </w:pPr>
      <w:bookmarkStart w:id="876" w:name="_Toc134011975"/>
      <w:bookmarkStart w:id="877" w:name="_Toc170686320"/>
      <w:r w:rsidRPr="00975BFD">
        <w:rPr>
          <w:bCs/>
        </w:rPr>
        <w:t>9.</w:t>
      </w:r>
      <w:r w:rsidRPr="00975BFD">
        <w:rPr>
          <w:rFonts w:eastAsiaTheme="minorEastAsia"/>
          <w:bCs/>
          <w:lang w:eastAsia="zh-CN"/>
        </w:rPr>
        <w:t>16</w:t>
      </w:r>
      <w:r w:rsidRPr="00975BFD">
        <w:rPr>
          <w:bCs/>
        </w:rPr>
        <w:t>.3.3</w:t>
      </w:r>
      <w:r w:rsidRPr="00975BFD">
        <w:rPr>
          <w:bCs/>
        </w:rPr>
        <w:tab/>
      </w:r>
      <w:r w:rsidRPr="00975BFD">
        <w:rPr>
          <w:color w:val="000000"/>
          <w:szCs w:val="24"/>
          <w:lang w:eastAsia="zh-CN"/>
        </w:rPr>
        <w:t>Response of slice requirements verification and alignment subscription</w:t>
      </w:r>
      <w:bookmarkEnd w:id="876"/>
      <w:bookmarkEnd w:id="877"/>
    </w:p>
    <w:p w14:paraId="0007C811" w14:textId="77777777" w:rsidR="0039271C" w:rsidRPr="00975BFD" w:rsidRDefault="00632768">
      <w:r w:rsidRPr="00975BFD">
        <w:t>Table 9.</w:t>
      </w:r>
      <w:r w:rsidRPr="00975BFD">
        <w:rPr>
          <w:rFonts w:eastAsiaTheme="minorEastAsia"/>
          <w:lang w:eastAsia="zh-CN"/>
        </w:rPr>
        <w:t>16</w:t>
      </w:r>
      <w:r w:rsidRPr="00975BFD">
        <w:t>.3.3-1 describes information elements for response of slice requirements verification and alignment subscription.</w:t>
      </w:r>
    </w:p>
    <w:p w14:paraId="4592E15C" w14:textId="77777777" w:rsidR="0039271C" w:rsidRPr="00975BFD" w:rsidRDefault="00632768">
      <w:pPr>
        <w:pStyle w:val="TH"/>
      </w:pPr>
      <w:r w:rsidRPr="00975BFD">
        <w:t>Table 9.</w:t>
      </w:r>
      <w:r w:rsidRPr="00975BFD">
        <w:rPr>
          <w:rFonts w:eastAsiaTheme="minorEastAsia"/>
          <w:lang w:eastAsia="zh-CN"/>
        </w:rPr>
        <w:t>16</w:t>
      </w:r>
      <w:r w:rsidRPr="00975BFD">
        <w:t>.3.3-1: Response of slice requirements verification and alignment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2203C25" w14:textId="77777777">
        <w:trPr>
          <w:jc w:val="center"/>
        </w:trPr>
        <w:tc>
          <w:tcPr>
            <w:tcW w:w="2880" w:type="dxa"/>
            <w:tcBorders>
              <w:top w:val="single" w:sz="4" w:space="0" w:color="000000"/>
              <w:left w:val="single" w:sz="4" w:space="0" w:color="000000"/>
              <w:bottom w:val="single" w:sz="4" w:space="0" w:color="000000"/>
              <w:right w:val="nil"/>
            </w:tcBorders>
          </w:tcPr>
          <w:p w14:paraId="2EDC4E35"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4B108D1"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6AC114B" w14:textId="77777777" w:rsidR="0039271C" w:rsidRPr="00975BFD" w:rsidRDefault="00632768">
            <w:pPr>
              <w:pStyle w:val="TAH"/>
              <w:rPr>
                <w:kern w:val="2"/>
              </w:rPr>
            </w:pPr>
            <w:r w:rsidRPr="00975BFD">
              <w:rPr>
                <w:kern w:val="2"/>
              </w:rPr>
              <w:t>Description</w:t>
            </w:r>
          </w:p>
        </w:tc>
      </w:tr>
      <w:tr w:rsidR="0039271C" w:rsidRPr="00975BFD" w14:paraId="6737918B" w14:textId="77777777">
        <w:trPr>
          <w:jc w:val="center"/>
        </w:trPr>
        <w:tc>
          <w:tcPr>
            <w:tcW w:w="2880" w:type="dxa"/>
            <w:tcBorders>
              <w:top w:val="single" w:sz="4" w:space="0" w:color="000000"/>
              <w:left w:val="single" w:sz="4" w:space="0" w:color="000000"/>
              <w:bottom w:val="single" w:sz="4" w:space="0" w:color="000000"/>
              <w:right w:val="nil"/>
            </w:tcBorders>
          </w:tcPr>
          <w:p w14:paraId="19B01F60"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14B067BD"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E888A89" w14:textId="77777777" w:rsidR="0039271C" w:rsidRPr="00975BFD" w:rsidRDefault="00632768">
            <w:pPr>
              <w:pStyle w:val="TAL"/>
              <w:rPr>
                <w:kern w:val="2"/>
              </w:rPr>
            </w:pPr>
            <w:r w:rsidRPr="00975BFD">
              <w:rPr>
                <w:kern w:val="2"/>
              </w:rPr>
              <w:t>The result of the subscription (positive or negative acknowledgement)</w:t>
            </w:r>
          </w:p>
        </w:tc>
      </w:tr>
    </w:tbl>
    <w:p w14:paraId="59D7714A" w14:textId="287441ED" w:rsidR="0039271C" w:rsidRPr="00975BFD" w:rsidRDefault="0039271C"/>
    <w:p w14:paraId="3921FE06" w14:textId="77777777" w:rsidR="0039271C" w:rsidRPr="00975BFD" w:rsidRDefault="00632768">
      <w:pPr>
        <w:pStyle w:val="Heading4"/>
        <w:rPr>
          <w:bCs/>
        </w:rPr>
      </w:pPr>
      <w:bookmarkStart w:id="878" w:name="_Toc134011976"/>
      <w:bookmarkStart w:id="879" w:name="_Toc170686321"/>
      <w:r w:rsidRPr="00975BFD">
        <w:rPr>
          <w:bCs/>
        </w:rPr>
        <w:t>9.</w:t>
      </w:r>
      <w:r w:rsidRPr="00975BFD">
        <w:rPr>
          <w:rFonts w:eastAsiaTheme="minorEastAsia"/>
          <w:bCs/>
          <w:lang w:eastAsia="zh-CN"/>
        </w:rPr>
        <w:t>16</w:t>
      </w:r>
      <w:r w:rsidRPr="00975BFD">
        <w:rPr>
          <w:bCs/>
        </w:rPr>
        <w:t>.3.4</w:t>
      </w:r>
      <w:r w:rsidRPr="00975BFD">
        <w:rPr>
          <w:bCs/>
        </w:rPr>
        <w:tab/>
      </w:r>
      <w:r w:rsidRPr="00975BFD">
        <w:rPr>
          <w:color w:val="000000"/>
          <w:szCs w:val="24"/>
          <w:lang w:eastAsia="zh-CN"/>
        </w:rPr>
        <w:t>Slice requirements verification and alignment notification</w:t>
      </w:r>
      <w:bookmarkEnd w:id="878"/>
      <w:bookmarkEnd w:id="879"/>
    </w:p>
    <w:p w14:paraId="681AF35C" w14:textId="77777777" w:rsidR="0039271C" w:rsidRPr="00975BFD" w:rsidRDefault="00632768">
      <w:r w:rsidRPr="00975BFD">
        <w:t>Table 9.</w:t>
      </w:r>
      <w:r w:rsidRPr="00975BFD">
        <w:rPr>
          <w:rFonts w:eastAsiaTheme="minorEastAsia"/>
          <w:lang w:eastAsia="zh-CN"/>
        </w:rPr>
        <w:t>16</w:t>
      </w:r>
      <w:r w:rsidRPr="00975BFD">
        <w:t xml:space="preserve">.3.4-1 describes information elements for </w:t>
      </w:r>
      <w:r w:rsidRPr="00975BFD">
        <w:rPr>
          <w:color w:val="000000"/>
          <w:szCs w:val="24"/>
          <w:lang w:eastAsia="zh-CN"/>
        </w:rPr>
        <w:t>slice requirements verification and alignment notification.</w:t>
      </w:r>
    </w:p>
    <w:p w14:paraId="6CF6FFB0" w14:textId="77777777" w:rsidR="0039271C" w:rsidRPr="00975BFD" w:rsidRDefault="00632768">
      <w:pPr>
        <w:pStyle w:val="TH"/>
      </w:pPr>
      <w:r w:rsidRPr="00975BFD">
        <w:t>Table 9.</w:t>
      </w:r>
      <w:r w:rsidRPr="00975BFD">
        <w:rPr>
          <w:rFonts w:eastAsiaTheme="minorEastAsia"/>
          <w:lang w:eastAsia="zh-CN"/>
        </w:rPr>
        <w:t>16</w:t>
      </w:r>
      <w:r w:rsidRPr="00975BFD">
        <w:t xml:space="preserve">.3.4-1: </w:t>
      </w:r>
      <w:r w:rsidRPr="00975BFD">
        <w:rPr>
          <w:color w:val="000000"/>
          <w:szCs w:val="24"/>
          <w:lang w:eastAsia="zh-CN"/>
        </w:rPr>
        <w:t>Slice requirements verification and alignment notification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7BB2015" w14:textId="77777777">
        <w:trPr>
          <w:jc w:val="center"/>
        </w:trPr>
        <w:tc>
          <w:tcPr>
            <w:tcW w:w="2880" w:type="dxa"/>
            <w:tcBorders>
              <w:top w:val="single" w:sz="4" w:space="0" w:color="000000"/>
              <w:left w:val="single" w:sz="4" w:space="0" w:color="000000"/>
              <w:bottom w:val="single" w:sz="4" w:space="0" w:color="000000"/>
              <w:right w:val="nil"/>
            </w:tcBorders>
          </w:tcPr>
          <w:p w14:paraId="5ABBF906"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84D3F35"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67EC0E6" w14:textId="77777777" w:rsidR="0039271C" w:rsidRPr="00975BFD" w:rsidRDefault="00632768">
            <w:pPr>
              <w:pStyle w:val="TAH"/>
              <w:rPr>
                <w:kern w:val="2"/>
              </w:rPr>
            </w:pPr>
            <w:r w:rsidRPr="00975BFD">
              <w:rPr>
                <w:kern w:val="2"/>
              </w:rPr>
              <w:t>Description</w:t>
            </w:r>
          </w:p>
        </w:tc>
      </w:tr>
      <w:tr w:rsidR="0039271C" w:rsidRPr="00975BFD" w14:paraId="1E52097B" w14:textId="77777777">
        <w:trPr>
          <w:jc w:val="center"/>
        </w:trPr>
        <w:tc>
          <w:tcPr>
            <w:tcW w:w="2880" w:type="dxa"/>
            <w:tcBorders>
              <w:top w:val="single" w:sz="4" w:space="0" w:color="000000"/>
              <w:left w:val="single" w:sz="4" w:space="0" w:color="000000"/>
              <w:bottom w:val="single" w:sz="4" w:space="0" w:color="000000"/>
              <w:right w:val="nil"/>
            </w:tcBorders>
          </w:tcPr>
          <w:p w14:paraId="30CA8804"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64D0D8B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B17E251" w14:textId="77777777" w:rsidR="0039271C" w:rsidRPr="00975BFD" w:rsidRDefault="00632768">
            <w:pPr>
              <w:pStyle w:val="TAL"/>
              <w:rPr>
                <w:kern w:val="2"/>
              </w:rPr>
            </w:pPr>
            <w:r w:rsidRPr="00975BFD">
              <w:rPr>
                <w:kern w:val="2"/>
              </w:rPr>
              <w:t>The identifier of the VAL server</w:t>
            </w:r>
          </w:p>
        </w:tc>
      </w:tr>
      <w:tr w:rsidR="0039271C" w:rsidRPr="00975BFD" w14:paraId="0F9ADD52" w14:textId="77777777">
        <w:trPr>
          <w:jc w:val="center"/>
        </w:trPr>
        <w:tc>
          <w:tcPr>
            <w:tcW w:w="2880" w:type="dxa"/>
            <w:tcBorders>
              <w:top w:val="single" w:sz="4" w:space="0" w:color="000000"/>
              <w:left w:val="single" w:sz="4" w:space="0" w:color="000000"/>
              <w:bottom w:val="single" w:sz="4" w:space="0" w:color="000000"/>
              <w:right w:val="nil"/>
            </w:tcBorders>
          </w:tcPr>
          <w:p w14:paraId="4C42752C"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2C95E96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E272A9F" w14:textId="77777777" w:rsidR="0039271C" w:rsidRPr="00975BFD" w:rsidRDefault="00632768">
            <w:pPr>
              <w:pStyle w:val="TAL"/>
              <w:rPr>
                <w:kern w:val="2"/>
              </w:rPr>
            </w:pPr>
            <w:r w:rsidRPr="00975BFD">
              <w:rPr>
                <w:kern w:val="2"/>
              </w:rPr>
              <w:t xml:space="preserve">The identifier of the VAL service for which the requirement request applies </w:t>
            </w:r>
          </w:p>
        </w:tc>
      </w:tr>
      <w:tr w:rsidR="0039271C" w:rsidRPr="00975BFD" w14:paraId="132B9B64" w14:textId="77777777">
        <w:trPr>
          <w:jc w:val="center"/>
        </w:trPr>
        <w:tc>
          <w:tcPr>
            <w:tcW w:w="2880" w:type="dxa"/>
            <w:tcBorders>
              <w:top w:val="single" w:sz="4" w:space="0" w:color="000000"/>
              <w:left w:val="single" w:sz="4" w:space="0" w:color="000000"/>
              <w:bottom w:val="single" w:sz="4" w:space="0" w:color="000000"/>
              <w:right w:val="nil"/>
            </w:tcBorders>
          </w:tcPr>
          <w:p w14:paraId="4329582C"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24287178"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E95C822" w14:textId="77777777" w:rsidR="0039271C" w:rsidRPr="00975BFD" w:rsidRDefault="00632768">
            <w:pPr>
              <w:pStyle w:val="TAL"/>
              <w:rPr>
                <w:kern w:val="2"/>
              </w:rPr>
            </w:pPr>
            <w:r w:rsidRPr="00975BFD">
              <w:rPr>
                <w:kern w:val="2"/>
              </w:rPr>
              <w:t>The list of VAL UE IDs for which the requirement request applies</w:t>
            </w:r>
          </w:p>
        </w:tc>
      </w:tr>
      <w:tr w:rsidR="0039271C" w:rsidRPr="00975BFD" w14:paraId="32A45D9B" w14:textId="77777777">
        <w:trPr>
          <w:jc w:val="center"/>
        </w:trPr>
        <w:tc>
          <w:tcPr>
            <w:tcW w:w="2880" w:type="dxa"/>
            <w:tcBorders>
              <w:top w:val="single" w:sz="4" w:space="0" w:color="000000"/>
              <w:left w:val="single" w:sz="4" w:space="0" w:color="000000"/>
              <w:bottom w:val="single" w:sz="4" w:space="0" w:color="000000"/>
              <w:right w:val="nil"/>
            </w:tcBorders>
          </w:tcPr>
          <w:p w14:paraId="0AF51968"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77DC689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DA589CD"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56677201" w14:textId="77777777">
        <w:trPr>
          <w:jc w:val="center"/>
        </w:trPr>
        <w:tc>
          <w:tcPr>
            <w:tcW w:w="2880" w:type="dxa"/>
            <w:tcBorders>
              <w:top w:val="single" w:sz="4" w:space="0" w:color="000000"/>
              <w:left w:val="single" w:sz="4" w:space="0" w:color="000000"/>
              <w:bottom w:val="single" w:sz="4" w:space="0" w:color="000000"/>
              <w:right w:val="nil"/>
            </w:tcBorders>
          </w:tcPr>
          <w:p w14:paraId="66A7DEDE" w14:textId="77777777" w:rsidR="0039271C" w:rsidRPr="00975BFD" w:rsidRDefault="00632768">
            <w:pPr>
              <w:pStyle w:val="TAL"/>
              <w:rPr>
                <w:kern w:val="2"/>
                <w:lang w:eastAsia="zh-CN"/>
              </w:rPr>
            </w:pPr>
            <w:r w:rsidRPr="00975BFD">
              <w:rPr>
                <w:kern w:val="2"/>
                <w:lang w:eastAsia="zh-CN"/>
              </w:rPr>
              <w:t>Updated Slice requirements info</w:t>
            </w:r>
          </w:p>
        </w:tc>
        <w:tc>
          <w:tcPr>
            <w:tcW w:w="1440" w:type="dxa"/>
            <w:tcBorders>
              <w:top w:val="single" w:sz="4" w:space="0" w:color="000000"/>
              <w:left w:val="single" w:sz="4" w:space="0" w:color="000000"/>
              <w:bottom w:val="single" w:sz="4" w:space="0" w:color="000000"/>
              <w:right w:val="nil"/>
            </w:tcBorders>
          </w:tcPr>
          <w:p w14:paraId="511DE980"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93C133" w14:textId="77777777" w:rsidR="0039271C" w:rsidRPr="00975BFD" w:rsidRDefault="00632768">
            <w:pPr>
              <w:pStyle w:val="TAL"/>
              <w:rPr>
                <w:kern w:val="2"/>
                <w:lang w:eastAsia="zh-CN"/>
              </w:rPr>
            </w:pPr>
            <w:r w:rsidRPr="00975BFD">
              <w:rPr>
                <w:kern w:val="2"/>
                <w:lang w:eastAsia="zh-CN"/>
              </w:rPr>
              <w:t>The attributes and values of slice requirements</w:t>
            </w:r>
          </w:p>
        </w:tc>
      </w:tr>
    </w:tbl>
    <w:p w14:paraId="598D7E35" w14:textId="77777777" w:rsidR="0039271C" w:rsidRPr="00975BFD" w:rsidRDefault="0039271C"/>
    <w:p w14:paraId="242F9C09" w14:textId="77777777" w:rsidR="0039271C" w:rsidRPr="00975BFD" w:rsidRDefault="00632768">
      <w:pPr>
        <w:pStyle w:val="Heading3"/>
        <w:rPr>
          <w:bCs/>
        </w:rPr>
      </w:pPr>
      <w:bookmarkStart w:id="880" w:name="_Toc134011977"/>
      <w:bookmarkStart w:id="881" w:name="_Toc170686322"/>
      <w:r w:rsidRPr="00975BFD">
        <w:rPr>
          <w:bCs/>
        </w:rPr>
        <w:t>9.</w:t>
      </w:r>
      <w:r w:rsidRPr="00975BFD">
        <w:rPr>
          <w:rFonts w:eastAsiaTheme="minorEastAsia"/>
          <w:bCs/>
          <w:lang w:eastAsia="zh-CN"/>
        </w:rPr>
        <w:t>16</w:t>
      </w:r>
      <w:r w:rsidRPr="00975BFD">
        <w:rPr>
          <w:bCs/>
        </w:rPr>
        <w:t>.4</w:t>
      </w:r>
      <w:r w:rsidRPr="00975BFD">
        <w:rPr>
          <w:bCs/>
        </w:rPr>
        <w:tab/>
        <w:t>APIs</w:t>
      </w:r>
      <w:bookmarkEnd w:id="880"/>
      <w:bookmarkEnd w:id="881"/>
      <w:r w:rsidRPr="00975BFD">
        <w:rPr>
          <w:bCs/>
        </w:rPr>
        <w:t xml:space="preserve"> </w:t>
      </w:r>
    </w:p>
    <w:p w14:paraId="5181C482" w14:textId="77777777" w:rsidR="0039271C" w:rsidRPr="00975BFD" w:rsidRDefault="00632768">
      <w:pPr>
        <w:pStyle w:val="Heading4"/>
      </w:pPr>
      <w:bookmarkStart w:id="882" w:name="_Toc134011978"/>
      <w:bookmarkStart w:id="883" w:name="_Toc170686323"/>
      <w:r w:rsidRPr="00975BFD">
        <w:t>9.</w:t>
      </w:r>
      <w:r w:rsidRPr="00975BFD">
        <w:rPr>
          <w:rFonts w:eastAsiaTheme="minorEastAsia"/>
          <w:lang w:eastAsia="zh-CN"/>
        </w:rPr>
        <w:t>16</w:t>
      </w:r>
      <w:r w:rsidRPr="00975BFD">
        <w:t>.4.1</w:t>
      </w:r>
      <w:r w:rsidRPr="00975BFD">
        <w:tab/>
        <w:t>General</w:t>
      </w:r>
      <w:bookmarkEnd w:id="882"/>
      <w:bookmarkEnd w:id="883"/>
    </w:p>
    <w:p w14:paraId="7A5C94C0" w14:textId="77777777" w:rsidR="0039271C" w:rsidRPr="00975BFD" w:rsidRDefault="00632768">
      <w:r w:rsidRPr="00975BFD">
        <w:t>Table 9.</w:t>
      </w:r>
      <w:r w:rsidRPr="00975BFD">
        <w:rPr>
          <w:rFonts w:eastAsiaTheme="minorEastAsia"/>
          <w:lang w:eastAsia="zh-CN"/>
        </w:rPr>
        <w:t>16</w:t>
      </w:r>
      <w:r w:rsidRPr="00975BFD">
        <w:t>.4</w:t>
      </w:r>
      <w:r w:rsidRPr="00975BFD">
        <w:rPr>
          <w:lang w:eastAsia="zh-CN"/>
        </w:rPr>
        <w:t>.1</w:t>
      </w:r>
      <w:r w:rsidRPr="00975BFD">
        <w:t>-1 illustrates the APIs for the network slice verification and alignment capability exposure.</w:t>
      </w:r>
    </w:p>
    <w:p w14:paraId="4CC38EAC" w14:textId="77777777" w:rsidR="0039271C" w:rsidRPr="00975BFD" w:rsidRDefault="00632768">
      <w:pPr>
        <w:pStyle w:val="TH"/>
      </w:pPr>
      <w:r w:rsidRPr="00975BFD">
        <w:t>Table 9.</w:t>
      </w:r>
      <w:r w:rsidRPr="00975BFD">
        <w:rPr>
          <w:rFonts w:eastAsiaTheme="minorEastAsia"/>
          <w:lang w:eastAsia="zh-CN"/>
        </w:rPr>
        <w:t>16</w:t>
      </w:r>
      <w:r w:rsidRPr="00975BFD">
        <w:t>.4</w:t>
      </w:r>
      <w:r w:rsidRPr="00975BFD">
        <w:rPr>
          <w:lang w:eastAsia="zh-CN"/>
        </w:rPr>
        <w:t>.1</w:t>
      </w:r>
      <w:r w:rsidRPr="00975BFD">
        <w:t xml:space="preserve">-1: List of APIs for network slice verification and alignment </w:t>
      </w:r>
    </w:p>
    <w:tbl>
      <w:tblPr>
        <w:tblW w:w="10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3402"/>
        <w:gridCol w:w="1666"/>
        <w:gridCol w:w="1950"/>
      </w:tblGrid>
      <w:tr w:rsidR="0039271C" w:rsidRPr="00975BFD" w14:paraId="1DF601BE" w14:textId="77777777">
        <w:tc>
          <w:tcPr>
            <w:tcW w:w="3227" w:type="dxa"/>
            <w:tcBorders>
              <w:top w:val="single" w:sz="4" w:space="0" w:color="auto"/>
              <w:left w:val="single" w:sz="4" w:space="0" w:color="auto"/>
              <w:bottom w:val="single" w:sz="4" w:space="0" w:color="auto"/>
              <w:right w:val="single" w:sz="4" w:space="0" w:color="auto"/>
            </w:tcBorders>
          </w:tcPr>
          <w:p w14:paraId="05453F52" w14:textId="77777777" w:rsidR="0039271C" w:rsidRPr="00975BFD" w:rsidRDefault="00632768">
            <w:pPr>
              <w:pStyle w:val="TAH"/>
            </w:pPr>
            <w:r w:rsidRPr="00975BFD">
              <w:t>API Name</w:t>
            </w:r>
          </w:p>
        </w:tc>
        <w:tc>
          <w:tcPr>
            <w:tcW w:w="3402" w:type="dxa"/>
            <w:tcBorders>
              <w:top w:val="single" w:sz="4" w:space="0" w:color="auto"/>
              <w:left w:val="nil"/>
              <w:bottom w:val="single" w:sz="4" w:space="0" w:color="auto"/>
              <w:right w:val="single" w:sz="4" w:space="0" w:color="auto"/>
            </w:tcBorders>
          </w:tcPr>
          <w:p w14:paraId="4C9AD04E" w14:textId="77777777" w:rsidR="0039271C" w:rsidRPr="00975BFD" w:rsidRDefault="00632768">
            <w:pPr>
              <w:pStyle w:val="TAH"/>
            </w:pPr>
            <w:r w:rsidRPr="00975BFD">
              <w:t>API Operations</w:t>
            </w:r>
          </w:p>
        </w:tc>
        <w:tc>
          <w:tcPr>
            <w:tcW w:w="1666" w:type="dxa"/>
            <w:tcBorders>
              <w:top w:val="single" w:sz="4" w:space="0" w:color="auto"/>
              <w:left w:val="nil"/>
              <w:bottom w:val="single" w:sz="4" w:space="0" w:color="auto"/>
              <w:right w:val="single" w:sz="4" w:space="0" w:color="auto"/>
            </w:tcBorders>
          </w:tcPr>
          <w:p w14:paraId="6A361DEB" w14:textId="77777777" w:rsidR="0039271C" w:rsidRPr="00975BFD" w:rsidRDefault="00632768">
            <w:pPr>
              <w:pStyle w:val="TAH"/>
            </w:pPr>
            <w:r w:rsidRPr="00975BFD">
              <w:t>Communication Type</w:t>
            </w:r>
          </w:p>
        </w:tc>
        <w:tc>
          <w:tcPr>
            <w:tcW w:w="1950" w:type="dxa"/>
            <w:tcBorders>
              <w:top w:val="single" w:sz="4" w:space="0" w:color="auto"/>
              <w:left w:val="nil"/>
              <w:bottom w:val="single" w:sz="4" w:space="0" w:color="auto"/>
              <w:right w:val="single" w:sz="4" w:space="0" w:color="auto"/>
            </w:tcBorders>
          </w:tcPr>
          <w:p w14:paraId="3926BB8E" w14:textId="77777777" w:rsidR="0039271C" w:rsidRPr="00975BFD" w:rsidRDefault="00632768">
            <w:pPr>
              <w:pStyle w:val="TAH"/>
            </w:pPr>
            <w:r w:rsidRPr="00975BFD">
              <w:t>Consumer(s)</w:t>
            </w:r>
          </w:p>
        </w:tc>
      </w:tr>
      <w:tr w:rsidR="0039271C" w:rsidRPr="00975BFD" w14:paraId="3A79546C" w14:textId="77777777">
        <w:trPr>
          <w:trHeight w:val="136"/>
        </w:trPr>
        <w:tc>
          <w:tcPr>
            <w:tcW w:w="3227" w:type="dxa"/>
            <w:vMerge w:val="restart"/>
            <w:tcBorders>
              <w:top w:val="single" w:sz="4" w:space="0" w:color="auto"/>
              <w:left w:val="single" w:sz="4" w:space="0" w:color="auto"/>
              <w:right w:val="single" w:sz="4" w:space="0" w:color="auto"/>
            </w:tcBorders>
          </w:tcPr>
          <w:p w14:paraId="01AD909F" w14:textId="77777777" w:rsidR="0039271C" w:rsidRPr="00975BFD" w:rsidRDefault="00632768">
            <w:pPr>
              <w:pStyle w:val="TAL"/>
            </w:pPr>
            <w:r w:rsidRPr="00975BFD">
              <w:t>SS_NSCE_SliceR</w:t>
            </w:r>
            <w:r w:rsidRPr="00975BFD">
              <w:rPr>
                <w:lang w:eastAsia="zh-CN"/>
              </w:rPr>
              <w:t>eq</w:t>
            </w:r>
            <w:r w:rsidRPr="00975BFD">
              <w:t>_V</w:t>
            </w:r>
            <w:r w:rsidRPr="00975BFD">
              <w:rPr>
                <w:lang w:eastAsia="zh-CN"/>
              </w:rPr>
              <w:t>erify</w:t>
            </w:r>
            <w:r w:rsidRPr="00975BFD">
              <w:t>A</w:t>
            </w:r>
            <w:r w:rsidRPr="00975BFD">
              <w:rPr>
                <w:lang w:eastAsia="zh-CN"/>
              </w:rPr>
              <w:t>nd</w:t>
            </w:r>
            <w:r w:rsidRPr="00975BFD">
              <w:t>A</w:t>
            </w:r>
            <w:r w:rsidRPr="00975BFD">
              <w:rPr>
                <w:lang w:eastAsia="zh-CN"/>
              </w:rPr>
              <w:t>lign</w:t>
            </w:r>
          </w:p>
        </w:tc>
        <w:tc>
          <w:tcPr>
            <w:tcW w:w="3402" w:type="dxa"/>
            <w:tcBorders>
              <w:top w:val="single" w:sz="4" w:space="0" w:color="auto"/>
              <w:left w:val="nil"/>
              <w:bottom w:val="single" w:sz="4" w:space="0" w:color="auto"/>
              <w:right w:val="single" w:sz="4" w:space="0" w:color="auto"/>
            </w:tcBorders>
          </w:tcPr>
          <w:p w14:paraId="7A91D8E2" w14:textId="77777777" w:rsidR="0039271C" w:rsidRPr="00975BFD" w:rsidRDefault="00632768">
            <w:pPr>
              <w:pStyle w:val="TAL"/>
            </w:pPr>
            <w:r w:rsidRPr="00975BFD">
              <w:t>SliceReq_V</w:t>
            </w:r>
            <w:r w:rsidRPr="00975BFD">
              <w:rPr>
                <w:lang w:eastAsia="zh-CN"/>
              </w:rPr>
              <w:t>erify</w:t>
            </w:r>
            <w:r w:rsidRPr="00975BFD">
              <w:t>A</w:t>
            </w:r>
            <w:r w:rsidRPr="00975BFD">
              <w:rPr>
                <w:lang w:eastAsia="zh-CN"/>
              </w:rPr>
              <w:t>nd</w:t>
            </w:r>
            <w:r w:rsidRPr="00975BFD">
              <w:t>A</w:t>
            </w:r>
            <w:r w:rsidRPr="00975BFD">
              <w:rPr>
                <w:lang w:eastAsia="zh-CN"/>
              </w:rPr>
              <w:t>lign_Subscribe</w:t>
            </w:r>
          </w:p>
        </w:tc>
        <w:tc>
          <w:tcPr>
            <w:tcW w:w="1666" w:type="dxa"/>
            <w:vMerge w:val="restart"/>
            <w:tcBorders>
              <w:top w:val="single" w:sz="4" w:space="0" w:color="auto"/>
              <w:left w:val="nil"/>
              <w:right w:val="single" w:sz="4" w:space="0" w:color="auto"/>
            </w:tcBorders>
          </w:tcPr>
          <w:p w14:paraId="483A4DFD" w14:textId="77777777" w:rsidR="0039271C" w:rsidRPr="00975BFD" w:rsidRDefault="00632768">
            <w:pPr>
              <w:pStyle w:val="TAL"/>
              <w:rPr>
                <w:lang w:eastAsia="zh-CN"/>
              </w:rPr>
            </w:pPr>
            <w:r w:rsidRPr="00975BFD">
              <w:rPr>
                <w:lang w:eastAsia="zh-CN"/>
              </w:rPr>
              <w:t>Subscription/Notification</w:t>
            </w:r>
          </w:p>
        </w:tc>
        <w:tc>
          <w:tcPr>
            <w:tcW w:w="1950" w:type="dxa"/>
            <w:vMerge w:val="restart"/>
            <w:tcBorders>
              <w:top w:val="single" w:sz="4" w:space="0" w:color="auto"/>
              <w:left w:val="nil"/>
              <w:right w:val="single" w:sz="4" w:space="0" w:color="auto"/>
            </w:tcBorders>
          </w:tcPr>
          <w:p w14:paraId="7FCEC570" w14:textId="77777777" w:rsidR="0039271C" w:rsidRPr="00975BFD" w:rsidRDefault="00632768">
            <w:pPr>
              <w:pStyle w:val="TAL"/>
            </w:pPr>
            <w:r w:rsidRPr="00975BFD">
              <w:t>VAL server</w:t>
            </w:r>
          </w:p>
        </w:tc>
      </w:tr>
      <w:tr w:rsidR="0039271C" w:rsidRPr="00975BFD" w14:paraId="02C837A8" w14:textId="77777777">
        <w:trPr>
          <w:trHeight w:val="136"/>
        </w:trPr>
        <w:tc>
          <w:tcPr>
            <w:tcW w:w="3227" w:type="dxa"/>
            <w:vMerge/>
            <w:tcBorders>
              <w:left w:val="single" w:sz="4" w:space="0" w:color="auto"/>
              <w:bottom w:val="single" w:sz="4" w:space="0" w:color="auto"/>
              <w:right w:val="single" w:sz="4" w:space="0" w:color="auto"/>
            </w:tcBorders>
          </w:tcPr>
          <w:p w14:paraId="5BA87B17" w14:textId="77777777" w:rsidR="0039271C" w:rsidRPr="00975BFD" w:rsidRDefault="0039271C">
            <w:pPr>
              <w:pStyle w:val="TAL"/>
            </w:pPr>
          </w:p>
        </w:tc>
        <w:tc>
          <w:tcPr>
            <w:tcW w:w="3402" w:type="dxa"/>
            <w:tcBorders>
              <w:top w:val="single" w:sz="4" w:space="0" w:color="auto"/>
              <w:left w:val="nil"/>
              <w:bottom w:val="single" w:sz="4" w:space="0" w:color="auto"/>
              <w:right w:val="single" w:sz="4" w:space="0" w:color="auto"/>
            </w:tcBorders>
          </w:tcPr>
          <w:p w14:paraId="6987029C" w14:textId="77777777" w:rsidR="0039271C" w:rsidRPr="00975BFD" w:rsidRDefault="00632768">
            <w:pPr>
              <w:pStyle w:val="TAL"/>
              <w:rPr>
                <w:lang w:eastAsia="zh-CN"/>
              </w:rPr>
            </w:pPr>
            <w:r w:rsidRPr="00975BFD">
              <w:t>SliceReq_V</w:t>
            </w:r>
            <w:r w:rsidRPr="00975BFD">
              <w:rPr>
                <w:lang w:eastAsia="zh-CN"/>
              </w:rPr>
              <w:t>erify</w:t>
            </w:r>
            <w:r w:rsidRPr="00975BFD">
              <w:t>A</w:t>
            </w:r>
            <w:r w:rsidRPr="00975BFD">
              <w:rPr>
                <w:lang w:eastAsia="zh-CN"/>
              </w:rPr>
              <w:t>nd</w:t>
            </w:r>
            <w:r w:rsidRPr="00975BFD">
              <w:t>A</w:t>
            </w:r>
            <w:r w:rsidRPr="00975BFD">
              <w:rPr>
                <w:lang w:eastAsia="zh-CN"/>
              </w:rPr>
              <w:t>lign_Notification</w:t>
            </w:r>
          </w:p>
        </w:tc>
        <w:tc>
          <w:tcPr>
            <w:tcW w:w="1666" w:type="dxa"/>
            <w:vMerge/>
            <w:tcBorders>
              <w:left w:val="nil"/>
              <w:bottom w:val="single" w:sz="4" w:space="0" w:color="auto"/>
              <w:right w:val="single" w:sz="4" w:space="0" w:color="auto"/>
            </w:tcBorders>
          </w:tcPr>
          <w:p w14:paraId="7B7C1208" w14:textId="77777777" w:rsidR="0039271C" w:rsidRPr="00975BFD" w:rsidRDefault="0039271C">
            <w:pPr>
              <w:pStyle w:val="TAL"/>
              <w:rPr>
                <w:lang w:eastAsia="zh-CN"/>
              </w:rPr>
            </w:pPr>
          </w:p>
        </w:tc>
        <w:tc>
          <w:tcPr>
            <w:tcW w:w="1950" w:type="dxa"/>
            <w:vMerge/>
            <w:tcBorders>
              <w:left w:val="nil"/>
              <w:bottom w:val="single" w:sz="4" w:space="0" w:color="auto"/>
              <w:right w:val="single" w:sz="4" w:space="0" w:color="auto"/>
            </w:tcBorders>
          </w:tcPr>
          <w:p w14:paraId="61CCA44E" w14:textId="77777777" w:rsidR="0039271C" w:rsidRPr="00975BFD" w:rsidRDefault="0039271C">
            <w:pPr>
              <w:pStyle w:val="TAL"/>
            </w:pPr>
          </w:p>
        </w:tc>
      </w:tr>
    </w:tbl>
    <w:p w14:paraId="560BCA0C" w14:textId="0F27DB8F" w:rsidR="0039271C" w:rsidRPr="00975BFD" w:rsidRDefault="0039271C"/>
    <w:p w14:paraId="1D531A09" w14:textId="77777777" w:rsidR="0039271C" w:rsidRPr="00975BFD" w:rsidRDefault="00632768">
      <w:pPr>
        <w:pStyle w:val="Heading4"/>
        <w:rPr>
          <w:bCs/>
        </w:rPr>
      </w:pPr>
      <w:bookmarkStart w:id="884" w:name="_Toc134011979"/>
      <w:bookmarkStart w:id="885" w:name="_Toc170686324"/>
      <w:r w:rsidRPr="00975BFD">
        <w:rPr>
          <w:bCs/>
        </w:rPr>
        <w:t>9.</w:t>
      </w:r>
      <w:r w:rsidRPr="00975BFD">
        <w:rPr>
          <w:rFonts w:eastAsiaTheme="minorEastAsia"/>
          <w:bCs/>
          <w:lang w:eastAsia="zh-CN"/>
        </w:rPr>
        <w:t>16</w:t>
      </w:r>
      <w:r w:rsidRPr="00975BFD">
        <w:rPr>
          <w:bCs/>
        </w:rPr>
        <w:t>.4.</w:t>
      </w:r>
      <w:r w:rsidRPr="00975BFD">
        <w:rPr>
          <w:bCs/>
          <w:lang w:eastAsia="zh-CN"/>
        </w:rPr>
        <w:t>2</w:t>
      </w:r>
      <w:r w:rsidRPr="00975BFD">
        <w:rPr>
          <w:bCs/>
        </w:rPr>
        <w:tab/>
        <w:t>SS_NSCE_</w:t>
      </w:r>
      <w:r w:rsidRPr="00975BFD">
        <w:t>SliceR</w:t>
      </w:r>
      <w:r w:rsidRPr="00975BFD">
        <w:rPr>
          <w:lang w:eastAsia="zh-CN"/>
        </w:rPr>
        <w:t>eq</w:t>
      </w:r>
      <w:r w:rsidRPr="00975BFD">
        <w:t>_V</w:t>
      </w:r>
      <w:r w:rsidRPr="00975BFD">
        <w:rPr>
          <w:lang w:eastAsia="zh-CN"/>
        </w:rPr>
        <w:t>erify</w:t>
      </w:r>
      <w:r w:rsidRPr="00975BFD">
        <w:t>A</w:t>
      </w:r>
      <w:r w:rsidRPr="00975BFD">
        <w:rPr>
          <w:lang w:eastAsia="zh-CN"/>
        </w:rPr>
        <w:t>nd</w:t>
      </w:r>
      <w:r w:rsidRPr="00975BFD">
        <w:t>A</w:t>
      </w:r>
      <w:r w:rsidRPr="00975BFD">
        <w:rPr>
          <w:lang w:eastAsia="zh-CN"/>
        </w:rPr>
        <w:t>lign</w:t>
      </w:r>
      <w:r w:rsidRPr="00975BFD">
        <w:rPr>
          <w:bCs/>
        </w:rPr>
        <w:t xml:space="preserve"> API</w:t>
      </w:r>
      <w:bookmarkEnd w:id="884"/>
      <w:bookmarkEnd w:id="885"/>
    </w:p>
    <w:p w14:paraId="181A966D" w14:textId="77777777" w:rsidR="0039271C" w:rsidRPr="00975BFD" w:rsidRDefault="00632768">
      <w:pPr>
        <w:pStyle w:val="Heading5"/>
        <w:rPr>
          <w:bCs/>
        </w:rPr>
      </w:pPr>
      <w:bookmarkStart w:id="886" w:name="_Toc134011980"/>
      <w:bookmarkStart w:id="887" w:name="_Toc170686325"/>
      <w:r w:rsidRPr="00975BFD">
        <w:rPr>
          <w:bCs/>
        </w:rPr>
        <w:t>9.</w:t>
      </w:r>
      <w:r w:rsidRPr="00975BFD">
        <w:rPr>
          <w:rFonts w:eastAsiaTheme="minorEastAsia"/>
          <w:bCs/>
          <w:lang w:eastAsia="zh-CN"/>
        </w:rPr>
        <w:t>16</w:t>
      </w:r>
      <w:r w:rsidRPr="00975BFD">
        <w:rPr>
          <w:bCs/>
        </w:rPr>
        <w:t>.4.</w:t>
      </w:r>
      <w:r w:rsidRPr="00975BFD">
        <w:rPr>
          <w:bCs/>
          <w:lang w:eastAsia="zh-CN"/>
        </w:rPr>
        <w:t>2</w:t>
      </w:r>
      <w:r w:rsidRPr="00975BFD">
        <w:rPr>
          <w:bCs/>
        </w:rPr>
        <w:t>.1</w:t>
      </w:r>
      <w:r w:rsidRPr="00975BFD">
        <w:rPr>
          <w:bCs/>
        </w:rPr>
        <w:tab/>
        <w:t>General</w:t>
      </w:r>
      <w:bookmarkEnd w:id="886"/>
      <w:bookmarkEnd w:id="887"/>
    </w:p>
    <w:p w14:paraId="4F098E31" w14:textId="77777777" w:rsidR="0039271C" w:rsidRPr="00975BFD" w:rsidRDefault="00632768">
      <w:r w:rsidRPr="00975BFD">
        <w:rPr>
          <w:b/>
        </w:rPr>
        <w:t>API description:</w:t>
      </w:r>
      <w:r w:rsidRPr="00975BFD">
        <w:t xml:space="preserve"> This API enables the VAL server to communicate with the network slice capability enablement server to consume the network slice requirements verification and alignment service.</w:t>
      </w:r>
    </w:p>
    <w:p w14:paraId="3CA0C94A" w14:textId="77777777" w:rsidR="0039271C" w:rsidRPr="00975BFD" w:rsidRDefault="00632768">
      <w:pPr>
        <w:pStyle w:val="Heading5"/>
        <w:rPr>
          <w:bCs/>
        </w:rPr>
      </w:pPr>
      <w:bookmarkStart w:id="888" w:name="_Toc134011981"/>
      <w:bookmarkStart w:id="889" w:name="_Toc170686326"/>
      <w:r w:rsidRPr="00975BFD">
        <w:rPr>
          <w:bCs/>
        </w:rPr>
        <w:t>9.</w:t>
      </w:r>
      <w:r w:rsidRPr="00975BFD">
        <w:rPr>
          <w:rFonts w:eastAsiaTheme="minorEastAsia"/>
          <w:bCs/>
          <w:lang w:eastAsia="zh-CN"/>
        </w:rPr>
        <w:t>16</w:t>
      </w:r>
      <w:r w:rsidRPr="00975BFD">
        <w:rPr>
          <w:bCs/>
        </w:rPr>
        <w:t>.4.</w:t>
      </w:r>
      <w:r w:rsidRPr="00975BFD">
        <w:rPr>
          <w:bCs/>
          <w:lang w:eastAsia="zh-CN"/>
        </w:rPr>
        <w:t>2</w:t>
      </w:r>
      <w:r w:rsidRPr="00975BFD">
        <w:rPr>
          <w:bCs/>
        </w:rPr>
        <w:t>.2</w:t>
      </w:r>
      <w:r w:rsidRPr="00975BFD">
        <w:rPr>
          <w:bCs/>
        </w:rPr>
        <w:tab/>
        <w:t>SliceReq VerifyAndAlign</w:t>
      </w:r>
      <w:r w:rsidRPr="00975BFD">
        <w:rPr>
          <w:bCs/>
          <w:lang w:eastAsia="zh-CN"/>
        </w:rPr>
        <w:t>_Subscribe</w:t>
      </w:r>
      <w:bookmarkEnd w:id="888"/>
      <w:bookmarkEnd w:id="889"/>
    </w:p>
    <w:p w14:paraId="7F56ED67" w14:textId="77777777" w:rsidR="0039271C" w:rsidRPr="00975BFD" w:rsidRDefault="00632768">
      <w:r w:rsidRPr="00975BFD">
        <w:rPr>
          <w:b/>
        </w:rPr>
        <w:t xml:space="preserve">API operation name: </w:t>
      </w:r>
      <w:r w:rsidRPr="00975BFD">
        <w:t>SliceReq_VerifyAndAlign</w:t>
      </w:r>
    </w:p>
    <w:p w14:paraId="44DE7A3C" w14:textId="77777777" w:rsidR="0039271C" w:rsidRPr="00975BFD" w:rsidRDefault="00632768">
      <w:r w:rsidRPr="00975BFD">
        <w:rPr>
          <w:b/>
        </w:rPr>
        <w:t>Description:</w:t>
      </w:r>
      <w:r w:rsidRPr="00975BFD">
        <w:t xml:space="preserve"> The consumer subscribe to the network slice requirements verification and alignment.</w:t>
      </w:r>
    </w:p>
    <w:p w14:paraId="26042657" w14:textId="77777777" w:rsidR="0039271C" w:rsidRPr="00975BFD" w:rsidRDefault="00632768">
      <w:r w:rsidRPr="00975BFD">
        <w:rPr>
          <w:b/>
        </w:rPr>
        <w:t>Known Consumers:</w:t>
      </w:r>
      <w:r w:rsidRPr="00975BFD">
        <w:t xml:space="preserve"> VAL server</w:t>
      </w:r>
    </w:p>
    <w:p w14:paraId="083FA995" w14:textId="77777777" w:rsidR="0039271C" w:rsidRPr="00975BFD" w:rsidRDefault="00632768">
      <w:r w:rsidRPr="00975BFD">
        <w:rPr>
          <w:b/>
        </w:rPr>
        <w:t xml:space="preserve">Inputs: </w:t>
      </w:r>
      <w:r w:rsidRPr="00975BFD">
        <w:t>See table 9.</w:t>
      </w:r>
      <w:r w:rsidR="003532E7" w:rsidRPr="00975BFD">
        <w:rPr>
          <w:rFonts w:eastAsiaTheme="minorEastAsia"/>
          <w:lang w:eastAsia="zh-CN"/>
        </w:rPr>
        <w:t>16</w:t>
      </w:r>
      <w:r w:rsidRPr="00975BFD">
        <w:t>.3.2</w:t>
      </w:r>
      <w:r w:rsidRPr="00975BFD">
        <w:rPr>
          <w:lang w:eastAsia="zh-CN"/>
        </w:rPr>
        <w:t>-1</w:t>
      </w:r>
    </w:p>
    <w:p w14:paraId="0D5961AB" w14:textId="77777777" w:rsidR="0039271C" w:rsidRPr="00975BFD" w:rsidRDefault="00632768">
      <w:r w:rsidRPr="00975BFD">
        <w:rPr>
          <w:b/>
        </w:rPr>
        <w:t>Outputs:</w:t>
      </w:r>
      <w:r w:rsidRPr="00975BFD">
        <w:rPr>
          <w:rFonts w:cs="Courier New"/>
        </w:rPr>
        <w:t xml:space="preserve"> </w:t>
      </w:r>
      <w:r w:rsidRPr="00975BFD">
        <w:t>See table 9.</w:t>
      </w:r>
      <w:r w:rsidR="003532E7" w:rsidRPr="00975BFD">
        <w:rPr>
          <w:rFonts w:eastAsiaTheme="minorEastAsia"/>
          <w:lang w:eastAsia="zh-CN"/>
        </w:rPr>
        <w:t>16</w:t>
      </w:r>
      <w:r w:rsidRPr="00975BFD">
        <w:t>.3</w:t>
      </w:r>
      <w:r w:rsidRPr="00975BFD">
        <w:rPr>
          <w:lang w:eastAsia="zh-CN"/>
        </w:rPr>
        <w:t>.3-1</w:t>
      </w:r>
    </w:p>
    <w:p w14:paraId="39049ADD" w14:textId="77777777" w:rsidR="0039271C" w:rsidRPr="00975BFD" w:rsidRDefault="00632768">
      <w:pPr>
        <w:pStyle w:val="Heading5"/>
        <w:rPr>
          <w:bCs/>
        </w:rPr>
      </w:pPr>
      <w:bookmarkStart w:id="890" w:name="_Toc134011982"/>
      <w:bookmarkStart w:id="891" w:name="_Toc170686327"/>
      <w:r w:rsidRPr="00975BFD">
        <w:rPr>
          <w:bCs/>
        </w:rPr>
        <w:t>9.</w:t>
      </w:r>
      <w:r w:rsidRPr="00975BFD">
        <w:rPr>
          <w:rFonts w:eastAsiaTheme="minorEastAsia"/>
          <w:bCs/>
          <w:lang w:eastAsia="zh-CN"/>
        </w:rPr>
        <w:t>16</w:t>
      </w:r>
      <w:r w:rsidRPr="00975BFD">
        <w:rPr>
          <w:bCs/>
        </w:rPr>
        <w:t>.4.</w:t>
      </w:r>
      <w:r w:rsidRPr="00975BFD">
        <w:rPr>
          <w:bCs/>
          <w:lang w:eastAsia="zh-CN"/>
        </w:rPr>
        <w:t>2</w:t>
      </w:r>
      <w:r w:rsidRPr="00975BFD">
        <w:rPr>
          <w:bCs/>
        </w:rPr>
        <w:t>.3</w:t>
      </w:r>
      <w:r w:rsidRPr="00975BFD">
        <w:rPr>
          <w:bCs/>
        </w:rPr>
        <w:tab/>
        <w:t>SliceReq_VerifyAndAlign_Notification</w:t>
      </w:r>
      <w:bookmarkEnd w:id="890"/>
      <w:bookmarkEnd w:id="891"/>
      <w:r w:rsidRPr="00975BFD">
        <w:rPr>
          <w:bCs/>
        </w:rPr>
        <w:t xml:space="preserve"> </w:t>
      </w:r>
    </w:p>
    <w:p w14:paraId="00B5DD8A" w14:textId="77777777" w:rsidR="0039271C" w:rsidRPr="00975BFD" w:rsidRDefault="00632768">
      <w:r w:rsidRPr="00975BFD">
        <w:rPr>
          <w:b/>
        </w:rPr>
        <w:t xml:space="preserve">API operation name: </w:t>
      </w:r>
      <w:r w:rsidRPr="00975BFD">
        <w:t>SliceReq_VerifyAndAlign_Notification</w:t>
      </w:r>
    </w:p>
    <w:p w14:paraId="5C00B506" w14:textId="77777777" w:rsidR="0039271C" w:rsidRPr="00975BFD" w:rsidRDefault="00632768">
      <w:r w:rsidRPr="00975BFD">
        <w:rPr>
          <w:b/>
        </w:rPr>
        <w:t>Description:</w:t>
      </w:r>
      <w:r w:rsidRPr="00975BFD">
        <w:t xml:space="preserve"> The consumer is notified with the updated network slice requirements information according to the slice requirements </w:t>
      </w:r>
      <w:r w:rsidRPr="00975BFD">
        <w:rPr>
          <w:lang w:eastAsia="zh-CN"/>
        </w:rPr>
        <w:t>verification and alignment.</w:t>
      </w:r>
    </w:p>
    <w:p w14:paraId="222D825F" w14:textId="77777777" w:rsidR="0039271C" w:rsidRPr="00975BFD" w:rsidRDefault="00632768">
      <w:r w:rsidRPr="00975BFD">
        <w:rPr>
          <w:b/>
        </w:rPr>
        <w:t>Known Consumers:</w:t>
      </w:r>
      <w:r w:rsidRPr="00975BFD">
        <w:t xml:space="preserve"> VAL server</w:t>
      </w:r>
    </w:p>
    <w:p w14:paraId="46EF37A0" w14:textId="77777777" w:rsidR="0039271C" w:rsidRPr="00975BFD" w:rsidRDefault="00632768">
      <w:r w:rsidRPr="00975BFD">
        <w:rPr>
          <w:b/>
        </w:rPr>
        <w:t xml:space="preserve">Inputs: </w:t>
      </w:r>
      <w:r w:rsidRPr="00975BFD">
        <w:t>None</w:t>
      </w:r>
    </w:p>
    <w:p w14:paraId="6235C90B" w14:textId="77777777" w:rsidR="0039271C" w:rsidRPr="00975BFD" w:rsidRDefault="00632768">
      <w:r w:rsidRPr="00975BFD">
        <w:rPr>
          <w:b/>
        </w:rPr>
        <w:t>Outputs:</w:t>
      </w:r>
      <w:r w:rsidRPr="00975BFD">
        <w:rPr>
          <w:rFonts w:cs="Courier New"/>
        </w:rPr>
        <w:t xml:space="preserve"> </w:t>
      </w:r>
      <w:r w:rsidRPr="00975BFD">
        <w:t>See table 9.</w:t>
      </w:r>
      <w:r w:rsidRPr="00975BFD">
        <w:rPr>
          <w:rFonts w:eastAsiaTheme="minorEastAsia"/>
          <w:lang w:eastAsia="zh-CN"/>
        </w:rPr>
        <w:t>16</w:t>
      </w:r>
      <w:r w:rsidRPr="00975BFD">
        <w:t>.3</w:t>
      </w:r>
      <w:r w:rsidRPr="00975BFD">
        <w:rPr>
          <w:lang w:eastAsia="zh-CN"/>
        </w:rPr>
        <w:t>.4-1</w:t>
      </w:r>
    </w:p>
    <w:p w14:paraId="446E959E" w14:textId="77777777" w:rsidR="0039271C" w:rsidRPr="00975BFD" w:rsidRDefault="00632768">
      <w:pPr>
        <w:pStyle w:val="Heading2"/>
      </w:pPr>
      <w:bookmarkStart w:id="892" w:name="_Toc125659849"/>
      <w:bookmarkStart w:id="893" w:name="_Toc134011983"/>
      <w:bookmarkStart w:id="894" w:name="_Toc170686328"/>
      <w:r w:rsidRPr="00975BFD">
        <w:rPr>
          <w:lang w:eastAsia="zh-CN"/>
        </w:rPr>
        <w:t>9</w:t>
      </w:r>
      <w:r w:rsidRPr="00975BFD">
        <w:t>.</w:t>
      </w:r>
      <w:r w:rsidRPr="00975BFD">
        <w:rPr>
          <w:rFonts w:eastAsiaTheme="minorEastAsia"/>
          <w:lang w:eastAsia="zh-CN"/>
        </w:rPr>
        <w:t>17</w:t>
      </w:r>
      <w:r w:rsidRPr="00975BFD">
        <w:tab/>
      </w:r>
      <w:bookmarkEnd w:id="892"/>
      <w:r w:rsidRPr="00975BFD">
        <w:t>Network Slice Information delivery</w:t>
      </w:r>
      <w:bookmarkEnd w:id="893"/>
      <w:bookmarkEnd w:id="894"/>
    </w:p>
    <w:p w14:paraId="616EBA71" w14:textId="77777777" w:rsidR="0039271C" w:rsidRPr="00975BFD" w:rsidRDefault="00632768">
      <w:pPr>
        <w:pStyle w:val="Heading3"/>
      </w:pPr>
      <w:bookmarkStart w:id="895" w:name="_Toc134011984"/>
      <w:bookmarkStart w:id="896" w:name="_Toc125659850"/>
      <w:bookmarkStart w:id="897" w:name="_Toc170686329"/>
      <w:r w:rsidRPr="00975BFD">
        <w:rPr>
          <w:lang w:eastAsia="zh-CN"/>
        </w:rPr>
        <w:t>9</w:t>
      </w:r>
      <w:r w:rsidRPr="00975BFD">
        <w:t>.</w:t>
      </w:r>
      <w:r w:rsidRPr="00975BFD">
        <w:rPr>
          <w:rFonts w:eastAsiaTheme="minorEastAsia"/>
          <w:lang w:eastAsia="zh-CN"/>
        </w:rPr>
        <w:t>17</w:t>
      </w:r>
      <w:r w:rsidRPr="00975BFD">
        <w:t>.1</w:t>
      </w:r>
      <w:r w:rsidRPr="00975BFD">
        <w:tab/>
        <w:t>General</w:t>
      </w:r>
      <w:bookmarkEnd w:id="895"/>
      <w:bookmarkEnd w:id="896"/>
      <w:bookmarkEnd w:id="897"/>
    </w:p>
    <w:p w14:paraId="6FF37E67" w14:textId="77777777" w:rsidR="0039271C" w:rsidRPr="00975BFD" w:rsidRDefault="00632768">
      <w:r w:rsidRPr="00975BFD">
        <w:t xml:space="preserve">The NSCE layer provides the feature of Network Slice information delivery. The Network Slice information is necessary for the VAL server to manage the network slice for their service such as preparation, creation, activation and termination (tear-down) of network slice. </w:t>
      </w:r>
    </w:p>
    <w:p w14:paraId="6B453132" w14:textId="77777777" w:rsidR="0039271C" w:rsidRPr="00975BFD" w:rsidRDefault="00632768">
      <w:r w:rsidRPr="00975BFD">
        <w:t>The Network Slice information that is delivered to the VAL server depends upon network operator policy. The network slice capabilities and management options offered to the customer are determined by a business agreement prior to and outside of the scope of 3GPP standards.</w:t>
      </w:r>
    </w:p>
    <w:p w14:paraId="587D4E10" w14:textId="77777777" w:rsidR="0039271C" w:rsidRPr="00975BFD" w:rsidRDefault="00632768">
      <w:r w:rsidRPr="00975BFD">
        <w:t xml:space="preserve">The NSCE server performs the below. </w:t>
      </w:r>
    </w:p>
    <w:p w14:paraId="5A28A23D" w14:textId="77777777" w:rsidR="0039271C" w:rsidRPr="00975BFD" w:rsidRDefault="00632768">
      <w:pPr>
        <w:pStyle w:val="B1"/>
        <w:rPr>
          <w:lang w:eastAsia="ko-KR"/>
        </w:rPr>
      </w:pPr>
      <w:r w:rsidRPr="00975BFD">
        <w:rPr>
          <w:lang w:eastAsia="ko-KR"/>
        </w:rPr>
        <w:t>-</w:t>
      </w:r>
      <w:r w:rsidRPr="00975BFD">
        <w:rPr>
          <w:lang w:eastAsia="ko-KR"/>
        </w:rPr>
        <w:tab/>
        <w:t xml:space="preserve">Retrieval of Network Slice ServiceProfile in 5GS (e.g., NSMF) as specified in 3GPP TS 28.532 </w:t>
      </w:r>
      <w:r w:rsidRPr="00975BFD">
        <w:rPr>
          <w:lang w:eastAsia="zh-CN"/>
        </w:rPr>
        <w:t>[7]</w:t>
      </w:r>
      <w:r w:rsidRPr="00975BFD">
        <w:rPr>
          <w:lang w:eastAsia="ko-KR"/>
        </w:rPr>
        <w:t xml:space="preserve"> </w:t>
      </w:r>
    </w:p>
    <w:p w14:paraId="63E4E39C" w14:textId="77777777" w:rsidR="0039271C" w:rsidRPr="00975BFD" w:rsidRDefault="00632768">
      <w:pPr>
        <w:pStyle w:val="B1"/>
        <w:rPr>
          <w:lang w:eastAsia="ko-KR"/>
        </w:rPr>
      </w:pPr>
      <w:r w:rsidRPr="00975BFD">
        <w:rPr>
          <w:lang w:eastAsia="ko-KR"/>
        </w:rPr>
        <w:t>-</w:t>
      </w:r>
      <w:r w:rsidRPr="00975BFD">
        <w:rPr>
          <w:lang w:eastAsia="ko-KR"/>
        </w:rPr>
        <w:tab/>
        <w:t xml:space="preserve">Conversion of Network Slice ServiceProfile (specified in 3GPP TS 28.541 [10]) to Network Slice Information </w:t>
      </w:r>
    </w:p>
    <w:p w14:paraId="5EFCD5A0" w14:textId="77777777" w:rsidR="0039271C" w:rsidRPr="00975BFD" w:rsidRDefault="00632768">
      <w:pPr>
        <w:pStyle w:val="B1"/>
        <w:rPr>
          <w:lang w:eastAsia="ko-KR"/>
        </w:rPr>
      </w:pPr>
      <w:r w:rsidRPr="00975BFD">
        <w:rPr>
          <w:lang w:eastAsia="ko-KR"/>
        </w:rPr>
        <w:t>-</w:t>
      </w:r>
      <w:r w:rsidRPr="00975BFD">
        <w:rPr>
          <w:lang w:eastAsia="ko-KR"/>
        </w:rPr>
        <w:tab/>
        <w:t>Creation of Network Slice Information</w:t>
      </w:r>
    </w:p>
    <w:p w14:paraId="249C41EE" w14:textId="77777777" w:rsidR="0039271C" w:rsidRPr="00975BFD" w:rsidRDefault="00632768">
      <w:pPr>
        <w:pStyle w:val="B1"/>
        <w:rPr>
          <w:lang w:eastAsia="ko-KR"/>
        </w:rPr>
      </w:pPr>
      <w:r w:rsidRPr="00975BFD">
        <w:rPr>
          <w:lang w:eastAsia="ko-KR"/>
        </w:rPr>
        <w:t>-</w:t>
      </w:r>
      <w:r w:rsidRPr="00975BFD">
        <w:rPr>
          <w:lang w:eastAsia="ko-KR"/>
        </w:rPr>
        <w:tab/>
        <w:t>Storing of Network Slice Information</w:t>
      </w:r>
    </w:p>
    <w:p w14:paraId="199A0308" w14:textId="77777777" w:rsidR="0039271C" w:rsidRPr="00975BFD" w:rsidRDefault="00632768">
      <w:pPr>
        <w:pStyle w:val="B1"/>
        <w:rPr>
          <w:lang w:eastAsia="ko-KR"/>
        </w:rPr>
      </w:pPr>
      <w:r w:rsidRPr="00975BFD">
        <w:rPr>
          <w:lang w:eastAsia="ko-KR"/>
        </w:rPr>
        <w:t>-</w:t>
      </w:r>
      <w:r w:rsidRPr="00975BFD">
        <w:rPr>
          <w:lang w:eastAsia="ko-KR"/>
        </w:rPr>
        <w:tab/>
        <w:t>Delivery of Network Slice Information to VAL server that the Network Slice Customer is authorized to use.</w:t>
      </w:r>
    </w:p>
    <w:p w14:paraId="44730CE4" w14:textId="77777777" w:rsidR="0039271C" w:rsidRPr="00975BFD" w:rsidRDefault="00632768">
      <w:pPr>
        <w:pStyle w:val="NO"/>
        <w:rPr>
          <w:lang w:eastAsia="ko-KR"/>
        </w:rPr>
      </w:pPr>
      <w:r w:rsidRPr="00975BFD">
        <w:rPr>
          <w:lang w:eastAsia="ko-KR"/>
        </w:rPr>
        <w:t>NOTE:</w:t>
      </w:r>
      <w:r w:rsidRPr="00975BFD">
        <w:rPr>
          <w:lang w:eastAsia="ko-KR"/>
        </w:rPr>
        <w:tab/>
        <w:t xml:space="preserve">The Network Slice Information provided to the VAL server depends on service agreements. </w:t>
      </w:r>
    </w:p>
    <w:p w14:paraId="0CC26F82" w14:textId="77777777" w:rsidR="0039271C" w:rsidRPr="00975BFD" w:rsidRDefault="00632768">
      <w:r w:rsidRPr="00975BFD">
        <w:rPr>
          <w:lang w:eastAsia="ko-KR"/>
        </w:rPr>
        <w:t xml:space="preserve">The VAL server as a Network Slice consumer makes use of the delivered Network Slice information for the Network Slice Lifecycle management for its service. </w:t>
      </w:r>
    </w:p>
    <w:p w14:paraId="1A3C7830" w14:textId="77777777" w:rsidR="0039271C" w:rsidRPr="00975BFD" w:rsidRDefault="00632768">
      <w:pPr>
        <w:pStyle w:val="Heading3"/>
      </w:pPr>
      <w:bookmarkStart w:id="898" w:name="_Toc134011985"/>
      <w:bookmarkStart w:id="899" w:name="_Toc125659851"/>
      <w:bookmarkStart w:id="900" w:name="_Toc170686330"/>
      <w:r w:rsidRPr="00975BFD">
        <w:rPr>
          <w:lang w:eastAsia="zh-CN"/>
        </w:rPr>
        <w:t>9</w:t>
      </w:r>
      <w:r w:rsidRPr="00975BFD">
        <w:t>.</w:t>
      </w:r>
      <w:r w:rsidRPr="00975BFD">
        <w:rPr>
          <w:rFonts w:eastAsiaTheme="minorEastAsia"/>
          <w:lang w:eastAsia="zh-CN"/>
        </w:rPr>
        <w:t>17</w:t>
      </w:r>
      <w:r w:rsidRPr="00975BFD">
        <w:t>.</w:t>
      </w:r>
      <w:r w:rsidRPr="00975BFD">
        <w:rPr>
          <w:lang w:eastAsia="zh-CN"/>
        </w:rPr>
        <w:t>2</w:t>
      </w:r>
      <w:r w:rsidRPr="00975BFD">
        <w:tab/>
        <w:t>Procedure</w:t>
      </w:r>
      <w:bookmarkEnd w:id="898"/>
      <w:bookmarkEnd w:id="899"/>
      <w:bookmarkEnd w:id="900"/>
    </w:p>
    <w:p w14:paraId="1CDB987D" w14:textId="77777777" w:rsidR="0039271C" w:rsidRPr="00975BFD" w:rsidRDefault="00632768">
      <w:pPr>
        <w:pStyle w:val="Heading4"/>
      </w:pPr>
      <w:bookmarkStart w:id="901" w:name="_Toc134011986"/>
      <w:bookmarkStart w:id="902" w:name="_Toc170686331"/>
      <w:r w:rsidRPr="00975BFD">
        <w:rPr>
          <w:lang w:eastAsia="zh-CN"/>
        </w:rPr>
        <w:t>9</w:t>
      </w:r>
      <w:r w:rsidRPr="00975BFD">
        <w:t>.</w:t>
      </w:r>
      <w:r w:rsidRPr="00975BFD">
        <w:rPr>
          <w:rFonts w:eastAsiaTheme="minorEastAsia"/>
          <w:lang w:eastAsia="zh-CN"/>
        </w:rPr>
        <w:t>17</w:t>
      </w:r>
      <w:r w:rsidRPr="00975BFD">
        <w:t>.</w:t>
      </w:r>
      <w:r w:rsidRPr="00975BFD">
        <w:rPr>
          <w:lang w:eastAsia="zh-CN"/>
        </w:rPr>
        <w:t>2.1</w:t>
      </w:r>
      <w:r w:rsidRPr="00975BFD">
        <w:tab/>
        <w:t>Network Slice Information delivery request</w:t>
      </w:r>
      <w:bookmarkEnd w:id="901"/>
      <w:bookmarkEnd w:id="902"/>
    </w:p>
    <w:p w14:paraId="2F75BF17" w14:textId="77777777" w:rsidR="0039271C" w:rsidRPr="00975BFD" w:rsidRDefault="00632768">
      <w:r w:rsidRPr="00975BFD">
        <w:t xml:space="preserve">This subclause depicts the procedure of the Network Slice Information delivery to the VAL server via NSCE server, when the VAL server requests the Network Slice Information after registration. </w:t>
      </w:r>
    </w:p>
    <w:p w14:paraId="53309A5D" w14:textId="77777777" w:rsidR="0039271C" w:rsidRPr="00975BFD" w:rsidRDefault="00632768">
      <w:r w:rsidRPr="00975BFD">
        <w:t>Pre-condition:</w:t>
      </w:r>
    </w:p>
    <w:p w14:paraId="0A9EC6CB" w14:textId="77777777" w:rsidR="0039271C" w:rsidRPr="00975BFD" w:rsidRDefault="00632768">
      <w:pPr>
        <w:pStyle w:val="B1"/>
      </w:pPr>
      <w:r w:rsidRPr="00975BFD">
        <w:rPr>
          <w:lang w:eastAsia="zh-CN"/>
        </w:rPr>
        <w:t xml:space="preserve">1. </w:t>
      </w:r>
      <w:r w:rsidRPr="00975BFD">
        <w:rPr>
          <w:lang w:eastAsia="zh-CN"/>
        </w:rPr>
        <w:tab/>
      </w:r>
      <w:r w:rsidRPr="00975BFD">
        <w:t xml:space="preserve">The NSCE server should have the agreement with MNO (NOP) for retrieval of ServiceProfile, if the NSCE server is the external entity. </w:t>
      </w:r>
    </w:p>
    <w:p w14:paraId="083D0788" w14:textId="77777777" w:rsidR="0039271C" w:rsidRPr="00975BFD" w:rsidRDefault="0039271C">
      <w:pPr>
        <w:pStyle w:val="TH"/>
      </w:pPr>
      <w:r w:rsidRPr="00975BFD">
        <w:object w:dxaOrig="6534" w:dyaOrig="5937" w14:anchorId="5F51D19E">
          <v:shape id="_x0000_i1054" type="#_x0000_t75" style="width:321.7pt;height:292.55pt" o:ole="">
            <v:imagedata r:id="rId74" o:title=""/>
          </v:shape>
          <o:OLEObject Type="Embed" ProgID="Visio.Drawing.15" ShapeID="_x0000_i1054" DrawAspect="Content" ObjectID="_1781298967" r:id="rId75"/>
        </w:object>
      </w:r>
    </w:p>
    <w:p w14:paraId="28569F36" w14:textId="77777777" w:rsidR="0039271C" w:rsidRPr="00975BFD" w:rsidRDefault="00632768">
      <w:pPr>
        <w:pStyle w:val="TF"/>
        <w:rPr>
          <w:rFonts w:eastAsia="DengXian"/>
          <w:lang w:eastAsia="zh-CN"/>
        </w:rPr>
      </w:pPr>
      <w:r w:rsidRPr="00975BFD">
        <w:t>Figure 9.</w:t>
      </w:r>
      <w:r w:rsidRPr="00975BFD">
        <w:rPr>
          <w:rFonts w:eastAsiaTheme="minorEastAsia"/>
          <w:lang w:eastAsia="zh-CN"/>
        </w:rPr>
        <w:t>17</w:t>
      </w:r>
      <w:r w:rsidRPr="00975BFD">
        <w:rPr>
          <w:lang w:eastAsia="ko-KR"/>
        </w:rPr>
        <w:t>.2.1</w:t>
      </w:r>
      <w:r w:rsidRPr="00975BFD">
        <w:t>-1: Network Slice Information delivery request</w:t>
      </w:r>
    </w:p>
    <w:p w14:paraId="1E2693F1" w14:textId="77777777" w:rsidR="0039271C" w:rsidRPr="00975BFD" w:rsidRDefault="00632768">
      <w:pPr>
        <w:pStyle w:val="B1"/>
      </w:pPr>
      <w:r w:rsidRPr="00975BFD">
        <w:t>1.</w:t>
      </w:r>
      <w:r w:rsidRPr="00975BFD">
        <w:tab/>
        <w:t>The NSCE server retrieves the Network Slice ServiceProfile from 5GS (e.g., NSMF) when the NSCE server acting as a NSP prepares a Network Slice to be provided. The NSCE server follows the procedure to request/receive the Network Slice Service Profile with 'getMOIAttributes' operation as specified in 3GPP TS 28.532</w:t>
      </w:r>
      <w:r w:rsidRPr="00975BFD">
        <w:rPr>
          <w:lang w:eastAsia="zh-CN"/>
        </w:rPr>
        <w:t>[7]</w:t>
      </w:r>
      <w:r w:rsidRPr="00975BFD">
        <w:t>.</w:t>
      </w:r>
    </w:p>
    <w:p w14:paraId="4906364E" w14:textId="6E665176" w:rsidR="0039271C" w:rsidRPr="00975BFD" w:rsidRDefault="00632768">
      <w:pPr>
        <w:pStyle w:val="NO"/>
      </w:pPr>
      <w:r w:rsidRPr="00975BFD">
        <w:rPr>
          <w:lang w:eastAsia="ko-KR"/>
        </w:rPr>
        <w:t>NOTE:</w:t>
      </w:r>
      <w:r w:rsidRPr="00975BFD">
        <w:rPr>
          <w:lang w:eastAsia="ko-KR"/>
        </w:rPr>
        <w:tab/>
        <w:t>If NSCE server and NSMF are in same operator, then the NSCE server gets access directly to NSMF.</w:t>
      </w:r>
      <w:r w:rsidR="00E62ACF" w:rsidRPr="00975BFD">
        <w:t xml:space="preserve"> </w:t>
      </w:r>
      <w:r w:rsidRPr="00975BFD">
        <w:t xml:space="preserve">The delivered Network Slice Service Profile contains the values of attributes such as PLMN, S-NSSAI, SST, maximum number of UEs, maximum number of PDU sessions, Slice Coverage Area, Latency, and, Data volume, which specify the Network Slice characteristics, as specified in clause of ServiceProfile in 3GPP TS 28.541 [10].  </w:t>
      </w:r>
    </w:p>
    <w:p w14:paraId="0E5E1931" w14:textId="77777777" w:rsidR="0039271C" w:rsidRPr="00975BFD" w:rsidRDefault="00632768">
      <w:pPr>
        <w:pStyle w:val="B1"/>
      </w:pPr>
      <w:r w:rsidRPr="00975BFD">
        <w:t>2.</w:t>
      </w:r>
      <w:r w:rsidRPr="00975BFD">
        <w:tab/>
        <w:t>The NSCE server, as Network Slice as a Service, creates and stores the Network Slice information. When NSCE server retrieves the Network Slice Information, it is necessary for NSCE server to convert the attribu</w:t>
      </w:r>
      <w:r w:rsidRPr="00975BFD">
        <w:rPr>
          <w:lang w:eastAsia="zh-CN"/>
        </w:rPr>
        <w:t>t</w:t>
      </w:r>
      <w:r w:rsidRPr="00975BFD">
        <w:t xml:space="preserve">es in Network Slice ServiceProfile to the Network Slice information for readable information and </w:t>
      </w:r>
      <w:r w:rsidRPr="00975BFD">
        <w:rPr>
          <w:lang w:eastAsia="ko-KR"/>
        </w:rPr>
        <w:t>to compose</w:t>
      </w:r>
      <w:r w:rsidRPr="00975BFD">
        <w:t xml:space="preserve"> the Network Slice information, according to the NSP's policy. </w:t>
      </w:r>
    </w:p>
    <w:p w14:paraId="4AF931E2" w14:textId="77777777" w:rsidR="0039271C" w:rsidRPr="00975BFD" w:rsidRDefault="00632768">
      <w:pPr>
        <w:pStyle w:val="B1"/>
        <w:ind w:firstLine="0"/>
      </w:pPr>
      <w:r w:rsidRPr="00975BFD">
        <w:t xml:space="preserve">In order to reduce to request often the Network Slice Information Retrieval, the NSCE server stores the Network Slice information.  </w:t>
      </w:r>
    </w:p>
    <w:p w14:paraId="54FB9713" w14:textId="77777777" w:rsidR="0039271C" w:rsidRPr="00975BFD" w:rsidRDefault="00632768">
      <w:pPr>
        <w:pStyle w:val="B1"/>
      </w:pPr>
      <w:r w:rsidRPr="00975BFD">
        <w:rPr>
          <w:lang w:eastAsia="zh-CN"/>
        </w:rPr>
        <w:t>3</w:t>
      </w:r>
      <w:r w:rsidRPr="00975BFD">
        <w:t>.</w:t>
      </w:r>
      <w:r w:rsidRPr="00975BFD">
        <w:tab/>
        <w:t xml:space="preserve">The VAL server requests the Network Slice Information to the NSCE server. If the VAL server needs to know the specific attribute value for its service, then the attribute name of Network Slice Information (e.g., S-NSSAI, SST, Slice Coverage Area, etc.) can be added in the Request message. </w:t>
      </w:r>
    </w:p>
    <w:p w14:paraId="52DF83ED" w14:textId="77777777" w:rsidR="0039271C" w:rsidRPr="00975BFD" w:rsidRDefault="00632768">
      <w:pPr>
        <w:pStyle w:val="B1"/>
      </w:pPr>
      <w:r w:rsidRPr="00975BFD">
        <w:rPr>
          <w:lang w:eastAsia="zh-CN"/>
        </w:rPr>
        <w:t>4</w:t>
      </w:r>
      <w:r w:rsidRPr="00975BFD">
        <w:t>.</w:t>
      </w:r>
      <w:r w:rsidRPr="00975BFD">
        <w:tab/>
        <w:t>The NSCE server performs to check whether the requesting VAL server is registered or not. The NSCE server identifies which the Network Slice Customer is authorized to use.</w:t>
      </w:r>
    </w:p>
    <w:p w14:paraId="63D4F4A3" w14:textId="77777777" w:rsidR="0039271C" w:rsidRPr="00975BFD" w:rsidRDefault="00632768">
      <w:pPr>
        <w:pStyle w:val="B1"/>
      </w:pPr>
      <w:r w:rsidRPr="00975BFD">
        <w:rPr>
          <w:lang w:eastAsia="zh-CN"/>
        </w:rPr>
        <w:t>5</w:t>
      </w:r>
      <w:r w:rsidRPr="00975BFD">
        <w:t>.</w:t>
      </w:r>
      <w:r w:rsidRPr="00975BFD">
        <w:tab/>
        <w:t>The NSCE server sends the Network Slice Information, if the VAL server is registered and authorized. The NSCE server rejects to the request of the Network Slice Information, if not registered.</w:t>
      </w:r>
    </w:p>
    <w:p w14:paraId="7BB9ED60" w14:textId="77777777" w:rsidR="0039271C" w:rsidRPr="00975BFD" w:rsidRDefault="00632768">
      <w:pPr>
        <w:pStyle w:val="Heading4"/>
      </w:pPr>
      <w:bookmarkStart w:id="903" w:name="_Toc134011987"/>
      <w:bookmarkStart w:id="904" w:name="_Toc170686332"/>
      <w:r w:rsidRPr="00975BFD">
        <w:rPr>
          <w:lang w:eastAsia="zh-CN"/>
        </w:rPr>
        <w:t>9</w:t>
      </w:r>
      <w:r w:rsidRPr="00975BFD">
        <w:t>.</w:t>
      </w:r>
      <w:r w:rsidRPr="00975BFD">
        <w:rPr>
          <w:rFonts w:eastAsiaTheme="minorEastAsia"/>
          <w:lang w:eastAsia="zh-CN"/>
        </w:rPr>
        <w:t>17</w:t>
      </w:r>
      <w:r w:rsidRPr="00975BFD">
        <w:t>.</w:t>
      </w:r>
      <w:r w:rsidRPr="00975BFD">
        <w:rPr>
          <w:lang w:eastAsia="zh-CN"/>
        </w:rPr>
        <w:t>2.2</w:t>
      </w:r>
      <w:r w:rsidRPr="00975BFD">
        <w:tab/>
        <w:t xml:space="preserve">Network Slice Information delivery </w:t>
      </w:r>
      <w:r w:rsidRPr="00975BFD">
        <w:rPr>
          <w:lang w:eastAsia="zh-CN"/>
        </w:rPr>
        <w:t xml:space="preserve">to NSCE client </w:t>
      </w:r>
      <w:r w:rsidRPr="00975BFD">
        <w:t>request</w:t>
      </w:r>
      <w:bookmarkEnd w:id="903"/>
      <w:bookmarkEnd w:id="904"/>
    </w:p>
    <w:p w14:paraId="26D465C0" w14:textId="77777777" w:rsidR="0039271C" w:rsidRPr="00975BFD" w:rsidRDefault="00632768">
      <w:pPr>
        <w:rPr>
          <w:lang w:eastAsia="zh-CN"/>
        </w:rPr>
      </w:pPr>
      <w:r w:rsidRPr="00975BFD">
        <w:t xml:space="preserve">This subclause depicts the procedure of the Network Slice Information delivery to the </w:t>
      </w:r>
      <w:r w:rsidRPr="00975BFD">
        <w:rPr>
          <w:lang w:eastAsia="zh-CN"/>
        </w:rPr>
        <w:t>NSCE client</w:t>
      </w:r>
      <w:r w:rsidRPr="00975BFD">
        <w:t xml:space="preserve"> via NSCE server</w:t>
      </w:r>
      <w:r w:rsidRPr="00975BFD">
        <w:rPr>
          <w:lang w:eastAsia="zh-CN"/>
        </w:rPr>
        <w:t>.</w:t>
      </w:r>
    </w:p>
    <w:p w14:paraId="3D50438D" w14:textId="77777777" w:rsidR="0039271C" w:rsidRPr="00975BFD" w:rsidRDefault="00632768">
      <w:r w:rsidRPr="00975BFD">
        <w:t>Pre-condition:</w:t>
      </w:r>
    </w:p>
    <w:p w14:paraId="4B3C5908" w14:textId="77777777" w:rsidR="0039271C" w:rsidRPr="00975BFD" w:rsidRDefault="00632768">
      <w:pPr>
        <w:pStyle w:val="B1"/>
      </w:pPr>
      <w:r w:rsidRPr="00975BFD">
        <w:rPr>
          <w:lang w:eastAsia="zh-CN"/>
        </w:rPr>
        <w:t xml:space="preserve">1. </w:t>
      </w:r>
      <w:r w:rsidRPr="00975BFD">
        <w:rPr>
          <w:lang w:eastAsia="zh-CN"/>
        </w:rPr>
        <w:tab/>
      </w:r>
      <w:r w:rsidRPr="00975BFD">
        <w:t xml:space="preserve">The </w:t>
      </w:r>
      <w:r w:rsidRPr="00975BFD">
        <w:rPr>
          <w:lang w:eastAsia="zh-CN"/>
        </w:rPr>
        <w:t>network slice has been allocated/created to VAL server</w:t>
      </w:r>
      <w:r w:rsidRPr="00975BFD">
        <w:t xml:space="preserve">. </w:t>
      </w:r>
    </w:p>
    <w:p w14:paraId="65305575" w14:textId="77777777" w:rsidR="0039271C" w:rsidRPr="00975BFD" w:rsidRDefault="0039271C">
      <w:pPr>
        <w:rPr>
          <w:lang w:eastAsia="zh-CN"/>
        </w:rPr>
      </w:pPr>
    </w:p>
    <w:p w14:paraId="0A4B4346" w14:textId="77777777" w:rsidR="0039271C" w:rsidRPr="00975BFD" w:rsidRDefault="0039271C" w:rsidP="005D71EC">
      <w:pPr>
        <w:pStyle w:val="TH"/>
      </w:pPr>
      <w:r w:rsidRPr="00975BFD">
        <w:rPr>
          <w:lang w:eastAsia="zh-CN"/>
        </w:rPr>
        <w:object w:dxaOrig="4813" w:dyaOrig="3510" w14:anchorId="60E37EA7">
          <v:shape id="_x0000_i1055" type="#_x0000_t75" style="width:352.7pt;height:218.75pt" o:ole="">
            <v:imagedata r:id="rId76" o:title=""/>
            <o:lock v:ext="edit" aspectratio="f"/>
          </v:shape>
          <o:OLEObject Type="Embed" ProgID="Visio.Drawing.11" ShapeID="_x0000_i1055" DrawAspect="Content" ObjectID="_1781298968" r:id="rId77"/>
        </w:object>
      </w:r>
    </w:p>
    <w:p w14:paraId="046078C6" w14:textId="77777777" w:rsidR="0039271C" w:rsidRPr="00975BFD" w:rsidRDefault="00632768">
      <w:pPr>
        <w:pStyle w:val="TF"/>
      </w:pPr>
      <w:r w:rsidRPr="00975BFD">
        <w:t>Figure 9.</w:t>
      </w:r>
      <w:r w:rsidRPr="00975BFD">
        <w:rPr>
          <w:rFonts w:eastAsiaTheme="minorEastAsia"/>
          <w:lang w:eastAsia="zh-CN"/>
        </w:rPr>
        <w:t>17</w:t>
      </w:r>
      <w:r w:rsidRPr="00975BFD">
        <w:rPr>
          <w:lang w:eastAsia="ko-KR"/>
        </w:rPr>
        <w:t>.2.</w:t>
      </w:r>
      <w:r w:rsidRPr="00975BFD">
        <w:rPr>
          <w:lang w:eastAsia="zh-CN"/>
        </w:rPr>
        <w:t>2</w:t>
      </w:r>
      <w:r w:rsidRPr="00975BFD">
        <w:t xml:space="preserve">-1: Network Slice Information delivery </w:t>
      </w:r>
      <w:r w:rsidRPr="00975BFD">
        <w:rPr>
          <w:lang w:eastAsia="zh-CN"/>
        </w:rPr>
        <w:t>to NSCE client</w:t>
      </w:r>
    </w:p>
    <w:p w14:paraId="0405FB15" w14:textId="77777777" w:rsidR="0039271C" w:rsidRPr="00975BFD" w:rsidRDefault="00632768">
      <w:pPr>
        <w:pStyle w:val="NormalWeb"/>
        <w:ind w:left="568" w:hanging="284"/>
      </w:pPr>
      <w:r w:rsidRPr="00975BFD">
        <w:rPr>
          <w:sz w:val="20"/>
          <w:lang w:eastAsia="zh-CN"/>
        </w:rPr>
        <w:t>1.</w:t>
      </w:r>
      <w:r w:rsidRPr="00975BFD">
        <w:rPr>
          <w:sz w:val="20"/>
          <w:lang w:eastAsia="zh-CN"/>
        </w:rPr>
        <w:tab/>
        <w:t>The VAL server sends a request to NSCE server to deliver the Network Slice Information to the NSCE Clients. The request includes the network slice information and indication of the UE notification with VAL UE's ID List.</w:t>
      </w:r>
      <w:r w:rsidRPr="00975BFD">
        <w:rPr>
          <w:rFonts w:cs="Arial"/>
          <w:b/>
          <w:bCs/>
          <w:sz w:val="20"/>
          <w:lang w:eastAsia="zh-CN"/>
        </w:rPr>
        <w:t xml:space="preserve"> </w:t>
      </w:r>
    </w:p>
    <w:p w14:paraId="747DFC1D" w14:textId="77777777" w:rsidR="0039271C" w:rsidRPr="00975BFD" w:rsidRDefault="00632768">
      <w:pPr>
        <w:pStyle w:val="B1"/>
      </w:pPr>
      <w:r w:rsidRPr="00975BFD">
        <w:rPr>
          <w:lang w:eastAsia="zh-CN"/>
        </w:rPr>
        <w:t>2</w:t>
      </w:r>
      <w:r w:rsidRPr="00975BFD">
        <w:t>.</w:t>
      </w:r>
      <w:r w:rsidRPr="00975BFD">
        <w:tab/>
      </w:r>
      <w:r w:rsidRPr="00975BFD">
        <w:rPr>
          <w:lang w:eastAsia="zh-CN"/>
        </w:rPr>
        <w:t>T</w:t>
      </w:r>
      <w:r w:rsidRPr="00975BFD">
        <w:t xml:space="preserve">he NSCE server delivers the Network Slice Information to the NSCE Clients of VAL UEs based on the VAL UE's ID list from step </w:t>
      </w:r>
      <w:r w:rsidRPr="00975BFD">
        <w:rPr>
          <w:lang w:eastAsia="zh-CN"/>
        </w:rPr>
        <w:t>1</w:t>
      </w:r>
      <w:r w:rsidRPr="00975BFD">
        <w:t xml:space="preserve">, in case the Network Slice Allocation is successful, if the NSCE server does not perform AF-driven guidance for URSP determination to 5GS. </w:t>
      </w:r>
    </w:p>
    <w:p w14:paraId="203DDA2D" w14:textId="77777777" w:rsidR="0039271C" w:rsidRPr="00975BFD" w:rsidRDefault="00632768">
      <w:pPr>
        <w:pStyle w:val="B1"/>
      </w:pPr>
      <w:r w:rsidRPr="00975BFD">
        <w:tab/>
        <w:t>The Network Slice Information contains the VAL service ID, S-NSSAI, and DNN.</w:t>
      </w:r>
    </w:p>
    <w:p w14:paraId="7FE7AAB7" w14:textId="77777777" w:rsidR="0039271C" w:rsidRPr="00975BFD" w:rsidRDefault="00632768">
      <w:pPr>
        <w:pStyle w:val="B1"/>
      </w:pPr>
      <w:r w:rsidRPr="00975BFD">
        <w:rPr>
          <w:lang w:eastAsia="zh-CN"/>
        </w:rPr>
        <w:t>3</w:t>
      </w:r>
      <w:r w:rsidRPr="00975BFD">
        <w:t>.</w:t>
      </w:r>
      <w:r w:rsidRPr="00975BFD">
        <w:tab/>
        <w:t xml:space="preserve">The NSCE client stores and applies the Network Slice Information. </w:t>
      </w:r>
    </w:p>
    <w:p w14:paraId="758D1B6C" w14:textId="77777777" w:rsidR="0039271C" w:rsidRPr="00975BFD" w:rsidRDefault="0039271C">
      <w:pPr>
        <w:shd w:val="clear" w:color="auto" w:fill="FFFFFF"/>
        <w:spacing w:after="0"/>
        <w:ind w:left="1135" w:hanging="851"/>
        <w:rPr>
          <w:rFonts w:eastAsia="Gulim"/>
          <w:color w:val="000000"/>
          <w:lang w:eastAsia="ko-KR"/>
        </w:rPr>
      </w:pPr>
      <w:r w:rsidRPr="00975BFD">
        <w:rPr>
          <w:rFonts w:eastAsia="Gulim"/>
          <w:color w:val="000000"/>
          <w:lang w:eastAsia="ko-KR"/>
        </w:rPr>
        <w:t>NOTE:</w:t>
      </w:r>
      <w:r w:rsidRPr="00975BFD">
        <w:rPr>
          <w:rFonts w:eastAsia="Gulim"/>
          <w:color w:val="000000"/>
          <w:lang w:eastAsia="ko-KR"/>
        </w:rPr>
        <w:tab/>
        <w:t>If the UE is provisioned with URSP rules by the network operator, the UE handles the precedence between the delivered network slice info via NSCE layer info and URSP rules as defined in clause 6.1.2.2.1 of 3GPP TS 23.503 [17]. How the UE uses the Network Slice info delivered via NSCE layer in relation to the URSP is implementation dependent.</w:t>
      </w:r>
    </w:p>
    <w:p w14:paraId="416202A2" w14:textId="77777777" w:rsidR="0039271C" w:rsidRPr="00975BFD" w:rsidRDefault="0039271C">
      <w:pPr>
        <w:shd w:val="clear" w:color="auto" w:fill="FFFFFF"/>
        <w:spacing w:after="0"/>
        <w:ind w:left="1135" w:hanging="851"/>
        <w:rPr>
          <w:rFonts w:eastAsia="Gulim"/>
          <w:color w:val="000000"/>
          <w:lang w:eastAsia="ko-KR"/>
        </w:rPr>
      </w:pPr>
    </w:p>
    <w:p w14:paraId="680BD931" w14:textId="77777777" w:rsidR="0039271C" w:rsidRPr="00975BFD" w:rsidRDefault="00632768">
      <w:pPr>
        <w:pStyle w:val="B1"/>
      </w:pPr>
      <w:r w:rsidRPr="00975BFD">
        <w:rPr>
          <w:lang w:eastAsia="zh-CN"/>
        </w:rPr>
        <w:t>4</w:t>
      </w:r>
      <w:r w:rsidRPr="00975BFD">
        <w:t>.</w:t>
      </w:r>
      <w:r w:rsidRPr="00975BFD">
        <w:tab/>
        <w:t>The NSCE client sends the Network Slice Allocation Information response to the NSCE server.</w:t>
      </w:r>
    </w:p>
    <w:p w14:paraId="29980C90" w14:textId="77777777" w:rsidR="0039271C" w:rsidRPr="00975BFD" w:rsidRDefault="00632768">
      <w:pPr>
        <w:pStyle w:val="NormalWeb"/>
        <w:ind w:left="568" w:hanging="284"/>
      </w:pPr>
      <w:r w:rsidRPr="00975BFD">
        <w:rPr>
          <w:sz w:val="20"/>
          <w:lang w:eastAsia="zh-CN"/>
        </w:rPr>
        <w:t>5.</w:t>
      </w:r>
      <w:r w:rsidRPr="00975BFD">
        <w:rPr>
          <w:sz w:val="20"/>
          <w:lang w:eastAsia="zh-CN"/>
        </w:rPr>
        <w:tab/>
        <w:t>The NSCE server sends the response to the Network Slice Information delivery to NSCE client request.</w:t>
      </w:r>
      <w:r w:rsidRPr="00975BFD">
        <w:rPr>
          <w:rFonts w:cs="Arial"/>
          <w:b/>
          <w:bCs/>
          <w:sz w:val="20"/>
          <w:lang w:eastAsia="zh-CN"/>
        </w:rPr>
        <w:t xml:space="preserve"> </w:t>
      </w:r>
    </w:p>
    <w:p w14:paraId="4926A908" w14:textId="77777777" w:rsidR="0039271C" w:rsidRPr="00975BFD" w:rsidRDefault="00632768">
      <w:pPr>
        <w:pStyle w:val="Heading3"/>
      </w:pPr>
      <w:bookmarkStart w:id="905" w:name="_Toc125659852"/>
      <w:bookmarkStart w:id="906" w:name="_Toc134011988"/>
      <w:bookmarkStart w:id="907" w:name="_Toc170686333"/>
      <w:r w:rsidRPr="00975BFD">
        <w:rPr>
          <w:lang w:eastAsia="zh-CN"/>
        </w:rPr>
        <w:t>9</w:t>
      </w:r>
      <w:r w:rsidRPr="00975BFD">
        <w:t>.</w:t>
      </w:r>
      <w:r w:rsidRPr="00975BFD">
        <w:rPr>
          <w:rFonts w:eastAsiaTheme="minorEastAsia"/>
          <w:lang w:eastAsia="zh-CN"/>
        </w:rPr>
        <w:t>17</w:t>
      </w:r>
      <w:r w:rsidRPr="00975BFD">
        <w:t>.</w:t>
      </w:r>
      <w:r w:rsidRPr="00975BFD">
        <w:rPr>
          <w:lang w:eastAsia="zh-CN"/>
        </w:rPr>
        <w:t>3</w:t>
      </w:r>
      <w:r w:rsidRPr="00975BFD">
        <w:tab/>
        <w:t>Information flows</w:t>
      </w:r>
      <w:bookmarkEnd w:id="905"/>
      <w:bookmarkEnd w:id="906"/>
      <w:bookmarkEnd w:id="907"/>
    </w:p>
    <w:p w14:paraId="6B2F8500" w14:textId="77777777" w:rsidR="0039271C" w:rsidRPr="00975BFD" w:rsidRDefault="00632768">
      <w:pPr>
        <w:pStyle w:val="Heading4"/>
        <w:rPr>
          <w:bCs/>
        </w:rPr>
      </w:pPr>
      <w:bookmarkStart w:id="908" w:name="_Toc134011989"/>
      <w:bookmarkStart w:id="909" w:name="_Toc125659837"/>
      <w:bookmarkStart w:id="910" w:name="_Toc170686334"/>
      <w:r w:rsidRPr="00975BFD">
        <w:rPr>
          <w:bCs/>
        </w:rPr>
        <w:t>9.</w:t>
      </w:r>
      <w:r w:rsidRPr="00975BFD">
        <w:rPr>
          <w:rFonts w:eastAsiaTheme="minorEastAsia"/>
          <w:bCs/>
          <w:lang w:eastAsia="zh-CN"/>
        </w:rPr>
        <w:t>17</w:t>
      </w:r>
      <w:r w:rsidRPr="00975BFD">
        <w:rPr>
          <w:bCs/>
        </w:rPr>
        <w:t>.3.1</w:t>
      </w:r>
      <w:r w:rsidRPr="00975BFD">
        <w:rPr>
          <w:bCs/>
        </w:rPr>
        <w:tab/>
        <w:t>Network Slice Information delivery request</w:t>
      </w:r>
      <w:bookmarkEnd w:id="908"/>
      <w:bookmarkEnd w:id="909"/>
      <w:bookmarkEnd w:id="910"/>
    </w:p>
    <w:p w14:paraId="190E3CD3" w14:textId="77777777" w:rsidR="0039271C" w:rsidRPr="00975BFD" w:rsidRDefault="00632768">
      <w:r w:rsidRPr="00975BFD">
        <w:t>Table 9.</w:t>
      </w:r>
      <w:r w:rsidR="00520391" w:rsidRPr="00975BFD">
        <w:rPr>
          <w:rFonts w:eastAsiaTheme="minorEastAsia"/>
          <w:lang w:eastAsia="zh-CN"/>
        </w:rPr>
        <w:t>17</w:t>
      </w:r>
      <w:r w:rsidRPr="00975BFD">
        <w:t xml:space="preserve">.3.1-1 describes the information flows for </w:t>
      </w:r>
      <w:r w:rsidRPr="00975BFD">
        <w:rPr>
          <w:bCs/>
        </w:rPr>
        <w:t>Network Slice Information delivery</w:t>
      </w:r>
      <w:r w:rsidRPr="00975BFD">
        <w:t xml:space="preserve"> from the VAL server to the NSCE server.</w:t>
      </w:r>
    </w:p>
    <w:p w14:paraId="52402CD0" w14:textId="77777777" w:rsidR="0039271C" w:rsidRPr="00975BFD" w:rsidRDefault="00632768">
      <w:pPr>
        <w:pStyle w:val="TH"/>
      </w:pPr>
      <w:r w:rsidRPr="00975BFD">
        <w:t>Table 9.</w:t>
      </w:r>
      <w:r w:rsidRPr="00975BFD">
        <w:rPr>
          <w:rFonts w:eastAsiaTheme="minorEastAsia"/>
          <w:lang w:eastAsia="zh-CN"/>
        </w:rPr>
        <w:t>17</w:t>
      </w:r>
      <w:r w:rsidRPr="00975BFD">
        <w:t xml:space="preserve">.3.1-1: </w:t>
      </w:r>
      <w:r w:rsidRPr="00975BFD">
        <w:rPr>
          <w:bCs/>
        </w:rPr>
        <w:t>Network Slice Information delivery</w:t>
      </w:r>
      <w:r w:rsidRPr="00975BFD">
        <w:t xml:space="preserv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29129F8" w14:textId="77777777">
        <w:trPr>
          <w:jc w:val="center"/>
        </w:trPr>
        <w:tc>
          <w:tcPr>
            <w:tcW w:w="2880" w:type="dxa"/>
            <w:tcBorders>
              <w:top w:val="single" w:sz="4" w:space="0" w:color="000000"/>
              <w:left w:val="single" w:sz="4" w:space="0" w:color="000000"/>
              <w:bottom w:val="single" w:sz="4" w:space="0" w:color="000000"/>
              <w:right w:val="nil"/>
            </w:tcBorders>
          </w:tcPr>
          <w:p w14:paraId="0304105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4DF2A45A"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09801FD" w14:textId="77777777" w:rsidR="0039271C" w:rsidRPr="00975BFD" w:rsidRDefault="00632768">
            <w:pPr>
              <w:pStyle w:val="TAH"/>
            </w:pPr>
            <w:r w:rsidRPr="00975BFD">
              <w:t>Description</w:t>
            </w:r>
          </w:p>
        </w:tc>
      </w:tr>
      <w:tr w:rsidR="0039271C" w:rsidRPr="00975BFD" w14:paraId="5ADD663D" w14:textId="77777777">
        <w:trPr>
          <w:jc w:val="center"/>
        </w:trPr>
        <w:tc>
          <w:tcPr>
            <w:tcW w:w="2880" w:type="dxa"/>
            <w:tcBorders>
              <w:top w:val="single" w:sz="4" w:space="0" w:color="000000"/>
              <w:left w:val="single" w:sz="4" w:space="0" w:color="000000"/>
              <w:bottom w:val="single" w:sz="4" w:space="0" w:color="000000"/>
              <w:right w:val="nil"/>
            </w:tcBorders>
          </w:tcPr>
          <w:p w14:paraId="6603C7AA" w14:textId="77777777" w:rsidR="0039271C" w:rsidRPr="00975BFD" w:rsidRDefault="00632768">
            <w:pPr>
              <w:pStyle w:val="TAL"/>
            </w:pPr>
            <w:r w:rsidRPr="00975BFD">
              <w:t>VAL server ID</w:t>
            </w:r>
          </w:p>
        </w:tc>
        <w:tc>
          <w:tcPr>
            <w:tcW w:w="1440" w:type="dxa"/>
            <w:tcBorders>
              <w:top w:val="single" w:sz="4" w:space="0" w:color="000000"/>
              <w:left w:val="single" w:sz="4" w:space="0" w:color="000000"/>
              <w:bottom w:val="single" w:sz="4" w:space="0" w:color="000000"/>
              <w:right w:val="nil"/>
            </w:tcBorders>
          </w:tcPr>
          <w:p w14:paraId="3A0FA3E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5103C13" w14:textId="77777777" w:rsidR="0039271C" w:rsidRPr="00975BFD" w:rsidRDefault="00632768">
            <w:pPr>
              <w:pStyle w:val="TAL"/>
            </w:pPr>
            <w:r w:rsidRPr="00975BFD">
              <w:t>The identifier of the VAL server</w:t>
            </w:r>
          </w:p>
        </w:tc>
      </w:tr>
      <w:tr w:rsidR="0039271C" w:rsidRPr="00975BFD" w14:paraId="7C79DFE4" w14:textId="77777777">
        <w:trPr>
          <w:jc w:val="center"/>
        </w:trPr>
        <w:tc>
          <w:tcPr>
            <w:tcW w:w="2880" w:type="dxa"/>
            <w:tcBorders>
              <w:top w:val="single" w:sz="4" w:space="0" w:color="000000"/>
              <w:left w:val="single" w:sz="4" w:space="0" w:color="000000"/>
              <w:bottom w:val="single" w:sz="4" w:space="0" w:color="000000"/>
              <w:right w:val="nil"/>
            </w:tcBorders>
          </w:tcPr>
          <w:p w14:paraId="7AA81AFB"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1E2013CF"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FA4B328" w14:textId="77777777" w:rsidR="0039271C" w:rsidRPr="00975BFD" w:rsidRDefault="00632768">
            <w:pPr>
              <w:pStyle w:val="TAL"/>
            </w:pPr>
            <w:r w:rsidRPr="00975BFD">
              <w:t>Security credentials resulting from a successful authorization.</w:t>
            </w:r>
          </w:p>
        </w:tc>
      </w:tr>
      <w:tr w:rsidR="0039271C" w:rsidRPr="00975BFD" w14:paraId="68BF31BA" w14:textId="77777777">
        <w:trPr>
          <w:jc w:val="center"/>
        </w:trPr>
        <w:tc>
          <w:tcPr>
            <w:tcW w:w="2880" w:type="dxa"/>
            <w:tcBorders>
              <w:top w:val="single" w:sz="4" w:space="0" w:color="000000"/>
              <w:left w:val="single" w:sz="4" w:space="0" w:color="000000"/>
              <w:bottom w:val="single" w:sz="4" w:space="0" w:color="000000"/>
              <w:right w:val="nil"/>
            </w:tcBorders>
          </w:tcPr>
          <w:p w14:paraId="6A8F3047" w14:textId="77777777" w:rsidR="0039271C" w:rsidRPr="00975BFD" w:rsidRDefault="00632768">
            <w:pPr>
              <w:pStyle w:val="TAL"/>
            </w:pPr>
            <w:r w:rsidRPr="00975BFD">
              <w:t>VAL service ID</w:t>
            </w:r>
          </w:p>
        </w:tc>
        <w:tc>
          <w:tcPr>
            <w:tcW w:w="1440" w:type="dxa"/>
            <w:tcBorders>
              <w:top w:val="single" w:sz="4" w:space="0" w:color="000000"/>
              <w:left w:val="single" w:sz="4" w:space="0" w:color="000000"/>
              <w:bottom w:val="single" w:sz="4" w:space="0" w:color="000000"/>
              <w:right w:val="nil"/>
            </w:tcBorders>
          </w:tcPr>
          <w:p w14:paraId="123BF6C7"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176E1BF" w14:textId="77777777" w:rsidR="0039271C" w:rsidRPr="00975BFD" w:rsidRDefault="00632768">
            <w:pPr>
              <w:pStyle w:val="TAL"/>
            </w:pPr>
            <w:r w:rsidRPr="00975BFD">
              <w:t>The VAL service ID of the VAL application</w:t>
            </w:r>
          </w:p>
        </w:tc>
      </w:tr>
      <w:tr w:rsidR="0039271C" w:rsidRPr="00975BFD" w14:paraId="59CE6FE9" w14:textId="77777777">
        <w:trPr>
          <w:jc w:val="center"/>
        </w:trPr>
        <w:tc>
          <w:tcPr>
            <w:tcW w:w="2880" w:type="dxa"/>
            <w:tcBorders>
              <w:top w:val="single" w:sz="4" w:space="0" w:color="000000"/>
              <w:left w:val="single" w:sz="4" w:space="0" w:color="000000"/>
              <w:bottom w:val="single" w:sz="4" w:space="0" w:color="000000"/>
              <w:right w:val="nil"/>
            </w:tcBorders>
          </w:tcPr>
          <w:p w14:paraId="09E3A881" w14:textId="77777777" w:rsidR="0039271C" w:rsidRPr="00975BFD" w:rsidRDefault="00632768">
            <w:pPr>
              <w:pStyle w:val="TAL"/>
            </w:pPr>
            <w:r w:rsidRPr="00975BFD">
              <w:t>Requested network slice information list</w:t>
            </w:r>
          </w:p>
        </w:tc>
        <w:tc>
          <w:tcPr>
            <w:tcW w:w="1440" w:type="dxa"/>
            <w:tcBorders>
              <w:top w:val="single" w:sz="4" w:space="0" w:color="000000"/>
              <w:left w:val="single" w:sz="4" w:space="0" w:color="000000"/>
              <w:bottom w:val="single" w:sz="4" w:space="0" w:color="000000"/>
              <w:right w:val="nil"/>
            </w:tcBorders>
          </w:tcPr>
          <w:p w14:paraId="7DC420F8" w14:textId="77777777" w:rsidR="0039271C" w:rsidRPr="00975BFD" w:rsidRDefault="00632768">
            <w:pPr>
              <w:pStyle w:val="TAL"/>
              <w:jc w:val="cente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831CE91" w14:textId="77777777" w:rsidR="0039271C" w:rsidRPr="00975BFD" w:rsidRDefault="00632768">
            <w:pPr>
              <w:pStyle w:val="TAL"/>
            </w:pPr>
            <w:r w:rsidRPr="00975BFD">
              <w:t>Network slice information that is requested by the VAL server</w:t>
            </w:r>
          </w:p>
        </w:tc>
      </w:tr>
      <w:tr w:rsidR="0039271C" w:rsidRPr="00975BFD" w14:paraId="4E70F308" w14:textId="77777777">
        <w:trPr>
          <w:jc w:val="center"/>
        </w:trPr>
        <w:tc>
          <w:tcPr>
            <w:tcW w:w="2880" w:type="dxa"/>
            <w:tcBorders>
              <w:top w:val="single" w:sz="4" w:space="0" w:color="000000"/>
              <w:left w:val="single" w:sz="4" w:space="0" w:color="000000"/>
              <w:bottom w:val="single" w:sz="4" w:space="0" w:color="000000"/>
              <w:right w:val="nil"/>
            </w:tcBorders>
          </w:tcPr>
          <w:p w14:paraId="5FA81250" w14:textId="77777777" w:rsidR="0039271C" w:rsidRPr="00975BFD" w:rsidRDefault="00632768">
            <w:pPr>
              <w:pStyle w:val="TAL"/>
            </w:pPr>
            <w:r w:rsidRPr="00975BFD">
              <w:rPr>
                <w:rFonts w:cs="Arial"/>
              </w:rPr>
              <w:t>&gt;</w:t>
            </w:r>
            <w:r w:rsidRPr="00975BFD">
              <w:t xml:space="preserve"> S-NSSAI information request</w:t>
            </w:r>
          </w:p>
        </w:tc>
        <w:tc>
          <w:tcPr>
            <w:tcW w:w="1440" w:type="dxa"/>
            <w:tcBorders>
              <w:top w:val="single" w:sz="4" w:space="0" w:color="000000"/>
              <w:left w:val="single" w:sz="4" w:space="0" w:color="000000"/>
              <w:bottom w:val="single" w:sz="4" w:space="0" w:color="000000"/>
              <w:right w:val="nil"/>
            </w:tcBorders>
          </w:tcPr>
          <w:p w14:paraId="4DD36AA4" w14:textId="77777777" w:rsidR="0039271C" w:rsidRPr="00975BFD" w:rsidRDefault="00632768">
            <w:pPr>
              <w:pStyle w:val="TAL"/>
              <w:jc w:val="cente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AEFEC7" w14:textId="77777777" w:rsidR="0039271C" w:rsidRPr="00975BFD" w:rsidRDefault="00632768">
            <w:pPr>
              <w:pStyle w:val="TAL"/>
              <w:rPr>
                <w:lang w:eastAsia="ko-KR"/>
              </w:rPr>
            </w:pPr>
            <w:r w:rsidRPr="00975BFD">
              <w:rPr>
                <w:lang w:eastAsia="ko-KR"/>
              </w:rPr>
              <w:t>Indicates to request S-NSSAI</w:t>
            </w:r>
          </w:p>
        </w:tc>
      </w:tr>
      <w:tr w:rsidR="0039271C" w:rsidRPr="00975BFD" w14:paraId="70BFC2E2" w14:textId="77777777">
        <w:trPr>
          <w:jc w:val="center"/>
        </w:trPr>
        <w:tc>
          <w:tcPr>
            <w:tcW w:w="2880" w:type="dxa"/>
            <w:tcBorders>
              <w:top w:val="single" w:sz="4" w:space="0" w:color="000000"/>
              <w:left w:val="single" w:sz="4" w:space="0" w:color="000000"/>
              <w:bottom w:val="single" w:sz="4" w:space="0" w:color="000000"/>
              <w:right w:val="nil"/>
            </w:tcBorders>
          </w:tcPr>
          <w:p w14:paraId="5E285278" w14:textId="77777777" w:rsidR="0039271C" w:rsidRPr="00975BFD" w:rsidRDefault="00632768">
            <w:pPr>
              <w:pStyle w:val="TAL"/>
              <w:rPr>
                <w:lang w:eastAsia="ko-KR"/>
              </w:rPr>
            </w:pPr>
            <w:r w:rsidRPr="00975BFD">
              <w:rPr>
                <w:lang w:eastAsia="ko-KR"/>
              </w:rPr>
              <w:t xml:space="preserve">&gt; </w:t>
            </w:r>
            <w:r w:rsidRPr="00975BFD">
              <w:t>SST information request</w:t>
            </w:r>
          </w:p>
        </w:tc>
        <w:tc>
          <w:tcPr>
            <w:tcW w:w="1440" w:type="dxa"/>
            <w:tcBorders>
              <w:top w:val="single" w:sz="4" w:space="0" w:color="000000"/>
              <w:left w:val="single" w:sz="4" w:space="0" w:color="000000"/>
              <w:bottom w:val="single" w:sz="4" w:space="0" w:color="000000"/>
              <w:right w:val="nil"/>
            </w:tcBorders>
          </w:tcPr>
          <w:p w14:paraId="4BF0BA42" w14:textId="77777777" w:rsidR="0039271C" w:rsidRPr="00975BFD" w:rsidRDefault="00632768">
            <w:pPr>
              <w:pStyle w:val="TAL"/>
              <w:jc w:val="cente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2648B2" w14:textId="77777777" w:rsidR="0039271C" w:rsidRPr="00975BFD" w:rsidRDefault="00632768">
            <w:pPr>
              <w:pStyle w:val="TAL"/>
              <w:rPr>
                <w:lang w:eastAsia="ko-KR"/>
              </w:rPr>
            </w:pPr>
            <w:r w:rsidRPr="00975BFD">
              <w:rPr>
                <w:lang w:eastAsia="ko-KR"/>
              </w:rPr>
              <w:t xml:space="preserve">Indicates SST </w:t>
            </w:r>
          </w:p>
        </w:tc>
      </w:tr>
      <w:tr w:rsidR="0039271C" w:rsidRPr="00975BFD" w14:paraId="711F3B79" w14:textId="77777777">
        <w:trPr>
          <w:jc w:val="center"/>
        </w:trPr>
        <w:tc>
          <w:tcPr>
            <w:tcW w:w="2880" w:type="dxa"/>
            <w:tcBorders>
              <w:top w:val="single" w:sz="4" w:space="0" w:color="000000"/>
              <w:left w:val="single" w:sz="4" w:space="0" w:color="000000"/>
              <w:bottom w:val="single" w:sz="4" w:space="0" w:color="000000"/>
              <w:right w:val="nil"/>
            </w:tcBorders>
          </w:tcPr>
          <w:p w14:paraId="07A43970" w14:textId="77777777" w:rsidR="0039271C" w:rsidRPr="00975BFD" w:rsidRDefault="00632768">
            <w:pPr>
              <w:pStyle w:val="TAL"/>
              <w:rPr>
                <w:lang w:eastAsia="ko-KR"/>
              </w:rPr>
            </w:pPr>
            <w:r w:rsidRPr="00975BFD">
              <w:rPr>
                <w:lang w:eastAsia="ko-KR"/>
              </w:rPr>
              <w:t xml:space="preserve">&gt; Slice </w:t>
            </w:r>
            <w:r w:rsidRPr="00975BFD">
              <w:t>Coverage Area information request</w:t>
            </w:r>
          </w:p>
        </w:tc>
        <w:tc>
          <w:tcPr>
            <w:tcW w:w="1440" w:type="dxa"/>
            <w:tcBorders>
              <w:top w:val="single" w:sz="4" w:space="0" w:color="000000"/>
              <w:left w:val="single" w:sz="4" w:space="0" w:color="000000"/>
              <w:bottom w:val="single" w:sz="4" w:space="0" w:color="000000"/>
              <w:right w:val="nil"/>
            </w:tcBorders>
          </w:tcPr>
          <w:p w14:paraId="423C2F5D" w14:textId="77777777" w:rsidR="0039271C" w:rsidRPr="00975BFD" w:rsidRDefault="00632768">
            <w:pPr>
              <w:pStyle w:val="TAL"/>
              <w:jc w:val="cente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9F1ED09" w14:textId="77777777" w:rsidR="0039271C" w:rsidRPr="00975BFD" w:rsidRDefault="00632768">
            <w:pPr>
              <w:pStyle w:val="TAL"/>
              <w:rPr>
                <w:lang w:eastAsia="ko-KR"/>
              </w:rPr>
            </w:pPr>
            <w:r w:rsidRPr="00975BFD">
              <w:rPr>
                <w:lang w:eastAsia="ko-KR"/>
              </w:rPr>
              <w:t>Indicates slice coverage area</w:t>
            </w:r>
          </w:p>
        </w:tc>
      </w:tr>
    </w:tbl>
    <w:p w14:paraId="56397C8E" w14:textId="6622831D" w:rsidR="0039271C" w:rsidRPr="00975BFD" w:rsidRDefault="0039271C"/>
    <w:p w14:paraId="766C2721" w14:textId="77777777" w:rsidR="0039271C" w:rsidRPr="00975BFD" w:rsidRDefault="00632768">
      <w:pPr>
        <w:pStyle w:val="Heading4"/>
        <w:rPr>
          <w:bCs/>
        </w:rPr>
      </w:pPr>
      <w:bookmarkStart w:id="911" w:name="_Toc134011990"/>
      <w:bookmarkStart w:id="912" w:name="_Toc125659838"/>
      <w:bookmarkStart w:id="913" w:name="_Toc170686335"/>
      <w:r w:rsidRPr="00975BFD">
        <w:rPr>
          <w:bCs/>
        </w:rPr>
        <w:t>9.</w:t>
      </w:r>
      <w:r w:rsidRPr="00975BFD">
        <w:rPr>
          <w:rFonts w:eastAsiaTheme="minorEastAsia"/>
          <w:bCs/>
          <w:lang w:eastAsia="zh-CN"/>
        </w:rPr>
        <w:t>17</w:t>
      </w:r>
      <w:r w:rsidRPr="00975BFD">
        <w:rPr>
          <w:bCs/>
        </w:rPr>
        <w:t>.3.2</w:t>
      </w:r>
      <w:r w:rsidRPr="00975BFD">
        <w:rPr>
          <w:bCs/>
        </w:rPr>
        <w:tab/>
        <w:t>Network Slice Information delivery response</w:t>
      </w:r>
      <w:bookmarkEnd w:id="911"/>
      <w:bookmarkEnd w:id="912"/>
      <w:bookmarkEnd w:id="913"/>
    </w:p>
    <w:p w14:paraId="2E260B22" w14:textId="77777777" w:rsidR="0039271C" w:rsidRPr="00975BFD" w:rsidRDefault="00632768">
      <w:r w:rsidRPr="00975BFD">
        <w:t>Table 9.</w:t>
      </w:r>
      <w:r w:rsidRPr="00975BFD">
        <w:rPr>
          <w:rFonts w:eastAsiaTheme="minorEastAsia"/>
          <w:lang w:eastAsia="zh-CN"/>
        </w:rPr>
        <w:t>17</w:t>
      </w:r>
      <w:r w:rsidRPr="00975BFD">
        <w:t xml:space="preserve">.3.2-1 describes the information flows for </w:t>
      </w:r>
      <w:r w:rsidRPr="00975BFD">
        <w:rPr>
          <w:bCs/>
        </w:rPr>
        <w:t>Network Slice Information delivery</w:t>
      </w:r>
      <w:r w:rsidRPr="00975BFD">
        <w:t xml:space="preserve"> response from the NSCE server to the VAL server.</w:t>
      </w:r>
    </w:p>
    <w:p w14:paraId="0485F1CB" w14:textId="77777777" w:rsidR="0039271C" w:rsidRPr="00975BFD" w:rsidRDefault="00632768">
      <w:pPr>
        <w:pStyle w:val="TH"/>
      </w:pPr>
      <w:r w:rsidRPr="00975BFD">
        <w:t>Table 9.</w:t>
      </w:r>
      <w:r w:rsidRPr="00975BFD">
        <w:rPr>
          <w:rFonts w:eastAsiaTheme="minorEastAsia"/>
          <w:lang w:eastAsia="zh-CN"/>
        </w:rPr>
        <w:t>17</w:t>
      </w:r>
      <w:r w:rsidRPr="00975BFD">
        <w:t>.3.2-1: Network slice information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15FA9A7" w14:textId="77777777">
        <w:trPr>
          <w:jc w:val="center"/>
        </w:trPr>
        <w:tc>
          <w:tcPr>
            <w:tcW w:w="2880" w:type="dxa"/>
            <w:tcBorders>
              <w:top w:val="single" w:sz="4" w:space="0" w:color="000000"/>
              <w:left w:val="single" w:sz="4" w:space="0" w:color="000000"/>
              <w:bottom w:val="single" w:sz="4" w:space="0" w:color="000000"/>
              <w:right w:val="nil"/>
            </w:tcBorders>
          </w:tcPr>
          <w:p w14:paraId="2199B57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20D26879"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2FEBB2E" w14:textId="77777777" w:rsidR="0039271C" w:rsidRPr="00975BFD" w:rsidRDefault="00632768">
            <w:pPr>
              <w:pStyle w:val="TAH"/>
            </w:pPr>
            <w:r w:rsidRPr="00975BFD">
              <w:t>Description</w:t>
            </w:r>
          </w:p>
        </w:tc>
      </w:tr>
      <w:tr w:rsidR="0039271C" w:rsidRPr="00975BFD" w14:paraId="55B8FA9F" w14:textId="77777777">
        <w:trPr>
          <w:jc w:val="center"/>
        </w:trPr>
        <w:tc>
          <w:tcPr>
            <w:tcW w:w="2880" w:type="dxa"/>
            <w:tcBorders>
              <w:top w:val="single" w:sz="4" w:space="0" w:color="000000"/>
              <w:left w:val="single" w:sz="4" w:space="0" w:color="000000"/>
              <w:bottom w:val="single" w:sz="4" w:space="0" w:color="000000"/>
              <w:right w:val="nil"/>
            </w:tcBorders>
          </w:tcPr>
          <w:p w14:paraId="0DFC529F"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23FA6745"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8587CCF" w14:textId="77777777" w:rsidR="0039271C" w:rsidRPr="00975BFD" w:rsidRDefault="00632768">
            <w:pPr>
              <w:pStyle w:val="TAL"/>
            </w:pPr>
            <w:r w:rsidRPr="00975BFD">
              <w:t xml:space="preserve">Result includes success or failure of the </w:t>
            </w:r>
            <w:r w:rsidRPr="00975BFD">
              <w:rPr>
                <w:bCs/>
              </w:rPr>
              <w:t>Network Slice Information delivery</w:t>
            </w:r>
            <w:r w:rsidRPr="00975BFD">
              <w:t xml:space="preserve"> request </w:t>
            </w:r>
          </w:p>
        </w:tc>
      </w:tr>
      <w:tr w:rsidR="0039271C" w:rsidRPr="00975BFD" w14:paraId="240B41CE" w14:textId="77777777">
        <w:trPr>
          <w:jc w:val="center"/>
        </w:trPr>
        <w:tc>
          <w:tcPr>
            <w:tcW w:w="2880" w:type="dxa"/>
            <w:tcBorders>
              <w:top w:val="single" w:sz="4" w:space="0" w:color="000000"/>
              <w:left w:val="single" w:sz="4" w:space="0" w:color="000000"/>
              <w:bottom w:val="single" w:sz="4" w:space="0" w:color="000000"/>
              <w:right w:val="nil"/>
            </w:tcBorders>
          </w:tcPr>
          <w:p w14:paraId="34739568" w14:textId="77777777" w:rsidR="0039271C" w:rsidRPr="00975BFD" w:rsidRDefault="00632768">
            <w:pPr>
              <w:pStyle w:val="TAL"/>
            </w:pPr>
            <w:r w:rsidRPr="00975BFD">
              <w:t>&gt; Network slice Information</w:t>
            </w:r>
          </w:p>
        </w:tc>
        <w:tc>
          <w:tcPr>
            <w:tcW w:w="1440" w:type="dxa"/>
            <w:tcBorders>
              <w:top w:val="single" w:sz="4" w:space="0" w:color="000000"/>
              <w:left w:val="single" w:sz="4" w:space="0" w:color="000000"/>
              <w:bottom w:val="single" w:sz="4" w:space="0" w:color="000000"/>
              <w:right w:val="nil"/>
            </w:tcBorders>
          </w:tcPr>
          <w:p w14:paraId="513782FC" w14:textId="77777777" w:rsidR="0039271C" w:rsidRPr="00975BFD" w:rsidRDefault="00632768">
            <w:pPr>
              <w:pStyle w:val="TAC"/>
              <w:rPr>
                <w:szCs w:val="18"/>
              </w:rPr>
            </w:pPr>
            <w:r w:rsidRPr="00975BFD">
              <w:t>O</w:t>
            </w:r>
          </w:p>
          <w:p w14:paraId="59A8CCF8" w14:textId="77777777" w:rsidR="0039271C" w:rsidRPr="00975BFD" w:rsidRDefault="00632768">
            <w:pPr>
              <w:pStyle w:val="TAC"/>
            </w:pPr>
            <w:r w:rsidRPr="00975BFD">
              <w:t>(see NOTE 1)</w:t>
            </w:r>
          </w:p>
        </w:tc>
        <w:tc>
          <w:tcPr>
            <w:tcW w:w="4320" w:type="dxa"/>
            <w:tcBorders>
              <w:top w:val="single" w:sz="4" w:space="0" w:color="000000"/>
              <w:left w:val="single" w:sz="4" w:space="0" w:color="000000"/>
              <w:bottom w:val="single" w:sz="4" w:space="0" w:color="000000"/>
              <w:right w:val="single" w:sz="4" w:space="0" w:color="000000"/>
            </w:tcBorders>
          </w:tcPr>
          <w:p w14:paraId="3BCC349D" w14:textId="77777777" w:rsidR="0039271C" w:rsidRPr="00975BFD" w:rsidRDefault="00632768">
            <w:pPr>
              <w:pStyle w:val="TAL"/>
            </w:pPr>
            <w:r w:rsidRPr="00975BFD">
              <w:t>Network slice information</w:t>
            </w:r>
          </w:p>
        </w:tc>
      </w:tr>
      <w:tr w:rsidR="0039271C" w:rsidRPr="00975BFD" w14:paraId="127B2B72" w14:textId="77777777">
        <w:trPr>
          <w:jc w:val="center"/>
        </w:trPr>
        <w:tc>
          <w:tcPr>
            <w:tcW w:w="2880" w:type="dxa"/>
            <w:tcBorders>
              <w:top w:val="single" w:sz="4" w:space="0" w:color="000000"/>
              <w:left w:val="single" w:sz="4" w:space="0" w:color="000000"/>
              <w:bottom w:val="single" w:sz="4" w:space="0" w:color="000000"/>
              <w:right w:val="nil"/>
            </w:tcBorders>
          </w:tcPr>
          <w:p w14:paraId="5EE83C59" w14:textId="77777777" w:rsidR="0039271C" w:rsidRPr="00975BFD" w:rsidRDefault="00632768">
            <w:pPr>
              <w:pStyle w:val="TAL"/>
            </w:pPr>
            <w:r w:rsidRPr="00975BFD">
              <w:rPr>
                <w:rFonts w:cs="Arial"/>
              </w:rPr>
              <w:t>&gt;&gt;</w:t>
            </w:r>
            <w:r w:rsidRPr="00975BFD">
              <w:t xml:space="preserve"> S-NSSAI </w:t>
            </w:r>
          </w:p>
        </w:tc>
        <w:tc>
          <w:tcPr>
            <w:tcW w:w="1440" w:type="dxa"/>
            <w:tcBorders>
              <w:top w:val="single" w:sz="4" w:space="0" w:color="000000"/>
              <w:left w:val="single" w:sz="4" w:space="0" w:color="000000"/>
              <w:bottom w:val="single" w:sz="4" w:space="0" w:color="000000"/>
              <w:right w:val="nil"/>
            </w:tcBorders>
          </w:tcPr>
          <w:p w14:paraId="0E600B3C" w14:textId="77777777" w:rsidR="0039271C" w:rsidRPr="00975BFD" w:rsidRDefault="00632768">
            <w:pPr>
              <w:pStyle w:val="TAC"/>
              <w:rPr>
                <w:szCs w:val="18"/>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59BBBAA" w14:textId="77777777" w:rsidR="0039271C" w:rsidRPr="00975BFD" w:rsidRDefault="00632768">
            <w:pPr>
              <w:pStyle w:val="TAL"/>
              <w:rPr>
                <w:lang w:eastAsia="ko-KR"/>
              </w:rPr>
            </w:pPr>
            <w:r w:rsidRPr="00975BFD">
              <w:rPr>
                <w:lang w:eastAsia="ko-KR"/>
              </w:rPr>
              <w:t>S-NSSAI</w:t>
            </w:r>
          </w:p>
        </w:tc>
      </w:tr>
      <w:tr w:rsidR="0039271C" w:rsidRPr="00975BFD" w14:paraId="463D47AA" w14:textId="77777777">
        <w:trPr>
          <w:jc w:val="center"/>
        </w:trPr>
        <w:tc>
          <w:tcPr>
            <w:tcW w:w="2880" w:type="dxa"/>
            <w:tcBorders>
              <w:top w:val="single" w:sz="4" w:space="0" w:color="000000"/>
              <w:left w:val="single" w:sz="4" w:space="0" w:color="000000"/>
              <w:bottom w:val="single" w:sz="4" w:space="0" w:color="000000"/>
              <w:right w:val="nil"/>
            </w:tcBorders>
          </w:tcPr>
          <w:p w14:paraId="1A3E8138" w14:textId="77777777" w:rsidR="0039271C" w:rsidRPr="00975BFD" w:rsidRDefault="00632768">
            <w:pPr>
              <w:pStyle w:val="TAL"/>
              <w:rPr>
                <w:lang w:eastAsia="ko-KR"/>
              </w:rPr>
            </w:pPr>
            <w:r w:rsidRPr="00975BFD">
              <w:rPr>
                <w:lang w:eastAsia="ko-KR"/>
              </w:rPr>
              <w:t xml:space="preserve">&gt;&gt; </w:t>
            </w:r>
            <w:r w:rsidRPr="00975BFD">
              <w:t xml:space="preserve">SST </w:t>
            </w:r>
          </w:p>
        </w:tc>
        <w:tc>
          <w:tcPr>
            <w:tcW w:w="1440" w:type="dxa"/>
            <w:tcBorders>
              <w:top w:val="single" w:sz="4" w:space="0" w:color="000000"/>
              <w:left w:val="single" w:sz="4" w:space="0" w:color="000000"/>
              <w:bottom w:val="single" w:sz="4" w:space="0" w:color="000000"/>
              <w:right w:val="nil"/>
            </w:tcBorders>
          </w:tcPr>
          <w:p w14:paraId="6AEFFBC9"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39B41F0" w14:textId="77777777" w:rsidR="0039271C" w:rsidRPr="00975BFD" w:rsidRDefault="00632768">
            <w:pPr>
              <w:pStyle w:val="TAL"/>
              <w:rPr>
                <w:lang w:eastAsia="ko-KR"/>
              </w:rPr>
            </w:pPr>
            <w:r w:rsidRPr="00975BFD">
              <w:rPr>
                <w:lang w:eastAsia="ko-KR"/>
              </w:rPr>
              <w:t>Slice/Service Type</w:t>
            </w:r>
          </w:p>
        </w:tc>
      </w:tr>
      <w:tr w:rsidR="0039271C" w:rsidRPr="00975BFD" w14:paraId="5A71367C" w14:textId="77777777">
        <w:trPr>
          <w:jc w:val="center"/>
        </w:trPr>
        <w:tc>
          <w:tcPr>
            <w:tcW w:w="2880" w:type="dxa"/>
            <w:tcBorders>
              <w:top w:val="single" w:sz="4" w:space="0" w:color="000000"/>
              <w:left w:val="single" w:sz="4" w:space="0" w:color="000000"/>
              <w:bottom w:val="single" w:sz="4" w:space="0" w:color="000000"/>
              <w:right w:val="nil"/>
            </w:tcBorders>
          </w:tcPr>
          <w:p w14:paraId="37F3166E" w14:textId="77777777" w:rsidR="0039271C" w:rsidRPr="00975BFD" w:rsidRDefault="00632768">
            <w:pPr>
              <w:pStyle w:val="TAL"/>
              <w:rPr>
                <w:lang w:eastAsia="ko-KR"/>
              </w:rPr>
            </w:pPr>
            <w:r w:rsidRPr="00975BFD">
              <w:rPr>
                <w:lang w:eastAsia="ko-KR"/>
              </w:rPr>
              <w:t xml:space="preserve">&gt;&gt; Slice </w:t>
            </w:r>
            <w:r w:rsidRPr="00975BFD">
              <w:t>Coverage Area</w:t>
            </w:r>
          </w:p>
        </w:tc>
        <w:tc>
          <w:tcPr>
            <w:tcW w:w="1440" w:type="dxa"/>
            <w:tcBorders>
              <w:top w:val="single" w:sz="4" w:space="0" w:color="000000"/>
              <w:left w:val="single" w:sz="4" w:space="0" w:color="000000"/>
              <w:bottom w:val="single" w:sz="4" w:space="0" w:color="000000"/>
              <w:right w:val="nil"/>
            </w:tcBorders>
          </w:tcPr>
          <w:p w14:paraId="03B0535B"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E7A71EC" w14:textId="77777777" w:rsidR="0039271C" w:rsidRPr="00975BFD" w:rsidRDefault="00632768">
            <w:pPr>
              <w:pStyle w:val="TAL"/>
              <w:rPr>
                <w:lang w:eastAsia="ko-KR"/>
              </w:rPr>
            </w:pPr>
            <w:r w:rsidRPr="00975BFD">
              <w:rPr>
                <w:lang w:eastAsia="ko-KR"/>
              </w:rPr>
              <w:t>Coverage area of the network slice</w:t>
            </w:r>
          </w:p>
        </w:tc>
      </w:tr>
      <w:tr w:rsidR="0039271C" w:rsidRPr="00975BFD" w14:paraId="0A6542B0" w14:textId="77777777">
        <w:trPr>
          <w:jc w:val="center"/>
        </w:trPr>
        <w:tc>
          <w:tcPr>
            <w:tcW w:w="2880" w:type="dxa"/>
            <w:tcBorders>
              <w:top w:val="single" w:sz="4" w:space="0" w:color="000000"/>
              <w:left w:val="single" w:sz="4" w:space="0" w:color="000000"/>
              <w:bottom w:val="single" w:sz="4" w:space="0" w:color="000000"/>
              <w:right w:val="nil"/>
            </w:tcBorders>
          </w:tcPr>
          <w:p w14:paraId="44442563"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055B27DA" w14:textId="77777777" w:rsidR="0039271C" w:rsidRPr="00975BFD" w:rsidRDefault="00632768">
            <w:pPr>
              <w:pStyle w:val="TAC"/>
              <w:rPr>
                <w:szCs w:val="18"/>
              </w:rPr>
            </w:pPr>
            <w:r w:rsidRPr="00975BFD">
              <w:t>O</w:t>
            </w:r>
          </w:p>
          <w:p w14:paraId="1514845B" w14:textId="77777777" w:rsidR="0039271C" w:rsidRPr="00975BFD" w:rsidRDefault="00632768">
            <w:pPr>
              <w:pStyle w:val="TAC"/>
            </w:pPr>
            <w:r w:rsidRPr="00975BFD">
              <w:t>(see NOTE 2)</w:t>
            </w:r>
          </w:p>
        </w:tc>
        <w:tc>
          <w:tcPr>
            <w:tcW w:w="4320" w:type="dxa"/>
            <w:tcBorders>
              <w:top w:val="single" w:sz="4" w:space="0" w:color="000000"/>
              <w:left w:val="single" w:sz="4" w:space="0" w:color="000000"/>
              <w:bottom w:val="single" w:sz="4" w:space="0" w:color="000000"/>
              <w:right w:val="single" w:sz="4" w:space="0" w:color="000000"/>
            </w:tcBorders>
          </w:tcPr>
          <w:p w14:paraId="4F264656" w14:textId="77777777" w:rsidR="0039271C" w:rsidRPr="00975BFD" w:rsidRDefault="00632768">
            <w:pPr>
              <w:pStyle w:val="TAL"/>
            </w:pPr>
            <w:r w:rsidRPr="00975BFD">
              <w:t xml:space="preserve">Indicates the cause of </w:t>
            </w:r>
            <w:r w:rsidRPr="00975BFD">
              <w:rPr>
                <w:bCs/>
              </w:rPr>
              <w:t>Network Slice Information delivery</w:t>
            </w:r>
            <w:r w:rsidRPr="00975BFD">
              <w:t xml:space="preserve"> request failure</w:t>
            </w:r>
            <w:r w:rsidRPr="00975BFD">
              <w:rPr>
                <w:rFonts w:cs="Arial"/>
              </w:rPr>
              <w:t>.</w:t>
            </w:r>
            <w:r w:rsidRPr="00975BFD">
              <w:t xml:space="preserve"> </w:t>
            </w:r>
          </w:p>
        </w:tc>
      </w:tr>
      <w:tr w:rsidR="0039271C" w:rsidRPr="00975BFD" w14:paraId="21052AE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BC0D90" w14:textId="77777777" w:rsidR="0039271C" w:rsidRPr="00975BFD" w:rsidRDefault="00632768" w:rsidP="00E62ACF">
            <w:pPr>
              <w:pStyle w:val="TAN"/>
              <w:rPr>
                <w:szCs w:val="18"/>
              </w:rPr>
            </w:pPr>
            <w:r w:rsidRPr="00975BFD">
              <w:t>NOTE 1:</w:t>
            </w:r>
            <w:r w:rsidRPr="00975BFD">
              <w:tab/>
              <w:t>Shall be present if the result is success and shall not be present otherwise.</w:t>
            </w:r>
          </w:p>
          <w:p w14:paraId="6E612CEB" w14:textId="77777777" w:rsidR="0039271C" w:rsidRPr="00975BFD" w:rsidRDefault="00632768" w:rsidP="00E62ACF">
            <w:pPr>
              <w:pStyle w:val="TAN"/>
            </w:pPr>
            <w:r w:rsidRPr="00975BFD">
              <w:t>NOTE 2:</w:t>
            </w:r>
            <w:r w:rsidRPr="00975BFD">
              <w:tab/>
              <w:t>Shall be present if the result is failure and shall not be present otherwise.</w:t>
            </w:r>
          </w:p>
        </w:tc>
      </w:tr>
    </w:tbl>
    <w:p w14:paraId="156867DD" w14:textId="77777777" w:rsidR="00E62ACF" w:rsidRPr="00975BFD" w:rsidRDefault="00E62ACF" w:rsidP="00E62ACF">
      <w:bookmarkStart w:id="914" w:name="_Toc129275665"/>
    </w:p>
    <w:p w14:paraId="5E4AEF26" w14:textId="79679267" w:rsidR="00DD21A8" w:rsidRPr="00975BFD" w:rsidRDefault="00DD21A8" w:rsidP="00DD21A8">
      <w:pPr>
        <w:pStyle w:val="Heading4"/>
        <w:rPr>
          <w:bCs/>
          <w:lang w:eastAsia="zh-CN"/>
        </w:rPr>
      </w:pPr>
      <w:bookmarkStart w:id="915" w:name="_Toc170686336"/>
      <w:r w:rsidRPr="00975BFD">
        <w:rPr>
          <w:bCs/>
        </w:rPr>
        <w:t>9.</w:t>
      </w:r>
      <w:r w:rsidRPr="00975BFD">
        <w:rPr>
          <w:bCs/>
          <w:lang w:eastAsia="zh-CN"/>
        </w:rPr>
        <w:t>17</w:t>
      </w:r>
      <w:r w:rsidRPr="00975BFD">
        <w:rPr>
          <w:bCs/>
        </w:rPr>
        <w:t>.3.</w:t>
      </w:r>
      <w:r w:rsidRPr="00975BFD">
        <w:rPr>
          <w:bCs/>
          <w:lang w:eastAsia="zh-CN"/>
        </w:rPr>
        <w:t>3</w:t>
      </w:r>
      <w:r w:rsidRPr="00975BFD">
        <w:rPr>
          <w:bCs/>
        </w:rPr>
        <w:tab/>
      </w:r>
      <w:r w:rsidRPr="00975BFD">
        <w:rPr>
          <w:bCs/>
          <w:lang w:eastAsia="zh-CN"/>
        </w:rPr>
        <w:t>S</w:t>
      </w:r>
      <w:r w:rsidRPr="00975BFD">
        <w:rPr>
          <w:bCs/>
        </w:rPr>
        <w:t xml:space="preserve">lice </w:t>
      </w:r>
      <w:bookmarkEnd w:id="914"/>
      <w:r w:rsidRPr="00975BFD">
        <w:rPr>
          <w:bCs/>
          <w:lang w:eastAsia="zh-CN"/>
        </w:rPr>
        <w:t xml:space="preserve">Information delivery </w:t>
      </w:r>
      <w:r w:rsidRPr="00975BFD">
        <w:rPr>
          <w:lang w:eastAsia="zh-CN"/>
        </w:rPr>
        <w:t>to NSCE client</w:t>
      </w:r>
      <w:bookmarkEnd w:id="915"/>
    </w:p>
    <w:p w14:paraId="7BC576D8" w14:textId="77777777" w:rsidR="00DD21A8" w:rsidRPr="00975BFD" w:rsidRDefault="00DD21A8" w:rsidP="00DD21A8">
      <w:r w:rsidRPr="00975BFD">
        <w:t xml:space="preserve">Table </w:t>
      </w:r>
      <w:r w:rsidRPr="00975BFD">
        <w:rPr>
          <w:bCs/>
        </w:rPr>
        <w:t>9.</w:t>
      </w:r>
      <w:r w:rsidRPr="00975BFD">
        <w:rPr>
          <w:bCs/>
          <w:lang w:eastAsia="zh-CN"/>
        </w:rPr>
        <w:t>17</w:t>
      </w:r>
      <w:r w:rsidRPr="00975BFD">
        <w:rPr>
          <w:bCs/>
        </w:rPr>
        <w:t>.3.</w:t>
      </w:r>
      <w:r w:rsidRPr="00975BFD">
        <w:rPr>
          <w:bCs/>
          <w:lang w:eastAsia="zh-CN"/>
        </w:rPr>
        <w:t>3</w:t>
      </w:r>
      <w:r w:rsidRPr="00975BFD">
        <w:rPr>
          <w:rFonts w:eastAsiaTheme="minorEastAsia"/>
          <w:bCs/>
          <w:lang w:eastAsia="zh-CN"/>
        </w:rPr>
        <w:t>-1</w:t>
      </w:r>
      <w:r w:rsidRPr="00975BFD">
        <w:t xml:space="preserve"> describes information elements for the </w:t>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to NSCE client</w:t>
      </w:r>
      <w:r w:rsidRPr="00975BFD">
        <w:t xml:space="preserve"> request between the NSCE server </w:t>
      </w:r>
      <w:r w:rsidRPr="00975BFD">
        <w:rPr>
          <w:lang w:eastAsia="zh-CN"/>
        </w:rPr>
        <w:t>and</w:t>
      </w:r>
      <w:r w:rsidRPr="00975BFD">
        <w:t xml:space="preserve"> the NSCE client.</w:t>
      </w:r>
    </w:p>
    <w:p w14:paraId="616D27D7" w14:textId="77777777" w:rsidR="00DD21A8" w:rsidRPr="00975BFD" w:rsidRDefault="00DD21A8" w:rsidP="00DD21A8">
      <w:pPr>
        <w:pStyle w:val="TH"/>
      </w:pPr>
      <w:r w:rsidRPr="00975BFD">
        <w:t xml:space="preserve">Table </w:t>
      </w:r>
      <w:r w:rsidRPr="00975BFD">
        <w:rPr>
          <w:bCs/>
        </w:rPr>
        <w:t>9.</w:t>
      </w:r>
      <w:r w:rsidRPr="00975BFD">
        <w:rPr>
          <w:bCs/>
          <w:lang w:eastAsia="zh-CN"/>
        </w:rPr>
        <w:t>17</w:t>
      </w:r>
      <w:r w:rsidRPr="00975BFD">
        <w:rPr>
          <w:bCs/>
        </w:rPr>
        <w:t>.3.</w:t>
      </w:r>
      <w:r w:rsidRPr="00975BFD">
        <w:rPr>
          <w:bCs/>
          <w:lang w:eastAsia="zh-CN"/>
        </w:rPr>
        <w:t>3</w:t>
      </w:r>
      <w:r w:rsidRPr="00975BFD">
        <w:t xml:space="preserve">-1: </w:t>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to NSCE client request</w:t>
      </w:r>
    </w:p>
    <w:tbl>
      <w:tblPr>
        <w:tblW w:w="8640" w:type="dxa"/>
        <w:jc w:val="center"/>
        <w:tblLayout w:type="fixed"/>
        <w:tblLook w:val="0000" w:firstRow="0" w:lastRow="0" w:firstColumn="0" w:lastColumn="0" w:noHBand="0" w:noVBand="0"/>
      </w:tblPr>
      <w:tblGrid>
        <w:gridCol w:w="2880"/>
        <w:gridCol w:w="1440"/>
        <w:gridCol w:w="4320"/>
      </w:tblGrid>
      <w:tr w:rsidR="00DD21A8" w:rsidRPr="00975BFD" w14:paraId="7A0E7ABD" w14:textId="77777777" w:rsidTr="00FC072A">
        <w:trPr>
          <w:jc w:val="center"/>
        </w:trPr>
        <w:tc>
          <w:tcPr>
            <w:tcW w:w="2880" w:type="dxa"/>
            <w:tcBorders>
              <w:top w:val="single" w:sz="4" w:space="0" w:color="000000"/>
              <w:left w:val="single" w:sz="4" w:space="0" w:color="000000"/>
              <w:bottom w:val="single" w:sz="4" w:space="0" w:color="000000"/>
              <w:right w:val="nil"/>
            </w:tcBorders>
          </w:tcPr>
          <w:p w14:paraId="339E482F" w14:textId="77777777" w:rsidR="00DD21A8" w:rsidRPr="00975BFD" w:rsidRDefault="00DD21A8" w:rsidP="00FC072A">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A440E30" w14:textId="77777777" w:rsidR="00DD21A8" w:rsidRPr="00975BFD" w:rsidRDefault="00DD21A8" w:rsidP="00FC072A">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FE11C7A" w14:textId="77777777" w:rsidR="00DD21A8" w:rsidRPr="00975BFD" w:rsidRDefault="00DD21A8" w:rsidP="00FC072A">
            <w:pPr>
              <w:pStyle w:val="TAH"/>
              <w:rPr>
                <w:kern w:val="2"/>
              </w:rPr>
            </w:pPr>
            <w:r w:rsidRPr="00975BFD">
              <w:rPr>
                <w:kern w:val="2"/>
              </w:rPr>
              <w:t>Description</w:t>
            </w:r>
          </w:p>
        </w:tc>
      </w:tr>
      <w:tr w:rsidR="00DD21A8" w:rsidRPr="00975BFD" w14:paraId="15C83806" w14:textId="77777777" w:rsidTr="00FC072A">
        <w:trPr>
          <w:jc w:val="center"/>
        </w:trPr>
        <w:tc>
          <w:tcPr>
            <w:tcW w:w="2880" w:type="dxa"/>
            <w:tcBorders>
              <w:top w:val="single" w:sz="4" w:space="0" w:color="000000"/>
              <w:left w:val="single" w:sz="4" w:space="0" w:color="000000"/>
              <w:bottom w:val="single" w:sz="4" w:space="0" w:color="000000"/>
              <w:right w:val="nil"/>
            </w:tcBorders>
          </w:tcPr>
          <w:p w14:paraId="18879FC5" w14:textId="77777777" w:rsidR="00DD21A8" w:rsidRPr="00975BFD" w:rsidRDefault="00DD21A8" w:rsidP="00FC072A">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26090CD4" w14:textId="77777777" w:rsidR="00DD21A8" w:rsidRPr="00975BFD" w:rsidRDefault="00DD21A8" w:rsidP="00FC072A">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43DE6B3" w14:textId="77777777" w:rsidR="00DD21A8" w:rsidRPr="00975BFD" w:rsidRDefault="00DD21A8" w:rsidP="00FC072A">
            <w:pPr>
              <w:pStyle w:val="TAL"/>
              <w:rPr>
                <w:rFonts w:eastAsia="SimSun"/>
                <w:kern w:val="2"/>
                <w:lang w:eastAsia="zh-CN"/>
              </w:rPr>
            </w:pPr>
            <w:r w:rsidRPr="00975BFD">
              <w:rPr>
                <w:kern w:val="2"/>
              </w:rPr>
              <w:t xml:space="preserve">The identifier of the VAL </w:t>
            </w:r>
            <w:r w:rsidRPr="00975BFD">
              <w:rPr>
                <w:rFonts w:eastAsia="SimSun"/>
                <w:kern w:val="2"/>
                <w:lang w:eastAsia="zh-CN"/>
              </w:rPr>
              <w:t>service</w:t>
            </w:r>
          </w:p>
        </w:tc>
      </w:tr>
      <w:tr w:rsidR="00DD21A8" w:rsidRPr="00975BFD" w14:paraId="175BB7EC" w14:textId="77777777" w:rsidTr="00FC072A">
        <w:trPr>
          <w:jc w:val="center"/>
        </w:trPr>
        <w:tc>
          <w:tcPr>
            <w:tcW w:w="2880" w:type="dxa"/>
            <w:tcBorders>
              <w:top w:val="single" w:sz="4" w:space="0" w:color="000000"/>
              <w:left w:val="single" w:sz="4" w:space="0" w:color="000000"/>
              <w:bottom w:val="single" w:sz="4" w:space="0" w:color="000000"/>
              <w:right w:val="nil"/>
            </w:tcBorders>
          </w:tcPr>
          <w:p w14:paraId="3D19ED3C" w14:textId="77777777" w:rsidR="00DD21A8" w:rsidRPr="00975BFD" w:rsidRDefault="00DD21A8" w:rsidP="00FC072A">
            <w:pPr>
              <w:pStyle w:val="TAL"/>
              <w:rPr>
                <w:rFonts w:eastAsia="SimSun"/>
                <w:kern w:val="2"/>
                <w:lang w:eastAsia="zh-CN"/>
              </w:rPr>
            </w:pPr>
            <w:r w:rsidRPr="00975BFD">
              <w:rPr>
                <w:rFonts w:eastAsia="SimSun"/>
                <w:kern w:val="2"/>
                <w:lang w:eastAsia="zh-CN"/>
              </w:rPr>
              <w:t>NSCE server ID</w:t>
            </w:r>
            <w:r w:rsidRPr="00975BFD">
              <w:t xml:space="preserve"> and address</w:t>
            </w:r>
            <w:r w:rsidRPr="00975BFD">
              <w:rPr>
                <w:rFonts w:eastAsia="SimSun"/>
                <w:kern w:val="2"/>
                <w:lang w:eastAsia="zh-CN"/>
              </w:rPr>
              <w:t xml:space="preserve"> </w:t>
            </w:r>
          </w:p>
        </w:tc>
        <w:tc>
          <w:tcPr>
            <w:tcW w:w="1440" w:type="dxa"/>
            <w:tcBorders>
              <w:top w:val="single" w:sz="4" w:space="0" w:color="000000"/>
              <w:left w:val="single" w:sz="4" w:space="0" w:color="000000"/>
              <w:bottom w:val="single" w:sz="4" w:space="0" w:color="000000"/>
              <w:right w:val="nil"/>
            </w:tcBorders>
          </w:tcPr>
          <w:p w14:paraId="26AEF356" w14:textId="77777777" w:rsidR="00DD21A8" w:rsidRPr="00975BFD" w:rsidRDefault="00DD21A8" w:rsidP="00FC072A">
            <w:pPr>
              <w:pStyle w:val="TAC"/>
              <w:rPr>
                <w:rFonts w:eastAsia="SimSun"/>
                <w:kern w:val="2"/>
                <w:lang w:eastAsia="zh-CN"/>
              </w:rPr>
            </w:pPr>
            <w:r w:rsidRPr="00975BFD">
              <w:rPr>
                <w:rFonts w:eastAsia="SimSun"/>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0B9EA3C" w14:textId="77777777" w:rsidR="00DD21A8" w:rsidRPr="00975BFD" w:rsidRDefault="00DD21A8" w:rsidP="00DD21A8">
            <w:pPr>
              <w:pStyle w:val="TAL"/>
              <w:rPr>
                <w:rFonts w:eastAsia="SimSun"/>
                <w:kern w:val="2"/>
                <w:lang w:eastAsia="zh-CN"/>
              </w:rPr>
            </w:pPr>
            <w:r w:rsidRPr="00975BFD">
              <w:rPr>
                <w:rFonts w:eastAsia="SimSun"/>
                <w:kern w:val="2"/>
                <w:lang w:eastAsia="zh-CN"/>
              </w:rPr>
              <w:t>The identifier</w:t>
            </w:r>
            <w:r w:rsidRPr="00975BFD">
              <w:t xml:space="preserve"> and address</w:t>
            </w:r>
            <w:r w:rsidRPr="00975BFD">
              <w:rPr>
                <w:rFonts w:eastAsia="SimSun"/>
                <w:kern w:val="2"/>
                <w:lang w:eastAsia="zh-CN"/>
              </w:rPr>
              <w:t xml:space="preserve"> of the NSCE server</w:t>
            </w:r>
          </w:p>
        </w:tc>
      </w:tr>
      <w:tr w:rsidR="00DD21A8" w:rsidRPr="00975BFD" w14:paraId="4E06FDB9" w14:textId="77777777" w:rsidTr="00FC072A">
        <w:trPr>
          <w:jc w:val="center"/>
        </w:trPr>
        <w:tc>
          <w:tcPr>
            <w:tcW w:w="2880" w:type="dxa"/>
            <w:tcBorders>
              <w:top w:val="single" w:sz="4" w:space="0" w:color="000000"/>
              <w:left w:val="single" w:sz="4" w:space="0" w:color="000000"/>
              <w:bottom w:val="single" w:sz="4" w:space="0" w:color="000000"/>
              <w:right w:val="nil"/>
            </w:tcBorders>
          </w:tcPr>
          <w:p w14:paraId="34AB8E16" w14:textId="77777777" w:rsidR="00DD21A8" w:rsidRPr="00975BFD" w:rsidRDefault="00DD21A8" w:rsidP="00FC072A">
            <w:pPr>
              <w:pStyle w:val="TAL"/>
              <w:rPr>
                <w:rFonts w:eastAsia="SimSun"/>
                <w:kern w:val="2"/>
                <w:lang w:eastAsia="zh-CN"/>
              </w:rPr>
            </w:pPr>
            <w:r w:rsidRPr="00975BFD">
              <w:rPr>
                <w:rFonts w:eastAsia="SimSun"/>
                <w:kern w:val="2"/>
                <w:lang w:eastAsia="zh-CN"/>
              </w:rPr>
              <w:t>VAL UE ID list</w:t>
            </w:r>
          </w:p>
        </w:tc>
        <w:tc>
          <w:tcPr>
            <w:tcW w:w="1440" w:type="dxa"/>
            <w:tcBorders>
              <w:top w:val="single" w:sz="4" w:space="0" w:color="000000"/>
              <w:left w:val="single" w:sz="4" w:space="0" w:color="000000"/>
              <w:bottom w:val="single" w:sz="4" w:space="0" w:color="000000"/>
              <w:right w:val="nil"/>
            </w:tcBorders>
          </w:tcPr>
          <w:p w14:paraId="3476A20F" w14:textId="77777777" w:rsidR="00FC072A" w:rsidRPr="00975BFD" w:rsidRDefault="00DD21A8">
            <w:pPr>
              <w:pStyle w:val="TAL"/>
              <w:jc w:val="center"/>
              <w:rPr>
                <w:rFonts w:eastAsia="SimSun"/>
                <w:kern w:val="2"/>
                <w:lang w:eastAsia="zh-CN"/>
              </w:rPr>
            </w:pPr>
            <w:r w:rsidRPr="00975BFD">
              <w:rPr>
                <w:rFonts w:eastAsia="SimSun"/>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33D88A" w14:textId="77777777" w:rsidR="00DD21A8" w:rsidRPr="00975BFD" w:rsidRDefault="00DD21A8" w:rsidP="00FC072A">
            <w:pPr>
              <w:pStyle w:val="TAL"/>
              <w:rPr>
                <w:rFonts w:eastAsia="SimSun"/>
                <w:kern w:val="2"/>
                <w:lang w:eastAsia="zh-CN"/>
              </w:rPr>
            </w:pPr>
            <w:r w:rsidRPr="00975BFD">
              <w:rPr>
                <w:rFonts w:eastAsia="SimSun"/>
                <w:kern w:val="2"/>
                <w:lang w:eastAsia="zh-CN"/>
              </w:rPr>
              <w:t>The identifiers of the VAL UEs which are impacted by the slice modification</w:t>
            </w:r>
          </w:p>
        </w:tc>
      </w:tr>
      <w:tr w:rsidR="00DD21A8" w:rsidRPr="00975BFD" w14:paraId="31D21AC9" w14:textId="77777777" w:rsidTr="00FC072A">
        <w:trPr>
          <w:jc w:val="center"/>
        </w:trPr>
        <w:tc>
          <w:tcPr>
            <w:tcW w:w="2880" w:type="dxa"/>
            <w:tcBorders>
              <w:top w:val="single" w:sz="4" w:space="0" w:color="000000"/>
              <w:left w:val="single" w:sz="4" w:space="0" w:color="000000"/>
              <w:bottom w:val="single" w:sz="4" w:space="0" w:color="000000"/>
              <w:right w:val="nil"/>
            </w:tcBorders>
          </w:tcPr>
          <w:p w14:paraId="7D408901" w14:textId="77777777" w:rsidR="00DD21A8" w:rsidRPr="00975BFD" w:rsidRDefault="00DD21A8" w:rsidP="00FC072A">
            <w:pPr>
              <w:pStyle w:val="TAL"/>
              <w:rPr>
                <w:rFonts w:eastAsia="SimSun"/>
                <w:kern w:val="2"/>
                <w:lang w:eastAsia="zh-CN"/>
              </w:rPr>
            </w:pPr>
            <w:r w:rsidRPr="00975BFD">
              <w:rPr>
                <w:rFonts w:eastAsia="SimSun"/>
                <w:kern w:val="2"/>
                <w:lang w:eastAsia="zh-CN"/>
              </w:rPr>
              <w:t xml:space="preserve">&gt;Network slice information </w:t>
            </w:r>
          </w:p>
        </w:tc>
        <w:tc>
          <w:tcPr>
            <w:tcW w:w="1440" w:type="dxa"/>
            <w:tcBorders>
              <w:top w:val="single" w:sz="4" w:space="0" w:color="000000"/>
              <w:left w:val="single" w:sz="4" w:space="0" w:color="000000"/>
              <w:bottom w:val="single" w:sz="4" w:space="0" w:color="000000"/>
              <w:right w:val="nil"/>
            </w:tcBorders>
          </w:tcPr>
          <w:p w14:paraId="2FD4F3A9" w14:textId="77777777" w:rsidR="00FC072A" w:rsidRPr="00975BFD" w:rsidRDefault="00DD21A8">
            <w:pPr>
              <w:pStyle w:val="TAL"/>
              <w:jc w:val="center"/>
              <w:rPr>
                <w:rFonts w:eastAsia="SimSun"/>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945D75" w14:textId="77777777" w:rsidR="00DD21A8" w:rsidRPr="00975BFD" w:rsidRDefault="00DD21A8" w:rsidP="00FC072A">
            <w:pPr>
              <w:pStyle w:val="TAL"/>
              <w:rPr>
                <w:kern w:val="2"/>
                <w:lang w:eastAsia="zh-CN"/>
              </w:rPr>
            </w:pPr>
            <w:r w:rsidRPr="00975BFD">
              <w:rPr>
                <w:rFonts w:eastAsia="SimSun"/>
                <w:kern w:val="2"/>
                <w:lang w:eastAsia="zh-CN"/>
              </w:rPr>
              <w:t>Network slice information</w:t>
            </w:r>
          </w:p>
        </w:tc>
      </w:tr>
      <w:tr w:rsidR="00DD21A8" w:rsidRPr="00975BFD" w14:paraId="7A802D11" w14:textId="77777777" w:rsidTr="00FC072A">
        <w:trPr>
          <w:jc w:val="center"/>
        </w:trPr>
        <w:tc>
          <w:tcPr>
            <w:tcW w:w="2880" w:type="dxa"/>
            <w:tcBorders>
              <w:top w:val="single" w:sz="4" w:space="0" w:color="000000"/>
              <w:left w:val="single" w:sz="4" w:space="0" w:color="000000"/>
              <w:bottom w:val="single" w:sz="4" w:space="0" w:color="000000"/>
              <w:right w:val="nil"/>
            </w:tcBorders>
          </w:tcPr>
          <w:p w14:paraId="645A5D38" w14:textId="77777777" w:rsidR="00DD21A8" w:rsidRPr="00975BFD" w:rsidRDefault="00DD21A8" w:rsidP="00FC072A">
            <w:pPr>
              <w:pStyle w:val="TAL"/>
              <w:rPr>
                <w:rFonts w:eastAsia="SimSun"/>
                <w:kern w:val="2"/>
                <w:lang w:eastAsia="zh-CN"/>
              </w:rPr>
            </w:pPr>
            <w:r w:rsidRPr="00975BFD">
              <w:rPr>
                <w:rFonts w:eastAsia="SimSun"/>
                <w:kern w:val="2"/>
                <w:lang w:eastAsia="zh-CN"/>
              </w:rPr>
              <w:t>&gt;&gt;</w:t>
            </w:r>
            <w:r w:rsidRPr="00975BFD">
              <w:rPr>
                <w:bCs/>
                <w:sz w:val="24"/>
                <w:szCs w:val="24"/>
                <w:lang w:eastAsia="zh-CN"/>
              </w:rPr>
              <w:t xml:space="preserve"> </w:t>
            </w:r>
            <w:r w:rsidRPr="00975BFD">
              <w:rPr>
                <w:bCs/>
                <w:kern w:val="2"/>
              </w:rPr>
              <w:t>Network Slice related Identifier</w:t>
            </w:r>
          </w:p>
        </w:tc>
        <w:tc>
          <w:tcPr>
            <w:tcW w:w="1440" w:type="dxa"/>
            <w:tcBorders>
              <w:top w:val="single" w:sz="4" w:space="0" w:color="000000"/>
              <w:left w:val="single" w:sz="4" w:space="0" w:color="000000"/>
              <w:bottom w:val="single" w:sz="4" w:space="0" w:color="000000"/>
              <w:right w:val="nil"/>
            </w:tcBorders>
          </w:tcPr>
          <w:p w14:paraId="79B72321" w14:textId="77777777" w:rsidR="00FC072A" w:rsidRPr="00975BFD" w:rsidRDefault="00DD21A8">
            <w:pPr>
              <w:pStyle w:val="TAL"/>
              <w:jc w:val="center"/>
              <w:rPr>
                <w:kern w:val="2"/>
                <w:lang w:eastAsia="zh-CN"/>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1CB9783" w14:textId="77777777" w:rsidR="00DD21A8" w:rsidRPr="00975BFD" w:rsidRDefault="00DD21A8" w:rsidP="00FC072A">
            <w:pPr>
              <w:pStyle w:val="TAL"/>
              <w:rPr>
                <w:kern w:val="2"/>
                <w:lang w:eastAsia="zh-CN"/>
              </w:rPr>
            </w:pPr>
            <w:r w:rsidRPr="00975BFD">
              <w:rPr>
                <w:kern w:val="2"/>
              </w:rPr>
              <w:t xml:space="preserve">The </w:t>
            </w:r>
            <w:r w:rsidRPr="00975BFD">
              <w:rPr>
                <w:rFonts w:eastAsia="SimSun"/>
                <w:kern w:val="2"/>
                <w:lang w:eastAsia="zh-CN"/>
              </w:rPr>
              <w:t xml:space="preserve">allocated </w:t>
            </w:r>
            <w:r w:rsidRPr="00975BFD">
              <w:rPr>
                <w:kern w:val="2"/>
              </w:rPr>
              <w:t xml:space="preserve">slice identifier </w:t>
            </w:r>
          </w:p>
        </w:tc>
      </w:tr>
      <w:tr w:rsidR="00DD21A8" w:rsidRPr="00975BFD" w14:paraId="7C882323" w14:textId="77777777" w:rsidTr="00FC072A">
        <w:trPr>
          <w:jc w:val="center"/>
        </w:trPr>
        <w:tc>
          <w:tcPr>
            <w:tcW w:w="2880" w:type="dxa"/>
            <w:tcBorders>
              <w:top w:val="single" w:sz="4" w:space="0" w:color="000000"/>
              <w:left w:val="single" w:sz="4" w:space="0" w:color="000000"/>
              <w:bottom w:val="single" w:sz="4" w:space="0" w:color="000000"/>
              <w:right w:val="nil"/>
            </w:tcBorders>
          </w:tcPr>
          <w:p w14:paraId="224DD306" w14:textId="77777777" w:rsidR="00DD21A8" w:rsidRPr="00975BFD" w:rsidRDefault="00DD21A8" w:rsidP="00FC072A">
            <w:pPr>
              <w:pStyle w:val="TAL"/>
              <w:rPr>
                <w:rFonts w:eastAsia="SimSun"/>
                <w:kern w:val="2"/>
                <w:lang w:eastAsia="zh-CN"/>
              </w:rPr>
            </w:pPr>
            <w:r w:rsidRPr="00975BFD">
              <w:rPr>
                <w:rFonts w:eastAsia="SimSun"/>
                <w:kern w:val="2"/>
                <w:lang w:eastAsia="zh-CN"/>
              </w:rPr>
              <w:t>&gt;&gt;DNN</w:t>
            </w:r>
          </w:p>
        </w:tc>
        <w:tc>
          <w:tcPr>
            <w:tcW w:w="1440" w:type="dxa"/>
            <w:tcBorders>
              <w:top w:val="single" w:sz="4" w:space="0" w:color="000000"/>
              <w:left w:val="single" w:sz="4" w:space="0" w:color="000000"/>
              <w:bottom w:val="single" w:sz="4" w:space="0" w:color="000000"/>
              <w:right w:val="nil"/>
            </w:tcBorders>
          </w:tcPr>
          <w:p w14:paraId="1EA562AD" w14:textId="77777777" w:rsidR="00FC072A" w:rsidRPr="00975BFD" w:rsidRDefault="00DD21A8">
            <w:pPr>
              <w:pStyle w:val="TAL"/>
              <w:jc w:val="center"/>
              <w:rPr>
                <w:kern w:val="2"/>
                <w:lang w:eastAsia="zh-CN"/>
              </w:rPr>
            </w:pPr>
            <w:r w:rsidRPr="00975BFD">
              <w:rPr>
                <w:rFonts w:eastAsia="SimSun"/>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9C743FD" w14:textId="77777777" w:rsidR="00DD21A8" w:rsidRPr="00975BFD" w:rsidRDefault="00DD21A8" w:rsidP="00FC072A">
            <w:pPr>
              <w:pStyle w:val="TAL"/>
              <w:rPr>
                <w:kern w:val="2"/>
                <w:lang w:eastAsia="zh-CN"/>
              </w:rPr>
            </w:pPr>
            <w:r w:rsidRPr="00975BFD">
              <w:rPr>
                <w:rFonts w:eastAsia="SimSun"/>
                <w:kern w:val="2"/>
                <w:lang w:eastAsia="zh-CN"/>
              </w:rPr>
              <w:t>The allocated DNN</w:t>
            </w:r>
          </w:p>
        </w:tc>
      </w:tr>
    </w:tbl>
    <w:p w14:paraId="0DB8FAF1" w14:textId="77777777" w:rsidR="00DD21A8" w:rsidRPr="00975BFD" w:rsidRDefault="00DD21A8" w:rsidP="00DD21A8">
      <w:pPr>
        <w:rPr>
          <w:lang w:eastAsia="zh-CN"/>
        </w:rPr>
      </w:pPr>
    </w:p>
    <w:p w14:paraId="0C7FA188" w14:textId="77777777" w:rsidR="00DD21A8" w:rsidRPr="00975BFD" w:rsidRDefault="00DD21A8" w:rsidP="00DD21A8">
      <w:pPr>
        <w:pStyle w:val="Heading4"/>
        <w:rPr>
          <w:bCs/>
          <w:lang w:eastAsia="zh-CN"/>
        </w:rPr>
      </w:pPr>
      <w:bookmarkStart w:id="916" w:name="_Toc170686337"/>
      <w:r w:rsidRPr="00975BFD">
        <w:rPr>
          <w:bCs/>
        </w:rPr>
        <w:t>9.</w:t>
      </w:r>
      <w:r w:rsidRPr="00975BFD">
        <w:rPr>
          <w:bCs/>
          <w:lang w:eastAsia="zh-CN"/>
        </w:rPr>
        <w:t>17</w:t>
      </w:r>
      <w:r w:rsidRPr="00975BFD">
        <w:rPr>
          <w:bCs/>
        </w:rPr>
        <w:t>.3.</w:t>
      </w:r>
      <w:r w:rsidRPr="00975BFD">
        <w:rPr>
          <w:bCs/>
          <w:lang w:eastAsia="zh-CN"/>
        </w:rPr>
        <w:t>4</w:t>
      </w:r>
      <w:r w:rsidRPr="00975BFD">
        <w:rPr>
          <w:bCs/>
        </w:rPr>
        <w:tab/>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to NSCE client</w:t>
      </w:r>
      <w:bookmarkEnd w:id="916"/>
    </w:p>
    <w:p w14:paraId="176497CE" w14:textId="77777777" w:rsidR="00DD21A8" w:rsidRPr="00975BFD" w:rsidRDefault="00DD21A8" w:rsidP="00DD21A8">
      <w:r w:rsidRPr="00975BFD">
        <w:t xml:space="preserve">Table </w:t>
      </w:r>
      <w:r w:rsidRPr="00975BFD">
        <w:rPr>
          <w:bCs/>
        </w:rPr>
        <w:t>9.</w:t>
      </w:r>
      <w:r w:rsidRPr="00975BFD">
        <w:rPr>
          <w:bCs/>
          <w:lang w:eastAsia="zh-CN"/>
        </w:rPr>
        <w:t>17</w:t>
      </w:r>
      <w:r w:rsidRPr="00975BFD">
        <w:rPr>
          <w:bCs/>
        </w:rPr>
        <w:t>.3.</w:t>
      </w:r>
      <w:r w:rsidRPr="00975BFD">
        <w:rPr>
          <w:bCs/>
          <w:lang w:eastAsia="zh-CN"/>
        </w:rPr>
        <w:t>4</w:t>
      </w:r>
      <w:r w:rsidRPr="00975BFD">
        <w:rPr>
          <w:rFonts w:eastAsiaTheme="minorEastAsia"/>
          <w:bCs/>
          <w:lang w:eastAsia="zh-CN"/>
        </w:rPr>
        <w:t>-1</w:t>
      </w:r>
      <w:r w:rsidRPr="00975BFD">
        <w:t xml:space="preserve"> describes information elements for the </w:t>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to NSCE client</w:t>
      </w:r>
      <w:r w:rsidRPr="00975BFD">
        <w:t xml:space="preserve"> response between the NSCE server </w:t>
      </w:r>
      <w:r w:rsidRPr="00975BFD">
        <w:rPr>
          <w:lang w:eastAsia="zh-CN"/>
        </w:rPr>
        <w:t>and</w:t>
      </w:r>
      <w:r w:rsidRPr="00975BFD">
        <w:t xml:space="preserve"> the NSCE client.</w:t>
      </w:r>
    </w:p>
    <w:p w14:paraId="0920728F" w14:textId="77777777" w:rsidR="00DD21A8" w:rsidRPr="00975BFD" w:rsidRDefault="00DD21A8" w:rsidP="00DD21A8">
      <w:pPr>
        <w:pStyle w:val="TH"/>
      </w:pPr>
      <w:r w:rsidRPr="00975BFD">
        <w:t xml:space="preserve">Table </w:t>
      </w:r>
      <w:r w:rsidRPr="00975BFD">
        <w:rPr>
          <w:bCs/>
        </w:rPr>
        <w:t>9.</w:t>
      </w:r>
      <w:r w:rsidRPr="00975BFD">
        <w:rPr>
          <w:bCs/>
          <w:lang w:eastAsia="zh-CN"/>
        </w:rPr>
        <w:t>17</w:t>
      </w:r>
      <w:r w:rsidRPr="00975BFD">
        <w:rPr>
          <w:bCs/>
        </w:rPr>
        <w:t>.3.</w:t>
      </w:r>
      <w:r w:rsidRPr="00975BFD">
        <w:rPr>
          <w:bCs/>
          <w:lang w:eastAsia="zh-CN"/>
        </w:rPr>
        <w:t>4</w:t>
      </w:r>
      <w:r w:rsidRPr="00975BFD">
        <w:t>-</w:t>
      </w:r>
      <w:r w:rsidRPr="00975BFD">
        <w:rPr>
          <w:lang w:eastAsia="zh-CN"/>
        </w:rPr>
        <w:t>1</w:t>
      </w:r>
      <w:r w:rsidRPr="00975BFD">
        <w:t xml:space="preserve">: </w:t>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 xml:space="preserve">to NSCE client </w:t>
      </w:r>
      <w:r w:rsidRPr="00975BFD">
        <w:rPr>
          <w:bCs/>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DD21A8" w:rsidRPr="00975BFD" w14:paraId="41C3A0D7" w14:textId="77777777" w:rsidTr="00FC072A">
        <w:trPr>
          <w:jc w:val="center"/>
        </w:trPr>
        <w:tc>
          <w:tcPr>
            <w:tcW w:w="2880" w:type="dxa"/>
            <w:tcBorders>
              <w:top w:val="single" w:sz="4" w:space="0" w:color="000000"/>
              <w:left w:val="single" w:sz="4" w:space="0" w:color="000000"/>
              <w:bottom w:val="single" w:sz="4" w:space="0" w:color="000000"/>
              <w:right w:val="nil"/>
            </w:tcBorders>
          </w:tcPr>
          <w:p w14:paraId="3CD79EAF" w14:textId="77777777" w:rsidR="00DD21A8" w:rsidRPr="00975BFD" w:rsidRDefault="00DD21A8" w:rsidP="00FC072A">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6EF6509" w14:textId="77777777" w:rsidR="00DD21A8" w:rsidRPr="00975BFD" w:rsidRDefault="00DD21A8" w:rsidP="00FC072A">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903CC5C" w14:textId="77777777" w:rsidR="00DD21A8" w:rsidRPr="00975BFD" w:rsidRDefault="00DD21A8" w:rsidP="00FC072A">
            <w:pPr>
              <w:pStyle w:val="TAH"/>
            </w:pPr>
            <w:r w:rsidRPr="00975BFD">
              <w:t>Description</w:t>
            </w:r>
          </w:p>
        </w:tc>
      </w:tr>
      <w:tr w:rsidR="00DD21A8" w:rsidRPr="00975BFD" w14:paraId="61E1D995" w14:textId="77777777" w:rsidTr="00FC072A">
        <w:trPr>
          <w:jc w:val="center"/>
        </w:trPr>
        <w:tc>
          <w:tcPr>
            <w:tcW w:w="2880" w:type="dxa"/>
            <w:tcBorders>
              <w:top w:val="single" w:sz="4" w:space="0" w:color="000000"/>
              <w:left w:val="single" w:sz="4" w:space="0" w:color="000000"/>
              <w:bottom w:val="single" w:sz="4" w:space="0" w:color="000000"/>
              <w:right w:val="nil"/>
            </w:tcBorders>
          </w:tcPr>
          <w:p w14:paraId="08FE3386" w14:textId="77777777" w:rsidR="00DD21A8" w:rsidRPr="00975BFD" w:rsidRDefault="00DD21A8" w:rsidP="00FC072A">
            <w:pPr>
              <w:pStyle w:val="TAH"/>
              <w:jc w:val="left"/>
              <w:rPr>
                <w:rFonts w:eastAsia="SimSun"/>
                <w:b w:val="0"/>
              </w:rPr>
            </w:pPr>
            <w:r w:rsidRPr="00975BFD">
              <w:rPr>
                <w:b w:val="0"/>
              </w:rPr>
              <w:t>Result</w:t>
            </w:r>
          </w:p>
        </w:tc>
        <w:tc>
          <w:tcPr>
            <w:tcW w:w="1440" w:type="dxa"/>
            <w:tcBorders>
              <w:top w:val="single" w:sz="4" w:space="0" w:color="000000"/>
              <w:left w:val="single" w:sz="4" w:space="0" w:color="000000"/>
              <w:bottom w:val="single" w:sz="4" w:space="0" w:color="000000"/>
              <w:right w:val="nil"/>
            </w:tcBorders>
          </w:tcPr>
          <w:p w14:paraId="1B0B3FDF" w14:textId="77777777" w:rsidR="00DD21A8" w:rsidRPr="00975BFD" w:rsidRDefault="00DD21A8" w:rsidP="00FC072A">
            <w:pPr>
              <w:pStyle w:val="TAC"/>
              <w:rPr>
                <w:rFonts w:eastAsia="SimSun"/>
                <w:kern w:val="2"/>
              </w:rPr>
            </w:pPr>
            <w:r w:rsidRPr="00975BFD">
              <w:rPr>
                <w:rFonts w:eastAsia="SimSun"/>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99E1D97" w14:textId="77777777" w:rsidR="00DD21A8" w:rsidRPr="00975BFD" w:rsidRDefault="00DD21A8" w:rsidP="00FC072A">
            <w:pPr>
              <w:pStyle w:val="TAC"/>
              <w:jc w:val="left"/>
              <w:rPr>
                <w:rFonts w:eastAsia="SimSun"/>
                <w:kern w:val="2"/>
              </w:rPr>
            </w:pPr>
            <w:r w:rsidRPr="00975BFD">
              <w:t xml:space="preserve">Indicates the success or failure of the </w:t>
            </w:r>
            <w:r w:rsidRPr="00975BFD">
              <w:rPr>
                <w:rFonts w:eastAsia="SimSun"/>
                <w:bCs/>
                <w:lang w:eastAsia="zh-CN"/>
              </w:rPr>
              <w:t>S</w:t>
            </w:r>
            <w:r w:rsidRPr="00975BFD">
              <w:rPr>
                <w:bCs/>
              </w:rPr>
              <w:t xml:space="preserve">lice </w:t>
            </w:r>
            <w:r w:rsidRPr="00975BFD">
              <w:rPr>
                <w:rFonts w:eastAsia="SimSun"/>
                <w:bCs/>
                <w:lang w:eastAsia="zh-CN"/>
              </w:rPr>
              <w:t>Information delivery</w:t>
            </w:r>
            <w:r w:rsidRPr="00975BFD">
              <w:rPr>
                <w:kern w:val="2"/>
              </w:rPr>
              <w:t>.</w:t>
            </w:r>
          </w:p>
        </w:tc>
      </w:tr>
      <w:tr w:rsidR="00DD21A8" w:rsidRPr="00975BFD" w14:paraId="3ACD3773" w14:textId="77777777" w:rsidTr="00FC072A">
        <w:trPr>
          <w:jc w:val="center"/>
        </w:trPr>
        <w:tc>
          <w:tcPr>
            <w:tcW w:w="2880" w:type="dxa"/>
            <w:tcBorders>
              <w:top w:val="single" w:sz="4" w:space="0" w:color="000000"/>
              <w:left w:val="single" w:sz="4" w:space="0" w:color="000000"/>
              <w:bottom w:val="single" w:sz="4" w:space="0" w:color="000000"/>
              <w:right w:val="nil"/>
            </w:tcBorders>
          </w:tcPr>
          <w:p w14:paraId="30651E05" w14:textId="77777777" w:rsidR="00DD21A8" w:rsidRPr="00975BFD" w:rsidRDefault="00DD21A8" w:rsidP="00FC072A">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323D6715" w14:textId="77777777" w:rsidR="00DD21A8" w:rsidRPr="00975BFD" w:rsidRDefault="00DD21A8" w:rsidP="00FC072A">
            <w:pPr>
              <w:pStyle w:val="TAC"/>
              <w:rPr>
                <w:szCs w:val="18"/>
              </w:rPr>
            </w:pPr>
            <w:r w:rsidRPr="00975BFD">
              <w:t>O</w:t>
            </w:r>
          </w:p>
          <w:p w14:paraId="78A84C1E" w14:textId="77777777" w:rsidR="00DD21A8" w:rsidRPr="00975BFD" w:rsidRDefault="00DD21A8" w:rsidP="00FC072A">
            <w:pPr>
              <w:pStyle w:val="TAC"/>
            </w:pPr>
            <w:r w:rsidRPr="00975BFD">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6B7D23A4" w14:textId="77777777" w:rsidR="00DD21A8" w:rsidRPr="00975BFD" w:rsidRDefault="00DD21A8" w:rsidP="00FC072A">
            <w:pPr>
              <w:pStyle w:val="TAL"/>
            </w:pPr>
            <w:r w:rsidRPr="00975BFD">
              <w:t xml:space="preserve">Indicates the cause of </w:t>
            </w:r>
            <w:r w:rsidRPr="00975BFD">
              <w:rPr>
                <w:rFonts w:eastAsia="SimSun"/>
                <w:bCs/>
                <w:lang w:eastAsia="zh-CN"/>
              </w:rPr>
              <w:t>S</w:t>
            </w:r>
            <w:r w:rsidRPr="00975BFD">
              <w:rPr>
                <w:bCs/>
              </w:rPr>
              <w:t xml:space="preserve">lice </w:t>
            </w:r>
            <w:r w:rsidRPr="00975BFD">
              <w:rPr>
                <w:rFonts w:eastAsia="SimSun"/>
                <w:bCs/>
                <w:lang w:eastAsia="zh-CN"/>
              </w:rPr>
              <w:t>Information delivery</w:t>
            </w:r>
            <w:r w:rsidRPr="00975BFD">
              <w:t xml:space="preserve"> request failure</w:t>
            </w:r>
            <w:r w:rsidRPr="00975BFD">
              <w:rPr>
                <w:rFonts w:cs="Arial"/>
              </w:rPr>
              <w:t>.</w:t>
            </w:r>
            <w:r w:rsidRPr="00975BFD">
              <w:t xml:space="preserve"> </w:t>
            </w:r>
          </w:p>
        </w:tc>
      </w:tr>
      <w:tr w:rsidR="00DD21A8" w:rsidRPr="00975BFD" w14:paraId="217E13FD" w14:textId="77777777" w:rsidTr="00FC072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D50DC4" w14:textId="64B3DBF0" w:rsidR="00DD21A8" w:rsidRPr="00975BFD" w:rsidRDefault="00DD21A8" w:rsidP="00E62ACF">
            <w:pPr>
              <w:pStyle w:val="TAN"/>
            </w:pPr>
            <w:r w:rsidRPr="00975BFD">
              <w:t>NOTE</w:t>
            </w:r>
            <w:r w:rsidRPr="00975BFD">
              <w:rPr>
                <w:rFonts w:eastAsia="SimSun"/>
                <w:lang w:eastAsia="zh-CN"/>
              </w:rPr>
              <w:t>:</w:t>
            </w:r>
            <w:r w:rsidR="00E62ACF" w:rsidRPr="00975BFD">
              <w:rPr>
                <w:rFonts w:eastAsia="SimSun"/>
                <w:lang w:eastAsia="zh-CN"/>
              </w:rPr>
              <w:tab/>
            </w:r>
            <w:r w:rsidRPr="00975BFD">
              <w:t>Shall be present if the result is failure and shall not be present otherwise.</w:t>
            </w:r>
          </w:p>
        </w:tc>
      </w:tr>
    </w:tbl>
    <w:p w14:paraId="7CD18714" w14:textId="77777777" w:rsidR="0039271C" w:rsidRPr="00975BFD" w:rsidRDefault="0039271C"/>
    <w:p w14:paraId="0D3816FC" w14:textId="77777777" w:rsidR="0039271C" w:rsidRPr="00975BFD" w:rsidRDefault="00632768">
      <w:pPr>
        <w:pStyle w:val="Heading3"/>
      </w:pPr>
      <w:bookmarkStart w:id="917" w:name="_Toc125659853"/>
      <w:bookmarkStart w:id="918" w:name="_Toc134011991"/>
      <w:bookmarkStart w:id="919" w:name="_Toc170686338"/>
      <w:r w:rsidRPr="00975BFD">
        <w:rPr>
          <w:lang w:eastAsia="zh-CN"/>
        </w:rPr>
        <w:t>9</w:t>
      </w:r>
      <w:r w:rsidRPr="00975BFD">
        <w:t>.</w:t>
      </w:r>
      <w:r w:rsidRPr="00975BFD">
        <w:rPr>
          <w:rFonts w:eastAsiaTheme="minorEastAsia"/>
          <w:lang w:eastAsia="zh-CN"/>
        </w:rPr>
        <w:t>17</w:t>
      </w:r>
      <w:r w:rsidRPr="00975BFD">
        <w:t>.4</w:t>
      </w:r>
      <w:r w:rsidRPr="00975BFD">
        <w:tab/>
        <w:t>APIs</w:t>
      </w:r>
      <w:bookmarkEnd w:id="917"/>
      <w:bookmarkEnd w:id="918"/>
      <w:bookmarkEnd w:id="919"/>
    </w:p>
    <w:p w14:paraId="3BD679D2" w14:textId="77777777" w:rsidR="00DD21A8" w:rsidRPr="00975BFD" w:rsidRDefault="00DD21A8" w:rsidP="00DD21A8">
      <w:pPr>
        <w:pStyle w:val="Heading4"/>
      </w:pPr>
      <w:bookmarkStart w:id="920" w:name="_Toc170686339"/>
      <w:r w:rsidRPr="00975BFD">
        <w:t>9.</w:t>
      </w:r>
      <w:r w:rsidRPr="00975BFD">
        <w:rPr>
          <w:lang w:eastAsia="zh-CN"/>
        </w:rPr>
        <w:t>17</w:t>
      </w:r>
      <w:r w:rsidRPr="00975BFD">
        <w:t>.4.1</w:t>
      </w:r>
      <w:r w:rsidRPr="00975BFD">
        <w:tab/>
        <w:t>General</w:t>
      </w:r>
      <w:bookmarkEnd w:id="920"/>
    </w:p>
    <w:p w14:paraId="2E0C3093" w14:textId="77777777" w:rsidR="00DD21A8" w:rsidRPr="00975BFD" w:rsidRDefault="00DD21A8" w:rsidP="00DD21A8">
      <w:r w:rsidRPr="00975BFD">
        <w:t>Table 9.</w:t>
      </w:r>
      <w:r w:rsidRPr="00975BFD">
        <w:rPr>
          <w:lang w:eastAsia="zh-CN"/>
        </w:rPr>
        <w:t>17</w:t>
      </w:r>
      <w:r w:rsidRPr="00975BFD">
        <w:t>.4</w:t>
      </w:r>
      <w:r w:rsidRPr="00975BFD">
        <w:rPr>
          <w:lang w:eastAsia="zh-CN"/>
        </w:rPr>
        <w:t>.1</w:t>
      </w:r>
      <w:r w:rsidRPr="00975BFD">
        <w:t>-1 illustrates the APIs for the Network Slice Information delivery.</w:t>
      </w:r>
    </w:p>
    <w:p w14:paraId="24B05597" w14:textId="77777777" w:rsidR="00DD21A8" w:rsidRPr="00975BFD" w:rsidRDefault="00DD21A8" w:rsidP="00DD21A8">
      <w:pPr>
        <w:pStyle w:val="TH"/>
      </w:pPr>
      <w:r w:rsidRPr="00975BFD">
        <w:t>Table 9.</w:t>
      </w:r>
      <w:r w:rsidRPr="00975BFD">
        <w:rPr>
          <w:lang w:eastAsia="zh-CN"/>
        </w:rPr>
        <w:t>17</w:t>
      </w:r>
      <w:r w:rsidRPr="00975BFD">
        <w:t>.4</w:t>
      </w:r>
      <w:r w:rsidRPr="00975BFD">
        <w:rPr>
          <w:lang w:eastAsia="zh-CN"/>
        </w:rPr>
        <w:t>.1</w:t>
      </w:r>
      <w:r w:rsidRPr="00975BFD">
        <w:t>-1: List of APIs for Network Slice Information delivery</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8"/>
        <w:gridCol w:w="2117"/>
        <w:gridCol w:w="1809"/>
        <w:gridCol w:w="1602"/>
      </w:tblGrid>
      <w:tr w:rsidR="00DD21A8" w:rsidRPr="00975BFD" w14:paraId="02F6E043" w14:textId="77777777" w:rsidTr="00DD21A8">
        <w:trPr>
          <w:jc w:val="center"/>
        </w:trPr>
        <w:tc>
          <w:tcPr>
            <w:tcW w:w="3398" w:type="dxa"/>
            <w:tcBorders>
              <w:bottom w:val="single" w:sz="4" w:space="0" w:color="auto"/>
            </w:tcBorders>
          </w:tcPr>
          <w:p w14:paraId="1BD041B2" w14:textId="77777777" w:rsidR="00DD21A8" w:rsidRPr="00975BFD" w:rsidRDefault="00DD21A8" w:rsidP="00FC072A">
            <w:pPr>
              <w:pStyle w:val="TAH"/>
            </w:pPr>
            <w:r w:rsidRPr="00975BFD">
              <w:t>API Name</w:t>
            </w:r>
          </w:p>
        </w:tc>
        <w:tc>
          <w:tcPr>
            <w:tcW w:w="2117" w:type="dxa"/>
          </w:tcPr>
          <w:p w14:paraId="1F751A37" w14:textId="77777777" w:rsidR="00DD21A8" w:rsidRPr="00975BFD" w:rsidRDefault="00DD21A8" w:rsidP="00FC072A">
            <w:pPr>
              <w:pStyle w:val="TAH"/>
            </w:pPr>
            <w:r w:rsidRPr="00975BFD">
              <w:t>API Operations</w:t>
            </w:r>
          </w:p>
        </w:tc>
        <w:tc>
          <w:tcPr>
            <w:tcW w:w="1809" w:type="dxa"/>
            <w:tcBorders>
              <w:bottom w:val="single" w:sz="4" w:space="0" w:color="auto"/>
            </w:tcBorders>
          </w:tcPr>
          <w:p w14:paraId="6A7B6D92" w14:textId="77777777" w:rsidR="00DD21A8" w:rsidRPr="00975BFD" w:rsidRDefault="00DD21A8" w:rsidP="00FC072A">
            <w:pPr>
              <w:pStyle w:val="TAH"/>
            </w:pPr>
            <w:r w:rsidRPr="00975BFD">
              <w:t>Operation</w:t>
            </w:r>
          </w:p>
          <w:p w14:paraId="1C275FB8" w14:textId="77777777" w:rsidR="00DD21A8" w:rsidRPr="00975BFD" w:rsidRDefault="00DD21A8" w:rsidP="00FC072A">
            <w:pPr>
              <w:pStyle w:val="TAH"/>
            </w:pPr>
            <w:r w:rsidRPr="00975BFD">
              <w:t>Semantics</w:t>
            </w:r>
          </w:p>
        </w:tc>
        <w:tc>
          <w:tcPr>
            <w:tcW w:w="1602" w:type="dxa"/>
          </w:tcPr>
          <w:p w14:paraId="2D8FDBFA" w14:textId="77777777" w:rsidR="00DD21A8" w:rsidRPr="00975BFD" w:rsidRDefault="00DD21A8" w:rsidP="00FC072A">
            <w:pPr>
              <w:pStyle w:val="TAH"/>
            </w:pPr>
            <w:r w:rsidRPr="00975BFD">
              <w:t>Consumer(s)</w:t>
            </w:r>
          </w:p>
        </w:tc>
      </w:tr>
      <w:tr w:rsidR="00DD21A8" w:rsidRPr="00975BFD" w14:paraId="57AA3425" w14:textId="77777777" w:rsidTr="00DD21A8">
        <w:trPr>
          <w:trHeight w:val="221"/>
          <w:jc w:val="center"/>
        </w:trPr>
        <w:tc>
          <w:tcPr>
            <w:tcW w:w="3398" w:type="dxa"/>
          </w:tcPr>
          <w:p w14:paraId="54062708" w14:textId="77777777" w:rsidR="00DD21A8" w:rsidRPr="00975BFD" w:rsidRDefault="00DD21A8" w:rsidP="00FC072A">
            <w:pPr>
              <w:pStyle w:val="TAL"/>
            </w:pPr>
            <w:r w:rsidRPr="00975BFD">
              <w:t>SS_NSCE_NSInfoDelivery</w:t>
            </w:r>
          </w:p>
        </w:tc>
        <w:tc>
          <w:tcPr>
            <w:tcW w:w="2117" w:type="dxa"/>
          </w:tcPr>
          <w:p w14:paraId="0B143CB2" w14:textId="77777777" w:rsidR="00DD21A8" w:rsidRPr="00975BFD" w:rsidRDefault="00DD21A8" w:rsidP="00FC072A">
            <w:pPr>
              <w:pStyle w:val="TAL"/>
            </w:pPr>
            <w:r w:rsidRPr="00975BFD">
              <w:t>NSInfoDelivery_request</w:t>
            </w:r>
          </w:p>
        </w:tc>
        <w:tc>
          <w:tcPr>
            <w:tcW w:w="1809" w:type="dxa"/>
          </w:tcPr>
          <w:p w14:paraId="22693A87" w14:textId="77777777" w:rsidR="00DD21A8" w:rsidRPr="00975BFD" w:rsidRDefault="00DD21A8" w:rsidP="00FC072A">
            <w:pPr>
              <w:pStyle w:val="TAL"/>
            </w:pPr>
            <w:r w:rsidRPr="00975BFD">
              <w:t>Request/Response</w:t>
            </w:r>
          </w:p>
        </w:tc>
        <w:tc>
          <w:tcPr>
            <w:tcW w:w="1602" w:type="dxa"/>
          </w:tcPr>
          <w:p w14:paraId="39F719EC" w14:textId="77777777" w:rsidR="00DD21A8" w:rsidRPr="00975BFD" w:rsidRDefault="00DD21A8" w:rsidP="00FC072A">
            <w:pPr>
              <w:pStyle w:val="TAL"/>
              <w:rPr>
                <w:lang w:eastAsia="zh-CN"/>
              </w:rPr>
            </w:pPr>
            <w:r w:rsidRPr="00975BFD">
              <w:rPr>
                <w:lang w:eastAsia="zh-CN"/>
              </w:rPr>
              <w:t>VAL Server</w:t>
            </w:r>
          </w:p>
        </w:tc>
      </w:tr>
    </w:tbl>
    <w:p w14:paraId="22B29F0D" w14:textId="77777777" w:rsidR="00E62ACF" w:rsidRPr="00975BFD" w:rsidRDefault="00E62ACF" w:rsidP="00E62ACF"/>
    <w:p w14:paraId="379F5F3C" w14:textId="6101F220" w:rsidR="00DD21A8" w:rsidRPr="00975BFD" w:rsidRDefault="00DD21A8" w:rsidP="00DD21A8">
      <w:r w:rsidRPr="00975BFD">
        <w:t>Table 9.</w:t>
      </w:r>
      <w:r w:rsidRPr="00975BFD">
        <w:rPr>
          <w:lang w:eastAsia="zh-CN"/>
        </w:rPr>
        <w:t>17</w:t>
      </w:r>
      <w:r w:rsidRPr="00975BFD">
        <w:t>.4</w:t>
      </w:r>
      <w:r w:rsidRPr="00975BFD">
        <w:rPr>
          <w:lang w:eastAsia="zh-CN"/>
        </w:rPr>
        <w:t>.1</w:t>
      </w:r>
      <w:r w:rsidRPr="00975BFD">
        <w:t>-</w:t>
      </w:r>
      <w:r w:rsidRPr="00975BFD">
        <w:rPr>
          <w:rFonts w:eastAsiaTheme="minorEastAsia"/>
          <w:lang w:eastAsia="zh-CN"/>
        </w:rPr>
        <w:t>2</w:t>
      </w:r>
      <w:r w:rsidRPr="00975BFD">
        <w:t xml:space="preserve"> illustrates the APIs for the Network Slice Information delivery</w:t>
      </w:r>
      <w:r w:rsidRPr="00975BFD">
        <w:rPr>
          <w:rFonts w:eastAsiaTheme="minorEastAsia"/>
          <w:lang w:eastAsia="zh-CN"/>
        </w:rPr>
        <w:t xml:space="preserve"> to NSCE client</w:t>
      </w:r>
      <w:r w:rsidRPr="00975BFD">
        <w:t>.</w:t>
      </w:r>
    </w:p>
    <w:p w14:paraId="78155AEF" w14:textId="77777777" w:rsidR="00DD21A8" w:rsidRPr="00975BFD" w:rsidRDefault="00DD21A8" w:rsidP="00DD21A8">
      <w:pPr>
        <w:pStyle w:val="TH"/>
        <w:rPr>
          <w:rFonts w:eastAsia="DengXian"/>
          <w:lang w:eastAsia="zh-CN"/>
        </w:rPr>
      </w:pPr>
      <w:r w:rsidRPr="00975BFD">
        <w:t>Table 9.</w:t>
      </w:r>
      <w:r w:rsidRPr="00975BFD">
        <w:rPr>
          <w:rFonts w:cs="Arial"/>
        </w:rPr>
        <w:t>1</w:t>
      </w:r>
      <w:r w:rsidRPr="00975BFD">
        <w:t>7.4</w:t>
      </w:r>
      <w:r w:rsidRPr="00975BFD">
        <w:rPr>
          <w:rFonts w:cs="Arial"/>
        </w:rPr>
        <w:t>.</w:t>
      </w:r>
      <w:r w:rsidRPr="00975BFD">
        <w:rPr>
          <w:rFonts w:eastAsiaTheme="minorEastAsia" w:cs="Arial"/>
          <w:lang w:eastAsia="zh-CN"/>
        </w:rPr>
        <w:t>1</w:t>
      </w:r>
      <w:r w:rsidRPr="00975BFD">
        <w:t>-</w:t>
      </w:r>
      <w:r w:rsidRPr="00975BFD">
        <w:rPr>
          <w:rFonts w:eastAsiaTheme="minorEastAsia"/>
          <w:lang w:eastAsia="zh-CN"/>
        </w:rPr>
        <w:t>2</w:t>
      </w:r>
      <w:r w:rsidRPr="00975BFD">
        <w:t>: List of APIs for Network Slice Information delivery</w:t>
      </w:r>
      <w:r w:rsidRPr="00975BFD">
        <w:rPr>
          <w:rFonts w:eastAsiaTheme="minorEastAsia"/>
          <w:lang w:eastAsia="zh-CN"/>
        </w:rPr>
        <w:t xml:space="preserve"> to NSCE client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5"/>
        <w:gridCol w:w="1977"/>
        <w:gridCol w:w="1813"/>
        <w:gridCol w:w="1621"/>
      </w:tblGrid>
      <w:tr w:rsidR="00DD21A8" w:rsidRPr="00975BFD" w14:paraId="33D10185" w14:textId="77777777" w:rsidTr="00FC072A">
        <w:trPr>
          <w:jc w:val="center"/>
        </w:trPr>
        <w:tc>
          <w:tcPr>
            <w:tcW w:w="3571" w:type="dxa"/>
            <w:tcBorders>
              <w:top w:val="single" w:sz="4" w:space="0" w:color="auto"/>
              <w:left w:val="single" w:sz="4" w:space="0" w:color="auto"/>
              <w:bottom w:val="single" w:sz="4" w:space="0" w:color="auto"/>
              <w:right w:val="single" w:sz="4" w:space="0" w:color="auto"/>
            </w:tcBorders>
            <w:hideMark/>
          </w:tcPr>
          <w:p w14:paraId="664E705E" w14:textId="77777777" w:rsidR="00DD21A8" w:rsidRPr="00975BFD" w:rsidRDefault="00DD21A8" w:rsidP="00FC072A">
            <w:pPr>
              <w:pStyle w:val="TAH"/>
            </w:pPr>
            <w:r w:rsidRPr="00975BFD">
              <w:t>API Name</w:t>
            </w:r>
          </w:p>
        </w:tc>
        <w:tc>
          <w:tcPr>
            <w:tcW w:w="1888" w:type="dxa"/>
            <w:tcBorders>
              <w:top w:val="single" w:sz="4" w:space="0" w:color="auto"/>
              <w:left w:val="single" w:sz="4" w:space="0" w:color="auto"/>
              <w:bottom w:val="single" w:sz="4" w:space="0" w:color="auto"/>
              <w:right w:val="single" w:sz="4" w:space="0" w:color="auto"/>
            </w:tcBorders>
            <w:hideMark/>
          </w:tcPr>
          <w:p w14:paraId="6A39B591" w14:textId="77777777" w:rsidR="00DD21A8" w:rsidRPr="00975BFD" w:rsidRDefault="00DD21A8" w:rsidP="00FC072A">
            <w:pPr>
              <w:pStyle w:val="TAH"/>
            </w:pPr>
            <w:r w:rsidRPr="00975BFD">
              <w:t>API Operations</w:t>
            </w:r>
          </w:p>
        </w:tc>
        <w:tc>
          <w:tcPr>
            <w:tcW w:w="1819" w:type="dxa"/>
            <w:tcBorders>
              <w:top w:val="single" w:sz="4" w:space="0" w:color="auto"/>
              <w:left w:val="single" w:sz="4" w:space="0" w:color="auto"/>
              <w:bottom w:val="single" w:sz="4" w:space="0" w:color="auto"/>
              <w:right w:val="single" w:sz="4" w:space="0" w:color="auto"/>
            </w:tcBorders>
            <w:hideMark/>
          </w:tcPr>
          <w:p w14:paraId="42F75956" w14:textId="77777777" w:rsidR="00DD21A8" w:rsidRPr="00975BFD" w:rsidRDefault="00DD21A8" w:rsidP="00FC072A">
            <w:pPr>
              <w:pStyle w:val="TAH"/>
              <w:rPr>
                <w:rFonts w:eastAsia="Malgun Gothic"/>
                <w:szCs w:val="18"/>
              </w:rPr>
            </w:pPr>
            <w:r w:rsidRPr="00975BFD">
              <w:t>Operation</w:t>
            </w:r>
          </w:p>
          <w:p w14:paraId="262B1408" w14:textId="77777777" w:rsidR="00DD21A8" w:rsidRPr="00975BFD" w:rsidRDefault="00DD21A8" w:rsidP="00FC072A">
            <w:pPr>
              <w:pStyle w:val="TAH"/>
            </w:pPr>
            <w:r w:rsidRPr="00975BFD">
              <w:t>Semantics</w:t>
            </w:r>
          </w:p>
        </w:tc>
        <w:tc>
          <w:tcPr>
            <w:tcW w:w="1648" w:type="dxa"/>
            <w:tcBorders>
              <w:top w:val="single" w:sz="4" w:space="0" w:color="auto"/>
              <w:left w:val="single" w:sz="4" w:space="0" w:color="auto"/>
              <w:bottom w:val="single" w:sz="4" w:space="0" w:color="auto"/>
              <w:right w:val="single" w:sz="4" w:space="0" w:color="auto"/>
            </w:tcBorders>
            <w:hideMark/>
          </w:tcPr>
          <w:p w14:paraId="5DAC3DF0" w14:textId="77777777" w:rsidR="00DD21A8" w:rsidRPr="00975BFD" w:rsidRDefault="00DD21A8" w:rsidP="00FC072A">
            <w:pPr>
              <w:pStyle w:val="TAH"/>
            </w:pPr>
            <w:r w:rsidRPr="00975BFD">
              <w:t>Consumer(s)</w:t>
            </w:r>
          </w:p>
        </w:tc>
      </w:tr>
      <w:tr w:rsidR="00DD21A8" w:rsidRPr="00975BFD" w14:paraId="3B6B1E05" w14:textId="77777777" w:rsidTr="00FC072A">
        <w:trPr>
          <w:jc w:val="center"/>
        </w:trPr>
        <w:tc>
          <w:tcPr>
            <w:tcW w:w="3571" w:type="dxa"/>
            <w:tcBorders>
              <w:top w:val="nil"/>
              <w:left w:val="single" w:sz="4" w:space="0" w:color="auto"/>
              <w:bottom w:val="single" w:sz="4" w:space="0" w:color="auto"/>
              <w:right w:val="single" w:sz="4" w:space="0" w:color="auto"/>
            </w:tcBorders>
            <w:hideMark/>
          </w:tcPr>
          <w:p w14:paraId="74342348" w14:textId="77777777" w:rsidR="00DD21A8" w:rsidRPr="00975BFD" w:rsidRDefault="00DD21A8" w:rsidP="00FC072A">
            <w:pPr>
              <w:pStyle w:val="TAL"/>
              <w:rPr>
                <w:rFonts w:eastAsia="SimSun"/>
                <w:lang w:eastAsia="zh-CN"/>
              </w:rPr>
            </w:pPr>
            <w:r w:rsidRPr="00975BFD">
              <w:t>SS_NSCE_NSInfoDelivery</w:t>
            </w:r>
            <w:r w:rsidRPr="00975BFD">
              <w:rPr>
                <w:rFonts w:eastAsia="SimSun"/>
                <w:lang w:eastAsia="zh-CN"/>
              </w:rPr>
              <w:t>_Client</w:t>
            </w:r>
          </w:p>
        </w:tc>
        <w:tc>
          <w:tcPr>
            <w:tcW w:w="1888" w:type="dxa"/>
            <w:tcBorders>
              <w:top w:val="single" w:sz="4" w:space="0" w:color="auto"/>
              <w:left w:val="single" w:sz="4" w:space="0" w:color="auto"/>
              <w:bottom w:val="single" w:sz="4" w:space="0" w:color="auto"/>
              <w:right w:val="single" w:sz="4" w:space="0" w:color="auto"/>
            </w:tcBorders>
            <w:hideMark/>
          </w:tcPr>
          <w:p w14:paraId="0F3A6471" w14:textId="77777777" w:rsidR="00DD21A8" w:rsidRPr="00975BFD" w:rsidRDefault="00DD21A8" w:rsidP="00FC072A">
            <w:pPr>
              <w:pStyle w:val="TAL"/>
            </w:pPr>
            <w:r w:rsidRPr="00975BFD">
              <w:t>NSInfoDelivery</w:t>
            </w:r>
            <w:r w:rsidRPr="00975BFD">
              <w:rPr>
                <w:rFonts w:eastAsia="SimSun"/>
                <w:lang w:eastAsia="zh-CN"/>
              </w:rPr>
              <w:t>_Client</w:t>
            </w:r>
          </w:p>
        </w:tc>
        <w:tc>
          <w:tcPr>
            <w:tcW w:w="1819" w:type="dxa"/>
            <w:tcBorders>
              <w:top w:val="single" w:sz="4" w:space="0" w:color="auto"/>
              <w:left w:val="single" w:sz="4" w:space="0" w:color="auto"/>
              <w:bottom w:val="single" w:sz="4" w:space="0" w:color="auto"/>
              <w:right w:val="single" w:sz="4" w:space="0" w:color="auto"/>
            </w:tcBorders>
            <w:hideMark/>
          </w:tcPr>
          <w:p w14:paraId="4E2BEA16" w14:textId="77777777" w:rsidR="00DD21A8" w:rsidRPr="00975BFD" w:rsidRDefault="00DD21A8" w:rsidP="00FC072A">
            <w:pPr>
              <w:pStyle w:val="TAL"/>
            </w:pPr>
            <w:r w:rsidRPr="00975BFD">
              <w:t>Request/Response</w:t>
            </w:r>
          </w:p>
        </w:tc>
        <w:tc>
          <w:tcPr>
            <w:tcW w:w="1648" w:type="dxa"/>
            <w:tcBorders>
              <w:top w:val="single" w:sz="4" w:space="0" w:color="auto"/>
              <w:left w:val="single" w:sz="4" w:space="0" w:color="auto"/>
              <w:bottom w:val="single" w:sz="4" w:space="0" w:color="auto"/>
              <w:right w:val="single" w:sz="4" w:space="0" w:color="auto"/>
            </w:tcBorders>
            <w:hideMark/>
          </w:tcPr>
          <w:p w14:paraId="05C04030" w14:textId="77777777" w:rsidR="00DD21A8" w:rsidRPr="00975BFD" w:rsidRDefault="00DD21A8" w:rsidP="00FC072A">
            <w:pPr>
              <w:pStyle w:val="TAL"/>
            </w:pPr>
            <w:r w:rsidRPr="00975BFD">
              <w:t>VAL Server</w:t>
            </w:r>
          </w:p>
        </w:tc>
      </w:tr>
    </w:tbl>
    <w:p w14:paraId="5663566A" w14:textId="77777777" w:rsidR="00E62ACF" w:rsidRPr="00975BFD" w:rsidRDefault="00E62ACF" w:rsidP="00E62ACF">
      <w:bookmarkStart w:id="921" w:name="_Toc42004020"/>
      <w:bookmarkStart w:id="922" w:name="_Toc50584362"/>
      <w:bookmarkStart w:id="923" w:name="_Toc50584706"/>
      <w:bookmarkStart w:id="924" w:name="_Toc57673611"/>
      <w:bookmarkStart w:id="925" w:name="_Toc131200823"/>
    </w:p>
    <w:p w14:paraId="176B8295" w14:textId="708FC41C" w:rsidR="00DD21A8" w:rsidRPr="00975BFD" w:rsidRDefault="00DD21A8" w:rsidP="00DD21A8">
      <w:pPr>
        <w:pStyle w:val="Heading4"/>
      </w:pPr>
      <w:bookmarkStart w:id="926" w:name="_Toc170686340"/>
      <w:r w:rsidRPr="00975BFD">
        <w:t>9.</w:t>
      </w:r>
      <w:r w:rsidRPr="00975BFD">
        <w:rPr>
          <w:lang w:eastAsia="zh-CN"/>
        </w:rPr>
        <w:t>17</w:t>
      </w:r>
      <w:r w:rsidRPr="00975BFD">
        <w:t>.4.2</w:t>
      </w:r>
      <w:r w:rsidRPr="00975BFD">
        <w:tab/>
        <w:t>SS_NSCE_NSInfoDelivery Get operation</w:t>
      </w:r>
      <w:bookmarkEnd w:id="921"/>
      <w:bookmarkEnd w:id="922"/>
      <w:bookmarkEnd w:id="923"/>
      <w:bookmarkEnd w:id="924"/>
      <w:bookmarkEnd w:id="925"/>
      <w:bookmarkEnd w:id="926"/>
    </w:p>
    <w:p w14:paraId="127D3CAA" w14:textId="77777777" w:rsidR="00DD21A8" w:rsidRPr="00975BFD" w:rsidRDefault="00DD21A8" w:rsidP="00DD21A8">
      <w:r w:rsidRPr="00975BFD">
        <w:rPr>
          <w:b/>
        </w:rPr>
        <w:t>API operation name:</w:t>
      </w:r>
      <w:r w:rsidRPr="00975BFD">
        <w:t xml:space="preserve"> SS_NSCE_NSInfoDelivery Get</w:t>
      </w:r>
    </w:p>
    <w:p w14:paraId="698CF184" w14:textId="77777777" w:rsidR="00DD21A8" w:rsidRPr="00975BFD" w:rsidRDefault="00DD21A8" w:rsidP="00DD21A8">
      <w:r w:rsidRPr="00975BFD">
        <w:rPr>
          <w:b/>
        </w:rPr>
        <w:t>Description:</w:t>
      </w:r>
      <w:r w:rsidRPr="00975BFD">
        <w:t xml:space="preserve"> The consumer requests to get Network Slice Information.</w:t>
      </w:r>
    </w:p>
    <w:p w14:paraId="5F1A31CA" w14:textId="77777777" w:rsidR="00DD21A8" w:rsidRPr="00975BFD" w:rsidRDefault="00DD21A8" w:rsidP="00DD21A8">
      <w:r w:rsidRPr="00975BFD">
        <w:rPr>
          <w:b/>
        </w:rPr>
        <w:t>Inputs:</w:t>
      </w:r>
      <w:r w:rsidRPr="00975BFD">
        <w:t xml:space="preserve"> See clause 9.</w:t>
      </w:r>
      <w:r w:rsidRPr="00975BFD">
        <w:rPr>
          <w:lang w:eastAsia="zh-CN"/>
        </w:rPr>
        <w:t>17</w:t>
      </w:r>
      <w:r w:rsidRPr="00975BFD">
        <w:t>.3.1.</w:t>
      </w:r>
    </w:p>
    <w:p w14:paraId="0AF4EE40" w14:textId="77777777" w:rsidR="00DD21A8" w:rsidRPr="00975BFD" w:rsidRDefault="00DD21A8" w:rsidP="00DD21A8">
      <w:r w:rsidRPr="00975BFD">
        <w:rPr>
          <w:b/>
        </w:rPr>
        <w:t>Outputs:</w:t>
      </w:r>
      <w:r w:rsidRPr="00975BFD">
        <w:t xml:space="preserve"> </w:t>
      </w:r>
      <w:r w:rsidRPr="00975BFD">
        <w:rPr>
          <w:lang w:eastAsia="zh-CN"/>
        </w:rPr>
        <w:t>See clause </w:t>
      </w:r>
      <w:r w:rsidRPr="00975BFD">
        <w:t>9.</w:t>
      </w:r>
      <w:r w:rsidRPr="00975BFD">
        <w:rPr>
          <w:lang w:eastAsia="zh-CN"/>
        </w:rPr>
        <w:t>17</w:t>
      </w:r>
      <w:r w:rsidRPr="00975BFD">
        <w:t>.3.2</w:t>
      </w:r>
      <w:r w:rsidRPr="00975BFD">
        <w:rPr>
          <w:i/>
        </w:rPr>
        <w:t>.</w:t>
      </w:r>
    </w:p>
    <w:p w14:paraId="7164B4E2" w14:textId="77777777" w:rsidR="00DD21A8" w:rsidRPr="00975BFD" w:rsidRDefault="00DD21A8" w:rsidP="00DD21A8">
      <w:r w:rsidRPr="00975BFD">
        <w:t>See clause 9.</w:t>
      </w:r>
      <w:r w:rsidRPr="00975BFD">
        <w:rPr>
          <w:lang w:eastAsia="zh-CN"/>
        </w:rPr>
        <w:t>17</w:t>
      </w:r>
      <w:r w:rsidRPr="00975BFD">
        <w:t>.2.1 for details of usage of this operation.</w:t>
      </w:r>
    </w:p>
    <w:p w14:paraId="3F7C45AD" w14:textId="77777777" w:rsidR="00FC072A" w:rsidRPr="00975BFD" w:rsidRDefault="008B0039">
      <w:pPr>
        <w:pStyle w:val="Heading4"/>
      </w:pPr>
      <w:bookmarkStart w:id="927" w:name="_Toc170686341"/>
      <w:r w:rsidRPr="00975BFD">
        <w:t>9.17.4.</w:t>
      </w:r>
      <w:r w:rsidRPr="00975BFD">
        <w:rPr>
          <w:rFonts w:eastAsiaTheme="minorEastAsia"/>
        </w:rPr>
        <w:t>3</w:t>
      </w:r>
      <w:r w:rsidRPr="00975BFD">
        <w:tab/>
        <w:t>SS_NSCE_NSInfoDelivery_Client Request operation</w:t>
      </w:r>
      <w:bookmarkEnd w:id="927"/>
    </w:p>
    <w:p w14:paraId="1D89D631" w14:textId="77777777" w:rsidR="00DD21A8" w:rsidRPr="00975BFD" w:rsidRDefault="00DD21A8" w:rsidP="00DD21A8">
      <w:r w:rsidRPr="00975BFD">
        <w:rPr>
          <w:b/>
        </w:rPr>
        <w:t>API operation name:</w:t>
      </w:r>
      <w:r w:rsidRPr="00975BFD">
        <w:t xml:space="preserve"> SS_NSCE_NSInfoDelivery_Client Request</w:t>
      </w:r>
    </w:p>
    <w:p w14:paraId="4BEACF32" w14:textId="77777777" w:rsidR="00DD21A8" w:rsidRPr="00975BFD" w:rsidRDefault="00DD21A8" w:rsidP="00DD21A8">
      <w:r w:rsidRPr="00975BFD">
        <w:rPr>
          <w:b/>
        </w:rPr>
        <w:t>Description:</w:t>
      </w:r>
      <w:r w:rsidRPr="00975BFD">
        <w:t xml:space="preserve"> The consumer requests </w:t>
      </w:r>
      <w:r w:rsidRPr="00975BFD">
        <w:rPr>
          <w:lang w:eastAsia="zh-CN"/>
        </w:rPr>
        <w:t>to deliver the network slice information to NSCE client</w:t>
      </w:r>
      <w:r w:rsidRPr="00975BFD">
        <w:t>.</w:t>
      </w:r>
    </w:p>
    <w:p w14:paraId="0A1B9040" w14:textId="77777777" w:rsidR="00DD21A8" w:rsidRPr="00975BFD" w:rsidRDefault="00DD21A8" w:rsidP="00DD21A8">
      <w:r w:rsidRPr="00975BFD">
        <w:rPr>
          <w:b/>
        </w:rPr>
        <w:t>Inputs:</w:t>
      </w:r>
      <w:r w:rsidRPr="00975BFD">
        <w:t xml:space="preserve"> See </w:t>
      </w:r>
      <w:r w:rsidRPr="00975BFD">
        <w:rPr>
          <w:lang w:eastAsia="zh-CN"/>
        </w:rPr>
        <w:t xml:space="preserve">table </w:t>
      </w:r>
      <w:r w:rsidRPr="00975BFD">
        <w:rPr>
          <w:bCs/>
        </w:rPr>
        <w:t>9.</w:t>
      </w:r>
      <w:r w:rsidRPr="00975BFD">
        <w:rPr>
          <w:bCs/>
          <w:lang w:eastAsia="zh-CN"/>
        </w:rPr>
        <w:t>17</w:t>
      </w:r>
      <w:r w:rsidRPr="00975BFD">
        <w:rPr>
          <w:bCs/>
        </w:rPr>
        <w:t>.3.</w:t>
      </w:r>
      <w:r w:rsidRPr="00975BFD">
        <w:rPr>
          <w:bCs/>
          <w:lang w:eastAsia="zh-CN"/>
        </w:rPr>
        <w:t>3-1</w:t>
      </w:r>
      <w:r w:rsidRPr="00975BFD">
        <w:t>.</w:t>
      </w:r>
    </w:p>
    <w:p w14:paraId="5E79ADFB" w14:textId="77777777" w:rsidR="00DD21A8" w:rsidRPr="00975BFD" w:rsidRDefault="00DD21A8" w:rsidP="00DD21A8">
      <w:r w:rsidRPr="00975BFD">
        <w:rPr>
          <w:b/>
        </w:rPr>
        <w:t>Outputs:</w:t>
      </w:r>
      <w:r w:rsidRPr="00975BFD">
        <w:t xml:space="preserve"> See </w:t>
      </w:r>
      <w:r w:rsidRPr="00975BFD">
        <w:rPr>
          <w:lang w:eastAsia="zh-CN"/>
        </w:rPr>
        <w:t xml:space="preserve">table </w:t>
      </w:r>
      <w:r w:rsidRPr="00975BFD">
        <w:rPr>
          <w:bCs/>
        </w:rPr>
        <w:t>9.</w:t>
      </w:r>
      <w:r w:rsidRPr="00975BFD">
        <w:rPr>
          <w:bCs/>
          <w:lang w:eastAsia="zh-CN"/>
        </w:rPr>
        <w:t>17</w:t>
      </w:r>
      <w:r w:rsidRPr="00975BFD">
        <w:rPr>
          <w:bCs/>
        </w:rPr>
        <w:t>.3.</w:t>
      </w:r>
      <w:r w:rsidRPr="00975BFD">
        <w:rPr>
          <w:bCs/>
          <w:lang w:eastAsia="zh-CN"/>
        </w:rPr>
        <w:t>4-1</w:t>
      </w:r>
      <w:r w:rsidRPr="00975BFD">
        <w:rPr>
          <w:i/>
        </w:rPr>
        <w:t>.</w:t>
      </w:r>
    </w:p>
    <w:p w14:paraId="7D146201" w14:textId="77777777" w:rsidR="00FC072A" w:rsidRPr="00975BFD" w:rsidRDefault="00DD21A8">
      <w:pPr>
        <w:rPr>
          <w:rFonts w:eastAsiaTheme="minorEastAsia"/>
          <w:lang w:eastAsia="zh-CN"/>
        </w:rPr>
      </w:pPr>
      <w:r w:rsidRPr="00975BFD">
        <w:t>See clause 9.17.2.</w:t>
      </w:r>
      <w:r w:rsidRPr="00975BFD">
        <w:rPr>
          <w:lang w:eastAsia="zh-CN"/>
        </w:rPr>
        <w:t>2</w:t>
      </w:r>
      <w:r w:rsidRPr="00975BFD">
        <w:t xml:space="preserve"> for details of usage of this operation.</w:t>
      </w:r>
    </w:p>
    <w:p w14:paraId="1200A8D1" w14:textId="77777777" w:rsidR="0039271C" w:rsidRPr="00975BFD" w:rsidRDefault="00632768">
      <w:pPr>
        <w:pStyle w:val="Heading2"/>
        <w:rPr>
          <w:rFonts w:eastAsiaTheme="minorEastAsia"/>
          <w:lang w:eastAsia="zh-CN"/>
        </w:rPr>
      </w:pPr>
      <w:bookmarkStart w:id="928" w:name="_Toc134011992"/>
      <w:bookmarkStart w:id="929" w:name="_Toc170686342"/>
      <w:r w:rsidRPr="00975BFD">
        <w:rPr>
          <w:rFonts w:eastAsia="SimSun"/>
          <w:lang w:eastAsia="zh-CN"/>
        </w:rPr>
        <w:t>9</w:t>
      </w:r>
      <w:r w:rsidRPr="00975BFD">
        <w:t>.</w:t>
      </w:r>
      <w:r w:rsidRPr="00975BFD">
        <w:rPr>
          <w:rFonts w:eastAsiaTheme="minorEastAsia"/>
          <w:lang w:eastAsia="zh-CN"/>
        </w:rPr>
        <w:t>18</w:t>
      </w:r>
      <w:r w:rsidRPr="00975BFD">
        <w:tab/>
        <w:t xml:space="preserve">Network Slice Allocation </w:t>
      </w:r>
      <w:bookmarkEnd w:id="928"/>
      <w:r w:rsidR="00452EAE" w:rsidRPr="00975BFD">
        <w:rPr>
          <w:rFonts w:eastAsiaTheme="minorEastAsia"/>
          <w:lang w:eastAsia="zh-CN"/>
        </w:rPr>
        <w:t>in NSaaS model</w:t>
      </w:r>
      <w:bookmarkEnd w:id="929"/>
    </w:p>
    <w:p w14:paraId="3E59157F" w14:textId="77777777" w:rsidR="0039271C" w:rsidRPr="00975BFD" w:rsidRDefault="00632768">
      <w:pPr>
        <w:pStyle w:val="Heading3"/>
      </w:pPr>
      <w:bookmarkStart w:id="930" w:name="_Toc134011993"/>
      <w:bookmarkStart w:id="931" w:name="_Toc170686343"/>
      <w:r w:rsidRPr="00975BFD">
        <w:rPr>
          <w:rFonts w:eastAsia="SimSun"/>
          <w:lang w:eastAsia="zh-CN"/>
        </w:rPr>
        <w:t>9</w:t>
      </w:r>
      <w:r w:rsidRPr="00975BFD">
        <w:t>.</w:t>
      </w:r>
      <w:r w:rsidRPr="00975BFD">
        <w:rPr>
          <w:rFonts w:eastAsiaTheme="minorEastAsia"/>
          <w:lang w:eastAsia="zh-CN"/>
        </w:rPr>
        <w:t>18</w:t>
      </w:r>
      <w:r w:rsidRPr="00975BFD">
        <w:t>.1</w:t>
      </w:r>
      <w:r w:rsidRPr="00975BFD">
        <w:tab/>
        <w:t>General</w:t>
      </w:r>
      <w:bookmarkEnd w:id="930"/>
      <w:bookmarkEnd w:id="931"/>
    </w:p>
    <w:p w14:paraId="7A9A6C1F" w14:textId="77777777" w:rsidR="0039271C" w:rsidRPr="00975BFD" w:rsidRDefault="00452EAE">
      <w:pPr>
        <w:rPr>
          <w:lang w:eastAsia="ko-KR"/>
        </w:rPr>
      </w:pPr>
      <w:r w:rsidRPr="00975BFD">
        <w:rPr>
          <w:rFonts w:eastAsiaTheme="minorEastAsia"/>
          <w:lang w:eastAsia="zh-CN"/>
        </w:rPr>
        <w:t>When in NSaaS model, the</w:t>
      </w:r>
      <w:r w:rsidR="00632768" w:rsidRPr="00975BFD">
        <w:rPr>
          <w:lang w:eastAsia="ko-KR"/>
        </w:rPr>
        <w:t xml:space="preserve"> NSCE server performs the Network Slice allocation operation on behalf of the VAL server. The non-trusted 3</w:t>
      </w:r>
      <w:r w:rsidR="00632768" w:rsidRPr="00975BFD">
        <w:rPr>
          <w:vertAlign w:val="superscript"/>
          <w:lang w:eastAsia="ko-KR"/>
        </w:rPr>
        <w:t>rd</w:t>
      </w:r>
      <w:r w:rsidR="00632768" w:rsidRPr="00975BFD">
        <w:rPr>
          <w:lang w:eastAsia="ko-KR"/>
        </w:rPr>
        <w:t xml:space="preserve"> party application (i.e., VAL server) cannot access to the 5GS management system directly. So, the NSCE server needs to perform the authentication and authorization for the registration of VAL server on behalf of 5G MnS. </w:t>
      </w:r>
    </w:p>
    <w:p w14:paraId="1132C9F1" w14:textId="77777777" w:rsidR="0039271C" w:rsidRPr="00975BFD" w:rsidRDefault="00632768">
      <w:r w:rsidRPr="00975BFD">
        <w:t>The Network Slice creation that is triggered by the VAL server depends upon network operator policy. The network slice capabilities and management options offered to the customer are determined by a business agreement prior to and outside of the scope of 3GPP standards.</w:t>
      </w:r>
    </w:p>
    <w:p w14:paraId="6479CC95" w14:textId="77777777" w:rsidR="0039271C" w:rsidRPr="00975BFD" w:rsidRDefault="00632768">
      <w:pPr>
        <w:rPr>
          <w:lang w:eastAsia="ko-KR"/>
        </w:rPr>
      </w:pPr>
      <w:r w:rsidRPr="00975BFD">
        <w:rPr>
          <w:lang w:eastAsia="ko-KR"/>
        </w:rPr>
        <w:t xml:space="preserve">The VAL server can identify the Network slice in Network Slice creation request with the Network Slice indicator (e.g., S-NSSAI). </w:t>
      </w:r>
    </w:p>
    <w:p w14:paraId="2FAA6C83" w14:textId="77777777" w:rsidR="0039271C" w:rsidRPr="00975BFD" w:rsidRDefault="00632768">
      <w:pPr>
        <w:rPr>
          <w:lang w:eastAsia="ko-KR"/>
        </w:rPr>
      </w:pPr>
      <w:r w:rsidRPr="00975BFD">
        <w:rPr>
          <w:lang w:eastAsia="ko-KR"/>
        </w:rPr>
        <w:t xml:space="preserve">Upon network slice allocation, the NSCE server acts as the network slice provisioning MnS consumer. The NSCE server requests </w:t>
      </w:r>
      <w:r w:rsidRPr="00975BFD">
        <w:t>'AllocacatedNsi' operation to the network slice provisioning MnS producer as specified in 3GPP TS 28.531 [8]. When the 'AllocatedNsi' operation is received, the network slice provisioning MnS Producer in 5GS performs charging mechanism as specified in 3GPP TS 28.202 [</w:t>
      </w:r>
      <w:r w:rsidRPr="00975BFD">
        <w:rPr>
          <w:rFonts w:eastAsiaTheme="minorEastAsia"/>
          <w:lang w:eastAsia="zh-CN"/>
        </w:rPr>
        <w:t>28</w:t>
      </w:r>
      <w:r w:rsidRPr="00975BFD">
        <w:t>].</w:t>
      </w:r>
    </w:p>
    <w:p w14:paraId="3811A526" w14:textId="77777777" w:rsidR="0039271C" w:rsidRPr="00975BFD" w:rsidRDefault="00632768">
      <w:pPr>
        <w:rPr>
          <w:lang w:eastAsia="ko-KR"/>
        </w:rPr>
      </w:pPr>
      <w:r w:rsidRPr="00975BFD">
        <w:rPr>
          <w:lang w:eastAsia="ko-KR"/>
        </w:rPr>
        <w:t xml:space="preserve">The NSCE server sends the allocated Network Slice information (e.g., S-NSSAI) to the NSCE Client, after the Network Slice allocation to the VAL server is successful. </w:t>
      </w:r>
    </w:p>
    <w:p w14:paraId="17F96831" w14:textId="77777777" w:rsidR="0039271C" w:rsidRPr="00975BFD" w:rsidRDefault="00632768">
      <w:pPr>
        <w:rPr>
          <w:lang w:eastAsia="ko-KR"/>
        </w:rPr>
      </w:pPr>
      <w:r w:rsidRPr="00975BFD">
        <w:rPr>
          <w:lang w:eastAsia="ko-KR"/>
        </w:rPr>
        <w:t xml:space="preserve">With the above regards, the NSCE server performs the below for the Network Slice Allocation </w:t>
      </w:r>
      <w:r w:rsidR="00452EAE" w:rsidRPr="00975BFD">
        <w:rPr>
          <w:rFonts w:eastAsiaTheme="minorEastAsia"/>
          <w:lang w:eastAsia="zh-CN"/>
        </w:rPr>
        <w:t>for</w:t>
      </w:r>
      <w:r w:rsidR="00452EAE" w:rsidRPr="00975BFD">
        <w:rPr>
          <w:lang w:eastAsia="ko-KR"/>
        </w:rPr>
        <w:t xml:space="preserve"> </w:t>
      </w:r>
      <w:r w:rsidRPr="00975BFD">
        <w:rPr>
          <w:lang w:eastAsia="ko-KR"/>
        </w:rPr>
        <w:t xml:space="preserve">the VAL server. </w:t>
      </w:r>
    </w:p>
    <w:p w14:paraId="561EDAEB" w14:textId="77777777" w:rsidR="0039271C" w:rsidRPr="00975BFD" w:rsidRDefault="00632768">
      <w:pPr>
        <w:pStyle w:val="B1"/>
        <w:rPr>
          <w:lang w:eastAsia="ko-KR"/>
        </w:rPr>
      </w:pPr>
      <w:r w:rsidRPr="00975BFD">
        <w:rPr>
          <w:lang w:eastAsia="ko-KR"/>
        </w:rPr>
        <w:t>-</w:t>
      </w:r>
      <w:r w:rsidRPr="00975BFD">
        <w:rPr>
          <w:lang w:eastAsia="ko-KR"/>
        </w:rPr>
        <w:tab/>
        <w:t>Network Slice Allocation operation on behalf of VAL Server as specified in TS 28.531 [8]</w:t>
      </w:r>
    </w:p>
    <w:p w14:paraId="78C14F45" w14:textId="77777777" w:rsidR="0039271C" w:rsidRPr="00975BFD" w:rsidRDefault="00632768">
      <w:pPr>
        <w:pStyle w:val="B1"/>
        <w:rPr>
          <w:lang w:eastAsia="ko-KR"/>
        </w:rPr>
      </w:pPr>
      <w:r w:rsidRPr="00975BFD">
        <w:rPr>
          <w:lang w:eastAsia="ko-KR"/>
        </w:rPr>
        <w:t>-</w:t>
      </w:r>
      <w:r w:rsidRPr="00975BFD">
        <w:rPr>
          <w:lang w:eastAsia="ko-KR"/>
        </w:rPr>
        <w:tab/>
        <w:t>Delivery of the Network Slice Allocation result</w:t>
      </w:r>
    </w:p>
    <w:p w14:paraId="2B0B0B78" w14:textId="77777777" w:rsidR="0039271C" w:rsidRPr="00975BFD" w:rsidRDefault="00632768">
      <w:pPr>
        <w:pStyle w:val="B1"/>
        <w:rPr>
          <w:lang w:eastAsia="ko-KR"/>
        </w:rPr>
      </w:pPr>
      <w:r w:rsidRPr="00975BFD">
        <w:rPr>
          <w:lang w:eastAsia="ko-KR"/>
        </w:rPr>
        <w:t>-</w:t>
      </w:r>
      <w:r w:rsidRPr="00975BFD">
        <w:rPr>
          <w:lang w:eastAsia="ko-KR"/>
        </w:rPr>
        <w:tab/>
        <w:t>Delivery of the allocated Network Slice Information to NSCE client</w:t>
      </w:r>
    </w:p>
    <w:p w14:paraId="61C3C8BE" w14:textId="77777777" w:rsidR="0039271C" w:rsidRPr="00975BFD" w:rsidRDefault="00632768">
      <w:r w:rsidRPr="00975BFD">
        <w:rPr>
          <w:lang w:eastAsia="ko-KR"/>
        </w:rPr>
        <w:t xml:space="preserve">The VAL server as a Network Slice consumer makes use of the APIs provided from NSCE server to allocate the Network Slice for the Network Slice Lifecycle management for its service. </w:t>
      </w:r>
    </w:p>
    <w:p w14:paraId="2EF90C2C" w14:textId="77777777" w:rsidR="0039271C" w:rsidRPr="00975BFD" w:rsidRDefault="00632768">
      <w:pPr>
        <w:pStyle w:val="Heading3"/>
      </w:pPr>
      <w:bookmarkStart w:id="932" w:name="_Toc134011994"/>
      <w:bookmarkStart w:id="933" w:name="_Toc170686344"/>
      <w:r w:rsidRPr="00975BFD">
        <w:rPr>
          <w:rFonts w:eastAsia="SimSun"/>
          <w:lang w:eastAsia="zh-CN"/>
        </w:rPr>
        <w:t>9</w:t>
      </w:r>
      <w:r w:rsidRPr="00975BFD">
        <w:t>.</w:t>
      </w:r>
      <w:r w:rsidRPr="00975BFD">
        <w:rPr>
          <w:rFonts w:eastAsiaTheme="minorEastAsia"/>
          <w:lang w:eastAsia="zh-CN"/>
        </w:rPr>
        <w:t>18</w:t>
      </w:r>
      <w:r w:rsidRPr="00975BFD">
        <w:t>.</w:t>
      </w:r>
      <w:r w:rsidRPr="00975BFD">
        <w:rPr>
          <w:rFonts w:eastAsia="SimSun"/>
          <w:lang w:eastAsia="zh-CN"/>
        </w:rPr>
        <w:t>2</w:t>
      </w:r>
      <w:r w:rsidRPr="00975BFD">
        <w:tab/>
        <w:t>Procedure</w:t>
      </w:r>
      <w:bookmarkEnd w:id="932"/>
      <w:bookmarkEnd w:id="933"/>
    </w:p>
    <w:p w14:paraId="2354C416" w14:textId="77777777" w:rsidR="0039271C" w:rsidRPr="00975BFD" w:rsidRDefault="00632768">
      <w:pPr>
        <w:pStyle w:val="Heading4"/>
        <w:rPr>
          <w:rFonts w:eastAsiaTheme="minorEastAsia"/>
          <w:lang w:eastAsia="zh-CN"/>
        </w:rPr>
      </w:pPr>
      <w:bookmarkStart w:id="934" w:name="_Toc134011995"/>
      <w:bookmarkStart w:id="935" w:name="_Toc170686345"/>
      <w:r w:rsidRPr="00975BFD">
        <w:rPr>
          <w:rFonts w:eastAsia="SimSun"/>
          <w:lang w:eastAsia="zh-CN"/>
        </w:rPr>
        <w:t>9</w:t>
      </w:r>
      <w:r w:rsidRPr="00975BFD">
        <w:t>.</w:t>
      </w:r>
      <w:r w:rsidRPr="00975BFD">
        <w:rPr>
          <w:rFonts w:eastAsiaTheme="minorEastAsia"/>
          <w:lang w:eastAsia="zh-CN"/>
        </w:rPr>
        <w:t>18</w:t>
      </w:r>
      <w:r w:rsidRPr="00975BFD">
        <w:t>.</w:t>
      </w:r>
      <w:r w:rsidRPr="00975BFD">
        <w:rPr>
          <w:rFonts w:eastAsia="SimSun"/>
          <w:lang w:eastAsia="zh-CN"/>
        </w:rPr>
        <w:t>2.1</w:t>
      </w:r>
      <w:r w:rsidRPr="00975BFD">
        <w:tab/>
        <w:t>Network Slice Allocation</w:t>
      </w:r>
      <w:bookmarkEnd w:id="934"/>
      <w:r w:rsidR="00452EAE" w:rsidRPr="00975BFD">
        <w:rPr>
          <w:rFonts w:eastAsiaTheme="minorEastAsia"/>
          <w:lang w:eastAsia="zh-CN"/>
        </w:rPr>
        <w:t xml:space="preserve"> in NSaaS model</w:t>
      </w:r>
      <w:bookmarkEnd w:id="935"/>
    </w:p>
    <w:p w14:paraId="05F33A24" w14:textId="77777777" w:rsidR="0039271C" w:rsidRPr="00975BFD" w:rsidRDefault="00632768">
      <w:r w:rsidRPr="00975BFD">
        <w:t xml:space="preserve">This subclause depicts the procedure of the Network Slice Allocation </w:t>
      </w:r>
      <w:r w:rsidR="00452EAE" w:rsidRPr="00975BFD">
        <w:rPr>
          <w:rFonts w:eastAsiaTheme="minorEastAsia"/>
          <w:lang w:eastAsia="zh-CN"/>
        </w:rPr>
        <w:t>in NSaaS model</w:t>
      </w:r>
      <w:r w:rsidRPr="00975BFD">
        <w:t xml:space="preserve">, when the VAL server needs to allocate the Network Slice, interaction with 5GS via the NSCE server. </w:t>
      </w:r>
    </w:p>
    <w:p w14:paraId="5F0A28C1" w14:textId="77777777" w:rsidR="0039271C" w:rsidRPr="00975BFD" w:rsidRDefault="00452EAE">
      <w:pPr>
        <w:pStyle w:val="TH"/>
      </w:pPr>
      <w:r w:rsidRPr="00975BFD">
        <w:object w:dxaOrig="6538" w:dyaOrig="6069" w14:anchorId="127EA7DC">
          <v:shape id="_x0000_i1056" type="#_x0000_t75" alt="" style="width:397.35pt;height:260.65pt" o:ole="">
            <v:fill o:detectmouseclick="t"/>
            <v:imagedata r:id="rId78" o:title="" croptop="7325f" cropbottom="10025f"/>
          </v:shape>
          <o:OLEObject Type="Embed" ProgID="Visio.Drawing.11" ShapeID="_x0000_i1056" DrawAspect="Content" ObjectID="_1781298969" r:id="rId79"/>
        </w:object>
      </w:r>
    </w:p>
    <w:p w14:paraId="23CA5E5D" w14:textId="77777777" w:rsidR="0039271C" w:rsidRPr="00975BFD" w:rsidRDefault="00632768">
      <w:pPr>
        <w:pStyle w:val="TF"/>
        <w:rPr>
          <w:rFonts w:eastAsia="SimSun"/>
        </w:rPr>
      </w:pPr>
      <w:r w:rsidRPr="00975BFD">
        <w:t>Figure 9.</w:t>
      </w:r>
      <w:r w:rsidRPr="00975BFD">
        <w:rPr>
          <w:rFonts w:eastAsiaTheme="minorEastAsia"/>
          <w:lang w:eastAsia="zh-CN"/>
        </w:rPr>
        <w:t>18</w:t>
      </w:r>
      <w:r w:rsidRPr="00975BFD">
        <w:t xml:space="preserve">.2.1-1: Network Slice Allocation </w:t>
      </w:r>
      <w:r w:rsidR="00452EAE" w:rsidRPr="00975BFD">
        <w:rPr>
          <w:rFonts w:eastAsiaTheme="minorEastAsia"/>
          <w:lang w:eastAsia="zh-CN"/>
        </w:rPr>
        <w:t>in NSaaS model</w:t>
      </w:r>
    </w:p>
    <w:p w14:paraId="2592DEFE" w14:textId="77777777" w:rsidR="0039271C" w:rsidRPr="00975BFD" w:rsidRDefault="00632768">
      <w:pPr>
        <w:pStyle w:val="B1"/>
        <w:rPr>
          <w:lang w:eastAsia="ko-KR"/>
        </w:rPr>
      </w:pPr>
      <w:r w:rsidRPr="00975BFD">
        <w:t>1.</w:t>
      </w:r>
      <w:r w:rsidRPr="00975BFD">
        <w:tab/>
        <w:t xml:space="preserve">The VAL server makes a request to </w:t>
      </w:r>
      <w:r w:rsidR="00452EAE" w:rsidRPr="00975BFD">
        <w:rPr>
          <w:rFonts w:eastAsiaTheme="minorEastAsia"/>
          <w:lang w:eastAsia="zh-CN"/>
        </w:rPr>
        <w:t>order</w:t>
      </w:r>
      <w:r w:rsidR="00452EAE" w:rsidRPr="00975BFD">
        <w:t xml:space="preserve"> </w:t>
      </w:r>
      <w:r w:rsidRPr="00975BFD">
        <w:t xml:space="preserve">the Network Slice. </w:t>
      </w:r>
      <w:r w:rsidRPr="00975BFD">
        <w:rPr>
          <w:lang w:eastAsia="ko-KR"/>
        </w:rPr>
        <w:t>The VAL server specifies the Network Slice requirements for the VAL service. The Network Slice requirement at the VAL server may be specified with the attributes of GST (which results in NEST) as specified in GSMA NG.116.</w:t>
      </w:r>
    </w:p>
    <w:p w14:paraId="0E817B83" w14:textId="77777777" w:rsidR="0039271C" w:rsidRPr="00975BFD" w:rsidRDefault="00632768">
      <w:pPr>
        <w:pStyle w:val="B1"/>
      </w:pPr>
      <w:r w:rsidRPr="00975BFD">
        <w:t>2.</w:t>
      </w:r>
      <w:r w:rsidRPr="00975BFD">
        <w:tab/>
        <w:t xml:space="preserve">The VAL server requests the Network Slice </w:t>
      </w:r>
      <w:r w:rsidR="00452EAE" w:rsidRPr="00975BFD">
        <w:rPr>
          <w:rFonts w:eastAsiaTheme="minorEastAsia"/>
          <w:lang w:eastAsia="zh-CN"/>
        </w:rPr>
        <w:t>allocation</w:t>
      </w:r>
      <w:r w:rsidR="00452EAE" w:rsidRPr="00975BFD">
        <w:rPr>
          <w:lang w:eastAsia="ko-KR"/>
        </w:rPr>
        <w:t xml:space="preserve"> </w:t>
      </w:r>
      <w:r w:rsidRPr="00975BFD">
        <w:t xml:space="preserve">with the Network Slice requirements. The Network Slice </w:t>
      </w:r>
      <w:r w:rsidR="00452EAE" w:rsidRPr="00975BFD">
        <w:rPr>
          <w:rFonts w:eastAsiaTheme="minorEastAsia"/>
          <w:lang w:eastAsia="zh-CN"/>
        </w:rPr>
        <w:t>allocation</w:t>
      </w:r>
      <w:r w:rsidR="00452EAE" w:rsidRPr="00975BFD">
        <w:t xml:space="preserve"> </w:t>
      </w:r>
      <w:r w:rsidRPr="00975BFD">
        <w:t xml:space="preserve">request includes the VAL Service ID, VAL UE's ID List, and S-NSSAI. </w:t>
      </w:r>
    </w:p>
    <w:p w14:paraId="186BFDC6" w14:textId="77777777" w:rsidR="0039271C" w:rsidRPr="00975BFD" w:rsidRDefault="00632768">
      <w:pPr>
        <w:pStyle w:val="B1"/>
      </w:pPr>
      <w:r w:rsidRPr="00975BFD">
        <w:t>3.</w:t>
      </w:r>
      <w:r w:rsidRPr="00975BFD">
        <w:tab/>
        <w:t>The NSCE server performs the Network Slice Allocation.</w:t>
      </w:r>
      <w:r w:rsidR="00452EAE" w:rsidRPr="00975BFD">
        <w:rPr>
          <w:rFonts w:eastAsiaTheme="minorEastAsia"/>
          <w:lang w:eastAsia="zh-CN"/>
        </w:rPr>
        <w:t xml:space="preserve"> </w:t>
      </w:r>
      <w:r w:rsidR="00452EAE" w:rsidRPr="00975BFD">
        <w:rPr>
          <w:lang w:eastAsia="zh-CN"/>
        </w:rPr>
        <w:t xml:space="preserve">If the NSCE server act as NSaaS provider, and the </w:t>
      </w:r>
      <w:r w:rsidR="00452EAE" w:rsidRPr="00975BFD">
        <w:rPr>
          <w:rFonts w:eastAsiaTheme="minorEastAsia"/>
          <w:lang w:eastAsia="zh-CN"/>
        </w:rPr>
        <w:t xml:space="preserve">existing </w:t>
      </w:r>
      <w:r w:rsidR="00452EAE" w:rsidRPr="00975BFD">
        <w:rPr>
          <w:lang w:eastAsia="zh-CN"/>
        </w:rPr>
        <w:t xml:space="preserve">allocated network slice could satisfied the </w:t>
      </w:r>
      <w:r w:rsidR="00452EAE" w:rsidRPr="00975BFD">
        <w:t>Network Slice requirements</w:t>
      </w:r>
      <w:r w:rsidR="00452EAE" w:rsidRPr="00975BFD">
        <w:rPr>
          <w:lang w:eastAsia="zh-CN"/>
        </w:rPr>
        <w:t xml:space="preserve">, the NSCE server allocates the existing network slice to the VAL. Otherwise, </w:t>
      </w:r>
      <w:r w:rsidR="00452EAE" w:rsidRPr="00975BFD">
        <w:rPr>
          <w:rFonts w:eastAsiaTheme="minorEastAsia"/>
          <w:lang w:eastAsia="zh-CN"/>
        </w:rPr>
        <w:t>the</w:t>
      </w:r>
      <w:r w:rsidRPr="00975BFD">
        <w:t xml:space="preserve"> NSCE server as network slice provisioning MnS consumer requests of 'AllocacatedNsi' operation as specified in 3GPP TS 28.531 [8]. </w:t>
      </w:r>
    </w:p>
    <w:p w14:paraId="01F35CB7" w14:textId="77777777" w:rsidR="0039271C" w:rsidRPr="00975BFD" w:rsidRDefault="00632768">
      <w:pPr>
        <w:pStyle w:val="B1"/>
        <w:ind w:firstLine="0"/>
      </w:pPr>
      <w:r w:rsidRPr="00975BFD">
        <w:t>When the 'AllocatedNsi' operation is received, the network slice provisioning MnS Producer performs charging mechanism as specified in 3GPP TS 28.202 [</w:t>
      </w:r>
      <w:r w:rsidRPr="00975BFD">
        <w:rPr>
          <w:rFonts w:eastAsiaTheme="minorEastAsia"/>
          <w:lang w:eastAsia="zh-CN"/>
        </w:rPr>
        <w:t>28</w:t>
      </w:r>
      <w:r w:rsidRPr="00975BFD">
        <w:t xml:space="preserve">]. </w:t>
      </w:r>
    </w:p>
    <w:p w14:paraId="70388C67" w14:textId="77777777" w:rsidR="0039271C" w:rsidRPr="00975BFD" w:rsidRDefault="00632768">
      <w:pPr>
        <w:pStyle w:val="B1"/>
        <w:ind w:firstLine="0"/>
      </w:pPr>
      <w:r w:rsidRPr="00975BFD">
        <w:t xml:space="preserve">The NSCE server performs AF-driven guidance for URSP determination to 5GS per VAL UE. </w:t>
      </w:r>
    </w:p>
    <w:p w14:paraId="446F46E7" w14:textId="77777777" w:rsidR="0039271C" w:rsidRPr="00975BFD" w:rsidRDefault="00632768">
      <w:pPr>
        <w:pStyle w:val="NO"/>
        <w:rPr>
          <w:lang w:eastAsia="ko-KR"/>
        </w:rPr>
      </w:pPr>
      <w:r w:rsidRPr="00975BFD">
        <w:rPr>
          <w:lang w:eastAsia="ko-KR"/>
        </w:rPr>
        <w:t xml:space="preserve">NOTE 1: </w:t>
      </w:r>
      <w:r w:rsidRPr="00975BFD">
        <w:rPr>
          <w:lang w:eastAsia="ko-KR"/>
        </w:rPr>
        <w:tab/>
      </w:r>
      <w:r w:rsidRPr="00975BFD">
        <w:t>According to the network operator policy, the NSCE server acting as AF may send the created network slice information to the PCF via NEF as part of the AF-driven</w:t>
      </w:r>
      <w:r w:rsidRPr="00975BFD">
        <w:rPr>
          <w:rFonts w:eastAsia="SimSun"/>
        </w:rPr>
        <w:t xml:space="preserve"> guidance for URSP determination to 5G system (as specified in TS 23.501 [16]). This guidance may create the new route selection parameters to indicate sets of PDU Session information (DNN, S-NSSAI) that can be associated with applications matching the application traffic.</w:t>
      </w:r>
    </w:p>
    <w:p w14:paraId="7BFFE3A8" w14:textId="77777777" w:rsidR="0039271C" w:rsidRPr="00975BFD" w:rsidRDefault="00632768">
      <w:pPr>
        <w:pStyle w:val="B1"/>
      </w:pPr>
      <w:r w:rsidRPr="00975BFD">
        <w:t>4.</w:t>
      </w:r>
      <w:r w:rsidRPr="00975BFD">
        <w:tab/>
        <w:t xml:space="preserve">The NSCE server sends the result of Network Slice Allocation to the VAL server. </w:t>
      </w:r>
    </w:p>
    <w:p w14:paraId="22CD98C6" w14:textId="77777777" w:rsidR="0039271C" w:rsidRPr="00975BFD" w:rsidRDefault="00632768">
      <w:pPr>
        <w:pStyle w:val="B1"/>
      </w:pPr>
      <w:r w:rsidRPr="00975BFD">
        <w:t>5.</w:t>
      </w:r>
      <w:r w:rsidRPr="00975BFD">
        <w:tab/>
        <w:t xml:space="preserve">The NSCE server delivers the Network Slice Allocation Information to the NSCE Clients of VAL UEs based on the VAL UE's ID list from step 2, </w:t>
      </w:r>
      <w:r w:rsidR="00452EAE" w:rsidRPr="00975BFD">
        <w:rPr>
          <w:lang w:eastAsia="zh-CN"/>
        </w:rPr>
        <w:t>using the procedure defined in 9.17.2.2 step 2 – step 4</w:t>
      </w:r>
      <w:r w:rsidR="00452EAE" w:rsidRPr="00975BFD">
        <w:rPr>
          <w:rFonts w:eastAsiaTheme="minorEastAsia"/>
          <w:lang w:eastAsia="zh-CN"/>
        </w:rPr>
        <w:t xml:space="preserve">, </w:t>
      </w:r>
      <w:r w:rsidRPr="00975BFD">
        <w:t>in case the Network Slice Allocation is successful, if the NSCE server does not perform AF-driven guidance for URSP determination to 5GS in step 3. The Network Slice Allocation Information contains the VAL service ID, S-NSSAI, and DNN.</w:t>
      </w:r>
    </w:p>
    <w:p w14:paraId="446A9768" w14:textId="77777777" w:rsidR="0039271C" w:rsidRPr="00975BFD" w:rsidRDefault="00632768">
      <w:pPr>
        <w:pStyle w:val="NO"/>
        <w:rPr>
          <w:rFonts w:eastAsia="SimSun"/>
          <w:lang w:eastAsia="zh-CN"/>
        </w:rPr>
      </w:pPr>
      <w:r w:rsidRPr="00975BFD">
        <w:rPr>
          <w:lang w:eastAsia="ko-KR"/>
        </w:rPr>
        <w:t xml:space="preserve">NOTE 2: </w:t>
      </w:r>
      <w:r w:rsidRPr="00975BFD">
        <w:rPr>
          <w:lang w:eastAsia="ko-KR"/>
        </w:rPr>
        <w:tab/>
      </w:r>
      <w:r w:rsidRPr="00975BFD">
        <w:t>If the UE is provisioned with URSP rules by the network operator, the UE handles the precedence between the delivered network slice info via NSCE layer info and URSP rules as defined in clause 6.1.2.2.1 of 3GPP TS 23.503 [17]. How the UE uses the Network Slice info delivered via NSCE layer in relation to the URSP is implementation dependent.</w:t>
      </w:r>
    </w:p>
    <w:p w14:paraId="483F4274" w14:textId="77777777" w:rsidR="003655F7" w:rsidRPr="00975BFD" w:rsidRDefault="003655F7" w:rsidP="003655F7">
      <w:pPr>
        <w:pStyle w:val="Heading3"/>
        <w:rPr>
          <w:bCs/>
        </w:rPr>
      </w:pPr>
      <w:bookmarkStart w:id="936" w:name="_Toc134011996"/>
      <w:bookmarkStart w:id="937" w:name="_Toc170686346"/>
      <w:r w:rsidRPr="00975BFD">
        <w:rPr>
          <w:bCs/>
        </w:rPr>
        <w:t>9.</w:t>
      </w:r>
      <w:r w:rsidRPr="00975BFD">
        <w:rPr>
          <w:bCs/>
          <w:lang w:eastAsia="zh-CN"/>
        </w:rPr>
        <w:t>18</w:t>
      </w:r>
      <w:r w:rsidRPr="00975BFD">
        <w:rPr>
          <w:bCs/>
        </w:rPr>
        <w:t>.</w:t>
      </w:r>
      <w:r w:rsidRPr="00975BFD">
        <w:rPr>
          <w:rFonts w:cs="Arial"/>
          <w:bCs/>
        </w:rPr>
        <w:t>3</w:t>
      </w:r>
      <w:r w:rsidRPr="00975BFD">
        <w:rPr>
          <w:bCs/>
        </w:rPr>
        <w:tab/>
        <w:t>Information flows</w:t>
      </w:r>
      <w:bookmarkEnd w:id="937"/>
    </w:p>
    <w:p w14:paraId="3DE53588" w14:textId="77777777" w:rsidR="003655F7" w:rsidRPr="00975BFD" w:rsidRDefault="003655F7" w:rsidP="003655F7">
      <w:pPr>
        <w:pStyle w:val="Heading4"/>
        <w:rPr>
          <w:bCs/>
        </w:rPr>
      </w:pPr>
      <w:bookmarkStart w:id="938" w:name="_Toc170686347"/>
      <w:r w:rsidRPr="00975BFD">
        <w:rPr>
          <w:bCs/>
        </w:rPr>
        <w:t>9.</w:t>
      </w:r>
      <w:r w:rsidRPr="00975BFD">
        <w:rPr>
          <w:rFonts w:eastAsia="DengXian"/>
          <w:bCs/>
          <w:lang w:eastAsia="zh-CN"/>
        </w:rPr>
        <w:t>18</w:t>
      </w:r>
      <w:r w:rsidRPr="00975BFD">
        <w:rPr>
          <w:bCs/>
        </w:rPr>
        <w:t>.3.1</w:t>
      </w:r>
      <w:r w:rsidRPr="00975BFD">
        <w:rPr>
          <w:bCs/>
        </w:rPr>
        <w:tab/>
        <w:t>General</w:t>
      </w:r>
      <w:bookmarkEnd w:id="938"/>
    </w:p>
    <w:p w14:paraId="1D4370A2" w14:textId="77777777" w:rsidR="003655F7" w:rsidRPr="00975BFD" w:rsidRDefault="003655F7" w:rsidP="003655F7">
      <w:r w:rsidRPr="00975BFD">
        <w:t>The following information flows are specified for Network Slice Allocation:</w:t>
      </w:r>
    </w:p>
    <w:p w14:paraId="3F44C29B" w14:textId="77777777" w:rsidR="003655F7" w:rsidRPr="00975BFD" w:rsidRDefault="003655F7" w:rsidP="003655F7">
      <w:pPr>
        <w:pStyle w:val="B1"/>
        <w:rPr>
          <w:rFonts w:eastAsiaTheme="minorEastAsia"/>
          <w:lang w:eastAsia="zh-CN"/>
        </w:rPr>
      </w:pPr>
      <w:r w:rsidRPr="00975BFD">
        <w:t>-</w:t>
      </w:r>
      <w:r w:rsidRPr="00975BFD">
        <w:tab/>
        <w:t>Network Slice Allocation</w:t>
      </w:r>
      <w:r w:rsidRPr="00975BFD">
        <w:rPr>
          <w:lang w:eastAsia="zh-CN"/>
        </w:rPr>
        <w:t xml:space="preserve"> request and response</w:t>
      </w:r>
      <w:r w:rsidR="00520391" w:rsidRPr="00975BFD">
        <w:rPr>
          <w:rFonts w:eastAsiaTheme="minorEastAsia"/>
          <w:lang w:eastAsia="zh-CN"/>
        </w:rPr>
        <w:t>.</w:t>
      </w:r>
    </w:p>
    <w:p w14:paraId="4BEA8049" w14:textId="77777777" w:rsidR="003655F7" w:rsidRPr="00975BFD" w:rsidRDefault="003655F7" w:rsidP="003655F7">
      <w:pPr>
        <w:pStyle w:val="Heading4"/>
        <w:rPr>
          <w:bCs/>
        </w:rPr>
      </w:pPr>
      <w:bookmarkStart w:id="939" w:name="_Toc170686348"/>
      <w:r w:rsidRPr="00975BFD">
        <w:rPr>
          <w:bCs/>
        </w:rPr>
        <w:t>9.</w:t>
      </w:r>
      <w:r w:rsidRPr="00975BFD">
        <w:rPr>
          <w:rFonts w:eastAsia="DengXian"/>
          <w:bCs/>
          <w:lang w:eastAsia="zh-CN"/>
        </w:rPr>
        <w:t>18</w:t>
      </w:r>
      <w:r w:rsidRPr="00975BFD">
        <w:rPr>
          <w:bCs/>
        </w:rPr>
        <w:t>.3.2</w:t>
      </w:r>
      <w:r w:rsidRPr="00975BFD">
        <w:rPr>
          <w:bCs/>
        </w:rPr>
        <w:tab/>
      </w:r>
      <w:r w:rsidRPr="00975BFD">
        <w:t>Network Slice Allocation</w:t>
      </w:r>
      <w:bookmarkEnd w:id="939"/>
    </w:p>
    <w:p w14:paraId="7E485166" w14:textId="77777777" w:rsidR="003655F7" w:rsidRPr="00975BFD" w:rsidRDefault="003655F7" w:rsidP="003655F7">
      <w:r w:rsidRPr="00975BFD">
        <w:t>Table 9.</w:t>
      </w:r>
      <w:r w:rsidRPr="00975BFD">
        <w:rPr>
          <w:rFonts w:eastAsia="DengXian"/>
          <w:lang w:eastAsia="zh-CN"/>
        </w:rPr>
        <w:t>18</w:t>
      </w:r>
      <w:r w:rsidRPr="00975BFD">
        <w:t>.3.2-1 and Table 9.</w:t>
      </w:r>
      <w:r w:rsidRPr="00975BFD">
        <w:rPr>
          <w:rFonts w:eastAsia="DengXian"/>
          <w:lang w:eastAsia="zh-CN"/>
        </w:rPr>
        <w:t>18</w:t>
      </w:r>
      <w:r w:rsidRPr="00975BFD">
        <w:t>.3.2-2 describe information elements for Network Slice Allocation</w:t>
      </w:r>
      <w:r w:rsidRPr="00975BFD">
        <w:rPr>
          <w:lang w:eastAsia="zh-CN"/>
        </w:rPr>
        <w:t xml:space="preserve"> </w:t>
      </w:r>
      <w:r w:rsidRPr="00975BFD">
        <w:t>request and response between the VAL server and the NSCE server.</w:t>
      </w:r>
    </w:p>
    <w:p w14:paraId="3767B0F0" w14:textId="77777777" w:rsidR="003655F7" w:rsidRPr="00975BFD" w:rsidRDefault="003655F7" w:rsidP="003655F7">
      <w:pPr>
        <w:pStyle w:val="TH"/>
      </w:pPr>
      <w:r w:rsidRPr="00975BFD">
        <w:t>Table 9.</w:t>
      </w:r>
      <w:r w:rsidRPr="00975BFD">
        <w:rPr>
          <w:rFonts w:eastAsia="DengXian"/>
          <w:lang w:eastAsia="zh-CN"/>
        </w:rPr>
        <w:t>18</w:t>
      </w:r>
      <w:r w:rsidRPr="00975BFD">
        <w:t>.3.2-1: Network Slice Allocation reques</w:t>
      </w:r>
      <w:r w:rsidRPr="00975BFD">
        <w:rPr>
          <w:bCs/>
        </w:rPr>
        <w:t>t</w:t>
      </w:r>
    </w:p>
    <w:tbl>
      <w:tblPr>
        <w:tblW w:w="8640" w:type="dxa"/>
        <w:jc w:val="center"/>
        <w:tblLayout w:type="fixed"/>
        <w:tblLook w:val="0000" w:firstRow="0" w:lastRow="0" w:firstColumn="0" w:lastColumn="0" w:noHBand="0" w:noVBand="0"/>
      </w:tblPr>
      <w:tblGrid>
        <w:gridCol w:w="2880"/>
        <w:gridCol w:w="1440"/>
        <w:gridCol w:w="4320"/>
      </w:tblGrid>
      <w:tr w:rsidR="003655F7" w:rsidRPr="00975BFD" w14:paraId="58F8ED61" w14:textId="77777777" w:rsidTr="00FC072A">
        <w:trPr>
          <w:jc w:val="center"/>
        </w:trPr>
        <w:tc>
          <w:tcPr>
            <w:tcW w:w="2880" w:type="dxa"/>
            <w:tcBorders>
              <w:top w:val="single" w:sz="4" w:space="0" w:color="000000"/>
              <w:left w:val="single" w:sz="4" w:space="0" w:color="000000"/>
              <w:bottom w:val="single" w:sz="4" w:space="0" w:color="000000"/>
              <w:right w:val="nil"/>
            </w:tcBorders>
          </w:tcPr>
          <w:p w14:paraId="1FFBBCD5" w14:textId="77777777" w:rsidR="003655F7" w:rsidRPr="00975BFD" w:rsidRDefault="003655F7" w:rsidP="00FC072A">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17880276" w14:textId="77777777" w:rsidR="003655F7" w:rsidRPr="00975BFD" w:rsidRDefault="003655F7" w:rsidP="00FC072A">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7D31C7E" w14:textId="77777777" w:rsidR="003655F7" w:rsidRPr="00975BFD" w:rsidRDefault="003655F7" w:rsidP="00FC072A">
            <w:pPr>
              <w:pStyle w:val="TAH"/>
              <w:rPr>
                <w:kern w:val="2"/>
              </w:rPr>
            </w:pPr>
            <w:r w:rsidRPr="00975BFD">
              <w:rPr>
                <w:kern w:val="2"/>
              </w:rPr>
              <w:t>Description</w:t>
            </w:r>
          </w:p>
        </w:tc>
      </w:tr>
      <w:tr w:rsidR="003655F7" w:rsidRPr="00975BFD" w14:paraId="613A585C" w14:textId="77777777" w:rsidTr="00FC072A">
        <w:trPr>
          <w:jc w:val="center"/>
        </w:trPr>
        <w:tc>
          <w:tcPr>
            <w:tcW w:w="2880" w:type="dxa"/>
            <w:tcBorders>
              <w:top w:val="single" w:sz="4" w:space="0" w:color="000000"/>
              <w:left w:val="single" w:sz="4" w:space="0" w:color="000000"/>
              <w:bottom w:val="single" w:sz="4" w:space="0" w:color="000000"/>
              <w:right w:val="nil"/>
            </w:tcBorders>
          </w:tcPr>
          <w:p w14:paraId="60B799BF" w14:textId="77777777" w:rsidR="003655F7" w:rsidRPr="00975BFD" w:rsidRDefault="003655F7" w:rsidP="00FC072A">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E9229B9" w14:textId="77777777" w:rsidR="003655F7" w:rsidRPr="00975BFD" w:rsidRDefault="003655F7" w:rsidP="00FC072A">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8578948" w14:textId="77777777" w:rsidR="003655F7" w:rsidRPr="00975BFD" w:rsidRDefault="003655F7" w:rsidP="00FC072A">
            <w:pPr>
              <w:pStyle w:val="TAL"/>
              <w:rPr>
                <w:kern w:val="2"/>
              </w:rPr>
            </w:pPr>
            <w:r w:rsidRPr="00975BFD">
              <w:rPr>
                <w:kern w:val="2"/>
              </w:rPr>
              <w:t>The identifier of the VAL server</w:t>
            </w:r>
          </w:p>
        </w:tc>
      </w:tr>
      <w:tr w:rsidR="003655F7" w:rsidRPr="00975BFD" w14:paraId="4927DC1D" w14:textId="77777777" w:rsidTr="00FC072A">
        <w:trPr>
          <w:jc w:val="center"/>
        </w:trPr>
        <w:tc>
          <w:tcPr>
            <w:tcW w:w="2880" w:type="dxa"/>
            <w:tcBorders>
              <w:top w:val="single" w:sz="4" w:space="0" w:color="000000"/>
              <w:left w:val="single" w:sz="4" w:space="0" w:color="000000"/>
              <w:bottom w:val="single" w:sz="4" w:space="0" w:color="000000"/>
              <w:right w:val="nil"/>
            </w:tcBorders>
          </w:tcPr>
          <w:p w14:paraId="165CAD06" w14:textId="77777777" w:rsidR="003655F7" w:rsidRPr="00975BFD" w:rsidRDefault="003655F7" w:rsidP="00FC072A">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7C666C5C" w14:textId="77777777" w:rsidR="003655F7" w:rsidRPr="00975BFD" w:rsidRDefault="003655F7" w:rsidP="00FC072A">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057F392" w14:textId="77777777" w:rsidR="003655F7" w:rsidRPr="00975BFD" w:rsidRDefault="003655F7" w:rsidP="00FC072A">
            <w:pPr>
              <w:pStyle w:val="TAL"/>
              <w:rPr>
                <w:kern w:val="2"/>
              </w:rPr>
            </w:pPr>
            <w:r w:rsidRPr="00975BFD">
              <w:rPr>
                <w:kern w:val="2"/>
              </w:rPr>
              <w:t xml:space="preserve">Identifier of the application service </w:t>
            </w:r>
          </w:p>
        </w:tc>
      </w:tr>
      <w:tr w:rsidR="003655F7" w:rsidRPr="00975BFD" w14:paraId="5F86C76C" w14:textId="77777777" w:rsidTr="00FC072A">
        <w:trPr>
          <w:jc w:val="center"/>
        </w:trPr>
        <w:tc>
          <w:tcPr>
            <w:tcW w:w="2880" w:type="dxa"/>
            <w:tcBorders>
              <w:top w:val="single" w:sz="4" w:space="0" w:color="000000"/>
              <w:left w:val="single" w:sz="4" w:space="0" w:color="000000"/>
              <w:bottom w:val="single" w:sz="4" w:space="0" w:color="000000"/>
              <w:right w:val="nil"/>
            </w:tcBorders>
          </w:tcPr>
          <w:p w14:paraId="19342798" w14:textId="77777777" w:rsidR="003655F7" w:rsidRPr="00975BFD" w:rsidRDefault="003655F7" w:rsidP="00FC072A">
            <w:pPr>
              <w:pStyle w:val="TAL"/>
            </w:pPr>
            <w:r w:rsidRPr="00975BFD">
              <w:t>VAL UE's ID List</w:t>
            </w:r>
          </w:p>
        </w:tc>
        <w:tc>
          <w:tcPr>
            <w:tcW w:w="1440" w:type="dxa"/>
            <w:tcBorders>
              <w:top w:val="single" w:sz="4" w:space="0" w:color="000000"/>
              <w:left w:val="single" w:sz="4" w:space="0" w:color="000000"/>
              <w:bottom w:val="single" w:sz="4" w:space="0" w:color="000000"/>
              <w:right w:val="nil"/>
            </w:tcBorders>
          </w:tcPr>
          <w:p w14:paraId="00DFB908" w14:textId="77777777" w:rsidR="003655F7" w:rsidRPr="00975BFD" w:rsidRDefault="003655F7" w:rsidP="00FC072A">
            <w:pPr>
              <w:pStyle w:val="TAC"/>
              <w:rPr>
                <w:rFonts w:eastAsia="SimSun"/>
                <w:lang w:eastAsia="zh-CN"/>
              </w:rPr>
            </w:pPr>
            <w:r w:rsidRPr="00975BFD">
              <w:rPr>
                <w:rFonts w:eastAsia="SimSu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1CA0DF9" w14:textId="77777777" w:rsidR="003655F7" w:rsidRPr="00975BFD" w:rsidRDefault="003655F7" w:rsidP="003655F7">
            <w:pPr>
              <w:pStyle w:val="TAL"/>
              <w:rPr>
                <w:kern w:val="2"/>
              </w:rPr>
            </w:pPr>
            <w:r w:rsidRPr="00975BFD">
              <w:rPr>
                <w:kern w:val="2"/>
              </w:rPr>
              <w:t>The list of VAL UE IDs for which the request applies</w:t>
            </w:r>
          </w:p>
        </w:tc>
      </w:tr>
      <w:tr w:rsidR="003655F7" w:rsidRPr="00975BFD" w14:paraId="73CD60A8" w14:textId="77777777" w:rsidTr="00FC072A">
        <w:trPr>
          <w:jc w:val="center"/>
        </w:trPr>
        <w:tc>
          <w:tcPr>
            <w:tcW w:w="2880" w:type="dxa"/>
            <w:tcBorders>
              <w:top w:val="single" w:sz="4" w:space="0" w:color="000000"/>
              <w:left w:val="single" w:sz="4" w:space="0" w:color="000000"/>
              <w:bottom w:val="single" w:sz="4" w:space="0" w:color="000000"/>
              <w:right w:val="nil"/>
            </w:tcBorders>
          </w:tcPr>
          <w:p w14:paraId="509D67E4" w14:textId="77777777" w:rsidR="003655F7" w:rsidRPr="00975BFD" w:rsidRDefault="003655F7" w:rsidP="00FC072A">
            <w:pPr>
              <w:pStyle w:val="TAL"/>
              <w:rPr>
                <w:kern w:val="2"/>
              </w:rPr>
            </w:pPr>
            <w:r w:rsidRPr="00975BFD">
              <w:t>Area of interest</w:t>
            </w:r>
          </w:p>
        </w:tc>
        <w:tc>
          <w:tcPr>
            <w:tcW w:w="1440" w:type="dxa"/>
            <w:tcBorders>
              <w:top w:val="single" w:sz="4" w:space="0" w:color="000000"/>
              <w:left w:val="single" w:sz="4" w:space="0" w:color="000000"/>
              <w:bottom w:val="single" w:sz="4" w:space="0" w:color="000000"/>
              <w:right w:val="nil"/>
            </w:tcBorders>
          </w:tcPr>
          <w:p w14:paraId="41A77C55" w14:textId="77777777" w:rsidR="003655F7" w:rsidRPr="00975BFD" w:rsidRDefault="003655F7" w:rsidP="00FC072A">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1598EF0" w14:textId="41D46FE1" w:rsidR="003655F7" w:rsidRPr="00975BFD" w:rsidRDefault="003655F7" w:rsidP="00FC072A">
            <w:pPr>
              <w:pStyle w:val="TAL"/>
              <w:rPr>
                <w:kern w:val="2"/>
              </w:rPr>
            </w:pPr>
            <w:r w:rsidRPr="00975BFD">
              <w:rPr>
                <w:kern w:val="2"/>
              </w:rPr>
              <w:t>The service area for which the application service profile applies</w:t>
            </w:r>
            <w:r w:rsidR="00203CE7" w:rsidRPr="00203CE7">
              <w:rPr>
                <w:kern w:val="2"/>
              </w:rPr>
              <w:t>, which can be expressed as a geographical area (e.g. geographical coordinates), or a topological area (e.g. a list of TA)</w:t>
            </w:r>
            <w:r w:rsidRPr="00975BFD">
              <w:rPr>
                <w:kern w:val="2"/>
              </w:rPr>
              <w:t>.</w:t>
            </w:r>
          </w:p>
        </w:tc>
      </w:tr>
      <w:tr w:rsidR="003655F7" w:rsidRPr="00975BFD" w14:paraId="16B823F1" w14:textId="77777777" w:rsidTr="00FC072A">
        <w:trPr>
          <w:jc w:val="center"/>
        </w:trPr>
        <w:tc>
          <w:tcPr>
            <w:tcW w:w="2880" w:type="dxa"/>
            <w:tcBorders>
              <w:top w:val="single" w:sz="4" w:space="0" w:color="000000"/>
              <w:left w:val="single" w:sz="4" w:space="0" w:color="000000"/>
              <w:bottom w:val="single" w:sz="4" w:space="0" w:color="000000"/>
              <w:right w:val="nil"/>
            </w:tcBorders>
          </w:tcPr>
          <w:p w14:paraId="2901F436" w14:textId="77777777" w:rsidR="003655F7" w:rsidRPr="00975BFD" w:rsidRDefault="003655F7" w:rsidP="00FC072A">
            <w:pPr>
              <w:pStyle w:val="TAL"/>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4B0273BD" w14:textId="77777777" w:rsidR="003655F7" w:rsidRPr="00975BFD" w:rsidRDefault="003655F7" w:rsidP="00FC072A">
            <w:pPr>
              <w:pStyle w:val="TAC"/>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81EF560" w14:textId="77777777" w:rsidR="003655F7" w:rsidRPr="00975BFD" w:rsidRDefault="003655F7" w:rsidP="00FC072A">
            <w:pPr>
              <w:pStyle w:val="TAL"/>
              <w:rPr>
                <w:kern w:val="2"/>
              </w:rPr>
            </w:pPr>
            <w:r w:rsidRPr="00975BFD">
              <w:rPr>
                <w:kern w:val="2"/>
              </w:rPr>
              <w:t>The slice identifier</w:t>
            </w:r>
          </w:p>
        </w:tc>
      </w:tr>
      <w:tr w:rsidR="003655F7" w:rsidRPr="00975BFD" w14:paraId="1FD1EB2B" w14:textId="77777777" w:rsidTr="00FC072A">
        <w:trPr>
          <w:jc w:val="center"/>
        </w:trPr>
        <w:tc>
          <w:tcPr>
            <w:tcW w:w="2880" w:type="dxa"/>
            <w:tcBorders>
              <w:top w:val="single" w:sz="4" w:space="0" w:color="000000"/>
              <w:left w:val="single" w:sz="4" w:space="0" w:color="000000"/>
              <w:bottom w:val="single" w:sz="4" w:space="0" w:color="000000"/>
              <w:right w:val="nil"/>
            </w:tcBorders>
          </w:tcPr>
          <w:p w14:paraId="314793A4" w14:textId="77777777" w:rsidR="003655F7" w:rsidRPr="00975BFD" w:rsidRDefault="003655F7" w:rsidP="00FC072A">
            <w:pPr>
              <w:pStyle w:val="TAL"/>
              <w:rPr>
                <w:kern w:val="2"/>
              </w:rPr>
            </w:pPr>
            <w:r w:rsidRPr="00975BFD">
              <w:t>Network Slice requirements</w:t>
            </w:r>
          </w:p>
        </w:tc>
        <w:tc>
          <w:tcPr>
            <w:tcW w:w="1440" w:type="dxa"/>
            <w:tcBorders>
              <w:top w:val="single" w:sz="4" w:space="0" w:color="000000"/>
              <w:left w:val="single" w:sz="4" w:space="0" w:color="000000"/>
              <w:bottom w:val="single" w:sz="4" w:space="0" w:color="000000"/>
              <w:right w:val="nil"/>
            </w:tcBorders>
          </w:tcPr>
          <w:p w14:paraId="21F7D22C" w14:textId="77777777" w:rsidR="003655F7" w:rsidRPr="00975BFD" w:rsidRDefault="003655F7" w:rsidP="00FC072A">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B46A26C" w14:textId="77777777" w:rsidR="003655F7" w:rsidRPr="00975BFD" w:rsidRDefault="003655F7" w:rsidP="00FC072A">
            <w:pPr>
              <w:pStyle w:val="TAL"/>
              <w:rPr>
                <w:kern w:val="2"/>
              </w:rPr>
            </w:pPr>
            <w:r w:rsidRPr="00975BFD">
              <w:rPr>
                <w:kern w:val="2"/>
              </w:rPr>
              <w:t>The properties of network slice related requirement. If Service Profile is known by the VAL server, it can be provided to the NSCE server. T</w:t>
            </w:r>
            <w:r w:rsidRPr="00975BFD">
              <w:t>he GST defined by GSMA (see clause 2.2 in [5]) and the performance requirements defined in clause 7 TS 22.261 [6] are all considered as input for it.</w:t>
            </w:r>
          </w:p>
        </w:tc>
      </w:tr>
    </w:tbl>
    <w:p w14:paraId="5337939B" w14:textId="77777777" w:rsidR="003655F7" w:rsidRPr="00975BFD" w:rsidRDefault="003655F7" w:rsidP="003655F7"/>
    <w:p w14:paraId="162689FC" w14:textId="77777777" w:rsidR="003655F7" w:rsidRPr="00975BFD" w:rsidRDefault="003655F7" w:rsidP="003655F7">
      <w:pPr>
        <w:pStyle w:val="TH"/>
      </w:pPr>
      <w:r w:rsidRPr="00975BFD">
        <w:t>Table 9.</w:t>
      </w:r>
      <w:r w:rsidRPr="00975BFD">
        <w:rPr>
          <w:rFonts w:eastAsia="DengXian"/>
          <w:lang w:eastAsia="zh-CN"/>
        </w:rPr>
        <w:t>18</w:t>
      </w:r>
      <w:r w:rsidRPr="00975BFD">
        <w:t>.3.2-2: Network Slice Allocation response</w:t>
      </w:r>
    </w:p>
    <w:tbl>
      <w:tblPr>
        <w:tblW w:w="8640" w:type="dxa"/>
        <w:jc w:val="center"/>
        <w:tblLayout w:type="fixed"/>
        <w:tblLook w:val="0000" w:firstRow="0" w:lastRow="0" w:firstColumn="0" w:lastColumn="0" w:noHBand="0" w:noVBand="0"/>
      </w:tblPr>
      <w:tblGrid>
        <w:gridCol w:w="2880"/>
        <w:gridCol w:w="1440"/>
        <w:gridCol w:w="4320"/>
      </w:tblGrid>
      <w:tr w:rsidR="003655F7" w:rsidRPr="00975BFD" w14:paraId="5971B5C8" w14:textId="77777777" w:rsidTr="00FC072A">
        <w:trPr>
          <w:jc w:val="center"/>
        </w:trPr>
        <w:tc>
          <w:tcPr>
            <w:tcW w:w="2880" w:type="dxa"/>
            <w:tcBorders>
              <w:top w:val="single" w:sz="4" w:space="0" w:color="000000"/>
              <w:left w:val="single" w:sz="4" w:space="0" w:color="000000"/>
              <w:bottom w:val="single" w:sz="4" w:space="0" w:color="000000"/>
              <w:right w:val="nil"/>
            </w:tcBorders>
          </w:tcPr>
          <w:p w14:paraId="5F8858DE" w14:textId="77777777" w:rsidR="003655F7" w:rsidRPr="00975BFD" w:rsidRDefault="003655F7" w:rsidP="00FC072A">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0CC63211" w14:textId="77777777" w:rsidR="003655F7" w:rsidRPr="00975BFD" w:rsidRDefault="003655F7" w:rsidP="00FC072A">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A7B5B7E" w14:textId="77777777" w:rsidR="003655F7" w:rsidRPr="00975BFD" w:rsidRDefault="003655F7" w:rsidP="00FC072A">
            <w:pPr>
              <w:pStyle w:val="TAH"/>
              <w:rPr>
                <w:kern w:val="2"/>
              </w:rPr>
            </w:pPr>
            <w:r w:rsidRPr="00975BFD">
              <w:rPr>
                <w:kern w:val="2"/>
              </w:rPr>
              <w:t>Description</w:t>
            </w:r>
          </w:p>
        </w:tc>
      </w:tr>
      <w:tr w:rsidR="003655F7" w:rsidRPr="00975BFD" w14:paraId="1638E32B" w14:textId="77777777" w:rsidTr="00FC072A">
        <w:trPr>
          <w:trHeight w:val="232"/>
          <w:jc w:val="center"/>
        </w:trPr>
        <w:tc>
          <w:tcPr>
            <w:tcW w:w="2880" w:type="dxa"/>
            <w:tcBorders>
              <w:top w:val="single" w:sz="4" w:space="0" w:color="000000"/>
              <w:left w:val="single" w:sz="4" w:space="0" w:color="000000"/>
              <w:bottom w:val="single" w:sz="4" w:space="0" w:color="000000"/>
              <w:right w:val="nil"/>
            </w:tcBorders>
          </w:tcPr>
          <w:p w14:paraId="7A579EA8" w14:textId="77777777" w:rsidR="003655F7" w:rsidRPr="00975BFD" w:rsidRDefault="003655F7" w:rsidP="00FC072A">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0E6E8D8B" w14:textId="77777777" w:rsidR="003655F7" w:rsidRPr="00975BFD" w:rsidRDefault="003655F7" w:rsidP="00FC072A">
            <w:pPr>
              <w:pStyle w:val="TAC"/>
              <w:rPr>
                <w:rFonts w:eastAsia="DengXian"/>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238C05F" w14:textId="77777777" w:rsidR="003655F7" w:rsidRPr="00975BFD" w:rsidRDefault="003655F7" w:rsidP="00FC072A">
            <w:pPr>
              <w:pStyle w:val="TAL"/>
              <w:rPr>
                <w:kern w:val="2"/>
              </w:rPr>
            </w:pPr>
            <w:r w:rsidRPr="00975BFD">
              <w:rPr>
                <w:kern w:val="2"/>
              </w:rPr>
              <w:t>The identifier of the VAL server</w:t>
            </w:r>
          </w:p>
        </w:tc>
      </w:tr>
      <w:tr w:rsidR="003655F7" w:rsidRPr="00975BFD" w14:paraId="78A96045" w14:textId="77777777" w:rsidTr="00FC072A">
        <w:trPr>
          <w:trHeight w:val="232"/>
          <w:jc w:val="center"/>
        </w:trPr>
        <w:tc>
          <w:tcPr>
            <w:tcW w:w="2880" w:type="dxa"/>
            <w:tcBorders>
              <w:top w:val="single" w:sz="4" w:space="0" w:color="000000"/>
              <w:left w:val="single" w:sz="4" w:space="0" w:color="000000"/>
              <w:bottom w:val="single" w:sz="4" w:space="0" w:color="000000"/>
              <w:right w:val="nil"/>
            </w:tcBorders>
          </w:tcPr>
          <w:p w14:paraId="1F6F9641" w14:textId="77777777" w:rsidR="003655F7" w:rsidRPr="00975BFD" w:rsidRDefault="003655F7" w:rsidP="00FC072A">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16E406D8" w14:textId="77777777" w:rsidR="003655F7" w:rsidRPr="00975BFD" w:rsidRDefault="003655F7" w:rsidP="00FC072A">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4E74E08" w14:textId="77777777" w:rsidR="003655F7" w:rsidRPr="00975BFD" w:rsidRDefault="003655F7" w:rsidP="00FC072A">
            <w:pPr>
              <w:pStyle w:val="TAL"/>
              <w:rPr>
                <w:rFonts w:eastAsia="DengXian"/>
                <w:kern w:val="2"/>
              </w:rPr>
            </w:pPr>
            <w:r w:rsidRPr="00975BFD">
              <w:rPr>
                <w:kern w:val="2"/>
              </w:rPr>
              <w:t>Identifier of the application service to be supported by the created slice related communication service</w:t>
            </w:r>
            <w:r w:rsidRPr="00975BFD">
              <w:rPr>
                <w:rFonts w:eastAsia="DengXian" w:cs="Arial"/>
                <w:kern w:val="2"/>
              </w:rPr>
              <w:t>.</w:t>
            </w:r>
          </w:p>
        </w:tc>
      </w:tr>
      <w:tr w:rsidR="003655F7" w:rsidRPr="00975BFD" w14:paraId="7C436C58" w14:textId="77777777" w:rsidTr="00FC072A">
        <w:trPr>
          <w:trHeight w:val="232"/>
          <w:jc w:val="center"/>
        </w:trPr>
        <w:tc>
          <w:tcPr>
            <w:tcW w:w="2880" w:type="dxa"/>
            <w:tcBorders>
              <w:top w:val="single" w:sz="4" w:space="0" w:color="000000"/>
              <w:left w:val="single" w:sz="4" w:space="0" w:color="000000"/>
              <w:bottom w:val="single" w:sz="4" w:space="0" w:color="000000"/>
              <w:right w:val="nil"/>
            </w:tcBorders>
          </w:tcPr>
          <w:p w14:paraId="14DF2F54" w14:textId="77777777" w:rsidR="003655F7" w:rsidRPr="00975BFD" w:rsidRDefault="003655F7" w:rsidP="00FC072A">
            <w:pPr>
              <w:pStyle w:val="TAL"/>
              <w:rPr>
                <w:rFonts w:eastAsia="DengXian"/>
                <w:kern w:val="2"/>
              </w:rPr>
            </w:pPr>
            <w:r w:rsidRPr="00975BFD">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51277185" w14:textId="77777777" w:rsidR="003655F7" w:rsidRPr="00975BFD" w:rsidRDefault="003655F7" w:rsidP="00FC072A">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13AEA82" w14:textId="77777777" w:rsidR="003655F7" w:rsidRPr="00975BFD" w:rsidRDefault="003655F7" w:rsidP="00FC072A">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creation</w:t>
            </w:r>
          </w:p>
        </w:tc>
      </w:tr>
      <w:tr w:rsidR="003655F7" w:rsidRPr="00975BFD" w14:paraId="35916CBF" w14:textId="77777777" w:rsidTr="00FC072A">
        <w:trPr>
          <w:jc w:val="center"/>
        </w:trPr>
        <w:tc>
          <w:tcPr>
            <w:tcW w:w="2880" w:type="dxa"/>
            <w:tcBorders>
              <w:top w:val="single" w:sz="4" w:space="0" w:color="000000"/>
              <w:left w:val="single" w:sz="4" w:space="0" w:color="000000"/>
              <w:bottom w:val="single" w:sz="4" w:space="0" w:color="000000"/>
              <w:right w:val="nil"/>
            </w:tcBorders>
          </w:tcPr>
          <w:p w14:paraId="41A05432" w14:textId="77777777" w:rsidR="003655F7" w:rsidRPr="00975BFD" w:rsidRDefault="003655F7" w:rsidP="00FC072A">
            <w:pPr>
              <w:pStyle w:val="TAL"/>
              <w:rPr>
                <w:kern w:val="2"/>
              </w:rPr>
            </w:pPr>
            <w:r w:rsidRPr="00975BFD">
              <w:rPr>
                <w:kern w:val="2"/>
              </w:rPr>
              <w:t>Network slice info List</w:t>
            </w:r>
          </w:p>
        </w:tc>
        <w:tc>
          <w:tcPr>
            <w:tcW w:w="1440" w:type="dxa"/>
            <w:tcBorders>
              <w:top w:val="single" w:sz="4" w:space="0" w:color="000000"/>
              <w:left w:val="single" w:sz="4" w:space="0" w:color="000000"/>
              <w:bottom w:val="single" w:sz="4" w:space="0" w:color="000000"/>
              <w:right w:val="nil"/>
            </w:tcBorders>
          </w:tcPr>
          <w:p w14:paraId="3ECACF1E" w14:textId="77777777" w:rsidR="003655F7" w:rsidRPr="00975BFD" w:rsidRDefault="003655F7" w:rsidP="00FC072A">
            <w:pPr>
              <w:pStyle w:val="TAC"/>
              <w:rPr>
                <w:kern w:val="2"/>
              </w:rPr>
            </w:pPr>
            <w:r w:rsidRPr="00975BFD">
              <w:rPr>
                <w:kern w:val="2"/>
              </w:rPr>
              <w:t>O</w:t>
            </w:r>
          </w:p>
          <w:p w14:paraId="05787A48" w14:textId="77777777" w:rsidR="003655F7" w:rsidRPr="00975BFD" w:rsidRDefault="003655F7" w:rsidP="00FC072A">
            <w:pPr>
              <w:pStyle w:val="TAC"/>
              <w:rPr>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79F7E176" w14:textId="77777777" w:rsidR="003655F7" w:rsidRPr="00975BFD" w:rsidRDefault="003655F7" w:rsidP="00FC072A">
            <w:pPr>
              <w:pStyle w:val="TAL"/>
              <w:rPr>
                <w:kern w:val="2"/>
              </w:rPr>
            </w:pPr>
            <w:r w:rsidRPr="00975BFD">
              <w:rPr>
                <w:kern w:val="2"/>
              </w:rPr>
              <w:t xml:space="preserve">The list of the network slice info </w:t>
            </w:r>
            <w:r w:rsidRPr="00975BFD">
              <w:rPr>
                <w:kern w:val="2"/>
                <w:lang w:eastAsia="zh-CN"/>
              </w:rPr>
              <w:t>allocate</w:t>
            </w:r>
            <w:r w:rsidRPr="00975BFD">
              <w:rPr>
                <w:kern w:val="2"/>
              </w:rPr>
              <w:t>d by NSCE</w:t>
            </w:r>
          </w:p>
        </w:tc>
      </w:tr>
      <w:tr w:rsidR="003655F7" w:rsidRPr="00975BFD" w14:paraId="522E93D3" w14:textId="77777777" w:rsidTr="00FC072A">
        <w:trPr>
          <w:jc w:val="center"/>
        </w:trPr>
        <w:tc>
          <w:tcPr>
            <w:tcW w:w="2880" w:type="dxa"/>
            <w:tcBorders>
              <w:top w:val="single" w:sz="4" w:space="0" w:color="000000"/>
              <w:left w:val="single" w:sz="4" w:space="0" w:color="000000"/>
              <w:bottom w:val="single" w:sz="4" w:space="0" w:color="000000"/>
              <w:right w:val="nil"/>
            </w:tcBorders>
          </w:tcPr>
          <w:p w14:paraId="27059F0C" w14:textId="77777777" w:rsidR="003655F7" w:rsidRPr="00975BFD" w:rsidRDefault="003655F7" w:rsidP="00FC072A">
            <w:pPr>
              <w:pStyle w:val="TAL"/>
              <w:rPr>
                <w:rFonts w:eastAsia="DengXian"/>
                <w:kern w:val="2"/>
              </w:rPr>
            </w:pPr>
            <w:r w:rsidRPr="00975BFD">
              <w:rPr>
                <w:rFonts w:eastAsia="DengXian" w:cs="Arial"/>
                <w:kern w:val="2"/>
              </w:rPr>
              <w:t>&gt;</w:t>
            </w:r>
            <w:r w:rsidRPr="00975BFD">
              <w:rPr>
                <w:rFonts w:eastAsia="DengXian"/>
                <w:kern w:val="2"/>
              </w:rPr>
              <w:t xml:space="preserve"> </w:t>
            </w:r>
            <w:r w:rsidRPr="00975BFD">
              <w:rPr>
                <w:rFonts w:eastAsia="DengXian" w:cs="Arial"/>
                <w:kern w:val="2"/>
              </w:rPr>
              <w:t>N</w:t>
            </w:r>
            <w:r w:rsidRPr="00975BFD">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1DB36A06" w14:textId="77777777" w:rsidR="003655F7" w:rsidRPr="00975BFD" w:rsidRDefault="003655F7" w:rsidP="00FC072A">
            <w:pPr>
              <w:pStyle w:val="TAC"/>
              <w:rPr>
                <w:kern w:val="2"/>
              </w:rPr>
            </w:pPr>
            <w:r w:rsidRPr="00975BFD">
              <w:rPr>
                <w:kern w:val="2"/>
              </w:rPr>
              <w:t>O</w:t>
            </w:r>
          </w:p>
          <w:p w14:paraId="06F739C8"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557059B7" w14:textId="77777777" w:rsidR="003655F7" w:rsidRPr="00975BFD" w:rsidRDefault="003655F7" w:rsidP="00FC072A">
            <w:pPr>
              <w:pStyle w:val="TAL"/>
              <w:rPr>
                <w:rFonts w:eastAsia="DengXian"/>
                <w:kern w:val="2"/>
              </w:rPr>
            </w:pPr>
            <w:r w:rsidRPr="00975BFD">
              <w:rPr>
                <w:rFonts w:eastAsia="DengXian"/>
                <w:kern w:val="2"/>
              </w:rPr>
              <w:t>The network slice info which includes the attributes and the corresponding values of network slice</w:t>
            </w:r>
          </w:p>
        </w:tc>
      </w:tr>
      <w:tr w:rsidR="003655F7" w:rsidRPr="00975BFD" w14:paraId="485BD559" w14:textId="77777777" w:rsidTr="00FC072A">
        <w:trPr>
          <w:jc w:val="center"/>
        </w:trPr>
        <w:tc>
          <w:tcPr>
            <w:tcW w:w="2880" w:type="dxa"/>
            <w:tcBorders>
              <w:top w:val="single" w:sz="4" w:space="0" w:color="000000"/>
              <w:left w:val="single" w:sz="4" w:space="0" w:color="000000"/>
              <w:bottom w:val="single" w:sz="4" w:space="0" w:color="000000"/>
              <w:right w:val="nil"/>
            </w:tcBorders>
          </w:tcPr>
          <w:p w14:paraId="5FE9F764" w14:textId="77777777" w:rsidR="003655F7" w:rsidRPr="00975BFD" w:rsidRDefault="003655F7" w:rsidP="00FC072A">
            <w:pPr>
              <w:pStyle w:val="TAL"/>
              <w:rPr>
                <w:rFonts w:eastAsia="DengXian"/>
                <w:kern w:val="2"/>
              </w:rPr>
            </w:pPr>
            <w:r w:rsidRPr="00975BFD">
              <w:rPr>
                <w:rFonts w:eastAsia="DengXian" w:cs="Arial"/>
                <w:kern w:val="2"/>
              </w:rPr>
              <w:t>&gt;</w:t>
            </w:r>
            <w:r w:rsidRPr="00975BFD">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2DC4AD31" w14:textId="77777777" w:rsidR="003655F7" w:rsidRPr="00975BFD" w:rsidRDefault="003655F7" w:rsidP="00FC072A">
            <w:pPr>
              <w:pStyle w:val="TAC"/>
              <w:rPr>
                <w:kern w:val="2"/>
              </w:rPr>
            </w:pPr>
            <w:r w:rsidRPr="00975BFD">
              <w:rPr>
                <w:kern w:val="2"/>
              </w:rPr>
              <w:t>O</w:t>
            </w:r>
          </w:p>
          <w:p w14:paraId="6D34FFEC"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254AF9BF" w14:textId="77777777" w:rsidR="003655F7" w:rsidRPr="00975BFD" w:rsidRDefault="003655F7" w:rsidP="00FC072A">
            <w:pPr>
              <w:pStyle w:val="TAL"/>
              <w:rPr>
                <w:rFonts w:eastAsia="DengXian"/>
                <w:kern w:val="2"/>
              </w:rPr>
            </w:pPr>
            <w:r w:rsidRPr="00975BFD">
              <w:rPr>
                <w:rFonts w:eastAsia="DengXian"/>
                <w:kern w:val="2"/>
              </w:rPr>
              <w:t>The identifier of network slice</w:t>
            </w:r>
          </w:p>
        </w:tc>
      </w:tr>
      <w:tr w:rsidR="003655F7" w:rsidRPr="00975BFD" w14:paraId="1E3753C4" w14:textId="77777777" w:rsidTr="00FC072A">
        <w:trPr>
          <w:jc w:val="center"/>
        </w:trPr>
        <w:tc>
          <w:tcPr>
            <w:tcW w:w="2880" w:type="dxa"/>
            <w:tcBorders>
              <w:top w:val="single" w:sz="4" w:space="0" w:color="000000"/>
              <w:left w:val="single" w:sz="4" w:space="0" w:color="000000"/>
              <w:bottom w:val="single" w:sz="4" w:space="0" w:color="000000"/>
              <w:right w:val="nil"/>
            </w:tcBorders>
          </w:tcPr>
          <w:p w14:paraId="0614A3AF" w14:textId="77777777" w:rsidR="003655F7" w:rsidRPr="00975BFD" w:rsidRDefault="003655F7" w:rsidP="00FC072A">
            <w:pPr>
              <w:pStyle w:val="TAL"/>
              <w:rPr>
                <w:rFonts w:eastAsia="DengXian"/>
                <w:kern w:val="2"/>
              </w:rPr>
            </w:pPr>
            <w:r w:rsidRPr="00975BFD">
              <w:rPr>
                <w:rFonts w:eastAsia="DengXian" w:cs="Arial"/>
                <w:kern w:val="2"/>
              </w:rPr>
              <w:t>&gt;</w:t>
            </w:r>
            <w:r w:rsidRPr="00975BFD">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60D816B6" w14:textId="77777777" w:rsidR="003655F7" w:rsidRPr="00975BFD" w:rsidRDefault="003655F7" w:rsidP="00FC072A">
            <w:pPr>
              <w:pStyle w:val="TAC"/>
              <w:rPr>
                <w:rFonts w:eastAsia="DengXian"/>
                <w:kern w:val="2"/>
              </w:rPr>
            </w:pPr>
            <w:r w:rsidRPr="00975BFD">
              <w:rPr>
                <w:rFonts w:eastAsia="DengXian"/>
                <w:kern w:val="2"/>
              </w:rPr>
              <w:t>O</w:t>
            </w:r>
          </w:p>
          <w:p w14:paraId="5CEC2F6A"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6BE3D38A" w14:textId="77777777" w:rsidR="003655F7" w:rsidRPr="00975BFD" w:rsidRDefault="003655F7" w:rsidP="00FC072A">
            <w:pPr>
              <w:pStyle w:val="TAL"/>
              <w:rPr>
                <w:kern w:val="2"/>
              </w:rPr>
            </w:pPr>
            <w:r w:rsidRPr="00975BFD">
              <w:rPr>
                <w:kern w:val="2"/>
              </w:rPr>
              <w:t xml:space="preserve">The list of attributes of the serviceProfile e.g, </w:t>
            </w:r>
            <w:r w:rsidRPr="00975BFD">
              <w:rPr>
                <w:i/>
              </w:rPr>
              <w:t xml:space="preserve">dLtThptPerSlice or </w:t>
            </w:r>
            <w:r w:rsidRPr="00975BFD">
              <w:t xml:space="preserve">latencies of network slice as defined in </w:t>
            </w:r>
            <w:r w:rsidRPr="00975BFD">
              <w:rPr>
                <w:i/>
              </w:rPr>
              <w:t>serviceProfile</w:t>
            </w:r>
            <w:r w:rsidRPr="00975BFD">
              <w:t xml:space="preserve"> TS 28.541[10]</w:t>
            </w:r>
          </w:p>
        </w:tc>
      </w:tr>
      <w:tr w:rsidR="003655F7" w:rsidRPr="00975BFD" w14:paraId="6C934F52" w14:textId="77777777" w:rsidTr="00FC072A">
        <w:trPr>
          <w:jc w:val="center"/>
        </w:trPr>
        <w:tc>
          <w:tcPr>
            <w:tcW w:w="2880" w:type="dxa"/>
            <w:tcBorders>
              <w:top w:val="single" w:sz="4" w:space="0" w:color="000000"/>
              <w:left w:val="single" w:sz="4" w:space="0" w:color="000000"/>
              <w:bottom w:val="single" w:sz="4" w:space="0" w:color="000000"/>
              <w:right w:val="nil"/>
            </w:tcBorders>
          </w:tcPr>
          <w:p w14:paraId="4B9538C8" w14:textId="77777777" w:rsidR="003655F7" w:rsidRPr="00975BFD" w:rsidRDefault="003655F7" w:rsidP="00FC072A">
            <w:pPr>
              <w:pStyle w:val="TAL"/>
              <w:rPr>
                <w:rFonts w:eastAsia="DengXian"/>
                <w:kern w:val="2"/>
              </w:rPr>
            </w:pPr>
            <w:r w:rsidRPr="00975BFD">
              <w:rPr>
                <w:rFonts w:eastAsia="DengXian" w:cs="Arial"/>
                <w:kern w:val="2"/>
              </w:rPr>
              <w:t>&gt;</w:t>
            </w:r>
            <w:r w:rsidRPr="00975BFD">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36B01B70" w14:textId="77777777" w:rsidR="003655F7" w:rsidRPr="00975BFD" w:rsidRDefault="003655F7" w:rsidP="00FC072A">
            <w:pPr>
              <w:pStyle w:val="TAC"/>
              <w:rPr>
                <w:rFonts w:eastAsia="DengXian"/>
                <w:kern w:val="2"/>
              </w:rPr>
            </w:pPr>
            <w:r w:rsidRPr="00975BFD">
              <w:rPr>
                <w:rFonts w:eastAsia="DengXian"/>
                <w:kern w:val="2"/>
              </w:rPr>
              <w:t>O</w:t>
            </w:r>
          </w:p>
          <w:p w14:paraId="1D1955CE"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6FFD8990" w14:textId="77777777" w:rsidR="003655F7" w:rsidRPr="00975BFD" w:rsidRDefault="003655F7" w:rsidP="00FC072A">
            <w:pPr>
              <w:pStyle w:val="TAL"/>
              <w:rPr>
                <w:rFonts w:eastAsia="DengXian"/>
                <w:kern w:val="2"/>
              </w:rPr>
            </w:pPr>
            <w:r w:rsidRPr="00975BFD">
              <w:rPr>
                <w:rFonts w:eastAsia="DengXian" w:cs="Arial"/>
                <w:kern w:val="2"/>
              </w:rPr>
              <w:t>T</w:t>
            </w:r>
            <w:r w:rsidRPr="00975BFD">
              <w:rPr>
                <w:rFonts w:eastAsia="DengXian"/>
                <w:kern w:val="2"/>
              </w:rPr>
              <w:t xml:space="preserve">he corresponding values of the attributes of the service profiles that determined by the NSCE server </w:t>
            </w:r>
          </w:p>
        </w:tc>
      </w:tr>
      <w:tr w:rsidR="003655F7" w:rsidRPr="00975BFD" w14:paraId="06D46082" w14:textId="77777777" w:rsidTr="00FC072A">
        <w:trPr>
          <w:jc w:val="center"/>
        </w:trPr>
        <w:tc>
          <w:tcPr>
            <w:tcW w:w="2880" w:type="dxa"/>
            <w:tcBorders>
              <w:top w:val="single" w:sz="4" w:space="0" w:color="000000"/>
              <w:left w:val="single" w:sz="4" w:space="0" w:color="000000"/>
              <w:bottom w:val="single" w:sz="4" w:space="0" w:color="000000"/>
              <w:right w:val="nil"/>
            </w:tcBorders>
          </w:tcPr>
          <w:p w14:paraId="6A570049" w14:textId="77777777" w:rsidR="003655F7" w:rsidRPr="00975BFD" w:rsidRDefault="003655F7" w:rsidP="00FC072A">
            <w:pPr>
              <w:pStyle w:val="TAL"/>
              <w:rPr>
                <w:rFonts w:eastAsia="DengXian"/>
                <w:kern w:val="2"/>
              </w:rPr>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26B2E855" w14:textId="77777777" w:rsidR="003655F7" w:rsidRPr="00975BFD" w:rsidRDefault="003655F7" w:rsidP="00FC072A">
            <w:pPr>
              <w:pStyle w:val="TAC"/>
              <w:rPr>
                <w:rFonts w:cs="Arial"/>
                <w:kern w:val="2"/>
              </w:rPr>
            </w:pPr>
            <w:r w:rsidRPr="00975BFD">
              <w:rPr>
                <w:rFonts w:cs="Arial"/>
                <w:kern w:val="2"/>
              </w:rPr>
              <w:t>O</w:t>
            </w:r>
          </w:p>
          <w:p w14:paraId="3887C95D"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2</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C44CF5F" w14:textId="77777777" w:rsidR="003655F7" w:rsidRPr="00975BFD" w:rsidRDefault="003655F7" w:rsidP="00FC072A">
            <w:pPr>
              <w:pStyle w:val="TAL"/>
              <w:rPr>
                <w:rFonts w:eastAsia="DengXian"/>
                <w:kern w:val="2"/>
              </w:rPr>
            </w:pPr>
            <w:r w:rsidRPr="00975BFD">
              <w:rPr>
                <w:kern w:val="2"/>
              </w:rPr>
              <w:t>Indicates the cause of creation failure</w:t>
            </w:r>
          </w:p>
        </w:tc>
      </w:tr>
      <w:tr w:rsidR="003655F7" w:rsidRPr="00975BFD" w14:paraId="79EBC902" w14:textId="77777777" w:rsidTr="00FC072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870B68" w14:textId="77777777" w:rsidR="003655F7" w:rsidRPr="00975BFD" w:rsidRDefault="003655F7" w:rsidP="00FC072A">
            <w:pPr>
              <w:pStyle w:val="TAL"/>
              <w:rPr>
                <w:szCs w:val="18"/>
              </w:rPr>
            </w:pPr>
            <w:r w:rsidRPr="00975BFD">
              <w:rPr>
                <w:rFonts w:eastAsia="DengXian" w:cs="Arial"/>
                <w:kern w:val="2"/>
              </w:rPr>
              <w:t>NOTE</w:t>
            </w:r>
            <w:r w:rsidRPr="00975BFD">
              <w:rPr>
                <w:kern w:val="2"/>
              </w:rPr>
              <w:t> 1</w:t>
            </w:r>
            <w:r w:rsidRPr="00975BFD">
              <w:rPr>
                <w:rFonts w:eastAsia="DengXian"/>
                <w:kern w:val="2"/>
              </w:rPr>
              <w:t>:</w:t>
            </w:r>
            <w:r w:rsidRPr="00975BFD">
              <w:t xml:space="preserve"> </w:t>
            </w:r>
            <w:r w:rsidRPr="00975BFD">
              <w:tab/>
              <w:t>Shall be present if the result is success and shall not be present otherwise</w:t>
            </w:r>
          </w:p>
          <w:p w14:paraId="03CD66C2" w14:textId="77777777" w:rsidR="003655F7" w:rsidRPr="00975BFD" w:rsidRDefault="003655F7" w:rsidP="00FC072A">
            <w:pPr>
              <w:pStyle w:val="TAL"/>
            </w:pPr>
            <w:r w:rsidRPr="00975BFD">
              <w:rPr>
                <w:rFonts w:eastAsia="DengXian" w:cs="Arial"/>
                <w:kern w:val="2"/>
              </w:rPr>
              <w:t>NOTE</w:t>
            </w:r>
            <w:r w:rsidRPr="00975BFD">
              <w:rPr>
                <w:kern w:val="2"/>
              </w:rPr>
              <w:t> 2</w:t>
            </w:r>
            <w:r w:rsidRPr="00975BFD">
              <w:rPr>
                <w:rFonts w:eastAsia="DengXian"/>
                <w:kern w:val="2"/>
              </w:rPr>
              <w:t>:</w:t>
            </w:r>
            <w:r w:rsidRPr="00975BFD">
              <w:t xml:space="preserve"> </w:t>
            </w:r>
            <w:r w:rsidRPr="00975BFD">
              <w:tab/>
              <w:t>Shall be present if the result is failure and shall not be present otherwise</w:t>
            </w:r>
          </w:p>
        </w:tc>
      </w:tr>
    </w:tbl>
    <w:p w14:paraId="5EF6E12A" w14:textId="77777777" w:rsidR="00E62ACF" w:rsidRPr="00975BFD" w:rsidRDefault="00E62ACF" w:rsidP="00E62ACF"/>
    <w:p w14:paraId="658B5C31" w14:textId="0E293C31" w:rsidR="003655F7" w:rsidRPr="00975BFD" w:rsidRDefault="003655F7" w:rsidP="003655F7">
      <w:pPr>
        <w:pStyle w:val="Heading3"/>
        <w:rPr>
          <w:bCs/>
        </w:rPr>
      </w:pPr>
      <w:bookmarkStart w:id="940" w:name="_Toc170686349"/>
      <w:r w:rsidRPr="00975BFD">
        <w:rPr>
          <w:bCs/>
        </w:rPr>
        <w:t>9.</w:t>
      </w:r>
      <w:r w:rsidRPr="00975BFD">
        <w:rPr>
          <w:bCs/>
          <w:lang w:eastAsia="zh-CN"/>
        </w:rPr>
        <w:t>18</w:t>
      </w:r>
      <w:r w:rsidRPr="00975BFD">
        <w:rPr>
          <w:bCs/>
        </w:rPr>
        <w:t>.4</w:t>
      </w:r>
      <w:r w:rsidRPr="00975BFD">
        <w:rPr>
          <w:bCs/>
        </w:rPr>
        <w:tab/>
        <w:t>APIs</w:t>
      </w:r>
      <w:bookmarkEnd w:id="940"/>
    </w:p>
    <w:p w14:paraId="2E5CB76B" w14:textId="77777777" w:rsidR="003655F7" w:rsidRPr="00975BFD" w:rsidRDefault="003655F7" w:rsidP="003655F7">
      <w:pPr>
        <w:pStyle w:val="Heading4"/>
        <w:rPr>
          <w:bCs/>
        </w:rPr>
      </w:pPr>
      <w:bookmarkStart w:id="941" w:name="_Toc170686350"/>
      <w:r w:rsidRPr="00975BFD">
        <w:rPr>
          <w:bCs/>
        </w:rPr>
        <w:t>9.</w:t>
      </w:r>
      <w:r w:rsidRPr="00975BFD">
        <w:rPr>
          <w:rFonts w:eastAsia="DengXian"/>
          <w:bCs/>
          <w:lang w:eastAsia="zh-CN"/>
        </w:rPr>
        <w:t>18</w:t>
      </w:r>
      <w:r w:rsidRPr="00975BFD">
        <w:rPr>
          <w:bCs/>
        </w:rPr>
        <w:t>.4.1</w:t>
      </w:r>
      <w:r w:rsidRPr="00975BFD">
        <w:rPr>
          <w:bCs/>
        </w:rPr>
        <w:tab/>
        <w:t>General</w:t>
      </w:r>
      <w:bookmarkEnd w:id="941"/>
    </w:p>
    <w:p w14:paraId="35F541C3" w14:textId="77777777" w:rsidR="003655F7" w:rsidRPr="00975BFD" w:rsidRDefault="003655F7" w:rsidP="003655F7">
      <w:r w:rsidRPr="00975BFD">
        <w:t>Table 9.</w:t>
      </w:r>
      <w:r w:rsidRPr="00975BFD">
        <w:rPr>
          <w:rFonts w:eastAsia="DengXian"/>
          <w:lang w:eastAsia="zh-CN"/>
        </w:rPr>
        <w:t>18</w:t>
      </w:r>
      <w:r w:rsidRPr="00975BFD">
        <w:t>.4.1</w:t>
      </w:r>
      <w:r w:rsidRPr="00975BFD">
        <w:rPr>
          <w:lang w:eastAsia="zh-CN"/>
        </w:rPr>
        <w:t>-1</w:t>
      </w:r>
      <w:r w:rsidRPr="00975BFD">
        <w:t xml:space="preserve"> illustrate</w:t>
      </w:r>
      <w:r w:rsidRPr="00975BFD">
        <w:rPr>
          <w:lang w:eastAsia="zh-CN"/>
        </w:rPr>
        <w:t>s</w:t>
      </w:r>
      <w:r w:rsidRPr="00975BFD">
        <w:t xml:space="preserve"> the API for Network Slice Allocation.</w:t>
      </w:r>
    </w:p>
    <w:p w14:paraId="1CE8B108" w14:textId="77777777" w:rsidR="003655F7" w:rsidRPr="00975BFD" w:rsidRDefault="003655F7" w:rsidP="003655F7">
      <w:pPr>
        <w:pStyle w:val="TH"/>
        <w:rPr>
          <w:lang w:eastAsia="zh-CN"/>
        </w:rPr>
      </w:pPr>
      <w:r w:rsidRPr="00975BFD">
        <w:t>Table 9.</w:t>
      </w:r>
      <w:r w:rsidRPr="00975BFD">
        <w:rPr>
          <w:rFonts w:eastAsia="DengXian"/>
          <w:lang w:eastAsia="zh-CN"/>
        </w:rPr>
        <w:t>18</w:t>
      </w:r>
      <w:r w:rsidRPr="00975BFD">
        <w:t>.4.1-1: SS_NSCE_</w:t>
      </w:r>
      <w:r w:rsidRPr="00975BFD">
        <w:rPr>
          <w:lang w:eastAsia="zh-CN"/>
        </w:rPr>
        <w:t>NSAllocation</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3111"/>
        <w:gridCol w:w="1503"/>
        <w:gridCol w:w="1482"/>
      </w:tblGrid>
      <w:tr w:rsidR="003655F7" w:rsidRPr="00975BFD" w14:paraId="22251305" w14:textId="77777777" w:rsidTr="00FC072A">
        <w:trPr>
          <w:trHeight w:val="394"/>
          <w:jc w:val="center"/>
        </w:trPr>
        <w:tc>
          <w:tcPr>
            <w:tcW w:w="2830" w:type="dxa"/>
            <w:tcBorders>
              <w:top w:val="single" w:sz="4" w:space="0" w:color="auto"/>
              <w:left w:val="single" w:sz="4" w:space="0" w:color="auto"/>
              <w:bottom w:val="single" w:sz="4" w:space="0" w:color="auto"/>
              <w:right w:val="single" w:sz="4" w:space="0" w:color="auto"/>
            </w:tcBorders>
          </w:tcPr>
          <w:p w14:paraId="25DC358F" w14:textId="77777777" w:rsidR="003655F7" w:rsidRPr="00975BFD" w:rsidRDefault="003655F7" w:rsidP="00FC072A">
            <w:pPr>
              <w:pStyle w:val="TAH"/>
              <w:rPr>
                <w:kern w:val="2"/>
              </w:rPr>
            </w:pPr>
            <w:r w:rsidRPr="00975BFD">
              <w:rPr>
                <w:kern w:val="2"/>
              </w:rPr>
              <w:t>API Name</w:t>
            </w:r>
          </w:p>
        </w:tc>
        <w:tc>
          <w:tcPr>
            <w:tcW w:w="3111" w:type="dxa"/>
            <w:tcBorders>
              <w:top w:val="single" w:sz="4" w:space="0" w:color="auto"/>
              <w:left w:val="nil"/>
              <w:bottom w:val="single" w:sz="4" w:space="0" w:color="auto"/>
              <w:right w:val="single" w:sz="4" w:space="0" w:color="auto"/>
            </w:tcBorders>
          </w:tcPr>
          <w:p w14:paraId="0BFF6487" w14:textId="77777777" w:rsidR="003655F7" w:rsidRPr="00975BFD" w:rsidRDefault="003655F7" w:rsidP="00FC072A">
            <w:pPr>
              <w:pStyle w:val="TAH"/>
              <w:rPr>
                <w:kern w:val="2"/>
              </w:rPr>
            </w:pPr>
            <w:r w:rsidRPr="00975BFD">
              <w:rPr>
                <w:kern w:val="2"/>
              </w:rPr>
              <w:t>API Operations</w:t>
            </w:r>
          </w:p>
        </w:tc>
        <w:tc>
          <w:tcPr>
            <w:tcW w:w="1503" w:type="dxa"/>
            <w:tcBorders>
              <w:top w:val="single" w:sz="4" w:space="0" w:color="auto"/>
              <w:left w:val="nil"/>
              <w:bottom w:val="single" w:sz="4" w:space="0" w:color="auto"/>
              <w:right w:val="single" w:sz="4" w:space="0" w:color="auto"/>
            </w:tcBorders>
          </w:tcPr>
          <w:p w14:paraId="5FC03DA6" w14:textId="77777777" w:rsidR="003655F7" w:rsidRPr="00975BFD" w:rsidRDefault="003655F7" w:rsidP="00FC072A">
            <w:pPr>
              <w:pStyle w:val="TAH"/>
              <w:rPr>
                <w:kern w:val="2"/>
                <w:szCs w:val="18"/>
              </w:rPr>
            </w:pPr>
            <w:r w:rsidRPr="00975BFD">
              <w:rPr>
                <w:kern w:val="2"/>
              </w:rPr>
              <w:t>Operation</w:t>
            </w:r>
          </w:p>
          <w:p w14:paraId="6D09E264" w14:textId="77777777" w:rsidR="003655F7" w:rsidRPr="00975BFD" w:rsidRDefault="003655F7" w:rsidP="00FC072A">
            <w:pPr>
              <w:pStyle w:val="TAH"/>
              <w:rPr>
                <w:kern w:val="2"/>
              </w:rPr>
            </w:pPr>
            <w:r w:rsidRPr="00975BFD">
              <w:rPr>
                <w:kern w:val="2"/>
              </w:rPr>
              <w:t>Semantics</w:t>
            </w:r>
          </w:p>
        </w:tc>
        <w:tc>
          <w:tcPr>
            <w:tcW w:w="1482" w:type="dxa"/>
            <w:tcBorders>
              <w:top w:val="single" w:sz="4" w:space="0" w:color="auto"/>
              <w:left w:val="nil"/>
              <w:bottom w:val="single" w:sz="4" w:space="0" w:color="auto"/>
              <w:right w:val="single" w:sz="4" w:space="0" w:color="auto"/>
            </w:tcBorders>
          </w:tcPr>
          <w:p w14:paraId="2F3F1568" w14:textId="77777777" w:rsidR="003655F7" w:rsidRPr="00975BFD" w:rsidRDefault="003655F7" w:rsidP="00FC072A">
            <w:pPr>
              <w:pStyle w:val="TAH"/>
              <w:rPr>
                <w:kern w:val="2"/>
              </w:rPr>
            </w:pPr>
            <w:r w:rsidRPr="00975BFD">
              <w:rPr>
                <w:kern w:val="2"/>
              </w:rPr>
              <w:t>Consumer(s)</w:t>
            </w:r>
          </w:p>
        </w:tc>
      </w:tr>
      <w:tr w:rsidR="003655F7" w:rsidRPr="00975BFD" w14:paraId="69BB7935" w14:textId="77777777" w:rsidTr="00FC072A">
        <w:trPr>
          <w:trHeight w:val="424"/>
          <w:jc w:val="center"/>
        </w:trPr>
        <w:tc>
          <w:tcPr>
            <w:tcW w:w="2830" w:type="dxa"/>
            <w:tcBorders>
              <w:top w:val="nil"/>
              <w:left w:val="single" w:sz="4" w:space="0" w:color="auto"/>
              <w:bottom w:val="single" w:sz="4" w:space="0" w:color="auto"/>
              <w:right w:val="single" w:sz="4" w:space="0" w:color="auto"/>
            </w:tcBorders>
          </w:tcPr>
          <w:p w14:paraId="0357714D" w14:textId="77777777" w:rsidR="003655F7" w:rsidRPr="00975BFD" w:rsidRDefault="003655F7" w:rsidP="00FC072A">
            <w:pPr>
              <w:pStyle w:val="TAL"/>
              <w:rPr>
                <w:b/>
                <w:kern w:val="2"/>
              </w:rPr>
            </w:pPr>
            <w:r w:rsidRPr="00975BFD">
              <w:t>SS_NSCE_</w:t>
            </w:r>
            <w:r w:rsidRPr="00975BFD">
              <w:rPr>
                <w:lang w:eastAsia="zh-CN"/>
              </w:rPr>
              <w:t>NSAllocation</w:t>
            </w:r>
          </w:p>
        </w:tc>
        <w:tc>
          <w:tcPr>
            <w:tcW w:w="3111" w:type="dxa"/>
            <w:tcBorders>
              <w:top w:val="single" w:sz="4" w:space="0" w:color="auto"/>
              <w:left w:val="nil"/>
              <w:bottom w:val="single" w:sz="4" w:space="0" w:color="auto"/>
              <w:right w:val="single" w:sz="4" w:space="0" w:color="auto"/>
            </w:tcBorders>
          </w:tcPr>
          <w:p w14:paraId="4CA23937" w14:textId="77777777" w:rsidR="003655F7" w:rsidRPr="00975BFD" w:rsidRDefault="003655F7" w:rsidP="00FC072A">
            <w:pPr>
              <w:pStyle w:val="TAL"/>
              <w:rPr>
                <w:kern w:val="2"/>
              </w:rPr>
            </w:pPr>
            <w:r w:rsidRPr="00975BFD">
              <w:rPr>
                <w:lang w:eastAsia="zh-CN"/>
              </w:rPr>
              <w:t>NSAllocation</w:t>
            </w:r>
            <w:r w:rsidRPr="00975BFD">
              <w:t>_</w:t>
            </w:r>
            <w:r w:rsidRPr="00975BFD">
              <w:rPr>
                <w:kern w:val="2"/>
              </w:rPr>
              <w:t>Request /Response</w:t>
            </w:r>
          </w:p>
        </w:tc>
        <w:tc>
          <w:tcPr>
            <w:tcW w:w="1503" w:type="dxa"/>
            <w:tcBorders>
              <w:top w:val="nil"/>
              <w:left w:val="nil"/>
              <w:bottom w:val="single" w:sz="4" w:space="0" w:color="auto"/>
              <w:right w:val="single" w:sz="4" w:space="0" w:color="auto"/>
            </w:tcBorders>
          </w:tcPr>
          <w:p w14:paraId="0679CD33" w14:textId="77777777" w:rsidR="003655F7" w:rsidRPr="00975BFD" w:rsidRDefault="003655F7" w:rsidP="00FC072A">
            <w:pPr>
              <w:pStyle w:val="TAL"/>
              <w:rPr>
                <w:kern w:val="2"/>
              </w:rPr>
            </w:pPr>
            <w:r w:rsidRPr="00975BFD">
              <w:rPr>
                <w:kern w:val="2"/>
              </w:rPr>
              <w:t>Request /Response</w:t>
            </w:r>
          </w:p>
        </w:tc>
        <w:tc>
          <w:tcPr>
            <w:tcW w:w="1482" w:type="dxa"/>
            <w:tcBorders>
              <w:top w:val="nil"/>
              <w:left w:val="nil"/>
              <w:bottom w:val="single" w:sz="4" w:space="0" w:color="auto"/>
              <w:right w:val="single" w:sz="4" w:space="0" w:color="auto"/>
            </w:tcBorders>
          </w:tcPr>
          <w:p w14:paraId="09C1C551" w14:textId="77777777" w:rsidR="003655F7" w:rsidRPr="00975BFD" w:rsidRDefault="003655F7" w:rsidP="00FC072A">
            <w:pPr>
              <w:pStyle w:val="TAL"/>
              <w:rPr>
                <w:kern w:val="2"/>
              </w:rPr>
            </w:pPr>
            <w:r w:rsidRPr="00975BFD">
              <w:rPr>
                <w:kern w:val="2"/>
              </w:rPr>
              <w:t>VAL server</w:t>
            </w:r>
          </w:p>
        </w:tc>
      </w:tr>
    </w:tbl>
    <w:p w14:paraId="01DA33F3" w14:textId="77777777" w:rsidR="00E62ACF" w:rsidRPr="00975BFD" w:rsidRDefault="00E62ACF" w:rsidP="00E62ACF"/>
    <w:p w14:paraId="5825DCB7" w14:textId="190F7A79" w:rsidR="003655F7" w:rsidRPr="00975BFD" w:rsidRDefault="003655F7" w:rsidP="003655F7">
      <w:pPr>
        <w:pStyle w:val="Heading4"/>
      </w:pPr>
      <w:bookmarkStart w:id="942" w:name="_Toc170686351"/>
      <w:r w:rsidRPr="00975BFD">
        <w:t>9.</w:t>
      </w:r>
      <w:r w:rsidRPr="00975BFD">
        <w:rPr>
          <w:lang w:eastAsia="zh-CN"/>
        </w:rPr>
        <w:t>1</w:t>
      </w:r>
      <w:r w:rsidRPr="00975BFD">
        <w:t>8.4.2</w:t>
      </w:r>
      <w:r w:rsidRPr="00975BFD">
        <w:tab/>
        <w:t>SS_NSCE_</w:t>
      </w:r>
      <w:r w:rsidRPr="00975BFD">
        <w:rPr>
          <w:lang w:eastAsia="zh-CN"/>
        </w:rPr>
        <w:t>NSAllocation</w:t>
      </w:r>
      <w:r w:rsidRPr="00975BFD">
        <w:t>_</w:t>
      </w:r>
      <w:r w:rsidRPr="00975BFD">
        <w:rPr>
          <w:kern w:val="2"/>
        </w:rPr>
        <w:t>Request /Response</w:t>
      </w:r>
      <w:r w:rsidRPr="00975BFD">
        <w:t xml:space="preserve"> operation</w:t>
      </w:r>
      <w:bookmarkEnd w:id="942"/>
    </w:p>
    <w:p w14:paraId="3F9138FD" w14:textId="77777777" w:rsidR="003655F7" w:rsidRPr="00975BFD" w:rsidRDefault="003655F7" w:rsidP="003655F7">
      <w:r w:rsidRPr="00975BFD">
        <w:rPr>
          <w:b/>
        </w:rPr>
        <w:t>API operation name:</w:t>
      </w:r>
      <w:r w:rsidRPr="00975BFD">
        <w:t xml:space="preserve"> SS_NSCE_</w:t>
      </w:r>
      <w:r w:rsidRPr="00975BFD">
        <w:rPr>
          <w:lang w:eastAsia="zh-CN"/>
        </w:rPr>
        <w:t>NSAllocation</w:t>
      </w:r>
      <w:r w:rsidRPr="00975BFD">
        <w:t>_</w:t>
      </w:r>
      <w:r w:rsidRPr="00975BFD">
        <w:rPr>
          <w:kern w:val="2"/>
        </w:rPr>
        <w:t>Request /Response</w:t>
      </w:r>
    </w:p>
    <w:p w14:paraId="414419F3" w14:textId="77777777" w:rsidR="003655F7" w:rsidRPr="00975BFD" w:rsidRDefault="003655F7" w:rsidP="003655F7">
      <w:r w:rsidRPr="00975BFD">
        <w:rPr>
          <w:b/>
        </w:rPr>
        <w:t>Description:</w:t>
      </w:r>
      <w:r w:rsidRPr="00975BFD">
        <w:t xml:space="preserve"> The consumer </w:t>
      </w:r>
      <w:r w:rsidRPr="00975BFD">
        <w:rPr>
          <w:lang w:eastAsia="zh-CN"/>
        </w:rPr>
        <w:t>requests the network slice allocation</w:t>
      </w:r>
      <w:r w:rsidRPr="00975BFD">
        <w:t>.</w:t>
      </w:r>
    </w:p>
    <w:p w14:paraId="6CA46986" w14:textId="77777777" w:rsidR="003655F7" w:rsidRPr="00975BFD" w:rsidRDefault="003655F7" w:rsidP="003655F7">
      <w:r w:rsidRPr="00975BFD">
        <w:rPr>
          <w:b/>
        </w:rPr>
        <w:t>Inputs:</w:t>
      </w:r>
      <w:r w:rsidRPr="00975BFD">
        <w:t xml:space="preserve"> See </w:t>
      </w:r>
      <w:r w:rsidRPr="00975BFD">
        <w:rPr>
          <w:lang w:eastAsia="zh-CN"/>
        </w:rPr>
        <w:t xml:space="preserve">table </w:t>
      </w:r>
      <w:r w:rsidRPr="00975BFD">
        <w:t>9.</w:t>
      </w:r>
      <w:r w:rsidRPr="00975BFD">
        <w:rPr>
          <w:lang w:eastAsia="zh-CN"/>
        </w:rPr>
        <w:t>18</w:t>
      </w:r>
      <w:r w:rsidRPr="00975BFD">
        <w:t>.3.</w:t>
      </w:r>
      <w:r w:rsidRPr="00975BFD">
        <w:rPr>
          <w:lang w:eastAsia="zh-CN"/>
        </w:rPr>
        <w:t>2-1</w:t>
      </w:r>
      <w:r w:rsidRPr="00975BFD">
        <w:t>.</w:t>
      </w:r>
    </w:p>
    <w:p w14:paraId="7A71293F" w14:textId="77777777" w:rsidR="003655F7" w:rsidRPr="00975BFD" w:rsidRDefault="003655F7" w:rsidP="003655F7">
      <w:r w:rsidRPr="00975BFD">
        <w:rPr>
          <w:b/>
        </w:rPr>
        <w:t>Outputs:</w:t>
      </w:r>
      <w:r w:rsidRPr="00975BFD">
        <w:t xml:space="preserve"> See </w:t>
      </w:r>
      <w:r w:rsidRPr="00975BFD">
        <w:rPr>
          <w:lang w:eastAsia="zh-CN"/>
        </w:rPr>
        <w:t xml:space="preserve">table </w:t>
      </w:r>
      <w:r w:rsidRPr="00975BFD">
        <w:t>9.</w:t>
      </w:r>
      <w:r w:rsidRPr="00975BFD">
        <w:rPr>
          <w:lang w:eastAsia="zh-CN"/>
        </w:rPr>
        <w:t>18</w:t>
      </w:r>
      <w:r w:rsidRPr="00975BFD">
        <w:t>.3.</w:t>
      </w:r>
      <w:r w:rsidRPr="00975BFD">
        <w:rPr>
          <w:lang w:eastAsia="zh-CN"/>
        </w:rPr>
        <w:t>2-2</w:t>
      </w:r>
      <w:r w:rsidRPr="00975BFD">
        <w:rPr>
          <w:i/>
        </w:rPr>
        <w:t>.</w:t>
      </w:r>
    </w:p>
    <w:p w14:paraId="6248418F" w14:textId="77777777" w:rsidR="003655F7" w:rsidRPr="00975BFD" w:rsidRDefault="003655F7" w:rsidP="003655F7">
      <w:r w:rsidRPr="00975BFD">
        <w:t>See clause 9.</w:t>
      </w:r>
      <w:r w:rsidRPr="00975BFD">
        <w:rPr>
          <w:lang w:eastAsia="zh-CN"/>
        </w:rPr>
        <w:t>18</w:t>
      </w:r>
      <w:r w:rsidRPr="00975BFD">
        <w:t>.2.1 for details of usage of this operation.</w:t>
      </w:r>
    </w:p>
    <w:p w14:paraId="0907E58B" w14:textId="77777777" w:rsidR="0039271C" w:rsidRPr="00975BFD" w:rsidRDefault="00632768">
      <w:pPr>
        <w:pStyle w:val="Heading2"/>
        <w:rPr>
          <w:bCs/>
        </w:rPr>
      </w:pPr>
      <w:bookmarkStart w:id="943" w:name="_Toc170686352"/>
      <w:r w:rsidRPr="00975BFD">
        <w:rPr>
          <w:bCs/>
        </w:rPr>
        <w:t>9.</w:t>
      </w:r>
      <w:r w:rsidRPr="00975BFD">
        <w:rPr>
          <w:rFonts w:eastAsiaTheme="minorEastAsia"/>
          <w:bCs/>
          <w:lang w:eastAsia="zh-CN"/>
        </w:rPr>
        <w:t>19</w:t>
      </w:r>
      <w:r w:rsidRPr="00975BFD">
        <w:rPr>
          <w:bCs/>
        </w:rPr>
        <w:tab/>
      </w:r>
      <w:r w:rsidRPr="00975BFD">
        <w:rPr>
          <w:rFonts w:eastAsiaTheme="minorEastAsia"/>
          <w:bCs/>
          <w:lang w:eastAsia="zh-CN"/>
        </w:rPr>
        <w:t>A</w:t>
      </w:r>
      <w:r w:rsidRPr="00975BFD">
        <w:rPr>
          <w:bCs/>
        </w:rPr>
        <w:t>uthorization and authentication</w:t>
      </w:r>
      <w:bookmarkEnd w:id="936"/>
      <w:bookmarkEnd w:id="943"/>
    </w:p>
    <w:p w14:paraId="0EFDA9C4" w14:textId="77777777" w:rsidR="0039271C" w:rsidRPr="00975BFD" w:rsidRDefault="00632768">
      <w:pPr>
        <w:rPr>
          <w:lang w:eastAsia="ko-KR"/>
        </w:rPr>
      </w:pPr>
      <w:r w:rsidRPr="00975BFD">
        <w:t>VAL server authorization and authentication are specified in 3GPP TS 33.434 [</w:t>
      </w:r>
      <w:r w:rsidRPr="00975BFD">
        <w:rPr>
          <w:rFonts w:eastAsiaTheme="minorEastAsia"/>
          <w:lang w:eastAsia="zh-CN"/>
        </w:rPr>
        <w:t>22</w:t>
      </w:r>
      <w:r w:rsidRPr="00975BFD">
        <w:t>], clause 5.1.1.8.</w:t>
      </w:r>
      <w:bookmarkEnd w:id="253"/>
      <w:bookmarkEnd w:id="254"/>
      <w:bookmarkEnd w:id="255"/>
      <w:bookmarkEnd w:id="256"/>
    </w:p>
    <w:p w14:paraId="34667462" w14:textId="77777777" w:rsidR="0039271C" w:rsidRPr="00975BFD" w:rsidRDefault="00632768">
      <w:pPr>
        <w:pStyle w:val="Heading8"/>
      </w:pPr>
      <w:bookmarkStart w:id="944" w:name="_Toc134012002"/>
      <w:bookmarkStart w:id="945" w:name="_Toc32523"/>
      <w:bookmarkStart w:id="946" w:name="_Toc106116337"/>
      <w:bookmarkStart w:id="947" w:name="_Toc170686353"/>
      <w:r w:rsidRPr="00975BFD">
        <w:t>Annex A (informative):</w:t>
      </w:r>
      <w:r w:rsidRPr="00975BFD">
        <w:rPr>
          <w:rFonts w:eastAsia="SimSun"/>
          <w:lang w:eastAsia="zh-CN"/>
        </w:rPr>
        <w:br/>
      </w:r>
      <w:r w:rsidRPr="00975BFD">
        <w:t>Deployment models</w:t>
      </w:r>
      <w:bookmarkEnd w:id="944"/>
      <w:bookmarkEnd w:id="945"/>
      <w:bookmarkEnd w:id="946"/>
      <w:bookmarkEnd w:id="947"/>
    </w:p>
    <w:p w14:paraId="598BA592" w14:textId="77777777" w:rsidR="0039271C" w:rsidRPr="00975BFD" w:rsidRDefault="00632768">
      <w:pPr>
        <w:pStyle w:val="Heading1"/>
      </w:pPr>
      <w:bookmarkStart w:id="948" w:name="_Toc134012003"/>
      <w:bookmarkStart w:id="949" w:name="_Toc170686354"/>
      <w:r w:rsidRPr="00975BFD">
        <w:t>A.1</w:t>
      </w:r>
      <w:r w:rsidRPr="00975BFD">
        <w:tab/>
        <w:t>Deployment scenarios</w:t>
      </w:r>
      <w:bookmarkEnd w:id="948"/>
      <w:bookmarkEnd w:id="949"/>
      <w:r w:rsidRPr="00975BFD">
        <w:t xml:space="preserve"> </w:t>
      </w:r>
    </w:p>
    <w:p w14:paraId="5D5BC74D" w14:textId="77777777" w:rsidR="0039271C" w:rsidRPr="00975BFD" w:rsidRDefault="00632768">
      <w:pPr>
        <w:pStyle w:val="Heading2"/>
      </w:pPr>
      <w:bookmarkStart w:id="950" w:name="_Toc134012004"/>
      <w:bookmarkStart w:id="951" w:name="_Toc170686355"/>
      <w:r w:rsidRPr="00975BFD">
        <w:rPr>
          <w:rFonts w:cs="Arial"/>
        </w:rPr>
        <w:t>A.1.1</w:t>
      </w:r>
      <w:r w:rsidRPr="00975BFD">
        <w:tab/>
        <w:t>General</w:t>
      </w:r>
      <w:bookmarkEnd w:id="950"/>
      <w:bookmarkEnd w:id="951"/>
      <w:r w:rsidRPr="00975BFD">
        <w:t xml:space="preserve"> </w:t>
      </w:r>
    </w:p>
    <w:p w14:paraId="24F9B914" w14:textId="77777777" w:rsidR="0039271C" w:rsidRPr="00975BFD" w:rsidRDefault="00632768">
      <w:r w:rsidRPr="00975BFD">
        <w:t>Based on the network slicing capability of the S-NSSAI granularity provided by SA2 and the network slicing capability of the NSI/S-NSSAI granularity provided by SA5, the NSCE service is provides network slicing management and control capabilities in the S-NSSAI granularity for vertical industries.</w:t>
      </w:r>
    </w:p>
    <w:p w14:paraId="1B3E0185" w14:textId="77777777" w:rsidR="0039271C" w:rsidRPr="00975BFD" w:rsidRDefault="00632768">
      <w:r w:rsidRPr="00975BFD">
        <w:t>A network slice can have only one owner and one NSCE service provider. NSCE service provider and slice owner can be different. For example the slice owner is VAL server, but the NSCE service provider is MNO.</w:t>
      </w:r>
    </w:p>
    <w:p w14:paraId="34CD0935" w14:textId="77777777" w:rsidR="0039271C" w:rsidRPr="00975BFD" w:rsidRDefault="00632768">
      <w:r w:rsidRPr="00975BFD">
        <w:t>This clause describes examples of deployment models with respect to different deployment scenarios as follows.</w:t>
      </w:r>
    </w:p>
    <w:p w14:paraId="38E71171" w14:textId="77777777" w:rsidR="0039271C" w:rsidRPr="00975BFD" w:rsidRDefault="00632768">
      <w:pPr>
        <w:pStyle w:val="Heading2"/>
      </w:pPr>
      <w:bookmarkStart w:id="952" w:name="_Toc134012005"/>
      <w:bookmarkStart w:id="953" w:name="_Toc170686356"/>
      <w:r w:rsidRPr="00975BFD">
        <w:t>A.1.2</w:t>
      </w:r>
      <w:r w:rsidRPr="00975BFD">
        <w:tab/>
        <w:t>Centralized NSCE deployment</w:t>
      </w:r>
      <w:bookmarkEnd w:id="952"/>
      <w:bookmarkEnd w:id="953"/>
      <w:r w:rsidRPr="00975BFD">
        <w:t xml:space="preserve"> </w:t>
      </w:r>
    </w:p>
    <w:p w14:paraId="1394F811" w14:textId="77777777" w:rsidR="0039271C" w:rsidRPr="00975BFD" w:rsidRDefault="00632768">
      <w:r w:rsidRPr="00975BFD">
        <w:t>Figure A.1.2 provides a example of centralized deployment of NSCE server whose service area covering the whole PLMN. It is also possible slice coverage area to be smaller than the NSCE service area.</w:t>
      </w:r>
    </w:p>
    <w:p w14:paraId="54FD59C0" w14:textId="77777777" w:rsidR="0039271C" w:rsidRPr="00975BFD" w:rsidRDefault="00632768">
      <w:r w:rsidRPr="00975BFD">
        <w:t>The network slice capability enablement service is provided with the view of whole PLMN in this scenario.</w:t>
      </w:r>
    </w:p>
    <w:bookmarkStart w:id="954" w:name="_MON_1736272058"/>
    <w:bookmarkEnd w:id="954"/>
    <w:p w14:paraId="1668EFB9" w14:textId="77777777" w:rsidR="0039271C" w:rsidRPr="00975BFD" w:rsidRDefault="0039271C">
      <w:pPr>
        <w:pStyle w:val="TH"/>
      </w:pPr>
      <w:r w:rsidRPr="00975BFD">
        <w:object w:dxaOrig="6040" w:dyaOrig="2580" w14:anchorId="1FFA5893">
          <v:shape id="_x0000_i1057" type="#_x0000_t75" style="width:291.65pt;height:166.35pt" o:ole="">
            <v:imagedata r:id="rId80" o:title="" cropbottom="-19254f"/>
          </v:shape>
          <o:OLEObject Type="Embed" ProgID="Word.Document.8" ShapeID="_x0000_i1057" DrawAspect="Content" ObjectID="_1781298970" r:id="rId81"/>
        </w:object>
      </w:r>
    </w:p>
    <w:p w14:paraId="52C13EEF" w14:textId="77777777" w:rsidR="0039271C" w:rsidRPr="00975BFD" w:rsidRDefault="00632768">
      <w:pPr>
        <w:pStyle w:val="TF"/>
      </w:pPr>
      <w:r w:rsidRPr="00975BFD">
        <w:t xml:space="preserve">Figure </w:t>
      </w:r>
      <w:r w:rsidRPr="00975BFD">
        <w:rPr>
          <w:rFonts w:cs="Arial"/>
        </w:rPr>
        <w:t>A</w:t>
      </w:r>
      <w:r w:rsidRPr="00975BFD">
        <w:t>.</w:t>
      </w:r>
      <w:r w:rsidRPr="00975BFD">
        <w:rPr>
          <w:rFonts w:cs="Arial"/>
        </w:rPr>
        <w:t>1.2</w:t>
      </w:r>
      <w:r w:rsidRPr="00975BFD">
        <w:t xml:space="preserve">: </w:t>
      </w:r>
      <w:r w:rsidRPr="00975BFD">
        <w:rPr>
          <w:rFonts w:cs="Arial"/>
        </w:rPr>
        <w:t>Illustration of centralized NSCE deployment</w:t>
      </w:r>
    </w:p>
    <w:p w14:paraId="5A982F8A" w14:textId="77777777" w:rsidR="0039271C" w:rsidRPr="00975BFD" w:rsidRDefault="00632768">
      <w:pPr>
        <w:pStyle w:val="Heading2"/>
      </w:pPr>
      <w:bookmarkStart w:id="955" w:name="_Toc134012006"/>
      <w:bookmarkStart w:id="956" w:name="_Toc170686357"/>
      <w:r w:rsidRPr="00975BFD">
        <w:t>A.1.3</w:t>
      </w:r>
      <w:r w:rsidRPr="00975BFD">
        <w:tab/>
        <w:t>Distributed NSCE deployment</w:t>
      </w:r>
      <w:bookmarkEnd w:id="955"/>
      <w:bookmarkEnd w:id="956"/>
    </w:p>
    <w:p w14:paraId="1B649D5F" w14:textId="77777777" w:rsidR="0039271C" w:rsidRPr="00975BFD" w:rsidRDefault="00632768">
      <w:r w:rsidRPr="00975BFD">
        <w:t xml:space="preserve">The distributed deployment refers to the deployment model in which multiple NSCE servers are deployed by same provider, whose service area only covers some specific areas as shown below (based on geographical coordinates or TA list(s)). </w:t>
      </w:r>
    </w:p>
    <w:bookmarkStart w:id="957" w:name="_1735500627"/>
    <w:bookmarkEnd w:id="957"/>
    <w:p w14:paraId="7DF60FFD" w14:textId="77777777" w:rsidR="0039271C" w:rsidRPr="00975BFD" w:rsidRDefault="0039271C">
      <w:pPr>
        <w:pStyle w:val="TH"/>
      </w:pPr>
      <w:r w:rsidRPr="00975BFD">
        <w:object w:dxaOrig="7742" w:dyaOrig="2992" w14:anchorId="6224B4F9">
          <v:shape id="_x0000_i1058" type="#_x0000_t75" style="width:376.85pt;height:171.8pt" o:ole="">
            <v:imagedata r:id="rId82" o:title="" cropbottom="-19254f"/>
          </v:shape>
          <o:OLEObject Type="Embed" ProgID="Word.Document.8" ShapeID="_x0000_i1058" DrawAspect="Content" ObjectID="_1781298971" r:id="rId83"/>
        </w:object>
      </w:r>
    </w:p>
    <w:p w14:paraId="63D04BE1" w14:textId="77777777" w:rsidR="0039271C" w:rsidRPr="00975BFD" w:rsidRDefault="00632768">
      <w:pPr>
        <w:pStyle w:val="TF"/>
      </w:pPr>
      <w:r w:rsidRPr="00975BFD">
        <w:t xml:space="preserve">Figure </w:t>
      </w:r>
      <w:r w:rsidRPr="00975BFD">
        <w:rPr>
          <w:rFonts w:cs="Arial"/>
        </w:rPr>
        <w:t>A</w:t>
      </w:r>
      <w:r w:rsidRPr="00975BFD">
        <w:t>.</w:t>
      </w:r>
      <w:r w:rsidRPr="00975BFD">
        <w:rPr>
          <w:rFonts w:cs="Arial"/>
        </w:rPr>
        <w:t>1.3</w:t>
      </w:r>
      <w:r w:rsidRPr="00975BFD">
        <w:t xml:space="preserve">: </w:t>
      </w:r>
      <w:r w:rsidRPr="00975BFD">
        <w:rPr>
          <w:rFonts w:cs="Arial"/>
        </w:rPr>
        <w:t>Illustration of distributed NSCE deployment</w:t>
      </w:r>
    </w:p>
    <w:p w14:paraId="48FBD107" w14:textId="77777777" w:rsidR="0039271C" w:rsidRPr="00975BFD" w:rsidRDefault="00632768">
      <w:r w:rsidRPr="00975BFD">
        <w:t>When there are multiple NSCE servers managed by same provider, NSCE server(s) can be subscribed for providing the network slice statistics to another NSCE server to provide a global view.</w:t>
      </w:r>
    </w:p>
    <w:p w14:paraId="7F8ECEA8" w14:textId="77777777" w:rsidR="0039271C" w:rsidRPr="00975BFD" w:rsidRDefault="00632768">
      <w:r w:rsidRPr="00975BFD">
        <w:t>There can be two use cases to provide the NSCE service in the distributed deployment:</w:t>
      </w:r>
    </w:p>
    <w:p w14:paraId="249B106C" w14:textId="77777777" w:rsidR="0039271C" w:rsidRPr="00975BFD" w:rsidRDefault="00632768">
      <w:r w:rsidRPr="00975BFD">
        <w:t>One use case is that the distributed deployed NSCE is about a slice service area which is equivalent to the edge/NPN’s service area. For this scenario, if the distributed deployed NSCE wants to access the NEF/NWDAF/NSACF services or to receive policies from OAM, it needs to interact to the global NSCE.</w:t>
      </w:r>
    </w:p>
    <w:p w14:paraId="6BD1CFC8" w14:textId="77777777" w:rsidR="0039271C" w:rsidRPr="00975BFD" w:rsidRDefault="00632768">
      <w:r w:rsidRPr="00975BFD">
        <w:t>A further use case could be that some NSCE services (e.g. MnS discovery) are locally provided to VAL servers (for example as a micro-service), whereas other capabilities are provided for the whole PLMN area. So, the distributed NSCE includes a subset of capabilities which are edge native. The local deployment of such capabilities can allow for more efficient services to the VAL servers (e.g. for QoS verification, the edge deployed NSCE can receive more timely KQI/QoE measurements and can process them locally before triggering an event).</w:t>
      </w:r>
    </w:p>
    <w:p w14:paraId="6B1D0F9C" w14:textId="77777777" w:rsidR="0039271C" w:rsidRPr="00975BFD" w:rsidRDefault="00632768">
      <w:pPr>
        <w:pStyle w:val="Heading2"/>
      </w:pPr>
      <w:bookmarkStart w:id="958" w:name="_Toc134012007"/>
      <w:bookmarkStart w:id="959" w:name="_Toc170686358"/>
      <w:r w:rsidRPr="00975BFD">
        <w:t>A.1.4</w:t>
      </w:r>
      <w:r w:rsidRPr="00975BFD">
        <w:tab/>
        <w:t>NPN NSCE deployment</w:t>
      </w:r>
      <w:bookmarkEnd w:id="958"/>
      <w:bookmarkEnd w:id="959"/>
      <w:r w:rsidRPr="00975BFD">
        <w:t xml:space="preserve"> </w:t>
      </w:r>
    </w:p>
    <w:p w14:paraId="54ECB980" w14:textId="77777777" w:rsidR="0039271C" w:rsidRPr="00975BFD" w:rsidRDefault="00632768">
      <w:r w:rsidRPr="00975BFD">
        <w:t>The NSCE architecture supports the deployment that NSCE server is deployed in NPN.</w:t>
      </w:r>
    </w:p>
    <w:p w14:paraId="189537A6" w14:textId="77777777" w:rsidR="0039271C" w:rsidRPr="00975BFD" w:rsidRDefault="00632768">
      <w:r w:rsidRPr="00975BFD">
        <w:t xml:space="preserve">Figure A.1.4 shows a deployment example of NSCE server deployment in the NPN. This case is valid if a geographical match between slice coverage area, NPN coverage area and NSCE service area is pre-configured. The matching may be pre-configured in the NSCE server by network operator based on the TA list or geographical coordinates. The NSCE server is deployed in Non-public network to provide the network slice capabilities exposure application service based on the interaction with NPN-5GC and NPN management system. </w:t>
      </w:r>
    </w:p>
    <w:p w14:paraId="2F848E1B" w14:textId="77777777" w:rsidR="0039271C" w:rsidRPr="00975BFD" w:rsidRDefault="0039271C">
      <w:pPr>
        <w:pStyle w:val="TH"/>
      </w:pPr>
      <w:r w:rsidRPr="00975BFD">
        <w:object w:dxaOrig="5860" w:dyaOrig="2580" w14:anchorId="353FAFCA">
          <v:shape id="_x0000_i1059" type="#_x0000_t75" style="width:290.3pt;height:166.35pt" o:ole="">
            <v:imagedata r:id="rId84" o:title="" cropbottom="-19254f"/>
          </v:shape>
          <o:OLEObject Type="Embed" ProgID="Word.Document.8" ShapeID="_x0000_i1059" DrawAspect="Content" ObjectID="_1781298972" r:id="rId85"/>
        </w:object>
      </w:r>
    </w:p>
    <w:p w14:paraId="0B4C817F" w14:textId="77777777" w:rsidR="0039271C" w:rsidRPr="00975BFD" w:rsidRDefault="00632768">
      <w:pPr>
        <w:pStyle w:val="TF"/>
      </w:pPr>
      <w:r w:rsidRPr="00975BFD">
        <w:t xml:space="preserve">Figure </w:t>
      </w:r>
      <w:r w:rsidRPr="00975BFD">
        <w:rPr>
          <w:rFonts w:cs="Arial"/>
        </w:rPr>
        <w:t>A.1.4</w:t>
      </w:r>
      <w:r w:rsidRPr="00975BFD">
        <w:t xml:space="preserve">: </w:t>
      </w:r>
      <w:r w:rsidRPr="00975BFD">
        <w:rPr>
          <w:rFonts w:cs="Arial"/>
        </w:rPr>
        <w:t>Illustration of NPN NSCE deployment</w:t>
      </w:r>
    </w:p>
    <w:p w14:paraId="111096E4" w14:textId="77777777" w:rsidR="0039271C" w:rsidRPr="00975BFD" w:rsidRDefault="00632768">
      <w:pPr>
        <w:pStyle w:val="Heading2"/>
      </w:pPr>
      <w:bookmarkStart w:id="960" w:name="_Toc134012008"/>
      <w:bookmarkStart w:id="961" w:name="_Toc170686359"/>
      <w:r w:rsidRPr="00975BFD">
        <w:t>A.1.5</w:t>
      </w:r>
      <w:r w:rsidRPr="00975BFD">
        <w:tab/>
        <w:t>Edge NSCE deployment</w:t>
      </w:r>
      <w:bookmarkEnd w:id="960"/>
      <w:bookmarkEnd w:id="961"/>
      <w:r w:rsidRPr="00975BFD">
        <w:t xml:space="preserve"> </w:t>
      </w:r>
    </w:p>
    <w:p w14:paraId="447973AE" w14:textId="77777777" w:rsidR="0039271C" w:rsidRPr="00975BFD" w:rsidRDefault="00632768">
      <w:r w:rsidRPr="00975BFD">
        <w:t xml:space="preserve">The NSCE architecture supports the depolyment that the NSCE server is deployed in EDN as an EAS to provide the network slice capabilities exposure application service, based on the interaction with 5GS pertaining the network slice, and edge computing management system.  </w:t>
      </w:r>
    </w:p>
    <w:p w14:paraId="0257C5AA" w14:textId="77777777" w:rsidR="0039271C" w:rsidRPr="00975BFD" w:rsidRDefault="00632768">
      <w:r w:rsidRPr="00975BFD">
        <w:t xml:space="preserve">Figure A.1.5 shows the edge NSCE deployment cases when the NSCE server is deployed in the EDN using LADNs as described in Annex A.2.4 of TS 23.558 [22]. This case is valid if a geographical match between slice coverage area, LADN service area (which is EDN service area) and NSCE service area is pre-configured in the NSCE server. The matching can based on the TA list or geographical coordinates. </w:t>
      </w:r>
    </w:p>
    <w:bookmarkStart w:id="962" w:name="_MON_1736272129"/>
    <w:bookmarkEnd w:id="962"/>
    <w:p w14:paraId="7C46AA00" w14:textId="77777777" w:rsidR="0039271C" w:rsidRPr="00975BFD" w:rsidRDefault="0039271C">
      <w:pPr>
        <w:pStyle w:val="TH"/>
      </w:pPr>
      <w:r w:rsidRPr="00975BFD">
        <w:object w:dxaOrig="5860" w:dyaOrig="2950" w14:anchorId="6747B178">
          <v:shape id="_x0000_i1060" type="#_x0000_t75" style="width:292.1pt;height:191.4pt" o:ole="">
            <v:imagedata r:id="rId86" o:title="" cropbottom="-19254f"/>
          </v:shape>
          <o:OLEObject Type="Embed" ProgID="Word.Document.8" ShapeID="_x0000_i1060" DrawAspect="Content" ObjectID="_1781298973" r:id="rId87"/>
        </w:object>
      </w:r>
    </w:p>
    <w:p w14:paraId="3DF4B864" w14:textId="77777777" w:rsidR="0039271C" w:rsidRPr="00975BFD" w:rsidRDefault="00632768">
      <w:pPr>
        <w:pStyle w:val="TF"/>
      </w:pPr>
      <w:r w:rsidRPr="00975BFD">
        <w:t xml:space="preserve">Figure </w:t>
      </w:r>
      <w:r w:rsidRPr="00975BFD">
        <w:rPr>
          <w:rFonts w:cs="Arial"/>
        </w:rPr>
        <w:t>A.1.5</w:t>
      </w:r>
      <w:r w:rsidRPr="00975BFD">
        <w:t xml:space="preserve">: </w:t>
      </w:r>
      <w:r w:rsidRPr="00975BFD">
        <w:rPr>
          <w:rFonts w:cs="Arial"/>
        </w:rPr>
        <w:t>Illustration of edge NSCE deployment</w:t>
      </w:r>
    </w:p>
    <w:p w14:paraId="70529E94" w14:textId="77777777" w:rsidR="0039271C" w:rsidRPr="00975BFD" w:rsidRDefault="00632768">
      <w:pPr>
        <w:pStyle w:val="Heading1"/>
      </w:pPr>
      <w:bookmarkStart w:id="963" w:name="_Toc134012009"/>
      <w:bookmarkStart w:id="964" w:name="_Toc170686360"/>
      <w:r w:rsidRPr="00975BFD">
        <w:t>A.2</w:t>
      </w:r>
      <w:r w:rsidRPr="00975BFD">
        <w:tab/>
        <w:t>Deployment of NSCE server(s) in relation to VAL server and 3GPP system</w:t>
      </w:r>
      <w:bookmarkEnd w:id="963"/>
      <w:bookmarkEnd w:id="964"/>
    </w:p>
    <w:p w14:paraId="2C9A9432" w14:textId="77777777" w:rsidR="0039271C" w:rsidRPr="00975BFD" w:rsidRDefault="00632768">
      <w:pPr>
        <w:rPr>
          <w:rFonts w:eastAsiaTheme="minorEastAsia"/>
          <w:lang w:eastAsia="zh-CN"/>
        </w:rPr>
      </w:pPr>
      <w:r w:rsidRPr="00975BFD">
        <w:t xml:space="preserve">To support the centralized/distributed deployment, the NSCE server(s) will have different deployment models and different relation with VAL server and 3GPP system. </w:t>
      </w:r>
    </w:p>
    <w:p w14:paraId="41340287" w14:textId="77777777" w:rsidR="0039271C" w:rsidRPr="00975BFD" w:rsidRDefault="00632768">
      <w:pPr>
        <w:pStyle w:val="Heading2"/>
      </w:pPr>
      <w:bookmarkStart w:id="965" w:name="_Toc134012010"/>
      <w:bookmarkStart w:id="966" w:name="_Toc170686361"/>
      <w:r w:rsidRPr="00975BFD">
        <w:t>A.2.1</w:t>
      </w:r>
      <w:r w:rsidRPr="00975BFD">
        <w:rPr>
          <w:rFonts w:eastAsiaTheme="minorEastAsia"/>
          <w:lang w:eastAsia="zh-CN"/>
        </w:rPr>
        <w:tab/>
        <w:t>C</w:t>
      </w:r>
      <w:r w:rsidRPr="00975BFD">
        <w:t>entralized NSCE deployment</w:t>
      </w:r>
      <w:bookmarkEnd w:id="965"/>
      <w:bookmarkEnd w:id="966"/>
    </w:p>
    <w:p w14:paraId="0351D003" w14:textId="77777777" w:rsidR="0039271C" w:rsidRPr="00975BFD" w:rsidRDefault="00632768">
      <w:r w:rsidRPr="00975BFD">
        <w:t>The NSCE server can be deployed in single PLMN operator domain (as a SEAL server</w:t>
      </w:r>
      <w:r w:rsidRPr="00975BFD">
        <w:rPr>
          <w:rFonts w:ascii="SimSun" w:hAnsi="SimSun"/>
        </w:rPr>
        <w:t xml:space="preserve"> </w:t>
      </w:r>
      <w:r w:rsidRPr="00975BFD">
        <w:t>as specified in Figure 8.2.1-1</w:t>
      </w:r>
      <w:r w:rsidRPr="00975BFD">
        <w:rPr>
          <w:rFonts w:ascii="SimSun" w:hAnsi="SimSun"/>
        </w:rPr>
        <w:t xml:space="preserve"> </w:t>
      </w:r>
      <w:r w:rsidRPr="00975BFD">
        <w:t>TS 23.434), deployed in VAL service provider domain by vertical</w:t>
      </w:r>
      <w:r w:rsidRPr="00975BFD">
        <w:rPr>
          <w:rFonts w:ascii="SimSun" w:hAnsi="SimSun"/>
        </w:rPr>
        <w:t xml:space="preserve"> </w:t>
      </w:r>
      <w:r w:rsidRPr="00975BFD">
        <w:t>(as a SEAL server</w:t>
      </w:r>
      <w:r w:rsidRPr="00975BFD">
        <w:rPr>
          <w:rFonts w:ascii="SimSun" w:hAnsi="SimSun"/>
        </w:rPr>
        <w:t xml:space="preserve"> </w:t>
      </w:r>
      <w:r w:rsidRPr="00975BFD">
        <w:t>as specified in Figure 8.2.2-1</w:t>
      </w:r>
      <w:r w:rsidRPr="00975BFD">
        <w:rPr>
          <w:rFonts w:ascii="SimSun" w:hAnsi="SimSun"/>
        </w:rPr>
        <w:t xml:space="preserve"> </w:t>
      </w:r>
      <w:r w:rsidRPr="00975BFD">
        <w:t>TS 23.434), or</w:t>
      </w:r>
      <w:r w:rsidRPr="00975BFD">
        <w:rPr>
          <w:rFonts w:ascii="SimSun" w:hAnsi="SimSun"/>
        </w:rPr>
        <w:t xml:space="preserve"> </w:t>
      </w:r>
      <w:r w:rsidRPr="00975BFD">
        <w:t>deployed outside of both the VAL service provider domain and PLMN operator domain i.e. in 3</w:t>
      </w:r>
      <w:r w:rsidRPr="00975BFD">
        <w:rPr>
          <w:vertAlign w:val="superscript"/>
        </w:rPr>
        <w:t>rd</w:t>
      </w:r>
      <w:r w:rsidRPr="00975BFD">
        <w:t xml:space="preserve"> party domain</w:t>
      </w:r>
      <w:r w:rsidRPr="00975BFD">
        <w:rPr>
          <w:rFonts w:ascii="SimSun" w:hAnsi="SimSun"/>
        </w:rPr>
        <w:t xml:space="preserve"> </w:t>
      </w:r>
      <w:r w:rsidRPr="00975BFD">
        <w:t>(as a SEAL server</w:t>
      </w:r>
      <w:r w:rsidRPr="00975BFD">
        <w:rPr>
          <w:rFonts w:ascii="SimSun" w:hAnsi="SimSun"/>
        </w:rPr>
        <w:t xml:space="preserve"> </w:t>
      </w:r>
      <w:r w:rsidRPr="00975BFD">
        <w:t>as specified in Figure 8.2.3-1</w:t>
      </w:r>
      <w:r w:rsidRPr="00975BFD">
        <w:rPr>
          <w:rFonts w:ascii="SimSun" w:hAnsi="SimSun"/>
        </w:rPr>
        <w:t xml:space="preserve"> </w:t>
      </w:r>
      <w:r w:rsidRPr="00975BFD">
        <w:t>TS 23.434).</w:t>
      </w:r>
    </w:p>
    <w:p w14:paraId="74A5A3D5" w14:textId="77777777" w:rsidR="0039271C" w:rsidRPr="00975BFD" w:rsidRDefault="00632768">
      <w:r w:rsidRPr="00975BFD">
        <w:t>The deployment of</w:t>
      </w:r>
      <w:r w:rsidRPr="00975BFD">
        <w:rPr>
          <w:rFonts w:ascii="SimSun" w:hAnsi="SimSun"/>
        </w:rPr>
        <w:t xml:space="preserve"> </w:t>
      </w:r>
      <w:r w:rsidRPr="00975BFD">
        <w:t>NSCE server(s), with connections</w:t>
      </w:r>
      <w:r w:rsidRPr="00975BFD">
        <w:rPr>
          <w:rFonts w:ascii="SimSun" w:hAnsi="SimSun"/>
        </w:rPr>
        <w:t xml:space="preserve"> </w:t>
      </w:r>
      <w:r w:rsidRPr="00975BFD">
        <w:t>to</w:t>
      </w:r>
      <w:r w:rsidRPr="00975BFD">
        <w:rPr>
          <w:rFonts w:ascii="SimSun" w:hAnsi="SimSun"/>
        </w:rPr>
        <w:t xml:space="preserve"> </w:t>
      </w:r>
      <w:r w:rsidRPr="00975BFD">
        <w:t>3GPP network systems</w:t>
      </w:r>
      <w:r w:rsidRPr="00975BFD">
        <w:rPr>
          <w:rFonts w:ascii="SimSun" w:hAnsi="SimSun"/>
        </w:rPr>
        <w:t xml:space="preserve"> </w:t>
      </w:r>
      <w:r w:rsidRPr="00975BFD">
        <w:t>in multiple PLMN operator domains (as a SEAL server</w:t>
      </w:r>
      <w:r w:rsidRPr="00975BFD">
        <w:rPr>
          <w:rFonts w:ascii="SimSun" w:hAnsi="SimSun"/>
        </w:rPr>
        <w:t xml:space="preserve"> </w:t>
      </w:r>
      <w:r w:rsidRPr="00975BFD">
        <w:t>as specified in Figure 8.2.2-2)</w:t>
      </w:r>
      <w:r w:rsidRPr="00975BFD">
        <w:rPr>
          <w:rFonts w:ascii="SimSun" w:hAnsi="SimSun"/>
        </w:rPr>
        <w:t xml:space="preserve"> </w:t>
      </w:r>
      <w:r w:rsidRPr="00975BFD">
        <w:t>is also supported.</w:t>
      </w:r>
      <w:r w:rsidRPr="00975BFD">
        <w:rPr>
          <w:rFonts w:ascii="SimSun" w:hAnsi="SimSun"/>
        </w:rPr>
        <w:t xml:space="preserve"> </w:t>
      </w:r>
      <w:r w:rsidRPr="00975BFD">
        <w:t>When the vertical consumer wants to get NSCE services in two countries which are operated by two different MNOs, the NSCE</w:t>
      </w:r>
      <w:r w:rsidRPr="00975BFD">
        <w:rPr>
          <w:rFonts w:ascii="SimSun" w:hAnsi="SimSun"/>
        </w:rPr>
        <w:t xml:space="preserve"> </w:t>
      </w:r>
      <w:r w:rsidRPr="00975BFD">
        <w:t>service</w:t>
      </w:r>
      <w:r w:rsidRPr="00975BFD">
        <w:rPr>
          <w:rFonts w:ascii="SimSun" w:hAnsi="SimSun"/>
        </w:rPr>
        <w:t xml:space="preserve"> </w:t>
      </w:r>
      <w:r w:rsidRPr="00975BFD">
        <w:t>provider has to interact with two</w:t>
      </w:r>
      <w:r w:rsidRPr="00975BFD">
        <w:rPr>
          <w:rFonts w:ascii="SimSun" w:hAnsi="SimSun"/>
        </w:rPr>
        <w:t xml:space="preserve"> </w:t>
      </w:r>
      <w:r w:rsidRPr="00975BFD">
        <w:t>3GPP network systems.</w:t>
      </w:r>
      <w:r w:rsidRPr="00975BFD">
        <w:rPr>
          <w:rFonts w:ascii="SimSun" w:hAnsi="SimSun"/>
        </w:rPr>
        <w:t xml:space="preserve"> </w:t>
      </w:r>
      <w:r w:rsidRPr="00975BFD">
        <w:t>The NSCE server is either deployed in the VAL service provider domain or deployed separately in the 3</w:t>
      </w:r>
      <w:r w:rsidRPr="00975BFD">
        <w:rPr>
          <w:vertAlign w:val="superscript"/>
        </w:rPr>
        <w:t>rd</w:t>
      </w:r>
      <w:r w:rsidRPr="00975BFD">
        <w:t xml:space="preserve"> party</w:t>
      </w:r>
      <w:r w:rsidRPr="00975BFD">
        <w:rPr>
          <w:rFonts w:ascii="SimSun" w:hAnsi="SimSun"/>
        </w:rPr>
        <w:t xml:space="preserve"> </w:t>
      </w:r>
      <w:r w:rsidRPr="00975BFD">
        <w:t>domain.</w:t>
      </w:r>
    </w:p>
    <w:p w14:paraId="118B0AAF" w14:textId="77777777" w:rsidR="0039271C" w:rsidRPr="00975BFD" w:rsidRDefault="00632768">
      <w:pPr>
        <w:pStyle w:val="Heading2"/>
      </w:pPr>
      <w:bookmarkStart w:id="967" w:name="_Toc134012011"/>
      <w:bookmarkStart w:id="968" w:name="_Toc170686362"/>
      <w:r w:rsidRPr="00975BFD">
        <w:t>A.2.2</w:t>
      </w:r>
      <w:r w:rsidRPr="00975BFD">
        <w:rPr>
          <w:rFonts w:eastAsiaTheme="minorEastAsia"/>
          <w:lang w:eastAsia="zh-CN"/>
        </w:rPr>
        <w:tab/>
      </w:r>
      <w:r w:rsidRPr="00975BFD">
        <w:t>Distributed NSCE deployment</w:t>
      </w:r>
      <w:bookmarkEnd w:id="967"/>
      <w:bookmarkEnd w:id="968"/>
    </w:p>
    <w:p w14:paraId="1E25A023" w14:textId="77777777" w:rsidR="0039271C" w:rsidRPr="00975BFD" w:rsidRDefault="00632768">
      <w:pPr>
        <w:rPr>
          <w:rFonts w:eastAsiaTheme="minorEastAsia"/>
          <w:lang w:eastAsia="zh-CN"/>
        </w:rPr>
      </w:pPr>
      <w:r w:rsidRPr="00975BFD">
        <w:t>The NSCE servers can be</w:t>
      </w:r>
      <w:r w:rsidRPr="00975BFD">
        <w:rPr>
          <w:rFonts w:ascii="SimSun" w:hAnsi="SimSun"/>
        </w:rPr>
        <w:t xml:space="preserve"> </w:t>
      </w:r>
      <w:r w:rsidRPr="00975BFD">
        <w:t>distributed in multiple PLMN domains</w:t>
      </w:r>
      <w:r w:rsidRPr="00975BFD">
        <w:rPr>
          <w:rFonts w:ascii="SimSun" w:hAnsi="SimSun"/>
        </w:rPr>
        <w:t xml:space="preserve"> </w:t>
      </w:r>
      <w:r w:rsidRPr="00975BFD">
        <w:t>(as a SEAL server</w:t>
      </w:r>
      <w:r w:rsidRPr="00975BFD">
        <w:rPr>
          <w:rFonts w:ascii="SimSun" w:hAnsi="SimSun"/>
        </w:rPr>
        <w:t xml:space="preserve"> </w:t>
      </w:r>
      <w:r w:rsidRPr="00975BFD">
        <w:t>as</w:t>
      </w:r>
      <w:r w:rsidRPr="00975BFD">
        <w:rPr>
          <w:rFonts w:ascii="SimSun" w:hAnsi="SimSun"/>
        </w:rPr>
        <w:t xml:space="preserve"> </w:t>
      </w:r>
      <w:r w:rsidRPr="00975BFD">
        <w:t>specified in TS 23.434 Figure 8.2.1-2,</w:t>
      </w:r>
      <w:r w:rsidRPr="00975BFD">
        <w:rPr>
          <w:rFonts w:ascii="SimSun" w:hAnsi="SimSun"/>
        </w:rPr>
        <w:t xml:space="preserve"> </w:t>
      </w:r>
      <w:r w:rsidRPr="00975BFD">
        <w:t>Figure 8.2.1-3),</w:t>
      </w:r>
      <w:r w:rsidRPr="00975BFD">
        <w:rPr>
          <w:rFonts w:ascii="SimSun" w:hAnsi="SimSun"/>
        </w:rPr>
        <w:t xml:space="preserve"> </w:t>
      </w:r>
      <w:r w:rsidRPr="00975BFD">
        <w:t>or distributed in single PLMN operator domain</w:t>
      </w:r>
      <w:r w:rsidRPr="00975BFD">
        <w:rPr>
          <w:rFonts w:ascii="SimSun" w:hAnsi="SimSun"/>
        </w:rPr>
        <w:t xml:space="preserve"> </w:t>
      </w:r>
      <w:r w:rsidRPr="00975BFD">
        <w:t>(as a SEAL server</w:t>
      </w:r>
      <w:r w:rsidRPr="00975BFD">
        <w:rPr>
          <w:rFonts w:ascii="SimSun" w:hAnsi="SimSun"/>
        </w:rPr>
        <w:t xml:space="preserve"> </w:t>
      </w:r>
      <w:r w:rsidRPr="00975BFD">
        <w:t>as</w:t>
      </w:r>
      <w:r w:rsidRPr="00975BFD">
        <w:rPr>
          <w:rFonts w:ascii="SimSun" w:hAnsi="SimSun"/>
        </w:rPr>
        <w:t xml:space="preserve"> </w:t>
      </w:r>
      <w:r w:rsidRPr="00975BFD">
        <w:t>specified in TS 23.434 Figure 8.2.1-4).</w:t>
      </w:r>
      <w:r w:rsidRPr="00975BFD">
        <w:rPr>
          <w:rFonts w:ascii="SimSun" w:hAnsi="SimSun"/>
        </w:rPr>
        <w:t xml:space="preserve"> </w:t>
      </w:r>
      <w:r w:rsidRPr="00975BFD">
        <w:t>The NSCE servers can also distributed</w:t>
      </w:r>
      <w:r w:rsidRPr="00975BFD">
        <w:rPr>
          <w:rFonts w:ascii="SimSun" w:hAnsi="SimSun"/>
        </w:rPr>
        <w:t xml:space="preserve"> </w:t>
      </w:r>
      <w:r w:rsidRPr="00975BFD">
        <w:t>in VAL service provider domain by vertical</w:t>
      </w:r>
      <w:r w:rsidRPr="00975BFD">
        <w:rPr>
          <w:rFonts w:ascii="SimSun" w:hAnsi="SimSun"/>
        </w:rPr>
        <w:t xml:space="preserve"> </w:t>
      </w:r>
      <w:r w:rsidRPr="00975BFD">
        <w:t>(as a SEAL server</w:t>
      </w:r>
      <w:r w:rsidRPr="00975BFD">
        <w:rPr>
          <w:rFonts w:ascii="SimSun" w:hAnsi="SimSun"/>
        </w:rPr>
        <w:t xml:space="preserve"> </w:t>
      </w:r>
      <w:r w:rsidRPr="00975BFD">
        <w:t>as</w:t>
      </w:r>
      <w:r w:rsidRPr="00975BFD">
        <w:rPr>
          <w:rFonts w:ascii="SimSun" w:hAnsi="SimSun"/>
        </w:rPr>
        <w:t xml:space="preserve"> </w:t>
      </w:r>
      <w:r w:rsidRPr="00975BFD">
        <w:t>specified in TS 23.434 Figure 8.2.2-3), or</w:t>
      </w:r>
      <w:r w:rsidRPr="00975BFD">
        <w:rPr>
          <w:rFonts w:ascii="SimSun" w:hAnsi="SimSun"/>
        </w:rPr>
        <w:t xml:space="preserve"> </w:t>
      </w:r>
      <w:r w:rsidRPr="00975BFD">
        <w:t>distributed</w:t>
      </w:r>
      <w:r w:rsidRPr="00975BFD">
        <w:rPr>
          <w:rFonts w:ascii="SimSun" w:hAnsi="SimSun"/>
        </w:rPr>
        <w:t xml:space="preserve"> </w:t>
      </w:r>
      <w:r w:rsidRPr="00975BFD">
        <w:t>deployed in 3</w:t>
      </w:r>
      <w:r w:rsidRPr="00975BFD">
        <w:rPr>
          <w:vertAlign w:val="superscript"/>
        </w:rPr>
        <w:t>rd</w:t>
      </w:r>
      <w:r w:rsidRPr="00975BFD">
        <w:t xml:space="preserve"> party domain by</w:t>
      </w:r>
      <w:r w:rsidRPr="00975BFD">
        <w:rPr>
          <w:rFonts w:ascii="SimSun" w:hAnsi="SimSun"/>
        </w:rPr>
        <w:t xml:space="preserve"> </w:t>
      </w:r>
      <w:r w:rsidRPr="00975BFD">
        <w:t>3</w:t>
      </w:r>
      <w:r w:rsidRPr="00975BFD">
        <w:rPr>
          <w:vertAlign w:val="superscript"/>
        </w:rPr>
        <w:t>rd</w:t>
      </w:r>
      <w:r w:rsidRPr="00975BFD">
        <w:t xml:space="preserve"> party. The VAL server can communicate</w:t>
      </w:r>
      <w:r w:rsidRPr="00975BFD">
        <w:rPr>
          <w:rFonts w:ascii="SimSun" w:hAnsi="SimSun"/>
        </w:rPr>
        <w:t xml:space="preserve"> </w:t>
      </w:r>
      <w:r w:rsidRPr="00975BFD">
        <w:t>with multiple NSCE servers via NSCE-S as long as other NSCE servers are discovered and accessible. Or, the VAL server can communicate with other NSCE servers via NSCE-E if needed.</w:t>
      </w:r>
    </w:p>
    <w:p w14:paraId="247D19E9" w14:textId="77777777" w:rsidR="0039271C" w:rsidRPr="00975BFD" w:rsidRDefault="00632768">
      <w:pPr>
        <w:pStyle w:val="Heading1"/>
      </w:pPr>
      <w:bookmarkStart w:id="969" w:name="_Toc134012012"/>
      <w:bookmarkStart w:id="970" w:name="_Toc170686363"/>
      <w:r w:rsidRPr="00975BFD">
        <w:t>A.3</w:t>
      </w:r>
      <w:r w:rsidRPr="00975BFD">
        <w:tab/>
        <w:t>Deployment of NSCE server(s) in relation to SEAL</w:t>
      </w:r>
      <w:bookmarkEnd w:id="969"/>
      <w:bookmarkEnd w:id="970"/>
    </w:p>
    <w:p w14:paraId="6E57C626" w14:textId="77777777" w:rsidR="0039271C" w:rsidRPr="00975BFD" w:rsidRDefault="00632768">
      <w:r w:rsidRPr="00975BFD">
        <w:t xml:space="preserve">The NSCE server(s) supports </w:t>
      </w:r>
      <w:r w:rsidR="00520391" w:rsidRPr="00975BFD">
        <w:t>standalone</w:t>
      </w:r>
      <w:r w:rsidRPr="00975BFD">
        <w:t xml:space="preserve"> deployment independent with other SEAL services, it can interact with other SEAL service(s) via SEAL-X interface as specified in Clause 6.2 TS 23.434, . </w:t>
      </w:r>
    </w:p>
    <w:p w14:paraId="38599D16" w14:textId="77777777" w:rsidR="0039271C" w:rsidRPr="00975BFD" w:rsidRDefault="00632768">
      <w:pPr>
        <w:spacing w:after="0"/>
      </w:pPr>
      <w:r w:rsidRPr="00975BFD">
        <w:t xml:space="preserve">The NSCE service(s) supports combined deployment with other SEAL services, it can interact with other SEAL service via service API as specified in clause 15 TS 23.434. </w:t>
      </w:r>
    </w:p>
    <w:p w14:paraId="60EC2371" w14:textId="77777777" w:rsidR="0039271C" w:rsidRPr="00975BFD" w:rsidRDefault="00632768">
      <w:pPr>
        <w:pStyle w:val="Heading8"/>
      </w:pPr>
      <w:r w:rsidRPr="00975BFD">
        <w:br w:type="page"/>
      </w:r>
      <w:bookmarkStart w:id="971" w:name="_Toc106116338"/>
      <w:bookmarkStart w:id="972" w:name="_Toc20434"/>
      <w:bookmarkStart w:id="973" w:name="_Toc134012013"/>
      <w:bookmarkStart w:id="974" w:name="_Toc170686364"/>
      <w:r w:rsidRPr="00975BFD">
        <w:t xml:space="preserve">Annex </w:t>
      </w:r>
      <w:r w:rsidRPr="00975BFD">
        <w:rPr>
          <w:rFonts w:eastAsia="SimSun"/>
          <w:lang w:eastAsia="zh-CN"/>
        </w:rPr>
        <w:t>B</w:t>
      </w:r>
      <w:r w:rsidRPr="00975BFD">
        <w:t xml:space="preserve"> (informative):</w:t>
      </w:r>
      <w:r w:rsidRPr="00975BFD">
        <w:rPr>
          <w:rFonts w:eastAsia="SimSun"/>
          <w:lang w:eastAsia="zh-CN"/>
        </w:rPr>
        <w:br/>
      </w:r>
      <w:r w:rsidRPr="00975BFD">
        <w:t>Change history</w:t>
      </w:r>
      <w:bookmarkEnd w:id="971"/>
      <w:bookmarkEnd w:id="972"/>
      <w:bookmarkEnd w:id="973"/>
      <w:bookmarkEnd w:id="97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992"/>
        <w:gridCol w:w="567"/>
        <w:gridCol w:w="425"/>
        <w:gridCol w:w="425"/>
        <w:gridCol w:w="4962"/>
        <w:gridCol w:w="708"/>
      </w:tblGrid>
      <w:tr w:rsidR="0039271C" w:rsidRPr="00975BFD" w14:paraId="5F9FEEF0" w14:textId="77777777" w:rsidTr="00C00793">
        <w:trPr>
          <w:cantSplit/>
        </w:trPr>
        <w:tc>
          <w:tcPr>
            <w:tcW w:w="9639" w:type="dxa"/>
            <w:gridSpan w:val="8"/>
            <w:tcBorders>
              <w:bottom w:val="nil"/>
            </w:tcBorders>
            <w:shd w:val="solid" w:color="FFFFFF" w:fill="auto"/>
          </w:tcPr>
          <w:p w14:paraId="6DF4B3BB" w14:textId="77777777" w:rsidR="0039271C" w:rsidRPr="00975BFD" w:rsidRDefault="00632768">
            <w:pPr>
              <w:pStyle w:val="TAL"/>
              <w:jc w:val="center"/>
              <w:rPr>
                <w:b/>
                <w:sz w:val="16"/>
              </w:rPr>
            </w:pPr>
            <w:bookmarkStart w:id="975" w:name="historyclause"/>
            <w:bookmarkEnd w:id="975"/>
            <w:r w:rsidRPr="00975BFD">
              <w:rPr>
                <w:b/>
              </w:rPr>
              <w:t>Change history</w:t>
            </w:r>
          </w:p>
        </w:tc>
      </w:tr>
      <w:tr w:rsidR="0039271C" w:rsidRPr="00975BFD" w14:paraId="723BA5D2" w14:textId="77777777" w:rsidTr="00C00793">
        <w:tc>
          <w:tcPr>
            <w:tcW w:w="800" w:type="dxa"/>
            <w:shd w:val="pct10" w:color="auto" w:fill="FFFFFF"/>
          </w:tcPr>
          <w:p w14:paraId="159E5D82" w14:textId="77777777" w:rsidR="0039271C" w:rsidRPr="00975BFD" w:rsidRDefault="00632768">
            <w:pPr>
              <w:pStyle w:val="TAL"/>
              <w:rPr>
                <w:b/>
                <w:sz w:val="16"/>
              </w:rPr>
            </w:pPr>
            <w:r w:rsidRPr="00975BFD">
              <w:rPr>
                <w:b/>
                <w:sz w:val="16"/>
              </w:rPr>
              <w:t>Date</w:t>
            </w:r>
          </w:p>
        </w:tc>
        <w:tc>
          <w:tcPr>
            <w:tcW w:w="760" w:type="dxa"/>
            <w:shd w:val="pct10" w:color="auto" w:fill="FFFFFF"/>
          </w:tcPr>
          <w:p w14:paraId="7776026A" w14:textId="77777777" w:rsidR="0039271C" w:rsidRPr="00975BFD" w:rsidRDefault="00632768">
            <w:pPr>
              <w:pStyle w:val="TAL"/>
              <w:rPr>
                <w:b/>
                <w:sz w:val="16"/>
              </w:rPr>
            </w:pPr>
            <w:r w:rsidRPr="00975BFD">
              <w:rPr>
                <w:b/>
                <w:sz w:val="16"/>
              </w:rPr>
              <w:t>Meeting</w:t>
            </w:r>
          </w:p>
        </w:tc>
        <w:tc>
          <w:tcPr>
            <w:tcW w:w="992" w:type="dxa"/>
            <w:shd w:val="pct10" w:color="auto" w:fill="FFFFFF"/>
          </w:tcPr>
          <w:p w14:paraId="05479393" w14:textId="77777777" w:rsidR="0039271C" w:rsidRPr="00975BFD" w:rsidRDefault="00632768">
            <w:pPr>
              <w:pStyle w:val="TAL"/>
              <w:rPr>
                <w:b/>
                <w:sz w:val="16"/>
              </w:rPr>
            </w:pPr>
            <w:r w:rsidRPr="00975BFD">
              <w:rPr>
                <w:b/>
                <w:sz w:val="16"/>
              </w:rPr>
              <w:t>TDoc</w:t>
            </w:r>
          </w:p>
        </w:tc>
        <w:tc>
          <w:tcPr>
            <w:tcW w:w="567" w:type="dxa"/>
            <w:shd w:val="pct10" w:color="auto" w:fill="FFFFFF"/>
          </w:tcPr>
          <w:p w14:paraId="25F513A5" w14:textId="77777777" w:rsidR="0039271C" w:rsidRPr="00975BFD" w:rsidRDefault="00632768">
            <w:pPr>
              <w:pStyle w:val="TAL"/>
              <w:rPr>
                <w:b/>
                <w:sz w:val="16"/>
              </w:rPr>
            </w:pPr>
            <w:r w:rsidRPr="00975BFD">
              <w:rPr>
                <w:b/>
                <w:sz w:val="16"/>
              </w:rPr>
              <w:t>CR</w:t>
            </w:r>
          </w:p>
        </w:tc>
        <w:tc>
          <w:tcPr>
            <w:tcW w:w="425" w:type="dxa"/>
            <w:shd w:val="pct10" w:color="auto" w:fill="FFFFFF"/>
          </w:tcPr>
          <w:p w14:paraId="45FF5EFB" w14:textId="77777777" w:rsidR="0039271C" w:rsidRPr="00975BFD" w:rsidRDefault="00632768" w:rsidP="00754760">
            <w:pPr>
              <w:pStyle w:val="TAL"/>
              <w:jc w:val="center"/>
              <w:rPr>
                <w:b/>
                <w:sz w:val="16"/>
              </w:rPr>
            </w:pPr>
            <w:r w:rsidRPr="00975BFD">
              <w:rPr>
                <w:b/>
                <w:sz w:val="16"/>
              </w:rPr>
              <w:t>Rev</w:t>
            </w:r>
          </w:p>
        </w:tc>
        <w:tc>
          <w:tcPr>
            <w:tcW w:w="425" w:type="dxa"/>
            <w:shd w:val="pct10" w:color="auto" w:fill="FFFFFF"/>
          </w:tcPr>
          <w:p w14:paraId="70EBAC4E" w14:textId="77777777" w:rsidR="0039271C" w:rsidRPr="00975BFD" w:rsidRDefault="00632768">
            <w:pPr>
              <w:pStyle w:val="TAL"/>
              <w:rPr>
                <w:b/>
                <w:sz w:val="16"/>
              </w:rPr>
            </w:pPr>
            <w:r w:rsidRPr="00975BFD">
              <w:rPr>
                <w:b/>
                <w:sz w:val="16"/>
              </w:rPr>
              <w:t>Cat</w:t>
            </w:r>
          </w:p>
        </w:tc>
        <w:tc>
          <w:tcPr>
            <w:tcW w:w="4962" w:type="dxa"/>
            <w:shd w:val="pct10" w:color="auto" w:fill="FFFFFF"/>
          </w:tcPr>
          <w:p w14:paraId="1C3E2679" w14:textId="77777777" w:rsidR="0039271C" w:rsidRPr="00975BFD" w:rsidRDefault="00632768">
            <w:pPr>
              <w:pStyle w:val="TAL"/>
              <w:rPr>
                <w:b/>
                <w:sz w:val="16"/>
              </w:rPr>
            </w:pPr>
            <w:r w:rsidRPr="00975BFD">
              <w:rPr>
                <w:b/>
                <w:sz w:val="16"/>
              </w:rPr>
              <w:t>Subject/Comment</w:t>
            </w:r>
          </w:p>
        </w:tc>
        <w:tc>
          <w:tcPr>
            <w:tcW w:w="708" w:type="dxa"/>
            <w:shd w:val="pct10" w:color="auto" w:fill="FFFFFF"/>
          </w:tcPr>
          <w:p w14:paraId="1756A66F" w14:textId="77777777" w:rsidR="0039271C" w:rsidRPr="00975BFD" w:rsidRDefault="00632768">
            <w:pPr>
              <w:pStyle w:val="TAL"/>
              <w:rPr>
                <w:b/>
                <w:sz w:val="16"/>
              </w:rPr>
            </w:pPr>
            <w:r w:rsidRPr="00975BFD">
              <w:rPr>
                <w:b/>
                <w:sz w:val="16"/>
              </w:rPr>
              <w:t>New version</w:t>
            </w:r>
          </w:p>
        </w:tc>
      </w:tr>
      <w:tr w:rsidR="0039271C" w:rsidRPr="00975BFD" w14:paraId="756105AF" w14:textId="77777777" w:rsidTr="00C00793">
        <w:tc>
          <w:tcPr>
            <w:tcW w:w="800" w:type="dxa"/>
            <w:shd w:val="solid" w:color="FFFFFF" w:fill="auto"/>
          </w:tcPr>
          <w:p w14:paraId="75555DA6"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2022-06</w:t>
            </w:r>
          </w:p>
        </w:tc>
        <w:tc>
          <w:tcPr>
            <w:tcW w:w="760" w:type="dxa"/>
            <w:shd w:val="solid" w:color="FFFFFF" w:fill="auto"/>
          </w:tcPr>
          <w:p w14:paraId="66F6ACF4"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SA6#49-bis-e</w:t>
            </w:r>
          </w:p>
        </w:tc>
        <w:tc>
          <w:tcPr>
            <w:tcW w:w="992" w:type="dxa"/>
            <w:shd w:val="solid" w:color="FFFFFF" w:fill="auto"/>
          </w:tcPr>
          <w:p w14:paraId="2055EC07" w14:textId="77777777" w:rsidR="0039271C" w:rsidRPr="00975BFD" w:rsidRDefault="0039271C">
            <w:pPr>
              <w:pStyle w:val="TAC"/>
              <w:rPr>
                <w:sz w:val="16"/>
                <w:szCs w:val="16"/>
              </w:rPr>
            </w:pPr>
          </w:p>
        </w:tc>
        <w:tc>
          <w:tcPr>
            <w:tcW w:w="567" w:type="dxa"/>
            <w:shd w:val="solid" w:color="FFFFFF" w:fill="auto"/>
          </w:tcPr>
          <w:p w14:paraId="1B4C84CA" w14:textId="77777777" w:rsidR="0039271C" w:rsidRPr="00975BFD" w:rsidRDefault="0039271C">
            <w:pPr>
              <w:pStyle w:val="TAL"/>
              <w:rPr>
                <w:sz w:val="16"/>
                <w:szCs w:val="16"/>
              </w:rPr>
            </w:pPr>
          </w:p>
        </w:tc>
        <w:tc>
          <w:tcPr>
            <w:tcW w:w="425" w:type="dxa"/>
            <w:shd w:val="solid" w:color="FFFFFF" w:fill="auto"/>
          </w:tcPr>
          <w:p w14:paraId="618EEE5B" w14:textId="77777777" w:rsidR="0039271C" w:rsidRPr="00975BFD" w:rsidRDefault="0039271C" w:rsidP="00754760">
            <w:pPr>
              <w:pStyle w:val="TAR"/>
              <w:jc w:val="center"/>
              <w:rPr>
                <w:sz w:val="16"/>
                <w:szCs w:val="16"/>
              </w:rPr>
            </w:pPr>
          </w:p>
        </w:tc>
        <w:tc>
          <w:tcPr>
            <w:tcW w:w="425" w:type="dxa"/>
            <w:shd w:val="solid" w:color="FFFFFF" w:fill="auto"/>
          </w:tcPr>
          <w:p w14:paraId="435B0302" w14:textId="77777777" w:rsidR="0039271C" w:rsidRPr="00975BFD" w:rsidRDefault="0039271C">
            <w:pPr>
              <w:pStyle w:val="TAC"/>
              <w:rPr>
                <w:sz w:val="16"/>
                <w:szCs w:val="16"/>
              </w:rPr>
            </w:pPr>
          </w:p>
        </w:tc>
        <w:tc>
          <w:tcPr>
            <w:tcW w:w="4962" w:type="dxa"/>
            <w:shd w:val="solid" w:color="FFFFFF" w:fill="auto"/>
          </w:tcPr>
          <w:p w14:paraId="158F376D" w14:textId="77777777" w:rsidR="0039271C" w:rsidRPr="00975BFD" w:rsidRDefault="00632768">
            <w:pPr>
              <w:pStyle w:val="TAL"/>
              <w:rPr>
                <w:rFonts w:eastAsia="SimSun"/>
                <w:sz w:val="16"/>
                <w:szCs w:val="16"/>
                <w:lang w:eastAsia="zh-CN"/>
              </w:rPr>
            </w:pPr>
            <w:r w:rsidRPr="00975BFD">
              <w:rPr>
                <w:rFonts w:eastAsia="SimSun"/>
                <w:sz w:val="16"/>
                <w:szCs w:val="16"/>
                <w:lang w:eastAsia="zh-CN"/>
              </w:rPr>
              <w:t>TS skeleton</w:t>
            </w:r>
          </w:p>
        </w:tc>
        <w:tc>
          <w:tcPr>
            <w:tcW w:w="708" w:type="dxa"/>
            <w:shd w:val="solid" w:color="FFFFFF" w:fill="auto"/>
          </w:tcPr>
          <w:p w14:paraId="324DFFF4" w14:textId="77777777" w:rsidR="0039271C" w:rsidRPr="00975BFD" w:rsidRDefault="00632768">
            <w:pPr>
              <w:pStyle w:val="TAC"/>
              <w:rPr>
                <w:rFonts w:eastAsia="SimSun"/>
                <w:sz w:val="16"/>
                <w:szCs w:val="16"/>
                <w:lang w:eastAsia="zh-CN"/>
              </w:rPr>
            </w:pPr>
            <w:r w:rsidRPr="00975BFD">
              <w:rPr>
                <w:rFonts w:eastAsia="SimSun"/>
                <w:sz w:val="16"/>
                <w:szCs w:val="16"/>
                <w:lang w:eastAsia="zh-CN"/>
              </w:rPr>
              <w:t>0.0.0</w:t>
            </w:r>
          </w:p>
        </w:tc>
      </w:tr>
      <w:tr w:rsidR="0039271C" w:rsidRPr="00975BFD" w14:paraId="03F9873E" w14:textId="77777777" w:rsidTr="00C00793">
        <w:tc>
          <w:tcPr>
            <w:tcW w:w="800" w:type="dxa"/>
            <w:shd w:val="solid" w:color="FFFFFF" w:fill="auto"/>
          </w:tcPr>
          <w:p w14:paraId="262406CF"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2022-07</w:t>
            </w:r>
          </w:p>
        </w:tc>
        <w:tc>
          <w:tcPr>
            <w:tcW w:w="760" w:type="dxa"/>
            <w:shd w:val="solid" w:color="FFFFFF" w:fill="auto"/>
          </w:tcPr>
          <w:p w14:paraId="4F25ECF8"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SA6#49-bis-e</w:t>
            </w:r>
          </w:p>
        </w:tc>
        <w:tc>
          <w:tcPr>
            <w:tcW w:w="992" w:type="dxa"/>
            <w:shd w:val="solid" w:color="FFFFFF" w:fill="auto"/>
          </w:tcPr>
          <w:p w14:paraId="7D00C1A7" w14:textId="77777777" w:rsidR="0039271C" w:rsidRPr="00975BFD" w:rsidRDefault="0039271C">
            <w:pPr>
              <w:pStyle w:val="TAC"/>
              <w:rPr>
                <w:sz w:val="16"/>
                <w:szCs w:val="16"/>
              </w:rPr>
            </w:pPr>
          </w:p>
        </w:tc>
        <w:tc>
          <w:tcPr>
            <w:tcW w:w="567" w:type="dxa"/>
            <w:shd w:val="solid" w:color="FFFFFF" w:fill="auto"/>
          </w:tcPr>
          <w:p w14:paraId="21122286" w14:textId="77777777" w:rsidR="0039271C" w:rsidRPr="00975BFD" w:rsidRDefault="0039271C">
            <w:pPr>
              <w:pStyle w:val="TAL"/>
              <w:rPr>
                <w:sz w:val="16"/>
                <w:szCs w:val="16"/>
              </w:rPr>
            </w:pPr>
          </w:p>
        </w:tc>
        <w:tc>
          <w:tcPr>
            <w:tcW w:w="425" w:type="dxa"/>
            <w:shd w:val="solid" w:color="FFFFFF" w:fill="auto"/>
          </w:tcPr>
          <w:p w14:paraId="4FC33616" w14:textId="77777777" w:rsidR="0039271C" w:rsidRPr="00975BFD" w:rsidRDefault="0039271C" w:rsidP="00754760">
            <w:pPr>
              <w:pStyle w:val="TAR"/>
              <w:jc w:val="center"/>
              <w:rPr>
                <w:sz w:val="16"/>
                <w:szCs w:val="16"/>
              </w:rPr>
            </w:pPr>
          </w:p>
        </w:tc>
        <w:tc>
          <w:tcPr>
            <w:tcW w:w="425" w:type="dxa"/>
            <w:shd w:val="solid" w:color="FFFFFF" w:fill="auto"/>
          </w:tcPr>
          <w:p w14:paraId="0EFEC7CE" w14:textId="77777777" w:rsidR="0039271C" w:rsidRPr="00975BFD" w:rsidRDefault="0039271C">
            <w:pPr>
              <w:pStyle w:val="TAC"/>
              <w:rPr>
                <w:sz w:val="16"/>
                <w:szCs w:val="16"/>
              </w:rPr>
            </w:pPr>
          </w:p>
        </w:tc>
        <w:tc>
          <w:tcPr>
            <w:tcW w:w="4962" w:type="dxa"/>
            <w:shd w:val="solid" w:color="FFFFFF" w:fill="auto"/>
          </w:tcPr>
          <w:p w14:paraId="5F43ED32" w14:textId="77777777" w:rsidR="0039271C" w:rsidRPr="00975BFD" w:rsidRDefault="00632768">
            <w:pPr>
              <w:pStyle w:val="TAL"/>
              <w:rPr>
                <w:rFonts w:eastAsiaTheme="minorEastAsia"/>
                <w:sz w:val="16"/>
                <w:szCs w:val="16"/>
                <w:lang w:eastAsia="zh-CN"/>
              </w:rPr>
            </w:pPr>
            <w:r w:rsidRPr="00975BFD">
              <w:rPr>
                <w:sz w:val="16"/>
                <w:szCs w:val="16"/>
              </w:rPr>
              <w:t>T</w:t>
            </w:r>
            <w:r w:rsidRPr="00975BFD">
              <w:rPr>
                <w:rFonts w:eastAsiaTheme="minorEastAsia"/>
                <w:sz w:val="16"/>
                <w:szCs w:val="16"/>
                <w:lang w:eastAsia="zh-CN"/>
              </w:rPr>
              <w:t>S</w:t>
            </w:r>
            <w:r w:rsidRPr="00975BFD">
              <w:rPr>
                <w:sz w:val="16"/>
                <w:szCs w:val="16"/>
              </w:rPr>
              <w:t xml:space="preserve"> Skeleton agreed in SA6#4</w:t>
            </w:r>
            <w:r w:rsidRPr="00975BFD">
              <w:rPr>
                <w:rFonts w:eastAsiaTheme="minorEastAsia"/>
                <w:sz w:val="16"/>
                <w:szCs w:val="16"/>
                <w:lang w:eastAsia="zh-CN"/>
              </w:rPr>
              <w:t>9-bis-e</w:t>
            </w:r>
            <w:r w:rsidRPr="00975BFD">
              <w:rPr>
                <w:sz w:val="16"/>
                <w:szCs w:val="16"/>
              </w:rPr>
              <w:t>: S6-2</w:t>
            </w:r>
            <w:r w:rsidRPr="00975BFD">
              <w:rPr>
                <w:rFonts w:eastAsiaTheme="minorEastAsia"/>
                <w:sz w:val="16"/>
                <w:szCs w:val="16"/>
                <w:lang w:eastAsia="zh-CN"/>
              </w:rPr>
              <w:t>21640,</w:t>
            </w:r>
          </w:p>
          <w:p w14:paraId="4BEF7C51" w14:textId="77777777" w:rsidR="0039271C" w:rsidRPr="00975BFD" w:rsidRDefault="00632768">
            <w:pPr>
              <w:pStyle w:val="TAL"/>
              <w:rPr>
                <w:rFonts w:eastAsia="SimSun"/>
                <w:sz w:val="16"/>
                <w:szCs w:val="16"/>
                <w:lang w:eastAsia="zh-CN"/>
              </w:rPr>
            </w:pPr>
            <w:r w:rsidRPr="00975BFD">
              <w:rPr>
                <w:sz w:val="16"/>
                <w:szCs w:val="16"/>
              </w:rPr>
              <w:t>Implemented pCRs approved in SA6#4</w:t>
            </w:r>
            <w:r w:rsidRPr="00975BFD">
              <w:rPr>
                <w:rFonts w:eastAsiaTheme="minorEastAsia"/>
                <w:sz w:val="16"/>
                <w:szCs w:val="16"/>
                <w:lang w:eastAsia="zh-CN"/>
              </w:rPr>
              <w:t>9-bis-e</w:t>
            </w:r>
            <w:r w:rsidRPr="00975BFD">
              <w:rPr>
                <w:sz w:val="16"/>
                <w:szCs w:val="16"/>
              </w:rPr>
              <w:t xml:space="preserve">: </w:t>
            </w:r>
            <w:r w:rsidRPr="00975BFD">
              <w:rPr>
                <w:rFonts w:eastAsia="SimSun"/>
                <w:sz w:val="16"/>
                <w:szCs w:val="16"/>
                <w:lang w:eastAsia="zh-CN"/>
              </w:rPr>
              <w:t>S6-221641, S6-221642, S6-221643, S6-221822, S6-221818.</w:t>
            </w:r>
          </w:p>
          <w:p w14:paraId="3D811182" w14:textId="77777777" w:rsidR="0039271C" w:rsidRPr="00975BFD" w:rsidRDefault="0039271C">
            <w:pPr>
              <w:pStyle w:val="TAL"/>
              <w:rPr>
                <w:rFonts w:eastAsia="SimSun"/>
                <w:sz w:val="16"/>
                <w:szCs w:val="16"/>
                <w:lang w:eastAsia="zh-CN"/>
              </w:rPr>
            </w:pPr>
          </w:p>
        </w:tc>
        <w:tc>
          <w:tcPr>
            <w:tcW w:w="708" w:type="dxa"/>
            <w:shd w:val="solid" w:color="FFFFFF" w:fill="auto"/>
          </w:tcPr>
          <w:p w14:paraId="1B897927" w14:textId="77777777" w:rsidR="0039271C" w:rsidRPr="00975BFD" w:rsidRDefault="00632768">
            <w:pPr>
              <w:pStyle w:val="TAC"/>
              <w:rPr>
                <w:rFonts w:eastAsia="SimSun"/>
                <w:sz w:val="16"/>
                <w:szCs w:val="16"/>
                <w:lang w:eastAsia="zh-CN"/>
              </w:rPr>
            </w:pPr>
            <w:r w:rsidRPr="00975BFD">
              <w:rPr>
                <w:rFonts w:eastAsia="SimSun"/>
                <w:sz w:val="16"/>
                <w:szCs w:val="16"/>
                <w:lang w:eastAsia="zh-CN"/>
              </w:rPr>
              <w:t>0.1.0</w:t>
            </w:r>
          </w:p>
        </w:tc>
      </w:tr>
      <w:tr w:rsidR="0039271C" w:rsidRPr="00975BFD" w14:paraId="2291257D" w14:textId="77777777" w:rsidTr="00C00793">
        <w:tc>
          <w:tcPr>
            <w:tcW w:w="800" w:type="dxa"/>
            <w:shd w:val="solid" w:color="FFFFFF" w:fill="auto"/>
          </w:tcPr>
          <w:p w14:paraId="16C6003C"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2022-0</w:t>
            </w:r>
            <w:r w:rsidRPr="00975BFD">
              <w:rPr>
                <w:rFonts w:eastAsiaTheme="minorEastAsia"/>
                <w:sz w:val="16"/>
                <w:szCs w:val="16"/>
                <w:lang w:eastAsia="zh-CN"/>
              </w:rPr>
              <w:t>9</w:t>
            </w:r>
          </w:p>
        </w:tc>
        <w:tc>
          <w:tcPr>
            <w:tcW w:w="760" w:type="dxa"/>
            <w:shd w:val="solid" w:color="FFFFFF" w:fill="auto"/>
          </w:tcPr>
          <w:p w14:paraId="4503C5CE"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w:t>
            </w:r>
            <w:r w:rsidRPr="00975BFD">
              <w:rPr>
                <w:rFonts w:eastAsiaTheme="minorEastAsia"/>
                <w:sz w:val="16"/>
                <w:szCs w:val="16"/>
                <w:lang w:eastAsia="zh-CN"/>
              </w:rPr>
              <w:t>50</w:t>
            </w:r>
            <w:r w:rsidRPr="00975BFD">
              <w:rPr>
                <w:rFonts w:eastAsia="SimSun"/>
                <w:sz w:val="16"/>
                <w:szCs w:val="16"/>
                <w:lang w:eastAsia="zh-CN"/>
              </w:rPr>
              <w:t>-e</w:t>
            </w:r>
          </w:p>
        </w:tc>
        <w:tc>
          <w:tcPr>
            <w:tcW w:w="992" w:type="dxa"/>
            <w:shd w:val="solid" w:color="FFFFFF" w:fill="auto"/>
          </w:tcPr>
          <w:p w14:paraId="3CC838AB" w14:textId="77777777" w:rsidR="0039271C" w:rsidRPr="00975BFD" w:rsidRDefault="0039271C">
            <w:pPr>
              <w:pStyle w:val="TAC"/>
              <w:rPr>
                <w:sz w:val="16"/>
                <w:szCs w:val="16"/>
              </w:rPr>
            </w:pPr>
          </w:p>
        </w:tc>
        <w:tc>
          <w:tcPr>
            <w:tcW w:w="567" w:type="dxa"/>
            <w:shd w:val="solid" w:color="FFFFFF" w:fill="auto"/>
          </w:tcPr>
          <w:p w14:paraId="6832C0E0" w14:textId="77777777" w:rsidR="0039271C" w:rsidRPr="00975BFD" w:rsidRDefault="0039271C">
            <w:pPr>
              <w:pStyle w:val="TAL"/>
              <w:rPr>
                <w:sz w:val="16"/>
                <w:szCs w:val="16"/>
              </w:rPr>
            </w:pPr>
          </w:p>
        </w:tc>
        <w:tc>
          <w:tcPr>
            <w:tcW w:w="425" w:type="dxa"/>
            <w:shd w:val="solid" w:color="FFFFFF" w:fill="auto"/>
          </w:tcPr>
          <w:p w14:paraId="7E1E3986" w14:textId="77777777" w:rsidR="0039271C" w:rsidRPr="00975BFD" w:rsidRDefault="0039271C" w:rsidP="00754760">
            <w:pPr>
              <w:pStyle w:val="TAR"/>
              <w:jc w:val="center"/>
              <w:rPr>
                <w:sz w:val="16"/>
                <w:szCs w:val="16"/>
              </w:rPr>
            </w:pPr>
          </w:p>
        </w:tc>
        <w:tc>
          <w:tcPr>
            <w:tcW w:w="425" w:type="dxa"/>
            <w:shd w:val="solid" w:color="FFFFFF" w:fill="auto"/>
          </w:tcPr>
          <w:p w14:paraId="6891B5F3" w14:textId="77777777" w:rsidR="0039271C" w:rsidRPr="00975BFD" w:rsidRDefault="0039271C">
            <w:pPr>
              <w:pStyle w:val="TAC"/>
              <w:rPr>
                <w:sz w:val="16"/>
                <w:szCs w:val="16"/>
              </w:rPr>
            </w:pPr>
          </w:p>
        </w:tc>
        <w:tc>
          <w:tcPr>
            <w:tcW w:w="4962" w:type="dxa"/>
            <w:shd w:val="solid" w:color="FFFFFF" w:fill="auto"/>
          </w:tcPr>
          <w:p w14:paraId="38FE1740" w14:textId="77777777" w:rsidR="0039271C" w:rsidRPr="00975BFD" w:rsidRDefault="00632768">
            <w:pPr>
              <w:pStyle w:val="TAL"/>
              <w:rPr>
                <w:sz w:val="16"/>
                <w:szCs w:val="16"/>
              </w:rPr>
            </w:pPr>
            <w:r w:rsidRPr="00975BFD">
              <w:rPr>
                <w:sz w:val="16"/>
                <w:szCs w:val="16"/>
              </w:rPr>
              <w:t>Implemented pCRs approved in SA6#</w:t>
            </w:r>
            <w:r w:rsidRPr="00975BFD">
              <w:rPr>
                <w:rFonts w:eastAsiaTheme="minorEastAsia"/>
                <w:sz w:val="16"/>
                <w:szCs w:val="16"/>
                <w:lang w:eastAsia="zh-CN"/>
              </w:rPr>
              <w:t>50</w:t>
            </w:r>
            <w:r w:rsidRPr="00975BFD">
              <w:rPr>
                <w:sz w:val="16"/>
                <w:szCs w:val="16"/>
              </w:rPr>
              <w:t>:</w:t>
            </w:r>
          </w:p>
          <w:p w14:paraId="06CEC247" w14:textId="77777777" w:rsidR="0039271C" w:rsidRPr="00975BFD" w:rsidRDefault="00632768">
            <w:pPr>
              <w:pStyle w:val="TAL"/>
              <w:rPr>
                <w:sz w:val="16"/>
                <w:szCs w:val="16"/>
              </w:rPr>
            </w:pPr>
            <w:r w:rsidRPr="00975BFD">
              <w:rPr>
                <w:sz w:val="16"/>
                <w:szCs w:val="16"/>
              </w:rPr>
              <w:t>S6-222146, S6-222197, S6-222407</w:t>
            </w:r>
          </w:p>
          <w:p w14:paraId="44FFD0F8" w14:textId="77777777" w:rsidR="0039271C" w:rsidRPr="00975BFD" w:rsidRDefault="00632768">
            <w:pPr>
              <w:pStyle w:val="TAL"/>
              <w:rPr>
                <w:sz w:val="16"/>
                <w:szCs w:val="16"/>
              </w:rPr>
            </w:pPr>
            <w:r w:rsidRPr="00975BFD">
              <w:rPr>
                <w:sz w:val="16"/>
                <w:szCs w:val="16"/>
              </w:rPr>
              <w:t>Editorial changes by the rapporteur.</w:t>
            </w:r>
          </w:p>
        </w:tc>
        <w:tc>
          <w:tcPr>
            <w:tcW w:w="708" w:type="dxa"/>
            <w:shd w:val="solid" w:color="FFFFFF" w:fill="auto"/>
          </w:tcPr>
          <w:p w14:paraId="25009642"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0.2.0</w:t>
            </w:r>
          </w:p>
        </w:tc>
      </w:tr>
      <w:tr w:rsidR="0039271C" w:rsidRPr="00975BFD" w14:paraId="7FA612C0" w14:textId="77777777" w:rsidTr="00C00793">
        <w:tc>
          <w:tcPr>
            <w:tcW w:w="800" w:type="dxa"/>
            <w:shd w:val="solid" w:color="FFFFFF" w:fill="auto"/>
          </w:tcPr>
          <w:p w14:paraId="3557F923"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2022-</w:t>
            </w:r>
            <w:r w:rsidRPr="00975BFD">
              <w:rPr>
                <w:rFonts w:eastAsiaTheme="minorEastAsia"/>
                <w:sz w:val="16"/>
                <w:szCs w:val="16"/>
                <w:lang w:eastAsia="zh-CN"/>
              </w:rPr>
              <w:t>10</w:t>
            </w:r>
          </w:p>
        </w:tc>
        <w:tc>
          <w:tcPr>
            <w:tcW w:w="760" w:type="dxa"/>
            <w:shd w:val="solid" w:color="FFFFFF" w:fill="auto"/>
          </w:tcPr>
          <w:p w14:paraId="0AFD8D8F"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w:t>
            </w:r>
            <w:r w:rsidRPr="00975BFD">
              <w:rPr>
                <w:rFonts w:eastAsiaTheme="minorEastAsia"/>
                <w:sz w:val="16"/>
                <w:szCs w:val="16"/>
                <w:lang w:eastAsia="zh-CN"/>
              </w:rPr>
              <w:t>51</w:t>
            </w:r>
            <w:r w:rsidRPr="00975BFD">
              <w:rPr>
                <w:rFonts w:eastAsia="SimSun"/>
                <w:sz w:val="16"/>
                <w:szCs w:val="16"/>
                <w:lang w:eastAsia="zh-CN"/>
              </w:rPr>
              <w:t>-e</w:t>
            </w:r>
          </w:p>
        </w:tc>
        <w:tc>
          <w:tcPr>
            <w:tcW w:w="992" w:type="dxa"/>
            <w:shd w:val="solid" w:color="FFFFFF" w:fill="auto"/>
          </w:tcPr>
          <w:p w14:paraId="3C2C5242" w14:textId="77777777" w:rsidR="0039271C" w:rsidRPr="00975BFD" w:rsidRDefault="0039271C">
            <w:pPr>
              <w:pStyle w:val="TAC"/>
              <w:rPr>
                <w:sz w:val="16"/>
                <w:szCs w:val="16"/>
              </w:rPr>
            </w:pPr>
          </w:p>
        </w:tc>
        <w:tc>
          <w:tcPr>
            <w:tcW w:w="567" w:type="dxa"/>
            <w:shd w:val="solid" w:color="FFFFFF" w:fill="auto"/>
          </w:tcPr>
          <w:p w14:paraId="0B5C875F" w14:textId="77777777" w:rsidR="0039271C" w:rsidRPr="00975BFD" w:rsidRDefault="0039271C">
            <w:pPr>
              <w:pStyle w:val="TAL"/>
              <w:rPr>
                <w:sz w:val="16"/>
                <w:szCs w:val="16"/>
              </w:rPr>
            </w:pPr>
          </w:p>
        </w:tc>
        <w:tc>
          <w:tcPr>
            <w:tcW w:w="425" w:type="dxa"/>
            <w:shd w:val="solid" w:color="FFFFFF" w:fill="auto"/>
          </w:tcPr>
          <w:p w14:paraId="77C1EF5F" w14:textId="77777777" w:rsidR="0039271C" w:rsidRPr="00975BFD" w:rsidRDefault="0039271C" w:rsidP="00754760">
            <w:pPr>
              <w:pStyle w:val="TAR"/>
              <w:jc w:val="center"/>
              <w:rPr>
                <w:sz w:val="16"/>
                <w:szCs w:val="16"/>
              </w:rPr>
            </w:pPr>
          </w:p>
        </w:tc>
        <w:tc>
          <w:tcPr>
            <w:tcW w:w="425" w:type="dxa"/>
            <w:shd w:val="solid" w:color="FFFFFF" w:fill="auto"/>
          </w:tcPr>
          <w:p w14:paraId="660901A0" w14:textId="77777777" w:rsidR="0039271C" w:rsidRPr="00975BFD" w:rsidRDefault="0039271C">
            <w:pPr>
              <w:pStyle w:val="TAC"/>
              <w:rPr>
                <w:sz w:val="16"/>
                <w:szCs w:val="16"/>
              </w:rPr>
            </w:pPr>
          </w:p>
        </w:tc>
        <w:tc>
          <w:tcPr>
            <w:tcW w:w="4962" w:type="dxa"/>
            <w:shd w:val="solid" w:color="FFFFFF" w:fill="auto"/>
          </w:tcPr>
          <w:p w14:paraId="0290498B"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51</w:t>
            </w:r>
            <w:r w:rsidRPr="00975BFD">
              <w:rPr>
                <w:sz w:val="16"/>
                <w:szCs w:val="16"/>
              </w:rPr>
              <w:t>:</w:t>
            </w:r>
          </w:p>
          <w:p w14:paraId="74621AFB" w14:textId="77777777" w:rsidR="0039271C" w:rsidRPr="00975BFD" w:rsidRDefault="00632768">
            <w:pPr>
              <w:pStyle w:val="TAC"/>
              <w:jc w:val="left"/>
              <w:rPr>
                <w:rFonts w:eastAsia="SimSun"/>
                <w:sz w:val="16"/>
                <w:szCs w:val="16"/>
                <w:lang w:eastAsia="zh-CN"/>
              </w:rPr>
            </w:pPr>
            <w:r w:rsidRPr="00975BFD">
              <w:rPr>
                <w:rFonts w:eastAsia="SimSun"/>
                <w:sz w:val="16"/>
                <w:szCs w:val="16"/>
                <w:lang w:eastAsia="zh-CN"/>
              </w:rPr>
              <w:t xml:space="preserve">S6-223036, S6-223035, </w:t>
            </w:r>
            <w:hyperlink r:id="rId88" w:history="1">
              <w:r w:rsidRPr="00975BFD">
                <w:rPr>
                  <w:rFonts w:eastAsia="SimSun"/>
                  <w:sz w:val="16"/>
                  <w:szCs w:val="16"/>
                  <w:lang w:eastAsia="zh-CN"/>
                </w:rPr>
                <w:t>S6-222901</w:t>
              </w:r>
            </w:hyperlink>
            <w:r w:rsidRPr="00975BFD">
              <w:rPr>
                <w:rFonts w:eastAsia="SimSun"/>
                <w:sz w:val="16"/>
                <w:szCs w:val="16"/>
                <w:lang w:eastAsia="zh-CN"/>
              </w:rPr>
              <w:t>, S6-222764.</w:t>
            </w:r>
          </w:p>
          <w:p w14:paraId="72B205F2" w14:textId="77777777" w:rsidR="0039271C" w:rsidRPr="00975BFD" w:rsidRDefault="00632768">
            <w:pPr>
              <w:pStyle w:val="TAC"/>
              <w:jc w:val="left"/>
              <w:rPr>
                <w:rFonts w:eastAsiaTheme="minorEastAsia"/>
                <w:sz w:val="16"/>
                <w:szCs w:val="16"/>
                <w:lang w:eastAsia="zh-CN"/>
              </w:rPr>
            </w:pPr>
            <w:r w:rsidRPr="00975BFD">
              <w:rPr>
                <w:sz w:val="16"/>
                <w:szCs w:val="16"/>
              </w:rPr>
              <w:t>Editorial changes by the rapporteur.</w:t>
            </w:r>
          </w:p>
        </w:tc>
        <w:tc>
          <w:tcPr>
            <w:tcW w:w="708" w:type="dxa"/>
            <w:shd w:val="solid" w:color="FFFFFF" w:fill="auto"/>
          </w:tcPr>
          <w:p w14:paraId="329B01F0"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0.3.0</w:t>
            </w:r>
          </w:p>
        </w:tc>
      </w:tr>
      <w:tr w:rsidR="0039271C" w:rsidRPr="00975BFD" w14:paraId="02B3E2AE" w14:textId="77777777" w:rsidTr="00C00793">
        <w:tc>
          <w:tcPr>
            <w:tcW w:w="800" w:type="dxa"/>
            <w:shd w:val="solid" w:color="FFFFFF" w:fill="auto"/>
          </w:tcPr>
          <w:p w14:paraId="212A434B"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2022-</w:t>
            </w:r>
            <w:r w:rsidRPr="00975BFD">
              <w:rPr>
                <w:rFonts w:eastAsiaTheme="minorEastAsia"/>
                <w:sz w:val="16"/>
                <w:szCs w:val="16"/>
                <w:lang w:eastAsia="zh-CN"/>
              </w:rPr>
              <w:t>11</w:t>
            </w:r>
          </w:p>
        </w:tc>
        <w:tc>
          <w:tcPr>
            <w:tcW w:w="760" w:type="dxa"/>
            <w:shd w:val="solid" w:color="FFFFFF" w:fill="auto"/>
          </w:tcPr>
          <w:p w14:paraId="6D644B51"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w:t>
            </w:r>
            <w:r w:rsidRPr="00975BFD">
              <w:rPr>
                <w:rFonts w:eastAsiaTheme="minorEastAsia"/>
                <w:sz w:val="16"/>
                <w:szCs w:val="16"/>
                <w:lang w:eastAsia="zh-CN"/>
              </w:rPr>
              <w:t>52</w:t>
            </w:r>
          </w:p>
        </w:tc>
        <w:tc>
          <w:tcPr>
            <w:tcW w:w="992" w:type="dxa"/>
            <w:shd w:val="solid" w:color="FFFFFF" w:fill="auto"/>
          </w:tcPr>
          <w:p w14:paraId="3BAA4FAC" w14:textId="77777777" w:rsidR="0039271C" w:rsidRPr="00975BFD" w:rsidRDefault="0039271C">
            <w:pPr>
              <w:pStyle w:val="TAC"/>
              <w:rPr>
                <w:sz w:val="16"/>
                <w:szCs w:val="16"/>
              </w:rPr>
            </w:pPr>
          </w:p>
        </w:tc>
        <w:tc>
          <w:tcPr>
            <w:tcW w:w="567" w:type="dxa"/>
            <w:shd w:val="solid" w:color="FFFFFF" w:fill="auto"/>
          </w:tcPr>
          <w:p w14:paraId="0FBF4D08" w14:textId="77777777" w:rsidR="0039271C" w:rsidRPr="00975BFD" w:rsidRDefault="0039271C">
            <w:pPr>
              <w:pStyle w:val="TAL"/>
              <w:rPr>
                <w:sz w:val="16"/>
                <w:szCs w:val="16"/>
              </w:rPr>
            </w:pPr>
          </w:p>
        </w:tc>
        <w:tc>
          <w:tcPr>
            <w:tcW w:w="425" w:type="dxa"/>
            <w:shd w:val="solid" w:color="FFFFFF" w:fill="auto"/>
          </w:tcPr>
          <w:p w14:paraId="38FAF3B0" w14:textId="77777777" w:rsidR="0039271C" w:rsidRPr="00975BFD" w:rsidRDefault="0039271C" w:rsidP="00754760">
            <w:pPr>
              <w:pStyle w:val="TAR"/>
              <w:jc w:val="center"/>
              <w:rPr>
                <w:sz w:val="16"/>
                <w:szCs w:val="16"/>
              </w:rPr>
            </w:pPr>
          </w:p>
        </w:tc>
        <w:tc>
          <w:tcPr>
            <w:tcW w:w="425" w:type="dxa"/>
            <w:shd w:val="solid" w:color="FFFFFF" w:fill="auto"/>
          </w:tcPr>
          <w:p w14:paraId="0E63813B" w14:textId="77777777" w:rsidR="0039271C" w:rsidRPr="00975BFD" w:rsidRDefault="0039271C">
            <w:pPr>
              <w:pStyle w:val="TAC"/>
              <w:rPr>
                <w:sz w:val="16"/>
                <w:szCs w:val="16"/>
              </w:rPr>
            </w:pPr>
          </w:p>
        </w:tc>
        <w:tc>
          <w:tcPr>
            <w:tcW w:w="4962" w:type="dxa"/>
            <w:shd w:val="solid" w:color="FFFFFF" w:fill="auto"/>
          </w:tcPr>
          <w:p w14:paraId="1A616331"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51</w:t>
            </w:r>
            <w:r w:rsidRPr="00975BFD">
              <w:rPr>
                <w:sz w:val="16"/>
                <w:szCs w:val="16"/>
              </w:rPr>
              <w:t>:</w:t>
            </w:r>
          </w:p>
          <w:p w14:paraId="25270F77" w14:textId="77777777" w:rsidR="0039271C" w:rsidRPr="00975BFD" w:rsidRDefault="00632768">
            <w:pPr>
              <w:pStyle w:val="TAC"/>
              <w:jc w:val="left"/>
              <w:rPr>
                <w:rFonts w:eastAsiaTheme="minorEastAsia"/>
                <w:sz w:val="16"/>
                <w:szCs w:val="16"/>
                <w:lang w:eastAsia="zh-CN"/>
              </w:rPr>
            </w:pPr>
            <w:r w:rsidRPr="00975BFD">
              <w:rPr>
                <w:sz w:val="16"/>
                <w:szCs w:val="16"/>
              </w:rPr>
              <w:t>S6-22</w:t>
            </w:r>
            <w:r w:rsidRPr="00975BFD">
              <w:rPr>
                <w:rFonts w:eastAsiaTheme="minorEastAsia"/>
                <w:sz w:val="16"/>
                <w:szCs w:val="16"/>
                <w:lang w:eastAsia="zh-CN"/>
              </w:rPr>
              <w:t xml:space="preserve">3449, </w:t>
            </w:r>
            <w:r w:rsidRPr="00975BFD">
              <w:rPr>
                <w:sz w:val="16"/>
                <w:szCs w:val="16"/>
              </w:rPr>
              <w:t>S6-22</w:t>
            </w:r>
            <w:r w:rsidRPr="00975BFD">
              <w:rPr>
                <w:rFonts w:eastAsiaTheme="minorEastAsia"/>
                <w:sz w:val="16"/>
                <w:szCs w:val="16"/>
                <w:lang w:eastAsia="zh-CN"/>
              </w:rPr>
              <w:t xml:space="preserve">3517, </w:t>
            </w:r>
            <w:r w:rsidRPr="00975BFD">
              <w:rPr>
                <w:sz w:val="16"/>
                <w:szCs w:val="16"/>
              </w:rPr>
              <w:t>S6-22</w:t>
            </w:r>
            <w:r w:rsidRPr="00975BFD">
              <w:rPr>
                <w:rFonts w:eastAsiaTheme="minorEastAsia"/>
                <w:sz w:val="16"/>
                <w:szCs w:val="16"/>
                <w:lang w:eastAsia="zh-CN"/>
              </w:rPr>
              <w:t xml:space="preserve">3595, </w:t>
            </w:r>
            <w:r w:rsidRPr="00975BFD">
              <w:rPr>
                <w:sz w:val="16"/>
                <w:szCs w:val="16"/>
              </w:rPr>
              <w:t>S6-22</w:t>
            </w:r>
            <w:r w:rsidRPr="00975BFD">
              <w:rPr>
                <w:rFonts w:eastAsiaTheme="minorEastAsia"/>
                <w:sz w:val="16"/>
                <w:szCs w:val="16"/>
                <w:lang w:eastAsia="zh-CN"/>
              </w:rPr>
              <w:t>3557, S6-223207, S6-223477</w:t>
            </w:r>
          </w:p>
          <w:p w14:paraId="668918B4" w14:textId="77777777" w:rsidR="0039271C" w:rsidRPr="00975BFD" w:rsidRDefault="00632768">
            <w:pPr>
              <w:pStyle w:val="TAC"/>
              <w:jc w:val="left"/>
              <w:rPr>
                <w:rFonts w:eastAsiaTheme="minorEastAsia"/>
                <w:sz w:val="16"/>
                <w:szCs w:val="16"/>
                <w:lang w:eastAsia="zh-CN"/>
              </w:rPr>
            </w:pPr>
            <w:r w:rsidRPr="00975BFD">
              <w:rPr>
                <w:sz w:val="16"/>
                <w:szCs w:val="16"/>
              </w:rPr>
              <w:t>Editorial changes by the rapporteur.</w:t>
            </w:r>
          </w:p>
        </w:tc>
        <w:tc>
          <w:tcPr>
            <w:tcW w:w="708" w:type="dxa"/>
            <w:shd w:val="solid" w:color="FFFFFF" w:fill="auto"/>
          </w:tcPr>
          <w:p w14:paraId="34858E61"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0.4.0</w:t>
            </w:r>
          </w:p>
        </w:tc>
      </w:tr>
      <w:tr w:rsidR="0039271C" w:rsidRPr="00975BFD" w14:paraId="67EFE94F" w14:textId="77777777" w:rsidTr="00C00793">
        <w:tc>
          <w:tcPr>
            <w:tcW w:w="800" w:type="dxa"/>
            <w:shd w:val="solid" w:color="FFFFFF" w:fill="auto"/>
          </w:tcPr>
          <w:p w14:paraId="4A0BCC9B"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2023-01</w:t>
            </w:r>
          </w:p>
        </w:tc>
        <w:tc>
          <w:tcPr>
            <w:tcW w:w="760" w:type="dxa"/>
            <w:shd w:val="solid" w:color="FFFFFF" w:fill="auto"/>
          </w:tcPr>
          <w:p w14:paraId="41B53445"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SA6#52-bis-e</w:t>
            </w:r>
          </w:p>
        </w:tc>
        <w:tc>
          <w:tcPr>
            <w:tcW w:w="992" w:type="dxa"/>
            <w:shd w:val="solid" w:color="FFFFFF" w:fill="auto"/>
          </w:tcPr>
          <w:p w14:paraId="5FA3235D" w14:textId="77777777" w:rsidR="0039271C" w:rsidRPr="00975BFD" w:rsidRDefault="0039271C">
            <w:pPr>
              <w:pStyle w:val="TAC"/>
              <w:rPr>
                <w:sz w:val="16"/>
                <w:szCs w:val="16"/>
              </w:rPr>
            </w:pPr>
          </w:p>
        </w:tc>
        <w:tc>
          <w:tcPr>
            <w:tcW w:w="567" w:type="dxa"/>
            <w:shd w:val="solid" w:color="FFFFFF" w:fill="auto"/>
          </w:tcPr>
          <w:p w14:paraId="1090A0FF" w14:textId="77777777" w:rsidR="0039271C" w:rsidRPr="00975BFD" w:rsidRDefault="0039271C">
            <w:pPr>
              <w:pStyle w:val="TAL"/>
              <w:rPr>
                <w:sz w:val="16"/>
                <w:szCs w:val="16"/>
              </w:rPr>
            </w:pPr>
          </w:p>
        </w:tc>
        <w:tc>
          <w:tcPr>
            <w:tcW w:w="425" w:type="dxa"/>
            <w:shd w:val="solid" w:color="FFFFFF" w:fill="auto"/>
          </w:tcPr>
          <w:p w14:paraId="177D13EE" w14:textId="77777777" w:rsidR="0039271C" w:rsidRPr="00975BFD" w:rsidRDefault="0039271C" w:rsidP="00754760">
            <w:pPr>
              <w:pStyle w:val="TAR"/>
              <w:jc w:val="center"/>
              <w:rPr>
                <w:sz w:val="16"/>
                <w:szCs w:val="16"/>
              </w:rPr>
            </w:pPr>
          </w:p>
        </w:tc>
        <w:tc>
          <w:tcPr>
            <w:tcW w:w="425" w:type="dxa"/>
            <w:shd w:val="solid" w:color="FFFFFF" w:fill="auto"/>
          </w:tcPr>
          <w:p w14:paraId="34725B44" w14:textId="77777777" w:rsidR="0039271C" w:rsidRPr="00975BFD" w:rsidRDefault="0039271C">
            <w:pPr>
              <w:pStyle w:val="TAC"/>
              <w:rPr>
                <w:sz w:val="16"/>
                <w:szCs w:val="16"/>
              </w:rPr>
            </w:pPr>
          </w:p>
        </w:tc>
        <w:tc>
          <w:tcPr>
            <w:tcW w:w="4962" w:type="dxa"/>
            <w:shd w:val="solid" w:color="FFFFFF" w:fill="auto"/>
          </w:tcPr>
          <w:p w14:paraId="22241653"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52-bis-e</w:t>
            </w:r>
            <w:r w:rsidRPr="00975BFD">
              <w:rPr>
                <w:sz w:val="16"/>
                <w:szCs w:val="16"/>
              </w:rPr>
              <w:t>:</w:t>
            </w:r>
          </w:p>
          <w:p w14:paraId="5D7920BA" w14:textId="77777777" w:rsidR="0039271C" w:rsidRPr="00975BFD" w:rsidRDefault="00632768">
            <w:pPr>
              <w:pStyle w:val="TAC"/>
              <w:jc w:val="left"/>
              <w:rPr>
                <w:rFonts w:eastAsiaTheme="minorEastAsia"/>
                <w:sz w:val="16"/>
                <w:szCs w:val="16"/>
                <w:lang w:eastAsia="zh-CN"/>
              </w:rPr>
            </w:pPr>
            <w:r w:rsidRPr="00975BFD">
              <w:rPr>
                <w:sz w:val="16"/>
                <w:szCs w:val="16"/>
              </w:rPr>
              <w:t>S6-2</w:t>
            </w:r>
            <w:r w:rsidRPr="00975BFD">
              <w:rPr>
                <w:rFonts w:eastAsiaTheme="minorEastAsia"/>
                <w:sz w:val="16"/>
                <w:szCs w:val="16"/>
                <w:lang w:eastAsia="zh-CN"/>
              </w:rPr>
              <w:t>30053, S6-230054, S6-230353, S6-230467, S6-230355, S6-230359, S6-230379, S6-230397, S6-230459, S6-230360, S6-230460, S6-230352, S6-230403, S6-230136, S6-230417, S6-230419, S6-230420, S6-230421, S6-230422, S6-230461</w:t>
            </w:r>
          </w:p>
          <w:p w14:paraId="0AE970B7" w14:textId="77777777" w:rsidR="0039271C" w:rsidRPr="00975BFD" w:rsidRDefault="00632768">
            <w:pPr>
              <w:pStyle w:val="TAC"/>
              <w:jc w:val="left"/>
              <w:rPr>
                <w:rFonts w:eastAsiaTheme="minorEastAsia"/>
                <w:sz w:val="16"/>
                <w:szCs w:val="16"/>
                <w:lang w:eastAsia="zh-CN"/>
              </w:rPr>
            </w:pPr>
            <w:r w:rsidRPr="00975BFD">
              <w:rPr>
                <w:sz w:val="16"/>
                <w:szCs w:val="16"/>
              </w:rPr>
              <w:t>Editorial changes by the rapporteur.</w:t>
            </w:r>
          </w:p>
        </w:tc>
        <w:tc>
          <w:tcPr>
            <w:tcW w:w="708" w:type="dxa"/>
            <w:shd w:val="solid" w:color="FFFFFF" w:fill="auto"/>
          </w:tcPr>
          <w:p w14:paraId="3895DA99"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0.5.0</w:t>
            </w:r>
          </w:p>
        </w:tc>
      </w:tr>
      <w:tr w:rsidR="0039271C" w:rsidRPr="00975BFD" w14:paraId="44956CE6" w14:textId="77777777" w:rsidTr="00C00793">
        <w:tc>
          <w:tcPr>
            <w:tcW w:w="800" w:type="dxa"/>
            <w:shd w:val="solid" w:color="FFFFFF" w:fill="auto"/>
          </w:tcPr>
          <w:p w14:paraId="79D671B5"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2023-03</w:t>
            </w:r>
          </w:p>
        </w:tc>
        <w:tc>
          <w:tcPr>
            <w:tcW w:w="760" w:type="dxa"/>
            <w:shd w:val="solid" w:color="FFFFFF" w:fill="auto"/>
          </w:tcPr>
          <w:p w14:paraId="32D5302E"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SA6#53</w:t>
            </w:r>
          </w:p>
        </w:tc>
        <w:tc>
          <w:tcPr>
            <w:tcW w:w="992" w:type="dxa"/>
            <w:shd w:val="solid" w:color="FFFFFF" w:fill="auto"/>
          </w:tcPr>
          <w:p w14:paraId="37A61F44" w14:textId="77777777" w:rsidR="0039271C" w:rsidRPr="00975BFD" w:rsidRDefault="0039271C">
            <w:pPr>
              <w:pStyle w:val="TAC"/>
              <w:rPr>
                <w:sz w:val="16"/>
                <w:szCs w:val="16"/>
              </w:rPr>
            </w:pPr>
          </w:p>
        </w:tc>
        <w:tc>
          <w:tcPr>
            <w:tcW w:w="567" w:type="dxa"/>
            <w:shd w:val="solid" w:color="FFFFFF" w:fill="auto"/>
          </w:tcPr>
          <w:p w14:paraId="7B0A4346" w14:textId="77777777" w:rsidR="0039271C" w:rsidRPr="00975BFD" w:rsidRDefault="0039271C">
            <w:pPr>
              <w:pStyle w:val="TAL"/>
              <w:rPr>
                <w:sz w:val="16"/>
                <w:szCs w:val="16"/>
              </w:rPr>
            </w:pPr>
          </w:p>
        </w:tc>
        <w:tc>
          <w:tcPr>
            <w:tcW w:w="425" w:type="dxa"/>
            <w:shd w:val="solid" w:color="FFFFFF" w:fill="auto"/>
          </w:tcPr>
          <w:p w14:paraId="53C3D0E2" w14:textId="77777777" w:rsidR="0039271C" w:rsidRPr="00975BFD" w:rsidRDefault="0039271C" w:rsidP="00754760">
            <w:pPr>
              <w:pStyle w:val="TAR"/>
              <w:jc w:val="center"/>
              <w:rPr>
                <w:sz w:val="16"/>
                <w:szCs w:val="16"/>
              </w:rPr>
            </w:pPr>
          </w:p>
        </w:tc>
        <w:tc>
          <w:tcPr>
            <w:tcW w:w="425" w:type="dxa"/>
            <w:shd w:val="solid" w:color="FFFFFF" w:fill="auto"/>
          </w:tcPr>
          <w:p w14:paraId="1A316311" w14:textId="77777777" w:rsidR="0039271C" w:rsidRPr="00975BFD" w:rsidRDefault="0039271C">
            <w:pPr>
              <w:pStyle w:val="TAC"/>
              <w:rPr>
                <w:sz w:val="16"/>
                <w:szCs w:val="16"/>
              </w:rPr>
            </w:pPr>
          </w:p>
        </w:tc>
        <w:tc>
          <w:tcPr>
            <w:tcW w:w="4962" w:type="dxa"/>
            <w:shd w:val="solid" w:color="FFFFFF" w:fill="auto"/>
          </w:tcPr>
          <w:p w14:paraId="73B24B67"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53</w:t>
            </w:r>
            <w:r w:rsidRPr="00975BFD">
              <w:rPr>
                <w:sz w:val="16"/>
                <w:szCs w:val="16"/>
              </w:rPr>
              <w:t>:</w:t>
            </w:r>
          </w:p>
          <w:p w14:paraId="1A03B285" w14:textId="77777777" w:rsidR="0039271C" w:rsidRPr="00975BFD" w:rsidRDefault="00632768">
            <w:pPr>
              <w:pStyle w:val="TAC"/>
              <w:jc w:val="left"/>
              <w:rPr>
                <w:rFonts w:eastAsiaTheme="minorEastAsia"/>
                <w:sz w:val="16"/>
                <w:szCs w:val="16"/>
                <w:lang w:eastAsia="zh-CN"/>
              </w:rPr>
            </w:pPr>
            <w:r w:rsidRPr="00975BFD">
              <w:rPr>
                <w:rFonts w:eastAsiaTheme="minorEastAsia"/>
                <w:sz w:val="16"/>
                <w:szCs w:val="16"/>
                <w:lang w:eastAsia="zh-CN"/>
              </w:rPr>
              <w:t>S6-230960, S6-230961, S6-230616, S6-231027, S6-231028, S6-230997, S6-231069, S6-230967, S6-231009, S6-230968, S6-230598Editorial changes by the rapporteur.</w:t>
            </w:r>
          </w:p>
        </w:tc>
        <w:tc>
          <w:tcPr>
            <w:tcW w:w="708" w:type="dxa"/>
            <w:shd w:val="solid" w:color="FFFFFF" w:fill="auto"/>
          </w:tcPr>
          <w:p w14:paraId="1AE454C9"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0.6.0</w:t>
            </w:r>
          </w:p>
        </w:tc>
      </w:tr>
      <w:tr w:rsidR="0039271C" w:rsidRPr="00975BFD" w14:paraId="23137993" w14:textId="77777777" w:rsidTr="00C00793">
        <w:tc>
          <w:tcPr>
            <w:tcW w:w="800" w:type="dxa"/>
            <w:shd w:val="solid" w:color="FFFFFF" w:fill="auto"/>
          </w:tcPr>
          <w:p w14:paraId="337F9124"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2023-03</w:t>
            </w:r>
          </w:p>
        </w:tc>
        <w:tc>
          <w:tcPr>
            <w:tcW w:w="760" w:type="dxa"/>
            <w:shd w:val="solid" w:color="FFFFFF" w:fill="auto"/>
          </w:tcPr>
          <w:p w14:paraId="3FEFE6E6"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SA#99</w:t>
            </w:r>
          </w:p>
        </w:tc>
        <w:tc>
          <w:tcPr>
            <w:tcW w:w="992" w:type="dxa"/>
            <w:shd w:val="solid" w:color="FFFFFF" w:fill="auto"/>
          </w:tcPr>
          <w:p w14:paraId="7179D0B4" w14:textId="77777777" w:rsidR="0039271C" w:rsidRPr="00975BFD" w:rsidRDefault="00632768">
            <w:pPr>
              <w:pStyle w:val="TAC"/>
              <w:rPr>
                <w:sz w:val="16"/>
                <w:szCs w:val="16"/>
              </w:rPr>
            </w:pPr>
            <w:r w:rsidRPr="00975BFD">
              <w:rPr>
                <w:sz w:val="16"/>
                <w:szCs w:val="16"/>
              </w:rPr>
              <w:t>SP-230272</w:t>
            </w:r>
          </w:p>
        </w:tc>
        <w:tc>
          <w:tcPr>
            <w:tcW w:w="567" w:type="dxa"/>
            <w:shd w:val="solid" w:color="FFFFFF" w:fill="auto"/>
          </w:tcPr>
          <w:p w14:paraId="694890B5" w14:textId="77777777" w:rsidR="0039271C" w:rsidRPr="00975BFD" w:rsidRDefault="0039271C">
            <w:pPr>
              <w:pStyle w:val="TAL"/>
              <w:rPr>
                <w:sz w:val="16"/>
                <w:szCs w:val="16"/>
              </w:rPr>
            </w:pPr>
          </w:p>
        </w:tc>
        <w:tc>
          <w:tcPr>
            <w:tcW w:w="425" w:type="dxa"/>
            <w:shd w:val="solid" w:color="FFFFFF" w:fill="auto"/>
          </w:tcPr>
          <w:p w14:paraId="1FE471C2" w14:textId="77777777" w:rsidR="0039271C" w:rsidRPr="00975BFD" w:rsidRDefault="0039271C" w:rsidP="00754760">
            <w:pPr>
              <w:pStyle w:val="TAR"/>
              <w:jc w:val="center"/>
              <w:rPr>
                <w:sz w:val="16"/>
                <w:szCs w:val="16"/>
              </w:rPr>
            </w:pPr>
          </w:p>
        </w:tc>
        <w:tc>
          <w:tcPr>
            <w:tcW w:w="425" w:type="dxa"/>
            <w:shd w:val="solid" w:color="FFFFFF" w:fill="auto"/>
          </w:tcPr>
          <w:p w14:paraId="19ECD893" w14:textId="77777777" w:rsidR="0039271C" w:rsidRPr="00975BFD" w:rsidRDefault="0039271C">
            <w:pPr>
              <w:pStyle w:val="TAC"/>
              <w:rPr>
                <w:sz w:val="16"/>
                <w:szCs w:val="16"/>
              </w:rPr>
            </w:pPr>
          </w:p>
        </w:tc>
        <w:tc>
          <w:tcPr>
            <w:tcW w:w="4962" w:type="dxa"/>
            <w:shd w:val="solid" w:color="FFFFFF" w:fill="auto"/>
          </w:tcPr>
          <w:p w14:paraId="2E3D429D" w14:textId="77777777" w:rsidR="0039271C" w:rsidRPr="00975BFD" w:rsidRDefault="00632768">
            <w:pPr>
              <w:pStyle w:val="TAC"/>
              <w:jc w:val="left"/>
              <w:rPr>
                <w:sz w:val="16"/>
                <w:szCs w:val="16"/>
              </w:rPr>
            </w:pPr>
            <w:r w:rsidRPr="00975BFD">
              <w:rPr>
                <w:sz w:val="16"/>
                <w:szCs w:val="16"/>
              </w:rPr>
              <w:t>Presentation for information at SA#99</w:t>
            </w:r>
          </w:p>
        </w:tc>
        <w:tc>
          <w:tcPr>
            <w:tcW w:w="708" w:type="dxa"/>
            <w:shd w:val="solid" w:color="FFFFFF" w:fill="auto"/>
          </w:tcPr>
          <w:p w14:paraId="7F315840"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1.0.0</w:t>
            </w:r>
          </w:p>
        </w:tc>
      </w:tr>
      <w:tr w:rsidR="0039271C" w:rsidRPr="00975BFD" w14:paraId="327BEB4C" w14:textId="77777777" w:rsidTr="00C00793">
        <w:tc>
          <w:tcPr>
            <w:tcW w:w="800" w:type="dxa"/>
            <w:shd w:val="solid" w:color="FFFFFF" w:fill="auto"/>
          </w:tcPr>
          <w:p w14:paraId="3D2BCCA7"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2023-03</w:t>
            </w:r>
          </w:p>
        </w:tc>
        <w:tc>
          <w:tcPr>
            <w:tcW w:w="760" w:type="dxa"/>
            <w:shd w:val="solid" w:color="FFFFFF" w:fill="auto"/>
          </w:tcPr>
          <w:p w14:paraId="5456EAC0" w14:textId="77777777" w:rsidR="0039271C" w:rsidRPr="00975BFD" w:rsidRDefault="00632768">
            <w:pPr>
              <w:pStyle w:val="TAC"/>
              <w:rPr>
                <w:rFonts w:eastAsia="SimSun"/>
                <w:sz w:val="16"/>
                <w:szCs w:val="16"/>
                <w:lang w:eastAsia="zh-CN"/>
              </w:rPr>
            </w:pPr>
            <w:r w:rsidRPr="00975BFD">
              <w:rPr>
                <w:rFonts w:eastAsia="SimSun"/>
                <w:sz w:val="16"/>
                <w:szCs w:val="16"/>
                <w:lang w:eastAsia="zh-CN"/>
              </w:rPr>
              <w:t>SA#99</w:t>
            </w:r>
          </w:p>
        </w:tc>
        <w:tc>
          <w:tcPr>
            <w:tcW w:w="992" w:type="dxa"/>
            <w:shd w:val="solid" w:color="FFFFFF" w:fill="auto"/>
          </w:tcPr>
          <w:p w14:paraId="2578978D" w14:textId="77777777" w:rsidR="0039271C" w:rsidRPr="00975BFD" w:rsidRDefault="00632768">
            <w:pPr>
              <w:pStyle w:val="TAC"/>
              <w:rPr>
                <w:sz w:val="16"/>
                <w:szCs w:val="16"/>
              </w:rPr>
            </w:pPr>
            <w:r w:rsidRPr="00975BFD">
              <w:rPr>
                <w:sz w:val="16"/>
                <w:szCs w:val="16"/>
              </w:rPr>
              <w:t>SP-230346</w:t>
            </w:r>
          </w:p>
        </w:tc>
        <w:tc>
          <w:tcPr>
            <w:tcW w:w="567" w:type="dxa"/>
            <w:shd w:val="solid" w:color="FFFFFF" w:fill="auto"/>
          </w:tcPr>
          <w:p w14:paraId="1E5AC0DC" w14:textId="77777777" w:rsidR="0039271C" w:rsidRPr="00975BFD" w:rsidRDefault="0039271C">
            <w:pPr>
              <w:pStyle w:val="TAL"/>
              <w:rPr>
                <w:sz w:val="16"/>
                <w:szCs w:val="16"/>
              </w:rPr>
            </w:pPr>
          </w:p>
        </w:tc>
        <w:tc>
          <w:tcPr>
            <w:tcW w:w="425" w:type="dxa"/>
            <w:shd w:val="solid" w:color="FFFFFF" w:fill="auto"/>
          </w:tcPr>
          <w:p w14:paraId="1AA57A16" w14:textId="77777777" w:rsidR="0039271C" w:rsidRPr="00975BFD" w:rsidRDefault="0039271C" w:rsidP="00754760">
            <w:pPr>
              <w:pStyle w:val="TAR"/>
              <w:jc w:val="center"/>
              <w:rPr>
                <w:sz w:val="16"/>
                <w:szCs w:val="16"/>
              </w:rPr>
            </w:pPr>
          </w:p>
        </w:tc>
        <w:tc>
          <w:tcPr>
            <w:tcW w:w="425" w:type="dxa"/>
            <w:shd w:val="solid" w:color="FFFFFF" w:fill="auto"/>
          </w:tcPr>
          <w:p w14:paraId="59496061" w14:textId="77777777" w:rsidR="0039271C" w:rsidRPr="00975BFD" w:rsidRDefault="0039271C">
            <w:pPr>
              <w:pStyle w:val="TAC"/>
              <w:rPr>
                <w:sz w:val="16"/>
                <w:szCs w:val="16"/>
              </w:rPr>
            </w:pPr>
          </w:p>
        </w:tc>
        <w:tc>
          <w:tcPr>
            <w:tcW w:w="4962" w:type="dxa"/>
            <w:shd w:val="solid" w:color="FFFFFF" w:fill="auto"/>
          </w:tcPr>
          <w:p w14:paraId="6F034087" w14:textId="77777777" w:rsidR="0039271C" w:rsidRPr="00975BFD" w:rsidRDefault="00632768">
            <w:pPr>
              <w:pStyle w:val="TAC"/>
              <w:jc w:val="left"/>
              <w:rPr>
                <w:sz w:val="16"/>
                <w:szCs w:val="16"/>
              </w:rPr>
            </w:pPr>
            <w:r w:rsidRPr="00975BFD">
              <w:rPr>
                <w:sz w:val="16"/>
                <w:szCs w:val="16"/>
              </w:rPr>
              <w:t>Correction of implementation of pCR S6-231009 and presentation for information at SA#99</w:t>
            </w:r>
          </w:p>
        </w:tc>
        <w:tc>
          <w:tcPr>
            <w:tcW w:w="708" w:type="dxa"/>
            <w:shd w:val="solid" w:color="FFFFFF" w:fill="auto"/>
          </w:tcPr>
          <w:p w14:paraId="6ACF6C55" w14:textId="77777777" w:rsidR="0039271C" w:rsidRPr="00975BFD" w:rsidRDefault="00632768">
            <w:pPr>
              <w:pStyle w:val="TAC"/>
              <w:rPr>
                <w:rFonts w:eastAsia="SimSun"/>
                <w:sz w:val="16"/>
                <w:szCs w:val="16"/>
                <w:lang w:eastAsia="zh-CN"/>
              </w:rPr>
            </w:pPr>
            <w:r w:rsidRPr="00975BFD">
              <w:rPr>
                <w:rFonts w:eastAsia="SimSun"/>
                <w:sz w:val="16"/>
                <w:szCs w:val="16"/>
                <w:lang w:eastAsia="zh-CN"/>
              </w:rPr>
              <w:t>1.1.0</w:t>
            </w:r>
          </w:p>
        </w:tc>
      </w:tr>
      <w:tr w:rsidR="0039271C" w:rsidRPr="00975BFD" w14:paraId="00EDA5F1" w14:textId="77777777" w:rsidTr="00C00793">
        <w:tc>
          <w:tcPr>
            <w:tcW w:w="800" w:type="dxa"/>
            <w:shd w:val="solid" w:color="FFFFFF" w:fill="auto"/>
          </w:tcPr>
          <w:p w14:paraId="56FE842C"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2023-04</w:t>
            </w:r>
          </w:p>
        </w:tc>
        <w:tc>
          <w:tcPr>
            <w:tcW w:w="760" w:type="dxa"/>
            <w:shd w:val="solid" w:color="FFFFFF" w:fill="auto"/>
          </w:tcPr>
          <w:p w14:paraId="7D216359" w14:textId="77777777" w:rsidR="0039271C" w:rsidRPr="00975BFD" w:rsidRDefault="00632768">
            <w:pPr>
              <w:pStyle w:val="TAC"/>
              <w:rPr>
                <w:rFonts w:eastAsia="SimSun"/>
                <w:sz w:val="16"/>
                <w:szCs w:val="16"/>
                <w:lang w:eastAsia="zh-CN"/>
              </w:rPr>
            </w:pPr>
            <w:r w:rsidRPr="00975BFD">
              <w:rPr>
                <w:rFonts w:eastAsiaTheme="minorEastAsia"/>
                <w:sz w:val="16"/>
                <w:szCs w:val="16"/>
                <w:lang w:eastAsia="zh-CN"/>
              </w:rPr>
              <w:t>SA6#54</w:t>
            </w:r>
          </w:p>
        </w:tc>
        <w:tc>
          <w:tcPr>
            <w:tcW w:w="992" w:type="dxa"/>
            <w:shd w:val="solid" w:color="FFFFFF" w:fill="auto"/>
          </w:tcPr>
          <w:p w14:paraId="04ED4599" w14:textId="77777777" w:rsidR="0039271C" w:rsidRPr="00975BFD" w:rsidRDefault="0039271C">
            <w:pPr>
              <w:pStyle w:val="TAC"/>
              <w:rPr>
                <w:sz w:val="16"/>
                <w:szCs w:val="16"/>
              </w:rPr>
            </w:pPr>
          </w:p>
        </w:tc>
        <w:tc>
          <w:tcPr>
            <w:tcW w:w="567" w:type="dxa"/>
            <w:shd w:val="solid" w:color="FFFFFF" w:fill="auto"/>
          </w:tcPr>
          <w:p w14:paraId="1D93A03A" w14:textId="77777777" w:rsidR="0039271C" w:rsidRPr="00975BFD" w:rsidRDefault="0039271C">
            <w:pPr>
              <w:pStyle w:val="TAL"/>
              <w:rPr>
                <w:sz w:val="16"/>
                <w:szCs w:val="16"/>
              </w:rPr>
            </w:pPr>
          </w:p>
        </w:tc>
        <w:tc>
          <w:tcPr>
            <w:tcW w:w="425" w:type="dxa"/>
            <w:shd w:val="solid" w:color="FFFFFF" w:fill="auto"/>
          </w:tcPr>
          <w:p w14:paraId="437699E7" w14:textId="77777777" w:rsidR="0039271C" w:rsidRPr="00975BFD" w:rsidRDefault="0039271C" w:rsidP="00754760">
            <w:pPr>
              <w:pStyle w:val="TAR"/>
              <w:jc w:val="center"/>
              <w:rPr>
                <w:sz w:val="16"/>
                <w:szCs w:val="16"/>
              </w:rPr>
            </w:pPr>
          </w:p>
        </w:tc>
        <w:tc>
          <w:tcPr>
            <w:tcW w:w="425" w:type="dxa"/>
            <w:shd w:val="solid" w:color="FFFFFF" w:fill="auto"/>
          </w:tcPr>
          <w:p w14:paraId="37FAFBAD" w14:textId="77777777" w:rsidR="0039271C" w:rsidRPr="00975BFD" w:rsidRDefault="0039271C">
            <w:pPr>
              <w:pStyle w:val="TAC"/>
              <w:rPr>
                <w:sz w:val="16"/>
                <w:szCs w:val="16"/>
              </w:rPr>
            </w:pPr>
          </w:p>
        </w:tc>
        <w:tc>
          <w:tcPr>
            <w:tcW w:w="4962" w:type="dxa"/>
            <w:shd w:val="solid" w:color="FFFFFF" w:fill="auto"/>
          </w:tcPr>
          <w:p w14:paraId="3295DDA3"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54</w:t>
            </w:r>
            <w:r w:rsidRPr="00975BFD">
              <w:rPr>
                <w:sz w:val="16"/>
                <w:szCs w:val="16"/>
              </w:rPr>
              <w:t>:</w:t>
            </w:r>
          </w:p>
          <w:p w14:paraId="3A647C20" w14:textId="77777777" w:rsidR="0039271C" w:rsidRPr="00975BFD" w:rsidRDefault="00632768">
            <w:pPr>
              <w:pStyle w:val="TAC"/>
              <w:jc w:val="left"/>
              <w:rPr>
                <w:rFonts w:eastAsiaTheme="minorEastAsia"/>
                <w:sz w:val="16"/>
                <w:szCs w:val="16"/>
                <w:lang w:eastAsia="zh-CN"/>
              </w:rPr>
            </w:pPr>
            <w:r w:rsidRPr="00975BFD">
              <w:rPr>
                <w:sz w:val="16"/>
                <w:szCs w:val="16"/>
              </w:rPr>
              <w:t>S6-231499</w:t>
            </w:r>
            <w:r w:rsidRPr="00975BFD">
              <w:rPr>
                <w:rFonts w:eastAsiaTheme="minorEastAsia"/>
                <w:sz w:val="16"/>
                <w:szCs w:val="16"/>
                <w:lang w:eastAsia="zh-CN"/>
              </w:rPr>
              <w:t xml:space="preserve">, </w:t>
            </w:r>
            <w:r w:rsidR="0039271C" w:rsidRPr="00975BFD">
              <w:rPr>
                <w:sz w:val="16"/>
                <w:szCs w:val="16"/>
              </w:rPr>
              <w:t>S6-231616, S6-231617, S6-231618, S6-231619, S6-231467, S6-231259, S6-231258, S6-231620, S6-231338, S6-231445, S6-231621</w:t>
            </w:r>
          </w:p>
          <w:p w14:paraId="3BFA9D29" w14:textId="77777777" w:rsidR="0039271C" w:rsidRPr="00975BFD" w:rsidRDefault="00632768">
            <w:pPr>
              <w:pStyle w:val="TAC"/>
              <w:jc w:val="left"/>
              <w:rPr>
                <w:rFonts w:eastAsiaTheme="minorEastAsia"/>
                <w:sz w:val="16"/>
                <w:szCs w:val="16"/>
                <w:lang w:eastAsia="zh-CN"/>
              </w:rPr>
            </w:pPr>
            <w:r w:rsidRPr="00975BFD">
              <w:rPr>
                <w:rFonts w:eastAsiaTheme="minorEastAsia"/>
                <w:sz w:val="16"/>
                <w:szCs w:val="16"/>
                <w:lang w:eastAsia="zh-CN"/>
              </w:rPr>
              <w:t>Editorial changes by the rapporteur.</w:t>
            </w:r>
          </w:p>
        </w:tc>
        <w:tc>
          <w:tcPr>
            <w:tcW w:w="708" w:type="dxa"/>
            <w:shd w:val="solid" w:color="FFFFFF" w:fill="auto"/>
          </w:tcPr>
          <w:p w14:paraId="186BF6F4" w14:textId="77777777" w:rsidR="0039271C" w:rsidRPr="00975BFD" w:rsidRDefault="00632768">
            <w:pPr>
              <w:pStyle w:val="TAC"/>
              <w:rPr>
                <w:rFonts w:eastAsia="SimSun"/>
                <w:sz w:val="16"/>
                <w:szCs w:val="16"/>
                <w:lang w:eastAsia="zh-CN"/>
              </w:rPr>
            </w:pPr>
            <w:r w:rsidRPr="00975BFD">
              <w:rPr>
                <w:rFonts w:eastAsia="SimSun"/>
                <w:sz w:val="16"/>
                <w:szCs w:val="16"/>
                <w:lang w:eastAsia="zh-CN"/>
              </w:rPr>
              <w:t>1.2.0</w:t>
            </w:r>
          </w:p>
        </w:tc>
      </w:tr>
      <w:tr w:rsidR="00772D2C" w:rsidRPr="00975BFD" w14:paraId="3EA9CBE5" w14:textId="77777777" w:rsidTr="00C00793">
        <w:tc>
          <w:tcPr>
            <w:tcW w:w="800" w:type="dxa"/>
            <w:shd w:val="solid" w:color="FFFFFF" w:fill="auto"/>
          </w:tcPr>
          <w:p w14:paraId="3803C3FA" w14:textId="77777777" w:rsidR="00772D2C" w:rsidRPr="00975BFD" w:rsidRDefault="00772D2C" w:rsidP="00772D2C">
            <w:pPr>
              <w:pStyle w:val="TAC"/>
              <w:rPr>
                <w:rFonts w:eastAsiaTheme="minorEastAsia"/>
                <w:sz w:val="16"/>
                <w:szCs w:val="16"/>
                <w:lang w:eastAsia="zh-CN"/>
              </w:rPr>
            </w:pPr>
            <w:r w:rsidRPr="00975BFD">
              <w:rPr>
                <w:rFonts w:eastAsia="SimSun"/>
                <w:sz w:val="16"/>
                <w:szCs w:val="16"/>
                <w:lang w:eastAsia="zh-CN"/>
              </w:rPr>
              <w:t>2023-0</w:t>
            </w:r>
            <w:r w:rsidRPr="00975BFD">
              <w:rPr>
                <w:rFonts w:eastAsiaTheme="minorEastAsia"/>
                <w:sz w:val="16"/>
                <w:szCs w:val="16"/>
                <w:lang w:eastAsia="zh-CN"/>
              </w:rPr>
              <w:t>5</w:t>
            </w:r>
          </w:p>
        </w:tc>
        <w:tc>
          <w:tcPr>
            <w:tcW w:w="760" w:type="dxa"/>
            <w:shd w:val="solid" w:color="FFFFFF" w:fill="auto"/>
          </w:tcPr>
          <w:p w14:paraId="038214DC" w14:textId="77777777" w:rsidR="00772D2C" w:rsidRPr="00975BFD" w:rsidRDefault="00772D2C" w:rsidP="00772D2C">
            <w:pPr>
              <w:pStyle w:val="TAC"/>
              <w:rPr>
                <w:rFonts w:eastAsiaTheme="minorEastAsia"/>
                <w:sz w:val="16"/>
                <w:szCs w:val="16"/>
                <w:lang w:eastAsia="zh-CN"/>
              </w:rPr>
            </w:pPr>
            <w:r w:rsidRPr="00975BFD">
              <w:rPr>
                <w:rFonts w:eastAsiaTheme="minorEastAsia"/>
                <w:sz w:val="16"/>
                <w:szCs w:val="16"/>
                <w:lang w:eastAsia="zh-CN"/>
              </w:rPr>
              <w:t>SA6#55</w:t>
            </w:r>
          </w:p>
        </w:tc>
        <w:tc>
          <w:tcPr>
            <w:tcW w:w="992" w:type="dxa"/>
            <w:shd w:val="solid" w:color="FFFFFF" w:fill="auto"/>
          </w:tcPr>
          <w:p w14:paraId="3066DBFE" w14:textId="77777777" w:rsidR="00772D2C" w:rsidRPr="00975BFD" w:rsidRDefault="00772D2C">
            <w:pPr>
              <w:pStyle w:val="TAC"/>
              <w:rPr>
                <w:sz w:val="16"/>
                <w:szCs w:val="16"/>
              </w:rPr>
            </w:pPr>
          </w:p>
        </w:tc>
        <w:tc>
          <w:tcPr>
            <w:tcW w:w="567" w:type="dxa"/>
            <w:shd w:val="solid" w:color="FFFFFF" w:fill="auto"/>
          </w:tcPr>
          <w:p w14:paraId="75126F38" w14:textId="77777777" w:rsidR="00772D2C" w:rsidRPr="00975BFD" w:rsidRDefault="00772D2C">
            <w:pPr>
              <w:pStyle w:val="TAL"/>
              <w:rPr>
                <w:sz w:val="16"/>
                <w:szCs w:val="16"/>
              </w:rPr>
            </w:pPr>
          </w:p>
        </w:tc>
        <w:tc>
          <w:tcPr>
            <w:tcW w:w="425" w:type="dxa"/>
            <w:shd w:val="solid" w:color="FFFFFF" w:fill="auto"/>
          </w:tcPr>
          <w:p w14:paraId="5F41B047" w14:textId="77777777" w:rsidR="00772D2C" w:rsidRPr="00975BFD" w:rsidRDefault="00772D2C" w:rsidP="00754760">
            <w:pPr>
              <w:pStyle w:val="TAR"/>
              <w:jc w:val="center"/>
              <w:rPr>
                <w:sz w:val="16"/>
                <w:szCs w:val="16"/>
              </w:rPr>
            </w:pPr>
          </w:p>
        </w:tc>
        <w:tc>
          <w:tcPr>
            <w:tcW w:w="425" w:type="dxa"/>
            <w:shd w:val="solid" w:color="FFFFFF" w:fill="auto"/>
          </w:tcPr>
          <w:p w14:paraId="76147439" w14:textId="77777777" w:rsidR="00772D2C" w:rsidRPr="00975BFD" w:rsidRDefault="00772D2C">
            <w:pPr>
              <w:pStyle w:val="TAC"/>
              <w:rPr>
                <w:sz w:val="16"/>
                <w:szCs w:val="16"/>
              </w:rPr>
            </w:pPr>
          </w:p>
        </w:tc>
        <w:tc>
          <w:tcPr>
            <w:tcW w:w="4962" w:type="dxa"/>
            <w:shd w:val="solid" w:color="FFFFFF" w:fill="auto"/>
          </w:tcPr>
          <w:p w14:paraId="09BBA625" w14:textId="77777777" w:rsidR="00772D2C" w:rsidRPr="00975BFD" w:rsidRDefault="00772D2C" w:rsidP="00772D2C">
            <w:pPr>
              <w:pStyle w:val="TAC"/>
              <w:jc w:val="left"/>
              <w:rPr>
                <w:sz w:val="16"/>
                <w:szCs w:val="16"/>
              </w:rPr>
            </w:pPr>
            <w:r w:rsidRPr="00975BFD">
              <w:rPr>
                <w:sz w:val="16"/>
                <w:szCs w:val="16"/>
              </w:rPr>
              <w:t>Implemented pCRs approved in SA6#5</w:t>
            </w:r>
            <w:r w:rsidRPr="00975BFD">
              <w:rPr>
                <w:rFonts w:eastAsiaTheme="minorEastAsia"/>
                <w:sz w:val="16"/>
                <w:szCs w:val="16"/>
                <w:lang w:eastAsia="zh-CN"/>
              </w:rPr>
              <w:t>5</w:t>
            </w:r>
            <w:r w:rsidRPr="00975BFD">
              <w:rPr>
                <w:sz w:val="16"/>
                <w:szCs w:val="16"/>
              </w:rPr>
              <w:t>:</w:t>
            </w:r>
          </w:p>
          <w:p w14:paraId="7EE1A198" w14:textId="77777777" w:rsidR="00772D2C" w:rsidRPr="00975BFD" w:rsidRDefault="00772D2C" w:rsidP="00772D2C">
            <w:pPr>
              <w:pStyle w:val="TAC"/>
              <w:jc w:val="left"/>
              <w:rPr>
                <w:rFonts w:eastAsiaTheme="minorEastAsia"/>
                <w:sz w:val="16"/>
                <w:szCs w:val="16"/>
                <w:lang w:eastAsia="zh-CN"/>
              </w:rPr>
            </w:pPr>
            <w:r w:rsidRPr="00975BFD">
              <w:rPr>
                <w:sz w:val="16"/>
                <w:szCs w:val="16"/>
              </w:rPr>
              <w:t>S6-232092, S6-231800, S6-231802, S6-231803, S6-232093, S6-231805, S6-231806, S6-232094, S6-232095, S6-232096</w:t>
            </w:r>
            <w:r w:rsidRPr="00975BFD">
              <w:rPr>
                <w:rFonts w:eastAsiaTheme="minorEastAsia"/>
                <w:sz w:val="16"/>
                <w:szCs w:val="16"/>
                <w:lang w:eastAsia="zh-CN"/>
              </w:rPr>
              <w:t>.</w:t>
            </w:r>
          </w:p>
          <w:p w14:paraId="3101415A" w14:textId="77777777" w:rsidR="00772D2C" w:rsidRPr="00975BFD" w:rsidRDefault="00772D2C" w:rsidP="00772D2C">
            <w:pPr>
              <w:pStyle w:val="TAC"/>
              <w:jc w:val="left"/>
              <w:rPr>
                <w:rFonts w:eastAsiaTheme="minorEastAsia"/>
                <w:sz w:val="16"/>
                <w:szCs w:val="16"/>
                <w:lang w:eastAsia="zh-CN"/>
              </w:rPr>
            </w:pPr>
            <w:r w:rsidRPr="00975BFD">
              <w:rPr>
                <w:sz w:val="16"/>
                <w:szCs w:val="16"/>
              </w:rPr>
              <w:t>Editorial changes by the rapporteur.</w:t>
            </w:r>
          </w:p>
        </w:tc>
        <w:tc>
          <w:tcPr>
            <w:tcW w:w="708" w:type="dxa"/>
            <w:shd w:val="solid" w:color="FFFFFF" w:fill="auto"/>
          </w:tcPr>
          <w:p w14:paraId="1834DA5C" w14:textId="77777777" w:rsidR="00772D2C" w:rsidRPr="00975BFD" w:rsidRDefault="00772D2C">
            <w:pPr>
              <w:pStyle w:val="TAC"/>
              <w:rPr>
                <w:rFonts w:eastAsiaTheme="minorEastAsia"/>
                <w:sz w:val="16"/>
                <w:szCs w:val="16"/>
                <w:lang w:eastAsia="zh-CN"/>
              </w:rPr>
            </w:pPr>
            <w:r w:rsidRPr="00975BFD">
              <w:rPr>
                <w:rFonts w:eastAsiaTheme="minorEastAsia"/>
                <w:sz w:val="16"/>
                <w:szCs w:val="16"/>
                <w:lang w:eastAsia="zh-CN"/>
              </w:rPr>
              <w:t>1.3.0</w:t>
            </w:r>
          </w:p>
        </w:tc>
      </w:tr>
      <w:tr w:rsidR="00643313" w:rsidRPr="00975BFD" w14:paraId="0005D656" w14:textId="77777777" w:rsidTr="00C00793">
        <w:tc>
          <w:tcPr>
            <w:tcW w:w="800" w:type="dxa"/>
            <w:shd w:val="solid" w:color="FFFFFF" w:fill="auto"/>
          </w:tcPr>
          <w:p w14:paraId="66CA75D4" w14:textId="61A67BCF" w:rsidR="00643313" w:rsidRPr="00975BFD" w:rsidRDefault="00643313" w:rsidP="00643313">
            <w:pPr>
              <w:pStyle w:val="TAC"/>
              <w:rPr>
                <w:rFonts w:eastAsia="SimSun"/>
                <w:sz w:val="16"/>
                <w:szCs w:val="16"/>
                <w:lang w:eastAsia="zh-CN"/>
              </w:rPr>
            </w:pPr>
            <w:r w:rsidRPr="00975BFD">
              <w:rPr>
                <w:rFonts w:eastAsia="SimSun"/>
                <w:sz w:val="16"/>
                <w:szCs w:val="16"/>
                <w:lang w:eastAsia="zh-CN"/>
              </w:rPr>
              <w:t>2023-06</w:t>
            </w:r>
          </w:p>
        </w:tc>
        <w:tc>
          <w:tcPr>
            <w:tcW w:w="760" w:type="dxa"/>
            <w:shd w:val="solid" w:color="FFFFFF" w:fill="auto"/>
          </w:tcPr>
          <w:p w14:paraId="00173E0E" w14:textId="78027F4D" w:rsidR="00643313" w:rsidRPr="00975BFD" w:rsidRDefault="00643313" w:rsidP="00643313">
            <w:pPr>
              <w:pStyle w:val="TAC"/>
              <w:rPr>
                <w:rFonts w:eastAsiaTheme="minorEastAsia"/>
                <w:sz w:val="16"/>
                <w:szCs w:val="16"/>
                <w:lang w:eastAsia="zh-CN"/>
              </w:rPr>
            </w:pPr>
            <w:r w:rsidRPr="00975BFD">
              <w:rPr>
                <w:rFonts w:eastAsia="SimSun"/>
                <w:sz w:val="16"/>
                <w:szCs w:val="16"/>
                <w:lang w:eastAsia="zh-CN"/>
              </w:rPr>
              <w:t>SA#100</w:t>
            </w:r>
          </w:p>
        </w:tc>
        <w:tc>
          <w:tcPr>
            <w:tcW w:w="992" w:type="dxa"/>
            <w:shd w:val="solid" w:color="FFFFFF" w:fill="auto"/>
          </w:tcPr>
          <w:p w14:paraId="16B4521D" w14:textId="474805F8" w:rsidR="00643313" w:rsidRPr="00975BFD" w:rsidRDefault="00643313" w:rsidP="00643313">
            <w:pPr>
              <w:pStyle w:val="TAC"/>
              <w:rPr>
                <w:sz w:val="16"/>
                <w:szCs w:val="16"/>
              </w:rPr>
            </w:pPr>
            <w:r w:rsidRPr="00975BFD">
              <w:rPr>
                <w:sz w:val="16"/>
                <w:szCs w:val="16"/>
              </w:rPr>
              <w:t>SP-230686</w:t>
            </w:r>
          </w:p>
        </w:tc>
        <w:tc>
          <w:tcPr>
            <w:tcW w:w="567" w:type="dxa"/>
            <w:shd w:val="solid" w:color="FFFFFF" w:fill="auto"/>
          </w:tcPr>
          <w:p w14:paraId="1EBEF0C4" w14:textId="77777777" w:rsidR="00643313" w:rsidRPr="00975BFD" w:rsidRDefault="00643313" w:rsidP="00643313">
            <w:pPr>
              <w:pStyle w:val="TAL"/>
              <w:rPr>
                <w:sz w:val="16"/>
                <w:szCs w:val="16"/>
              </w:rPr>
            </w:pPr>
          </w:p>
        </w:tc>
        <w:tc>
          <w:tcPr>
            <w:tcW w:w="425" w:type="dxa"/>
            <w:shd w:val="solid" w:color="FFFFFF" w:fill="auto"/>
          </w:tcPr>
          <w:p w14:paraId="1E274240" w14:textId="77777777" w:rsidR="00643313" w:rsidRPr="00975BFD" w:rsidRDefault="00643313" w:rsidP="00754760">
            <w:pPr>
              <w:pStyle w:val="TAR"/>
              <w:jc w:val="center"/>
              <w:rPr>
                <w:sz w:val="16"/>
                <w:szCs w:val="16"/>
              </w:rPr>
            </w:pPr>
          </w:p>
        </w:tc>
        <w:tc>
          <w:tcPr>
            <w:tcW w:w="425" w:type="dxa"/>
            <w:shd w:val="solid" w:color="FFFFFF" w:fill="auto"/>
          </w:tcPr>
          <w:p w14:paraId="6325579B" w14:textId="77777777" w:rsidR="00643313" w:rsidRPr="00975BFD" w:rsidRDefault="00643313" w:rsidP="00643313">
            <w:pPr>
              <w:pStyle w:val="TAC"/>
              <w:rPr>
                <w:sz w:val="16"/>
                <w:szCs w:val="16"/>
              </w:rPr>
            </w:pPr>
          </w:p>
        </w:tc>
        <w:tc>
          <w:tcPr>
            <w:tcW w:w="4962" w:type="dxa"/>
            <w:shd w:val="solid" w:color="FFFFFF" w:fill="auto"/>
          </w:tcPr>
          <w:p w14:paraId="2A9EC4A7" w14:textId="008292D1" w:rsidR="00643313" w:rsidRPr="00975BFD" w:rsidRDefault="00643313" w:rsidP="00643313">
            <w:pPr>
              <w:pStyle w:val="TAC"/>
              <w:jc w:val="left"/>
              <w:rPr>
                <w:sz w:val="16"/>
                <w:szCs w:val="16"/>
              </w:rPr>
            </w:pPr>
            <w:r w:rsidRPr="00975BFD">
              <w:rPr>
                <w:sz w:val="16"/>
                <w:szCs w:val="16"/>
              </w:rPr>
              <w:t>Presentation for approval at SA#100</w:t>
            </w:r>
          </w:p>
        </w:tc>
        <w:tc>
          <w:tcPr>
            <w:tcW w:w="708" w:type="dxa"/>
            <w:shd w:val="solid" w:color="FFFFFF" w:fill="auto"/>
          </w:tcPr>
          <w:p w14:paraId="27EB115D" w14:textId="46716C2F" w:rsidR="00643313" w:rsidRPr="00975BFD" w:rsidRDefault="00643313" w:rsidP="00643313">
            <w:pPr>
              <w:pStyle w:val="TAC"/>
              <w:rPr>
                <w:rFonts w:eastAsiaTheme="minorEastAsia"/>
                <w:sz w:val="16"/>
                <w:szCs w:val="16"/>
                <w:lang w:eastAsia="zh-CN"/>
              </w:rPr>
            </w:pPr>
            <w:r w:rsidRPr="00975BFD">
              <w:rPr>
                <w:rFonts w:eastAsia="SimSun"/>
                <w:sz w:val="16"/>
                <w:szCs w:val="16"/>
                <w:lang w:eastAsia="zh-CN"/>
              </w:rPr>
              <w:t>2.0.0</w:t>
            </w:r>
          </w:p>
        </w:tc>
      </w:tr>
      <w:tr w:rsidR="00975BFD" w:rsidRPr="00975BFD" w14:paraId="1BA45001" w14:textId="77777777" w:rsidTr="00C00793">
        <w:tc>
          <w:tcPr>
            <w:tcW w:w="800" w:type="dxa"/>
            <w:shd w:val="solid" w:color="FFFFFF" w:fill="auto"/>
          </w:tcPr>
          <w:p w14:paraId="16D3C21B" w14:textId="0271A03B" w:rsidR="00975BFD" w:rsidRPr="00975BFD" w:rsidRDefault="00975BFD" w:rsidP="00975BFD">
            <w:pPr>
              <w:pStyle w:val="TAC"/>
              <w:rPr>
                <w:rFonts w:eastAsia="SimSun"/>
                <w:sz w:val="16"/>
                <w:szCs w:val="16"/>
                <w:lang w:eastAsia="zh-CN"/>
              </w:rPr>
            </w:pPr>
            <w:r w:rsidRPr="00975BFD">
              <w:rPr>
                <w:rFonts w:eastAsia="SimSun"/>
                <w:sz w:val="16"/>
                <w:szCs w:val="16"/>
                <w:lang w:eastAsia="zh-CN"/>
              </w:rPr>
              <w:t>2023-06</w:t>
            </w:r>
          </w:p>
        </w:tc>
        <w:tc>
          <w:tcPr>
            <w:tcW w:w="760" w:type="dxa"/>
            <w:shd w:val="solid" w:color="FFFFFF" w:fill="auto"/>
          </w:tcPr>
          <w:p w14:paraId="54CA535C" w14:textId="5C1CB972" w:rsidR="00975BFD" w:rsidRPr="00975BFD" w:rsidRDefault="00975BFD" w:rsidP="00975BFD">
            <w:pPr>
              <w:pStyle w:val="TAC"/>
              <w:rPr>
                <w:rFonts w:eastAsia="SimSun"/>
                <w:sz w:val="16"/>
                <w:szCs w:val="16"/>
                <w:lang w:eastAsia="zh-CN"/>
              </w:rPr>
            </w:pPr>
            <w:r w:rsidRPr="00975BFD">
              <w:rPr>
                <w:rFonts w:eastAsia="SimSun"/>
                <w:sz w:val="16"/>
                <w:szCs w:val="16"/>
                <w:lang w:eastAsia="zh-CN"/>
              </w:rPr>
              <w:t>SA#100</w:t>
            </w:r>
          </w:p>
        </w:tc>
        <w:tc>
          <w:tcPr>
            <w:tcW w:w="992" w:type="dxa"/>
            <w:shd w:val="solid" w:color="FFFFFF" w:fill="auto"/>
          </w:tcPr>
          <w:p w14:paraId="70ECCA2F" w14:textId="5503253B" w:rsidR="00975BFD" w:rsidRPr="00975BFD" w:rsidRDefault="00975BFD" w:rsidP="00975BFD">
            <w:pPr>
              <w:pStyle w:val="TAC"/>
              <w:rPr>
                <w:sz w:val="16"/>
                <w:szCs w:val="16"/>
              </w:rPr>
            </w:pPr>
            <w:r w:rsidRPr="00975BFD">
              <w:rPr>
                <w:sz w:val="16"/>
                <w:szCs w:val="16"/>
              </w:rPr>
              <w:t>SP-230686</w:t>
            </w:r>
          </w:p>
        </w:tc>
        <w:tc>
          <w:tcPr>
            <w:tcW w:w="567" w:type="dxa"/>
            <w:shd w:val="solid" w:color="FFFFFF" w:fill="auto"/>
          </w:tcPr>
          <w:p w14:paraId="47155E24" w14:textId="77777777" w:rsidR="00975BFD" w:rsidRPr="00975BFD" w:rsidRDefault="00975BFD" w:rsidP="00975BFD">
            <w:pPr>
              <w:pStyle w:val="TAL"/>
              <w:rPr>
                <w:sz w:val="16"/>
                <w:szCs w:val="16"/>
              </w:rPr>
            </w:pPr>
          </w:p>
        </w:tc>
        <w:tc>
          <w:tcPr>
            <w:tcW w:w="425" w:type="dxa"/>
            <w:shd w:val="solid" w:color="FFFFFF" w:fill="auto"/>
          </w:tcPr>
          <w:p w14:paraId="19C968AB" w14:textId="77777777" w:rsidR="00975BFD" w:rsidRPr="00975BFD" w:rsidRDefault="00975BFD" w:rsidP="00754760">
            <w:pPr>
              <w:pStyle w:val="TAR"/>
              <w:jc w:val="center"/>
              <w:rPr>
                <w:sz w:val="16"/>
                <w:szCs w:val="16"/>
              </w:rPr>
            </w:pPr>
          </w:p>
        </w:tc>
        <w:tc>
          <w:tcPr>
            <w:tcW w:w="425" w:type="dxa"/>
            <w:shd w:val="solid" w:color="FFFFFF" w:fill="auto"/>
          </w:tcPr>
          <w:p w14:paraId="5EC11693" w14:textId="77777777" w:rsidR="00975BFD" w:rsidRPr="00975BFD" w:rsidRDefault="00975BFD" w:rsidP="00975BFD">
            <w:pPr>
              <w:pStyle w:val="TAC"/>
              <w:rPr>
                <w:sz w:val="16"/>
                <w:szCs w:val="16"/>
              </w:rPr>
            </w:pPr>
          </w:p>
        </w:tc>
        <w:tc>
          <w:tcPr>
            <w:tcW w:w="4962" w:type="dxa"/>
            <w:shd w:val="solid" w:color="FFFFFF" w:fill="auto"/>
          </w:tcPr>
          <w:p w14:paraId="308BF6EC" w14:textId="224DC29E" w:rsidR="00975BFD" w:rsidRPr="00975BFD" w:rsidRDefault="00975BFD" w:rsidP="00975BFD">
            <w:pPr>
              <w:pStyle w:val="TAC"/>
              <w:jc w:val="left"/>
              <w:rPr>
                <w:sz w:val="16"/>
                <w:szCs w:val="16"/>
              </w:rPr>
            </w:pPr>
            <w:r w:rsidRPr="00975BFD">
              <w:rPr>
                <w:sz w:val="16"/>
                <w:szCs w:val="16"/>
              </w:rPr>
              <w:t>MCC Editorial update for publication after TSG SA approval (SA#100)</w:t>
            </w:r>
          </w:p>
        </w:tc>
        <w:tc>
          <w:tcPr>
            <w:tcW w:w="708" w:type="dxa"/>
            <w:shd w:val="solid" w:color="FFFFFF" w:fill="auto"/>
          </w:tcPr>
          <w:p w14:paraId="048C7655" w14:textId="12AB86AC" w:rsidR="00975BFD" w:rsidRPr="00975BFD" w:rsidRDefault="00975BFD" w:rsidP="00975BFD">
            <w:pPr>
              <w:pStyle w:val="TAC"/>
              <w:rPr>
                <w:rFonts w:eastAsia="SimSun"/>
                <w:sz w:val="16"/>
                <w:szCs w:val="16"/>
                <w:lang w:eastAsia="zh-CN"/>
              </w:rPr>
            </w:pPr>
            <w:r w:rsidRPr="00975BFD">
              <w:rPr>
                <w:rFonts w:eastAsia="SimSun"/>
                <w:sz w:val="16"/>
                <w:szCs w:val="16"/>
                <w:lang w:eastAsia="zh-CN"/>
              </w:rPr>
              <w:t>18.0.0</w:t>
            </w:r>
          </w:p>
        </w:tc>
      </w:tr>
      <w:tr w:rsidR="00C537A5" w:rsidRPr="00975BFD" w14:paraId="0A4489C5" w14:textId="77777777" w:rsidTr="00C00793">
        <w:tc>
          <w:tcPr>
            <w:tcW w:w="800" w:type="dxa"/>
            <w:shd w:val="solid" w:color="FFFFFF" w:fill="auto"/>
          </w:tcPr>
          <w:p w14:paraId="78E0719D" w14:textId="72D858AF" w:rsidR="00C537A5" w:rsidRPr="00975BFD" w:rsidRDefault="00C537A5" w:rsidP="00C537A5">
            <w:pPr>
              <w:pStyle w:val="TAC"/>
              <w:rPr>
                <w:rFonts w:eastAsia="SimSun"/>
                <w:sz w:val="16"/>
                <w:szCs w:val="16"/>
                <w:lang w:eastAsia="zh-CN"/>
              </w:rPr>
            </w:pPr>
            <w:r w:rsidRPr="00975BFD">
              <w:rPr>
                <w:rFonts w:eastAsia="SimSun"/>
                <w:sz w:val="16"/>
                <w:szCs w:val="16"/>
                <w:lang w:eastAsia="zh-CN"/>
              </w:rPr>
              <w:t>2023-</w:t>
            </w:r>
            <w:r>
              <w:rPr>
                <w:rFonts w:eastAsia="SimSun"/>
                <w:sz w:val="16"/>
                <w:szCs w:val="16"/>
                <w:lang w:eastAsia="zh-CN"/>
              </w:rPr>
              <w:t>12</w:t>
            </w:r>
          </w:p>
        </w:tc>
        <w:tc>
          <w:tcPr>
            <w:tcW w:w="760" w:type="dxa"/>
            <w:shd w:val="solid" w:color="FFFFFF" w:fill="auto"/>
          </w:tcPr>
          <w:p w14:paraId="55738E64" w14:textId="76AD1C49" w:rsidR="00C537A5" w:rsidRPr="00975BFD" w:rsidRDefault="00C537A5" w:rsidP="00C537A5">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2</w:t>
            </w:r>
          </w:p>
        </w:tc>
        <w:tc>
          <w:tcPr>
            <w:tcW w:w="992" w:type="dxa"/>
            <w:shd w:val="solid" w:color="FFFFFF" w:fill="auto"/>
          </w:tcPr>
          <w:p w14:paraId="4D2A83FE" w14:textId="7A6F8246" w:rsidR="00C537A5" w:rsidRPr="00975BFD" w:rsidRDefault="00C537A5" w:rsidP="00C537A5">
            <w:pPr>
              <w:pStyle w:val="TAC"/>
              <w:rPr>
                <w:sz w:val="16"/>
                <w:szCs w:val="16"/>
              </w:rPr>
            </w:pPr>
            <w:r w:rsidRPr="00C537A5">
              <w:rPr>
                <w:sz w:val="16"/>
                <w:szCs w:val="16"/>
              </w:rPr>
              <w:t>SP-231561</w:t>
            </w:r>
          </w:p>
        </w:tc>
        <w:tc>
          <w:tcPr>
            <w:tcW w:w="567" w:type="dxa"/>
            <w:shd w:val="solid" w:color="FFFFFF" w:fill="auto"/>
          </w:tcPr>
          <w:p w14:paraId="7316962A" w14:textId="1BBE3008" w:rsidR="00C537A5" w:rsidRPr="00975BFD" w:rsidRDefault="00C537A5" w:rsidP="00C537A5">
            <w:pPr>
              <w:pStyle w:val="TAL"/>
              <w:rPr>
                <w:sz w:val="16"/>
                <w:szCs w:val="16"/>
              </w:rPr>
            </w:pPr>
            <w:r>
              <w:rPr>
                <w:sz w:val="16"/>
                <w:szCs w:val="16"/>
              </w:rPr>
              <w:t>0002</w:t>
            </w:r>
          </w:p>
        </w:tc>
        <w:tc>
          <w:tcPr>
            <w:tcW w:w="425" w:type="dxa"/>
            <w:shd w:val="solid" w:color="FFFFFF" w:fill="auto"/>
          </w:tcPr>
          <w:p w14:paraId="448BC2DE" w14:textId="14E4245F" w:rsidR="00C537A5" w:rsidRPr="00975BFD" w:rsidRDefault="00B412CE" w:rsidP="00754760">
            <w:pPr>
              <w:pStyle w:val="TAR"/>
              <w:jc w:val="center"/>
              <w:rPr>
                <w:sz w:val="16"/>
                <w:szCs w:val="16"/>
              </w:rPr>
            </w:pPr>
            <w:r>
              <w:rPr>
                <w:sz w:val="16"/>
                <w:szCs w:val="16"/>
              </w:rPr>
              <w:t>2</w:t>
            </w:r>
          </w:p>
        </w:tc>
        <w:tc>
          <w:tcPr>
            <w:tcW w:w="425" w:type="dxa"/>
            <w:shd w:val="solid" w:color="FFFFFF" w:fill="auto"/>
          </w:tcPr>
          <w:p w14:paraId="40BF90FF" w14:textId="2CD796D7" w:rsidR="00C537A5" w:rsidRPr="00975BFD" w:rsidRDefault="00B412CE" w:rsidP="00C537A5">
            <w:pPr>
              <w:pStyle w:val="TAC"/>
              <w:rPr>
                <w:sz w:val="16"/>
                <w:szCs w:val="16"/>
              </w:rPr>
            </w:pPr>
            <w:r>
              <w:rPr>
                <w:sz w:val="16"/>
                <w:szCs w:val="16"/>
              </w:rPr>
              <w:t>F</w:t>
            </w:r>
          </w:p>
        </w:tc>
        <w:tc>
          <w:tcPr>
            <w:tcW w:w="4962" w:type="dxa"/>
            <w:shd w:val="solid" w:color="FFFFFF" w:fill="auto"/>
          </w:tcPr>
          <w:p w14:paraId="102A5205" w14:textId="7438DA22" w:rsidR="00C537A5" w:rsidRPr="00975BFD" w:rsidRDefault="00C537A5" w:rsidP="00C537A5">
            <w:pPr>
              <w:pStyle w:val="TAC"/>
              <w:jc w:val="left"/>
              <w:rPr>
                <w:sz w:val="16"/>
                <w:szCs w:val="16"/>
              </w:rPr>
            </w:pPr>
            <w:r w:rsidRPr="00C537A5">
              <w:rPr>
                <w:sz w:val="16"/>
                <w:szCs w:val="16"/>
              </w:rPr>
              <w:t>Solve the EN in registration</w:t>
            </w:r>
          </w:p>
        </w:tc>
        <w:tc>
          <w:tcPr>
            <w:tcW w:w="708" w:type="dxa"/>
            <w:shd w:val="solid" w:color="FFFFFF" w:fill="auto"/>
          </w:tcPr>
          <w:p w14:paraId="429932F4" w14:textId="1C5F5F66" w:rsidR="00C537A5" w:rsidRPr="00975BFD" w:rsidRDefault="00C537A5" w:rsidP="00C537A5">
            <w:pPr>
              <w:pStyle w:val="TAC"/>
              <w:rPr>
                <w:rFonts w:eastAsia="SimSun"/>
                <w:sz w:val="16"/>
                <w:szCs w:val="16"/>
                <w:lang w:eastAsia="zh-CN"/>
              </w:rPr>
            </w:pPr>
            <w:r w:rsidRPr="00975BFD">
              <w:rPr>
                <w:rFonts w:eastAsia="SimSun"/>
                <w:sz w:val="16"/>
                <w:szCs w:val="16"/>
                <w:lang w:eastAsia="zh-CN"/>
              </w:rPr>
              <w:t>18.</w:t>
            </w:r>
            <w:r>
              <w:rPr>
                <w:rFonts w:eastAsia="SimSun"/>
                <w:sz w:val="16"/>
                <w:szCs w:val="16"/>
                <w:lang w:eastAsia="zh-CN"/>
              </w:rPr>
              <w:t>1</w:t>
            </w:r>
            <w:r w:rsidRPr="00975BFD">
              <w:rPr>
                <w:rFonts w:eastAsia="SimSun"/>
                <w:sz w:val="16"/>
                <w:szCs w:val="16"/>
                <w:lang w:eastAsia="zh-CN"/>
              </w:rPr>
              <w:t>.0</w:t>
            </w:r>
          </w:p>
        </w:tc>
      </w:tr>
      <w:tr w:rsidR="00C00793" w:rsidRPr="00975BFD" w14:paraId="72969A84" w14:textId="77777777" w:rsidTr="00C00793">
        <w:tc>
          <w:tcPr>
            <w:tcW w:w="800" w:type="dxa"/>
            <w:shd w:val="solid" w:color="FFFFFF" w:fill="auto"/>
          </w:tcPr>
          <w:p w14:paraId="73ED3A13" w14:textId="5395CE46" w:rsidR="00C00793" w:rsidRPr="00975BFD" w:rsidRDefault="00C00793" w:rsidP="00C00793">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03</w:t>
            </w:r>
          </w:p>
        </w:tc>
        <w:tc>
          <w:tcPr>
            <w:tcW w:w="760" w:type="dxa"/>
            <w:shd w:val="solid" w:color="FFFFFF" w:fill="auto"/>
          </w:tcPr>
          <w:p w14:paraId="6ED9CF27" w14:textId="3A368B24" w:rsidR="00C00793" w:rsidRPr="00975BFD" w:rsidRDefault="00C00793" w:rsidP="00C00793">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3</w:t>
            </w:r>
          </w:p>
        </w:tc>
        <w:tc>
          <w:tcPr>
            <w:tcW w:w="992" w:type="dxa"/>
            <w:shd w:val="solid" w:color="FFFFFF" w:fill="auto"/>
          </w:tcPr>
          <w:p w14:paraId="34ED0CDF" w14:textId="70038152" w:rsidR="00C00793" w:rsidRPr="00C537A5" w:rsidRDefault="00C00793" w:rsidP="00C00793">
            <w:pPr>
              <w:pStyle w:val="TAC"/>
              <w:rPr>
                <w:sz w:val="16"/>
                <w:szCs w:val="16"/>
              </w:rPr>
            </w:pPr>
            <w:r w:rsidRPr="00C00793">
              <w:rPr>
                <w:sz w:val="16"/>
                <w:szCs w:val="16"/>
              </w:rPr>
              <w:t>SP-240307</w:t>
            </w:r>
          </w:p>
        </w:tc>
        <w:tc>
          <w:tcPr>
            <w:tcW w:w="567" w:type="dxa"/>
            <w:shd w:val="solid" w:color="FFFFFF" w:fill="auto"/>
          </w:tcPr>
          <w:p w14:paraId="05138AAD" w14:textId="52BE3CFD" w:rsidR="00C00793" w:rsidRDefault="00C00793" w:rsidP="00C00793">
            <w:pPr>
              <w:pStyle w:val="TAL"/>
              <w:rPr>
                <w:sz w:val="16"/>
                <w:szCs w:val="16"/>
              </w:rPr>
            </w:pPr>
            <w:r>
              <w:rPr>
                <w:sz w:val="16"/>
                <w:szCs w:val="16"/>
              </w:rPr>
              <w:t>0007</w:t>
            </w:r>
          </w:p>
        </w:tc>
        <w:tc>
          <w:tcPr>
            <w:tcW w:w="425" w:type="dxa"/>
            <w:shd w:val="solid" w:color="FFFFFF" w:fill="auto"/>
          </w:tcPr>
          <w:p w14:paraId="59BBC325" w14:textId="2D1372E4" w:rsidR="00C00793" w:rsidRDefault="00C00793" w:rsidP="00C00793">
            <w:pPr>
              <w:pStyle w:val="TAR"/>
              <w:jc w:val="center"/>
              <w:rPr>
                <w:sz w:val="16"/>
                <w:szCs w:val="16"/>
              </w:rPr>
            </w:pPr>
            <w:r>
              <w:rPr>
                <w:sz w:val="16"/>
                <w:szCs w:val="16"/>
              </w:rPr>
              <w:t>1</w:t>
            </w:r>
          </w:p>
        </w:tc>
        <w:tc>
          <w:tcPr>
            <w:tcW w:w="425" w:type="dxa"/>
            <w:shd w:val="solid" w:color="FFFFFF" w:fill="auto"/>
          </w:tcPr>
          <w:p w14:paraId="133A5A68" w14:textId="348013A1" w:rsidR="00C00793" w:rsidRDefault="00C00793" w:rsidP="00C00793">
            <w:pPr>
              <w:pStyle w:val="TAC"/>
              <w:rPr>
                <w:sz w:val="16"/>
                <w:szCs w:val="16"/>
              </w:rPr>
            </w:pPr>
            <w:r>
              <w:rPr>
                <w:sz w:val="16"/>
                <w:szCs w:val="16"/>
              </w:rPr>
              <w:t>F</w:t>
            </w:r>
          </w:p>
        </w:tc>
        <w:tc>
          <w:tcPr>
            <w:tcW w:w="4962" w:type="dxa"/>
            <w:shd w:val="solid" w:color="FFFFFF" w:fill="auto"/>
          </w:tcPr>
          <w:p w14:paraId="40AAF3D7" w14:textId="41529B31" w:rsidR="00C00793" w:rsidRPr="00C537A5" w:rsidRDefault="00C00793" w:rsidP="00C00793">
            <w:pPr>
              <w:pStyle w:val="TAC"/>
              <w:jc w:val="left"/>
              <w:rPr>
                <w:sz w:val="16"/>
                <w:szCs w:val="16"/>
              </w:rPr>
            </w:pPr>
            <w:r w:rsidRPr="00C00793">
              <w:rPr>
                <w:sz w:val="16"/>
                <w:szCs w:val="16"/>
              </w:rPr>
              <w:t>IE Name and Reference Corrections</w:t>
            </w:r>
          </w:p>
        </w:tc>
        <w:tc>
          <w:tcPr>
            <w:tcW w:w="708" w:type="dxa"/>
            <w:shd w:val="solid" w:color="FFFFFF" w:fill="auto"/>
          </w:tcPr>
          <w:p w14:paraId="79595173" w14:textId="021FFF73" w:rsidR="00C00793" w:rsidRPr="00975BFD" w:rsidRDefault="00C00793" w:rsidP="00C00793">
            <w:pPr>
              <w:pStyle w:val="TAC"/>
              <w:rPr>
                <w:rFonts w:eastAsia="SimSun"/>
                <w:sz w:val="16"/>
                <w:szCs w:val="16"/>
                <w:lang w:eastAsia="zh-CN"/>
              </w:rPr>
            </w:pPr>
            <w:r w:rsidRPr="00975BFD">
              <w:rPr>
                <w:rFonts w:eastAsia="SimSun"/>
                <w:sz w:val="16"/>
                <w:szCs w:val="16"/>
                <w:lang w:eastAsia="zh-CN"/>
              </w:rPr>
              <w:t>18.</w:t>
            </w:r>
            <w:r>
              <w:rPr>
                <w:rFonts w:eastAsia="SimSun"/>
                <w:sz w:val="16"/>
                <w:szCs w:val="16"/>
                <w:lang w:eastAsia="zh-CN"/>
              </w:rPr>
              <w:t>2</w:t>
            </w:r>
            <w:r w:rsidRPr="00975BFD">
              <w:rPr>
                <w:rFonts w:eastAsia="SimSun"/>
                <w:sz w:val="16"/>
                <w:szCs w:val="16"/>
                <w:lang w:eastAsia="zh-CN"/>
              </w:rPr>
              <w:t>.0</w:t>
            </w:r>
          </w:p>
        </w:tc>
      </w:tr>
      <w:tr w:rsidR="00012031" w:rsidRPr="00975BFD" w14:paraId="0CACB9F1" w14:textId="77777777" w:rsidTr="00C00793">
        <w:tc>
          <w:tcPr>
            <w:tcW w:w="800" w:type="dxa"/>
            <w:shd w:val="solid" w:color="FFFFFF" w:fill="auto"/>
          </w:tcPr>
          <w:p w14:paraId="47BFC9ED" w14:textId="0D02229E" w:rsidR="00012031" w:rsidRPr="00975BFD" w:rsidRDefault="00012031" w:rsidP="00012031">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03</w:t>
            </w:r>
          </w:p>
        </w:tc>
        <w:tc>
          <w:tcPr>
            <w:tcW w:w="760" w:type="dxa"/>
            <w:shd w:val="solid" w:color="FFFFFF" w:fill="auto"/>
          </w:tcPr>
          <w:p w14:paraId="23B26616" w14:textId="25F6C4C4" w:rsidR="00012031" w:rsidRPr="00975BFD" w:rsidRDefault="00012031" w:rsidP="00012031">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3</w:t>
            </w:r>
          </w:p>
        </w:tc>
        <w:tc>
          <w:tcPr>
            <w:tcW w:w="992" w:type="dxa"/>
            <w:shd w:val="solid" w:color="FFFFFF" w:fill="auto"/>
          </w:tcPr>
          <w:p w14:paraId="0E031D6E" w14:textId="06E763FB" w:rsidR="00012031" w:rsidRPr="00C00793" w:rsidRDefault="00012031" w:rsidP="00012031">
            <w:pPr>
              <w:pStyle w:val="TAC"/>
              <w:rPr>
                <w:sz w:val="16"/>
                <w:szCs w:val="16"/>
              </w:rPr>
            </w:pPr>
            <w:r w:rsidRPr="00C00793">
              <w:rPr>
                <w:sz w:val="16"/>
                <w:szCs w:val="16"/>
              </w:rPr>
              <w:t>SP-240307</w:t>
            </w:r>
          </w:p>
        </w:tc>
        <w:tc>
          <w:tcPr>
            <w:tcW w:w="567" w:type="dxa"/>
            <w:shd w:val="solid" w:color="FFFFFF" w:fill="auto"/>
          </w:tcPr>
          <w:p w14:paraId="288CCAB9" w14:textId="318794AA" w:rsidR="00012031" w:rsidRDefault="00012031" w:rsidP="00012031">
            <w:pPr>
              <w:pStyle w:val="TAL"/>
              <w:rPr>
                <w:sz w:val="16"/>
                <w:szCs w:val="16"/>
              </w:rPr>
            </w:pPr>
            <w:r>
              <w:rPr>
                <w:sz w:val="16"/>
                <w:szCs w:val="16"/>
              </w:rPr>
              <w:t>0008</w:t>
            </w:r>
          </w:p>
        </w:tc>
        <w:tc>
          <w:tcPr>
            <w:tcW w:w="425" w:type="dxa"/>
            <w:shd w:val="solid" w:color="FFFFFF" w:fill="auto"/>
          </w:tcPr>
          <w:p w14:paraId="3C49D2CE" w14:textId="0F9E1770" w:rsidR="00012031" w:rsidRDefault="00012031" w:rsidP="00012031">
            <w:pPr>
              <w:pStyle w:val="TAR"/>
              <w:jc w:val="center"/>
              <w:rPr>
                <w:sz w:val="16"/>
                <w:szCs w:val="16"/>
              </w:rPr>
            </w:pPr>
            <w:r>
              <w:rPr>
                <w:sz w:val="16"/>
                <w:szCs w:val="16"/>
              </w:rPr>
              <w:t>2</w:t>
            </w:r>
          </w:p>
        </w:tc>
        <w:tc>
          <w:tcPr>
            <w:tcW w:w="425" w:type="dxa"/>
            <w:shd w:val="solid" w:color="FFFFFF" w:fill="auto"/>
          </w:tcPr>
          <w:p w14:paraId="7728FA21" w14:textId="1AE20C48" w:rsidR="00012031" w:rsidRDefault="00012031" w:rsidP="00012031">
            <w:pPr>
              <w:pStyle w:val="TAC"/>
              <w:rPr>
                <w:sz w:val="16"/>
                <w:szCs w:val="16"/>
              </w:rPr>
            </w:pPr>
            <w:r>
              <w:rPr>
                <w:sz w:val="16"/>
                <w:szCs w:val="16"/>
              </w:rPr>
              <w:t>F</w:t>
            </w:r>
          </w:p>
        </w:tc>
        <w:tc>
          <w:tcPr>
            <w:tcW w:w="4962" w:type="dxa"/>
            <w:shd w:val="solid" w:color="FFFFFF" w:fill="auto"/>
          </w:tcPr>
          <w:p w14:paraId="7A10C742" w14:textId="40AC95F0" w:rsidR="00012031" w:rsidRPr="00C00793" w:rsidRDefault="00012031" w:rsidP="00012031">
            <w:pPr>
              <w:pStyle w:val="TAC"/>
              <w:jc w:val="left"/>
              <w:rPr>
                <w:sz w:val="16"/>
                <w:szCs w:val="16"/>
              </w:rPr>
            </w:pPr>
            <w:r w:rsidRPr="00012031">
              <w:rPr>
                <w:sz w:val="16"/>
                <w:szCs w:val="16"/>
              </w:rPr>
              <w:t>Fault diagnosis subscription request</w:t>
            </w:r>
          </w:p>
        </w:tc>
        <w:tc>
          <w:tcPr>
            <w:tcW w:w="708" w:type="dxa"/>
            <w:shd w:val="solid" w:color="FFFFFF" w:fill="auto"/>
          </w:tcPr>
          <w:p w14:paraId="70B9382B" w14:textId="65D45C82" w:rsidR="00012031" w:rsidRPr="00975BFD" w:rsidRDefault="00012031" w:rsidP="00012031">
            <w:pPr>
              <w:pStyle w:val="TAC"/>
              <w:rPr>
                <w:rFonts w:eastAsia="SimSun"/>
                <w:sz w:val="16"/>
                <w:szCs w:val="16"/>
                <w:lang w:eastAsia="zh-CN"/>
              </w:rPr>
            </w:pPr>
            <w:r w:rsidRPr="00975BFD">
              <w:rPr>
                <w:rFonts w:eastAsia="SimSun"/>
                <w:sz w:val="16"/>
                <w:szCs w:val="16"/>
                <w:lang w:eastAsia="zh-CN"/>
              </w:rPr>
              <w:t>18.</w:t>
            </w:r>
            <w:r>
              <w:rPr>
                <w:rFonts w:eastAsia="SimSun"/>
                <w:sz w:val="16"/>
                <w:szCs w:val="16"/>
                <w:lang w:eastAsia="zh-CN"/>
              </w:rPr>
              <w:t>2</w:t>
            </w:r>
            <w:r w:rsidRPr="00975BFD">
              <w:rPr>
                <w:rFonts w:eastAsia="SimSun"/>
                <w:sz w:val="16"/>
                <w:szCs w:val="16"/>
                <w:lang w:eastAsia="zh-CN"/>
              </w:rPr>
              <w:t>.0</w:t>
            </w:r>
          </w:p>
        </w:tc>
      </w:tr>
      <w:tr w:rsidR="00971472" w:rsidRPr="00975BFD" w14:paraId="4982B375" w14:textId="77777777" w:rsidTr="00C00793">
        <w:tc>
          <w:tcPr>
            <w:tcW w:w="800" w:type="dxa"/>
            <w:shd w:val="solid" w:color="FFFFFF" w:fill="auto"/>
          </w:tcPr>
          <w:p w14:paraId="6B523995" w14:textId="47DCAC15" w:rsidR="00971472" w:rsidRPr="00975BFD" w:rsidRDefault="00971472" w:rsidP="00971472">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03</w:t>
            </w:r>
          </w:p>
        </w:tc>
        <w:tc>
          <w:tcPr>
            <w:tcW w:w="760" w:type="dxa"/>
            <w:shd w:val="solid" w:color="FFFFFF" w:fill="auto"/>
          </w:tcPr>
          <w:p w14:paraId="4C78098E" w14:textId="77C289B4" w:rsidR="00971472" w:rsidRPr="00975BFD" w:rsidRDefault="00971472" w:rsidP="00971472">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3</w:t>
            </w:r>
          </w:p>
        </w:tc>
        <w:tc>
          <w:tcPr>
            <w:tcW w:w="992" w:type="dxa"/>
            <w:shd w:val="solid" w:color="FFFFFF" w:fill="auto"/>
          </w:tcPr>
          <w:p w14:paraId="34137350" w14:textId="7D29A3B1" w:rsidR="00971472" w:rsidRPr="00C00793" w:rsidRDefault="00971472" w:rsidP="00971472">
            <w:pPr>
              <w:pStyle w:val="TAC"/>
              <w:rPr>
                <w:sz w:val="16"/>
                <w:szCs w:val="16"/>
              </w:rPr>
            </w:pPr>
            <w:r w:rsidRPr="00C00793">
              <w:rPr>
                <w:sz w:val="16"/>
                <w:szCs w:val="16"/>
              </w:rPr>
              <w:t>SP-240307</w:t>
            </w:r>
          </w:p>
        </w:tc>
        <w:tc>
          <w:tcPr>
            <w:tcW w:w="567" w:type="dxa"/>
            <w:shd w:val="solid" w:color="FFFFFF" w:fill="auto"/>
          </w:tcPr>
          <w:p w14:paraId="693B9F06" w14:textId="5F9DAF55" w:rsidR="00971472" w:rsidRDefault="00971472" w:rsidP="00971472">
            <w:pPr>
              <w:pStyle w:val="TAL"/>
              <w:rPr>
                <w:sz w:val="16"/>
                <w:szCs w:val="16"/>
              </w:rPr>
            </w:pPr>
            <w:r>
              <w:rPr>
                <w:sz w:val="16"/>
                <w:szCs w:val="16"/>
              </w:rPr>
              <w:t>0010</w:t>
            </w:r>
          </w:p>
        </w:tc>
        <w:tc>
          <w:tcPr>
            <w:tcW w:w="425" w:type="dxa"/>
            <w:shd w:val="solid" w:color="FFFFFF" w:fill="auto"/>
          </w:tcPr>
          <w:p w14:paraId="2F5096A7" w14:textId="1336208F" w:rsidR="00971472" w:rsidRDefault="00971472" w:rsidP="00971472">
            <w:pPr>
              <w:pStyle w:val="TAR"/>
              <w:jc w:val="center"/>
              <w:rPr>
                <w:sz w:val="16"/>
                <w:szCs w:val="16"/>
              </w:rPr>
            </w:pPr>
            <w:r>
              <w:rPr>
                <w:sz w:val="16"/>
                <w:szCs w:val="16"/>
              </w:rPr>
              <w:t>3</w:t>
            </w:r>
          </w:p>
        </w:tc>
        <w:tc>
          <w:tcPr>
            <w:tcW w:w="425" w:type="dxa"/>
            <w:shd w:val="solid" w:color="FFFFFF" w:fill="auto"/>
          </w:tcPr>
          <w:p w14:paraId="41B0469B" w14:textId="7C2B1BA5" w:rsidR="00971472" w:rsidRDefault="00971472" w:rsidP="00971472">
            <w:pPr>
              <w:pStyle w:val="TAC"/>
              <w:rPr>
                <w:sz w:val="16"/>
                <w:szCs w:val="16"/>
              </w:rPr>
            </w:pPr>
            <w:r>
              <w:rPr>
                <w:sz w:val="16"/>
                <w:szCs w:val="16"/>
              </w:rPr>
              <w:t>F</w:t>
            </w:r>
          </w:p>
        </w:tc>
        <w:tc>
          <w:tcPr>
            <w:tcW w:w="4962" w:type="dxa"/>
            <w:shd w:val="solid" w:color="FFFFFF" w:fill="auto"/>
          </w:tcPr>
          <w:p w14:paraId="22917C28" w14:textId="387F2438" w:rsidR="00971472" w:rsidRPr="00012031" w:rsidRDefault="00971472" w:rsidP="00971472">
            <w:pPr>
              <w:pStyle w:val="TAC"/>
              <w:jc w:val="left"/>
              <w:rPr>
                <w:sz w:val="16"/>
                <w:szCs w:val="16"/>
              </w:rPr>
            </w:pPr>
            <w:r w:rsidRPr="00971472">
              <w:rPr>
                <w:sz w:val="16"/>
                <w:szCs w:val="16"/>
              </w:rPr>
              <w:t>Add late notification to the network slice adaptation procedures</w:t>
            </w:r>
          </w:p>
        </w:tc>
        <w:tc>
          <w:tcPr>
            <w:tcW w:w="708" w:type="dxa"/>
            <w:shd w:val="solid" w:color="FFFFFF" w:fill="auto"/>
          </w:tcPr>
          <w:p w14:paraId="4254C7D3" w14:textId="04334456" w:rsidR="00971472" w:rsidRPr="00975BFD" w:rsidRDefault="00971472" w:rsidP="00971472">
            <w:pPr>
              <w:pStyle w:val="TAC"/>
              <w:rPr>
                <w:rFonts w:eastAsia="SimSun"/>
                <w:sz w:val="16"/>
                <w:szCs w:val="16"/>
                <w:lang w:eastAsia="zh-CN"/>
              </w:rPr>
            </w:pPr>
            <w:r w:rsidRPr="00975BFD">
              <w:rPr>
                <w:rFonts w:eastAsia="SimSun"/>
                <w:sz w:val="16"/>
                <w:szCs w:val="16"/>
                <w:lang w:eastAsia="zh-CN"/>
              </w:rPr>
              <w:t>18.</w:t>
            </w:r>
            <w:r>
              <w:rPr>
                <w:rFonts w:eastAsia="SimSun"/>
                <w:sz w:val="16"/>
                <w:szCs w:val="16"/>
                <w:lang w:eastAsia="zh-CN"/>
              </w:rPr>
              <w:t>2</w:t>
            </w:r>
            <w:r w:rsidRPr="00975BFD">
              <w:rPr>
                <w:rFonts w:eastAsia="SimSun"/>
                <w:sz w:val="16"/>
                <w:szCs w:val="16"/>
                <w:lang w:eastAsia="zh-CN"/>
              </w:rPr>
              <w:t>.0</w:t>
            </w:r>
          </w:p>
        </w:tc>
      </w:tr>
      <w:tr w:rsidR="00517224" w:rsidRPr="00975BFD" w14:paraId="62AD5A13" w14:textId="77777777" w:rsidTr="00C00793">
        <w:tc>
          <w:tcPr>
            <w:tcW w:w="800" w:type="dxa"/>
            <w:shd w:val="solid" w:color="FFFFFF" w:fill="auto"/>
          </w:tcPr>
          <w:p w14:paraId="227BEBF2" w14:textId="58CE2C2D" w:rsidR="00517224" w:rsidRPr="00975BFD" w:rsidRDefault="00517224" w:rsidP="00517224">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03</w:t>
            </w:r>
          </w:p>
        </w:tc>
        <w:tc>
          <w:tcPr>
            <w:tcW w:w="760" w:type="dxa"/>
            <w:shd w:val="solid" w:color="FFFFFF" w:fill="auto"/>
          </w:tcPr>
          <w:p w14:paraId="07176681" w14:textId="7881A86A" w:rsidR="00517224" w:rsidRPr="00975BFD" w:rsidRDefault="00517224" w:rsidP="00517224">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3</w:t>
            </w:r>
          </w:p>
        </w:tc>
        <w:tc>
          <w:tcPr>
            <w:tcW w:w="992" w:type="dxa"/>
            <w:shd w:val="solid" w:color="FFFFFF" w:fill="auto"/>
          </w:tcPr>
          <w:p w14:paraId="27C41032" w14:textId="2126E432" w:rsidR="00517224" w:rsidRPr="00C00793" w:rsidRDefault="00517224" w:rsidP="00517224">
            <w:pPr>
              <w:pStyle w:val="TAC"/>
              <w:rPr>
                <w:sz w:val="16"/>
                <w:szCs w:val="16"/>
              </w:rPr>
            </w:pPr>
            <w:r w:rsidRPr="00C00793">
              <w:rPr>
                <w:sz w:val="16"/>
                <w:szCs w:val="16"/>
              </w:rPr>
              <w:t>SP-240307</w:t>
            </w:r>
          </w:p>
        </w:tc>
        <w:tc>
          <w:tcPr>
            <w:tcW w:w="567" w:type="dxa"/>
            <w:shd w:val="solid" w:color="FFFFFF" w:fill="auto"/>
          </w:tcPr>
          <w:p w14:paraId="27AE23E2" w14:textId="2E2D7E1E" w:rsidR="00517224" w:rsidRDefault="00517224" w:rsidP="00517224">
            <w:pPr>
              <w:pStyle w:val="TAL"/>
              <w:rPr>
                <w:sz w:val="16"/>
                <w:szCs w:val="16"/>
              </w:rPr>
            </w:pPr>
            <w:r>
              <w:rPr>
                <w:sz w:val="16"/>
                <w:szCs w:val="16"/>
              </w:rPr>
              <w:t>0012</w:t>
            </w:r>
          </w:p>
        </w:tc>
        <w:tc>
          <w:tcPr>
            <w:tcW w:w="425" w:type="dxa"/>
            <w:shd w:val="solid" w:color="FFFFFF" w:fill="auto"/>
          </w:tcPr>
          <w:p w14:paraId="5EA36726" w14:textId="58E9A9BD" w:rsidR="00517224" w:rsidRDefault="00517224" w:rsidP="00517224">
            <w:pPr>
              <w:pStyle w:val="TAR"/>
              <w:jc w:val="center"/>
              <w:rPr>
                <w:sz w:val="16"/>
                <w:szCs w:val="16"/>
              </w:rPr>
            </w:pPr>
            <w:r>
              <w:rPr>
                <w:sz w:val="16"/>
                <w:szCs w:val="16"/>
              </w:rPr>
              <w:t>2</w:t>
            </w:r>
          </w:p>
        </w:tc>
        <w:tc>
          <w:tcPr>
            <w:tcW w:w="425" w:type="dxa"/>
            <w:shd w:val="solid" w:color="FFFFFF" w:fill="auto"/>
          </w:tcPr>
          <w:p w14:paraId="3DB8F2AC" w14:textId="4060BFAA" w:rsidR="00517224" w:rsidRDefault="00517224" w:rsidP="00517224">
            <w:pPr>
              <w:pStyle w:val="TAC"/>
              <w:rPr>
                <w:sz w:val="16"/>
                <w:szCs w:val="16"/>
              </w:rPr>
            </w:pPr>
            <w:r>
              <w:rPr>
                <w:sz w:val="16"/>
                <w:szCs w:val="16"/>
              </w:rPr>
              <w:t>F</w:t>
            </w:r>
          </w:p>
        </w:tc>
        <w:tc>
          <w:tcPr>
            <w:tcW w:w="4962" w:type="dxa"/>
            <w:shd w:val="solid" w:color="FFFFFF" w:fill="auto"/>
          </w:tcPr>
          <w:p w14:paraId="7B429077" w14:textId="1E5C9A3A" w:rsidR="00517224" w:rsidRPr="00971472" w:rsidRDefault="00517224" w:rsidP="00517224">
            <w:pPr>
              <w:pStyle w:val="TAC"/>
              <w:jc w:val="left"/>
              <w:rPr>
                <w:sz w:val="16"/>
                <w:szCs w:val="16"/>
              </w:rPr>
            </w:pPr>
            <w:r w:rsidRPr="00517224">
              <w:rPr>
                <w:sz w:val="16"/>
                <w:szCs w:val="16"/>
              </w:rPr>
              <w:t>Correction of Area of interest</w:t>
            </w:r>
          </w:p>
        </w:tc>
        <w:tc>
          <w:tcPr>
            <w:tcW w:w="708" w:type="dxa"/>
            <w:shd w:val="solid" w:color="FFFFFF" w:fill="auto"/>
          </w:tcPr>
          <w:p w14:paraId="43AD1938" w14:textId="2240FE6C" w:rsidR="00517224" w:rsidRPr="00975BFD" w:rsidRDefault="00517224" w:rsidP="00517224">
            <w:pPr>
              <w:pStyle w:val="TAC"/>
              <w:rPr>
                <w:rFonts w:eastAsia="SimSun"/>
                <w:sz w:val="16"/>
                <w:szCs w:val="16"/>
                <w:lang w:eastAsia="zh-CN"/>
              </w:rPr>
            </w:pPr>
            <w:r w:rsidRPr="00975BFD">
              <w:rPr>
                <w:rFonts w:eastAsia="SimSun"/>
                <w:sz w:val="16"/>
                <w:szCs w:val="16"/>
                <w:lang w:eastAsia="zh-CN"/>
              </w:rPr>
              <w:t>18.</w:t>
            </w:r>
            <w:r>
              <w:rPr>
                <w:rFonts w:eastAsia="SimSun"/>
                <w:sz w:val="16"/>
                <w:szCs w:val="16"/>
                <w:lang w:eastAsia="zh-CN"/>
              </w:rPr>
              <w:t>2</w:t>
            </w:r>
            <w:r w:rsidRPr="00975BFD">
              <w:rPr>
                <w:rFonts w:eastAsia="SimSun"/>
                <w:sz w:val="16"/>
                <w:szCs w:val="16"/>
                <w:lang w:eastAsia="zh-CN"/>
              </w:rPr>
              <w:t>.0</w:t>
            </w:r>
          </w:p>
        </w:tc>
      </w:tr>
      <w:tr w:rsidR="00323741" w:rsidRPr="00975BFD" w14:paraId="14C36DDD" w14:textId="77777777" w:rsidTr="00C00793">
        <w:tc>
          <w:tcPr>
            <w:tcW w:w="800" w:type="dxa"/>
            <w:shd w:val="solid" w:color="FFFFFF" w:fill="auto"/>
          </w:tcPr>
          <w:p w14:paraId="15917676" w14:textId="2E5A43EB" w:rsidR="00323741" w:rsidRPr="00975BFD" w:rsidRDefault="00323741" w:rsidP="00323741">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06</w:t>
            </w:r>
          </w:p>
        </w:tc>
        <w:tc>
          <w:tcPr>
            <w:tcW w:w="760" w:type="dxa"/>
            <w:shd w:val="solid" w:color="FFFFFF" w:fill="auto"/>
          </w:tcPr>
          <w:p w14:paraId="087A52A1" w14:textId="2B988E8E" w:rsidR="00323741" w:rsidRPr="00975BFD" w:rsidRDefault="00323741" w:rsidP="00323741">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4</w:t>
            </w:r>
          </w:p>
        </w:tc>
        <w:tc>
          <w:tcPr>
            <w:tcW w:w="992" w:type="dxa"/>
            <w:shd w:val="solid" w:color="FFFFFF" w:fill="auto"/>
          </w:tcPr>
          <w:p w14:paraId="57C0A215" w14:textId="3F5D7B8C" w:rsidR="00323741" w:rsidRPr="00C00793" w:rsidRDefault="00323741" w:rsidP="00323741">
            <w:pPr>
              <w:pStyle w:val="TAC"/>
              <w:rPr>
                <w:sz w:val="16"/>
                <w:szCs w:val="16"/>
              </w:rPr>
            </w:pPr>
            <w:r w:rsidRPr="00C00793">
              <w:rPr>
                <w:sz w:val="16"/>
                <w:szCs w:val="16"/>
              </w:rPr>
              <w:t>SP-240</w:t>
            </w:r>
            <w:r>
              <w:rPr>
                <w:sz w:val="16"/>
                <w:szCs w:val="16"/>
              </w:rPr>
              <w:t>760</w:t>
            </w:r>
          </w:p>
        </w:tc>
        <w:tc>
          <w:tcPr>
            <w:tcW w:w="567" w:type="dxa"/>
            <w:shd w:val="solid" w:color="FFFFFF" w:fill="auto"/>
          </w:tcPr>
          <w:p w14:paraId="1416F74B" w14:textId="741522F4" w:rsidR="00323741" w:rsidRDefault="00323741" w:rsidP="00323741">
            <w:pPr>
              <w:pStyle w:val="TAL"/>
              <w:rPr>
                <w:sz w:val="16"/>
                <w:szCs w:val="16"/>
              </w:rPr>
            </w:pPr>
            <w:r>
              <w:rPr>
                <w:sz w:val="16"/>
                <w:szCs w:val="16"/>
              </w:rPr>
              <w:t>0020</w:t>
            </w:r>
          </w:p>
        </w:tc>
        <w:tc>
          <w:tcPr>
            <w:tcW w:w="425" w:type="dxa"/>
            <w:shd w:val="solid" w:color="FFFFFF" w:fill="auto"/>
          </w:tcPr>
          <w:p w14:paraId="5019AECB" w14:textId="3FE3DD14" w:rsidR="00323741" w:rsidRDefault="00323741" w:rsidP="00323741">
            <w:pPr>
              <w:pStyle w:val="TAR"/>
              <w:jc w:val="center"/>
              <w:rPr>
                <w:sz w:val="16"/>
                <w:szCs w:val="16"/>
              </w:rPr>
            </w:pPr>
          </w:p>
        </w:tc>
        <w:tc>
          <w:tcPr>
            <w:tcW w:w="425" w:type="dxa"/>
            <w:shd w:val="solid" w:color="FFFFFF" w:fill="auto"/>
          </w:tcPr>
          <w:p w14:paraId="04538495" w14:textId="022FEF60" w:rsidR="00323741" w:rsidRDefault="00323741" w:rsidP="00323741">
            <w:pPr>
              <w:pStyle w:val="TAC"/>
              <w:rPr>
                <w:sz w:val="16"/>
                <w:szCs w:val="16"/>
              </w:rPr>
            </w:pPr>
            <w:r>
              <w:rPr>
                <w:sz w:val="16"/>
                <w:szCs w:val="16"/>
              </w:rPr>
              <w:t>F</w:t>
            </w:r>
          </w:p>
        </w:tc>
        <w:tc>
          <w:tcPr>
            <w:tcW w:w="4962" w:type="dxa"/>
            <w:shd w:val="solid" w:color="FFFFFF" w:fill="auto"/>
          </w:tcPr>
          <w:p w14:paraId="1311EBA6" w14:textId="29224F03" w:rsidR="00323741" w:rsidRPr="00517224" w:rsidRDefault="00323741" w:rsidP="00323741">
            <w:pPr>
              <w:pStyle w:val="TAC"/>
              <w:jc w:val="left"/>
              <w:rPr>
                <w:sz w:val="16"/>
                <w:szCs w:val="16"/>
              </w:rPr>
            </w:pPr>
            <w:r w:rsidRPr="00323741">
              <w:rPr>
                <w:sz w:val="16"/>
                <w:szCs w:val="16"/>
              </w:rPr>
              <w:t>Correction of Procedure name</w:t>
            </w:r>
          </w:p>
        </w:tc>
        <w:tc>
          <w:tcPr>
            <w:tcW w:w="708" w:type="dxa"/>
            <w:shd w:val="solid" w:color="FFFFFF" w:fill="auto"/>
          </w:tcPr>
          <w:p w14:paraId="3189F687" w14:textId="1BF231B7" w:rsidR="00323741" w:rsidRPr="00975BFD" w:rsidRDefault="00323741" w:rsidP="00323741">
            <w:pPr>
              <w:pStyle w:val="TAC"/>
              <w:rPr>
                <w:rFonts w:eastAsia="SimSun"/>
                <w:sz w:val="16"/>
                <w:szCs w:val="16"/>
                <w:lang w:eastAsia="zh-CN"/>
              </w:rPr>
            </w:pPr>
            <w:r w:rsidRPr="00975BFD">
              <w:rPr>
                <w:rFonts w:eastAsia="SimSun"/>
                <w:sz w:val="16"/>
                <w:szCs w:val="16"/>
                <w:lang w:eastAsia="zh-CN"/>
              </w:rPr>
              <w:t>18.</w:t>
            </w:r>
            <w:r>
              <w:rPr>
                <w:rFonts w:eastAsia="SimSun"/>
                <w:sz w:val="16"/>
                <w:szCs w:val="16"/>
                <w:lang w:eastAsia="zh-CN"/>
              </w:rPr>
              <w:t>3</w:t>
            </w:r>
            <w:r w:rsidRPr="00975BFD">
              <w:rPr>
                <w:rFonts w:eastAsia="SimSun"/>
                <w:sz w:val="16"/>
                <w:szCs w:val="16"/>
                <w:lang w:eastAsia="zh-CN"/>
              </w:rPr>
              <w:t>.0</w:t>
            </w:r>
          </w:p>
        </w:tc>
      </w:tr>
      <w:tr w:rsidR="00E4348C" w:rsidRPr="00975BFD" w14:paraId="55AE49F8" w14:textId="77777777" w:rsidTr="00C00793">
        <w:tc>
          <w:tcPr>
            <w:tcW w:w="800" w:type="dxa"/>
            <w:shd w:val="solid" w:color="FFFFFF" w:fill="auto"/>
          </w:tcPr>
          <w:p w14:paraId="0460C47D" w14:textId="5CA869A7" w:rsidR="00E4348C" w:rsidRPr="00975BFD" w:rsidRDefault="00E4348C" w:rsidP="00E4348C">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06</w:t>
            </w:r>
          </w:p>
        </w:tc>
        <w:tc>
          <w:tcPr>
            <w:tcW w:w="760" w:type="dxa"/>
            <w:shd w:val="solid" w:color="FFFFFF" w:fill="auto"/>
          </w:tcPr>
          <w:p w14:paraId="0F5E933B" w14:textId="43EA1C49" w:rsidR="00E4348C" w:rsidRPr="00975BFD" w:rsidRDefault="00E4348C" w:rsidP="00E4348C">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4</w:t>
            </w:r>
          </w:p>
        </w:tc>
        <w:tc>
          <w:tcPr>
            <w:tcW w:w="992" w:type="dxa"/>
            <w:shd w:val="solid" w:color="FFFFFF" w:fill="auto"/>
          </w:tcPr>
          <w:p w14:paraId="3A42EB2B" w14:textId="074BF696" w:rsidR="00E4348C" w:rsidRPr="00C00793" w:rsidRDefault="00E4348C" w:rsidP="00E4348C">
            <w:pPr>
              <w:pStyle w:val="TAC"/>
              <w:rPr>
                <w:sz w:val="16"/>
                <w:szCs w:val="16"/>
              </w:rPr>
            </w:pPr>
            <w:r w:rsidRPr="00C00793">
              <w:rPr>
                <w:sz w:val="16"/>
                <w:szCs w:val="16"/>
              </w:rPr>
              <w:t>SP-240</w:t>
            </w:r>
            <w:r>
              <w:rPr>
                <w:sz w:val="16"/>
                <w:szCs w:val="16"/>
              </w:rPr>
              <w:t>760</w:t>
            </w:r>
          </w:p>
        </w:tc>
        <w:tc>
          <w:tcPr>
            <w:tcW w:w="567" w:type="dxa"/>
            <w:shd w:val="solid" w:color="FFFFFF" w:fill="auto"/>
          </w:tcPr>
          <w:p w14:paraId="344494F5" w14:textId="07C3AA18" w:rsidR="00E4348C" w:rsidRDefault="00E4348C" w:rsidP="00E4348C">
            <w:pPr>
              <w:pStyle w:val="TAL"/>
              <w:rPr>
                <w:sz w:val="16"/>
                <w:szCs w:val="16"/>
              </w:rPr>
            </w:pPr>
            <w:r>
              <w:rPr>
                <w:sz w:val="16"/>
                <w:szCs w:val="16"/>
              </w:rPr>
              <w:t>0023</w:t>
            </w:r>
          </w:p>
        </w:tc>
        <w:tc>
          <w:tcPr>
            <w:tcW w:w="425" w:type="dxa"/>
            <w:shd w:val="solid" w:color="FFFFFF" w:fill="auto"/>
          </w:tcPr>
          <w:p w14:paraId="461347A8" w14:textId="585E2549" w:rsidR="00E4348C" w:rsidRDefault="00E4348C" w:rsidP="00E4348C">
            <w:pPr>
              <w:pStyle w:val="TAR"/>
              <w:jc w:val="center"/>
              <w:rPr>
                <w:sz w:val="16"/>
                <w:szCs w:val="16"/>
              </w:rPr>
            </w:pPr>
            <w:r>
              <w:rPr>
                <w:sz w:val="16"/>
                <w:szCs w:val="16"/>
              </w:rPr>
              <w:t>3</w:t>
            </w:r>
          </w:p>
        </w:tc>
        <w:tc>
          <w:tcPr>
            <w:tcW w:w="425" w:type="dxa"/>
            <w:shd w:val="solid" w:color="FFFFFF" w:fill="auto"/>
          </w:tcPr>
          <w:p w14:paraId="6CB0CAE6" w14:textId="0AD224C9" w:rsidR="00E4348C" w:rsidRDefault="00E4348C" w:rsidP="00E4348C">
            <w:pPr>
              <w:pStyle w:val="TAC"/>
              <w:rPr>
                <w:sz w:val="16"/>
                <w:szCs w:val="16"/>
              </w:rPr>
            </w:pPr>
            <w:r>
              <w:rPr>
                <w:sz w:val="16"/>
                <w:szCs w:val="16"/>
              </w:rPr>
              <w:t>F</w:t>
            </w:r>
          </w:p>
        </w:tc>
        <w:tc>
          <w:tcPr>
            <w:tcW w:w="4962" w:type="dxa"/>
            <w:shd w:val="solid" w:color="FFFFFF" w:fill="auto"/>
          </w:tcPr>
          <w:p w14:paraId="5564D5B6" w14:textId="5C62E6EE" w:rsidR="00E4348C" w:rsidRPr="00323741" w:rsidRDefault="00E4348C" w:rsidP="00E4348C">
            <w:pPr>
              <w:pStyle w:val="TAC"/>
              <w:jc w:val="left"/>
              <w:rPr>
                <w:sz w:val="16"/>
                <w:szCs w:val="16"/>
              </w:rPr>
            </w:pPr>
            <w:r w:rsidRPr="00E4348C">
              <w:rPr>
                <w:sz w:val="16"/>
                <w:szCs w:val="16"/>
              </w:rPr>
              <w:t>Update on predictive slice modification in Inter-PLMN based slice service continuity</w:t>
            </w:r>
          </w:p>
        </w:tc>
        <w:tc>
          <w:tcPr>
            <w:tcW w:w="708" w:type="dxa"/>
            <w:shd w:val="solid" w:color="FFFFFF" w:fill="auto"/>
          </w:tcPr>
          <w:p w14:paraId="18678036" w14:textId="52D9F9EA" w:rsidR="00E4348C" w:rsidRPr="00975BFD" w:rsidRDefault="00E4348C" w:rsidP="00E4348C">
            <w:pPr>
              <w:pStyle w:val="TAC"/>
              <w:rPr>
                <w:rFonts w:eastAsia="SimSun"/>
                <w:sz w:val="16"/>
                <w:szCs w:val="16"/>
                <w:lang w:eastAsia="zh-CN"/>
              </w:rPr>
            </w:pPr>
            <w:r w:rsidRPr="00975BFD">
              <w:rPr>
                <w:rFonts w:eastAsia="SimSun"/>
                <w:sz w:val="16"/>
                <w:szCs w:val="16"/>
                <w:lang w:eastAsia="zh-CN"/>
              </w:rPr>
              <w:t>18.</w:t>
            </w:r>
            <w:r>
              <w:rPr>
                <w:rFonts w:eastAsia="SimSun"/>
                <w:sz w:val="16"/>
                <w:szCs w:val="16"/>
                <w:lang w:eastAsia="zh-CN"/>
              </w:rPr>
              <w:t>3</w:t>
            </w:r>
            <w:r w:rsidRPr="00975BFD">
              <w:rPr>
                <w:rFonts w:eastAsia="SimSun"/>
                <w:sz w:val="16"/>
                <w:szCs w:val="16"/>
                <w:lang w:eastAsia="zh-CN"/>
              </w:rPr>
              <w:t>.0</w:t>
            </w:r>
          </w:p>
        </w:tc>
      </w:tr>
      <w:tr w:rsidR="00AE5DD0" w:rsidRPr="00975BFD" w14:paraId="1DD2CEEF" w14:textId="77777777" w:rsidTr="00C00793">
        <w:tc>
          <w:tcPr>
            <w:tcW w:w="800" w:type="dxa"/>
            <w:shd w:val="solid" w:color="FFFFFF" w:fill="auto"/>
          </w:tcPr>
          <w:p w14:paraId="2B277115" w14:textId="5262704D" w:rsidR="00AE5DD0" w:rsidRPr="00975BFD" w:rsidRDefault="00AE5DD0" w:rsidP="00AE5DD0">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06</w:t>
            </w:r>
          </w:p>
        </w:tc>
        <w:tc>
          <w:tcPr>
            <w:tcW w:w="760" w:type="dxa"/>
            <w:shd w:val="solid" w:color="FFFFFF" w:fill="auto"/>
          </w:tcPr>
          <w:p w14:paraId="2329E9B4" w14:textId="257B08B9" w:rsidR="00AE5DD0" w:rsidRPr="00975BFD" w:rsidRDefault="00AE5DD0" w:rsidP="00AE5DD0">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4</w:t>
            </w:r>
          </w:p>
        </w:tc>
        <w:tc>
          <w:tcPr>
            <w:tcW w:w="992" w:type="dxa"/>
            <w:shd w:val="solid" w:color="FFFFFF" w:fill="auto"/>
          </w:tcPr>
          <w:p w14:paraId="19F76547" w14:textId="7C0A775F" w:rsidR="00AE5DD0" w:rsidRPr="00C00793" w:rsidRDefault="00AE5DD0" w:rsidP="00AE5DD0">
            <w:pPr>
              <w:pStyle w:val="TAC"/>
              <w:rPr>
                <w:sz w:val="16"/>
                <w:szCs w:val="16"/>
              </w:rPr>
            </w:pPr>
            <w:r w:rsidRPr="00C00793">
              <w:rPr>
                <w:sz w:val="16"/>
                <w:szCs w:val="16"/>
              </w:rPr>
              <w:t>SP-240</w:t>
            </w:r>
            <w:r>
              <w:rPr>
                <w:sz w:val="16"/>
                <w:szCs w:val="16"/>
              </w:rPr>
              <w:t>760</w:t>
            </w:r>
          </w:p>
        </w:tc>
        <w:tc>
          <w:tcPr>
            <w:tcW w:w="567" w:type="dxa"/>
            <w:shd w:val="solid" w:color="FFFFFF" w:fill="auto"/>
          </w:tcPr>
          <w:p w14:paraId="42F501D3" w14:textId="1BC056A3" w:rsidR="00AE5DD0" w:rsidRDefault="00AE5DD0" w:rsidP="00AE5DD0">
            <w:pPr>
              <w:pStyle w:val="TAL"/>
              <w:rPr>
                <w:sz w:val="16"/>
                <w:szCs w:val="16"/>
              </w:rPr>
            </w:pPr>
            <w:r>
              <w:rPr>
                <w:sz w:val="16"/>
                <w:szCs w:val="16"/>
              </w:rPr>
              <w:t>0025</w:t>
            </w:r>
          </w:p>
        </w:tc>
        <w:tc>
          <w:tcPr>
            <w:tcW w:w="425" w:type="dxa"/>
            <w:shd w:val="solid" w:color="FFFFFF" w:fill="auto"/>
          </w:tcPr>
          <w:p w14:paraId="4C53DBDC" w14:textId="75D8F031" w:rsidR="00AE5DD0" w:rsidRDefault="00AE5DD0" w:rsidP="00AE5DD0">
            <w:pPr>
              <w:pStyle w:val="TAR"/>
              <w:jc w:val="center"/>
              <w:rPr>
                <w:sz w:val="16"/>
                <w:szCs w:val="16"/>
              </w:rPr>
            </w:pPr>
            <w:r>
              <w:rPr>
                <w:sz w:val="16"/>
                <w:szCs w:val="16"/>
              </w:rPr>
              <w:t>1</w:t>
            </w:r>
          </w:p>
        </w:tc>
        <w:tc>
          <w:tcPr>
            <w:tcW w:w="425" w:type="dxa"/>
            <w:shd w:val="solid" w:color="FFFFFF" w:fill="auto"/>
          </w:tcPr>
          <w:p w14:paraId="48266974" w14:textId="4BCE88C5" w:rsidR="00AE5DD0" w:rsidRDefault="00AE5DD0" w:rsidP="00AE5DD0">
            <w:pPr>
              <w:pStyle w:val="TAC"/>
              <w:rPr>
                <w:sz w:val="16"/>
                <w:szCs w:val="16"/>
              </w:rPr>
            </w:pPr>
            <w:r>
              <w:rPr>
                <w:sz w:val="16"/>
                <w:szCs w:val="16"/>
              </w:rPr>
              <w:t>F</w:t>
            </w:r>
          </w:p>
        </w:tc>
        <w:tc>
          <w:tcPr>
            <w:tcW w:w="4962" w:type="dxa"/>
            <w:shd w:val="solid" w:color="FFFFFF" w:fill="auto"/>
          </w:tcPr>
          <w:p w14:paraId="04A85B84" w14:textId="1929F44F" w:rsidR="00AE5DD0" w:rsidRPr="00E4348C" w:rsidRDefault="00AE5DD0" w:rsidP="00AE5DD0">
            <w:pPr>
              <w:pStyle w:val="TAC"/>
              <w:jc w:val="left"/>
              <w:rPr>
                <w:sz w:val="16"/>
                <w:szCs w:val="16"/>
              </w:rPr>
            </w:pPr>
            <w:r w:rsidRPr="00AE5DD0">
              <w:rPr>
                <w:sz w:val="16"/>
                <w:szCs w:val="16"/>
              </w:rPr>
              <w:t>UE IP address preservation indicator deletion</w:t>
            </w:r>
          </w:p>
        </w:tc>
        <w:tc>
          <w:tcPr>
            <w:tcW w:w="708" w:type="dxa"/>
            <w:shd w:val="solid" w:color="FFFFFF" w:fill="auto"/>
          </w:tcPr>
          <w:p w14:paraId="49CB784C" w14:textId="3B4E30E7" w:rsidR="00AE5DD0" w:rsidRPr="00975BFD" w:rsidRDefault="00AE5DD0" w:rsidP="00AE5DD0">
            <w:pPr>
              <w:pStyle w:val="TAC"/>
              <w:rPr>
                <w:rFonts w:eastAsia="SimSun"/>
                <w:sz w:val="16"/>
                <w:szCs w:val="16"/>
                <w:lang w:eastAsia="zh-CN"/>
              </w:rPr>
            </w:pPr>
            <w:r w:rsidRPr="00975BFD">
              <w:rPr>
                <w:rFonts w:eastAsia="SimSun"/>
                <w:sz w:val="16"/>
                <w:szCs w:val="16"/>
                <w:lang w:eastAsia="zh-CN"/>
              </w:rPr>
              <w:t>18.</w:t>
            </w:r>
            <w:r>
              <w:rPr>
                <w:rFonts w:eastAsia="SimSun"/>
                <w:sz w:val="16"/>
                <w:szCs w:val="16"/>
                <w:lang w:eastAsia="zh-CN"/>
              </w:rPr>
              <w:t>3</w:t>
            </w:r>
            <w:r w:rsidRPr="00975BFD">
              <w:rPr>
                <w:rFonts w:eastAsia="SimSun"/>
                <w:sz w:val="16"/>
                <w:szCs w:val="16"/>
                <w:lang w:eastAsia="zh-CN"/>
              </w:rPr>
              <w:t>.0</w:t>
            </w:r>
          </w:p>
        </w:tc>
      </w:tr>
    </w:tbl>
    <w:p w14:paraId="12FFED2E" w14:textId="77777777" w:rsidR="0039271C" w:rsidRPr="00975BFD" w:rsidRDefault="0039271C"/>
    <w:sectPr w:rsidR="0039271C" w:rsidRPr="00975BFD" w:rsidSect="009D6270">
      <w:headerReference w:type="default" r:id="rId89"/>
      <w:footerReference w:type="default" r:id="rId90"/>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BA7983C" w14:textId="77777777" w:rsidR="00BD7586" w:rsidRDefault="00BD7586" w:rsidP="0039271C">
      <w:pPr>
        <w:spacing w:after="0"/>
      </w:pPr>
      <w:r>
        <w:separator/>
      </w:r>
    </w:p>
  </w:endnote>
  <w:endnote w:type="continuationSeparator" w:id="0">
    <w:p w14:paraId="29179A09" w14:textId="77777777" w:rsidR="00BD7586" w:rsidRDefault="00BD7586" w:rsidP="0039271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A9F25D" w14:textId="77777777" w:rsidR="0012560F" w:rsidRDefault="0012560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6929749" w14:textId="77777777" w:rsidR="00BD7586" w:rsidRDefault="00BD7586">
      <w:pPr>
        <w:spacing w:after="0"/>
      </w:pPr>
      <w:r>
        <w:separator/>
      </w:r>
    </w:p>
  </w:footnote>
  <w:footnote w:type="continuationSeparator" w:id="0">
    <w:p w14:paraId="7B2E140A" w14:textId="77777777" w:rsidR="00BD7586" w:rsidRDefault="00BD758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E8936B" w14:textId="39F41EB7" w:rsidR="0012560F" w:rsidRDefault="0012560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05E38">
      <w:rPr>
        <w:rFonts w:ascii="Arial" w:hAnsi="Arial" w:cs="Arial"/>
        <w:b/>
        <w:noProof/>
        <w:sz w:val="18"/>
        <w:szCs w:val="18"/>
      </w:rPr>
      <w:t>3GPP TS 23.435 V18.3.0 (2024-06)</w:t>
    </w:r>
    <w:r>
      <w:rPr>
        <w:rFonts w:ascii="Arial" w:hAnsi="Arial" w:cs="Arial"/>
        <w:b/>
        <w:sz w:val="18"/>
        <w:szCs w:val="18"/>
      </w:rPr>
      <w:fldChar w:fldCharType="end"/>
    </w:r>
  </w:p>
  <w:p w14:paraId="296C3914" w14:textId="77777777" w:rsidR="0012560F" w:rsidRDefault="0012560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42D33">
      <w:rPr>
        <w:rFonts w:ascii="Arial" w:hAnsi="Arial" w:cs="Arial"/>
        <w:b/>
        <w:noProof/>
        <w:sz w:val="18"/>
        <w:szCs w:val="18"/>
      </w:rPr>
      <w:t>113</w:t>
    </w:r>
    <w:r>
      <w:rPr>
        <w:rFonts w:ascii="Arial" w:hAnsi="Arial" w:cs="Arial"/>
        <w:b/>
        <w:sz w:val="18"/>
        <w:szCs w:val="18"/>
      </w:rPr>
      <w:fldChar w:fldCharType="end"/>
    </w:r>
  </w:p>
  <w:p w14:paraId="37D67980" w14:textId="0FA55AD4" w:rsidR="0012560F" w:rsidRDefault="0012560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05E38">
      <w:rPr>
        <w:rFonts w:ascii="Arial" w:hAnsi="Arial" w:cs="Arial"/>
        <w:b/>
        <w:noProof/>
        <w:sz w:val="18"/>
        <w:szCs w:val="18"/>
      </w:rPr>
      <w:t>Release 18</w:t>
    </w:r>
    <w:r>
      <w:rPr>
        <w:rFonts w:ascii="Arial" w:hAnsi="Arial" w:cs="Arial"/>
        <w:b/>
        <w:sz w:val="18"/>
        <w:szCs w:val="18"/>
      </w:rPr>
      <w:fldChar w:fldCharType="end"/>
    </w:r>
  </w:p>
  <w:p w14:paraId="39FFF70C" w14:textId="77777777" w:rsidR="0012560F" w:rsidRDefault="0012560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81105B1"/>
    <w:multiLevelType w:val="singleLevel"/>
    <w:tmpl w:val="B81105B1"/>
    <w:lvl w:ilvl="0">
      <w:start w:val="19"/>
      <w:numFmt w:val="upperLetter"/>
      <w:suff w:val="nothing"/>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29CBC9DD"/>
    <w:multiLevelType w:val="singleLevel"/>
    <w:tmpl w:val="29CBC9DD"/>
    <w:lvl w:ilvl="0">
      <w:start w:val="4"/>
      <w:numFmt w:val="decimal"/>
      <w:lvlText w:val="%1."/>
      <w:lvlJc w:val="left"/>
      <w:pPr>
        <w:tabs>
          <w:tab w:val="left" w:pos="312"/>
        </w:tabs>
      </w:pPr>
    </w:lvl>
  </w:abstractNum>
  <w:abstractNum w:abstractNumId="12" w15:restartNumberingAfterBreak="0">
    <w:nsid w:val="51D46A69"/>
    <w:multiLevelType w:val="multilevel"/>
    <w:tmpl w:val="51D46A69"/>
    <w:lvl w:ilvl="0">
      <w:start w:val="1"/>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5AC629BA"/>
    <w:multiLevelType w:val="multilevel"/>
    <w:tmpl w:val="5AC629BA"/>
    <w:lvl w:ilvl="0">
      <w:start w:val="4"/>
      <w:numFmt w:val="decimal"/>
      <w:lvlText w:val="%1."/>
      <w:lvlJc w:val="left"/>
      <w:pPr>
        <w:tabs>
          <w:tab w:val="left" w:pos="312"/>
        </w:tabs>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4" w15:restartNumberingAfterBreak="0">
    <w:nsid w:val="782A3186"/>
    <w:multiLevelType w:val="multilevel"/>
    <w:tmpl w:val="782A3186"/>
    <w:lvl w:ilvl="0">
      <w:start w:val="1"/>
      <w:numFmt w:val="decimal"/>
      <w:lvlText w:val="%1."/>
      <w:lvlJc w:val="left"/>
      <w:pPr>
        <w:ind w:left="644" w:hanging="360"/>
      </w:pPr>
      <w:rPr>
        <w:rFonts w:eastAsia="Times New Roman"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num w:numId="1" w16cid:durableId="1513686299">
    <w:abstractNumId w:val="4"/>
  </w:num>
  <w:num w:numId="2" w16cid:durableId="215549850">
    <w:abstractNumId w:val="6"/>
  </w:num>
  <w:num w:numId="3" w16cid:durableId="380832902">
    <w:abstractNumId w:val="9"/>
  </w:num>
  <w:num w:numId="4" w16cid:durableId="1272469663">
    <w:abstractNumId w:val="10"/>
  </w:num>
  <w:num w:numId="5" w16cid:durableId="725374537">
    <w:abstractNumId w:val="7"/>
  </w:num>
  <w:num w:numId="6" w16cid:durableId="985355157">
    <w:abstractNumId w:val="3"/>
  </w:num>
  <w:num w:numId="7" w16cid:durableId="2126271645">
    <w:abstractNumId w:val="8"/>
  </w:num>
  <w:num w:numId="8" w16cid:durableId="1151675895">
    <w:abstractNumId w:val="5"/>
  </w:num>
  <w:num w:numId="9" w16cid:durableId="1343625477">
    <w:abstractNumId w:val="2"/>
  </w:num>
  <w:num w:numId="10" w16cid:durableId="408965989">
    <w:abstractNumId w:val="1"/>
  </w:num>
  <w:num w:numId="11" w16cid:durableId="525559803">
    <w:abstractNumId w:val="0"/>
  </w:num>
  <w:num w:numId="12" w16cid:durableId="113789808">
    <w:abstractNumId w:val="1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078553995">
    <w:abstractNumId w:val="11"/>
  </w:num>
  <w:num w:numId="14" w16cid:durableId="1385643626">
    <w:abstractNumId w:val="12"/>
  </w:num>
  <w:num w:numId="15" w16cid:durableId="89504811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doNotDisplayPageBoundaries/>
  <w:embedSystemFonts/>
  <w:bordersDoNotSurroundHeader/>
  <w:bordersDoNotSurroundFooter/>
  <w:attachedTemplate r:id="rId1"/>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MGU2YWYwMDA1MDdlNmRhNjVhMDU0NWU0YzAyN2QyMmEifQ=="/>
  </w:docVars>
  <w:rsids>
    <w:rsidRoot w:val="004E213A"/>
    <w:rsid w:val="000019A7"/>
    <w:rsid w:val="00002105"/>
    <w:rsid w:val="00006562"/>
    <w:rsid w:val="000109FD"/>
    <w:rsid w:val="00012031"/>
    <w:rsid w:val="00015B32"/>
    <w:rsid w:val="00017875"/>
    <w:rsid w:val="00017F2A"/>
    <w:rsid w:val="00032554"/>
    <w:rsid w:val="00032B53"/>
    <w:rsid w:val="00033397"/>
    <w:rsid w:val="00037ADA"/>
    <w:rsid w:val="00040095"/>
    <w:rsid w:val="00050518"/>
    <w:rsid w:val="00051834"/>
    <w:rsid w:val="0005315A"/>
    <w:rsid w:val="000535BA"/>
    <w:rsid w:val="00054A22"/>
    <w:rsid w:val="00062023"/>
    <w:rsid w:val="000655A6"/>
    <w:rsid w:val="00066A9C"/>
    <w:rsid w:val="000700EC"/>
    <w:rsid w:val="00074AFC"/>
    <w:rsid w:val="0007799B"/>
    <w:rsid w:val="00080512"/>
    <w:rsid w:val="0008204B"/>
    <w:rsid w:val="000849BE"/>
    <w:rsid w:val="00084D8D"/>
    <w:rsid w:val="000930DE"/>
    <w:rsid w:val="000A2E15"/>
    <w:rsid w:val="000B1018"/>
    <w:rsid w:val="000C47C3"/>
    <w:rsid w:val="000C6277"/>
    <w:rsid w:val="000D17E3"/>
    <w:rsid w:val="000D58AB"/>
    <w:rsid w:val="000D69BD"/>
    <w:rsid w:val="000D7A47"/>
    <w:rsid w:val="000E4E0C"/>
    <w:rsid w:val="000E7B40"/>
    <w:rsid w:val="000F3FEE"/>
    <w:rsid w:val="001018A0"/>
    <w:rsid w:val="00102F8F"/>
    <w:rsid w:val="001045EB"/>
    <w:rsid w:val="00106112"/>
    <w:rsid w:val="001118F3"/>
    <w:rsid w:val="00111DB4"/>
    <w:rsid w:val="00113971"/>
    <w:rsid w:val="001155F6"/>
    <w:rsid w:val="00116388"/>
    <w:rsid w:val="001246A8"/>
    <w:rsid w:val="0012560F"/>
    <w:rsid w:val="00133525"/>
    <w:rsid w:val="001437C7"/>
    <w:rsid w:val="00143D47"/>
    <w:rsid w:val="00144534"/>
    <w:rsid w:val="00144F91"/>
    <w:rsid w:val="001470F4"/>
    <w:rsid w:val="001525F6"/>
    <w:rsid w:val="00163268"/>
    <w:rsid w:val="001665E7"/>
    <w:rsid w:val="001717B1"/>
    <w:rsid w:val="00172EBB"/>
    <w:rsid w:val="00175F82"/>
    <w:rsid w:val="00181051"/>
    <w:rsid w:val="001973B4"/>
    <w:rsid w:val="001A4C42"/>
    <w:rsid w:val="001A6770"/>
    <w:rsid w:val="001A7420"/>
    <w:rsid w:val="001B414D"/>
    <w:rsid w:val="001B6637"/>
    <w:rsid w:val="001C21C3"/>
    <w:rsid w:val="001D02C2"/>
    <w:rsid w:val="001D033C"/>
    <w:rsid w:val="001D5175"/>
    <w:rsid w:val="001D59D9"/>
    <w:rsid w:val="001D7ED0"/>
    <w:rsid w:val="001F0C1D"/>
    <w:rsid w:val="001F1132"/>
    <w:rsid w:val="001F168B"/>
    <w:rsid w:val="001F2BAD"/>
    <w:rsid w:val="001F4CE8"/>
    <w:rsid w:val="001F6A4C"/>
    <w:rsid w:val="0020254E"/>
    <w:rsid w:val="00203208"/>
    <w:rsid w:val="00203CE7"/>
    <w:rsid w:val="00206B45"/>
    <w:rsid w:val="00215C04"/>
    <w:rsid w:val="0022026C"/>
    <w:rsid w:val="00223851"/>
    <w:rsid w:val="002313BB"/>
    <w:rsid w:val="002347A2"/>
    <w:rsid w:val="00236E20"/>
    <w:rsid w:val="00247EFA"/>
    <w:rsid w:val="002557D3"/>
    <w:rsid w:val="0026249F"/>
    <w:rsid w:val="00265A22"/>
    <w:rsid w:val="002675F0"/>
    <w:rsid w:val="00270958"/>
    <w:rsid w:val="002760EE"/>
    <w:rsid w:val="002764DB"/>
    <w:rsid w:val="002807FC"/>
    <w:rsid w:val="002837C6"/>
    <w:rsid w:val="00294B04"/>
    <w:rsid w:val="0029677B"/>
    <w:rsid w:val="002A067F"/>
    <w:rsid w:val="002A11A4"/>
    <w:rsid w:val="002A120A"/>
    <w:rsid w:val="002A2B13"/>
    <w:rsid w:val="002A377F"/>
    <w:rsid w:val="002A5303"/>
    <w:rsid w:val="002B4B92"/>
    <w:rsid w:val="002B6339"/>
    <w:rsid w:val="002B6A2B"/>
    <w:rsid w:val="002C4EF7"/>
    <w:rsid w:val="002E00EE"/>
    <w:rsid w:val="002E5F81"/>
    <w:rsid w:val="002F1014"/>
    <w:rsid w:val="002F5E0D"/>
    <w:rsid w:val="0030522E"/>
    <w:rsid w:val="00307E9E"/>
    <w:rsid w:val="00313D9C"/>
    <w:rsid w:val="00315368"/>
    <w:rsid w:val="003172DC"/>
    <w:rsid w:val="003213AB"/>
    <w:rsid w:val="00323741"/>
    <w:rsid w:val="00325939"/>
    <w:rsid w:val="003367E9"/>
    <w:rsid w:val="00341DBC"/>
    <w:rsid w:val="00342D33"/>
    <w:rsid w:val="00343D2D"/>
    <w:rsid w:val="00344A3C"/>
    <w:rsid w:val="003472F6"/>
    <w:rsid w:val="003532E7"/>
    <w:rsid w:val="0035462D"/>
    <w:rsid w:val="00354C84"/>
    <w:rsid w:val="00356555"/>
    <w:rsid w:val="00357EB2"/>
    <w:rsid w:val="0036204D"/>
    <w:rsid w:val="00362804"/>
    <w:rsid w:val="003655F7"/>
    <w:rsid w:val="003705BC"/>
    <w:rsid w:val="00372D0D"/>
    <w:rsid w:val="003737EA"/>
    <w:rsid w:val="003765B8"/>
    <w:rsid w:val="0038634E"/>
    <w:rsid w:val="00390096"/>
    <w:rsid w:val="0039271C"/>
    <w:rsid w:val="0039319F"/>
    <w:rsid w:val="003936A3"/>
    <w:rsid w:val="003944D2"/>
    <w:rsid w:val="003A46A2"/>
    <w:rsid w:val="003A5F84"/>
    <w:rsid w:val="003B055D"/>
    <w:rsid w:val="003C3971"/>
    <w:rsid w:val="003D485A"/>
    <w:rsid w:val="003D6A05"/>
    <w:rsid w:val="003E334F"/>
    <w:rsid w:val="003E6B40"/>
    <w:rsid w:val="003F2ADE"/>
    <w:rsid w:val="00411221"/>
    <w:rsid w:val="004139C0"/>
    <w:rsid w:val="004158C6"/>
    <w:rsid w:val="00423334"/>
    <w:rsid w:val="00425C4C"/>
    <w:rsid w:val="00432B5D"/>
    <w:rsid w:val="004345EC"/>
    <w:rsid w:val="004362E9"/>
    <w:rsid w:val="00446E02"/>
    <w:rsid w:val="00447E00"/>
    <w:rsid w:val="00452049"/>
    <w:rsid w:val="00452EAE"/>
    <w:rsid w:val="00456223"/>
    <w:rsid w:val="00460C60"/>
    <w:rsid w:val="00465515"/>
    <w:rsid w:val="00465ED7"/>
    <w:rsid w:val="00471F03"/>
    <w:rsid w:val="00473942"/>
    <w:rsid w:val="00480012"/>
    <w:rsid w:val="004800B6"/>
    <w:rsid w:val="004867A8"/>
    <w:rsid w:val="0049751D"/>
    <w:rsid w:val="004A4634"/>
    <w:rsid w:val="004B6238"/>
    <w:rsid w:val="004C0FD5"/>
    <w:rsid w:val="004C30AC"/>
    <w:rsid w:val="004D3578"/>
    <w:rsid w:val="004E213A"/>
    <w:rsid w:val="004F0988"/>
    <w:rsid w:val="004F3340"/>
    <w:rsid w:val="004F4684"/>
    <w:rsid w:val="0050240F"/>
    <w:rsid w:val="00512EC6"/>
    <w:rsid w:val="00517224"/>
    <w:rsid w:val="00520391"/>
    <w:rsid w:val="0053388B"/>
    <w:rsid w:val="00535773"/>
    <w:rsid w:val="0054046B"/>
    <w:rsid w:val="00540CE8"/>
    <w:rsid w:val="00543E6C"/>
    <w:rsid w:val="005523CB"/>
    <w:rsid w:val="00557A5A"/>
    <w:rsid w:val="0056167A"/>
    <w:rsid w:val="00565087"/>
    <w:rsid w:val="00565E14"/>
    <w:rsid w:val="00566127"/>
    <w:rsid w:val="00571706"/>
    <w:rsid w:val="00575BBB"/>
    <w:rsid w:val="005805A8"/>
    <w:rsid w:val="00582ACE"/>
    <w:rsid w:val="00584FF0"/>
    <w:rsid w:val="005860F2"/>
    <w:rsid w:val="00594BDE"/>
    <w:rsid w:val="0059701D"/>
    <w:rsid w:val="00597B11"/>
    <w:rsid w:val="005A0E12"/>
    <w:rsid w:val="005B15A6"/>
    <w:rsid w:val="005C0962"/>
    <w:rsid w:val="005C5FB5"/>
    <w:rsid w:val="005C73CB"/>
    <w:rsid w:val="005D2E01"/>
    <w:rsid w:val="005D6DD2"/>
    <w:rsid w:val="005D71EC"/>
    <w:rsid w:val="005D7526"/>
    <w:rsid w:val="005E318E"/>
    <w:rsid w:val="005E4BB2"/>
    <w:rsid w:val="005E6E68"/>
    <w:rsid w:val="005F788A"/>
    <w:rsid w:val="00602AEA"/>
    <w:rsid w:val="00602D52"/>
    <w:rsid w:val="00603D18"/>
    <w:rsid w:val="00614FDF"/>
    <w:rsid w:val="00617662"/>
    <w:rsid w:val="006177C5"/>
    <w:rsid w:val="00627AD9"/>
    <w:rsid w:val="006325A5"/>
    <w:rsid w:val="00632768"/>
    <w:rsid w:val="006348EE"/>
    <w:rsid w:val="0063543D"/>
    <w:rsid w:val="00637BF1"/>
    <w:rsid w:val="00643313"/>
    <w:rsid w:val="00645EF2"/>
    <w:rsid w:val="00647114"/>
    <w:rsid w:val="0065072C"/>
    <w:rsid w:val="00650F9B"/>
    <w:rsid w:val="00651763"/>
    <w:rsid w:val="00655112"/>
    <w:rsid w:val="0066193D"/>
    <w:rsid w:val="006645DB"/>
    <w:rsid w:val="00674677"/>
    <w:rsid w:val="00675508"/>
    <w:rsid w:val="00675A7B"/>
    <w:rsid w:val="006912E9"/>
    <w:rsid w:val="00693591"/>
    <w:rsid w:val="0069371C"/>
    <w:rsid w:val="006A323F"/>
    <w:rsid w:val="006A708B"/>
    <w:rsid w:val="006A775D"/>
    <w:rsid w:val="006B30D0"/>
    <w:rsid w:val="006C1353"/>
    <w:rsid w:val="006C3D95"/>
    <w:rsid w:val="006D0D93"/>
    <w:rsid w:val="006D4AB8"/>
    <w:rsid w:val="006D6E58"/>
    <w:rsid w:val="006E0981"/>
    <w:rsid w:val="006E0C44"/>
    <w:rsid w:val="006E11BE"/>
    <w:rsid w:val="006E5C86"/>
    <w:rsid w:val="006F6282"/>
    <w:rsid w:val="00701116"/>
    <w:rsid w:val="00701196"/>
    <w:rsid w:val="00707526"/>
    <w:rsid w:val="0070797B"/>
    <w:rsid w:val="0071174C"/>
    <w:rsid w:val="00713C44"/>
    <w:rsid w:val="00720620"/>
    <w:rsid w:val="0072089A"/>
    <w:rsid w:val="00723A36"/>
    <w:rsid w:val="0072427B"/>
    <w:rsid w:val="0072671B"/>
    <w:rsid w:val="007274C3"/>
    <w:rsid w:val="00734A5B"/>
    <w:rsid w:val="00734EF5"/>
    <w:rsid w:val="0074026F"/>
    <w:rsid w:val="00741528"/>
    <w:rsid w:val="00741900"/>
    <w:rsid w:val="007429F6"/>
    <w:rsid w:val="00744E76"/>
    <w:rsid w:val="007469D4"/>
    <w:rsid w:val="00754760"/>
    <w:rsid w:val="00765EA3"/>
    <w:rsid w:val="00772B32"/>
    <w:rsid w:val="00772D2C"/>
    <w:rsid w:val="00774DA4"/>
    <w:rsid w:val="00777010"/>
    <w:rsid w:val="007777FC"/>
    <w:rsid w:val="00781F0F"/>
    <w:rsid w:val="007823E8"/>
    <w:rsid w:val="007839ED"/>
    <w:rsid w:val="00787708"/>
    <w:rsid w:val="00792BC5"/>
    <w:rsid w:val="00793490"/>
    <w:rsid w:val="00793FCD"/>
    <w:rsid w:val="007A413F"/>
    <w:rsid w:val="007A68BD"/>
    <w:rsid w:val="007B3255"/>
    <w:rsid w:val="007B43E0"/>
    <w:rsid w:val="007B5AA3"/>
    <w:rsid w:val="007B600E"/>
    <w:rsid w:val="007C0B82"/>
    <w:rsid w:val="007C17C0"/>
    <w:rsid w:val="007C323C"/>
    <w:rsid w:val="007C5A2B"/>
    <w:rsid w:val="007D29A9"/>
    <w:rsid w:val="007D312B"/>
    <w:rsid w:val="007D6253"/>
    <w:rsid w:val="007E2677"/>
    <w:rsid w:val="007E3C08"/>
    <w:rsid w:val="007E47ED"/>
    <w:rsid w:val="007F0F4A"/>
    <w:rsid w:val="008028A4"/>
    <w:rsid w:val="008029B4"/>
    <w:rsid w:val="00802A46"/>
    <w:rsid w:val="008116B4"/>
    <w:rsid w:val="00814AE5"/>
    <w:rsid w:val="00817A84"/>
    <w:rsid w:val="0082382E"/>
    <w:rsid w:val="00827DB0"/>
    <w:rsid w:val="008305AC"/>
    <w:rsid w:val="00830747"/>
    <w:rsid w:val="00833187"/>
    <w:rsid w:val="008526F1"/>
    <w:rsid w:val="00874F20"/>
    <w:rsid w:val="008768CA"/>
    <w:rsid w:val="00892568"/>
    <w:rsid w:val="008A6442"/>
    <w:rsid w:val="008B0039"/>
    <w:rsid w:val="008B4603"/>
    <w:rsid w:val="008B47F2"/>
    <w:rsid w:val="008C384C"/>
    <w:rsid w:val="008C5ADD"/>
    <w:rsid w:val="008C5DD4"/>
    <w:rsid w:val="008C6399"/>
    <w:rsid w:val="008C6FB8"/>
    <w:rsid w:val="008D079D"/>
    <w:rsid w:val="008D0FCF"/>
    <w:rsid w:val="008D18C1"/>
    <w:rsid w:val="008D3867"/>
    <w:rsid w:val="008E2D68"/>
    <w:rsid w:val="008E6756"/>
    <w:rsid w:val="008F1FAF"/>
    <w:rsid w:val="00900166"/>
    <w:rsid w:val="00900D9A"/>
    <w:rsid w:val="0090271F"/>
    <w:rsid w:val="00902E23"/>
    <w:rsid w:val="00907D59"/>
    <w:rsid w:val="009114D7"/>
    <w:rsid w:val="00912EE3"/>
    <w:rsid w:val="0091348E"/>
    <w:rsid w:val="00913499"/>
    <w:rsid w:val="00914362"/>
    <w:rsid w:val="00914537"/>
    <w:rsid w:val="009151B2"/>
    <w:rsid w:val="00916216"/>
    <w:rsid w:val="00917CCB"/>
    <w:rsid w:val="009229BE"/>
    <w:rsid w:val="00930AE3"/>
    <w:rsid w:val="00933FB0"/>
    <w:rsid w:val="00942EC2"/>
    <w:rsid w:val="00945B03"/>
    <w:rsid w:val="0095204C"/>
    <w:rsid w:val="00953F06"/>
    <w:rsid w:val="00955BF1"/>
    <w:rsid w:val="00962E59"/>
    <w:rsid w:val="00964069"/>
    <w:rsid w:val="00971472"/>
    <w:rsid w:val="0097221F"/>
    <w:rsid w:val="00975BFD"/>
    <w:rsid w:val="00982C27"/>
    <w:rsid w:val="0098795E"/>
    <w:rsid w:val="009A15BC"/>
    <w:rsid w:val="009A43CA"/>
    <w:rsid w:val="009B2A48"/>
    <w:rsid w:val="009C06DE"/>
    <w:rsid w:val="009C0E32"/>
    <w:rsid w:val="009C6C51"/>
    <w:rsid w:val="009C6EDD"/>
    <w:rsid w:val="009C7A8E"/>
    <w:rsid w:val="009D2BA4"/>
    <w:rsid w:val="009D6270"/>
    <w:rsid w:val="009D7390"/>
    <w:rsid w:val="009E1ECB"/>
    <w:rsid w:val="009E5005"/>
    <w:rsid w:val="009F37B7"/>
    <w:rsid w:val="009F45E2"/>
    <w:rsid w:val="00A04251"/>
    <w:rsid w:val="00A07775"/>
    <w:rsid w:val="00A10F02"/>
    <w:rsid w:val="00A164B4"/>
    <w:rsid w:val="00A2313A"/>
    <w:rsid w:val="00A26956"/>
    <w:rsid w:val="00A27486"/>
    <w:rsid w:val="00A30550"/>
    <w:rsid w:val="00A30699"/>
    <w:rsid w:val="00A31C13"/>
    <w:rsid w:val="00A33486"/>
    <w:rsid w:val="00A37AD0"/>
    <w:rsid w:val="00A42B91"/>
    <w:rsid w:val="00A51896"/>
    <w:rsid w:val="00A53724"/>
    <w:rsid w:val="00A56066"/>
    <w:rsid w:val="00A566F4"/>
    <w:rsid w:val="00A57F5C"/>
    <w:rsid w:val="00A650A1"/>
    <w:rsid w:val="00A73129"/>
    <w:rsid w:val="00A82346"/>
    <w:rsid w:val="00A8337D"/>
    <w:rsid w:val="00A85695"/>
    <w:rsid w:val="00A8707F"/>
    <w:rsid w:val="00A90B95"/>
    <w:rsid w:val="00A9212F"/>
    <w:rsid w:val="00A929C4"/>
    <w:rsid w:val="00A92BA1"/>
    <w:rsid w:val="00A95A32"/>
    <w:rsid w:val="00A96788"/>
    <w:rsid w:val="00AB3A4A"/>
    <w:rsid w:val="00AB4A5D"/>
    <w:rsid w:val="00AC6891"/>
    <w:rsid w:val="00AC6BC6"/>
    <w:rsid w:val="00AC7696"/>
    <w:rsid w:val="00AC76BD"/>
    <w:rsid w:val="00AE09D5"/>
    <w:rsid w:val="00AE0FC3"/>
    <w:rsid w:val="00AE2212"/>
    <w:rsid w:val="00AE419E"/>
    <w:rsid w:val="00AE5DD0"/>
    <w:rsid w:val="00AE65E2"/>
    <w:rsid w:val="00AF1460"/>
    <w:rsid w:val="00B011BB"/>
    <w:rsid w:val="00B061A2"/>
    <w:rsid w:val="00B1535E"/>
    <w:rsid w:val="00B1540B"/>
    <w:rsid w:val="00B15449"/>
    <w:rsid w:val="00B1665F"/>
    <w:rsid w:val="00B16800"/>
    <w:rsid w:val="00B1757C"/>
    <w:rsid w:val="00B25D24"/>
    <w:rsid w:val="00B32A6E"/>
    <w:rsid w:val="00B33B1C"/>
    <w:rsid w:val="00B33EC7"/>
    <w:rsid w:val="00B412CE"/>
    <w:rsid w:val="00B55560"/>
    <w:rsid w:val="00B55CF6"/>
    <w:rsid w:val="00B55D73"/>
    <w:rsid w:val="00B5779D"/>
    <w:rsid w:val="00B716D1"/>
    <w:rsid w:val="00B7179A"/>
    <w:rsid w:val="00B81CD6"/>
    <w:rsid w:val="00B83FA2"/>
    <w:rsid w:val="00B921F0"/>
    <w:rsid w:val="00B93086"/>
    <w:rsid w:val="00B93E1D"/>
    <w:rsid w:val="00B9419A"/>
    <w:rsid w:val="00B94DC9"/>
    <w:rsid w:val="00BA19ED"/>
    <w:rsid w:val="00BA4B8D"/>
    <w:rsid w:val="00BA5D27"/>
    <w:rsid w:val="00BB3565"/>
    <w:rsid w:val="00BC0F7D"/>
    <w:rsid w:val="00BC46B6"/>
    <w:rsid w:val="00BD66A8"/>
    <w:rsid w:val="00BD7586"/>
    <w:rsid w:val="00BD7D31"/>
    <w:rsid w:val="00BE2F37"/>
    <w:rsid w:val="00BE3255"/>
    <w:rsid w:val="00BE7623"/>
    <w:rsid w:val="00BE785E"/>
    <w:rsid w:val="00BF128E"/>
    <w:rsid w:val="00BF3574"/>
    <w:rsid w:val="00BF3C43"/>
    <w:rsid w:val="00BF7514"/>
    <w:rsid w:val="00C00793"/>
    <w:rsid w:val="00C03242"/>
    <w:rsid w:val="00C05E38"/>
    <w:rsid w:val="00C074DD"/>
    <w:rsid w:val="00C07521"/>
    <w:rsid w:val="00C1496A"/>
    <w:rsid w:val="00C24817"/>
    <w:rsid w:val="00C26005"/>
    <w:rsid w:val="00C2719F"/>
    <w:rsid w:val="00C32299"/>
    <w:rsid w:val="00C32B45"/>
    <w:rsid w:val="00C33079"/>
    <w:rsid w:val="00C45231"/>
    <w:rsid w:val="00C4622E"/>
    <w:rsid w:val="00C4760F"/>
    <w:rsid w:val="00C50412"/>
    <w:rsid w:val="00C537A5"/>
    <w:rsid w:val="00C544A9"/>
    <w:rsid w:val="00C551FF"/>
    <w:rsid w:val="00C6560E"/>
    <w:rsid w:val="00C72833"/>
    <w:rsid w:val="00C75FCF"/>
    <w:rsid w:val="00C77DEF"/>
    <w:rsid w:val="00C80F1D"/>
    <w:rsid w:val="00C82171"/>
    <w:rsid w:val="00C8356B"/>
    <w:rsid w:val="00C861F3"/>
    <w:rsid w:val="00C91962"/>
    <w:rsid w:val="00C93F40"/>
    <w:rsid w:val="00C94162"/>
    <w:rsid w:val="00C97A79"/>
    <w:rsid w:val="00CA1DB6"/>
    <w:rsid w:val="00CA3D0C"/>
    <w:rsid w:val="00CA5217"/>
    <w:rsid w:val="00CA5F43"/>
    <w:rsid w:val="00CA6E19"/>
    <w:rsid w:val="00CB3F22"/>
    <w:rsid w:val="00CC67B4"/>
    <w:rsid w:val="00CC73E9"/>
    <w:rsid w:val="00CD0230"/>
    <w:rsid w:val="00CE54A2"/>
    <w:rsid w:val="00CE74A7"/>
    <w:rsid w:val="00CF381A"/>
    <w:rsid w:val="00D11F6F"/>
    <w:rsid w:val="00D125A0"/>
    <w:rsid w:val="00D12A2B"/>
    <w:rsid w:val="00D20DDD"/>
    <w:rsid w:val="00D22820"/>
    <w:rsid w:val="00D23A4A"/>
    <w:rsid w:val="00D319D1"/>
    <w:rsid w:val="00D35178"/>
    <w:rsid w:val="00D50DAD"/>
    <w:rsid w:val="00D54DF6"/>
    <w:rsid w:val="00D568BF"/>
    <w:rsid w:val="00D57972"/>
    <w:rsid w:val="00D60B04"/>
    <w:rsid w:val="00D641CD"/>
    <w:rsid w:val="00D675A9"/>
    <w:rsid w:val="00D6761A"/>
    <w:rsid w:val="00D738D6"/>
    <w:rsid w:val="00D73FE3"/>
    <w:rsid w:val="00D755EB"/>
    <w:rsid w:val="00D76048"/>
    <w:rsid w:val="00D82E6F"/>
    <w:rsid w:val="00D83DCD"/>
    <w:rsid w:val="00D87E00"/>
    <w:rsid w:val="00D9025B"/>
    <w:rsid w:val="00D9134D"/>
    <w:rsid w:val="00D917B8"/>
    <w:rsid w:val="00D92ED3"/>
    <w:rsid w:val="00DA1B8F"/>
    <w:rsid w:val="00DA7A03"/>
    <w:rsid w:val="00DB1818"/>
    <w:rsid w:val="00DC003E"/>
    <w:rsid w:val="00DC309B"/>
    <w:rsid w:val="00DC360A"/>
    <w:rsid w:val="00DC40B0"/>
    <w:rsid w:val="00DC431E"/>
    <w:rsid w:val="00DC4C27"/>
    <w:rsid w:val="00DC4DA2"/>
    <w:rsid w:val="00DD0231"/>
    <w:rsid w:val="00DD21A8"/>
    <w:rsid w:val="00DD4C17"/>
    <w:rsid w:val="00DD74A5"/>
    <w:rsid w:val="00DE388E"/>
    <w:rsid w:val="00DF2B1F"/>
    <w:rsid w:val="00DF62CD"/>
    <w:rsid w:val="00DF6EE8"/>
    <w:rsid w:val="00E00955"/>
    <w:rsid w:val="00E16509"/>
    <w:rsid w:val="00E16558"/>
    <w:rsid w:val="00E24B35"/>
    <w:rsid w:val="00E254BF"/>
    <w:rsid w:val="00E3159A"/>
    <w:rsid w:val="00E3204A"/>
    <w:rsid w:val="00E361A4"/>
    <w:rsid w:val="00E4348C"/>
    <w:rsid w:val="00E44582"/>
    <w:rsid w:val="00E52C7B"/>
    <w:rsid w:val="00E576C0"/>
    <w:rsid w:val="00E60DC3"/>
    <w:rsid w:val="00E62ACF"/>
    <w:rsid w:val="00E6382D"/>
    <w:rsid w:val="00E77645"/>
    <w:rsid w:val="00E81BA3"/>
    <w:rsid w:val="00E85CB0"/>
    <w:rsid w:val="00E87C32"/>
    <w:rsid w:val="00E92BBA"/>
    <w:rsid w:val="00EA1275"/>
    <w:rsid w:val="00EA15B0"/>
    <w:rsid w:val="00EA4302"/>
    <w:rsid w:val="00EA5EA7"/>
    <w:rsid w:val="00EB1014"/>
    <w:rsid w:val="00EB453E"/>
    <w:rsid w:val="00EC0CCD"/>
    <w:rsid w:val="00EC4A25"/>
    <w:rsid w:val="00EF4D2A"/>
    <w:rsid w:val="00EF608C"/>
    <w:rsid w:val="00F025A2"/>
    <w:rsid w:val="00F02605"/>
    <w:rsid w:val="00F03B97"/>
    <w:rsid w:val="00F04712"/>
    <w:rsid w:val="00F100E5"/>
    <w:rsid w:val="00F13360"/>
    <w:rsid w:val="00F1387E"/>
    <w:rsid w:val="00F15F4C"/>
    <w:rsid w:val="00F17659"/>
    <w:rsid w:val="00F22EC7"/>
    <w:rsid w:val="00F27B96"/>
    <w:rsid w:val="00F30622"/>
    <w:rsid w:val="00F325C8"/>
    <w:rsid w:val="00F3776E"/>
    <w:rsid w:val="00F40E6F"/>
    <w:rsid w:val="00F46032"/>
    <w:rsid w:val="00F50615"/>
    <w:rsid w:val="00F54B75"/>
    <w:rsid w:val="00F653B8"/>
    <w:rsid w:val="00F65DB9"/>
    <w:rsid w:val="00F733C1"/>
    <w:rsid w:val="00F77A4C"/>
    <w:rsid w:val="00F80454"/>
    <w:rsid w:val="00F808D3"/>
    <w:rsid w:val="00F83CA1"/>
    <w:rsid w:val="00F8457B"/>
    <w:rsid w:val="00F9008D"/>
    <w:rsid w:val="00F953D6"/>
    <w:rsid w:val="00FA1266"/>
    <w:rsid w:val="00FA22E8"/>
    <w:rsid w:val="00FA5C5E"/>
    <w:rsid w:val="00FA7582"/>
    <w:rsid w:val="00FA797F"/>
    <w:rsid w:val="00FB0178"/>
    <w:rsid w:val="00FB051B"/>
    <w:rsid w:val="00FB5CB7"/>
    <w:rsid w:val="00FC072A"/>
    <w:rsid w:val="00FC1192"/>
    <w:rsid w:val="00FC52CA"/>
    <w:rsid w:val="00FD66A6"/>
    <w:rsid w:val="00FE6DDA"/>
    <w:rsid w:val="00FF044E"/>
    <w:rsid w:val="00FF50EC"/>
    <w:rsid w:val="00FF7D1D"/>
    <w:rsid w:val="01A114F3"/>
    <w:rsid w:val="025948C8"/>
    <w:rsid w:val="05A61509"/>
    <w:rsid w:val="0667181E"/>
    <w:rsid w:val="0D2826A1"/>
    <w:rsid w:val="0E7D5387"/>
    <w:rsid w:val="10A31DA6"/>
    <w:rsid w:val="12754082"/>
    <w:rsid w:val="12C215C1"/>
    <w:rsid w:val="15BC5A64"/>
    <w:rsid w:val="2270134F"/>
    <w:rsid w:val="2A1B4C08"/>
    <w:rsid w:val="2B8964BD"/>
    <w:rsid w:val="2CAF2622"/>
    <w:rsid w:val="37795D2E"/>
    <w:rsid w:val="3E3907C4"/>
    <w:rsid w:val="4188524A"/>
    <w:rsid w:val="421D322B"/>
    <w:rsid w:val="524F33F5"/>
    <w:rsid w:val="542E520F"/>
    <w:rsid w:val="5F75103D"/>
    <w:rsid w:val="5FC6001F"/>
    <w:rsid w:val="6B2D565B"/>
    <w:rsid w:val="6CD9123F"/>
    <w:rsid w:val="6F062233"/>
    <w:rsid w:val="6F930E49"/>
    <w:rsid w:val="70395EBD"/>
    <w:rsid w:val="70B403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0D68C4"/>
  <w15:docId w15:val="{688F9690-CAB8-4382-8E00-62236AEC9E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qFormat="1"/>
    <w:lsdException w:name="macro" w:semiHidden="1" w:unhideWhenUsed="1" w:qFormat="1"/>
    <w:lsdException w:name="toa heading" w:semiHidden="1" w:unhideWhenUsed="1" w:qFormat="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21A8"/>
    <w:pPr>
      <w:spacing w:after="180"/>
    </w:pPr>
    <w:rPr>
      <w:rFonts w:eastAsia="Times New Roman"/>
      <w:lang w:val="en-GB" w:eastAsia="en-US"/>
    </w:rPr>
  </w:style>
  <w:style w:type="paragraph" w:styleId="Heading1">
    <w:name w:val="heading 1"/>
    <w:next w:val="Normal"/>
    <w:qFormat/>
    <w:rsid w:val="0039271C"/>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39271C"/>
    <w:pPr>
      <w:pBdr>
        <w:top w:val="none" w:sz="0" w:space="0" w:color="auto"/>
      </w:pBdr>
      <w:spacing w:before="180"/>
      <w:outlineLvl w:val="1"/>
    </w:pPr>
    <w:rPr>
      <w:sz w:val="32"/>
    </w:rPr>
  </w:style>
  <w:style w:type="paragraph" w:styleId="Heading3">
    <w:name w:val="heading 3"/>
    <w:basedOn w:val="Heading2"/>
    <w:next w:val="Normal"/>
    <w:link w:val="Heading3Char"/>
    <w:qFormat/>
    <w:rsid w:val="0039271C"/>
    <w:pPr>
      <w:spacing w:before="120"/>
      <w:outlineLvl w:val="2"/>
    </w:pPr>
    <w:rPr>
      <w:sz w:val="28"/>
    </w:rPr>
  </w:style>
  <w:style w:type="paragraph" w:styleId="Heading4">
    <w:name w:val="heading 4"/>
    <w:basedOn w:val="Heading3"/>
    <w:next w:val="Normal"/>
    <w:link w:val="Heading4Char"/>
    <w:qFormat/>
    <w:rsid w:val="0039271C"/>
    <w:pPr>
      <w:ind w:left="1418" w:hanging="1418"/>
      <w:outlineLvl w:val="3"/>
    </w:pPr>
    <w:rPr>
      <w:sz w:val="24"/>
    </w:rPr>
  </w:style>
  <w:style w:type="paragraph" w:styleId="Heading5">
    <w:name w:val="heading 5"/>
    <w:basedOn w:val="Heading4"/>
    <w:next w:val="Normal"/>
    <w:qFormat/>
    <w:rsid w:val="0039271C"/>
    <w:pPr>
      <w:ind w:left="1701" w:hanging="1701"/>
      <w:outlineLvl w:val="4"/>
    </w:pPr>
    <w:rPr>
      <w:sz w:val="22"/>
    </w:rPr>
  </w:style>
  <w:style w:type="paragraph" w:styleId="Heading6">
    <w:name w:val="heading 6"/>
    <w:basedOn w:val="H6"/>
    <w:next w:val="Normal"/>
    <w:qFormat/>
    <w:rsid w:val="0039271C"/>
    <w:pPr>
      <w:outlineLvl w:val="5"/>
    </w:pPr>
  </w:style>
  <w:style w:type="paragraph" w:styleId="Heading7">
    <w:name w:val="heading 7"/>
    <w:basedOn w:val="H6"/>
    <w:next w:val="Normal"/>
    <w:qFormat/>
    <w:rsid w:val="0039271C"/>
    <w:pPr>
      <w:outlineLvl w:val="6"/>
    </w:pPr>
  </w:style>
  <w:style w:type="paragraph" w:styleId="Heading8">
    <w:name w:val="heading 8"/>
    <w:basedOn w:val="Heading1"/>
    <w:next w:val="Normal"/>
    <w:qFormat/>
    <w:rsid w:val="0039271C"/>
    <w:pPr>
      <w:ind w:left="0" w:firstLine="0"/>
      <w:outlineLvl w:val="7"/>
    </w:pPr>
  </w:style>
  <w:style w:type="paragraph" w:styleId="Heading9">
    <w:name w:val="heading 9"/>
    <w:basedOn w:val="Heading8"/>
    <w:next w:val="Normal"/>
    <w:qFormat/>
    <w:rsid w:val="0039271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semiHidden/>
    <w:unhideWhenUsed/>
    <w:qFormat/>
    <w:rsid w:val="0039271C"/>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paragraph" w:customStyle="1" w:styleId="H6">
    <w:name w:val="H6"/>
    <w:basedOn w:val="Heading5"/>
    <w:next w:val="Normal"/>
    <w:qFormat/>
    <w:rsid w:val="0039271C"/>
    <w:pPr>
      <w:ind w:left="1985" w:hanging="1985"/>
      <w:outlineLvl w:val="9"/>
    </w:pPr>
    <w:rPr>
      <w:sz w:val="20"/>
    </w:rPr>
  </w:style>
  <w:style w:type="paragraph" w:styleId="List3">
    <w:name w:val="List 3"/>
    <w:basedOn w:val="Normal"/>
    <w:semiHidden/>
    <w:unhideWhenUsed/>
    <w:qFormat/>
    <w:rsid w:val="0039271C"/>
    <w:pPr>
      <w:ind w:left="849" w:hanging="283"/>
      <w:contextualSpacing/>
    </w:pPr>
  </w:style>
  <w:style w:type="paragraph" w:styleId="TOC7">
    <w:name w:val="toc 7"/>
    <w:basedOn w:val="TOC6"/>
    <w:next w:val="Normal"/>
    <w:uiPriority w:val="39"/>
    <w:qFormat/>
    <w:rsid w:val="0039271C"/>
    <w:pPr>
      <w:ind w:left="2268" w:hanging="2268"/>
    </w:pPr>
  </w:style>
  <w:style w:type="paragraph" w:styleId="TOC6">
    <w:name w:val="toc 6"/>
    <w:basedOn w:val="TOC5"/>
    <w:next w:val="Normal"/>
    <w:uiPriority w:val="39"/>
    <w:qFormat/>
    <w:rsid w:val="0039271C"/>
    <w:pPr>
      <w:ind w:left="1985" w:hanging="1985"/>
    </w:pPr>
  </w:style>
  <w:style w:type="paragraph" w:styleId="TOC5">
    <w:name w:val="toc 5"/>
    <w:basedOn w:val="TOC4"/>
    <w:next w:val="Normal"/>
    <w:uiPriority w:val="39"/>
    <w:qFormat/>
    <w:rsid w:val="0039271C"/>
    <w:pPr>
      <w:ind w:left="1701" w:hanging="1701"/>
    </w:pPr>
  </w:style>
  <w:style w:type="paragraph" w:styleId="TOC4">
    <w:name w:val="toc 4"/>
    <w:basedOn w:val="TOC3"/>
    <w:next w:val="Normal"/>
    <w:uiPriority w:val="39"/>
    <w:qFormat/>
    <w:rsid w:val="0039271C"/>
    <w:pPr>
      <w:ind w:left="1418" w:hanging="1418"/>
    </w:pPr>
  </w:style>
  <w:style w:type="paragraph" w:styleId="TOC3">
    <w:name w:val="toc 3"/>
    <w:basedOn w:val="TOC2"/>
    <w:next w:val="Normal"/>
    <w:uiPriority w:val="39"/>
    <w:qFormat/>
    <w:rsid w:val="0039271C"/>
    <w:pPr>
      <w:ind w:left="1134" w:hanging="1134"/>
    </w:pPr>
  </w:style>
  <w:style w:type="paragraph" w:styleId="TOC2">
    <w:name w:val="toc 2"/>
    <w:basedOn w:val="TOC1"/>
    <w:next w:val="Normal"/>
    <w:uiPriority w:val="39"/>
    <w:qFormat/>
    <w:rsid w:val="0039271C"/>
    <w:pPr>
      <w:keepNext w:val="0"/>
      <w:spacing w:before="0"/>
      <w:ind w:left="851" w:hanging="851"/>
    </w:pPr>
    <w:rPr>
      <w:sz w:val="20"/>
    </w:rPr>
  </w:style>
  <w:style w:type="paragraph" w:styleId="TOC1">
    <w:name w:val="toc 1"/>
    <w:next w:val="Normal"/>
    <w:uiPriority w:val="39"/>
    <w:qFormat/>
    <w:rsid w:val="0039271C"/>
    <w:pPr>
      <w:keepNext/>
      <w:keepLines/>
      <w:widowControl w:val="0"/>
      <w:tabs>
        <w:tab w:val="right" w:leader="dot" w:pos="9639"/>
      </w:tabs>
      <w:spacing w:before="120"/>
      <w:ind w:left="567" w:right="425" w:hanging="567"/>
    </w:pPr>
    <w:rPr>
      <w:rFonts w:eastAsia="Times New Roman"/>
      <w:sz w:val="22"/>
      <w:lang w:val="en-GB" w:eastAsia="en-US"/>
    </w:rPr>
  </w:style>
  <w:style w:type="paragraph" w:styleId="ListNumber2">
    <w:name w:val="List Number 2"/>
    <w:basedOn w:val="Normal"/>
    <w:semiHidden/>
    <w:unhideWhenUsed/>
    <w:qFormat/>
    <w:rsid w:val="0039271C"/>
    <w:pPr>
      <w:numPr>
        <w:numId w:val="1"/>
      </w:numPr>
      <w:contextualSpacing/>
    </w:pPr>
  </w:style>
  <w:style w:type="paragraph" w:styleId="TableofAuthorities">
    <w:name w:val="table of authorities"/>
    <w:basedOn w:val="Normal"/>
    <w:next w:val="Normal"/>
    <w:qFormat/>
    <w:rsid w:val="0039271C"/>
    <w:pPr>
      <w:spacing w:after="0"/>
      <w:ind w:left="200" w:hanging="200"/>
    </w:pPr>
  </w:style>
  <w:style w:type="paragraph" w:styleId="NoteHeading">
    <w:name w:val="Note Heading"/>
    <w:basedOn w:val="Normal"/>
    <w:next w:val="Normal"/>
    <w:link w:val="NoteHeadingChar"/>
    <w:semiHidden/>
    <w:unhideWhenUsed/>
    <w:qFormat/>
    <w:rsid w:val="0039271C"/>
    <w:pPr>
      <w:spacing w:after="0"/>
    </w:pPr>
  </w:style>
  <w:style w:type="paragraph" w:styleId="ListBullet4">
    <w:name w:val="List Bullet 4"/>
    <w:basedOn w:val="Normal"/>
    <w:semiHidden/>
    <w:unhideWhenUsed/>
    <w:qFormat/>
    <w:rsid w:val="0039271C"/>
    <w:pPr>
      <w:numPr>
        <w:numId w:val="2"/>
      </w:numPr>
      <w:contextualSpacing/>
    </w:pPr>
  </w:style>
  <w:style w:type="paragraph" w:styleId="Index8">
    <w:name w:val="index 8"/>
    <w:basedOn w:val="Normal"/>
    <w:next w:val="Normal"/>
    <w:semiHidden/>
    <w:unhideWhenUsed/>
    <w:qFormat/>
    <w:rsid w:val="0039271C"/>
    <w:pPr>
      <w:spacing w:after="0"/>
      <w:ind w:left="1600" w:hanging="200"/>
    </w:pPr>
  </w:style>
  <w:style w:type="paragraph" w:styleId="E-mailSignature">
    <w:name w:val="E-mail Signature"/>
    <w:basedOn w:val="Normal"/>
    <w:link w:val="E-mailSignatureChar"/>
    <w:semiHidden/>
    <w:unhideWhenUsed/>
    <w:qFormat/>
    <w:rsid w:val="0039271C"/>
    <w:pPr>
      <w:spacing w:after="0"/>
    </w:pPr>
  </w:style>
  <w:style w:type="paragraph" w:styleId="ListNumber">
    <w:name w:val="List Number"/>
    <w:basedOn w:val="Normal"/>
    <w:semiHidden/>
    <w:unhideWhenUsed/>
    <w:qFormat/>
    <w:rsid w:val="0039271C"/>
    <w:pPr>
      <w:numPr>
        <w:numId w:val="3"/>
      </w:numPr>
      <w:contextualSpacing/>
    </w:pPr>
  </w:style>
  <w:style w:type="paragraph" w:styleId="NormalIndent">
    <w:name w:val="Normal Indent"/>
    <w:basedOn w:val="Normal"/>
    <w:semiHidden/>
    <w:unhideWhenUsed/>
    <w:qFormat/>
    <w:rsid w:val="0039271C"/>
    <w:pPr>
      <w:ind w:left="720"/>
    </w:pPr>
  </w:style>
  <w:style w:type="paragraph" w:styleId="Caption">
    <w:name w:val="caption"/>
    <w:basedOn w:val="Normal"/>
    <w:next w:val="Normal"/>
    <w:semiHidden/>
    <w:unhideWhenUsed/>
    <w:qFormat/>
    <w:rsid w:val="0039271C"/>
    <w:pPr>
      <w:spacing w:after="200"/>
    </w:pPr>
    <w:rPr>
      <w:i/>
      <w:iCs/>
      <w:color w:val="44546A" w:themeColor="text2"/>
      <w:sz w:val="18"/>
      <w:szCs w:val="18"/>
    </w:rPr>
  </w:style>
  <w:style w:type="paragraph" w:styleId="Index5">
    <w:name w:val="index 5"/>
    <w:basedOn w:val="Normal"/>
    <w:next w:val="Normal"/>
    <w:semiHidden/>
    <w:unhideWhenUsed/>
    <w:qFormat/>
    <w:rsid w:val="0039271C"/>
    <w:pPr>
      <w:spacing w:after="0"/>
      <w:ind w:left="1000" w:hanging="200"/>
    </w:pPr>
  </w:style>
  <w:style w:type="paragraph" w:styleId="ListBullet">
    <w:name w:val="List Bullet"/>
    <w:basedOn w:val="Normal"/>
    <w:qFormat/>
    <w:rsid w:val="0039271C"/>
    <w:pPr>
      <w:numPr>
        <w:numId w:val="4"/>
      </w:numPr>
      <w:contextualSpacing/>
    </w:pPr>
  </w:style>
  <w:style w:type="paragraph" w:styleId="EnvelopeAddress">
    <w:name w:val="envelope address"/>
    <w:basedOn w:val="Normal"/>
    <w:semiHidden/>
    <w:unhideWhenUsed/>
    <w:qFormat/>
    <w:rsid w:val="0039271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rsid w:val="0039271C"/>
    <w:rPr>
      <w:rFonts w:ascii="SimSun" w:eastAsia="SimSun"/>
      <w:sz w:val="18"/>
      <w:szCs w:val="18"/>
    </w:rPr>
  </w:style>
  <w:style w:type="paragraph" w:styleId="TOAHeading">
    <w:name w:val="toa heading"/>
    <w:basedOn w:val="Normal"/>
    <w:next w:val="Normal"/>
    <w:semiHidden/>
    <w:unhideWhenUsed/>
    <w:qFormat/>
    <w:rsid w:val="0039271C"/>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rsid w:val="0039271C"/>
  </w:style>
  <w:style w:type="paragraph" w:styleId="Index6">
    <w:name w:val="index 6"/>
    <w:basedOn w:val="Normal"/>
    <w:next w:val="Normal"/>
    <w:semiHidden/>
    <w:unhideWhenUsed/>
    <w:qFormat/>
    <w:rsid w:val="0039271C"/>
    <w:pPr>
      <w:spacing w:after="0"/>
      <w:ind w:left="1200" w:hanging="200"/>
    </w:pPr>
  </w:style>
  <w:style w:type="paragraph" w:styleId="Salutation">
    <w:name w:val="Salutation"/>
    <w:basedOn w:val="Normal"/>
    <w:next w:val="Normal"/>
    <w:link w:val="SalutationChar"/>
    <w:semiHidden/>
    <w:unhideWhenUsed/>
    <w:qFormat/>
    <w:rsid w:val="0039271C"/>
  </w:style>
  <w:style w:type="paragraph" w:styleId="BodyText3">
    <w:name w:val="Body Text 3"/>
    <w:basedOn w:val="Normal"/>
    <w:link w:val="BodyText3Char"/>
    <w:semiHidden/>
    <w:unhideWhenUsed/>
    <w:qFormat/>
    <w:rsid w:val="0039271C"/>
    <w:pPr>
      <w:spacing w:after="120"/>
    </w:pPr>
    <w:rPr>
      <w:sz w:val="16"/>
      <w:szCs w:val="16"/>
    </w:rPr>
  </w:style>
  <w:style w:type="paragraph" w:styleId="Closing">
    <w:name w:val="Closing"/>
    <w:basedOn w:val="Normal"/>
    <w:link w:val="ClosingChar"/>
    <w:semiHidden/>
    <w:unhideWhenUsed/>
    <w:qFormat/>
    <w:rsid w:val="0039271C"/>
    <w:pPr>
      <w:spacing w:after="0"/>
      <w:ind w:left="4252"/>
    </w:pPr>
  </w:style>
  <w:style w:type="paragraph" w:styleId="ListBullet3">
    <w:name w:val="List Bullet 3"/>
    <w:basedOn w:val="Normal"/>
    <w:semiHidden/>
    <w:unhideWhenUsed/>
    <w:qFormat/>
    <w:rsid w:val="0039271C"/>
    <w:pPr>
      <w:numPr>
        <w:numId w:val="5"/>
      </w:numPr>
      <w:contextualSpacing/>
    </w:pPr>
  </w:style>
  <w:style w:type="paragraph" w:styleId="BodyText">
    <w:name w:val="Body Text"/>
    <w:basedOn w:val="Normal"/>
    <w:link w:val="BodyTextChar"/>
    <w:semiHidden/>
    <w:unhideWhenUsed/>
    <w:qFormat/>
    <w:rsid w:val="0039271C"/>
    <w:pPr>
      <w:spacing w:after="120"/>
    </w:pPr>
  </w:style>
  <w:style w:type="paragraph" w:styleId="BodyTextIndent">
    <w:name w:val="Body Text Indent"/>
    <w:basedOn w:val="Normal"/>
    <w:link w:val="BodyTextIndentChar"/>
    <w:semiHidden/>
    <w:unhideWhenUsed/>
    <w:qFormat/>
    <w:rsid w:val="0039271C"/>
    <w:pPr>
      <w:spacing w:after="120"/>
      <w:ind w:left="283"/>
    </w:pPr>
  </w:style>
  <w:style w:type="paragraph" w:styleId="ListNumber3">
    <w:name w:val="List Number 3"/>
    <w:basedOn w:val="Normal"/>
    <w:semiHidden/>
    <w:unhideWhenUsed/>
    <w:qFormat/>
    <w:rsid w:val="0039271C"/>
    <w:pPr>
      <w:numPr>
        <w:numId w:val="6"/>
      </w:numPr>
      <w:contextualSpacing/>
    </w:pPr>
  </w:style>
  <w:style w:type="paragraph" w:styleId="List2">
    <w:name w:val="List 2"/>
    <w:basedOn w:val="Normal"/>
    <w:semiHidden/>
    <w:unhideWhenUsed/>
    <w:qFormat/>
    <w:rsid w:val="0039271C"/>
    <w:pPr>
      <w:ind w:left="566" w:hanging="283"/>
      <w:contextualSpacing/>
    </w:pPr>
  </w:style>
  <w:style w:type="paragraph" w:styleId="ListContinue">
    <w:name w:val="List Continue"/>
    <w:basedOn w:val="Normal"/>
    <w:semiHidden/>
    <w:unhideWhenUsed/>
    <w:qFormat/>
    <w:rsid w:val="0039271C"/>
    <w:pPr>
      <w:spacing w:after="120"/>
      <w:ind w:left="283"/>
      <w:contextualSpacing/>
    </w:pPr>
  </w:style>
  <w:style w:type="paragraph" w:styleId="BlockText">
    <w:name w:val="Block Text"/>
    <w:basedOn w:val="Normal"/>
    <w:semiHidden/>
    <w:unhideWhenUsed/>
    <w:qFormat/>
    <w:rsid w:val="0039271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semiHidden/>
    <w:unhideWhenUsed/>
    <w:qFormat/>
    <w:rsid w:val="0039271C"/>
    <w:pPr>
      <w:numPr>
        <w:numId w:val="7"/>
      </w:numPr>
      <w:contextualSpacing/>
    </w:pPr>
  </w:style>
  <w:style w:type="paragraph" w:styleId="HTMLAddress">
    <w:name w:val="HTML Address"/>
    <w:basedOn w:val="Normal"/>
    <w:link w:val="HTMLAddressChar"/>
    <w:semiHidden/>
    <w:unhideWhenUsed/>
    <w:qFormat/>
    <w:rsid w:val="0039271C"/>
    <w:pPr>
      <w:spacing w:after="0"/>
    </w:pPr>
    <w:rPr>
      <w:i/>
      <w:iCs/>
    </w:rPr>
  </w:style>
  <w:style w:type="paragraph" w:styleId="Index4">
    <w:name w:val="index 4"/>
    <w:basedOn w:val="Normal"/>
    <w:next w:val="Normal"/>
    <w:semiHidden/>
    <w:unhideWhenUsed/>
    <w:qFormat/>
    <w:rsid w:val="0039271C"/>
    <w:pPr>
      <w:spacing w:after="0"/>
      <w:ind w:left="800" w:hanging="200"/>
    </w:pPr>
  </w:style>
  <w:style w:type="paragraph" w:styleId="PlainText">
    <w:name w:val="Plain Text"/>
    <w:basedOn w:val="Normal"/>
    <w:link w:val="PlainTextChar"/>
    <w:semiHidden/>
    <w:unhideWhenUsed/>
    <w:qFormat/>
    <w:rsid w:val="0039271C"/>
    <w:pPr>
      <w:spacing w:after="0"/>
    </w:pPr>
    <w:rPr>
      <w:rFonts w:ascii="Consolas" w:hAnsi="Consolas"/>
      <w:sz w:val="21"/>
      <w:szCs w:val="21"/>
    </w:rPr>
  </w:style>
  <w:style w:type="paragraph" w:styleId="ListBullet5">
    <w:name w:val="List Bullet 5"/>
    <w:basedOn w:val="Normal"/>
    <w:semiHidden/>
    <w:unhideWhenUsed/>
    <w:qFormat/>
    <w:rsid w:val="0039271C"/>
    <w:pPr>
      <w:numPr>
        <w:numId w:val="8"/>
      </w:numPr>
      <w:contextualSpacing/>
    </w:pPr>
  </w:style>
  <w:style w:type="paragraph" w:styleId="ListNumber4">
    <w:name w:val="List Number 4"/>
    <w:basedOn w:val="Normal"/>
    <w:semiHidden/>
    <w:unhideWhenUsed/>
    <w:qFormat/>
    <w:rsid w:val="0039271C"/>
    <w:pPr>
      <w:numPr>
        <w:numId w:val="9"/>
      </w:numPr>
      <w:contextualSpacing/>
    </w:pPr>
  </w:style>
  <w:style w:type="paragraph" w:styleId="TOC8">
    <w:name w:val="toc 8"/>
    <w:basedOn w:val="TOC1"/>
    <w:next w:val="Normal"/>
    <w:uiPriority w:val="39"/>
    <w:qFormat/>
    <w:rsid w:val="0039271C"/>
    <w:pPr>
      <w:spacing w:before="180"/>
      <w:ind w:left="2693" w:hanging="2693"/>
    </w:pPr>
    <w:rPr>
      <w:b/>
    </w:rPr>
  </w:style>
  <w:style w:type="paragraph" w:styleId="Index3">
    <w:name w:val="index 3"/>
    <w:basedOn w:val="Normal"/>
    <w:next w:val="Normal"/>
    <w:semiHidden/>
    <w:unhideWhenUsed/>
    <w:qFormat/>
    <w:rsid w:val="0039271C"/>
    <w:pPr>
      <w:spacing w:after="0"/>
      <w:ind w:left="600" w:hanging="200"/>
    </w:pPr>
  </w:style>
  <w:style w:type="paragraph" w:styleId="Date">
    <w:name w:val="Date"/>
    <w:basedOn w:val="Normal"/>
    <w:next w:val="Normal"/>
    <w:link w:val="DateChar"/>
    <w:semiHidden/>
    <w:unhideWhenUsed/>
    <w:qFormat/>
    <w:rsid w:val="0039271C"/>
  </w:style>
  <w:style w:type="paragraph" w:styleId="BodyTextIndent2">
    <w:name w:val="Body Text Indent 2"/>
    <w:basedOn w:val="Normal"/>
    <w:link w:val="BodyTextIndent2Char"/>
    <w:semiHidden/>
    <w:unhideWhenUsed/>
    <w:qFormat/>
    <w:rsid w:val="0039271C"/>
    <w:pPr>
      <w:spacing w:after="120" w:line="480" w:lineRule="auto"/>
      <w:ind w:left="283"/>
    </w:pPr>
  </w:style>
  <w:style w:type="paragraph" w:styleId="EndnoteText">
    <w:name w:val="endnote text"/>
    <w:basedOn w:val="Normal"/>
    <w:link w:val="EndnoteTextChar"/>
    <w:semiHidden/>
    <w:unhideWhenUsed/>
    <w:qFormat/>
    <w:rsid w:val="0039271C"/>
    <w:pPr>
      <w:spacing w:after="0"/>
    </w:pPr>
  </w:style>
  <w:style w:type="paragraph" w:styleId="ListContinue5">
    <w:name w:val="List Continue 5"/>
    <w:basedOn w:val="Normal"/>
    <w:qFormat/>
    <w:rsid w:val="0039271C"/>
    <w:pPr>
      <w:spacing w:after="120"/>
      <w:ind w:left="1415"/>
      <w:contextualSpacing/>
    </w:pPr>
  </w:style>
  <w:style w:type="paragraph" w:styleId="BalloonText">
    <w:name w:val="Balloon Text"/>
    <w:basedOn w:val="Normal"/>
    <w:link w:val="BalloonTextChar"/>
    <w:qFormat/>
    <w:rsid w:val="0039271C"/>
    <w:pPr>
      <w:spacing w:after="0"/>
    </w:pPr>
    <w:rPr>
      <w:rFonts w:ascii="Segoe UI" w:hAnsi="Segoe UI" w:cs="Segoe UI"/>
      <w:sz w:val="18"/>
      <w:szCs w:val="18"/>
    </w:rPr>
  </w:style>
  <w:style w:type="paragraph" w:styleId="Footer">
    <w:name w:val="footer"/>
    <w:basedOn w:val="Header"/>
    <w:qFormat/>
    <w:rsid w:val="0039271C"/>
    <w:pPr>
      <w:jc w:val="center"/>
    </w:pPr>
    <w:rPr>
      <w:i/>
    </w:rPr>
  </w:style>
  <w:style w:type="paragraph" w:styleId="Header">
    <w:name w:val="header"/>
    <w:qFormat/>
    <w:rsid w:val="0039271C"/>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EnvelopeReturn">
    <w:name w:val="envelope return"/>
    <w:basedOn w:val="Normal"/>
    <w:semiHidden/>
    <w:unhideWhenUsed/>
    <w:qFormat/>
    <w:rsid w:val="0039271C"/>
    <w:pPr>
      <w:spacing w:after="0"/>
    </w:pPr>
    <w:rPr>
      <w:rFonts w:asciiTheme="majorHAnsi" w:eastAsiaTheme="majorEastAsia" w:hAnsiTheme="majorHAnsi" w:cstheme="majorBidi"/>
    </w:rPr>
  </w:style>
  <w:style w:type="paragraph" w:styleId="Signature">
    <w:name w:val="Signature"/>
    <w:basedOn w:val="Normal"/>
    <w:link w:val="SignatureChar"/>
    <w:semiHidden/>
    <w:unhideWhenUsed/>
    <w:qFormat/>
    <w:rsid w:val="0039271C"/>
    <w:pPr>
      <w:spacing w:after="0"/>
      <w:ind w:left="4252"/>
    </w:pPr>
  </w:style>
  <w:style w:type="paragraph" w:styleId="ListContinue4">
    <w:name w:val="List Continue 4"/>
    <w:basedOn w:val="Normal"/>
    <w:qFormat/>
    <w:rsid w:val="0039271C"/>
    <w:pPr>
      <w:spacing w:after="120"/>
      <w:ind w:left="1132"/>
      <w:contextualSpacing/>
    </w:pPr>
  </w:style>
  <w:style w:type="paragraph" w:styleId="IndexHeading">
    <w:name w:val="index heading"/>
    <w:basedOn w:val="Normal"/>
    <w:next w:val="Index1"/>
    <w:semiHidden/>
    <w:unhideWhenUsed/>
    <w:qFormat/>
    <w:rsid w:val="0039271C"/>
    <w:rPr>
      <w:rFonts w:asciiTheme="majorHAnsi" w:eastAsiaTheme="majorEastAsia" w:hAnsiTheme="majorHAnsi" w:cstheme="majorBidi"/>
      <w:b/>
      <w:bCs/>
    </w:rPr>
  </w:style>
  <w:style w:type="paragraph" w:styleId="Index1">
    <w:name w:val="index 1"/>
    <w:basedOn w:val="Normal"/>
    <w:next w:val="Normal"/>
    <w:semiHidden/>
    <w:unhideWhenUsed/>
    <w:qFormat/>
    <w:rsid w:val="0039271C"/>
    <w:pPr>
      <w:spacing w:after="0"/>
      <w:ind w:left="200" w:hanging="200"/>
    </w:pPr>
  </w:style>
  <w:style w:type="paragraph" w:styleId="Subtitle">
    <w:name w:val="Subtitle"/>
    <w:basedOn w:val="Normal"/>
    <w:next w:val="Normal"/>
    <w:link w:val="SubtitleChar"/>
    <w:qFormat/>
    <w:rsid w:val="0039271C"/>
    <w:pPr>
      <w:spacing w:after="160"/>
    </w:pPr>
    <w:rPr>
      <w:rFonts w:asciiTheme="minorHAnsi" w:eastAsiaTheme="minorEastAsia" w:hAnsiTheme="minorHAnsi" w:cstheme="minorBidi"/>
      <w:color w:val="5A5A5A" w:themeColor="text1" w:themeTint="A5"/>
      <w:spacing w:val="15"/>
      <w:sz w:val="22"/>
      <w:szCs w:val="22"/>
    </w:rPr>
  </w:style>
  <w:style w:type="paragraph" w:styleId="ListNumber5">
    <w:name w:val="List Number 5"/>
    <w:basedOn w:val="Normal"/>
    <w:semiHidden/>
    <w:unhideWhenUsed/>
    <w:qFormat/>
    <w:rsid w:val="0039271C"/>
    <w:pPr>
      <w:numPr>
        <w:numId w:val="10"/>
      </w:numPr>
      <w:contextualSpacing/>
    </w:pPr>
  </w:style>
  <w:style w:type="paragraph" w:styleId="List">
    <w:name w:val="List"/>
    <w:basedOn w:val="Normal"/>
    <w:qFormat/>
    <w:rsid w:val="0039271C"/>
    <w:pPr>
      <w:ind w:left="283" w:hanging="283"/>
      <w:contextualSpacing/>
    </w:pPr>
  </w:style>
  <w:style w:type="paragraph" w:styleId="FootnoteText">
    <w:name w:val="footnote text"/>
    <w:basedOn w:val="Normal"/>
    <w:link w:val="FootnoteTextChar"/>
    <w:semiHidden/>
    <w:unhideWhenUsed/>
    <w:qFormat/>
    <w:rsid w:val="0039271C"/>
    <w:pPr>
      <w:spacing w:after="0"/>
    </w:pPr>
  </w:style>
  <w:style w:type="paragraph" w:styleId="List5">
    <w:name w:val="List 5"/>
    <w:basedOn w:val="Normal"/>
    <w:semiHidden/>
    <w:unhideWhenUsed/>
    <w:qFormat/>
    <w:rsid w:val="0039271C"/>
    <w:pPr>
      <w:ind w:left="1415" w:hanging="283"/>
      <w:contextualSpacing/>
    </w:pPr>
  </w:style>
  <w:style w:type="paragraph" w:styleId="BodyTextIndent3">
    <w:name w:val="Body Text Indent 3"/>
    <w:basedOn w:val="Normal"/>
    <w:link w:val="BodyTextIndent3Char"/>
    <w:semiHidden/>
    <w:unhideWhenUsed/>
    <w:qFormat/>
    <w:rsid w:val="0039271C"/>
    <w:pPr>
      <w:spacing w:after="120"/>
      <w:ind w:left="283"/>
    </w:pPr>
    <w:rPr>
      <w:sz w:val="16"/>
      <w:szCs w:val="16"/>
    </w:rPr>
  </w:style>
  <w:style w:type="paragraph" w:styleId="Index7">
    <w:name w:val="index 7"/>
    <w:basedOn w:val="Normal"/>
    <w:next w:val="Normal"/>
    <w:semiHidden/>
    <w:unhideWhenUsed/>
    <w:qFormat/>
    <w:rsid w:val="0039271C"/>
    <w:pPr>
      <w:spacing w:after="0"/>
      <w:ind w:left="1400" w:hanging="200"/>
    </w:pPr>
  </w:style>
  <w:style w:type="paragraph" w:styleId="Index9">
    <w:name w:val="index 9"/>
    <w:basedOn w:val="Normal"/>
    <w:next w:val="Normal"/>
    <w:semiHidden/>
    <w:unhideWhenUsed/>
    <w:qFormat/>
    <w:rsid w:val="0039271C"/>
    <w:pPr>
      <w:spacing w:after="0"/>
      <w:ind w:left="1800" w:hanging="200"/>
    </w:pPr>
  </w:style>
  <w:style w:type="paragraph" w:styleId="TableofFigures">
    <w:name w:val="table of figures"/>
    <w:basedOn w:val="Normal"/>
    <w:next w:val="Normal"/>
    <w:semiHidden/>
    <w:unhideWhenUsed/>
    <w:qFormat/>
    <w:rsid w:val="0039271C"/>
    <w:pPr>
      <w:spacing w:after="0"/>
    </w:pPr>
  </w:style>
  <w:style w:type="paragraph" w:styleId="TOC9">
    <w:name w:val="toc 9"/>
    <w:basedOn w:val="TOC8"/>
    <w:next w:val="Normal"/>
    <w:uiPriority w:val="39"/>
    <w:qFormat/>
    <w:rsid w:val="0039271C"/>
    <w:pPr>
      <w:ind w:left="1418" w:hanging="1418"/>
    </w:pPr>
  </w:style>
  <w:style w:type="paragraph" w:styleId="BodyText2">
    <w:name w:val="Body Text 2"/>
    <w:basedOn w:val="Normal"/>
    <w:link w:val="BodyText2Char"/>
    <w:semiHidden/>
    <w:unhideWhenUsed/>
    <w:qFormat/>
    <w:rsid w:val="0039271C"/>
    <w:pPr>
      <w:spacing w:after="120" w:line="480" w:lineRule="auto"/>
    </w:pPr>
  </w:style>
  <w:style w:type="paragraph" w:styleId="List4">
    <w:name w:val="List 4"/>
    <w:basedOn w:val="Normal"/>
    <w:semiHidden/>
    <w:unhideWhenUsed/>
    <w:qFormat/>
    <w:rsid w:val="0039271C"/>
    <w:pPr>
      <w:ind w:left="1132" w:hanging="283"/>
      <w:contextualSpacing/>
    </w:pPr>
  </w:style>
  <w:style w:type="paragraph" w:styleId="ListContinue2">
    <w:name w:val="List Continue 2"/>
    <w:basedOn w:val="Normal"/>
    <w:qFormat/>
    <w:rsid w:val="0039271C"/>
    <w:pPr>
      <w:spacing w:after="120"/>
      <w:ind w:left="566"/>
      <w:contextualSpacing/>
    </w:pPr>
  </w:style>
  <w:style w:type="paragraph" w:styleId="MessageHeader">
    <w:name w:val="Message Header"/>
    <w:basedOn w:val="Normal"/>
    <w:link w:val="MessageHeaderChar"/>
    <w:semiHidden/>
    <w:unhideWhenUsed/>
    <w:qFormat/>
    <w:rsid w:val="0039271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semiHidden/>
    <w:unhideWhenUsed/>
    <w:qFormat/>
    <w:rsid w:val="0039271C"/>
    <w:pPr>
      <w:spacing w:after="0"/>
    </w:pPr>
    <w:rPr>
      <w:rFonts w:ascii="Consolas" w:hAnsi="Consolas"/>
    </w:rPr>
  </w:style>
  <w:style w:type="paragraph" w:styleId="NormalWeb">
    <w:name w:val="Normal (Web)"/>
    <w:basedOn w:val="Normal"/>
    <w:uiPriority w:val="99"/>
    <w:unhideWhenUsed/>
    <w:qFormat/>
    <w:rsid w:val="0039271C"/>
    <w:rPr>
      <w:sz w:val="24"/>
      <w:szCs w:val="24"/>
    </w:rPr>
  </w:style>
  <w:style w:type="paragraph" w:styleId="ListContinue3">
    <w:name w:val="List Continue 3"/>
    <w:basedOn w:val="Normal"/>
    <w:qFormat/>
    <w:rsid w:val="0039271C"/>
    <w:pPr>
      <w:spacing w:after="120"/>
      <w:ind w:left="849"/>
      <w:contextualSpacing/>
    </w:pPr>
  </w:style>
  <w:style w:type="paragraph" w:styleId="Index2">
    <w:name w:val="index 2"/>
    <w:basedOn w:val="Normal"/>
    <w:next w:val="Normal"/>
    <w:semiHidden/>
    <w:unhideWhenUsed/>
    <w:qFormat/>
    <w:rsid w:val="0039271C"/>
    <w:pPr>
      <w:spacing w:after="0"/>
      <w:ind w:left="400" w:hanging="200"/>
    </w:pPr>
  </w:style>
  <w:style w:type="paragraph" w:styleId="Title">
    <w:name w:val="Title"/>
    <w:basedOn w:val="Normal"/>
    <w:next w:val="Normal"/>
    <w:link w:val="TitleChar"/>
    <w:qFormat/>
    <w:rsid w:val="0039271C"/>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sid w:val="0039271C"/>
    <w:rPr>
      <w:b/>
      <w:bCs/>
    </w:rPr>
  </w:style>
  <w:style w:type="paragraph" w:styleId="BodyTextFirstIndent">
    <w:name w:val="Body Text First Indent"/>
    <w:basedOn w:val="BodyText"/>
    <w:link w:val="BodyTextFirstIndentChar"/>
    <w:semiHidden/>
    <w:unhideWhenUsed/>
    <w:qFormat/>
    <w:rsid w:val="0039271C"/>
    <w:pPr>
      <w:spacing w:after="180"/>
      <w:ind w:firstLine="360"/>
    </w:pPr>
  </w:style>
  <w:style w:type="paragraph" w:styleId="BodyTextFirstIndent2">
    <w:name w:val="Body Text First Indent 2"/>
    <w:basedOn w:val="BodyTextIndent"/>
    <w:link w:val="BodyTextFirstIndent2Char"/>
    <w:semiHidden/>
    <w:unhideWhenUsed/>
    <w:qFormat/>
    <w:rsid w:val="0039271C"/>
    <w:pPr>
      <w:spacing w:after="180"/>
      <w:ind w:left="360" w:firstLine="360"/>
    </w:pPr>
  </w:style>
  <w:style w:type="table" w:styleId="TableGrid">
    <w:name w:val="Table Grid"/>
    <w:basedOn w:val="TableNormal"/>
    <w:qFormat/>
    <w:rsid w:val="003927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39271C"/>
    <w:rPr>
      <w:color w:val="954F72"/>
      <w:u w:val="single"/>
    </w:rPr>
  </w:style>
  <w:style w:type="character" w:styleId="Hyperlink">
    <w:name w:val="Hyperlink"/>
    <w:qFormat/>
    <w:rsid w:val="0039271C"/>
    <w:rPr>
      <w:color w:val="0563C1"/>
      <w:u w:val="single"/>
    </w:rPr>
  </w:style>
  <w:style w:type="character" w:styleId="CommentReference">
    <w:name w:val="annotation reference"/>
    <w:basedOn w:val="DefaultParagraphFont"/>
    <w:qFormat/>
    <w:rsid w:val="0039271C"/>
    <w:rPr>
      <w:sz w:val="21"/>
      <w:szCs w:val="21"/>
    </w:rPr>
  </w:style>
  <w:style w:type="paragraph" w:customStyle="1" w:styleId="EQ">
    <w:name w:val="EQ"/>
    <w:basedOn w:val="Normal"/>
    <w:next w:val="Normal"/>
    <w:qFormat/>
    <w:rsid w:val="0039271C"/>
    <w:pPr>
      <w:keepLines/>
      <w:tabs>
        <w:tab w:val="center" w:pos="4536"/>
        <w:tab w:val="right" w:pos="9072"/>
      </w:tabs>
    </w:pPr>
  </w:style>
  <w:style w:type="character" w:customStyle="1" w:styleId="ZGSM">
    <w:name w:val="ZGSM"/>
    <w:qFormat/>
    <w:rsid w:val="0039271C"/>
  </w:style>
  <w:style w:type="paragraph" w:customStyle="1" w:styleId="ZD">
    <w:name w:val="ZD"/>
    <w:qFormat/>
    <w:rsid w:val="0039271C"/>
    <w:pPr>
      <w:framePr w:wrap="notBeside" w:vAnchor="page" w:hAnchor="margin" w:y="15764"/>
      <w:widowControl w:val="0"/>
    </w:pPr>
    <w:rPr>
      <w:rFonts w:ascii="Arial" w:eastAsia="Times New Roman" w:hAnsi="Arial"/>
      <w:sz w:val="32"/>
      <w:lang w:val="en-GB" w:eastAsia="en-US"/>
    </w:rPr>
  </w:style>
  <w:style w:type="paragraph" w:customStyle="1" w:styleId="TT">
    <w:name w:val="TT"/>
    <w:basedOn w:val="Heading1"/>
    <w:next w:val="Normal"/>
    <w:qFormat/>
    <w:rsid w:val="0039271C"/>
    <w:pPr>
      <w:outlineLvl w:val="9"/>
    </w:pPr>
  </w:style>
  <w:style w:type="paragraph" w:customStyle="1" w:styleId="NF">
    <w:name w:val="NF"/>
    <w:basedOn w:val="NO"/>
    <w:qFormat/>
    <w:rsid w:val="0039271C"/>
    <w:pPr>
      <w:keepNext/>
      <w:spacing w:after="0"/>
    </w:pPr>
    <w:rPr>
      <w:rFonts w:ascii="Arial" w:hAnsi="Arial"/>
      <w:sz w:val="18"/>
    </w:rPr>
  </w:style>
  <w:style w:type="paragraph" w:customStyle="1" w:styleId="NO">
    <w:name w:val="NO"/>
    <w:basedOn w:val="Normal"/>
    <w:link w:val="NOChar"/>
    <w:qFormat/>
    <w:rsid w:val="0039271C"/>
    <w:pPr>
      <w:keepLines/>
      <w:ind w:left="1135" w:hanging="851"/>
    </w:pPr>
  </w:style>
  <w:style w:type="paragraph" w:customStyle="1" w:styleId="PL">
    <w:name w:val="PL"/>
    <w:qFormat/>
    <w:rsid w:val="0039271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rsid w:val="0039271C"/>
    <w:pPr>
      <w:jc w:val="right"/>
    </w:pPr>
  </w:style>
  <w:style w:type="paragraph" w:customStyle="1" w:styleId="TAL">
    <w:name w:val="TAL"/>
    <w:basedOn w:val="Normal"/>
    <w:link w:val="TALChar"/>
    <w:qFormat/>
    <w:rsid w:val="0039271C"/>
    <w:pPr>
      <w:keepNext/>
      <w:keepLines/>
      <w:spacing w:after="0"/>
    </w:pPr>
    <w:rPr>
      <w:rFonts w:ascii="Arial" w:hAnsi="Arial"/>
      <w:sz w:val="18"/>
    </w:rPr>
  </w:style>
  <w:style w:type="paragraph" w:customStyle="1" w:styleId="TAH">
    <w:name w:val="TAH"/>
    <w:basedOn w:val="TAC"/>
    <w:link w:val="TAHCar"/>
    <w:qFormat/>
    <w:rsid w:val="0039271C"/>
    <w:rPr>
      <w:b/>
    </w:rPr>
  </w:style>
  <w:style w:type="paragraph" w:customStyle="1" w:styleId="TAC">
    <w:name w:val="TAC"/>
    <w:basedOn w:val="TAL"/>
    <w:link w:val="TACChar"/>
    <w:qFormat/>
    <w:rsid w:val="0039271C"/>
    <w:pPr>
      <w:jc w:val="center"/>
    </w:pPr>
  </w:style>
  <w:style w:type="paragraph" w:customStyle="1" w:styleId="LD">
    <w:name w:val="LD"/>
    <w:qFormat/>
    <w:rsid w:val="0039271C"/>
    <w:pPr>
      <w:keepNext/>
      <w:keepLines/>
      <w:spacing w:line="180" w:lineRule="exact"/>
    </w:pPr>
    <w:rPr>
      <w:rFonts w:ascii="Courier New" w:eastAsia="Times New Roman" w:hAnsi="Courier New"/>
      <w:lang w:val="en-GB" w:eastAsia="en-US"/>
    </w:rPr>
  </w:style>
  <w:style w:type="paragraph" w:customStyle="1" w:styleId="EX">
    <w:name w:val="EX"/>
    <w:basedOn w:val="Normal"/>
    <w:qFormat/>
    <w:rsid w:val="0039271C"/>
    <w:pPr>
      <w:keepLines/>
      <w:ind w:left="1702" w:hanging="1418"/>
    </w:pPr>
  </w:style>
  <w:style w:type="paragraph" w:customStyle="1" w:styleId="FP">
    <w:name w:val="FP"/>
    <w:basedOn w:val="Normal"/>
    <w:qFormat/>
    <w:rsid w:val="0039271C"/>
    <w:pPr>
      <w:spacing w:after="0"/>
    </w:pPr>
  </w:style>
  <w:style w:type="paragraph" w:customStyle="1" w:styleId="NW">
    <w:name w:val="NW"/>
    <w:basedOn w:val="NO"/>
    <w:qFormat/>
    <w:rsid w:val="0039271C"/>
    <w:pPr>
      <w:spacing w:after="0"/>
    </w:pPr>
  </w:style>
  <w:style w:type="paragraph" w:customStyle="1" w:styleId="EW">
    <w:name w:val="EW"/>
    <w:basedOn w:val="EX"/>
    <w:qFormat/>
    <w:rsid w:val="0039271C"/>
    <w:pPr>
      <w:spacing w:after="0"/>
    </w:pPr>
  </w:style>
  <w:style w:type="paragraph" w:customStyle="1" w:styleId="B1">
    <w:name w:val="B1"/>
    <w:basedOn w:val="Normal"/>
    <w:link w:val="B1Char"/>
    <w:qFormat/>
    <w:rsid w:val="0039271C"/>
    <w:pPr>
      <w:ind w:left="568" w:hanging="284"/>
    </w:pPr>
  </w:style>
  <w:style w:type="paragraph" w:customStyle="1" w:styleId="EditorsNote">
    <w:name w:val="Editor's Note"/>
    <w:basedOn w:val="NO"/>
    <w:qFormat/>
    <w:rsid w:val="0039271C"/>
    <w:rPr>
      <w:color w:val="FF0000"/>
    </w:rPr>
  </w:style>
  <w:style w:type="paragraph" w:customStyle="1" w:styleId="TH">
    <w:name w:val="TH"/>
    <w:basedOn w:val="Normal"/>
    <w:link w:val="THChar"/>
    <w:qFormat/>
    <w:rsid w:val="0039271C"/>
    <w:pPr>
      <w:keepNext/>
      <w:keepLines/>
      <w:spacing w:before="60"/>
      <w:jc w:val="center"/>
    </w:pPr>
    <w:rPr>
      <w:rFonts w:ascii="Arial" w:hAnsi="Arial"/>
      <w:b/>
    </w:rPr>
  </w:style>
  <w:style w:type="paragraph" w:customStyle="1" w:styleId="ZA">
    <w:name w:val="ZA"/>
    <w:qFormat/>
    <w:rsid w:val="0039271C"/>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rsid w:val="0039271C"/>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rsid w:val="0039271C"/>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rsid w:val="0039271C"/>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rsid w:val="0039271C"/>
    <w:pPr>
      <w:ind w:left="851" w:hanging="851"/>
    </w:pPr>
  </w:style>
  <w:style w:type="paragraph" w:customStyle="1" w:styleId="ZH">
    <w:name w:val="ZH"/>
    <w:qFormat/>
    <w:rsid w:val="0039271C"/>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link w:val="TFChar"/>
    <w:qFormat/>
    <w:rsid w:val="0039271C"/>
    <w:pPr>
      <w:keepNext w:val="0"/>
      <w:spacing w:before="0" w:after="240"/>
    </w:pPr>
  </w:style>
  <w:style w:type="paragraph" w:customStyle="1" w:styleId="ZG">
    <w:name w:val="ZG"/>
    <w:qFormat/>
    <w:rsid w:val="0039271C"/>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Normal"/>
    <w:qFormat/>
    <w:rsid w:val="0039271C"/>
    <w:pPr>
      <w:ind w:left="851" w:hanging="284"/>
    </w:pPr>
  </w:style>
  <w:style w:type="paragraph" w:customStyle="1" w:styleId="B3">
    <w:name w:val="B3"/>
    <w:basedOn w:val="Normal"/>
    <w:qFormat/>
    <w:rsid w:val="0039271C"/>
    <w:pPr>
      <w:ind w:left="1135" w:hanging="284"/>
    </w:pPr>
  </w:style>
  <w:style w:type="paragraph" w:customStyle="1" w:styleId="B4">
    <w:name w:val="B4"/>
    <w:basedOn w:val="Normal"/>
    <w:qFormat/>
    <w:rsid w:val="0039271C"/>
    <w:pPr>
      <w:ind w:left="1418" w:hanging="284"/>
    </w:pPr>
  </w:style>
  <w:style w:type="paragraph" w:customStyle="1" w:styleId="B5">
    <w:name w:val="B5"/>
    <w:basedOn w:val="Normal"/>
    <w:qFormat/>
    <w:rsid w:val="0039271C"/>
    <w:pPr>
      <w:ind w:left="1702" w:hanging="284"/>
    </w:pPr>
  </w:style>
  <w:style w:type="paragraph" w:customStyle="1" w:styleId="ZTD">
    <w:name w:val="ZTD"/>
    <w:basedOn w:val="ZB"/>
    <w:qFormat/>
    <w:rsid w:val="0039271C"/>
    <w:pPr>
      <w:framePr w:hRule="auto" w:wrap="notBeside" w:y="852"/>
    </w:pPr>
    <w:rPr>
      <w:i w:val="0"/>
      <w:sz w:val="40"/>
    </w:rPr>
  </w:style>
  <w:style w:type="paragraph" w:customStyle="1" w:styleId="ZV">
    <w:name w:val="ZV"/>
    <w:basedOn w:val="ZU"/>
    <w:qFormat/>
    <w:rsid w:val="0039271C"/>
    <w:pPr>
      <w:framePr w:wrap="notBeside" w:y="16161"/>
    </w:pPr>
  </w:style>
  <w:style w:type="paragraph" w:customStyle="1" w:styleId="TAJ">
    <w:name w:val="TAJ"/>
    <w:basedOn w:val="TH"/>
    <w:qFormat/>
    <w:rsid w:val="0039271C"/>
  </w:style>
  <w:style w:type="paragraph" w:customStyle="1" w:styleId="Guidance">
    <w:name w:val="Guidance"/>
    <w:basedOn w:val="Normal"/>
    <w:qFormat/>
    <w:rsid w:val="0039271C"/>
    <w:rPr>
      <w:i/>
      <w:color w:val="0000FF"/>
    </w:rPr>
  </w:style>
  <w:style w:type="character" w:customStyle="1" w:styleId="BalloonTextChar">
    <w:name w:val="Balloon Text Char"/>
    <w:link w:val="BalloonText"/>
    <w:qFormat/>
    <w:rsid w:val="0039271C"/>
    <w:rPr>
      <w:rFonts w:ascii="Segoe UI" w:eastAsia="Times New Roman" w:hAnsi="Segoe UI" w:cs="Segoe UI"/>
      <w:sz w:val="18"/>
      <w:szCs w:val="18"/>
      <w:lang w:val="en-GB" w:eastAsia="en-US"/>
    </w:rPr>
  </w:style>
  <w:style w:type="character" w:customStyle="1" w:styleId="UnresolvedMention1">
    <w:name w:val="Unresolved Mention1"/>
    <w:uiPriority w:val="99"/>
    <w:semiHidden/>
    <w:unhideWhenUsed/>
    <w:qFormat/>
    <w:rsid w:val="0039271C"/>
    <w:rPr>
      <w:color w:val="605E5C"/>
      <w:shd w:val="clear" w:color="auto" w:fill="E1DFDD"/>
    </w:rPr>
  </w:style>
  <w:style w:type="character" w:customStyle="1" w:styleId="CommentTextChar">
    <w:name w:val="Comment Text Char"/>
    <w:basedOn w:val="DefaultParagraphFont"/>
    <w:link w:val="CommentText"/>
    <w:qFormat/>
    <w:rsid w:val="0039271C"/>
    <w:rPr>
      <w:rFonts w:eastAsia="Times New Roman"/>
      <w:lang w:val="en-GB" w:eastAsia="en-US"/>
    </w:rPr>
  </w:style>
  <w:style w:type="character" w:customStyle="1" w:styleId="CommentSubjectChar">
    <w:name w:val="Comment Subject Char"/>
    <w:basedOn w:val="CommentTextChar"/>
    <w:link w:val="CommentSubject"/>
    <w:qFormat/>
    <w:rsid w:val="0039271C"/>
    <w:rPr>
      <w:rFonts w:eastAsia="Times New Roman"/>
      <w:b/>
      <w:bCs/>
      <w:lang w:val="en-GB" w:eastAsia="en-US"/>
    </w:rPr>
  </w:style>
  <w:style w:type="character" w:customStyle="1" w:styleId="DocumentMapChar">
    <w:name w:val="Document Map Char"/>
    <w:basedOn w:val="DefaultParagraphFont"/>
    <w:link w:val="DocumentMap"/>
    <w:qFormat/>
    <w:rsid w:val="0039271C"/>
    <w:rPr>
      <w:rFonts w:ascii="SimSun" w:eastAsia="SimSun"/>
      <w:sz w:val="18"/>
      <w:szCs w:val="18"/>
      <w:lang w:val="en-GB" w:eastAsia="en-US"/>
    </w:rPr>
  </w:style>
  <w:style w:type="paragraph" w:customStyle="1" w:styleId="1">
    <w:name w:val="修订1"/>
    <w:hidden/>
    <w:uiPriority w:val="99"/>
    <w:unhideWhenUsed/>
    <w:qFormat/>
    <w:rsid w:val="0039271C"/>
    <w:rPr>
      <w:rFonts w:eastAsia="Times New Roman"/>
      <w:lang w:val="en-GB" w:eastAsia="en-US"/>
    </w:rPr>
  </w:style>
  <w:style w:type="paragraph" w:customStyle="1" w:styleId="Normal1">
    <w:name w:val="Normal1"/>
    <w:qFormat/>
    <w:rsid w:val="0039271C"/>
    <w:pPr>
      <w:jc w:val="both"/>
    </w:pPr>
    <w:rPr>
      <w:rFonts w:ascii="CG Times (WN)" w:eastAsia="SimSun" w:hAnsi="CG Times (WN)" w:cs="SimSun"/>
      <w:kern w:val="2"/>
      <w:sz w:val="21"/>
      <w:szCs w:val="21"/>
      <w:lang w:val="en-GB"/>
    </w:rPr>
  </w:style>
  <w:style w:type="paragraph" w:customStyle="1" w:styleId="10">
    <w:name w:val="书目1"/>
    <w:basedOn w:val="Normal"/>
    <w:next w:val="Normal"/>
    <w:uiPriority w:val="37"/>
    <w:semiHidden/>
    <w:unhideWhenUsed/>
    <w:qFormat/>
    <w:rsid w:val="0039271C"/>
  </w:style>
  <w:style w:type="character" w:customStyle="1" w:styleId="BodyTextChar">
    <w:name w:val="Body Text Char"/>
    <w:basedOn w:val="DefaultParagraphFont"/>
    <w:link w:val="BodyText"/>
    <w:semiHidden/>
    <w:qFormat/>
    <w:rsid w:val="0039271C"/>
    <w:rPr>
      <w:rFonts w:eastAsia="Times New Roman"/>
      <w:lang w:val="en-GB" w:eastAsia="en-US"/>
    </w:rPr>
  </w:style>
  <w:style w:type="character" w:customStyle="1" w:styleId="BodyText2Char">
    <w:name w:val="Body Text 2 Char"/>
    <w:basedOn w:val="DefaultParagraphFont"/>
    <w:link w:val="BodyText2"/>
    <w:semiHidden/>
    <w:qFormat/>
    <w:rsid w:val="0039271C"/>
    <w:rPr>
      <w:rFonts w:eastAsia="Times New Roman"/>
      <w:lang w:val="en-GB" w:eastAsia="en-US"/>
    </w:rPr>
  </w:style>
  <w:style w:type="character" w:customStyle="1" w:styleId="BodyText3Char">
    <w:name w:val="Body Text 3 Char"/>
    <w:basedOn w:val="DefaultParagraphFont"/>
    <w:link w:val="BodyText3"/>
    <w:semiHidden/>
    <w:qFormat/>
    <w:rsid w:val="0039271C"/>
    <w:rPr>
      <w:rFonts w:eastAsia="Times New Roman"/>
      <w:sz w:val="16"/>
      <w:szCs w:val="16"/>
      <w:lang w:val="en-GB" w:eastAsia="en-US"/>
    </w:rPr>
  </w:style>
  <w:style w:type="character" w:customStyle="1" w:styleId="BodyTextFirstIndentChar">
    <w:name w:val="Body Text First Indent Char"/>
    <w:basedOn w:val="BodyTextChar"/>
    <w:link w:val="BodyTextFirstIndent"/>
    <w:semiHidden/>
    <w:qFormat/>
    <w:rsid w:val="0039271C"/>
    <w:rPr>
      <w:rFonts w:eastAsia="Times New Roman"/>
      <w:lang w:val="en-GB" w:eastAsia="en-US"/>
    </w:rPr>
  </w:style>
  <w:style w:type="character" w:customStyle="1" w:styleId="BodyTextIndentChar">
    <w:name w:val="Body Text Indent Char"/>
    <w:basedOn w:val="DefaultParagraphFont"/>
    <w:link w:val="BodyTextIndent"/>
    <w:semiHidden/>
    <w:qFormat/>
    <w:rsid w:val="0039271C"/>
    <w:rPr>
      <w:rFonts w:eastAsia="Times New Roman"/>
      <w:lang w:val="en-GB" w:eastAsia="en-US"/>
    </w:rPr>
  </w:style>
  <w:style w:type="character" w:customStyle="1" w:styleId="BodyTextFirstIndent2Char">
    <w:name w:val="Body Text First Indent 2 Char"/>
    <w:basedOn w:val="BodyTextIndentChar"/>
    <w:link w:val="BodyTextFirstIndent2"/>
    <w:semiHidden/>
    <w:qFormat/>
    <w:rsid w:val="0039271C"/>
    <w:rPr>
      <w:rFonts w:eastAsia="Times New Roman"/>
      <w:lang w:val="en-GB" w:eastAsia="en-US"/>
    </w:rPr>
  </w:style>
  <w:style w:type="character" w:customStyle="1" w:styleId="BodyTextIndent2Char">
    <w:name w:val="Body Text Indent 2 Char"/>
    <w:basedOn w:val="DefaultParagraphFont"/>
    <w:link w:val="BodyTextIndent2"/>
    <w:semiHidden/>
    <w:qFormat/>
    <w:rsid w:val="0039271C"/>
    <w:rPr>
      <w:rFonts w:eastAsia="Times New Roman"/>
      <w:lang w:val="en-GB" w:eastAsia="en-US"/>
    </w:rPr>
  </w:style>
  <w:style w:type="character" w:customStyle="1" w:styleId="BodyTextIndent3Char">
    <w:name w:val="Body Text Indent 3 Char"/>
    <w:basedOn w:val="DefaultParagraphFont"/>
    <w:link w:val="BodyTextIndent3"/>
    <w:semiHidden/>
    <w:qFormat/>
    <w:rsid w:val="0039271C"/>
    <w:rPr>
      <w:rFonts w:eastAsia="Times New Roman"/>
      <w:sz w:val="16"/>
      <w:szCs w:val="16"/>
      <w:lang w:val="en-GB" w:eastAsia="en-US"/>
    </w:rPr>
  </w:style>
  <w:style w:type="character" w:customStyle="1" w:styleId="ClosingChar">
    <w:name w:val="Closing Char"/>
    <w:basedOn w:val="DefaultParagraphFont"/>
    <w:link w:val="Closing"/>
    <w:semiHidden/>
    <w:qFormat/>
    <w:rsid w:val="0039271C"/>
    <w:rPr>
      <w:rFonts w:eastAsia="Times New Roman"/>
      <w:lang w:val="en-GB" w:eastAsia="en-US"/>
    </w:rPr>
  </w:style>
  <w:style w:type="character" w:customStyle="1" w:styleId="DateChar">
    <w:name w:val="Date Char"/>
    <w:basedOn w:val="DefaultParagraphFont"/>
    <w:link w:val="Date"/>
    <w:semiHidden/>
    <w:qFormat/>
    <w:rsid w:val="0039271C"/>
    <w:rPr>
      <w:rFonts w:eastAsia="Times New Roman"/>
      <w:lang w:val="en-GB" w:eastAsia="en-US"/>
    </w:rPr>
  </w:style>
  <w:style w:type="character" w:customStyle="1" w:styleId="E-mailSignatureChar">
    <w:name w:val="E-mail Signature Char"/>
    <w:basedOn w:val="DefaultParagraphFont"/>
    <w:link w:val="E-mailSignature"/>
    <w:semiHidden/>
    <w:qFormat/>
    <w:rsid w:val="0039271C"/>
    <w:rPr>
      <w:rFonts w:eastAsia="Times New Roman"/>
      <w:lang w:val="en-GB" w:eastAsia="en-US"/>
    </w:rPr>
  </w:style>
  <w:style w:type="character" w:customStyle="1" w:styleId="EndnoteTextChar">
    <w:name w:val="Endnote Text Char"/>
    <w:basedOn w:val="DefaultParagraphFont"/>
    <w:link w:val="EndnoteText"/>
    <w:semiHidden/>
    <w:qFormat/>
    <w:rsid w:val="0039271C"/>
    <w:rPr>
      <w:rFonts w:eastAsia="Times New Roman"/>
      <w:lang w:val="en-GB" w:eastAsia="en-US"/>
    </w:rPr>
  </w:style>
  <w:style w:type="character" w:customStyle="1" w:styleId="FootnoteTextChar">
    <w:name w:val="Footnote Text Char"/>
    <w:basedOn w:val="DefaultParagraphFont"/>
    <w:link w:val="FootnoteText"/>
    <w:semiHidden/>
    <w:qFormat/>
    <w:rsid w:val="0039271C"/>
    <w:rPr>
      <w:rFonts w:eastAsia="Times New Roman"/>
      <w:lang w:val="en-GB" w:eastAsia="en-US"/>
    </w:rPr>
  </w:style>
  <w:style w:type="character" w:customStyle="1" w:styleId="HTMLAddressChar">
    <w:name w:val="HTML Address Char"/>
    <w:basedOn w:val="DefaultParagraphFont"/>
    <w:link w:val="HTMLAddress"/>
    <w:semiHidden/>
    <w:qFormat/>
    <w:rsid w:val="0039271C"/>
    <w:rPr>
      <w:rFonts w:eastAsia="Times New Roman"/>
      <w:i/>
      <w:iCs/>
      <w:lang w:val="en-GB" w:eastAsia="en-US"/>
    </w:rPr>
  </w:style>
  <w:style w:type="character" w:customStyle="1" w:styleId="HTMLPreformattedChar">
    <w:name w:val="HTML Preformatted Char"/>
    <w:basedOn w:val="DefaultParagraphFont"/>
    <w:link w:val="HTMLPreformatted"/>
    <w:semiHidden/>
    <w:qFormat/>
    <w:rsid w:val="0039271C"/>
    <w:rPr>
      <w:rFonts w:ascii="Consolas" w:eastAsia="Times New Roman" w:hAnsi="Consolas"/>
      <w:lang w:val="en-GB" w:eastAsia="en-US"/>
    </w:rPr>
  </w:style>
  <w:style w:type="paragraph" w:styleId="IntenseQuote">
    <w:name w:val="Intense Quote"/>
    <w:basedOn w:val="Normal"/>
    <w:next w:val="Normal"/>
    <w:link w:val="IntenseQuoteChar"/>
    <w:uiPriority w:val="99"/>
    <w:qFormat/>
    <w:rsid w:val="0039271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qFormat/>
    <w:rsid w:val="0039271C"/>
    <w:rPr>
      <w:rFonts w:eastAsia="Times New Roman"/>
      <w:i/>
      <w:iCs/>
      <w:color w:val="4472C4" w:themeColor="accent1"/>
      <w:lang w:val="en-GB" w:eastAsia="en-US"/>
    </w:rPr>
  </w:style>
  <w:style w:type="paragraph" w:styleId="ListParagraph">
    <w:name w:val="List Paragraph"/>
    <w:basedOn w:val="Normal"/>
    <w:uiPriority w:val="99"/>
    <w:qFormat/>
    <w:rsid w:val="0039271C"/>
    <w:pPr>
      <w:ind w:left="720"/>
      <w:contextualSpacing/>
    </w:pPr>
  </w:style>
  <w:style w:type="character" w:customStyle="1" w:styleId="MacroTextChar">
    <w:name w:val="Macro Text Char"/>
    <w:basedOn w:val="DefaultParagraphFont"/>
    <w:link w:val="MacroText"/>
    <w:semiHidden/>
    <w:qFormat/>
    <w:rsid w:val="0039271C"/>
    <w:rPr>
      <w:rFonts w:ascii="Consolas" w:eastAsia="Times New Roman" w:hAnsi="Consolas"/>
      <w:lang w:val="en-GB" w:eastAsia="en-US"/>
    </w:rPr>
  </w:style>
  <w:style w:type="character" w:customStyle="1" w:styleId="MessageHeaderChar">
    <w:name w:val="Message Header Char"/>
    <w:basedOn w:val="DefaultParagraphFont"/>
    <w:link w:val="MessageHeader"/>
    <w:semiHidden/>
    <w:qFormat/>
    <w:rsid w:val="0039271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99"/>
    <w:semiHidden/>
    <w:unhideWhenUsed/>
    <w:qFormat/>
    <w:rsid w:val="0039271C"/>
    <w:rPr>
      <w:rFonts w:eastAsia="Times New Roman"/>
      <w:lang w:val="en-GB" w:eastAsia="en-US"/>
    </w:rPr>
  </w:style>
  <w:style w:type="character" w:customStyle="1" w:styleId="NoteHeadingChar">
    <w:name w:val="Note Heading Char"/>
    <w:basedOn w:val="DefaultParagraphFont"/>
    <w:link w:val="NoteHeading"/>
    <w:semiHidden/>
    <w:qFormat/>
    <w:rsid w:val="0039271C"/>
    <w:rPr>
      <w:rFonts w:eastAsia="Times New Roman"/>
      <w:lang w:val="en-GB" w:eastAsia="en-US"/>
    </w:rPr>
  </w:style>
  <w:style w:type="character" w:customStyle="1" w:styleId="PlainTextChar">
    <w:name w:val="Plain Text Char"/>
    <w:basedOn w:val="DefaultParagraphFont"/>
    <w:link w:val="PlainText"/>
    <w:semiHidden/>
    <w:qFormat/>
    <w:rsid w:val="0039271C"/>
    <w:rPr>
      <w:rFonts w:ascii="Consolas" w:eastAsia="Times New Roman" w:hAnsi="Consolas"/>
      <w:sz w:val="21"/>
      <w:szCs w:val="21"/>
      <w:lang w:val="en-GB" w:eastAsia="en-US"/>
    </w:rPr>
  </w:style>
  <w:style w:type="paragraph" w:styleId="Quote">
    <w:name w:val="Quote"/>
    <w:basedOn w:val="Normal"/>
    <w:next w:val="Normal"/>
    <w:link w:val="QuoteChar"/>
    <w:uiPriority w:val="99"/>
    <w:qFormat/>
    <w:rsid w:val="0039271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qFormat/>
    <w:rsid w:val="0039271C"/>
    <w:rPr>
      <w:rFonts w:eastAsia="Times New Roman"/>
      <w:i/>
      <w:iCs/>
      <w:color w:val="404040" w:themeColor="text1" w:themeTint="BF"/>
      <w:lang w:val="en-GB" w:eastAsia="en-US"/>
    </w:rPr>
  </w:style>
  <w:style w:type="character" w:customStyle="1" w:styleId="SalutationChar">
    <w:name w:val="Salutation Char"/>
    <w:basedOn w:val="DefaultParagraphFont"/>
    <w:link w:val="Salutation"/>
    <w:semiHidden/>
    <w:qFormat/>
    <w:rsid w:val="0039271C"/>
    <w:rPr>
      <w:rFonts w:eastAsia="Times New Roman"/>
      <w:lang w:val="en-GB" w:eastAsia="en-US"/>
    </w:rPr>
  </w:style>
  <w:style w:type="character" w:customStyle="1" w:styleId="SignatureChar">
    <w:name w:val="Signature Char"/>
    <w:basedOn w:val="DefaultParagraphFont"/>
    <w:link w:val="Signature"/>
    <w:semiHidden/>
    <w:qFormat/>
    <w:rsid w:val="0039271C"/>
    <w:rPr>
      <w:rFonts w:eastAsia="Times New Roman"/>
      <w:lang w:val="en-GB" w:eastAsia="en-US"/>
    </w:rPr>
  </w:style>
  <w:style w:type="character" w:customStyle="1" w:styleId="SubtitleChar">
    <w:name w:val="Subtitle Char"/>
    <w:basedOn w:val="DefaultParagraphFont"/>
    <w:link w:val="Subtitle"/>
    <w:qFormat/>
    <w:rsid w:val="0039271C"/>
    <w:rPr>
      <w:rFonts w:asciiTheme="minorHAnsi" w:hAnsiTheme="minorHAnsi" w:cstheme="minorBidi"/>
      <w:color w:val="5A5A5A" w:themeColor="text1" w:themeTint="A5"/>
      <w:spacing w:val="15"/>
      <w:sz w:val="22"/>
      <w:szCs w:val="22"/>
      <w:lang w:val="en-GB" w:eastAsia="en-US"/>
    </w:rPr>
  </w:style>
  <w:style w:type="character" w:customStyle="1" w:styleId="TitleChar">
    <w:name w:val="Title Char"/>
    <w:basedOn w:val="DefaultParagraphFont"/>
    <w:link w:val="Title"/>
    <w:qFormat/>
    <w:rsid w:val="0039271C"/>
    <w:rPr>
      <w:rFonts w:asciiTheme="majorHAnsi" w:eastAsiaTheme="majorEastAsia" w:hAnsiTheme="majorHAnsi" w:cstheme="majorBidi"/>
      <w:spacing w:val="-10"/>
      <w:kern w:val="28"/>
      <w:sz w:val="56"/>
      <w:szCs w:val="56"/>
      <w:lang w:val="en-GB" w:eastAsia="en-US"/>
    </w:rPr>
  </w:style>
  <w:style w:type="paragraph" w:customStyle="1" w:styleId="TOC10">
    <w:name w:val="TOC 标题1"/>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2">
    <w:name w:val="修订2"/>
    <w:hidden/>
    <w:uiPriority w:val="99"/>
    <w:unhideWhenUsed/>
    <w:qFormat/>
    <w:rsid w:val="0039271C"/>
    <w:rPr>
      <w:rFonts w:eastAsia="Times New Roman"/>
      <w:lang w:val="en-GB" w:eastAsia="en-US"/>
    </w:rPr>
  </w:style>
  <w:style w:type="paragraph" w:customStyle="1" w:styleId="20">
    <w:name w:val="书目2"/>
    <w:basedOn w:val="Normal"/>
    <w:next w:val="Normal"/>
    <w:uiPriority w:val="37"/>
    <w:semiHidden/>
    <w:unhideWhenUsed/>
    <w:qFormat/>
    <w:rsid w:val="0039271C"/>
  </w:style>
  <w:style w:type="paragraph" w:customStyle="1" w:styleId="TOC20">
    <w:name w:val="TOC 标题2"/>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1">
    <w:name w:val="列出段落1"/>
    <w:basedOn w:val="Normal"/>
    <w:qFormat/>
    <w:rsid w:val="0039271C"/>
    <w:pPr>
      <w:spacing w:before="100" w:beforeAutospacing="1"/>
      <w:ind w:left="720"/>
      <w:contextualSpacing/>
    </w:pPr>
    <w:rPr>
      <w:rFonts w:eastAsia="SimSun"/>
      <w:sz w:val="24"/>
      <w:szCs w:val="24"/>
      <w:lang w:eastAsia="zh-CN"/>
    </w:rPr>
  </w:style>
  <w:style w:type="character" w:customStyle="1" w:styleId="Heading2Char">
    <w:name w:val="Heading 2 Char"/>
    <w:basedOn w:val="DefaultParagraphFont"/>
    <w:link w:val="Heading2"/>
    <w:qFormat/>
    <w:rsid w:val="0039271C"/>
    <w:rPr>
      <w:rFonts w:ascii="Arial" w:eastAsia="Times New Roman" w:hAnsi="Arial"/>
      <w:sz w:val="32"/>
      <w:lang w:val="en-GB" w:eastAsia="en-US"/>
    </w:rPr>
  </w:style>
  <w:style w:type="character" w:customStyle="1" w:styleId="Heading3Char">
    <w:name w:val="Heading 3 Char"/>
    <w:basedOn w:val="DefaultParagraphFont"/>
    <w:link w:val="Heading3"/>
    <w:qFormat/>
    <w:rsid w:val="0039271C"/>
    <w:rPr>
      <w:rFonts w:ascii="Arial" w:eastAsia="Times New Roman" w:hAnsi="Arial"/>
      <w:sz w:val="28"/>
      <w:lang w:val="en-GB" w:eastAsia="en-US"/>
    </w:rPr>
  </w:style>
  <w:style w:type="paragraph" w:customStyle="1" w:styleId="12">
    <w:name w:val="正文1"/>
    <w:qFormat/>
    <w:rsid w:val="0039271C"/>
    <w:pPr>
      <w:jc w:val="both"/>
    </w:pPr>
    <w:rPr>
      <w:rFonts w:ascii="Calibri" w:eastAsia="SimSun" w:hAnsi="Calibri" w:cs="Calibri"/>
      <w:kern w:val="2"/>
      <w:sz w:val="21"/>
      <w:szCs w:val="21"/>
      <w:lang w:val="en-GB"/>
    </w:rPr>
  </w:style>
  <w:style w:type="character" w:customStyle="1" w:styleId="15">
    <w:name w:val="15"/>
    <w:basedOn w:val="DefaultParagraphFont"/>
    <w:qFormat/>
    <w:rsid w:val="0039271C"/>
    <w:rPr>
      <w:rFonts w:ascii="Arial" w:hAnsi="Arial" w:cs="Arial" w:hint="default"/>
      <w:b/>
    </w:rPr>
  </w:style>
  <w:style w:type="paragraph" w:customStyle="1" w:styleId="3">
    <w:name w:val="修订3"/>
    <w:hidden/>
    <w:uiPriority w:val="99"/>
    <w:unhideWhenUsed/>
    <w:qFormat/>
    <w:rsid w:val="0039271C"/>
    <w:rPr>
      <w:rFonts w:eastAsia="Times New Roman"/>
      <w:lang w:val="en-GB" w:eastAsia="en-US"/>
    </w:rPr>
  </w:style>
  <w:style w:type="paragraph" w:customStyle="1" w:styleId="21">
    <w:name w:val="正文2"/>
    <w:qFormat/>
    <w:rsid w:val="0039271C"/>
    <w:pPr>
      <w:jc w:val="both"/>
    </w:pPr>
    <w:rPr>
      <w:rFonts w:eastAsia="SimSun"/>
      <w:kern w:val="2"/>
      <w:sz w:val="21"/>
      <w:szCs w:val="21"/>
      <w:lang w:val="en-GB"/>
    </w:rPr>
  </w:style>
  <w:style w:type="character" w:customStyle="1" w:styleId="Heading4Char">
    <w:name w:val="Heading 4 Char"/>
    <w:basedOn w:val="DefaultParagraphFont"/>
    <w:link w:val="Heading4"/>
    <w:qFormat/>
    <w:rsid w:val="0039271C"/>
    <w:rPr>
      <w:rFonts w:ascii="Arial" w:eastAsia="Times New Roman" w:hAnsi="Arial"/>
      <w:sz w:val="24"/>
      <w:lang w:val="en-GB" w:eastAsia="en-US"/>
    </w:rPr>
  </w:style>
  <w:style w:type="paragraph" w:customStyle="1" w:styleId="4">
    <w:name w:val="修订4"/>
    <w:hidden/>
    <w:uiPriority w:val="99"/>
    <w:unhideWhenUsed/>
    <w:qFormat/>
    <w:rsid w:val="0039271C"/>
    <w:rPr>
      <w:rFonts w:eastAsia="Times New Roman"/>
      <w:lang w:val="en-GB" w:eastAsia="en-US"/>
    </w:rPr>
  </w:style>
  <w:style w:type="paragraph" w:customStyle="1" w:styleId="30">
    <w:name w:val="书目3"/>
    <w:basedOn w:val="Normal"/>
    <w:next w:val="Normal"/>
    <w:uiPriority w:val="37"/>
    <w:semiHidden/>
    <w:unhideWhenUsed/>
    <w:qFormat/>
    <w:rsid w:val="0039271C"/>
  </w:style>
  <w:style w:type="paragraph" w:customStyle="1" w:styleId="TOC30">
    <w:name w:val="TOC 标题3"/>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qFormat/>
    <w:locked/>
    <w:rsid w:val="0039271C"/>
    <w:rPr>
      <w:rFonts w:ascii="Arial" w:eastAsia="Times New Roman" w:hAnsi="Arial"/>
      <w:b/>
      <w:lang w:val="en-GB" w:eastAsia="en-US"/>
    </w:rPr>
  </w:style>
  <w:style w:type="character" w:customStyle="1" w:styleId="B1Char">
    <w:name w:val="B1 Char"/>
    <w:link w:val="B1"/>
    <w:qFormat/>
    <w:rsid w:val="0039271C"/>
    <w:rPr>
      <w:rFonts w:eastAsia="Times New Roman"/>
      <w:lang w:val="en-GB" w:eastAsia="en-US"/>
    </w:rPr>
  </w:style>
  <w:style w:type="character" w:customStyle="1" w:styleId="TALChar">
    <w:name w:val="TAL Char"/>
    <w:link w:val="TAL"/>
    <w:qFormat/>
    <w:rsid w:val="0039271C"/>
    <w:rPr>
      <w:rFonts w:ascii="Arial" w:eastAsia="Times New Roman" w:hAnsi="Arial"/>
      <w:sz w:val="18"/>
      <w:lang w:val="en-GB" w:eastAsia="en-US"/>
    </w:rPr>
  </w:style>
  <w:style w:type="character" w:customStyle="1" w:styleId="TAHCar">
    <w:name w:val="TAH Car"/>
    <w:link w:val="TAH"/>
    <w:qFormat/>
    <w:rsid w:val="0039271C"/>
    <w:rPr>
      <w:rFonts w:ascii="Arial" w:eastAsia="Times New Roman" w:hAnsi="Arial"/>
      <w:b/>
      <w:sz w:val="18"/>
      <w:lang w:val="en-GB" w:eastAsia="en-US"/>
    </w:rPr>
  </w:style>
  <w:style w:type="character" w:customStyle="1" w:styleId="TACChar">
    <w:name w:val="TAC Char"/>
    <w:link w:val="TAC"/>
    <w:qFormat/>
    <w:locked/>
    <w:rsid w:val="0039271C"/>
    <w:rPr>
      <w:rFonts w:ascii="Arial" w:eastAsia="Times New Roman" w:hAnsi="Arial"/>
      <w:sz w:val="18"/>
      <w:lang w:val="en-GB" w:eastAsia="en-US"/>
    </w:rPr>
  </w:style>
  <w:style w:type="character" w:customStyle="1" w:styleId="NOChar">
    <w:name w:val="NO Char"/>
    <w:link w:val="NO"/>
    <w:qFormat/>
    <w:locked/>
    <w:rsid w:val="0039271C"/>
    <w:rPr>
      <w:rFonts w:eastAsia="Times New Roman"/>
      <w:lang w:val="en-GB" w:eastAsia="en-US"/>
    </w:rPr>
  </w:style>
  <w:style w:type="character" w:customStyle="1" w:styleId="TFChar">
    <w:name w:val="TF Char"/>
    <w:link w:val="TF"/>
    <w:qFormat/>
    <w:locked/>
    <w:rsid w:val="0039271C"/>
    <w:rPr>
      <w:rFonts w:ascii="Arial" w:eastAsia="Times New Roman" w:hAnsi="Arial"/>
      <w:b/>
      <w:lang w:val="en-GB" w:eastAsia="en-US"/>
    </w:rPr>
  </w:style>
  <w:style w:type="character" w:customStyle="1" w:styleId="TAHChar">
    <w:name w:val="TAH Char"/>
    <w:qFormat/>
    <w:locked/>
    <w:rsid w:val="0039271C"/>
    <w:rPr>
      <w:rFonts w:ascii="Arial" w:hAnsi="Arial"/>
      <w:b/>
      <w:sz w:val="18"/>
      <w:lang w:val="en-GB"/>
    </w:rPr>
  </w:style>
  <w:style w:type="paragraph" w:customStyle="1" w:styleId="5">
    <w:name w:val="修订5"/>
    <w:hidden/>
    <w:uiPriority w:val="99"/>
    <w:unhideWhenUsed/>
    <w:qFormat/>
    <w:rsid w:val="0039271C"/>
    <w:rPr>
      <w:rFonts w:eastAsia="Times New Roman"/>
      <w:lang w:val="en-GB" w:eastAsia="en-US"/>
    </w:rPr>
  </w:style>
  <w:style w:type="paragraph" w:styleId="Revision">
    <w:name w:val="Revision"/>
    <w:hidden/>
    <w:uiPriority w:val="99"/>
    <w:unhideWhenUsed/>
    <w:rsid w:val="00645EF2"/>
    <w:rPr>
      <w:rFonts w:eastAsia="Times New Roman"/>
      <w:lang w:val="en-GB" w:eastAsia="en-US"/>
    </w:rPr>
  </w:style>
  <w:style w:type="paragraph" w:styleId="Bibliography">
    <w:name w:val="Bibliography"/>
    <w:basedOn w:val="Normal"/>
    <w:next w:val="Normal"/>
    <w:uiPriority w:val="37"/>
    <w:semiHidden/>
    <w:unhideWhenUsed/>
    <w:rsid w:val="00645EF2"/>
  </w:style>
  <w:style w:type="paragraph" w:styleId="TOCHeading">
    <w:name w:val="TOC Heading"/>
    <w:basedOn w:val="Heading1"/>
    <w:next w:val="Normal"/>
    <w:uiPriority w:val="39"/>
    <w:semiHidden/>
    <w:unhideWhenUsed/>
    <w:qFormat/>
    <w:rsid w:val="00645EF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5.vsd"/><Relationship Id="rId39" Type="http://schemas.openxmlformats.org/officeDocument/2006/relationships/image" Target="media/image19.emf"/><Relationship Id="rId21" Type="http://schemas.openxmlformats.org/officeDocument/2006/relationships/image" Target="media/image10.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0.vsd"/><Relationship Id="rId47" Type="http://schemas.openxmlformats.org/officeDocument/2006/relationships/image" Target="media/image23.emf"/><Relationship Id="rId50" Type="http://schemas.openxmlformats.org/officeDocument/2006/relationships/package" Target="embeddings/Microsoft_Word_Document3.docx"/><Relationship Id="rId55" Type="http://schemas.openxmlformats.org/officeDocument/2006/relationships/image" Target="media/image27.emf"/><Relationship Id="rId63" Type="http://schemas.openxmlformats.org/officeDocument/2006/relationships/package" Target="embeddings/Microsoft_Word_Document8.docx"/><Relationship Id="rId68" Type="http://schemas.openxmlformats.org/officeDocument/2006/relationships/image" Target="media/image34.emf"/><Relationship Id="rId76" Type="http://schemas.openxmlformats.org/officeDocument/2006/relationships/image" Target="media/image38.emf"/><Relationship Id="rId84" Type="http://schemas.openxmlformats.org/officeDocument/2006/relationships/image" Target="media/image42.emf"/><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package" Target="embeddings/Microsoft_Visio_Drawing12.vsdx"/><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4.emf"/><Relationship Id="rId11" Type="http://schemas.openxmlformats.org/officeDocument/2006/relationships/image" Target="media/image3.png"/><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image" Target="media/image18.emf"/><Relationship Id="rId40" Type="http://schemas.openxmlformats.org/officeDocument/2006/relationships/package" Target="embeddings/Microsoft_Word_Document1.docx"/><Relationship Id="rId45" Type="http://schemas.openxmlformats.org/officeDocument/2006/relationships/image" Target="media/image22.emf"/><Relationship Id="rId53" Type="http://schemas.openxmlformats.org/officeDocument/2006/relationships/image" Target="media/image26.emf"/><Relationship Id="rId58" Type="http://schemas.openxmlformats.org/officeDocument/2006/relationships/image" Target="media/image29.emf"/><Relationship Id="rId66" Type="http://schemas.openxmlformats.org/officeDocument/2006/relationships/image" Target="media/image33.emf"/><Relationship Id="rId74" Type="http://schemas.openxmlformats.org/officeDocument/2006/relationships/image" Target="media/image37.emf"/><Relationship Id="rId79" Type="http://schemas.openxmlformats.org/officeDocument/2006/relationships/oleObject" Target="embeddings/Microsoft_Visio_2003-2010_Drawing15.vsd"/><Relationship Id="rId87" Type="http://schemas.openxmlformats.org/officeDocument/2006/relationships/oleObject" Target="embeddings/Microsoft_Word_97_-_2003_Document18.doc"/><Relationship Id="rId5" Type="http://schemas.openxmlformats.org/officeDocument/2006/relationships/settings" Target="settings.xml"/><Relationship Id="rId61" Type="http://schemas.openxmlformats.org/officeDocument/2006/relationships/package" Target="embeddings/Microsoft_Word_Document7.docx"/><Relationship Id="rId82" Type="http://schemas.openxmlformats.org/officeDocument/2006/relationships/image" Target="media/image41.emf"/><Relationship Id="rId90" Type="http://schemas.openxmlformats.org/officeDocument/2006/relationships/footer" Target="footer1.xml"/><Relationship Id="rId19" Type="http://schemas.openxmlformats.org/officeDocument/2006/relationships/image" Target="media/image9.emf"/><Relationship Id="rId14" Type="http://schemas.openxmlformats.org/officeDocument/2006/relationships/image" Target="media/image6.png"/><Relationship Id="rId22" Type="http://schemas.openxmlformats.org/officeDocument/2006/relationships/oleObject" Target="embeddings/Microsoft_Visio_2003-2010_Drawing3.vsd"/><Relationship Id="rId27" Type="http://schemas.openxmlformats.org/officeDocument/2006/relationships/image" Target="media/image13.emf"/><Relationship Id="rId30" Type="http://schemas.openxmlformats.org/officeDocument/2006/relationships/oleObject" Target="embeddings/Microsoft_Visio_2003-2010_Drawing7.vsd"/><Relationship Id="rId35" Type="http://schemas.openxmlformats.org/officeDocument/2006/relationships/image" Target="media/image17.emf"/><Relationship Id="rId43" Type="http://schemas.openxmlformats.org/officeDocument/2006/relationships/image" Target="media/image21.emf"/><Relationship Id="rId48" Type="http://schemas.openxmlformats.org/officeDocument/2006/relationships/package" Target="embeddings/Microsoft_Word_Document2.docx"/><Relationship Id="rId56" Type="http://schemas.openxmlformats.org/officeDocument/2006/relationships/package" Target="embeddings/Microsoft_Visio_Drawing5.vsdx"/><Relationship Id="rId64" Type="http://schemas.openxmlformats.org/officeDocument/2006/relationships/image" Target="media/image32.emf"/><Relationship Id="rId69" Type="http://schemas.openxmlformats.org/officeDocument/2006/relationships/package" Target="embeddings/Microsoft_Visio_Drawing11.vsdx"/><Relationship Id="rId77" Type="http://schemas.openxmlformats.org/officeDocument/2006/relationships/oleObject" Target="embeddings/Microsoft_Visio_2003-2010_Drawing14.vsd"/><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oleObject" Target="embeddings/Microsoft_Word_97_-_2003_Document17.doc"/><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package" Target="embeddings/Microsoft_Word_Document.docx"/><Relationship Id="rId46" Type="http://schemas.openxmlformats.org/officeDocument/2006/relationships/oleObject" Target="embeddings/Microsoft_Visio_2003-2010_Drawing12.vsd"/><Relationship Id="rId59" Type="http://schemas.openxmlformats.org/officeDocument/2006/relationships/package" Target="embeddings/Microsoft_Word_Document6.docx"/><Relationship Id="rId67" Type="http://schemas.openxmlformats.org/officeDocument/2006/relationships/package" Target="embeddings/Microsoft_Visio_Drawing10.vsdx"/><Relationship Id="rId20" Type="http://schemas.openxmlformats.org/officeDocument/2006/relationships/oleObject" Target="embeddings/Microsoft_Visio_2003-2010_Drawing2.vsd"/><Relationship Id="rId41" Type="http://schemas.openxmlformats.org/officeDocument/2006/relationships/image" Target="media/image20.emf"/><Relationship Id="rId54" Type="http://schemas.openxmlformats.org/officeDocument/2006/relationships/package" Target="embeddings/Microsoft_Word_Document4.docx"/><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package" Target="embeddings/Microsoft_Visio_Drawing13.vsdx"/><Relationship Id="rId83" Type="http://schemas.openxmlformats.org/officeDocument/2006/relationships/oleObject" Target="embeddings/Microsoft_Word_97_-_2003_Document16.doc"/><Relationship Id="rId88" Type="http://schemas.openxmlformats.org/officeDocument/2006/relationships/hyperlink" Target="file:///C:\Users\cmcc\AppData\Roaming\SogouExplorer\Download\docs\S6-222901.zip" TargetMode="External"/><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oleObject" Target="embeddings/Microsoft_Visio_2003-2010_Drawing6.vsd"/><Relationship Id="rId36" Type="http://schemas.openxmlformats.org/officeDocument/2006/relationships/oleObject" Target="embeddings/oleObject1.bin"/><Relationship Id="rId49" Type="http://schemas.openxmlformats.org/officeDocument/2006/relationships/image" Target="media/image24.emf"/><Relationship Id="rId57" Type="http://schemas.openxmlformats.org/officeDocument/2006/relationships/image" Target="media/image28.png"/><Relationship Id="rId10" Type="http://schemas.openxmlformats.org/officeDocument/2006/relationships/image" Target="media/image2.png"/><Relationship Id="rId31" Type="http://schemas.openxmlformats.org/officeDocument/2006/relationships/image" Target="media/image15.emf"/><Relationship Id="rId44" Type="http://schemas.openxmlformats.org/officeDocument/2006/relationships/oleObject" Target="embeddings/Microsoft_Visio_2003-2010_Drawing11.vsd"/><Relationship Id="rId52" Type="http://schemas.openxmlformats.org/officeDocument/2006/relationships/package" Target="embeddings/Microsoft_Visio_Drawing.vsdx"/><Relationship Id="rId60" Type="http://schemas.openxmlformats.org/officeDocument/2006/relationships/image" Target="media/image30.emf"/><Relationship Id="rId65" Type="http://schemas.openxmlformats.org/officeDocument/2006/relationships/package" Target="embeddings/Microsoft_Word_Document9.docx"/><Relationship Id="rId73" Type="http://schemas.openxmlformats.org/officeDocument/2006/relationships/oleObject" Target="embeddings/Microsoft_Visio_2003-2010_Drawing13.vsd"/><Relationship Id="rId78" Type="http://schemas.openxmlformats.org/officeDocument/2006/relationships/image" Target="media/image39.emf"/><Relationship Id="rId81" Type="http://schemas.openxmlformats.org/officeDocument/2006/relationships/oleObject" Target="embeddings/Microsoft_Word_97_-_2003_Document.doc"/><Relationship Id="rId86" Type="http://schemas.openxmlformats.org/officeDocument/2006/relationships/image" Target="media/image43.emf"/><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83F585-4E57-45DC-A8CD-938C252314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Pages>
  <Words>39455</Words>
  <Characters>224894</Characters>
  <Application>Microsoft Office Word</Application>
  <DocSecurity>0</DocSecurity>
  <Lines>1874</Lines>
  <Paragraphs>527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263822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CR0074r3</cp:lastModifiedBy>
  <cp:revision>8</cp:revision>
  <cp:lastPrinted>2019-02-25T14:05:00Z</cp:lastPrinted>
  <dcterms:created xsi:type="dcterms:W3CDTF">2024-06-27T15:16:00Z</dcterms:created>
  <dcterms:modified xsi:type="dcterms:W3CDTF">2024-06-30T22:28:00Z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2052-11.8.2.11716</vt:lpwstr>
  </property>
  <property fmtid="{D5CDD505-2E9C-101B-9397-08002B2CF9AE}" pid="3" name="ICV">
    <vt:lpwstr>A745564D4C174854ADB076818DD39547</vt:lpwstr>
  </property>
  <property fmtid="{D5CDD505-2E9C-101B-9397-08002B2CF9AE}" pid="4" name="_2015_ms_pID_725343">
    <vt:lpwstr>(2)SN74Q80hDxuhN6DDJKBLFFlOOyhfGhIMVdUHfxVRYtPeadJf/Q0tYk9BbU1JF8dyG9ntBrL3
xiZRIsBHL3hJdR55rdaGPB/ZV7dCfniU0FDtwA3sP8l+o5qdTcllJmtLnIXBfYABPxBpcVbi
26m9cu6+o1XylXvLVuclT2jVnkKZkrZB7xcTHadG0JZCfXpgZ7A2chFAbKjsArOtZ/iRzAW6
ScfoKST2sIrA7CfVzu</vt:lpwstr>
  </property>
  <property fmtid="{D5CDD505-2E9C-101B-9397-08002B2CF9AE}" pid="5" name="_2015_ms_pID_7253431">
    <vt:lpwstr>fMkWdmbp85pbpHDI2hv7mtFFbCRJxnO80mCt0PhhT/MoAK39jWbzYl
53qVJ0JrwA9DbeI0nfycN8NjyTuvMZwTj8rvnlwAHgtZOSR0Jx9MPHqsZ1EpF/WLt4LcB22b
4GNFS4595AbycGvynnev/AbFdnnI8JPd2BWr8GOh6342z4cvaC3CboUaBXftEThoK3eg4szJ
bleONN8PcnfqBV6z</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1655088380</vt:lpwstr>
  </property>
</Properties>
</file>