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7772A4B" w:rsidR="00E9750A" w:rsidRDefault="00A16F12">
            <w:pPr>
              <w:pStyle w:val="ZA"/>
              <w:framePr w:w="0" w:hRule="auto" w:wrap="auto" w:vAnchor="margin" w:hAnchor="text" w:yAlign="inline"/>
            </w:pPr>
            <w:bookmarkStart w:id="0" w:name="page1"/>
            <w:r>
              <w:rPr>
                <w:sz w:val="64"/>
              </w:rPr>
              <w:t xml:space="preserve">3GPP TS 29.575 </w:t>
            </w:r>
            <w:r>
              <w:t>V18.</w:t>
            </w:r>
            <w:r w:rsidR="00042CBC">
              <w:t>4</w:t>
            </w:r>
            <w:r>
              <w:t xml:space="preserve">.0 </w:t>
            </w:r>
            <w:r>
              <w:rPr>
                <w:sz w:val="32"/>
              </w:rPr>
              <w:t>(</w:t>
            </w:r>
            <w:r w:rsidR="00D71F1F">
              <w:rPr>
                <w:sz w:val="32"/>
              </w:rPr>
              <w:t>2023</w:t>
            </w:r>
            <w:r>
              <w:rPr>
                <w:sz w:val="32"/>
              </w:rPr>
              <w:t>-</w:t>
            </w:r>
            <w:r w:rsidR="00042CBC">
              <w:rPr>
                <w:sz w:val="32"/>
              </w:rPr>
              <w:t>1</w:t>
            </w:r>
            <w:r w:rsidR="007F14C3">
              <w:rPr>
                <w:sz w:val="32"/>
              </w:rPr>
              <w:t>2</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8pt" o:ole="">
                  <v:imagedata r:id="rId8" o:title=""/>
                </v:shape>
                <o:OLEObject Type="Embed" ProgID="Word.Picture.8" ShapeID="_x0000_i1025" DrawAspect="Content" ObjectID="_1763977055"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E51C222" w14:textId="6D1433CC" w:rsidR="000F7FCF"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0F7FCF">
        <w:rPr>
          <w:noProof/>
        </w:rPr>
        <w:t>Foreword</w:t>
      </w:r>
      <w:r w:rsidR="000F7FCF">
        <w:rPr>
          <w:noProof/>
        </w:rPr>
        <w:tab/>
      </w:r>
      <w:r w:rsidR="000F7FCF">
        <w:rPr>
          <w:noProof/>
        </w:rPr>
        <w:fldChar w:fldCharType="begin"/>
      </w:r>
      <w:r w:rsidR="000F7FCF">
        <w:rPr>
          <w:noProof/>
        </w:rPr>
        <w:instrText xml:space="preserve"> PAGEREF _Toc151748920 \h </w:instrText>
      </w:r>
      <w:r w:rsidR="000F7FCF">
        <w:rPr>
          <w:noProof/>
        </w:rPr>
      </w:r>
      <w:r w:rsidR="000F7FCF">
        <w:rPr>
          <w:noProof/>
        </w:rPr>
        <w:fldChar w:fldCharType="separate"/>
      </w:r>
      <w:r w:rsidR="000F7FCF">
        <w:rPr>
          <w:noProof/>
        </w:rPr>
        <w:t>7</w:t>
      </w:r>
      <w:r w:rsidR="000F7FCF">
        <w:rPr>
          <w:noProof/>
        </w:rPr>
        <w:fldChar w:fldCharType="end"/>
      </w:r>
    </w:p>
    <w:p w14:paraId="11916A3F" w14:textId="710354F5" w:rsidR="000F7FCF" w:rsidRDefault="000F7F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_Toc151748921 \h </w:instrText>
      </w:r>
      <w:r>
        <w:rPr>
          <w:noProof/>
        </w:rPr>
      </w:r>
      <w:r>
        <w:rPr>
          <w:noProof/>
        </w:rPr>
        <w:fldChar w:fldCharType="separate"/>
      </w:r>
      <w:r>
        <w:rPr>
          <w:noProof/>
        </w:rPr>
        <w:t>8</w:t>
      </w:r>
      <w:r>
        <w:rPr>
          <w:noProof/>
        </w:rPr>
        <w:fldChar w:fldCharType="end"/>
      </w:r>
    </w:p>
    <w:p w14:paraId="12A5A8D7" w14:textId="5FCF0812" w:rsidR="000F7FCF" w:rsidRDefault="000F7F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r>
        <w:rPr>
          <w:noProof/>
        </w:rPr>
      </w:r>
      <w:r>
        <w:rPr>
          <w:noProof/>
        </w:rPr>
        <w:fldChar w:fldCharType="separate"/>
      </w:r>
      <w:r>
        <w:rPr>
          <w:noProof/>
        </w:rPr>
        <w:t>9</w:t>
      </w:r>
      <w:r>
        <w:rPr>
          <w:noProof/>
        </w:rPr>
        <w:fldChar w:fldCharType="end"/>
      </w:r>
    </w:p>
    <w:p w14:paraId="784AEB30" w14:textId="1F713199" w:rsidR="000F7FCF" w:rsidRDefault="000F7F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r>
        <w:rPr>
          <w:noProof/>
        </w:rPr>
      </w:r>
      <w:r>
        <w:rPr>
          <w:noProof/>
        </w:rPr>
        <w:fldChar w:fldCharType="separate"/>
      </w:r>
      <w:r>
        <w:rPr>
          <w:noProof/>
        </w:rPr>
        <w:t>9</w:t>
      </w:r>
      <w:r>
        <w:rPr>
          <w:noProof/>
        </w:rPr>
        <w:fldChar w:fldCharType="end"/>
      </w:r>
    </w:p>
    <w:p w14:paraId="6D2D7B48" w14:textId="3C16FA6F" w:rsidR="000F7FCF" w:rsidRDefault="000F7F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r>
        <w:rPr>
          <w:noProof/>
        </w:rPr>
      </w:r>
      <w:r>
        <w:rPr>
          <w:noProof/>
        </w:rPr>
        <w:fldChar w:fldCharType="separate"/>
      </w:r>
      <w:r>
        <w:rPr>
          <w:noProof/>
        </w:rPr>
        <w:t>10</w:t>
      </w:r>
      <w:r>
        <w:rPr>
          <w:noProof/>
        </w:rPr>
        <w:fldChar w:fldCharType="end"/>
      </w:r>
    </w:p>
    <w:p w14:paraId="04DF7A43" w14:textId="0C47649F" w:rsidR="000F7FCF" w:rsidRDefault="000F7F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r>
        <w:rPr>
          <w:noProof/>
        </w:rPr>
      </w:r>
      <w:r>
        <w:rPr>
          <w:noProof/>
        </w:rPr>
        <w:fldChar w:fldCharType="separate"/>
      </w:r>
      <w:r>
        <w:rPr>
          <w:noProof/>
        </w:rPr>
        <w:t>10</w:t>
      </w:r>
      <w:r>
        <w:rPr>
          <w:noProof/>
        </w:rPr>
        <w:fldChar w:fldCharType="end"/>
      </w:r>
    </w:p>
    <w:p w14:paraId="0C620E9F" w14:textId="18007788" w:rsidR="000F7FCF" w:rsidRDefault="000F7F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r>
        <w:rPr>
          <w:noProof/>
        </w:rPr>
      </w:r>
      <w:r>
        <w:rPr>
          <w:noProof/>
        </w:rPr>
        <w:fldChar w:fldCharType="separate"/>
      </w:r>
      <w:r>
        <w:rPr>
          <w:noProof/>
        </w:rPr>
        <w:t>10</w:t>
      </w:r>
      <w:r>
        <w:rPr>
          <w:noProof/>
        </w:rPr>
        <w:fldChar w:fldCharType="end"/>
      </w:r>
    </w:p>
    <w:p w14:paraId="28D798AB" w14:textId="5B9C2C09" w:rsidR="000F7FCF" w:rsidRDefault="000F7F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r>
        <w:rPr>
          <w:noProof/>
        </w:rPr>
      </w:r>
      <w:r>
        <w:rPr>
          <w:noProof/>
        </w:rPr>
        <w:fldChar w:fldCharType="separate"/>
      </w:r>
      <w:r>
        <w:rPr>
          <w:noProof/>
        </w:rPr>
        <w:t>10</w:t>
      </w:r>
      <w:r>
        <w:rPr>
          <w:noProof/>
        </w:rPr>
        <w:fldChar w:fldCharType="end"/>
      </w:r>
    </w:p>
    <w:p w14:paraId="7208A6B8" w14:textId="55E10054" w:rsidR="000F7FCF" w:rsidRDefault="000F7F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r>
        <w:rPr>
          <w:noProof/>
        </w:rPr>
      </w:r>
      <w:r>
        <w:rPr>
          <w:noProof/>
        </w:rPr>
        <w:fldChar w:fldCharType="separate"/>
      </w:r>
      <w:r>
        <w:rPr>
          <w:noProof/>
        </w:rPr>
        <w:t>11</w:t>
      </w:r>
      <w:r>
        <w:rPr>
          <w:noProof/>
        </w:rPr>
        <w:fldChar w:fldCharType="end"/>
      </w:r>
    </w:p>
    <w:p w14:paraId="50F0CF70" w14:textId="57A9CA9E" w:rsidR="000F7FCF" w:rsidRDefault="000F7F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r>
        <w:rPr>
          <w:noProof/>
        </w:rPr>
      </w:r>
      <w:r>
        <w:rPr>
          <w:noProof/>
        </w:rPr>
        <w:fldChar w:fldCharType="separate"/>
      </w:r>
      <w:r>
        <w:rPr>
          <w:noProof/>
        </w:rPr>
        <w:t>11</w:t>
      </w:r>
      <w:r>
        <w:rPr>
          <w:noProof/>
        </w:rPr>
        <w:fldChar w:fldCharType="end"/>
      </w:r>
    </w:p>
    <w:p w14:paraId="4152D96C" w14:textId="444A9634" w:rsidR="000F7FCF" w:rsidRDefault="000F7F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r>
        <w:rPr>
          <w:noProof/>
        </w:rPr>
      </w:r>
      <w:r>
        <w:rPr>
          <w:noProof/>
        </w:rPr>
        <w:fldChar w:fldCharType="separate"/>
      </w:r>
      <w:r>
        <w:rPr>
          <w:noProof/>
        </w:rPr>
        <w:t>12</w:t>
      </w:r>
      <w:r>
        <w:rPr>
          <w:noProof/>
        </w:rPr>
        <w:fldChar w:fldCharType="end"/>
      </w:r>
    </w:p>
    <w:p w14:paraId="226BE6FE" w14:textId="747EE8E9" w:rsidR="000F7FCF" w:rsidRDefault="000F7F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r>
        <w:rPr>
          <w:noProof/>
        </w:rPr>
      </w:r>
      <w:r>
        <w:rPr>
          <w:noProof/>
        </w:rPr>
        <w:fldChar w:fldCharType="separate"/>
      </w:r>
      <w:r>
        <w:rPr>
          <w:noProof/>
        </w:rPr>
        <w:t>12</w:t>
      </w:r>
      <w:r>
        <w:rPr>
          <w:noProof/>
        </w:rPr>
        <w:fldChar w:fldCharType="end"/>
      </w:r>
    </w:p>
    <w:p w14:paraId="20896130" w14:textId="0FD0F17C" w:rsidR="000F7FCF" w:rsidRDefault="000F7FC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r>
        <w:rPr>
          <w:noProof/>
        </w:rPr>
      </w:r>
      <w:r>
        <w:rPr>
          <w:noProof/>
        </w:rPr>
        <w:fldChar w:fldCharType="separate"/>
      </w:r>
      <w:r>
        <w:rPr>
          <w:noProof/>
        </w:rPr>
        <w:t>12</w:t>
      </w:r>
      <w:r>
        <w:rPr>
          <w:noProof/>
        </w:rPr>
        <w:fldChar w:fldCharType="end"/>
      </w:r>
    </w:p>
    <w:p w14:paraId="516229C8" w14:textId="0504157D" w:rsidR="000F7FCF" w:rsidRDefault="000F7F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r>
        <w:rPr>
          <w:noProof/>
        </w:rPr>
      </w:r>
      <w:r>
        <w:rPr>
          <w:noProof/>
        </w:rPr>
        <w:fldChar w:fldCharType="separate"/>
      </w:r>
      <w:r>
        <w:rPr>
          <w:noProof/>
        </w:rPr>
        <w:t>12</w:t>
      </w:r>
      <w:r>
        <w:rPr>
          <w:noProof/>
        </w:rPr>
        <w:fldChar w:fldCharType="end"/>
      </w:r>
    </w:p>
    <w:p w14:paraId="3DE9B21A" w14:textId="5BF4D61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r>
        <w:rPr>
          <w:noProof/>
        </w:rPr>
      </w:r>
      <w:r>
        <w:rPr>
          <w:noProof/>
        </w:rPr>
        <w:fldChar w:fldCharType="separate"/>
      </w:r>
      <w:r>
        <w:rPr>
          <w:noProof/>
        </w:rPr>
        <w:t>13</w:t>
      </w:r>
      <w:r>
        <w:rPr>
          <w:noProof/>
        </w:rPr>
        <w:fldChar w:fldCharType="end"/>
      </w:r>
    </w:p>
    <w:p w14:paraId="49625E1F" w14:textId="6F2D7805"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r>
        <w:rPr>
          <w:noProof/>
        </w:rPr>
      </w:r>
      <w:r>
        <w:rPr>
          <w:noProof/>
        </w:rPr>
        <w:fldChar w:fldCharType="separate"/>
      </w:r>
      <w:r>
        <w:rPr>
          <w:noProof/>
        </w:rPr>
        <w:t>13</w:t>
      </w:r>
      <w:r>
        <w:rPr>
          <w:noProof/>
        </w:rPr>
        <w:fldChar w:fldCharType="end"/>
      </w:r>
    </w:p>
    <w:p w14:paraId="5DC19A76" w14:textId="543865E3"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r>
        <w:rPr>
          <w:noProof/>
        </w:rPr>
      </w:r>
      <w:r>
        <w:rPr>
          <w:noProof/>
        </w:rPr>
        <w:fldChar w:fldCharType="separate"/>
      </w:r>
      <w:r>
        <w:rPr>
          <w:noProof/>
        </w:rPr>
        <w:t>13</w:t>
      </w:r>
      <w:r>
        <w:rPr>
          <w:noProof/>
        </w:rPr>
        <w:fldChar w:fldCharType="end"/>
      </w:r>
    </w:p>
    <w:p w14:paraId="674F7A7B" w14:textId="65456F30" w:rsidR="000F7FCF" w:rsidRDefault="000F7F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r>
        <w:rPr>
          <w:noProof/>
        </w:rPr>
      </w:r>
      <w:r>
        <w:rPr>
          <w:noProof/>
        </w:rPr>
        <w:fldChar w:fldCharType="separate"/>
      </w:r>
      <w:r>
        <w:rPr>
          <w:noProof/>
        </w:rPr>
        <w:t>13</w:t>
      </w:r>
      <w:r>
        <w:rPr>
          <w:noProof/>
        </w:rPr>
        <w:fldChar w:fldCharType="end"/>
      </w:r>
    </w:p>
    <w:p w14:paraId="6F1AA3D0" w14:textId="733B38E5" w:rsidR="000F7FCF" w:rsidRDefault="000F7F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r>
        <w:rPr>
          <w:noProof/>
        </w:rPr>
      </w:r>
      <w:r>
        <w:rPr>
          <w:noProof/>
        </w:rPr>
        <w:fldChar w:fldCharType="separate"/>
      </w:r>
      <w:r>
        <w:rPr>
          <w:noProof/>
        </w:rPr>
        <w:t>13</w:t>
      </w:r>
      <w:r>
        <w:rPr>
          <w:noProof/>
        </w:rPr>
        <w:fldChar w:fldCharType="end"/>
      </w:r>
    </w:p>
    <w:p w14:paraId="6C0B4850" w14:textId="49AEB151" w:rsidR="000F7FCF" w:rsidRDefault="000F7F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r>
        <w:rPr>
          <w:noProof/>
        </w:rPr>
      </w:r>
      <w:r>
        <w:rPr>
          <w:noProof/>
        </w:rPr>
        <w:fldChar w:fldCharType="separate"/>
      </w:r>
      <w:r>
        <w:rPr>
          <w:noProof/>
        </w:rPr>
        <w:t>14</w:t>
      </w:r>
      <w:r>
        <w:rPr>
          <w:noProof/>
        </w:rPr>
        <w:fldChar w:fldCharType="end"/>
      </w:r>
    </w:p>
    <w:p w14:paraId="07E218AE" w14:textId="5A410BA2" w:rsidR="000F7FCF" w:rsidRDefault="000F7F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r>
        <w:rPr>
          <w:noProof/>
        </w:rPr>
      </w:r>
      <w:r>
        <w:rPr>
          <w:noProof/>
        </w:rPr>
        <w:fldChar w:fldCharType="separate"/>
      </w:r>
      <w:r>
        <w:rPr>
          <w:noProof/>
        </w:rPr>
        <w:t>14</w:t>
      </w:r>
      <w:r>
        <w:rPr>
          <w:noProof/>
        </w:rPr>
        <w:fldChar w:fldCharType="end"/>
      </w:r>
    </w:p>
    <w:p w14:paraId="07D9892E" w14:textId="630877B0" w:rsidR="000F7FCF" w:rsidRDefault="000F7F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r>
        <w:rPr>
          <w:noProof/>
        </w:rPr>
      </w:r>
      <w:r>
        <w:rPr>
          <w:noProof/>
        </w:rPr>
        <w:fldChar w:fldCharType="separate"/>
      </w:r>
      <w:r>
        <w:rPr>
          <w:noProof/>
        </w:rPr>
        <w:t>14</w:t>
      </w:r>
      <w:r>
        <w:rPr>
          <w:noProof/>
        </w:rPr>
        <w:fldChar w:fldCharType="end"/>
      </w:r>
    </w:p>
    <w:p w14:paraId="3F706581" w14:textId="7FBE7E36" w:rsidR="000F7FCF" w:rsidRDefault="000F7F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r>
        <w:rPr>
          <w:noProof/>
        </w:rPr>
      </w:r>
      <w:r>
        <w:rPr>
          <w:noProof/>
        </w:rPr>
        <w:fldChar w:fldCharType="separate"/>
      </w:r>
      <w:r>
        <w:rPr>
          <w:noProof/>
        </w:rPr>
        <w:t>15</w:t>
      </w:r>
      <w:r>
        <w:rPr>
          <w:noProof/>
        </w:rPr>
        <w:fldChar w:fldCharType="end"/>
      </w:r>
    </w:p>
    <w:p w14:paraId="55F2DDC1" w14:textId="407811ED" w:rsidR="000F7FCF" w:rsidRDefault="000F7F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r>
        <w:rPr>
          <w:noProof/>
        </w:rPr>
      </w:r>
      <w:r>
        <w:rPr>
          <w:noProof/>
        </w:rPr>
        <w:fldChar w:fldCharType="separate"/>
      </w:r>
      <w:r>
        <w:rPr>
          <w:noProof/>
        </w:rPr>
        <w:t>15</w:t>
      </w:r>
      <w:r>
        <w:rPr>
          <w:noProof/>
        </w:rPr>
        <w:fldChar w:fldCharType="end"/>
      </w:r>
    </w:p>
    <w:p w14:paraId="6132116C" w14:textId="39494566" w:rsidR="000F7FCF" w:rsidRDefault="000F7F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r>
        <w:rPr>
          <w:noProof/>
        </w:rPr>
      </w:r>
      <w:r>
        <w:rPr>
          <w:noProof/>
        </w:rPr>
        <w:fldChar w:fldCharType="separate"/>
      </w:r>
      <w:r>
        <w:rPr>
          <w:noProof/>
        </w:rPr>
        <w:t>15</w:t>
      </w:r>
      <w:r>
        <w:rPr>
          <w:noProof/>
        </w:rPr>
        <w:fldChar w:fldCharType="end"/>
      </w:r>
    </w:p>
    <w:p w14:paraId="58D3540B" w14:textId="65180A17" w:rsidR="000F7FCF" w:rsidRDefault="000F7FC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r>
        <w:rPr>
          <w:noProof/>
        </w:rPr>
      </w:r>
      <w:r>
        <w:rPr>
          <w:noProof/>
        </w:rPr>
        <w:fldChar w:fldCharType="separate"/>
      </w:r>
      <w:r>
        <w:rPr>
          <w:noProof/>
        </w:rPr>
        <w:t>16</w:t>
      </w:r>
      <w:r>
        <w:rPr>
          <w:noProof/>
        </w:rPr>
        <w:fldChar w:fldCharType="end"/>
      </w:r>
    </w:p>
    <w:p w14:paraId="3E4C14D8" w14:textId="15935234" w:rsidR="000F7FCF" w:rsidRDefault="000F7FC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r>
        <w:rPr>
          <w:noProof/>
        </w:rPr>
      </w:r>
      <w:r>
        <w:rPr>
          <w:noProof/>
        </w:rPr>
        <w:fldChar w:fldCharType="separate"/>
      </w:r>
      <w:r>
        <w:rPr>
          <w:noProof/>
        </w:rPr>
        <w:t>16</w:t>
      </w:r>
      <w:r>
        <w:rPr>
          <w:noProof/>
        </w:rPr>
        <w:fldChar w:fldCharType="end"/>
      </w:r>
    </w:p>
    <w:p w14:paraId="07C87D10" w14:textId="48A577D7" w:rsidR="000F7FCF" w:rsidRDefault="000F7FC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r>
        <w:rPr>
          <w:noProof/>
        </w:rPr>
      </w:r>
      <w:r>
        <w:rPr>
          <w:noProof/>
        </w:rPr>
        <w:fldChar w:fldCharType="separate"/>
      </w:r>
      <w:r>
        <w:rPr>
          <w:noProof/>
        </w:rPr>
        <w:t>17</w:t>
      </w:r>
      <w:r>
        <w:rPr>
          <w:noProof/>
        </w:rPr>
        <w:fldChar w:fldCharType="end"/>
      </w:r>
    </w:p>
    <w:p w14:paraId="31727314" w14:textId="338D3B9F" w:rsidR="000F7FCF" w:rsidRDefault="000F7FC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r>
        <w:rPr>
          <w:noProof/>
        </w:rPr>
      </w:r>
      <w:r>
        <w:rPr>
          <w:noProof/>
        </w:rPr>
        <w:fldChar w:fldCharType="separate"/>
      </w:r>
      <w:r>
        <w:rPr>
          <w:noProof/>
        </w:rPr>
        <w:t>17</w:t>
      </w:r>
      <w:r>
        <w:rPr>
          <w:noProof/>
        </w:rPr>
        <w:fldChar w:fldCharType="end"/>
      </w:r>
    </w:p>
    <w:p w14:paraId="0EB59CD0" w14:textId="40BCD468" w:rsidR="000F7FCF" w:rsidRDefault="000F7FC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r>
        <w:rPr>
          <w:noProof/>
        </w:rPr>
      </w:r>
      <w:r>
        <w:rPr>
          <w:noProof/>
        </w:rPr>
        <w:fldChar w:fldCharType="separate"/>
      </w:r>
      <w:r>
        <w:rPr>
          <w:noProof/>
        </w:rPr>
        <w:t>17</w:t>
      </w:r>
      <w:r>
        <w:rPr>
          <w:noProof/>
        </w:rPr>
        <w:fldChar w:fldCharType="end"/>
      </w:r>
    </w:p>
    <w:p w14:paraId="684D832B" w14:textId="797CCDCB" w:rsidR="000F7FCF" w:rsidRDefault="000F7FC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r>
        <w:rPr>
          <w:noProof/>
        </w:rPr>
      </w:r>
      <w:r>
        <w:rPr>
          <w:noProof/>
        </w:rPr>
        <w:fldChar w:fldCharType="separate"/>
      </w:r>
      <w:r>
        <w:rPr>
          <w:noProof/>
        </w:rPr>
        <w:t>17</w:t>
      </w:r>
      <w:r>
        <w:rPr>
          <w:noProof/>
        </w:rPr>
        <w:fldChar w:fldCharType="end"/>
      </w:r>
    </w:p>
    <w:p w14:paraId="00ADFDE3" w14:textId="4BF81FE0" w:rsidR="000F7FCF" w:rsidRDefault="000F7FC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r>
        <w:rPr>
          <w:noProof/>
        </w:rPr>
      </w:r>
      <w:r>
        <w:rPr>
          <w:noProof/>
        </w:rPr>
        <w:fldChar w:fldCharType="separate"/>
      </w:r>
      <w:r>
        <w:rPr>
          <w:noProof/>
        </w:rPr>
        <w:t>18</w:t>
      </w:r>
      <w:r>
        <w:rPr>
          <w:noProof/>
        </w:rPr>
        <w:fldChar w:fldCharType="end"/>
      </w:r>
    </w:p>
    <w:p w14:paraId="2DF1AB35" w14:textId="44A452C1" w:rsidR="000F7FCF" w:rsidRDefault="000F7FC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r>
        <w:rPr>
          <w:noProof/>
        </w:rPr>
      </w:r>
      <w:r>
        <w:rPr>
          <w:noProof/>
        </w:rPr>
        <w:fldChar w:fldCharType="separate"/>
      </w:r>
      <w:r>
        <w:rPr>
          <w:noProof/>
        </w:rPr>
        <w:t>18</w:t>
      </w:r>
      <w:r>
        <w:rPr>
          <w:noProof/>
        </w:rPr>
        <w:fldChar w:fldCharType="end"/>
      </w:r>
    </w:p>
    <w:p w14:paraId="2B41DD82" w14:textId="455BF2E9" w:rsidR="000F7FCF" w:rsidRDefault="000F7FC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r>
        <w:rPr>
          <w:noProof/>
        </w:rPr>
      </w:r>
      <w:r>
        <w:rPr>
          <w:noProof/>
        </w:rPr>
        <w:fldChar w:fldCharType="separate"/>
      </w:r>
      <w:r>
        <w:rPr>
          <w:noProof/>
        </w:rPr>
        <w:t>19</w:t>
      </w:r>
      <w:r>
        <w:rPr>
          <w:noProof/>
        </w:rPr>
        <w:fldChar w:fldCharType="end"/>
      </w:r>
    </w:p>
    <w:p w14:paraId="18DB8D9F" w14:textId="0CB42C0D" w:rsidR="000F7FCF" w:rsidRDefault="000F7FC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r>
        <w:rPr>
          <w:noProof/>
        </w:rPr>
      </w:r>
      <w:r>
        <w:rPr>
          <w:noProof/>
        </w:rPr>
        <w:fldChar w:fldCharType="separate"/>
      </w:r>
      <w:r>
        <w:rPr>
          <w:noProof/>
        </w:rPr>
        <w:t>20</w:t>
      </w:r>
      <w:r>
        <w:rPr>
          <w:noProof/>
        </w:rPr>
        <w:fldChar w:fldCharType="end"/>
      </w:r>
    </w:p>
    <w:p w14:paraId="39D4D03C" w14:textId="060AED46" w:rsidR="000F7FCF" w:rsidRDefault="000F7FC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r>
        <w:rPr>
          <w:noProof/>
        </w:rPr>
      </w:r>
      <w:r>
        <w:rPr>
          <w:noProof/>
        </w:rPr>
        <w:fldChar w:fldCharType="separate"/>
      </w:r>
      <w:r>
        <w:rPr>
          <w:noProof/>
        </w:rPr>
        <w:t>20</w:t>
      </w:r>
      <w:r>
        <w:rPr>
          <w:noProof/>
        </w:rPr>
        <w:fldChar w:fldCharType="end"/>
      </w:r>
    </w:p>
    <w:p w14:paraId="34456A39" w14:textId="19EA75C0" w:rsidR="000F7FCF" w:rsidRDefault="000F7FC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r>
        <w:rPr>
          <w:noProof/>
        </w:rPr>
      </w:r>
      <w:r>
        <w:rPr>
          <w:noProof/>
        </w:rPr>
        <w:fldChar w:fldCharType="separate"/>
      </w:r>
      <w:r>
        <w:rPr>
          <w:noProof/>
        </w:rPr>
        <w:t>20</w:t>
      </w:r>
      <w:r>
        <w:rPr>
          <w:noProof/>
        </w:rPr>
        <w:fldChar w:fldCharType="end"/>
      </w:r>
    </w:p>
    <w:p w14:paraId="6608D563" w14:textId="1362E0D8" w:rsidR="000F7FCF" w:rsidRDefault="000F7FC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r>
        <w:rPr>
          <w:noProof/>
        </w:rPr>
      </w:r>
      <w:r>
        <w:rPr>
          <w:noProof/>
        </w:rPr>
        <w:fldChar w:fldCharType="separate"/>
      </w:r>
      <w:r>
        <w:rPr>
          <w:noProof/>
        </w:rPr>
        <w:t>20</w:t>
      </w:r>
      <w:r>
        <w:rPr>
          <w:noProof/>
        </w:rPr>
        <w:fldChar w:fldCharType="end"/>
      </w:r>
    </w:p>
    <w:p w14:paraId="7BEF1825" w14:textId="06A9FCF5" w:rsidR="000F7FCF" w:rsidRDefault="000F7FC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r>
        <w:rPr>
          <w:noProof/>
        </w:rPr>
      </w:r>
      <w:r>
        <w:rPr>
          <w:noProof/>
        </w:rPr>
        <w:fldChar w:fldCharType="separate"/>
      </w:r>
      <w:r>
        <w:rPr>
          <w:noProof/>
        </w:rPr>
        <w:t>20</w:t>
      </w:r>
      <w:r>
        <w:rPr>
          <w:noProof/>
        </w:rPr>
        <w:fldChar w:fldCharType="end"/>
      </w:r>
    </w:p>
    <w:p w14:paraId="1E7E33D6" w14:textId="597AC0B6" w:rsidR="000F7FCF" w:rsidRDefault="000F7FC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r>
        <w:rPr>
          <w:noProof/>
        </w:rPr>
      </w:r>
      <w:r>
        <w:rPr>
          <w:noProof/>
        </w:rPr>
        <w:fldChar w:fldCharType="separate"/>
      </w:r>
      <w:r>
        <w:rPr>
          <w:noProof/>
        </w:rPr>
        <w:t>20</w:t>
      </w:r>
      <w:r>
        <w:rPr>
          <w:noProof/>
        </w:rPr>
        <w:fldChar w:fldCharType="end"/>
      </w:r>
    </w:p>
    <w:p w14:paraId="6A975DE6" w14:textId="16AD4787" w:rsidR="000F7FCF" w:rsidRDefault="000F7FC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r>
        <w:rPr>
          <w:noProof/>
        </w:rPr>
      </w:r>
      <w:r>
        <w:rPr>
          <w:noProof/>
        </w:rPr>
        <w:fldChar w:fldCharType="separate"/>
      </w:r>
      <w:r>
        <w:rPr>
          <w:noProof/>
        </w:rPr>
        <w:t>23</w:t>
      </w:r>
      <w:r>
        <w:rPr>
          <w:noProof/>
        </w:rPr>
        <w:fldChar w:fldCharType="end"/>
      </w:r>
    </w:p>
    <w:p w14:paraId="4BFA337F" w14:textId="70328DA9" w:rsidR="000F7FCF" w:rsidRDefault="000F7FC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r>
        <w:rPr>
          <w:noProof/>
        </w:rPr>
      </w:r>
      <w:r>
        <w:rPr>
          <w:noProof/>
        </w:rPr>
        <w:fldChar w:fldCharType="separate"/>
      </w:r>
      <w:r>
        <w:rPr>
          <w:noProof/>
        </w:rPr>
        <w:t>23</w:t>
      </w:r>
      <w:r>
        <w:rPr>
          <w:noProof/>
        </w:rPr>
        <w:fldChar w:fldCharType="end"/>
      </w:r>
    </w:p>
    <w:p w14:paraId="58965B0A" w14:textId="6226A0A0" w:rsidR="000F7FCF" w:rsidRDefault="000F7FC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r>
        <w:rPr>
          <w:noProof/>
        </w:rPr>
      </w:r>
      <w:r>
        <w:rPr>
          <w:noProof/>
        </w:rPr>
        <w:fldChar w:fldCharType="separate"/>
      </w:r>
      <w:r>
        <w:rPr>
          <w:noProof/>
        </w:rPr>
        <w:t>23</w:t>
      </w:r>
      <w:r>
        <w:rPr>
          <w:noProof/>
        </w:rPr>
        <w:fldChar w:fldCharType="end"/>
      </w:r>
    </w:p>
    <w:p w14:paraId="1B2F688D" w14:textId="3286DD87" w:rsidR="000F7FCF" w:rsidRDefault="000F7FC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r>
        <w:rPr>
          <w:noProof/>
        </w:rPr>
      </w:r>
      <w:r>
        <w:rPr>
          <w:noProof/>
        </w:rPr>
        <w:fldChar w:fldCharType="separate"/>
      </w:r>
      <w:r>
        <w:rPr>
          <w:noProof/>
        </w:rPr>
        <w:t>23</w:t>
      </w:r>
      <w:r>
        <w:rPr>
          <w:noProof/>
        </w:rPr>
        <w:fldChar w:fldCharType="end"/>
      </w:r>
    </w:p>
    <w:p w14:paraId="04CA9B81" w14:textId="66C10BF0" w:rsidR="000F7FCF" w:rsidRDefault="000F7F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r>
        <w:rPr>
          <w:noProof/>
        </w:rPr>
      </w:r>
      <w:r>
        <w:rPr>
          <w:noProof/>
        </w:rPr>
        <w:fldChar w:fldCharType="separate"/>
      </w:r>
      <w:r>
        <w:rPr>
          <w:noProof/>
        </w:rPr>
        <w:t>24</w:t>
      </w:r>
      <w:r>
        <w:rPr>
          <w:noProof/>
        </w:rPr>
        <w:fldChar w:fldCharType="end"/>
      </w:r>
    </w:p>
    <w:p w14:paraId="6BBC52C4" w14:textId="353D42CB" w:rsidR="000F7FCF" w:rsidRDefault="000F7F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r>
        <w:rPr>
          <w:noProof/>
        </w:rPr>
      </w:r>
      <w:r>
        <w:rPr>
          <w:noProof/>
        </w:rPr>
        <w:fldChar w:fldCharType="separate"/>
      </w:r>
      <w:r>
        <w:rPr>
          <w:noProof/>
        </w:rPr>
        <w:t>24</w:t>
      </w:r>
      <w:r>
        <w:rPr>
          <w:noProof/>
        </w:rPr>
        <w:fldChar w:fldCharType="end"/>
      </w:r>
    </w:p>
    <w:p w14:paraId="32C01E2B" w14:textId="4FC605A1" w:rsidR="000F7FCF" w:rsidRDefault="000F7F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r>
        <w:rPr>
          <w:noProof/>
        </w:rPr>
      </w:r>
      <w:r>
        <w:rPr>
          <w:noProof/>
        </w:rPr>
        <w:fldChar w:fldCharType="separate"/>
      </w:r>
      <w:r>
        <w:rPr>
          <w:noProof/>
        </w:rPr>
        <w:t>24</w:t>
      </w:r>
      <w:r>
        <w:rPr>
          <w:noProof/>
        </w:rPr>
        <w:fldChar w:fldCharType="end"/>
      </w:r>
    </w:p>
    <w:p w14:paraId="0F521FEE" w14:textId="4AEBE6DA" w:rsidR="000F7FCF" w:rsidRDefault="000F7F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r>
        <w:rPr>
          <w:noProof/>
        </w:rPr>
      </w:r>
      <w:r>
        <w:rPr>
          <w:noProof/>
        </w:rPr>
        <w:fldChar w:fldCharType="separate"/>
      </w:r>
      <w:r>
        <w:rPr>
          <w:noProof/>
        </w:rPr>
        <w:t>24</w:t>
      </w:r>
      <w:r>
        <w:rPr>
          <w:noProof/>
        </w:rPr>
        <w:fldChar w:fldCharType="end"/>
      </w:r>
    </w:p>
    <w:p w14:paraId="5C9FABCD" w14:textId="2A526AED"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r>
        <w:rPr>
          <w:noProof/>
        </w:rPr>
      </w:r>
      <w:r>
        <w:rPr>
          <w:noProof/>
        </w:rPr>
        <w:fldChar w:fldCharType="separate"/>
      </w:r>
      <w:r>
        <w:rPr>
          <w:noProof/>
        </w:rPr>
        <w:t>25</w:t>
      </w:r>
      <w:r>
        <w:rPr>
          <w:noProof/>
        </w:rPr>
        <w:fldChar w:fldCharType="end"/>
      </w:r>
    </w:p>
    <w:p w14:paraId="748EB61B" w14:textId="17A1D62E"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r>
        <w:rPr>
          <w:noProof/>
        </w:rPr>
      </w:r>
      <w:r>
        <w:rPr>
          <w:noProof/>
        </w:rPr>
        <w:fldChar w:fldCharType="separate"/>
      </w:r>
      <w:r>
        <w:rPr>
          <w:noProof/>
        </w:rPr>
        <w:t>25</w:t>
      </w:r>
      <w:r>
        <w:rPr>
          <w:noProof/>
        </w:rPr>
        <w:fldChar w:fldCharType="end"/>
      </w:r>
    </w:p>
    <w:p w14:paraId="21ED1376" w14:textId="718740E7"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r>
        <w:rPr>
          <w:noProof/>
        </w:rPr>
      </w:r>
      <w:r>
        <w:rPr>
          <w:noProof/>
        </w:rPr>
        <w:fldChar w:fldCharType="separate"/>
      </w:r>
      <w:r>
        <w:rPr>
          <w:noProof/>
        </w:rPr>
        <w:t>25</w:t>
      </w:r>
      <w:r>
        <w:rPr>
          <w:noProof/>
        </w:rPr>
        <w:fldChar w:fldCharType="end"/>
      </w:r>
    </w:p>
    <w:p w14:paraId="1F104DD7" w14:textId="2DC572BE" w:rsidR="000F7FCF" w:rsidRDefault="000F7F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r>
        <w:rPr>
          <w:noProof/>
        </w:rPr>
      </w:r>
      <w:r>
        <w:rPr>
          <w:noProof/>
        </w:rPr>
        <w:fldChar w:fldCharType="separate"/>
      </w:r>
      <w:r>
        <w:rPr>
          <w:noProof/>
        </w:rPr>
        <w:t>26</w:t>
      </w:r>
      <w:r>
        <w:rPr>
          <w:noProof/>
        </w:rPr>
        <w:fldChar w:fldCharType="end"/>
      </w:r>
    </w:p>
    <w:p w14:paraId="4F86FEE1" w14:textId="55BAA128" w:rsidR="000F7FCF" w:rsidRDefault="000F7F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r>
        <w:rPr>
          <w:noProof/>
        </w:rPr>
      </w:r>
      <w:r>
        <w:rPr>
          <w:noProof/>
        </w:rPr>
        <w:fldChar w:fldCharType="separate"/>
      </w:r>
      <w:r>
        <w:rPr>
          <w:noProof/>
        </w:rPr>
        <w:t>26</w:t>
      </w:r>
      <w:r>
        <w:rPr>
          <w:noProof/>
        </w:rPr>
        <w:fldChar w:fldCharType="end"/>
      </w:r>
    </w:p>
    <w:p w14:paraId="08ECEC69" w14:textId="55398B3E" w:rsidR="000F7FCF" w:rsidRDefault="000F7F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r>
        <w:rPr>
          <w:noProof/>
        </w:rPr>
      </w:r>
      <w:r>
        <w:rPr>
          <w:noProof/>
        </w:rPr>
        <w:fldChar w:fldCharType="separate"/>
      </w:r>
      <w:r>
        <w:rPr>
          <w:noProof/>
        </w:rPr>
        <w:t>26</w:t>
      </w:r>
      <w:r>
        <w:rPr>
          <w:noProof/>
        </w:rPr>
        <w:fldChar w:fldCharType="end"/>
      </w:r>
    </w:p>
    <w:p w14:paraId="0436367D" w14:textId="1A62B1A9" w:rsidR="000F7FCF" w:rsidRDefault="000F7F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r>
        <w:rPr>
          <w:noProof/>
        </w:rPr>
      </w:r>
      <w:r>
        <w:rPr>
          <w:noProof/>
        </w:rPr>
        <w:fldChar w:fldCharType="separate"/>
      </w:r>
      <w:r>
        <w:rPr>
          <w:noProof/>
        </w:rPr>
        <w:t>26</w:t>
      </w:r>
      <w:r>
        <w:rPr>
          <w:noProof/>
        </w:rPr>
        <w:fldChar w:fldCharType="end"/>
      </w:r>
    </w:p>
    <w:p w14:paraId="2ED511AF" w14:textId="6554ABAC" w:rsidR="000F7FCF" w:rsidRDefault="000F7FCF">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r>
        <w:rPr>
          <w:noProof/>
        </w:rPr>
      </w:r>
      <w:r>
        <w:rPr>
          <w:noProof/>
        </w:rPr>
        <w:fldChar w:fldCharType="separate"/>
      </w:r>
      <w:r>
        <w:rPr>
          <w:noProof/>
        </w:rPr>
        <w:t>26</w:t>
      </w:r>
      <w:r>
        <w:rPr>
          <w:noProof/>
        </w:rPr>
        <w:fldChar w:fldCharType="end"/>
      </w:r>
    </w:p>
    <w:p w14:paraId="3F1429DC" w14:textId="13264F84" w:rsidR="000F7FCF" w:rsidRDefault="000F7F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r>
        <w:rPr>
          <w:noProof/>
        </w:rPr>
      </w:r>
      <w:r>
        <w:rPr>
          <w:noProof/>
        </w:rPr>
        <w:fldChar w:fldCharType="separate"/>
      </w:r>
      <w:r>
        <w:rPr>
          <w:noProof/>
        </w:rPr>
        <w:t>27</w:t>
      </w:r>
      <w:r>
        <w:rPr>
          <w:noProof/>
        </w:rPr>
        <w:fldChar w:fldCharType="end"/>
      </w:r>
    </w:p>
    <w:p w14:paraId="0396BB1C" w14:textId="7FA26B8B" w:rsidR="000F7FCF" w:rsidRDefault="000F7F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r>
        <w:rPr>
          <w:noProof/>
        </w:rPr>
      </w:r>
      <w:r>
        <w:rPr>
          <w:noProof/>
        </w:rPr>
        <w:fldChar w:fldCharType="separate"/>
      </w:r>
      <w:r>
        <w:rPr>
          <w:noProof/>
        </w:rPr>
        <w:t>27</w:t>
      </w:r>
      <w:r>
        <w:rPr>
          <w:noProof/>
        </w:rPr>
        <w:fldChar w:fldCharType="end"/>
      </w:r>
    </w:p>
    <w:p w14:paraId="4894E103" w14:textId="27A703BA" w:rsidR="000F7FCF" w:rsidRDefault="000F7F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r>
        <w:rPr>
          <w:noProof/>
        </w:rPr>
      </w:r>
      <w:r>
        <w:rPr>
          <w:noProof/>
        </w:rPr>
        <w:fldChar w:fldCharType="separate"/>
      </w:r>
      <w:r>
        <w:rPr>
          <w:noProof/>
        </w:rPr>
        <w:t>27</w:t>
      </w:r>
      <w:r>
        <w:rPr>
          <w:noProof/>
        </w:rPr>
        <w:fldChar w:fldCharType="end"/>
      </w:r>
    </w:p>
    <w:p w14:paraId="128900A4" w14:textId="1EEC653F" w:rsidR="000F7FCF" w:rsidRDefault="000F7FC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r>
        <w:rPr>
          <w:noProof/>
        </w:rPr>
      </w:r>
      <w:r>
        <w:rPr>
          <w:noProof/>
        </w:rPr>
        <w:fldChar w:fldCharType="separate"/>
      </w:r>
      <w:r>
        <w:rPr>
          <w:noProof/>
        </w:rPr>
        <w:t>28</w:t>
      </w:r>
      <w:r>
        <w:rPr>
          <w:noProof/>
        </w:rPr>
        <w:fldChar w:fldCharType="end"/>
      </w:r>
    </w:p>
    <w:p w14:paraId="2CEA512C" w14:textId="3E426B9E" w:rsidR="000F7FCF" w:rsidRDefault="000F7FC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r>
        <w:rPr>
          <w:noProof/>
        </w:rPr>
      </w:r>
      <w:r>
        <w:rPr>
          <w:noProof/>
        </w:rPr>
        <w:fldChar w:fldCharType="separate"/>
      </w:r>
      <w:r>
        <w:rPr>
          <w:noProof/>
        </w:rPr>
        <w:t>28</w:t>
      </w:r>
      <w:r>
        <w:rPr>
          <w:noProof/>
        </w:rPr>
        <w:fldChar w:fldCharType="end"/>
      </w:r>
    </w:p>
    <w:p w14:paraId="3438C44D" w14:textId="437D14C2" w:rsidR="000F7FCF" w:rsidRDefault="000F7FC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r>
        <w:rPr>
          <w:noProof/>
        </w:rPr>
      </w:r>
      <w:r>
        <w:rPr>
          <w:noProof/>
        </w:rPr>
        <w:fldChar w:fldCharType="separate"/>
      </w:r>
      <w:r>
        <w:rPr>
          <w:noProof/>
        </w:rPr>
        <w:t>28</w:t>
      </w:r>
      <w:r>
        <w:rPr>
          <w:noProof/>
        </w:rPr>
        <w:fldChar w:fldCharType="end"/>
      </w:r>
    </w:p>
    <w:p w14:paraId="00CF841C" w14:textId="03E98159" w:rsidR="000F7FCF" w:rsidRDefault="000F7FC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r>
        <w:rPr>
          <w:noProof/>
        </w:rPr>
      </w:r>
      <w:r>
        <w:rPr>
          <w:noProof/>
        </w:rPr>
        <w:fldChar w:fldCharType="separate"/>
      </w:r>
      <w:r>
        <w:rPr>
          <w:noProof/>
        </w:rPr>
        <w:t>29</w:t>
      </w:r>
      <w:r>
        <w:rPr>
          <w:noProof/>
        </w:rPr>
        <w:fldChar w:fldCharType="end"/>
      </w:r>
    </w:p>
    <w:p w14:paraId="340BDA40" w14:textId="29BFC49F" w:rsidR="000F7FCF" w:rsidRDefault="000F7FC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r>
        <w:rPr>
          <w:noProof/>
        </w:rPr>
      </w:r>
      <w:r>
        <w:rPr>
          <w:noProof/>
        </w:rPr>
        <w:fldChar w:fldCharType="separate"/>
      </w:r>
      <w:r>
        <w:rPr>
          <w:noProof/>
        </w:rPr>
        <w:t>29</w:t>
      </w:r>
      <w:r>
        <w:rPr>
          <w:noProof/>
        </w:rPr>
        <w:fldChar w:fldCharType="end"/>
      </w:r>
    </w:p>
    <w:p w14:paraId="45C085F1" w14:textId="5C2E20D4" w:rsidR="000F7FCF" w:rsidRDefault="000F7F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r>
        <w:rPr>
          <w:noProof/>
        </w:rPr>
      </w:r>
      <w:r>
        <w:rPr>
          <w:noProof/>
        </w:rPr>
        <w:fldChar w:fldCharType="separate"/>
      </w:r>
      <w:r>
        <w:rPr>
          <w:noProof/>
        </w:rPr>
        <w:t>29</w:t>
      </w:r>
      <w:r>
        <w:rPr>
          <w:noProof/>
        </w:rPr>
        <w:fldChar w:fldCharType="end"/>
      </w:r>
    </w:p>
    <w:p w14:paraId="05DF58D7" w14:textId="138AC92A" w:rsidR="000F7FCF" w:rsidRDefault="000F7F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r>
        <w:rPr>
          <w:noProof/>
        </w:rPr>
      </w:r>
      <w:r>
        <w:rPr>
          <w:noProof/>
        </w:rPr>
        <w:fldChar w:fldCharType="separate"/>
      </w:r>
      <w:r>
        <w:rPr>
          <w:noProof/>
        </w:rPr>
        <w:t>29</w:t>
      </w:r>
      <w:r>
        <w:rPr>
          <w:noProof/>
        </w:rPr>
        <w:fldChar w:fldCharType="end"/>
      </w:r>
    </w:p>
    <w:p w14:paraId="645FE9A6" w14:textId="70DB1A09" w:rsidR="000F7FCF" w:rsidRDefault="000F7F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r>
        <w:rPr>
          <w:noProof/>
        </w:rPr>
      </w:r>
      <w:r>
        <w:rPr>
          <w:noProof/>
        </w:rPr>
        <w:fldChar w:fldCharType="separate"/>
      </w:r>
      <w:r>
        <w:rPr>
          <w:noProof/>
        </w:rPr>
        <w:t>30</w:t>
      </w:r>
      <w:r>
        <w:rPr>
          <w:noProof/>
        </w:rPr>
        <w:fldChar w:fldCharType="end"/>
      </w:r>
    </w:p>
    <w:p w14:paraId="4E937253" w14:textId="55EFF370" w:rsidR="000F7FCF" w:rsidRDefault="000F7F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r>
        <w:rPr>
          <w:noProof/>
        </w:rPr>
      </w:r>
      <w:r>
        <w:rPr>
          <w:noProof/>
        </w:rPr>
        <w:fldChar w:fldCharType="separate"/>
      </w:r>
      <w:r>
        <w:rPr>
          <w:noProof/>
        </w:rPr>
        <w:t>30</w:t>
      </w:r>
      <w:r>
        <w:rPr>
          <w:noProof/>
        </w:rPr>
        <w:fldChar w:fldCharType="end"/>
      </w:r>
    </w:p>
    <w:p w14:paraId="0995BF02" w14:textId="0E19E449" w:rsidR="000F7FCF" w:rsidRDefault="000F7F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r>
        <w:rPr>
          <w:noProof/>
        </w:rPr>
      </w:r>
      <w:r>
        <w:rPr>
          <w:noProof/>
        </w:rPr>
        <w:fldChar w:fldCharType="separate"/>
      </w:r>
      <w:r>
        <w:rPr>
          <w:noProof/>
        </w:rPr>
        <w:t>30</w:t>
      </w:r>
      <w:r>
        <w:rPr>
          <w:noProof/>
        </w:rPr>
        <w:fldChar w:fldCharType="end"/>
      </w:r>
    </w:p>
    <w:p w14:paraId="50CD75EF" w14:textId="26AFB915" w:rsidR="000F7FCF" w:rsidRDefault="000F7F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r>
        <w:rPr>
          <w:noProof/>
        </w:rPr>
      </w:r>
      <w:r>
        <w:rPr>
          <w:noProof/>
        </w:rPr>
        <w:fldChar w:fldCharType="separate"/>
      </w:r>
      <w:r>
        <w:rPr>
          <w:noProof/>
        </w:rPr>
        <w:t>30</w:t>
      </w:r>
      <w:r>
        <w:rPr>
          <w:noProof/>
        </w:rPr>
        <w:fldChar w:fldCharType="end"/>
      </w:r>
    </w:p>
    <w:p w14:paraId="7532333A" w14:textId="23E123F6" w:rsidR="000F7FCF" w:rsidRDefault="000F7F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r>
        <w:rPr>
          <w:noProof/>
        </w:rPr>
      </w:r>
      <w:r>
        <w:rPr>
          <w:noProof/>
        </w:rPr>
        <w:fldChar w:fldCharType="separate"/>
      </w:r>
      <w:r>
        <w:rPr>
          <w:noProof/>
        </w:rPr>
        <w:t>30</w:t>
      </w:r>
      <w:r>
        <w:rPr>
          <w:noProof/>
        </w:rPr>
        <w:fldChar w:fldCharType="end"/>
      </w:r>
    </w:p>
    <w:p w14:paraId="21E43D5F" w14:textId="35A212B1" w:rsidR="000F7FCF" w:rsidRDefault="000F7F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r>
        <w:rPr>
          <w:noProof/>
        </w:rPr>
      </w:r>
      <w:r>
        <w:rPr>
          <w:noProof/>
        </w:rPr>
        <w:fldChar w:fldCharType="separate"/>
      </w:r>
      <w:r>
        <w:rPr>
          <w:noProof/>
        </w:rPr>
        <w:t>30</w:t>
      </w:r>
      <w:r>
        <w:rPr>
          <w:noProof/>
        </w:rPr>
        <w:fldChar w:fldCharType="end"/>
      </w:r>
    </w:p>
    <w:p w14:paraId="4C131E62" w14:textId="609E4C2C" w:rsidR="000F7FCF" w:rsidRDefault="000F7F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r>
        <w:rPr>
          <w:noProof/>
        </w:rPr>
      </w:r>
      <w:r>
        <w:rPr>
          <w:noProof/>
        </w:rPr>
        <w:fldChar w:fldCharType="separate"/>
      </w:r>
      <w:r>
        <w:rPr>
          <w:noProof/>
        </w:rPr>
        <w:t>30</w:t>
      </w:r>
      <w:r>
        <w:rPr>
          <w:noProof/>
        </w:rPr>
        <w:fldChar w:fldCharType="end"/>
      </w:r>
    </w:p>
    <w:p w14:paraId="14816A46" w14:textId="36BADABC" w:rsidR="000F7FCF" w:rsidRDefault="000F7F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r>
        <w:rPr>
          <w:noProof/>
        </w:rPr>
      </w:r>
      <w:r>
        <w:rPr>
          <w:noProof/>
        </w:rPr>
        <w:fldChar w:fldCharType="separate"/>
      </w:r>
      <w:r>
        <w:rPr>
          <w:noProof/>
        </w:rPr>
        <w:t>30</w:t>
      </w:r>
      <w:r>
        <w:rPr>
          <w:noProof/>
        </w:rPr>
        <w:fldChar w:fldCharType="end"/>
      </w:r>
    </w:p>
    <w:p w14:paraId="43D6BCA5" w14:textId="3AB6EF3E" w:rsidR="000F7FCF" w:rsidRDefault="000F7F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r>
        <w:rPr>
          <w:noProof/>
        </w:rPr>
      </w:r>
      <w:r>
        <w:rPr>
          <w:noProof/>
        </w:rPr>
        <w:fldChar w:fldCharType="separate"/>
      </w:r>
      <w:r>
        <w:rPr>
          <w:noProof/>
        </w:rPr>
        <w:t>31</w:t>
      </w:r>
      <w:r>
        <w:rPr>
          <w:noProof/>
        </w:rPr>
        <w:fldChar w:fldCharType="end"/>
      </w:r>
    </w:p>
    <w:p w14:paraId="200FEF25" w14:textId="3246704A" w:rsidR="000F7FCF" w:rsidRDefault="000F7F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r>
        <w:rPr>
          <w:noProof/>
        </w:rPr>
      </w:r>
      <w:r>
        <w:rPr>
          <w:noProof/>
        </w:rPr>
        <w:fldChar w:fldCharType="separate"/>
      </w:r>
      <w:r>
        <w:rPr>
          <w:noProof/>
        </w:rPr>
        <w:t>31</w:t>
      </w:r>
      <w:r>
        <w:rPr>
          <w:noProof/>
        </w:rPr>
        <w:fldChar w:fldCharType="end"/>
      </w:r>
    </w:p>
    <w:p w14:paraId="1E5612D2" w14:textId="71C69A1C" w:rsidR="000F7FCF" w:rsidRDefault="000F7F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r>
        <w:rPr>
          <w:noProof/>
        </w:rPr>
      </w:r>
      <w:r>
        <w:rPr>
          <w:noProof/>
        </w:rPr>
        <w:fldChar w:fldCharType="separate"/>
      </w:r>
      <w:r>
        <w:rPr>
          <w:noProof/>
        </w:rPr>
        <w:t>31</w:t>
      </w:r>
      <w:r>
        <w:rPr>
          <w:noProof/>
        </w:rPr>
        <w:fldChar w:fldCharType="end"/>
      </w:r>
    </w:p>
    <w:p w14:paraId="671CB47D" w14:textId="6657220F" w:rsidR="000F7FCF" w:rsidRDefault="000F7F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r>
        <w:rPr>
          <w:noProof/>
        </w:rPr>
      </w:r>
      <w:r>
        <w:rPr>
          <w:noProof/>
        </w:rPr>
        <w:fldChar w:fldCharType="separate"/>
      </w:r>
      <w:r>
        <w:rPr>
          <w:noProof/>
        </w:rPr>
        <w:t>32</w:t>
      </w:r>
      <w:r>
        <w:rPr>
          <w:noProof/>
        </w:rPr>
        <w:fldChar w:fldCharType="end"/>
      </w:r>
    </w:p>
    <w:p w14:paraId="53451413" w14:textId="2014042A" w:rsidR="000F7FCF" w:rsidRDefault="000F7F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r>
        <w:rPr>
          <w:noProof/>
        </w:rPr>
      </w:r>
      <w:r>
        <w:rPr>
          <w:noProof/>
        </w:rPr>
        <w:fldChar w:fldCharType="separate"/>
      </w:r>
      <w:r>
        <w:rPr>
          <w:noProof/>
        </w:rPr>
        <w:t>32</w:t>
      </w:r>
      <w:r>
        <w:rPr>
          <w:noProof/>
        </w:rPr>
        <w:fldChar w:fldCharType="end"/>
      </w:r>
    </w:p>
    <w:p w14:paraId="1C1FEFA0" w14:textId="6EB68A4F" w:rsidR="000F7FCF" w:rsidRDefault="000F7FC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r>
        <w:rPr>
          <w:noProof/>
        </w:rPr>
      </w:r>
      <w:r>
        <w:rPr>
          <w:noProof/>
        </w:rPr>
        <w:fldChar w:fldCharType="separate"/>
      </w:r>
      <w:r>
        <w:rPr>
          <w:noProof/>
        </w:rPr>
        <w:t>32</w:t>
      </w:r>
      <w:r>
        <w:rPr>
          <w:noProof/>
        </w:rPr>
        <w:fldChar w:fldCharType="end"/>
      </w:r>
    </w:p>
    <w:p w14:paraId="103894FC" w14:textId="7B61D353" w:rsidR="000F7FCF" w:rsidRDefault="000F7F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r>
        <w:rPr>
          <w:noProof/>
        </w:rPr>
      </w:r>
      <w:r>
        <w:rPr>
          <w:noProof/>
        </w:rPr>
        <w:fldChar w:fldCharType="separate"/>
      </w:r>
      <w:r>
        <w:rPr>
          <w:noProof/>
        </w:rPr>
        <w:t>33</w:t>
      </w:r>
      <w:r>
        <w:rPr>
          <w:noProof/>
        </w:rPr>
        <w:fldChar w:fldCharType="end"/>
      </w:r>
    </w:p>
    <w:p w14:paraId="65B84270" w14:textId="7D5A42FF" w:rsidR="000F7FCF" w:rsidRDefault="000F7F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r>
        <w:rPr>
          <w:noProof/>
        </w:rPr>
      </w:r>
      <w:r>
        <w:rPr>
          <w:noProof/>
        </w:rPr>
        <w:fldChar w:fldCharType="separate"/>
      </w:r>
      <w:r>
        <w:rPr>
          <w:noProof/>
        </w:rPr>
        <w:t>33</w:t>
      </w:r>
      <w:r>
        <w:rPr>
          <w:noProof/>
        </w:rPr>
        <w:fldChar w:fldCharType="end"/>
      </w:r>
    </w:p>
    <w:p w14:paraId="68D9BA0C" w14:textId="1D9D6F8A" w:rsidR="000F7FCF" w:rsidRDefault="000F7F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r>
        <w:rPr>
          <w:noProof/>
        </w:rPr>
      </w:r>
      <w:r>
        <w:rPr>
          <w:noProof/>
        </w:rPr>
        <w:fldChar w:fldCharType="separate"/>
      </w:r>
      <w:r>
        <w:rPr>
          <w:noProof/>
        </w:rPr>
        <w:t>33</w:t>
      </w:r>
      <w:r>
        <w:rPr>
          <w:noProof/>
        </w:rPr>
        <w:fldChar w:fldCharType="end"/>
      </w:r>
    </w:p>
    <w:p w14:paraId="03C345C4" w14:textId="410A35E4" w:rsidR="000F7FCF" w:rsidRDefault="000F7F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r>
        <w:rPr>
          <w:noProof/>
        </w:rPr>
      </w:r>
      <w:r>
        <w:rPr>
          <w:noProof/>
        </w:rPr>
        <w:fldChar w:fldCharType="separate"/>
      </w:r>
      <w:r>
        <w:rPr>
          <w:noProof/>
        </w:rPr>
        <w:t>33</w:t>
      </w:r>
      <w:r>
        <w:rPr>
          <w:noProof/>
        </w:rPr>
        <w:fldChar w:fldCharType="end"/>
      </w:r>
    </w:p>
    <w:p w14:paraId="755816CA" w14:textId="1082CAC0" w:rsidR="000F7FCF" w:rsidRDefault="000F7F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r>
        <w:rPr>
          <w:noProof/>
        </w:rPr>
      </w:r>
      <w:r>
        <w:rPr>
          <w:noProof/>
        </w:rPr>
        <w:fldChar w:fldCharType="separate"/>
      </w:r>
      <w:r>
        <w:rPr>
          <w:noProof/>
        </w:rPr>
        <w:t>33</w:t>
      </w:r>
      <w:r>
        <w:rPr>
          <w:noProof/>
        </w:rPr>
        <w:fldChar w:fldCharType="end"/>
      </w:r>
    </w:p>
    <w:p w14:paraId="4F6F3220" w14:textId="328CDC6D" w:rsidR="000F7FCF" w:rsidRDefault="000F7F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r>
        <w:rPr>
          <w:noProof/>
        </w:rPr>
      </w:r>
      <w:r>
        <w:rPr>
          <w:noProof/>
        </w:rPr>
        <w:fldChar w:fldCharType="separate"/>
      </w:r>
      <w:r>
        <w:rPr>
          <w:noProof/>
        </w:rPr>
        <w:t>33</w:t>
      </w:r>
      <w:r>
        <w:rPr>
          <w:noProof/>
        </w:rPr>
        <w:fldChar w:fldCharType="end"/>
      </w:r>
    </w:p>
    <w:p w14:paraId="77E2E172" w14:textId="69ED23C2" w:rsidR="000F7FCF" w:rsidRDefault="000F7FC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r>
        <w:rPr>
          <w:noProof/>
        </w:rPr>
      </w:r>
      <w:r>
        <w:rPr>
          <w:noProof/>
        </w:rPr>
        <w:fldChar w:fldCharType="separate"/>
      </w:r>
      <w:r>
        <w:rPr>
          <w:noProof/>
        </w:rPr>
        <w:t>34</w:t>
      </w:r>
      <w:r>
        <w:rPr>
          <w:noProof/>
        </w:rPr>
        <w:fldChar w:fldCharType="end"/>
      </w:r>
    </w:p>
    <w:p w14:paraId="55EFBADD" w14:textId="067ED336" w:rsidR="000F7FCF" w:rsidRDefault="000F7FC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r>
        <w:rPr>
          <w:noProof/>
        </w:rPr>
      </w:r>
      <w:r>
        <w:rPr>
          <w:noProof/>
        </w:rPr>
        <w:fldChar w:fldCharType="separate"/>
      </w:r>
      <w:r>
        <w:rPr>
          <w:noProof/>
        </w:rPr>
        <w:t>35</w:t>
      </w:r>
      <w:r>
        <w:rPr>
          <w:noProof/>
        </w:rPr>
        <w:fldChar w:fldCharType="end"/>
      </w:r>
    </w:p>
    <w:p w14:paraId="68E09237" w14:textId="45BDD642" w:rsidR="000F7FCF" w:rsidRDefault="000F7FC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r>
        <w:rPr>
          <w:noProof/>
        </w:rPr>
      </w:r>
      <w:r>
        <w:rPr>
          <w:noProof/>
        </w:rPr>
        <w:fldChar w:fldCharType="separate"/>
      </w:r>
      <w:r>
        <w:rPr>
          <w:noProof/>
        </w:rPr>
        <w:t>35</w:t>
      </w:r>
      <w:r>
        <w:rPr>
          <w:noProof/>
        </w:rPr>
        <w:fldChar w:fldCharType="end"/>
      </w:r>
    </w:p>
    <w:p w14:paraId="0A563155" w14:textId="06C372AC" w:rsidR="000F7FCF" w:rsidRDefault="000F7FC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r>
        <w:rPr>
          <w:noProof/>
        </w:rPr>
      </w:r>
      <w:r>
        <w:rPr>
          <w:noProof/>
        </w:rPr>
        <w:fldChar w:fldCharType="separate"/>
      </w:r>
      <w:r>
        <w:rPr>
          <w:noProof/>
        </w:rPr>
        <w:t>35</w:t>
      </w:r>
      <w:r>
        <w:rPr>
          <w:noProof/>
        </w:rPr>
        <w:fldChar w:fldCharType="end"/>
      </w:r>
    </w:p>
    <w:p w14:paraId="27AF4C31" w14:textId="26C46269" w:rsidR="000F7FCF" w:rsidRDefault="000F7FC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r>
        <w:rPr>
          <w:noProof/>
        </w:rPr>
      </w:r>
      <w:r>
        <w:rPr>
          <w:noProof/>
        </w:rPr>
        <w:fldChar w:fldCharType="separate"/>
      </w:r>
      <w:r>
        <w:rPr>
          <w:noProof/>
        </w:rPr>
        <w:t>35</w:t>
      </w:r>
      <w:r>
        <w:rPr>
          <w:noProof/>
        </w:rPr>
        <w:fldChar w:fldCharType="end"/>
      </w:r>
    </w:p>
    <w:p w14:paraId="0B0AC421" w14:textId="54F2199F" w:rsidR="000F7FCF" w:rsidRDefault="000F7FC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r>
        <w:rPr>
          <w:noProof/>
        </w:rPr>
      </w:r>
      <w:r>
        <w:rPr>
          <w:noProof/>
        </w:rPr>
        <w:fldChar w:fldCharType="separate"/>
      </w:r>
      <w:r>
        <w:rPr>
          <w:noProof/>
        </w:rPr>
        <w:t>35</w:t>
      </w:r>
      <w:r>
        <w:rPr>
          <w:noProof/>
        </w:rPr>
        <w:fldChar w:fldCharType="end"/>
      </w:r>
    </w:p>
    <w:p w14:paraId="3712CEAD" w14:textId="4616F848" w:rsidR="000F7FCF" w:rsidRDefault="000F7FC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r>
        <w:rPr>
          <w:noProof/>
        </w:rPr>
      </w:r>
      <w:r>
        <w:rPr>
          <w:noProof/>
        </w:rPr>
        <w:fldChar w:fldCharType="separate"/>
      </w:r>
      <w:r>
        <w:rPr>
          <w:noProof/>
        </w:rPr>
        <w:t>36</w:t>
      </w:r>
      <w:r>
        <w:rPr>
          <w:noProof/>
        </w:rPr>
        <w:fldChar w:fldCharType="end"/>
      </w:r>
    </w:p>
    <w:p w14:paraId="678F8E86" w14:textId="530832BF" w:rsidR="000F7FCF" w:rsidRDefault="000F7FC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r>
        <w:rPr>
          <w:noProof/>
        </w:rPr>
      </w:r>
      <w:r>
        <w:rPr>
          <w:noProof/>
        </w:rPr>
        <w:fldChar w:fldCharType="separate"/>
      </w:r>
      <w:r>
        <w:rPr>
          <w:noProof/>
        </w:rPr>
        <w:t>36</w:t>
      </w:r>
      <w:r>
        <w:rPr>
          <w:noProof/>
        </w:rPr>
        <w:fldChar w:fldCharType="end"/>
      </w:r>
    </w:p>
    <w:p w14:paraId="095B960E" w14:textId="5CE68782" w:rsidR="000F7FCF" w:rsidRDefault="000F7FC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r>
        <w:rPr>
          <w:noProof/>
        </w:rPr>
      </w:r>
      <w:r>
        <w:rPr>
          <w:noProof/>
        </w:rPr>
        <w:fldChar w:fldCharType="separate"/>
      </w:r>
      <w:r>
        <w:rPr>
          <w:noProof/>
        </w:rPr>
        <w:t>36</w:t>
      </w:r>
      <w:r>
        <w:rPr>
          <w:noProof/>
        </w:rPr>
        <w:fldChar w:fldCharType="end"/>
      </w:r>
    </w:p>
    <w:p w14:paraId="199855BB" w14:textId="141AC987" w:rsidR="000F7FCF" w:rsidRDefault="000F7FC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r>
        <w:rPr>
          <w:noProof/>
        </w:rPr>
      </w:r>
      <w:r>
        <w:rPr>
          <w:noProof/>
        </w:rPr>
        <w:fldChar w:fldCharType="separate"/>
      </w:r>
      <w:r>
        <w:rPr>
          <w:noProof/>
        </w:rPr>
        <w:t>36</w:t>
      </w:r>
      <w:r>
        <w:rPr>
          <w:noProof/>
        </w:rPr>
        <w:fldChar w:fldCharType="end"/>
      </w:r>
    </w:p>
    <w:p w14:paraId="041D94B8" w14:textId="214257BC" w:rsidR="000F7FCF" w:rsidRDefault="000F7FC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r>
        <w:rPr>
          <w:noProof/>
        </w:rPr>
      </w:r>
      <w:r>
        <w:rPr>
          <w:noProof/>
        </w:rPr>
        <w:fldChar w:fldCharType="separate"/>
      </w:r>
      <w:r>
        <w:rPr>
          <w:noProof/>
        </w:rPr>
        <w:t>36</w:t>
      </w:r>
      <w:r>
        <w:rPr>
          <w:noProof/>
        </w:rPr>
        <w:fldChar w:fldCharType="end"/>
      </w:r>
    </w:p>
    <w:p w14:paraId="7DDF09A4" w14:textId="5F9B937B" w:rsidR="000F7FCF" w:rsidRDefault="000F7FC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r>
        <w:rPr>
          <w:noProof/>
        </w:rPr>
      </w:r>
      <w:r>
        <w:rPr>
          <w:noProof/>
        </w:rPr>
        <w:fldChar w:fldCharType="separate"/>
      </w:r>
      <w:r>
        <w:rPr>
          <w:noProof/>
        </w:rPr>
        <w:t>36</w:t>
      </w:r>
      <w:r>
        <w:rPr>
          <w:noProof/>
        </w:rPr>
        <w:fldChar w:fldCharType="end"/>
      </w:r>
    </w:p>
    <w:p w14:paraId="7081DE9F" w14:textId="59C3A5C1" w:rsidR="000F7FCF" w:rsidRDefault="000F7FC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r>
        <w:rPr>
          <w:noProof/>
        </w:rPr>
      </w:r>
      <w:r>
        <w:rPr>
          <w:noProof/>
        </w:rPr>
        <w:fldChar w:fldCharType="separate"/>
      </w:r>
      <w:r>
        <w:rPr>
          <w:noProof/>
        </w:rPr>
        <w:t>37</w:t>
      </w:r>
      <w:r>
        <w:rPr>
          <w:noProof/>
        </w:rPr>
        <w:fldChar w:fldCharType="end"/>
      </w:r>
    </w:p>
    <w:p w14:paraId="41467851" w14:textId="4748A6B2" w:rsidR="000F7FCF" w:rsidRDefault="000F7F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r>
        <w:rPr>
          <w:noProof/>
        </w:rPr>
      </w:r>
      <w:r>
        <w:rPr>
          <w:noProof/>
        </w:rPr>
        <w:fldChar w:fldCharType="separate"/>
      </w:r>
      <w:r>
        <w:rPr>
          <w:noProof/>
        </w:rPr>
        <w:t>37</w:t>
      </w:r>
      <w:r>
        <w:rPr>
          <w:noProof/>
        </w:rPr>
        <w:fldChar w:fldCharType="end"/>
      </w:r>
    </w:p>
    <w:p w14:paraId="47828D53" w14:textId="6AE88746" w:rsidR="000F7FCF" w:rsidRDefault="000F7FC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r>
        <w:rPr>
          <w:noProof/>
        </w:rPr>
      </w:r>
      <w:r>
        <w:rPr>
          <w:noProof/>
        </w:rPr>
        <w:fldChar w:fldCharType="separate"/>
      </w:r>
      <w:r>
        <w:rPr>
          <w:noProof/>
        </w:rPr>
        <w:t>37</w:t>
      </w:r>
      <w:r>
        <w:rPr>
          <w:noProof/>
        </w:rPr>
        <w:fldChar w:fldCharType="end"/>
      </w:r>
    </w:p>
    <w:p w14:paraId="76747115" w14:textId="65E055B8" w:rsidR="000F7FCF" w:rsidRDefault="000F7FC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r>
        <w:rPr>
          <w:noProof/>
        </w:rPr>
      </w:r>
      <w:r>
        <w:rPr>
          <w:noProof/>
        </w:rPr>
        <w:fldChar w:fldCharType="separate"/>
      </w:r>
      <w:r>
        <w:rPr>
          <w:noProof/>
        </w:rPr>
        <w:t>38</w:t>
      </w:r>
      <w:r>
        <w:rPr>
          <w:noProof/>
        </w:rPr>
        <w:fldChar w:fldCharType="end"/>
      </w:r>
    </w:p>
    <w:p w14:paraId="6C231ADA" w14:textId="50CC66F4" w:rsidR="000F7FCF" w:rsidRDefault="000F7FC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r>
        <w:rPr>
          <w:noProof/>
        </w:rPr>
      </w:r>
      <w:r>
        <w:rPr>
          <w:noProof/>
        </w:rPr>
        <w:fldChar w:fldCharType="separate"/>
      </w:r>
      <w:r>
        <w:rPr>
          <w:noProof/>
        </w:rPr>
        <w:t>38</w:t>
      </w:r>
      <w:r>
        <w:rPr>
          <w:noProof/>
        </w:rPr>
        <w:fldChar w:fldCharType="end"/>
      </w:r>
    </w:p>
    <w:p w14:paraId="19CA1083" w14:textId="09DAD313" w:rsidR="000F7FCF" w:rsidRDefault="000F7FC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r>
        <w:rPr>
          <w:noProof/>
        </w:rPr>
      </w:r>
      <w:r>
        <w:rPr>
          <w:noProof/>
        </w:rPr>
        <w:fldChar w:fldCharType="separate"/>
      </w:r>
      <w:r>
        <w:rPr>
          <w:noProof/>
        </w:rPr>
        <w:t>38</w:t>
      </w:r>
      <w:r>
        <w:rPr>
          <w:noProof/>
        </w:rPr>
        <w:fldChar w:fldCharType="end"/>
      </w:r>
    </w:p>
    <w:p w14:paraId="77E83A0B" w14:textId="71A89857" w:rsidR="000F7FCF" w:rsidRDefault="000F7FC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r>
        <w:rPr>
          <w:noProof/>
        </w:rPr>
      </w:r>
      <w:r>
        <w:rPr>
          <w:noProof/>
        </w:rPr>
        <w:fldChar w:fldCharType="separate"/>
      </w:r>
      <w:r>
        <w:rPr>
          <w:noProof/>
        </w:rPr>
        <w:t>39</w:t>
      </w:r>
      <w:r>
        <w:rPr>
          <w:noProof/>
        </w:rPr>
        <w:fldChar w:fldCharType="end"/>
      </w:r>
    </w:p>
    <w:p w14:paraId="2307AAA3" w14:textId="17F174BE" w:rsidR="000F7FCF" w:rsidRDefault="000F7FC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r>
        <w:rPr>
          <w:noProof/>
        </w:rPr>
      </w:r>
      <w:r>
        <w:rPr>
          <w:noProof/>
        </w:rPr>
        <w:fldChar w:fldCharType="separate"/>
      </w:r>
      <w:r>
        <w:rPr>
          <w:noProof/>
        </w:rPr>
        <w:t>39</w:t>
      </w:r>
      <w:r>
        <w:rPr>
          <w:noProof/>
        </w:rPr>
        <w:fldChar w:fldCharType="end"/>
      </w:r>
    </w:p>
    <w:p w14:paraId="782A05C1" w14:textId="2BA3AB36" w:rsidR="000F7FCF" w:rsidRDefault="000F7FC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r>
        <w:rPr>
          <w:noProof/>
        </w:rPr>
      </w:r>
      <w:r>
        <w:rPr>
          <w:noProof/>
        </w:rPr>
        <w:fldChar w:fldCharType="separate"/>
      </w:r>
      <w:r>
        <w:rPr>
          <w:noProof/>
        </w:rPr>
        <w:t>39</w:t>
      </w:r>
      <w:r>
        <w:rPr>
          <w:noProof/>
        </w:rPr>
        <w:fldChar w:fldCharType="end"/>
      </w:r>
    </w:p>
    <w:p w14:paraId="7F2BB572" w14:textId="47443DD4" w:rsidR="000F7FCF" w:rsidRDefault="000F7FC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r>
        <w:rPr>
          <w:noProof/>
        </w:rPr>
      </w:r>
      <w:r>
        <w:rPr>
          <w:noProof/>
        </w:rPr>
        <w:fldChar w:fldCharType="separate"/>
      </w:r>
      <w:r>
        <w:rPr>
          <w:noProof/>
        </w:rPr>
        <w:t>39</w:t>
      </w:r>
      <w:r>
        <w:rPr>
          <w:noProof/>
        </w:rPr>
        <w:fldChar w:fldCharType="end"/>
      </w:r>
    </w:p>
    <w:p w14:paraId="4ADCCBD4" w14:textId="4AF3C63E" w:rsidR="000F7FCF" w:rsidRDefault="000F7FC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r>
        <w:rPr>
          <w:noProof/>
        </w:rPr>
      </w:r>
      <w:r>
        <w:rPr>
          <w:noProof/>
        </w:rPr>
        <w:fldChar w:fldCharType="separate"/>
      </w:r>
      <w:r>
        <w:rPr>
          <w:noProof/>
        </w:rPr>
        <w:t>39</w:t>
      </w:r>
      <w:r>
        <w:rPr>
          <w:noProof/>
        </w:rPr>
        <w:fldChar w:fldCharType="end"/>
      </w:r>
    </w:p>
    <w:p w14:paraId="13844FC5" w14:textId="493668F7" w:rsidR="000F7FCF" w:rsidRDefault="000F7FC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r>
        <w:rPr>
          <w:noProof/>
        </w:rPr>
      </w:r>
      <w:r>
        <w:rPr>
          <w:noProof/>
        </w:rPr>
        <w:fldChar w:fldCharType="separate"/>
      </w:r>
      <w:r>
        <w:rPr>
          <w:noProof/>
        </w:rPr>
        <w:t>39</w:t>
      </w:r>
      <w:r>
        <w:rPr>
          <w:noProof/>
        </w:rPr>
        <w:fldChar w:fldCharType="end"/>
      </w:r>
    </w:p>
    <w:p w14:paraId="55F5048B" w14:textId="5D1891C8" w:rsidR="000F7FCF" w:rsidRDefault="000F7F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r>
        <w:rPr>
          <w:noProof/>
        </w:rPr>
      </w:r>
      <w:r>
        <w:rPr>
          <w:noProof/>
        </w:rPr>
        <w:fldChar w:fldCharType="separate"/>
      </w:r>
      <w:r>
        <w:rPr>
          <w:noProof/>
        </w:rPr>
        <w:t>40</w:t>
      </w:r>
      <w:r>
        <w:rPr>
          <w:noProof/>
        </w:rPr>
        <w:fldChar w:fldCharType="end"/>
      </w:r>
    </w:p>
    <w:p w14:paraId="33BC2961" w14:textId="2F88E5E1" w:rsidR="000F7FCF" w:rsidRDefault="000F7FC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r>
        <w:rPr>
          <w:noProof/>
        </w:rPr>
      </w:r>
      <w:r>
        <w:rPr>
          <w:noProof/>
        </w:rPr>
        <w:fldChar w:fldCharType="separate"/>
      </w:r>
      <w:r>
        <w:rPr>
          <w:noProof/>
        </w:rPr>
        <w:t>40</w:t>
      </w:r>
      <w:r>
        <w:rPr>
          <w:noProof/>
        </w:rPr>
        <w:fldChar w:fldCharType="end"/>
      </w:r>
    </w:p>
    <w:p w14:paraId="548C42C2" w14:textId="14655270" w:rsidR="000F7FCF" w:rsidRDefault="000F7FC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r>
        <w:rPr>
          <w:noProof/>
        </w:rPr>
      </w:r>
      <w:r>
        <w:rPr>
          <w:noProof/>
        </w:rPr>
        <w:fldChar w:fldCharType="separate"/>
      </w:r>
      <w:r>
        <w:rPr>
          <w:noProof/>
        </w:rPr>
        <w:t>40</w:t>
      </w:r>
      <w:r>
        <w:rPr>
          <w:noProof/>
        </w:rPr>
        <w:fldChar w:fldCharType="end"/>
      </w:r>
    </w:p>
    <w:p w14:paraId="23E9E21F" w14:textId="3CD4F99B" w:rsidR="000F7FCF" w:rsidRDefault="000F7FC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r>
        <w:rPr>
          <w:noProof/>
        </w:rPr>
      </w:r>
      <w:r>
        <w:rPr>
          <w:noProof/>
        </w:rPr>
        <w:fldChar w:fldCharType="separate"/>
      </w:r>
      <w:r>
        <w:rPr>
          <w:noProof/>
        </w:rPr>
        <w:t>40</w:t>
      </w:r>
      <w:r>
        <w:rPr>
          <w:noProof/>
        </w:rPr>
        <w:fldChar w:fldCharType="end"/>
      </w:r>
    </w:p>
    <w:p w14:paraId="5E948A57" w14:textId="44A50769" w:rsidR="000F7FCF" w:rsidRDefault="000F7FCF">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r>
        <w:rPr>
          <w:noProof/>
        </w:rPr>
      </w:r>
      <w:r>
        <w:rPr>
          <w:noProof/>
        </w:rPr>
        <w:fldChar w:fldCharType="separate"/>
      </w:r>
      <w:r>
        <w:rPr>
          <w:noProof/>
        </w:rPr>
        <w:t>40</w:t>
      </w:r>
      <w:r>
        <w:rPr>
          <w:noProof/>
        </w:rPr>
        <w:fldChar w:fldCharType="end"/>
      </w:r>
    </w:p>
    <w:p w14:paraId="038C0599" w14:textId="69C0DE31" w:rsidR="000F7FCF" w:rsidRDefault="000F7FC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r>
        <w:rPr>
          <w:noProof/>
        </w:rPr>
      </w:r>
      <w:r>
        <w:rPr>
          <w:noProof/>
        </w:rPr>
        <w:fldChar w:fldCharType="separate"/>
      </w:r>
      <w:r>
        <w:rPr>
          <w:noProof/>
        </w:rPr>
        <w:t>40</w:t>
      </w:r>
      <w:r>
        <w:rPr>
          <w:noProof/>
        </w:rPr>
        <w:fldChar w:fldCharType="end"/>
      </w:r>
    </w:p>
    <w:p w14:paraId="2DBF77D4" w14:textId="77F308F4" w:rsidR="000F7FCF" w:rsidRDefault="000F7FCF">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r>
        <w:rPr>
          <w:noProof/>
        </w:rPr>
      </w:r>
      <w:r>
        <w:rPr>
          <w:noProof/>
        </w:rPr>
        <w:fldChar w:fldCharType="separate"/>
      </w:r>
      <w:r>
        <w:rPr>
          <w:noProof/>
        </w:rPr>
        <w:t>40</w:t>
      </w:r>
      <w:r>
        <w:rPr>
          <w:noProof/>
        </w:rPr>
        <w:fldChar w:fldCharType="end"/>
      </w:r>
    </w:p>
    <w:p w14:paraId="2564D12A" w14:textId="5F553AC4" w:rsidR="000F7FCF" w:rsidRDefault="000F7F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r>
        <w:rPr>
          <w:noProof/>
        </w:rPr>
      </w:r>
      <w:r>
        <w:rPr>
          <w:noProof/>
        </w:rPr>
        <w:fldChar w:fldCharType="separate"/>
      </w:r>
      <w:r>
        <w:rPr>
          <w:noProof/>
        </w:rPr>
        <w:t>43</w:t>
      </w:r>
      <w:r>
        <w:rPr>
          <w:noProof/>
        </w:rPr>
        <w:fldChar w:fldCharType="end"/>
      </w:r>
    </w:p>
    <w:p w14:paraId="27B9073C" w14:textId="0F6E58AC" w:rsidR="000F7FCF" w:rsidRDefault="000F7F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r>
        <w:rPr>
          <w:noProof/>
        </w:rPr>
      </w:r>
      <w:r>
        <w:rPr>
          <w:noProof/>
        </w:rPr>
        <w:fldChar w:fldCharType="separate"/>
      </w:r>
      <w:r>
        <w:rPr>
          <w:noProof/>
        </w:rPr>
        <w:t>43</w:t>
      </w:r>
      <w:r>
        <w:rPr>
          <w:noProof/>
        </w:rPr>
        <w:fldChar w:fldCharType="end"/>
      </w:r>
    </w:p>
    <w:p w14:paraId="00574D83" w14:textId="20A64DC2"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r>
        <w:rPr>
          <w:noProof/>
        </w:rPr>
      </w:r>
      <w:r>
        <w:rPr>
          <w:noProof/>
        </w:rPr>
        <w:fldChar w:fldCharType="separate"/>
      </w:r>
      <w:r>
        <w:rPr>
          <w:noProof/>
        </w:rPr>
        <w:t>46</w:t>
      </w:r>
      <w:r>
        <w:rPr>
          <w:noProof/>
        </w:rPr>
        <w:fldChar w:fldCharType="end"/>
      </w:r>
    </w:p>
    <w:p w14:paraId="30453D5C" w14:textId="6C099515" w:rsidR="000F7FCF" w:rsidRDefault="000F7F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r>
        <w:rPr>
          <w:noProof/>
        </w:rPr>
      </w:r>
      <w:r>
        <w:rPr>
          <w:noProof/>
        </w:rPr>
        <w:fldChar w:fldCharType="separate"/>
      </w:r>
      <w:r>
        <w:rPr>
          <w:noProof/>
        </w:rPr>
        <w:t>46</w:t>
      </w:r>
      <w:r>
        <w:rPr>
          <w:noProof/>
        </w:rPr>
        <w:fldChar w:fldCharType="end"/>
      </w:r>
    </w:p>
    <w:p w14:paraId="6B4FB0B0" w14:textId="1CB98F31" w:rsidR="000F7FCF" w:rsidRDefault="000F7F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r>
        <w:rPr>
          <w:noProof/>
        </w:rPr>
      </w:r>
      <w:r>
        <w:rPr>
          <w:noProof/>
        </w:rPr>
        <w:fldChar w:fldCharType="separate"/>
      </w:r>
      <w:r>
        <w:rPr>
          <w:noProof/>
        </w:rPr>
        <w:t>46</w:t>
      </w:r>
      <w:r>
        <w:rPr>
          <w:noProof/>
        </w:rPr>
        <w:fldChar w:fldCharType="end"/>
      </w:r>
    </w:p>
    <w:p w14:paraId="6B3A35FD" w14:textId="7245FCF9" w:rsidR="000F7FCF" w:rsidRDefault="000F7F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r>
        <w:rPr>
          <w:noProof/>
        </w:rPr>
      </w:r>
      <w:r>
        <w:rPr>
          <w:noProof/>
        </w:rPr>
        <w:fldChar w:fldCharType="separate"/>
      </w:r>
      <w:r>
        <w:rPr>
          <w:noProof/>
        </w:rPr>
        <w:t>47</w:t>
      </w:r>
      <w:r>
        <w:rPr>
          <w:noProof/>
        </w:rPr>
        <w:fldChar w:fldCharType="end"/>
      </w:r>
    </w:p>
    <w:p w14:paraId="33361409" w14:textId="4E71B9F7" w:rsidR="000F7FCF" w:rsidRDefault="000F7F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r>
        <w:rPr>
          <w:noProof/>
        </w:rPr>
      </w:r>
      <w:r>
        <w:rPr>
          <w:noProof/>
        </w:rPr>
        <w:fldChar w:fldCharType="separate"/>
      </w:r>
      <w:r>
        <w:rPr>
          <w:noProof/>
        </w:rPr>
        <w:t>48</w:t>
      </w:r>
      <w:r>
        <w:rPr>
          <w:noProof/>
        </w:rPr>
        <w:fldChar w:fldCharType="end"/>
      </w:r>
    </w:p>
    <w:p w14:paraId="3CAB711D" w14:textId="3721715B" w:rsidR="000F7FCF" w:rsidRDefault="000F7F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r>
        <w:rPr>
          <w:noProof/>
        </w:rPr>
      </w:r>
      <w:r>
        <w:rPr>
          <w:noProof/>
        </w:rPr>
        <w:fldChar w:fldCharType="separate"/>
      </w:r>
      <w:r>
        <w:rPr>
          <w:noProof/>
        </w:rPr>
        <w:t>49</w:t>
      </w:r>
      <w:r>
        <w:rPr>
          <w:noProof/>
        </w:rPr>
        <w:fldChar w:fldCharType="end"/>
      </w:r>
    </w:p>
    <w:p w14:paraId="181F4931" w14:textId="445D71F4" w:rsidR="000F7FCF" w:rsidRDefault="000F7F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r>
        <w:rPr>
          <w:noProof/>
        </w:rPr>
      </w:r>
      <w:r>
        <w:rPr>
          <w:noProof/>
        </w:rPr>
        <w:fldChar w:fldCharType="separate"/>
      </w:r>
      <w:r>
        <w:rPr>
          <w:noProof/>
        </w:rPr>
        <w:t>49</w:t>
      </w:r>
      <w:r>
        <w:rPr>
          <w:noProof/>
        </w:rPr>
        <w:fldChar w:fldCharType="end"/>
      </w:r>
    </w:p>
    <w:p w14:paraId="0347A69C" w14:textId="3618B5E8" w:rsidR="000F7FCF" w:rsidRDefault="000F7FC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r>
        <w:rPr>
          <w:noProof/>
        </w:rPr>
      </w:r>
      <w:r>
        <w:rPr>
          <w:noProof/>
        </w:rPr>
        <w:fldChar w:fldCharType="separate"/>
      </w:r>
      <w:r>
        <w:rPr>
          <w:noProof/>
        </w:rPr>
        <w:t>50</w:t>
      </w:r>
      <w:r>
        <w:rPr>
          <w:noProof/>
        </w:rPr>
        <w:fldChar w:fldCharType="end"/>
      </w:r>
    </w:p>
    <w:p w14:paraId="6ECF5EEC" w14:textId="4067EE6C" w:rsidR="000F7FCF" w:rsidRDefault="000F7FC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r>
        <w:rPr>
          <w:noProof/>
        </w:rPr>
      </w:r>
      <w:r>
        <w:rPr>
          <w:noProof/>
        </w:rPr>
        <w:fldChar w:fldCharType="separate"/>
      </w:r>
      <w:r>
        <w:rPr>
          <w:noProof/>
        </w:rPr>
        <w:t>50</w:t>
      </w:r>
      <w:r>
        <w:rPr>
          <w:noProof/>
        </w:rPr>
        <w:fldChar w:fldCharType="end"/>
      </w:r>
    </w:p>
    <w:p w14:paraId="2479830B" w14:textId="2C7BA0E8" w:rsidR="000F7FCF" w:rsidRDefault="000F7FCF">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r>
        <w:rPr>
          <w:noProof/>
        </w:rPr>
      </w:r>
      <w:r>
        <w:rPr>
          <w:noProof/>
        </w:rPr>
        <w:fldChar w:fldCharType="separate"/>
      </w:r>
      <w:r>
        <w:rPr>
          <w:noProof/>
        </w:rPr>
        <w:t>51</w:t>
      </w:r>
      <w:r>
        <w:rPr>
          <w:noProof/>
        </w:rPr>
        <w:fldChar w:fldCharType="end"/>
      </w:r>
    </w:p>
    <w:p w14:paraId="64A4F86A" w14:textId="692A043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r>
        <w:rPr>
          <w:noProof/>
        </w:rPr>
      </w:r>
      <w:r>
        <w:rPr>
          <w:noProof/>
        </w:rPr>
        <w:fldChar w:fldCharType="separate"/>
      </w:r>
      <w:r>
        <w:rPr>
          <w:noProof/>
        </w:rPr>
        <w:t>52</w:t>
      </w:r>
      <w:r>
        <w:rPr>
          <w:noProof/>
        </w:rPr>
        <w:fldChar w:fldCharType="end"/>
      </w:r>
    </w:p>
    <w:p w14:paraId="27DAD5EC" w14:textId="019AE7D4"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r>
        <w:rPr>
          <w:noProof/>
        </w:rPr>
      </w:r>
      <w:r>
        <w:rPr>
          <w:noProof/>
        </w:rPr>
        <w:fldChar w:fldCharType="separate"/>
      </w:r>
      <w:r>
        <w:rPr>
          <w:noProof/>
        </w:rPr>
        <w:t>52</w:t>
      </w:r>
      <w:r>
        <w:rPr>
          <w:noProof/>
        </w:rPr>
        <w:fldChar w:fldCharType="end"/>
      </w:r>
    </w:p>
    <w:p w14:paraId="114D894B" w14:textId="0323446C" w:rsidR="000F7FCF" w:rsidRDefault="000F7F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r>
        <w:rPr>
          <w:noProof/>
        </w:rPr>
      </w:r>
      <w:r>
        <w:rPr>
          <w:noProof/>
        </w:rPr>
        <w:fldChar w:fldCharType="separate"/>
      </w:r>
      <w:r>
        <w:rPr>
          <w:noProof/>
        </w:rPr>
        <w:t>52</w:t>
      </w:r>
      <w:r>
        <w:rPr>
          <w:noProof/>
        </w:rPr>
        <w:fldChar w:fldCharType="end"/>
      </w:r>
    </w:p>
    <w:p w14:paraId="6698AB74" w14:textId="3D75F803" w:rsidR="000F7FCF" w:rsidRDefault="000F7F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r>
        <w:rPr>
          <w:noProof/>
        </w:rPr>
      </w:r>
      <w:r>
        <w:rPr>
          <w:noProof/>
        </w:rPr>
        <w:fldChar w:fldCharType="separate"/>
      </w:r>
      <w:r>
        <w:rPr>
          <w:noProof/>
        </w:rPr>
        <w:t>52</w:t>
      </w:r>
      <w:r>
        <w:rPr>
          <w:noProof/>
        </w:rPr>
        <w:fldChar w:fldCharType="end"/>
      </w:r>
    </w:p>
    <w:p w14:paraId="09F67D9A" w14:textId="2A09EF25" w:rsidR="000F7FCF" w:rsidRDefault="000F7F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r>
        <w:rPr>
          <w:noProof/>
        </w:rPr>
      </w:r>
      <w:r>
        <w:rPr>
          <w:noProof/>
        </w:rPr>
        <w:fldChar w:fldCharType="separate"/>
      </w:r>
      <w:r>
        <w:rPr>
          <w:noProof/>
        </w:rPr>
        <w:t>53</w:t>
      </w:r>
      <w:r>
        <w:rPr>
          <w:noProof/>
        </w:rPr>
        <w:fldChar w:fldCharType="end"/>
      </w:r>
    </w:p>
    <w:p w14:paraId="503D251B" w14:textId="4499B363" w:rsidR="000F7FCF" w:rsidRDefault="000F7F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r>
        <w:rPr>
          <w:noProof/>
        </w:rPr>
      </w:r>
      <w:r>
        <w:rPr>
          <w:noProof/>
        </w:rPr>
        <w:fldChar w:fldCharType="separate"/>
      </w:r>
      <w:r>
        <w:rPr>
          <w:noProof/>
        </w:rPr>
        <w:t>53</w:t>
      </w:r>
      <w:r>
        <w:rPr>
          <w:noProof/>
        </w:rPr>
        <w:fldChar w:fldCharType="end"/>
      </w:r>
    </w:p>
    <w:p w14:paraId="54C5646F" w14:textId="41B3DB7E" w:rsidR="000F7FCF" w:rsidRDefault="000F7F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r>
        <w:rPr>
          <w:noProof/>
        </w:rPr>
      </w:r>
      <w:r>
        <w:rPr>
          <w:noProof/>
        </w:rPr>
        <w:fldChar w:fldCharType="separate"/>
      </w:r>
      <w:r>
        <w:rPr>
          <w:noProof/>
        </w:rPr>
        <w:t>53</w:t>
      </w:r>
      <w:r>
        <w:rPr>
          <w:noProof/>
        </w:rPr>
        <w:fldChar w:fldCharType="end"/>
      </w:r>
    </w:p>
    <w:p w14:paraId="33AAD82F" w14:textId="55A3CC5B" w:rsidR="000F7FCF" w:rsidRDefault="000F7F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r>
        <w:rPr>
          <w:noProof/>
        </w:rPr>
      </w:r>
      <w:r>
        <w:rPr>
          <w:noProof/>
        </w:rPr>
        <w:fldChar w:fldCharType="separate"/>
      </w:r>
      <w:r>
        <w:rPr>
          <w:noProof/>
        </w:rPr>
        <w:t>53</w:t>
      </w:r>
      <w:r>
        <w:rPr>
          <w:noProof/>
        </w:rPr>
        <w:fldChar w:fldCharType="end"/>
      </w:r>
    </w:p>
    <w:p w14:paraId="3C343F18" w14:textId="0D820A66" w:rsidR="000F7FCF" w:rsidRDefault="000F7F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r>
        <w:rPr>
          <w:noProof/>
        </w:rPr>
      </w:r>
      <w:r>
        <w:rPr>
          <w:noProof/>
        </w:rPr>
        <w:fldChar w:fldCharType="separate"/>
      </w:r>
      <w:r>
        <w:rPr>
          <w:noProof/>
        </w:rPr>
        <w:t>54</w:t>
      </w:r>
      <w:r>
        <w:rPr>
          <w:noProof/>
        </w:rPr>
        <w:fldChar w:fldCharType="end"/>
      </w:r>
    </w:p>
    <w:p w14:paraId="3B654227" w14:textId="59BB474A" w:rsidR="000F7FCF" w:rsidRDefault="000F7F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r>
        <w:rPr>
          <w:noProof/>
        </w:rPr>
      </w:r>
      <w:r>
        <w:rPr>
          <w:noProof/>
        </w:rPr>
        <w:fldChar w:fldCharType="separate"/>
      </w:r>
      <w:r>
        <w:rPr>
          <w:noProof/>
        </w:rPr>
        <w:t>54</w:t>
      </w:r>
      <w:r>
        <w:rPr>
          <w:noProof/>
        </w:rPr>
        <w:fldChar w:fldCharType="end"/>
      </w:r>
    </w:p>
    <w:p w14:paraId="36A7A21E" w14:textId="6ADC394A" w:rsidR="000F7FCF" w:rsidRDefault="000F7F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r>
        <w:rPr>
          <w:noProof/>
        </w:rPr>
      </w:r>
      <w:r>
        <w:rPr>
          <w:noProof/>
        </w:rPr>
        <w:fldChar w:fldCharType="separate"/>
      </w:r>
      <w:r>
        <w:rPr>
          <w:noProof/>
        </w:rPr>
        <w:t>54</w:t>
      </w:r>
      <w:r>
        <w:rPr>
          <w:noProof/>
        </w:rPr>
        <w:fldChar w:fldCharType="end"/>
      </w:r>
    </w:p>
    <w:p w14:paraId="58032B78" w14:textId="1AC3C905" w:rsidR="000F7FCF" w:rsidRDefault="000F7F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r>
        <w:rPr>
          <w:noProof/>
        </w:rPr>
      </w:r>
      <w:r>
        <w:rPr>
          <w:noProof/>
        </w:rPr>
        <w:fldChar w:fldCharType="separate"/>
      </w:r>
      <w:r>
        <w:rPr>
          <w:noProof/>
        </w:rPr>
        <w:t>54</w:t>
      </w:r>
      <w:r>
        <w:rPr>
          <w:noProof/>
        </w:rPr>
        <w:fldChar w:fldCharType="end"/>
      </w:r>
    </w:p>
    <w:p w14:paraId="0CA77AE1" w14:textId="26A3B276" w:rsidR="000F7FCF" w:rsidRDefault="000F7F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r>
        <w:rPr>
          <w:noProof/>
        </w:rPr>
      </w:r>
      <w:r>
        <w:rPr>
          <w:noProof/>
        </w:rPr>
        <w:fldChar w:fldCharType="separate"/>
      </w:r>
      <w:r>
        <w:rPr>
          <w:noProof/>
        </w:rPr>
        <w:t>54</w:t>
      </w:r>
      <w:r>
        <w:rPr>
          <w:noProof/>
        </w:rPr>
        <w:fldChar w:fldCharType="end"/>
      </w:r>
    </w:p>
    <w:p w14:paraId="1021CCE1" w14:textId="21C89545" w:rsidR="000F7FCF" w:rsidRDefault="000F7F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r>
        <w:rPr>
          <w:noProof/>
        </w:rPr>
      </w:r>
      <w:r>
        <w:rPr>
          <w:noProof/>
        </w:rPr>
        <w:fldChar w:fldCharType="separate"/>
      </w:r>
      <w:r>
        <w:rPr>
          <w:noProof/>
        </w:rPr>
        <w:t>54</w:t>
      </w:r>
      <w:r>
        <w:rPr>
          <w:noProof/>
        </w:rPr>
        <w:fldChar w:fldCharType="end"/>
      </w:r>
    </w:p>
    <w:p w14:paraId="7BBD7D9F" w14:textId="77F26544" w:rsidR="000F7FCF" w:rsidRDefault="000F7F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r>
        <w:rPr>
          <w:noProof/>
        </w:rPr>
      </w:r>
      <w:r>
        <w:rPr>
          <w:noProof/>
        </w:rPr>
        <w:fldChar w:fldCharType="separate"/>
      </w:r>
      <w:r>
        <w:rPr>
          <w:noProof/>
        </w:rPr>
        <w:t>54</w:t>
      </w:r>
      <w:r>
        <w:rPr>
          <w:noProof/>
        </w:rPr>
        <w:fldChar w:fldCharType="end"/>
      </w:r>
    </w:p>
    <w:p w14:paraId="2F892B35" w14:textId="54A5B53A" w:rsidR="000F7FCF" w:rsidRDefault="000F7F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r>
        <w:rPr>
          <w:noProof/>
        </w:rPr>
      </w:r>
      <w:r>
        <w:rPr>
          <w:noProof/>
        </w:rPr>
        <w:fldChar w:fldCharType="separate"/>
      </w:r>
      <w:r>
        <w:rPr>
          <w:noProof/>
        </w:rPr>
        <w:t>54</w:t>
      </w:r>
      <w:r>
        <w:rPr>
          <w:noProof/>
        </w:rPr>
        <w:fldChar w:fldCharType="end"/>
      </w:r>
    </w:p>
    <w:p w14:paraId="3C4B6034" w14:textId="71A424CA" w:rsidR="000F7FCF" w:rsidRDefault="000F7F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r>
        <w:rPr>
          <w:noProof/>
        </w:rPr>
      </w:r>
      <w:r>
        <w:rPr>
          <w:noProof/>
        </w:rPr>
        <w:fldChar w:fldCharType="separate"/>
      </w:r>
      <w:r>
        <w:rPr>
          <w:noProof/>
        </w:rPr>
        <w:t>54</w:t>
      </w:r>
      <w:r>
        <w:rPr>
          <w:noProof/>
        </w:rPr>
        <w:fldChar w:fldCharType="end"/>
      </w:r>
    </w:p>
    <w:p w14:paraId="32B67D76" w14:textId="69B81B31" w:rsidR="000F7FCF" w:rsidRDefault="000F7FC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r>
        <w:rPr>
          <w:noProof/>
        </w:rPr>
      </w:r>
      <w:r>
        <w:rPr>
          <w:noProof/>
        </w:rPr>
        <w:fldChar w:fldCharType="separate"/>
      </w:r>
      <w:r>
        <w:rPr>
          <w:noProof/>
        </w:rPr>
        <w:t>54</w:t>
      </w:r>
      <w:r>
        <w:rPr>
          <w:noProof/>
        </w:rPr>
        <w:fldChar w:fldCharType="end"/>
      </w:r>
    </w:p>
    <w:p w14:paraId="1DF7F827" w14:textId="4359650F" w:rsidR="000F7FCF" w:rsidRDefault="000F7FC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r>
        <w:rPr>
          <w:noProof/>
        </w:rPr>
      </w:r>
      <w:r>
        <w:rPr>
          <w:noProof/>
        </w:rPr>
        <w:fldChar w:fldCharType="separate"/>
      </w:r>
      <w:r>
        <w:rPr>
          <w:noProof/>
        </w:rPr>
        <w:t>55</w:t>
      </w:r>
      <w:r>
        <w:rPr>
          <w:noProof/>
        </w:rPr>
        <w:fldChar w:fldCharType="end"/>
      </w:r>
    </w:p>
    <w:p w14:paraId="4CF7B34E" w14:textId="5BEEDEF3" w:rsidR="000F7FCF" w:rsidRDefault="000F7FC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r>
        <w:rPr>
          <w:noProof/>
        </w:rPr>
      </w:r>
      <w:r>
        <w:rPr>
          <w:noProof/>
        </w:rPr>
        <w:fldChar w:fldCharType="separate"/>
      </w:r>
      <w:r>
        <w:rPr>
          <w:noProof/>
        </w:rPr>
        <w:t>55</w:t>
      </w:r>
      <w:r>
        <w:rPr>
          <w:noProof/>
        </w:rPr>
        <w:fldChar w:fldCharType="end"/>
      </w:r>
    </w:p>
    <w:p w14:paraId="55A68795" w14:textId="51B50B78" w:rsidR="000F7FCF" w:rsidRDefault="000F7FC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r>
        <w:rPr>
          <w:noProof/>
        </w:rPr>
      </w:r>
      <w:r>
        <w:rPr>
          <w:noProof/>
        </w:rPr>
        <w:fldChar w:fldCharType="separate"/>
      </w:r>
      <w:r>
        <w:rPr>
          <w:noProof/>
        </w:rPr>
        <w:t>55</w:t>
      </w:r>
      <w:r>
        <w:rPr>
          <w:noProof/>
        </w:rPr>
        <w:fldChar w:fldCharType="end"/>
      </w:r>
    </w:p>
    <w:p w14:paraId="70AC4D92" w14:textId="522709E5" w:rsidR="000F7FCF" w:rsidRDefault="000F7FC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r>
        <w:rPr>
          <w:noProof/>
        </w:rPr>
      </w:r>
      <w:r>
        <w:rPr>
          <w:noProof/>
        </w:rPr>
        <w:fldChar w:fldCharType="separate"/>
      </w:r>
      <w:r>
        <w:rPr>
          <w:noProof/>
        </w:rPr>
        <w:t>55</w:t>
      </w:r>
      <w:r>
        <w:rPr>
          <w:noProof/>
        </w:rPr>
        <w:fldChar w:fldCharType="end"/>
      </w:r>
    </w:p>
    <w:p w14:paraId="1D28D034" w14:textId="3261987E" w:rsidR="000F7FCF" w:rsidRDefault="000F7FC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r>
        <w:rPr>
          <w:noProof/>
        </w:rPr>
      </w:r>
      <w:r>
        <w:rPr>
          <w:noProof/>
        </w:rPr>
        <w:fldChar w:fldCharType="separate"/>
      </w:r>
      <w:r>
        <w:rPr>
          <w:noProof/>
        </w:rPr>
        <w:t>55</w:t>
      </w:r>
      <w:r>
        <w:rPr>
          <w:noProof/>
        </w:rPr>
        <w:fldChar w:fldCharType="end"/>
      </w:r>
    </w:p>
    <w:p w14:paraId="41C81F9A" w14:textId="50AFF1BA" w:rsidR="000F7FCF" w:rsidRDefault="000F7FC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r>
        <w:rPr>
          <w:noProof/>
        </w:rPr>
      </w:r>
      <w:r>
        <w:rPr>
          <w:noProof/>
        </w:rPr>
        <w:fldChar w:fldCharType="separate"/>
      </w:r>
      <w:r>
        <w:rPr>
          <w:noProof/>
        </w:rPr>
        <w:t>56</w:t>
      </w:r>
      <w:r>
        <w:rPr>
          <w:noProof/>
        </w:rPr>
        <w:fldChar w:fldCharType="end"/>
      </w:r>
    </w:p>
    <w:p w14:paraId="35712014" w14:textId="2AC8A13F" w:rsidR="000F7FCF" w:rsidRDefault="000F7FC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r>
        <w:rPr>
          <w:noProof/>
        </w:rPr>
      </w:r>
      <w:r>
        <w:rPr>
          <w:noProof/>
        </w:rPr>
        <w:fldChar w:fldCharType="separate"/>
      </w:r>
      <w:r>
        <w:rPr>
          <w:noProof/>
        </w:rPr>
        <w:t>57</w:t>
      </w:r>
      <w:r>
        <w:rPr>
          <w:noProof/>
        </w:rPr>
        <w:fldChar w:fldCharType="end"/>
      </w:r>
    </w:p>
    <w:p w14:paraId="4FE85D88" w14:textId="4EDE659F" w:rsidR="000F7FCF" w:rsidRDefault="000F7FC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r>
        <w:rPr>
          <w:noProof/>
        </w:rPr>
      </w:r>
      <w:r>
        <w:rPr>
          <w:noProof/>
        </w:rPr>
        <w:fldChar w:fldCharType="separate"/>
      </w:r>
      <w:r>
        <w:rPr>
          <w:noProof/>
        </w:rPr>
        <w:t>57</w:t>
      </w:r>
      <w:r>
        <w:rPr>
          <w:noProof/>
        </w:rPr>
        <w:fldChar w:fldCharType="end"/>
      </w:r>
    </w:p>
    <w:p w14:paraId="20590213" w14:textId="1EC3AC36" w:rsidR="000F7FCF" w:rsidRDefault="000F7FC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r>
        <w:rPr>
          <w:noProof/>
        </w:rPr>
      </w:r>
      <w:r>
        <w:rPr>
          <w:noProof/>
        </w:rPr>
        <w:fldChar w:fldCharType="separate"/>
      </w:r>
      <w:r>
        <w:rPr>
          <w:noProof/>
        </w:rPr>
        <w:t>57</w:t>
      </w:r>
      <w:r>
        <w:rPr>
          <w:noProof/>
        </w:rPr>
        <w:fldChar w:fldCharType="end"/>
      </w:r>
    </w:p>
    <w:p w14:paraId="11B15A50" w14:textId="1E7F81C8" w:rsidR="000F7FCF" w:rsidRDefault="000F7FC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r>
        <w:rPr>
          <w:noProof/>
        </w:rPr>
      </w:r>
      <w:r>
        <w:rPr>
          <w:noProof/>
        </w:rPr>
        <w:fldChar w:fldCharType="separate"/>
      </w:r>
      <w:r>
        <w:rPr>
          <w:noProof/>
        </w:rPr>
        <w:t>57</w:t>
      </w:r>
      <w:r>
        <w:rPr>
          <w:noProof/>
        </w:rPr>
        <w:fldChar w:fldCharType="end"/>
      </w:r>
    </w:p>
    <w:p w14:paraId="5BE26682" w14:textId="33047EBC" w:rsidR="000F7FCF" w:rsidRDefault="000F7FC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r>
        <w:rPr>
          <w:noProof/>
        </w:rPr>
      </w:r>
      <w:r>
        <w:rPr>
          <w:noProof/>
        </w:rPr>
        <w:fldChar w:fldCharType="separate"/>
      </w:r>
      <w:r>
        <w:rPr>
          <w:noProof/>
        </w:rPr>
        <w:t>57</w:t>
      </w:r>
      <w:r>
        <w:rPr>
          <w:noProof/>
        </w:rPr>
        <w:fldChar w:fldCharType="end"/>
      </w:r>
    </w:p>
    <w:p w14:paraId="178372F4" w14:textId="3ABADB16" w:rsidR="000F7FCF" w:rsidRDefault="000F7FC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r>
        <w:rPr>
          <w:noProof/>
        </w:rPr>
      </w:r>
      <w:r>
        <w:rPr>
          <w:noProof/>
        </w:rPr>
        <w:fldChar w:fldCharType="separate"/>
      </w:r>
      <w:r>
        <w:rPr>
          <w:noProof/>
        </w:rPr>
        <w:t>57</w:t>
      </w:r>
      <w:r>
        <w:rPr>
          <w:noProof/>
        </w:rPr>
        <w:fldChar w:fldCharType="end"/>
      </w:r>
    </w:p>
    <w:p w14:paraId="28DDB96F" w14:textId="1DE562BC" w:rsidR="000F7FCF" w:rsidRDefault="000F7FC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r>
        <w:rPr>
          <w:noProof/>
        </w:rPr>
      </w:r>
      <w:r>
        <w:rPr>
          <w:noProof/>
        </w:rPr>
        <w:fldChar w:fldCharType="separate"/>
      </w:r>
      <w:r>
        <w:rPr>
          <w:noProof/>
        </w:rPr>
        <w:t>58</w:t>
      </w:r>
      <w:r>
        <w:rPr>
          <w:noProof/>
        </w:rPr>
        <w:fldChar w:fldCharType="end"/>
      </w:r>
    </w:p>
    <w:p w14:paraId="5D1F930A" w14:textId="04E5CA6F" w:rsidR="000F7FCF" w:rsidRDefault="000F7F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r>
        <w:rPr>
          <w:noProof/>
        </w:rPr>
      </w:r>
      <w:r>
        <w:rPr>
          <w:noProof/>
        </w:rPr>
        <w:fldChar w:fldCharType="separate"/>
      </w:r>
      <w:r>
        <w:rPr>
          <w:noProof/>
        </w:rPr>
        <w:t>58</w:t>
      </w:r>
      <w:r>
        <w:rPr>
          <w:noProof/>
        </w:rPr>
        <w:fldChar w:fldCharType="end"/>
      </w:r>
    </w:p>
    <w:p w14:paraId="1F58DDEC" w14:textId="4A0E0C1A" w:rsidR="000F7FCF" w:rsidRDefault="000F7FC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r>
        <w:rPr>
          <w:noProof/>
        </w:rPr>
      </w:r>
      <w:r>
        <w:rPr>
          <w:noProof/>
        </w:rPr>
        <w:fldChar w:fldCharType="separate"/>
      </w:r>
      <w:r>
        <w:rPr>
          <w:noProof/>
        </w:rPr>
        <w:t>58</w:t>
      </w:r>
      <w:r>
        <w:rPr>
          <w:noProof/>
        </w:rPr>
        <w:fldChar w:fldCharType="end"/>
      </w:r>
    </w:p>
    <w:p w14:paraId="2F4660CE" w14:textId="31A7A770" w:rsidR="000F7FCF" w:rsidRDefault="000F7FC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r>
        <w:rPr>
          <w:noProof/>
        </w:rPr>
      </w:r>
      <w:r>
        <w:rPr>
          <w:noProof/>
        </w:rPr>
        <w:fldChar w:fldCharType="separate"/>
      </w:r>
      <w:r>
        <w:rPr>
          <w:noProof/>
        </w:rPr>
        <w:t>59</w:t>
      </w:r>
      <w:r>
        <w:rPr>
          <w:noProof/>
        </w:rPr>
        <w:fldChar w:fldCharType="end"/>
      </w:r>
    </w:p>
    <w:p w14:paraId="39FC8FE9" w14:textId="07228FFC" w:rsidR="000F7FCF" w:rsidRDefault="000F7FC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r>
        <w:rPr>
          <w:noProof/>
        </w:rPr>
      </w:r>
      <w:r>
        <w:rPr>
          <w:noProof/>
        </w:rPr>
        <w:fldChar w:fldCharType="separate"/>
      </w:r>
      <w:r>
        <w:rPr>
          <w:noProof/>
        </w:rPr>
        <w:t>59</w:t>
      </w:r>
      <w:r>
        <w:rPr>
          <w:noProof/>
        </w:rPr>
        <w:fldChar w:fldCharType="end"/>
      </w:r>
    </w:p>
    <w:p w14:paraId="2929A5A7" w14:textId="77C59A29" w:rsidR="000F7FCF" w:rsidRDefault="000F7FC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r>
        <w:rPr>
          <w:noProof/>
        </w:rPr>
      </w:r>
      <w:r>
        <w:rPr>
          <w:noProof/>
        </w:rPr>
        <w:fldChar w:fldCharType="separate"/>
      </w:r>
      <w:r>
        <w:rPr>
          <w:noProof/>
        </w:rPr>
        <w:t>59</w:t>
      </w:r>
      <w:r>
        <w:rPr>
          <w:noProof/>
        </w:rPr>
        <w:fldChar w:fldCharType="end"/>
      </w:r>
    </w:p>
    <w:p w14:paraId="3DC4C080" w14:textId="4554CA4A" w:rsidR="000F7FCF" w:rsidRDefault="000F7FCF">
      <w:pPr>
        <w:pStyle w:val="TOC3"/>
        <w:rPr>
          <w:rFonts w:asciiTheme="minorHAnsi" w:eastAsiaTheme="minorEastAsia" w:hAnsiTheme="minorHAnsi" w:cstheme="minorBidi"/>
          <w:noProof/>
          <w:kern w:val="2"/>
          <w:sz w:val="21"/>
          <w:szCs w:val="22"/>
          <w:lang w:val="en-US" w:eastAsia="zh-CN"/>
        </w:rPr>
      </w:pPr>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r>
        <w:rPr>
          <w:noProof/>
        </w:rPr>
      </w:r>
      <w:r>
        <w:rPr>
          <w:noProof/>
        </w:rPr>
        <w:fldChar w:fldCharType="separate"/>
      </w:r>
      <w:r>
        <w:rPr>
          <w:noProof/>
        </w:rPr>
        <w:t>59</w:t>
      </w:r>
      <w:r>
        <w:rPr>
          <w:noProof/>
        </w:rPr>
        <w:fldChar w:fldCharType="end"/>
      </w:r>
    </w:p>
    <w:p w14:paraId="4019B741" w14:textId="64B75524" w:rsidR="000F7FCF" w:rsidRDefault="000F7F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r>
        <w:rPr>
          <w:noProof/>
        </w:rPr>
      </w:r>
      <w:r>
        <w:rPr>
          <w:noProof/>
        </w:rPr>
        <w:fldChar w:fldCharType="separate"/>
      </w:r>
      <w:r>
        <w:rPr>
          <w:noProof/>
        </w:rPr>
        <w:t>60</w:t>
      </w:r>
      <w:r>
        <w:rPr>
          <w:noProof/>
        </w:rPr>
        <w:fldChar w:fldCharType="end"/>
      </w:r>
    </w:p>
    <w:p w14:paraId="359820C4" w14:textId="2B7B066C" w:rsidR="000F7FCF" w:rsidRDefault="000F7F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r>
        <w:rPr>
          <w:noProof/>
        </w:rPr>
      </w:r>
      <w:r>
        <w:rPr>
          <w:noProof/>
        </w:rPr>
        <w:fldChar w:fldCharType="separate"/>
      </w:r>
      <w:r>
        <w:rPr>
          <w:noProof/>
        </w:rPr>
        <w:t>60</w:t>
      </w:r>
      <w:r>
        <w:rPr>
          <w:noProof/>
        </w:rPr>
        <w:fldChar w:fldCharType="end"/>
      </w:r>
    </w:p>
    <w:p w14:paraId="282DC51D" w14:textId="552DEDC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r>
        <w:rPr>
          <w:noProof/>
        </w:rPr>
      </w:r>
      <w:r>
        <w:rPr>
          <w:noProof/>
        </w:rPr>
        <w:fldChar w:fldCharType="separate"/>
      </w:r>
      <w:r>
        <w:rPr>
          <w:noProof/>
        </w:rPr>
        <w:t>60</w:t>
      </w:r>
      <w:r>
        <w:rPr>
          <w:noProof/>
        </w:rPr>
        <w:fldChar w:fldCharType="end"/>
      </w:r>
    </w:p>
    <w:p w14:paraId="7EEFAF11" w14:textId="3371FD8C" w:rsidR="000F7FCF" w:rsidRDefault="000F7F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r>
        <w:rPr>
          <w:noProof/>
        </w:rPr>
      </w:r>
      <w:r>
        <w:rPr>
          <w:noProof/>
        </w:rPr>
        <w:fldChar w:fldCharType="separate"/>
      </w:r>
      <w:r>
        <w:rPr>
          <w:noProof/>
        </w:rPr>
        <w:t>60</w:t>
      </w:r>
      <w:r>
        <w:rPr>
          <w:noProof/>
        </w:rPr>
        <w:fldChar w:fldCharType="end"/>
      </w:r>
    </w:p>
    <w:p w14:paraId="4C1C0E98" w14:textId="77D976E8" w:rsidR="000F7FCF" w:rsidRDefault="000F7F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r>
        <w:rPr>
          <w:noProof/>
        </w:rPr>
      </w:r>
      <w:r>
        <w:rPr>
          <w:noProof/>
        </w:rPr>
        <w:fldChar w:fldCharType="separate"/>
      </w:r>
      <w:r>
        <w:rPr>
          <w:noProof/>
        </w:rPr>
        <w:t>61</w:t>
      </w:r>
      <w:r>
        <w:rPr>
          <w:noProof/>
        </w:rPr>
        <w:fldChar w:fldCharType="end"/>
      </w:r>
    </w:p>
    <w:p w14:paraId="6B68BAF4" w14:textId="2D5336C4" w:rsidR="000F7FCF" w:rsidRDefault="000F7F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r>
        <w:rPr>
          <w:noProof/>
        </w:rPr>
      </w:r>
      <w:r>
        <w:rPr>
          <w:noProof/>
        </w:rPr>
        <w:fldChar w:fldCharType="separate"/>
      </w:r>
      <w:r>
        <w:rPr>
          <w:noProof/>
        </w:rPr>
        <w:t>61</w:t>
      </w:r>
      <w:r>
        <w:rPr>
          <w:noProof/>
        </w:rPr>
        <w:fldChar w:fldCharType="end"/>
      </w:r>
    </w:p>
    <w:p w14:paraId="2BD90566" w14:textId="5E20CA9F" w:rsidR="000F7FCF" w:rsidRDefault="000F7F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r>
        <w:rPr>
          <w:noProof/>
        </w:rPr>
      </w:r>
      <w:r>
        <w:rPr>
          <w:noProof/>
        </w:rPr>
        <w:fldChar w:fldCharType="separate"/>
      </w:r>
      <w:r>
        <w:rPr>
          <w:noProof/>
        </w:rPr>
        <w:t>61</w:t>
      </w:r>
      <w:r>
        <w:rPr>
          <w:noProof/>
        </w:rPr>
        <w:fldChar w:fldCharType="end"/>
      </w:r>
    </w:p>
    <w:p w14:paraId="3FB0DD1E" w14:textId="6CA394D0" w:rsidR="000F7FCF" w:rsidRDefault="000F7FC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r>
        <w:rPr>
          <w:noProof/>
        </w:rPr>
      </w:r>
      <w:r>
        <w:rPr>
          <w:noProof/>
        </w:rPr>
        <w:fldChar w:fldCharType="separate"/>
      </w:r>
      <w:r>
        <w:rPr>
          <w:noProof/>
        </w:rPr>
        <w:t>62</w:t>
      </w:r>
      <w:r>
        <w:rPr>
          <w:noProof/>
        </w:rPr>
        <w:fldChar w:fldCharType="end"/>
      </w:r>
    </w:p>
    <w:p w14:paraId="7F1F912D" w14:textId="593C5AAA" w:rsidR="000F7FCF" w:rsidRDefault="000F7FC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r>
        <w:rPr>
          <w:noProof/>
        </w:rPr>
      </w:r>
      <w:r>
        <w:rPr>
          <w:noProof/>
        </w:rPr>
        <w:fldChar w:fldCharType="separate"/>
      </w:r>
      <w:r>
        <w:rPr>
          <w:noProof/>
        </w:rPr>
        <w:t>62</w:t>
      </w:r>
      <w:r>
        <w:rPr>
          <w:noProof/>
        </w:rPr>
        <w:fldChar w:fldCharType="end"/>
      </w:r>
    </w:p>
    <w:p w14:paraId="79115DE9" w14:textId="6516AF47" w:rsidR="000F7FCF" w:rsidRDefault="000F7FC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r>
        <w:rPr>
          <w:noProof/>
        </w:rPr>
      </w:r>
      <w:r>
        <w:rPr>
          <w:noProof/>
        </w:rPr>
        <w:fldChar w:fldCharType="separate"/>
      </w:r>
      <w:r>
        <w:rPr>
          <w:noProof/>
        </w:rPr>
        <w:t>62</w:t>
      </w:r>
      <w:r>
        <w:rPr>
          <w:noProof/>
        </w:rPr>
        <w:fldChar w:fldCharType="end"/>
      </w:r>
    </w:p>
    <w:p w14:paraId="2A4CA982" w14:textId="23E05B36"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r>
        <w:rPr>
          <w:noProof/>
        </w:rPr>
      </w:r>
      <w:r>
        <w:rPr>
          <w:noProof/>
        </w:rPr>
        <w:fldChar w:fldCharType="separate"/>
      </w:r>
      <w:r>
        <w:rPr>
          <w:noProof/>
        </w:rPr>
        <w:t>62</w:t>
      </w:r>
      <w:r>
        <w:rPr>
          <w:noProof/>
        </w:rPr>
        <w:fldChar w:fldCharType="end"/>
      </w:r>
    </w:p>
    <w:p w14:paraId="5A0FAF6D" w14:textId="4D77C661" w:rsidR="000F7FCF" w:rsidRDefault="000F7F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r>
        <w:rPr>
          <w:noProof/>
        </w:rPr>
      </w:r>
      <w:r>
        <w:rPr>
          <w:noProof/>
        </w:rPr>
        <w:fldChar w:fldCharType="separate"/>
      </w:r>
      <w:r>
        <w:rPr>
          <w:noProof/>
        </w:rPr>
        <w:t>62</w:t>
      </w:r>
      <w:r>
        <w:rPr>
          <w:noProof/>
        </w:rPr>
        <w:fldChar w:fldCharType="end"/>
      </w:r>
    </w:p>
    <w:p w14:paraId="26C9C237" w14:textId="7FAB1B41"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r>
        <w:rPr>
          <w:noProof/>
        </w:rPr>
      </w:r>
      <w:r>
        <w:rPr>
          <w:noProof/>
        </w:rPr>
        <w:fldChar w:fldCharType="separate"/>
      </w:r>
      <w:r>
        <w:rPr>
          <w:noProof/>
        </w:rPr>
        <w:t>63</w:t>
      </w:r>
      <w:r>
        <w:rPr>
          <w:noProof/>
        </w:rPr>
        <w:fldChar w:fldCharType="end"/>
      </w:r>
    </w:p>
    <w:p w14:paraId="252C74C0" w14:textId="008BDD97" w:rsidR="000F7FCF" w:rsidRDefault="000F7F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r>
        <w:rPr>
          <w:noProof/>
        </w:rPr>
      </w:r>
      <w:r>
        <w:rPr>
          <w:noProof/>
        </w:rPr>
        <w:fldChar w:fldCharType="separate"/>
      </w:r>
      <w:r>
        <w:rPr>
          <w:noProof/>
        </w:rPr>
        <w:t>63</w:t>
      </w:r>
      <w:r>
        <w:rPr>
          <w:noProof/>
        </w:rPr>
        <w:fldChar w:fldCharType="end"/>
      </w:r>
    </w:p>
    <w:p w14:paraId="3587A924" w14:textId="7FBB716B" w:rsidR="000F7FCF" w:rsidRDefault="000F7F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r>
        <w:rPr>
          <w:noProof/>
        </w:rPr>
      </w:r>
      <w:r>
        <w:rPr>
          <w:noProof/>
        </w:rPr>
        <w:fldChar w:fldCharType="separate"/>
      </w:r>
      <w:r>
        <w:rPr>
          <w:noProof/>
        </w:rPr>
        <w:t>63</w:t>
      </w:r>
      <w:r>
        <w:rPr>
          <w:noProof/>
        </w:rPr>
        <w:fldChar w:fldCharType="end"/>
      </w:r>
    </w:p>
    <w:p w14:paraId="3070972E" w14:textId="4B0777E0" w:rsidR="000F7FCF" w:rsidRDefault="000F7F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r>
        <w:rPr>
          <w:noProof/>
        </w:rPr>
      </w:r>
      <w:r>
        <w:rPr>
          <w:noProof/>
        </w:rPr>
        <w:fldChar w:fldCharType="separate"/>
      </w:r>
      <w:r>
        <w:rPr>
          <w:noProof/>
        </w:rPr>
        <w:t>63</w:t>
      </w:r>
      <w:r>
        <w:rPr>
          <w:noProof/>
        </w:rPr>
        <w:fldChar w:fldCharType="end"/>
      </w:r>
    </w:p>
    <w:p w14:paraId="6A649607" w14:textId="2F0A8F69" w:rsidR="000F7FCF" w:rsidRDefault="000F7F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r>
        <w:rPr>
          <w:noProof/>
        </w:rPr>
      </w:r>
      <w:r>
        <w:rPr>
          <w:noProof/>
        </w:rPr>
        <w:fldChar w:fldCharType="separate"/>
      </w:r>
      <w:r>
        <w:rPr>
          <w:noProof/>
        </w:rPr>
        <w:t>63</w:t>
      </w:r>
      <w:r>
        <w:rPr>
          <w:noProof/>
        </w:rPr>
        <w:fldChar w:fldCharType="end"/>
      </w:r>
    </w:p>
    <w:p w14:paraId="2FDC6DF9" w14:textId="2AF5F966" w:rsidR="000F7FCF" w:rsidRDefault="000F7F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r>
        <w:rPr>
          <w:noProof/>
        </w:rPr>
      </w:r>
      <w:r>
        <w:rPr>
          <w:noProof/>
        </w:rPr>
        <w:fldChar w:fldCharType="separate"/>
      </w:r>
      <w:r>
        <w:rPr>
          <w:noProof/>
        </w:rPr>
        <w:t>63</w:t>
      </w:r>
      <w:r>
        <w:rPr>
          <w:noProof/>
        </w:rPr>
        <w:fldChar w:fldCharType="end"/>
      </w:r>
    </w:p>
    <w:p w14:paraId="3673C4B8" w14:textId="65F870FB" w:rsidR="000F7FCF" w:rsidRDefault="000F7F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r>
        <w:rPr>
          <w:noProof/>
        </w:rPr>
      </w:r>
      <w:r>
        <w:rPr>
          <w:noProof/>
        </w:rPr>
        <w:fldChar w:fldCharType="separate"/>
      </w:r>
      <w:r>
        <w:rPr>
          <w:noProof/>
        </w:rPr>
        <w:t>63</w:t>
      </w:r>
      <w:r>
        <w:rPr>
          <w:noProof/>
        </w:rPr>
        <w:fldChar w:fldCharType="end"/>
      </w:r>
    </w:p>
    <w:p w14:paraId="124EA9D4" w14:textId="67A7E31E"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_Toc151749105 \h </w:instrText>
      </w:r>
      <w:r>
        <w:rPr>
          <w:noProof/>
        </w:rPr>
      </w:r>
      <w:r>
        <w:rPr>
          <w:noProof/>
        </w:rPr>
        <w:fldChar w:fldCharType="separate"/>
      </w:r>
      <w:r>
        <w:rPr>
          <w:noProof/>
        </w:rPr>
        <w:t>65</w:t>
      </w:r>
      <w:r>
        <w:rPr>
          <w:noProof/>
        </w:rPr>
        <w:fldChar w:fldCharType="end"/>
      </w:r>
    </w:p>
    <w:p w14:paraId="6ED5DB77" w14:textId="52294ACF" w:rsidR="000F7FCF" w:rsidRDefault="000F7F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r>
        <w:rPr>
          <w:noProof/>
        </w:rPr>
      </w:r>
      <w:r>
        <w:rPr>
          <w:noProof/>
        </w:rPr>
        <w:fldChar w:fldCharType="separate"/>
      </w:r>
      <w:r>
        <w:rPr>
          <w:noProof/>
        </w:rPr>
        <w:t>65</w:t>
      </w:r>
      <w:r>
        <w:rPr>
          <w:noProof/>
        </w:rPr>
        <w:fldChar w:fldCharType="end"/>
      </w:r>
    </w:p>
    <w:p w14:paraId="1D515FF1" w14:textId="5E8C5256" w:rsidR="000F7FCF" w:rsidRDefault="000F7F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r>
        <w:rPr>
          <w:noProof/>
        </w:rPr>
      </w:r>
      <w:r>
        <w:rPr>
          <w:noProof/>
        </w:rPr>
        <w:fldChar w:fldCharType="separate"/>
      </w:r>
      <w:r>
        <w:rPr>
          <w:noProof/>
        </w:rPr>
        <w:t>65</w:t>
      </w:r>
      <w:r>
        <w:rPr>
          <w:noProof/>
        </w:rPr>
        <w:fldChar w:fldCharType="end"/>
      </w:r>
    </w:p>
    <w:p w14:paraId="55DA4FD4" w14:textId="281B1D5D" w:rsidR="000F7FCF" w:rsidRDefault="000F7F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r>
        <w:rPr>
          <w:noProof/>
        </w:rPr>
      </w:r>
      <w:r>
        <w:rPr>
          <w:noProof/>
        </w:rPr>
        <w:fldChar w:fldCharType="separate"/>
      </w:r>
      <w:r>
        <w:rPr>
          <w:noProof/>
        </w:rPr>
        <w:t>77</w:t>
      </w:r>
      <w:r>
        <w:rPr>
          <w:noProof/>
        </w:rPr>
        <w:fldChar w:fldCharType="end"/>
      </w:r>
    </w:p>
    <w:p w14:paraId="33356975" w14:textId="0CA56F73"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_Toc151749109 \h </w:instrText>
      </w:r>
      <w:r>
        <w:rPr>
          <w:noProof/>
        </w:rPr>
      </w:r>
      <w:r>
        <w:rPr>
          <w:noProof/>
        </w:rPr>
        <w:fldChar w:fldCharType="separate"/>
      </w:r>
      <w:r>
        <w:rPr>
          <w:noProof/>
        </w:rPr>
        <w:t>83</w:t>
      </w:r>
      <w:r>
        <w:rPr>
          <w:noProof/>
        </w:rPr>
        <w:fldChar w:fldCharType="end"/>
      </w:r>
    </w:p>
    <w:p w14:paraId="15FB20EE" w14:textId="2533651A" w:rsidR="00E9750A" w:rsidRDefault="00C07B96">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5174892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B51FD0" w14:textId="77777777" w:rsidR="00E9750A" w:rsidRDefault="00A16F12">
      <w:r>
        <w:t xml:space="preserve">This Technical </w:t>
      </w:r>
      <w:bookmarkStart w:id="31" w:name="spectype3"/>
      <w:r>
        <w:t>Specification</w:t>
      </w:r>
      <w:bookmarkEnd w:id="3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2" w:name="introduction"/>
      <w:bookmarkStart w:id="33" w:name="_Toc72766412"/>
      <w:bookmarkStart w:id="34" w:name="_Toc72766985"/>
      <w:bookmarkStart w:id="35" w:name="_Toc120681534"/>
      <w:bookmarkStart w:id="36" w:name="_Toc94020309"/>
      <w:bookmarkStart w:id="37" w:name="_Toc89426524"/>
      <w:bookmarkStart w:id="38" w:name="_Toc97037716"/>
      <w:bookmarkStart w:id="39" w:name="_Toc36812100"/>
      <w:bookmarkStart w:id="40" w:name="_Toc35971369"/>
      <w:bookmarkStart w:id="41" w:name="_Toc73042437"/>
      <w:bookmarkStart w:id="42" w:name="_Toc97034839"/>
      <w:bookmarkStart w:id="43" w:name="_Toc112937838"/>
      <w:bookmarkStart w:id="44" w:name="_Toc114134595"/>
      <w:bookmarkStart w:id="45" w:name="_Toc100939925"/>
      <w:bookmarkStart w:id="46" w:name="_Toc81242781"/>
      <w:bookmarkStart w:id="47" w:name="_Toc104546791"/>
      <w:bookmarkStart w:id="48" w:name="_Toc133434721"/>
      <w:bookmarkStart w:id="49" w:name="_Toc138693904"/>
      <w:bookmarkStart w:id="50" w:name="_Toc148535614"/>
      <w:bookmarkStart w:id="51" w:name="_Toc151748921"/>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2" w:name="_Toc112937839"/>
      <w:bookmarkStart w:id="53" w:name="_Toc81242782"/>
      <w:bookmarkStart w:id="54" w:name="_Toc104546792"/>
      <w:bookmarkStart w:id="55" w:name="_Toc120681535"/>
      <w:bookmarkStart w:id="56" w:name="_Toc94020310"/>
      <w:bookmarkStart w:id="57" w:name="_Toc114134596"/>
      <w:bookmarkStart w:id="58" w:name="_Toc72766986"/>
      <w:bookmarkStart w:id="59" w:name="_Toc510696578"/>
      <w:bookmarkStart w:id="60" w:name="_Toc89426525"/>
      <w:bookmarkStart w:id="61" w:name="_Toc36812101"/>
      <w:bookmarkStart w:id="62" w:name="_Toc97037717"/>
      <w:bookmarkStart w:id="63" w:name="_Toc72766413"/>
      <w:bookmarkStart w:id="64" w:name="_Toc73042438"/>
      <w:bookmarkStart w:id="65" w:name="_Toc35971370"/>
      <w:bookmarkStart w:id="66" w:name="_Toc97034840"/>
      <w:bookmarkStart w:id="67" w:name="_Toc100939926"/>
      <w:bookmarkStart w:id="68" w:name="_Toc133434722"/>
      <w:bookmarkStart w:id="69" w:name="_Toc138693905"/>
      <w:bookmarkStart w:id="70" w:name="_Toc148535615"/>
      <w:bookmarkStart w:id="71" w:name="_Toc151748922"/>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2" w:name="_Toc35971371"/>
      <w:bookmarkStart w:id="73" w:name="_Toc36812102"/>
      <w:bookmarkStart w:id="74" w:name="_Toc72766414"/>
      <w:bookmarkStart w:id="75" w:name="_Toc510696579"/>
      <w:bookmarkStart w:id="76" w:name="_Toc72766987"/>
      <w:bookmarkStart w:id="77" w:name="_Toc94020311"/>
      <w:bookmarkStart w:id="78" w:name="_Toc73042439"/>
      <w:bookmarkStart w:id="79" w:name="_Toc81242783"/>
      <w:bookmarkStart w:id="80" w:name="_Toc97034841"/>
      <w:bookmarkStart w:id="81" w:name="_Toc120681536"/>
      <w:bookmarkStart w:id="82" w:name="_Toc89426526"/>
      <w:bookmarkStart w:id="83" w:name="_Toc114134597"/>
      <w:bookmarkStart w:id="84" w:name="_Toc112937840"/>
      <w:bookmarkStart w:id="85" w:name="_Toc97037718"/>
      <w:bookmarkStart w:id="86" w:name="_Toc100939927"/>
      <w:bookmarkStart w:id="87" w:name="_Toc104546793"/>
      <w:bookmarkStart w:id="88" w:name="_Toc133434723"/>
      <w:bookmarkStart w:id="89" w:name="_Toc138693906"/>
      <w:bookmarkStart w:id="90" w:name="_Toc148535616"/>
      <w:bookmarkStart w:id="91" w:name="_Toc151748923"/>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2" w:name="OLE_LINK1"/>
      <w:bookmarkStart w:id="93" w:name="OLE_LINK4"/>
      <w:bookmarkStart w:id="94" w:name="OLE_LINK2"/>
      <w:bookmarkStart w:id="9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6" w:name="_Hlk494379671"/>
      <w:r>
        <w:t>Session Management Event Exposure</w:t>
      </w:r>
      <w:bookmarkEnd w:id="9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7" w:name="_Toc97034842"/>
      <w:bookmarkStart w:id="98" w:name="_Toc120681537"/>
      <w:bookmarkStart w:id="99" w:name="_Toc36812103"/>
      <w:bookmarkStart w:id="100" w:name="_Toc72766988"/>
      <w:bookmarkStart w:id="101" w:name="_Toc72766415"/>
      <w:bookmarkStart w:id="102" w:name="_Toc104546794"/>
      <w:bookmarkStart w:id="103" w:name="_Toc100939928"/>
      <w:bookmarkStart w:id="104" w:name="_Toc73042440"/>
      <w:bookmarkStart w:id="105" w:name="_Toc97037719"/>
      <w:bookmarkStart w:id="106" w:name="_Toc89426527"/>
      <w:bookmarkStart w:id="107" w:name="_Toc114134598"/>
      <w:bookmarkStart w:id="108" w:name="_Toc94020312"/>
      <w:bookmarkStart w:id="109" w:name="_Toc35971372"/>
      <w:bookmarkStart w:id="110" w:name="_Toc510696580"/>
      <w:bookmarkStart w:id="111" w:name="_Toc81242784"/>
      <w:bookmarkStart w:id="11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13" w:name="_Toc133434724"/>
      <w:bookmarkStart w:id="114" w:name="_Toc138693907"/>
      <w:bookmarkStart w:id="115" w:name="_Toc148535617"/>
      <w:bookmarkStart w:id="116" w:name="_Toc151748924"/>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B01A31" w14:textId="77777777" w:rsidR="00E9750A" w:rsidRDefault="00A16F12">
      <w:pPr>
        <w:pStyle w:val="21"/>
      </w:pPr>
      <w:bookmarkStart w:id="117" w:name="_Toc72766416"/>
      <w:bookmarkStart w:id="118" w:name="_Toc94020313"/>
      <w:bookmarkStart w:id="119" w:name="_Toc114134599"/>
      <w:bookmarkStart w:id="120" w:name="_Toc72766989"/>
      <w:bookmarkStart w:id="121" w:name="_Toc35971373"/>
      <w:bookmarkStart w:id="122" w:name="_Toc73042441"/>
      <w:bookmarkStart w:id="123" w:name="_Toc112937842"/>
      <w:bookmarkStart w:id="124" w:name="_Toc120681538"/>
      <w:bookmarkStart w:id="125" w:name="_Toc97037720"/>
      <w:bookmarkStart w:id="126" w:name="_Toc510696581"/>
      <w:bookmarkStart w:id="127" w:name="_Toc100939929"/>
      <w:bookmarkStart w:id="128" w:name="_Toc104546795"/>
      <w:bookmarkStart w:id="129" w:name="_Toc89426528"/>
      <w:bookmarkStart w:id="130" w:name="_Toc36812104"/>
      <w:bookmarkStart w:id="131" w:name="_Toc97034843"/>
      <w:bookmarkStart w:id="132" w:name="_Toc81242785"/>
      <w:bookmarkStart w:id="133" w:name="_Toc133434725"/>
      <w:bookmarkStart w:id="134" w:name="_Toc138693908"/>
      <w:bookmarkStart w:id="135" w:name="_Toc148535618"/>
      <w:bookmarkStart w:id="136" w:name="_Toc151748925"/>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2E9A609" w14:textId="77777777" w:rsidR="00E9750A" w:rsidRDefault="00A16F12">
      <w:bookmarkStart w:id="137" w:name="_Toc35971374"/>
      <w:bookmarkStart w:id="138" w:name="_Toc510696582"/>
      <w:bookmarkStart w:id="139" w:name="_Toc97034844"/>
      <w:bookmarkStart w:id="140" w:name="_Toc94020314"/>
      <w:bookmarkStart w:id="141" w:name="_Toc81242786"/>
      <w:bookmarkStart w:id="142" w:name="_Toc72766417"/>
      <w:bookmarkStart w:id="143" w:name="_Toc72766990"/>
      <w:bookmarkStart w:id="144" w:name="_Toc100939930"/>
      <w:bookmarkStart w:id="145" w:name="_Toc104546796"/>
      <w:bookmarkStart w:id="146" w:name="_Toc97037721"/>
      <w:bookmarkStart w:id="147" w:name="_Toc112937843"/>
      <w:bookmarkStart w:id="148" w:name="_Toc73042442"/>
      <w:bookmarkStart w:id="149" w:name="_Toc36812105"/>
      <w:bookmarkStart w:id="150" w:name="_Toc114134600"/>
      <w:bookmarkStart w:id="151" w:name="_Toc89426529"/>
      <w:r>
        <w:t xml:space="preserve">For the purposes of the present document, the terms and definitions given in </w:t>
      </w:r>
      <w:bookmarkStart w:id="152" w:name="OLE_LINK6"/>
      <w:bookmarkStart w:id="153" w:name="OLE_LINK7"/>
      <w:bookmarkStart w:id="154" w:name="OLE_LINK8"/>
      <w:r>
        <w:t xml:space="preserve">3GPP </w:t>
      </w:r>
      <w:bookmarkEnd w:id="152"/>
      <w:bookmarkEnd w:id="153"/>
      <w:bookmarkEnd w:id="15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55" w:name="_Toc120681539"/>
      <w:bookmarkStart w:id="156" w:name="_Toc133434726"/>
      <w:bookmarkStart w:id="157" w:name="_Toc138693909"/>
      <w:bookmarkStart w:id="158" w:name="_Toc148535619"/>
      <w:bookmarkStart w:id="159" w:name="_Toc151748926"/>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5"/>
      <w:bookmarkEnd w:id="156"/>
      <w:bookmarkEnd w:id="157"/>
      <w:bookmarkEnd w:id="158"/>
      <w:bookmarkEnd w:id="1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60" w:name="_Toc112937844"/>
      <w:bookmarkStart w:id="161" w:name="_Toc104546797"/>
      <w:bookmarkStart w:id="162" w:name="_Toc100939931"/>
      <w:bookmarkStart w:id="163" w:name="_Toc81242787"/>
      <w:bookmarkStart w:id="164" w:name="_Toc36812106"/>
      <w:bookmarkStart w:id="165" w:name="_Toc114134601"/>
      <w:bookmarkStart w:id="166" w:name="_Toc89426530"/>
      <w:bookmarkStart w:id="167" w:name="_Toc94020315"/>
      <w:bookmarkStart w:id="168" w:name="_Toc97037722"/>
      <w:bookmarkStart w:id="169" w:name="_Toc73042443"/>
      <w:bookmarkStart w:id="170" w:name="_Toc35971375"/>
      <w:bookmarkStart w:id="171" w:name="_Toc510696583"/>
      <w:bookmarkStart w:id="172" w:name="_Toc97034845"/>
      <w:bookmarkStart w:id="173" w:name="_Toc120681540"/>
      <w:bookmarkStart w:id="174" w:name="_Toc72766991"/>
      <w:bookmarkStart w:id="175" w:name="_Toc72766418"/>
      <w:bookmarkStart w:id="176" w:name="_Toc133434727"/>
      <w:bookmarkStart w:id="177" w:name="_Toc138693910"/>
      <w:bookmarkStart w:id="178" w:name="_Toc148535620"/>
      <w:bookmarkStart w:id="179" w:name="_Toc151748927"/>
      <w:r>
        <w:t>3.3</w:t>
      </w:r>
      <w:r>
        <w:tab/>
        <w:t>Abbreviations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0" w:name="_Toc35971377"/>
      <w:bookmarkStart w:id="181" w:name="_Toc36812108"/>
      <w:bookmarkStart w:id="182" w:name="_Toc510696585"/>
      <w:bookmarkStart w:id="183" w:name="_Toc114134602"/>
      <w:bookmarkStart w:id="184" w:name="_Toc94020316"/>
      <w:bookmarkStart w:id="185" w:name="_Toc120681541"/>
      <w:bookmarkStart w:id="186" w:name="_Toc72766992"/>
      <w:bookmarkStart w:id="187" w:name="_Toc97034846"/>
      <w:bookmarkStart w:id="188" w:name="_Toc104546798"/>
      <w:bookmarkStart w:id="189" w:name="_Toc73042444"/>
      <w:bookmarkStart w:id="190" w:name="_Toc97037723"/>
      <w:bookmarkStart w:id="191" w:name="_Toc112937845"/>
      <w:bookmarkStart w:id="192" w:name="_Toc72766419"/>
      <w:bookmarkStart w:id="193" w:name="_Toc81242788"/>
      <w:bookmarkStart w:id="194" w:name="_Toc89426531"/>
      <w:bookmarkStart w:id="1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96" w:name="_Toc133434728"/>
      <w:bookmarkStart w:id="197" w:name="_Toc138693911"/>
      <w:bookmarkStart w:id="198" w:name="_Toc148535621"/>
      <w:bookmarkStart w:id="199" w:name="_Toc151748928"/>
      <w:r>
        <w:lastRenderedPageBreak/>
        <w:t>4</w:t>
      </w:r>
      <w:r>
        <w:tab/>
        <w:t xml:space="preserve">Services offered by the </w:t>
      </w:r>
      <w:bookmarkEnd w:id="180"/>
      <w:bookmarkEnd w:id="181"/>
      <w:bookmarkEnd w:id="182"/>
      <w:r>
        <w:t>ADRF</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5E0619E" w14:textId="77777777" w:rsidR="00E9750A" w:rsidRDefault="00A16F12">
      <w:pPr>
        <w:pStyle w:val="21"/>
      </w:pPr>
      <w:bookmarkStart w:id="200" w:name="_Toc36812109"/>
      <w:bookmarkStart w:id="201" w:name="_Toc97034847"/>
      <w:bookmarkStart w:id="202" w:name="_Toc72766993"/>
      <w:bookmarkStart w:id="203" w:name="_Toc510696586"/>
      <w:bookmarkStart w:id="204" w:name="_Toc97037724"/>
      <w:bookmarkStart w:id="205" w:name="_Toc94020317"/>
      <w:bookmarkStart w:id="206" w:name="_Toc81242789"/>
      <w:bookmarkStart w:id="207" w:name="_Toc72766420"/>
      <w:bookmarkStart w:id="208" w:name="_Toc100939933"/>
      <w:bookmarkStart w:id="209" w:name="_Toc112937846"/>
      <w:bookmarkStart w:id="210" w:name="_Toc114134603"/>
      <w:bookmarkStart w:id="211" w:name="_Toc89426532"/>
      <w:bookmarkStart w:id="212" w:name="_Toc104546799"/>
      <w:bookmarkStart w:id="213" w:name="_Toc120681542"/>
      <w:bookmarkStart w:id="214" w:name="_Toc35971378"/>
      <w:bookmarkStart w:id="215" w:name="_Toc73042445"/>
      <w:bookmarkStart w:id="216" w:name="_Toc133434729"/>
      <w:bookmarkStart w:id="217" w:name="_Toc138693912"/>
      <w:bookmarkStart w:id="218" w:name="_Toc148535622"/>
      <w:bookmarkStart w:id="219" w:name="_Toc151748929"/>
      <w:r>
        <w:t>4.1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6270714" w14:textId="77777777" w:rsidR="00356552" w:rsidRDefault="00356552" w:rsidP="00356552">
      <w:pPr>
        <w:rPr>
          <w:lang w:eastAsia="zh-CN"/>
        </w:rPr>
      </w:pPr>
      <w:bookmarkStart w:id="220" w:name="_Toc94020318"/>
      <w:bookmarkStart w:id="221" w:name="_Toc73042446"/>
      <w:bookmarkStart w:id="222" w:name="_Toc81242790"/>
      <w:bookmarkStart w:id="223" w:name="_Toc89426533"/>
      <w:bookmarkStart w:id="224" w:name="_Toc72766421"/>
      <w:bookmarkStart w:id="225" w:name="_Toc72766994"/>
      <w:bookmarkStart w:id="226" w:name="_Toc114134604"/>
      <w:bookmarkStart w:id="227" w:name="_Toc112937847"/>
      <w:bookmarkStart w:id="228" w:name="_Toc100939934"/>
      <w:bookmarkStart w:id="229" w:name="_Toc120681543"/>
      <w:bookmarkStart w:id="230" w:name="_Toc97034848"/>
      <w:bookmarkStart w:id="231" w:name="_Toc97037725"/>
      <w:bookmarkStart w:id="232" w:name="_Toc104546800"/>
      <w:bookmarkStart w:id="233" w:name="_Toc133434730"/>
      <w:bookmarkStart w:id="23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35" w:name="_Toc148535623"/>
      <w:bookmarkStart w:id="236" w:name="_Toc151748930"/>
      <w:r>
        <w:lastRenderedPageBreak/>
        <w:t>4.2</w:t>
      </w:r>
      <w:r>
        <w:tab/>
        <w:t>Nadrf_DataManagement Service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306E1D9" w14:textId="77777777" w:rsidR="00E9750A" w:rsidRDefault="00A16F12">
      <w:pPr>
        <w:pStyle w:val="31"/>
      </w:pPr>
      <w:bookmarkStart w:id="237" w:name="_Toc114134605"/>
      <w:bookmarkStart w:id="238" w:name="_Toc120681544"/>
      <w:bookmarkStart w:id="239" w:name="_Toc100939935"/>
      <w:bookmarkStart w:id="240" w:name="_Toc112937848"/>
      <w:bookmarkStart w:id="241" w:name="_Toc104546801"/>
      <w:bookmarkStart w:id="242" w:name="_Toc97037726"/>
      <w:bookmarkStart w:id="243" w:name="_Toc73042447"/>
      <w:bookmarkStart w:id="244" w:name="_Toc97034849"/>
      <w:bookmarkStart w:id="245" w:name="_Toc72766422"/>
      <w:bookmarkStart w:id="246" w:name="_Toc81242791"/>
      <w:bookmarkStart w:id="247" w:name="_Toc94020319"/>
      <w:bookmarkStart w:id="248" w:name="_Toc72766995"/>
      <w:bookmarkStart w:id="249" w:name="_Toc89426534"/>
      <w:bookmarkStart w:id="250" w:name="_Toc133434731"/>
      <w:bookmarkStart w:id="251" w:name="_Toc138693914"/>
      <w:bookmarkStart w:id="252" w:name="_Toc148535624"/>
      <w:bookmarkStart w:id="253" w:name="_Toc151748931"/>
      <w:r>
        <w:t>4.2.1</w:t>
      </w:r>
      <w:r>
        <w:tab/>
        <w:t>Service 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131680" w14:textId="77777777" w:rsidR="00E9750A" w:rsidRDefault="00A16F12">
      <w:pPr>
        <w:pStyle w:val="41"/>
      </w:pPr>
      <w:bookmarkStart w:id="254" w:name="_Toc50031910"/>
      <w:bookmarkStart w:id="255" w:name="_Toc51762830"/>
      <w:bookmarkStart w:id="256" w:name="_Toc94020320"/>
      <w:bookmarkStart w:id="257" w:name="_Toc81244729"/>
      <w:bookmarkStart w:id="258" w:name="_Toc120681545"/>
      <w:bookmarkStart w:id="259" w:name="_Toc100939936"/>
      <w:bookmarkStart w:id="260" w:name="_Toc36102395"/>
      <w:bookmarkStart w:id="261" w:name="_Toc34266224"/>
      <w:bookmarkStart w:id="262" w:name="_Toc97037727"/>
      <w:bookmarkStart w:id="263" w:name="_Toc114134606"/>
      <w:bookmarkStart w:id="264" w:name="_Toc43563437"/>
      <w:bookmarkStart w:id="265" w:name="_Toc89426535"/>
      <w:bookmarkStart w:id="266" w:name="_Toc73564345"/>
      <w:bookmarkStart w:id="267" w:name="_Toc56640897"/>
      <w:bookmarkStart w:id="268" w:name="_Toc112937849"/>
      <w:bookmarkStart w:id="269" w:name="_Toc97034850"/>
      <w:bookmarkStart w:id="270" w:name="_Toc45133980"/>
      <w:bookmarkStart w:id="271" w:name="_Toc66231733"/>
      <w:bookmarkStart w:id="272" w:name="_Toc68168894"/>
      <w:bookmarkStart w:id="273" w:name="_Toc59017865"/>
      <w:bookmarkStart w:id="274" w:name="_Toc28012754"/>
      <w:bookmarkStart w:id="275" w:name="_Toc70550540"/>
      <w:bookmarkStart w:id="276" w:name="_Toc104546802"/>
      <w:bookmarkStart w:id="277" w:name="_Toc133434732"/>
      <w:bookmarkStart w:id="278" w:name="_Toc138693915"/>
      <w:bookmarkStart w:id="279" w:name="_Toc148535625"/>
      <w:bookmarkStart w:id="280" w:name="_Toc151748932"/>
      <w:r>
        <w:t>4.2.</w:t>
      </w:r>
      <w:r>
        <w:rPr>
          <w:rFonts w:hint="eastAsia"/>
          <w:lang w:eastAsia="zh-CN"/>
        </w:rPr>
        <w:t>1</w:t>
      </w:r>
      <w:r>
        <w:rPr>
          <w:lang w:eastAsia="zh-CN"/>
        </w:rPr>
        <w:t>.1</w:t>
      </w:r>
      <w:r>
        <w:tab/>
      </w:r>
      <w:r>
        <w:rPr>
          <w:rFonts w:hint="eastAsia"/>
          <w:lang w:eastAsia="zh-CN"/>
        </w:rPr>
        <w:t>Overview</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F934B1F" w14:textId="77777777" w:rsidR="00356552" w:rsidRDefault="00356552" w:rsidP="00356552">
      <w:bookmarkStart w:id="281" w:name="_Toc89426536"/>
      <w:bookmarkStart w:id="282" w:name="_Toc94020321"/>
      <w:bookmarkStart w:id="283" w:name="_Toc97034851"/>
      <w:bookmarkStart w:id="284" w:name="_Toc97037728"/>
      <w:bookmarkStart w:id="285" w:name="_Toc100939937"/>
      <w:bookmarkStart w:id="286" w:name="_Toc104546803"/>
      <w:bookmarkStart w:id="287" w:name="_Toc112937850"/>
      <w:bookmarkStart w:id="288" w:name="_Toc114134607"/>
      <w:bookmarkStart w:id="289" w:name="_Toc120681546"/>
      <w:bookmarkStart w:id="290" w:name="_Toc50031911"/>
      <w:bookmarkStart w:id="291" w:name="_Toc43563438"/>
      <w:bookmarkStart w:id="292" w:name="_Toc34266225"/>
      <w:bookmarkStart w:id="293" w:name="_Toc28012755"/>
      <w:bookmarkStart w:id="294" w:name="_Toc45133981"/>
      <w:bookmarkStart w:id="295" w:name="_Toc36102396"/>
      <w:bookmarkStart w:id="296" w:name="_Toc70550541"/>
      <w:bookmarkStart w:id="297" w:name="_Toc59017866"/>
      <w:bookmarkStart w:id="298" w:name="_Toc68168895"/>
      <w:bookmarkStart w:id="299" w:name="_Toc66231734"/>
      <w:bookmarkStart w:id="300" w:name="_Toc81244730"/>
      <w:bookmarkStart w:id="301" w:name="_Toc73564346"/>
      <w:bookmarkStart w:id="302" w:name="_Toc56640898"/>
      <w:bookmarkStart w:id="303" w:name="_Toc51762831"/>
      <w:bookmarkStart w:id="304" w:name="_Toc133434733"/>
      <w:bookmarkStart w:id="305"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306" w:name="_Toc148535626"/>
      <w:bookmarkStart w:id="307" w:name="_Toc151748933"/>
      <w:r>
        <w:t>4.2.</w:t>
      </w:r>
      <w:r>
        <w:rPr>
          <w:rFonts w:hint="eastAsia"/>
        </w:rPr>
        <w:t>1</w:t>
      </w:r>
      <w:r>
        <w:t>.2</w:t>
      </w:r>
      <w:r>
        <w:rPr>
          <w:rFonts w:hint="eastAsia"/>
        </w:rPr>
        <w:tab/>
      </w:r>
      <w:r>
        <w:t>Service Architecture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45pt" o:ole="">
            <v:imagedata r:id="rId12" o:title=""/>
          </v:shape>
          <o:OLEObject Type="Embed" ProgID="Visio.Drawing.15" ShapeID="_x0000_i1026" DrawAspect="Content" ObjectID="_176397705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1pt;height:118.9pt" o:ole="">
            <v:imagedata r:id="rId14" o:title=""/>
          </v:shape>
          <o:OLEObject Type="Embed" ProgID="Visio.Drawing.15" ShapeID="_x0000_i1027" DrawAspect="Content" ObjectID="_1763977057" r:id="rId15"/>
        </w:object>
      </w:r>
    </w:p>
    <w:p w14:paraId="5E8CC08C" w14:textId="77777777" w:rsidR="00E9750A" w:rsidRDefault="00A16F12">
      <w:pPr>
        <w:pStyle w:val="TF"/>
      </w:pPr>
      <w:r>
        <w:t xml:space="preserve">Figure 4.2.1.2-2: </w:t>
      </w:r>
      <w:bookmarkStart w:id="308" w:name="_Hlk68599672"/>
      <w:r>
        <w:t xml:space="preserve">Nadrf_DataManagement service </w:t>
      </w:r>
      <w:bookmarkEnd w:id="308"/>
      <w:r>
        <w:t>architecture, reference point representation</w:t>
      </w:r>
    </w:p>
    <w:p w14:paraId="58C3AFF9" w14:textId="77777777" w:rsidR="00E9750A" w:rsidRDefault="00A16F12">
      <w:pPr>
        <w:pStyle w:val="41"/>
        <w:rPr>
          <w:lang w:val="en-US"/>
        </w:rPr>
      </w:pPr>
      <w:bookmarkStart w:id="309" w:name="_Toc28012756"/>
      <w:bookmarkStart w:id="310" w:name="_Toc34266226"/>
      <w:bookmarkStart w:id="311" w:name="_Toc36102397"/>
      <w:bookmarkStart w:id="312" w:name="_Toc43563439"/>
      <w:bookmarkStart w:id="313" w:name="_Toc45133982"/>
      <w:bookmarkStart w:id="314" w:name="_Toc50031912"/>
      <w:bookmarkStart w:id="315" w:name="_Toc51762832"/>
      <w:bookmarkStart w:id="316" w:name="_Toc56640899"/>
      <w:bookmarkStart w:id="317" w:name="_Toc59017867"/>
      <w:bookmarkStart w:id="318" w:name="_Toc66231735"/>
      <w:bookmarkStart w:id="319" w:name="_Toc68168896"/>
      <w:bookmarkStart w:id="320" w:name="_Toc70550542"/>
      <w:bookmarkStart w:id="321" w:name="_Toc73564347"/>
      <w:bookmarkStart w:id="322" w:name="_Toc81244731"/>
      <w:bookmarkStart w:id="323" w:name="_Toc89426537"/>
      <w:bookmarkStart w:id="324" w:name="_Toc94020322"/>
      <w:bookmarkStart w:id="325" w:name="_Toc97034852"/>
      <w:bookmarkStart w:id="326" w:name="_Toc97037729"/>
      <w:bookmarkStart w:id="327" w:name="_Toc100939938"/>
      <w:bookmarkStart w:id="328" w:name="_Toc104546804"/>
      <w:bookmarkStart w:id="329" w:name="_Toc112937851"/>
      <w:bookmarkStart w:id="330" w:name="_Toc114134608"/>
      <w:bookmarkStart w:id="331" w:name="_Toc120681547"/>
      <w:bookmarkStart w:id="332" w:name="_Toc133434734"/>
      <w:bookmarkStart w:id="333" w:name="_Toc138693917"/>
      <w:bookmarkStart w:id="334" w:name="_Toc148535627"/>
      <w:bookmarkStart w:id="335" w:name="_Toc151748934"/>
      <w:r>
        <w:rPr>
          <w:lang w:val="en-US"/>
        </w:rPr>
        <w:lastRenderedPageBreak/>
        <w:t>4.2.</w:t>
      </w:r>
      <w:r>
        <w:rPr>
          <w:rFonts w:hint="eastAsia"/>
          <w:lang w:val="en-US" w:eastAsia="zh-CN"/>
        </w:rPr>
        <w:t>1.3</w:t>
      </w:r>
      <w:r>
        <w:rPr>
          <w:lang w:val="en-US"/>
        </w:rPr>
        <w:tab/>
        <w:t>Network Functions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42B99F" w14:textId="77777777" w:rsidR="00E9750A" w:rsidRDefault="00A16F12">
      <w:pPr>
        <w:pStyle w:val="50"/>
        <w:rPr>
          <w:lang w:eastAsia="zh-CN"/>
        </w:rPr>
      </w:pPr>
      <w:bookmarkStart w:id="336" w:name="_Toc28012757"/>
      <w:bookmarkStart w:id="337" w:name="_Toc34266227"/>
      <w:bookmarkStart w:id="338" w:name="_Toc36102398"/>
      <w:bookmarkStart w:id="339" w:name="_Toc43563440"/>
      <w:bookmarkStart w:id="340" w:name="_Toc45133983"/>
      <w:bookmarkStart w:id="341" w:name="_Toc50031913"/>
      <w:bookmarkStart w:id="342" w:name="_Toc51762833"/>
      <w:bookmarkStart w:id="343" w:name="_Toc56640900"/>
      <w:bookmarkStart w:id="344" w:name="_Toc59017868"/>
      <w:bookmarkStart w:id="345" w:name="_Toc66231736"/>
      <w:bookmarkStart w:id="346" w:name="_Toc68168897"/>
      <w:bookmarkStart w:id="347" w:name="_Toc70550543"/>
      <w:bookmarkStart w:id="348" w:name="_Toc73564348"/>
      <w:bookmarkStart w:id="349" w:name="_Toc81244732"/>
      <w:bookmarkStart w:id="350" w:name="_Toc89426538"/>
      <w:bookmarkStart w:id="351" w:name="_Toc94020323"/>
      <w:bookmarkStart w:id="352" w:name="_Toc97034853"/>
      <w:bookmarkStart w:id="353" w:name="_Toc97037730"/>
      <w:bookmarkStart w:id="354" w:name="_Toc100939939"/>
      <w:bookmarkStart w:id="355" w:name="_Toc104546805"/>
      <w:bookmarkStart w:id="356" w:name="_Toc112937852"/>
      <w:bookmarkStart w:id="357" w:name="_Toc114134609"/>
      <w:bookmarkStart w:id="358" w:name="_Toc120681548"/>
      <w:bookmarkStart w:id="359" w:name="_Toc133434735"/>
      <w:bookmarkStart w:id="360" w:name="_Toc138693918"/>
      <w:bookmarkStart w:id="361" w:name="_Toc148535628"/>
      <w:bookmarkStart w:id="362" w:name="_Toc151748935"/>
      <w:r>
        <w:t>4.2.</w:t>
      </w:r>
      <w:r>
        <w:rPr>
          <w:rFonts w:hint="eastAsia"/>
          <w:lang w:eastAsia="zh-CN"/>
        </w:rPr>
        <w:t>1.3.1</w:t>
      </w:r>
      <w:r>
        <w:tab/>
      </w:r>
      <w:bookmarkEnd w:id="336"/>
      <w:bookmarkEnd w:id="337"/>
      <w:bookmarkEnd w:id="338"/>
      <w:bookmarkEnd w:id="339"/>
      <w:bookmarkEnd w:id="340"/>
      <w:bookmarkEnd w:id="341"/>
      <w:bookmarkEnd w:id="342"/>
      <w:bookmarkEnd w:id="343"/>
      <w:bookmarkEnd w:id="344"/>
      <w:bookmarkEnd w:id="345"/>
      <w:bookmarkEnd w:id="346"/>
      <w:bookmarkEnd w:id="347"/>
      <w:bookmarkEnd w:id="348"/>
      <w:r>
        <w:t>Analytics Data Repository Function (ADRF)</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99A5EB0" w14:textId="77777777" w:rsidR="00B22446" w:rsidRDefault="00B22446" w:rsidP="00B22446">
      <w:bookmarkStart w:id="363" w:name="_Toc28012758"/>
      <w:bookmarkStart w:id="364" w:name="_Toc34266228"/>
      <w:bookmarkStart w:id="365" w:name="_Toc36102399"/>
      <w:bookmarkStart w:id="366" w:name="_Toc43563441"/>
      <w:bookmarkStart w:id="367" w:name="_Toc45133984"/>
      <w:bookmarkStart w:id="368" w:name="_Toc50031914"/>
      <w:bookmarkStart w:id="369" w:name="_Toc51762834"/>
      <w:bookmarkStart w:id="370" w:name="_Toc56640901"/>
      <w:bookmarkStart w:id="371" w:name="_Toc59017869"/>
      <w:bookmarkStart w:id="372" w:name="_Toc66231737"/>
      <w:bookmarkStart w:id="373" w:name="_Toc68168898"/>
      <w:bookmarkStart w:id="374" w:name="_Toc70550544"/>
      <w:bookmarkStart w:id="375" w:name="_Toc73564349"/>
      <w:bookmarkStart w:id="376" w:name="_Toc81244733"/>
      <w:bookmarkStart w:id="377" w:name="_Toc89426539"/>
      <w:bookmarkStart w:id="378" w:name="_Toc94020324"/>
      <w:bookmarkStart w:id="379" w:name="_Toc97034854"/>
      <w:bookmarkStart w:id="380" w:name="_Toc97037731"/>
      <w:bookmarkStart w:id="381" w:name="_Toc100939940"/>
      <w:bookmarkStart w:id="382" w:name="_Toc104546806"/>
      <w:bookmarkStart w:id="383" w:name="_Toc112937853"/>
      <w:bookmarkStart w:id="384" w:name="_Toc114134610"/>
      <w:bookmarkStart w:id="385" w:name="_Toc120681549"/>
      <w:bookmarkStart w:id="386"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387" w:name="_Toc138693919"/>
      <w:bookmarkStart w:id="388" w:name="_Toc148535629"/>
      <w:bookmarkStart w:id="389" w:name="_Toc151748936"/>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90" w:name="_Toc73042448"/>
      <w:bookmarkStart w:id="391" w:name="_Toc72766996"/>
      <w:bookmarkStart w:id="392" w:name="_Toc72766423"/>
      <w:bookmarkStart w:id="393" w:name="_Toc81242792"/>
      <w:bookmarkStart w:id="394" w:name="_Toc89426540"/>
      <w:bookmarkStart w:id="395" w:name="_Toc94020325"/>
      <w:bookmarkStart w:id="396" w:name="_Toc97034855"/>
      <w:bookmarkStart w:id="397" w:name="_Toc97037732"/>
      <w:bookmarkStart w:id="398" w:name="_Toc100939941"/>
      <w:bookmarkStart w:id="399" w:name="_Toc104546807"/>
      <w:bookmarkStart w:id="400" w:name="_Toc112937854"/>
      <w:bookmarkStart w:id="401" w:name="_Toc114134611"/>
      <w:bookmarkStart w:id="402" w:name="_Toc120681550"/>
      <w:bookmarkStart w:id="403" w:name="_Toc133434737"/>
      <w:bookmarkStart w:id="404" w:name="_Toc138693920"/>
      <w:bookmarkStart w:id="405" w:name="_Toc148535630"/>
      <w:bookmarkStart w:id="406" w:name="_Toc151748937"/>
      <w:r>
        <w:t>4.2.2</w:t>
      </w:r>
      <w:r>
        <w:tab/>
        <w:t>Service Operations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B0C48A1" w14:textId="77777777" w:rsidR="00E9750A" w:rsidRDefault="00A16F12">
      <w:pPr>
        <w:pStyle w:val="41"/>
      </w:pPr>
      <w:bookmarkStart w:id="407" w:name="_Toc72766424"/>
      <w:bookmarkStart w:id="408" w:name="_Toc72766997"/>
      <w:bookmarkStart w:id="409" w:name="_Toc73042449"/>
      <w:bookmarkStart w:id="410" w:name="_Toc81242793"/>
      <w:bookmarkStart w:id="411" w:name="_Toc89426541"/>
      <w:bookmarkStart w:id="412" w:name="_Toc94020326"/>
      <w:bookmarkStart w:id="413" w:name="_Toc97034856"/>
      <w:bookmarkStart w:id="414" w:name="_Toc97037733"/>
      <w:bookmarkStart w:id="415" w:name="_Toc100939942"/>
      <w:bookmarkStart w:id="416" w:name="_Toc104546808"/>
      <w:bookmarkStart w:id="417" w:name="_Toc112937855"/>
      <w:bookmarkStart w:id="418" w:name="_Toc114134612"/>
      <w:bookmarkStart w:id="419" w:name="_Toc120681551"/>
      <w:bookmarkStart w:id="420" w:name="_Toc133434738"/>
      <w:bookmarkStart w:id="421" w:name="_Toc138693921"/>
      <w:bookmarkStart w:id="422" w:name="_Toc148535631"/>
      <w:bookmarkStart w:id="423" w:name="_Toc151748938"/>
      <w:r>
        <w:t>4.2.2.1</w:t>
      </w:r>
      <w:r>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24" w:name="_Toc114134613"/>
      <w:bookmarkStart w:id="425" w:name="_Toc120681552"/>
      <w:bookmarkStart w:id="426" w:name="_Toc100939943"/>
      <w:bookmarkStart w:id="427" w:name="_Toc97037734"/>
      <w:bookmarkStart w:id="428" w:name="_Toc112937856"/>
      <w:bookmarkStart w:id="429" w:name="_Toc104546809"/>
      <w:bookmarkStart w:id="430" w:name="_Toc89426542"/>
      <w:bookmarkStart w:id="431" w:name="_Toc94020327"/>
      <w:bookmarkStart w:id="432" w:name="_Toc97034857"/>
      <w:bookmarkStart w:id="433" w:name="_Toc133434739"/>
      <w:bookmarkStart w:id="434" w:name="_Toc138693922"/>
      <w:bookmarkStart w:id="435" w:name="_Toc148535632"/>
      <w:bookmarkStart w:id="436" w:name="_Toc151748939"/>
      <w:bookmarkStart w:id="437" w:name="_Toc67903508"/>
      <w:bookmarkStart w:id="438" w:name="_Toc510696592"/>
      <w:bookmarkStart w:id="439" w:name="_Toc35971384"/>
      <w:bookmarkStart w:id="440" w:name="_Toc73173215"/>
      <w:bookmarkStart w:id="441" w:name="_Toc76110434"/>
      <w:bookmarkStart w:id="442" w:name="_Toc72766425"/>
      <w:bookmarkStart w:id="443" w:name="_Toc35971399"/>
      <w:bookmarkStart w:id="444" w:name="_Toc68594633"/>
      <w:bookmarkStart w:id="445" w:name="_Toc81242794"/>
      <w:bookmarkStart w:id="446" w:name="_Toc72766998"/>
      <w:bookmarkStart w:id="447" w:name="_Toc73042450"/>
      <w:bookmarkStart w:id="448" w:name="_Toc510696608"/>
      <w:r>
        <w:lastRenderedPageBreak/>
        <w:t>4.2.2.2</w:t>
      </w:r>
      <w:r>
        <w:tab/>
        <w:t>Nadrf_DataManagement_StorageRequest service operation</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6245225D" w14:textId="77777777" w:rsidR="00E9750A" w:rsidRDefault="00A16F12">
      <w:pPr>
        <w:pStyle w:val="50"/>
      </w:pPr>
      <w:bookmarkStart w:id="449" w:name="_Toc97034858"/>
      <w:bookmarkStart w:id="450" w:name="_Toc97037735"/>
      <w:bookmarkStart w:id="451" w:name="_Toc104546810"/>
      <w:bookmarkStart w:id="452" w:name="_Toc112937857"/>
      <w:bookmarkStart w:id="453" w:name="_Toc94020328"/>
      <w:bookmarkStart w:id="454" w:name="_Toc100939944"/>
      <w:bookmarkStart w:id="455" w:name="_Toc120681553"/>
      <w:bookmarkStart w:id="456" w:name="_Toc114134614"/>
      <w:bookmarkStart w:id="457" w:name="_Toc89426543"/>
      <w:bookmarkStart w:id="458" w:name="_Toc133434740"/>
      <w:bookmarkStart w:id="459" w:name="_Toc138693923"/>
      <w:bookmarkStart w:id="460" w:name="_Toc148535633"/>
      <w:bookmarkStart w:id="461" w:name="_Toc151748940"/>
      <w:r>
        <w:t>4.2.2.2.1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62" w:name="_Toc112937858"/>
      <w:bookmarkStart w:id="463" w:name="_Toc120681554"/>
      <w:bookmarkStart w:id="464" w:name="_Toc97037736"/>
      <w:bookmarkStart w:id="465" w:name="_Toc89426544"/>
      <w:bookmarkStart w:id="466" w:name="_Toc100939945"/>
      <w:bookmarkStart w:id="467" w:name="_Toc114134615"/>
      <w:bookmarkStart w:id="468" w:name="_Toc104546811"/>
      <w:bookmarkStart w:id="469" w:name="_Toc97034859"/>
      <w:bookmarkStart w:id="470" w:name="_Toc94020329"/>
      <w:bookmarkStart w:id="471" w:name="_Toc133434741"/>
      <w:bookmarkStart w:id="472" w:name="_Toc138693924"/>
      <w:bookmarkStart w:id="473" w:name="_Toc148535634"/>
      <w:bookmarkStart w:id="474" w:name="_Toc151748941"/>
      <w:r>
        <w:t>4.2.2.2.2</w:t>
      </w:r>
      <w:r>
        <w:tab/>
        <w:t>Request Storage of data or analytics</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50pt" o:ole="">
            <v:imagedata r:id="rId16" o:title=""/>
          </v:shape>
          <o:OLEObject Type="Embed" ProgID="Visio.Drawing.15" ShapeID="_x0000_i1028" DrawAspect="Content" ObjectID="_176397705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75" w:name="_Toc94020330"/>
      <w:bookmarkStart w:id="476" w:name="_Toc89426545"/>
      <w:bookmarkStart w:id="477" w:name="_Toc97034860"/>
      <w:bookmarkStart w:id="478" w:name="_Toc97037737"/>
      <w:bookmarkStart w:id="479" w:name="_Toc100939946"/>
      <w:bookmarkStart w:id="480" w:name="_Toc104546812"/>
      <w:bookmarkStart w:id="481" w:name="_Toc112937859"/>
      <w:bookmarkStart w:id="482" w:name="_Toc114134616"/>
      <w:bookmarkStart w:id="483" w:name="_Toc120681555"/>
      <w:bookmarkStart w:id="48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485" w:name="_Toc138693925"/>
      <w:bookmarkStart w:id="486" w:name="_Toc148535635"/>
      <w:bookmarkStart w:id="487" w:name="_Toc151748942"/>
      <w:r>
        <w:t>4.2.2.3</w:t>
      </w:r>
      <w:r>
        <w:tab/>
        <w:t>Nadrf_DataManagement_StorageSubscriptionRequest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6C46588C" w14:textId="77777777" w:rsidR="00E9750A" w:rsidRDefault="00A16F12">
      <w:pPr>
        <w:pStyle w:val="50"/>
      </w:pPr>
      <w:bookmarkStart w:id="488" w:name="_Toc89426546"/>
      <w:bookmarkStart w:id="489" w:name="_Toc94020331"/>
      <w:bookmarkStart w:id="490" w:name="_Toc97034861"/>
      <w:bookmarkStart w:id="491" w:name="_Toc97037738"/>
      <w:bookmarkStart w:id="492" w:name="_Toc100939947"/>
      <w:bookmarkStart w:id="493" w:name="_Toc104546813"/>
      <w:bookmarkStart w:id="494" w:name="_Toc112937860"/>
      <w:bookmarkStart w:id="495" w:name="_Toc120681556"/>
      <w:bookmarkStart w:id="496" w:name="_Toc114134617"/>
      <w:bookmarkStart w:id="497" w:name="_Toc133434743"/>
      <w:bookmarkStart w:id="498" w:name="_Toc138693926"/>
      <w:bookmarkStart w:id="499" w:name="_Toc148535636"/>
      <w:bookmarkStart w:id="500" w:name="_Toc151748943"/>
      <w:r>
        <w:t>4.2.2.3.1</w:t>
      </w:r>
      <w: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01" w:name="_Toc97037739"/>
      <w:bookmarkStart w:id="502" w:name="_Toc120681557"/>
      <w:bookmarkStart w:id="503" w:name="_Toc104546814"/>
      <w:bookmarkStart w:id="504" w:name="_Toc112937861"/>
      <w:bookmarkStart w:id="505" w:name="_Toc100939948"/>
      <w:bookmarkStart w:id="506" w:name="_Toc97034862"/>
      <w:bookmarkStart w:id="507" w:name="_Toc114134618"/>
      <w:bookmarkStart w:id="508" w:name="_Toc94020332"/>
      <w:bookmarkStart w:id="509" w:name="_Toc89426547"/>
      <w:bookmarkStart w:id="510" w:name="_Toc133434744"/>
      <w:bookmarkStart w:id="511" w:name="_Toc138693927"/>
      <w:bookmarkStart w:id="512" w:name="_Toc148535637"/>
      <w:bookmarkStart w:id="513" w:name="_Toc151748944"/>
      <w:r>
        <w:t>4.2.2.3.2</w:t>
      </w:r>
      <w:r>
        <w:tab/>
        <w:t>Requesting subscription and storage of data or analytics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5pt;height:151.1pt" o:ole="">
            <v:imagedata r:id="rId18" o:title=""/>
          </v:shape>
          <o:OLEObject Type="Embed" ProgID="Visio.Drawing.15" ShapeID="_x0000_i1029" DrawAspect="Content" ObjectID="_176397705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14" w:name="_Toc100939949"/>
      <w:bookmarkStart w:id="515" w:name="_Toc97037740"/>
      <w:bookmarkStart w:id="516" w:name="_Toc104546815"/>
      <w:bookmarkStart w:id="517" w:name="_Toc89426548"/>
      <w:bookmarkStart w:id="518" w:name="_Toc97034863"/>
      <w:bookmarkStart w:id="519" w:name="_Toc94020333"/>
      <w:bookmarkStart w:id="520" w:name="_Toc112937862"/>
      <w:bookmarkStart w:id="521" w:name="_Toc114134619"/>
      <w:bookmarkStart w:id="522" w:name="_Toc120681558"/>
      <w:bookmarkStart w:id="5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24" w:name="_Toc138693928"/>
      <w:bookmarkStart w:id="525" w:name="_Toc148535638"/>
      <w:bookmarkStart w:id="526" w:name="_Toc151748945"/>
      <w:r>
        <w:t>4.2.2.4</w:t>
      </w:r>
      <w:r>
        <w:tab/>
        <w:t>Nadrf_DataManagement_StorageSubscriptionRemoval service operation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482FD975" w14:textId="77777777" w:rsidR="00E9750A" w:rsidRDefault="00A16F12">
      <w:pPr>
        <w:pStyle w:val="50"/>
      </w:pPr>
      <w:bookmarkStart w:id="527" w:name="_Toc120681559"/>
      <w:bookmarkStart w:id="528" w:name="_Toc114134620"/>
      <w:bookmarkStart w:id="529" w:name="_Toc94020334"/>
      <w:bookmarkStart w:id="530" w:name="_Toc97034864"/>
      <w:bookmarkStart w:id="531" w:name="_Toc112937863"/>
      <w:bookmarkStart w:id="532" w:name="_Toc89426549"/>
      <w:bookmarkStart w:id="533" w:name="_Toc104546816"/>
      <w:bookmarkStart w:id="534" w:name="_Toc100939950"/>
      <w:bookmarkStart w:id="535" w:name="_Toc97037741"/>
      <w:bookmarkStart w:id="536" w:name="_Toc133434746"/>
      <w:bookmarkStart w:id="537" w:name="_Toc138693929"/>
      <w:bookmarkStart w:id="538" w:name="_Toc148535639"/>
      <w:bookmarkStart w:id="539" w:name="_Toc151748946"/>
      <w:r>
        <w:t>4.2.2.4.1</w:t>
      </w:r>
      <w: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40" w:name="_Toc89426550"/>
      <w:bookmarkStart w:id="541" w:name="_Toc94020335"/>
      <w:bookmarkStart w:id="542" w:name="_Toc100939951"/>
      <w:bookmarkStart w:id="543" w:name="_Toc114134621"/>
      <w:bookmarkStart w:id="544" w:name="_Toc112937864"/>
      <w:bookmarkStart w:id="545" w:name="_Toc97034865"/>
      <w:bookmarkStart w:id="546" w:name="_Toc97037742"/>
      <w:bookmarkStart w:id="547" w:name="_Toc120681560"/>
      <w:bookmarkStart w:id="548" w:name="_Toc104546817"/>
      <w:bookmarkStart w:id="549" w:name="_Toc133434747"/>
      <w:bookmarkStart w:id="550" w:name="_Toc138693930"/>
      <w:bookmarkStart w:id="551" w:name="_Toc148535640"/>
      <w:bookmarkStart w:id="552" w:name="_Toc151748947"/>
      <w:r>
        <w:lastRenderedPageBreak/>
        <w:t>4.2.2.4.2</w:t>
      </w:r>
      <w:r>
        <w:tab/>
        <w:t>Requesting removal of subscription of data or analytics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5pt;height:151.1pt" o:ole="">
            <v:imagedata r:id="rId20" o:title=""/>
          </v:shape>
          <o:OLEObject Type="Embed" ProgID="Visio.Drawing.15" ShapeID="_x0000_i1030" DrawAspect="Content" ObjectID="_1763977060" r:id="rId21"/>
        </w:object>
      </w:r>
    </w:p>
    <w:p w14:paraId="3BCA1A9C" w14:textId="337A6020" w:rsidR="007D661F" w:rsidRDefault="007D661F" w:rsidP="007D661F">
      <w:pPr>
        <w:keepLines/>
        <w:spacing w:after="240"/>
        <w:jc w:val="center"/>
        <w:rPr>
          <w:rFonts w:ascii="Arial" w:hAnsi="Arial"/>
          <w:b/>
        </w:rPr>
      </w:pPr>
      <w:bookmarkStart w:id="553" w:name="_Toc104546818"/>
      <w:bookmarkStart w:id="554" w:name="_Toc112937865"/>
      <w:bookmarkStart w:id="555" w:name="_Toc114134622"/>
      <w:bookmarkStart w:id="556" w:name="_Toc94020336"/>
      <w:bookmarkStart w:id="557" w:name="_Toc89426551"/>
      <w:bookmarkStart w:id="558" w:name="_Toc120681561"/>
      <w:bookmarkStart w:id="559" w:name="_Toc97037743"/>
      <w:bookmarkStart w:id="560" w:name="_Toc100939952"/>
      <w:bookmarkStart w:id="561" w:name="_Toc97034866"/>
      <w:bookmarkStart w:id="562"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63" w:name="_Toc138693931"/>
      <w:bookmarkStart w:id="564" w:name="_Toc148535641"/>
      <w:bookmarkStart w:id="565" w:name="_Toc151748948"/>
      <w:r>
        <w:t>4.2.2.5</w:t>
      </w:r>
      <w:r>
        <w:tab/>
        <w:t>Nadrf_DataManagement_RetrievalRequest service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2BAEE60" w14:textId="77777777" w:rsidR="00E9750A" w:rsidRDefault="00A16F12">
      <w:pPr>
        <w:pStyle w:val="50"/>
      </w:pPr>
      <w:bookmarkStart w:id="566" w:name="_Toc97034867"/>
      <w:bookmarkStart w:id="567" w:name="_Toc120681562"/>
      <w:bookmarkStart w:id="568" w:name="_Toc100939953"/>
      <w:bookmarkStart w:id="569" w:name="_Toc89426552"/>
      <w:bookmarkStart w:id="570" w:name="_Toc104546819"/>
      <w:bookmarkStart w:id="571" w:name="_Toc114134623"/>
      <w:bookmarkStart w:id="572" w:name="_Toc112937866"/>
      <w:bookmarkStart w:id="573" w:name="_Toc97037744"/>
      <w:bookmarkStart w:id="574" w:name="_Toc94020337"/>
      <w:bookmarkStart w:id="575" w:name="_Toc133434749"/>
      <w:bookmarkStart w:id="576" w:name="_Toc138693932"/>
      <w:bookmarkStart w:id="577" w:name="_Toc148535642"/>
      <w:bookmarkStart w:id="578" w:name="_Toc151748949"/>
      <w:r>
        <w:t>4.2.2.5.1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579" w:name="_Toc94020338"/>
      <w:bookmarkStart w:id="580" w:name="_Toc97037745"/>
      <w:bookmarkStart w:id="581" w:name="_Toc112937867"/>
      <w:bookmarkStart w:id="582" w:name="_Toc97034868"/>
      <w:bookmarkStart w:id="583" w:name="_Toc120681563"/>
      <w:bookmarkStart w:id="584" w:name="_Toc89426553"/>
      <w:bookmarkStart w:id="585" w:name="_Toc104546820"/>
      <w:bookmarkStart w:id="586" w:name="_Toc100939954"/>
      <w:bookmarkStart w:id="587" w:name="_Toc114134624"/>
      <w:bookmarkStart w:id="588" w:name="_Toc133434750"/>
      <w:bookmarkStart w:id="589" w:name="_Toc138693933"/>
      <w:bookmarkStart w:id="590" w:name="_Toc148535643"/>
      <w:bookmarkStart w:id="591" w:name="_Toc151748950"/>
      <w:r>
        <w:t>4.2.2.5.2</w:t>
      </w:r>
      <w:r>
        <w:tab/>
        <w:t>Request and get stored data or analytics from ADRF Data Store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5pt;height:151.1pt" o:ole="">
            <v:imagedata r:id="rId22" o:title=""/>
          </v:shape>
          <o:OLEObject Type="Embed" ProgID="Visio.Drawing.15" ShapeID="_x0000_i1031" DrawAspect="Content" ObjectID="_1763977061"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92" w:name="_Toc89426554"/>
      <w:bookmarkStart w:id="593" w:name="_Toc94020339"/>
      <w:bookmarkStart w:id="594" w:name="_Toc112937868"/>
      <w:bookmarkStart w:id="595" w:name="_Toc97034869"/>
      <w:bookmarkStart w:id="596" w:name="_Toc114134625"/>
      <w:bookmarkStart w:id="597" w:name="_Toc97037746"/>
      <w:bookmarkStart w:id="598" w:name="_Toc100939955"/>
      <w:bookmarkStart w:id="599" w:name="_Toc120681564"/>
      <w:bookmarkStart w:id="600" w:name="_Toc104546821"/>
      <w:bookmarkStart w:id="601" w:name="_Toc133434751"/>
      <w:bookmarkStart w:id="602" w:name="_Toc138693934"/>
      <w:bookmarkStart w:id="603" w:name="_Toc148535644"/>
      <w:bookmarkStart w:id="604" w:name="_Toc151748951"/>
      <w:r>
        <w:t>4.2.2.6</w:t>
      </w:r>
      <w:r>
        <w:tab/>
        <w:t>Nadrf_DataManagement_RetrievalSubscribe service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62863684" w14:textId="77777777" w:rsidR="00E9750A" w:rsidRDefault="00A16F12">
      <w:pPr>
        <w:pStyle w:val="50"/>
      </w:pPr>
      <w:bookmarkStart w:id="605" w:name="_Toc104546822"/>
      <w:bookmarkStart w:id="606" w:name="_Toc97034870"/>
      <w:bookmarkStart w:id="607" w:name="_Toc100939956"/>
      <w:bookmarkStart w:id="608" w:name="_Toc97037747"/>
      <w:bookmarkStart w:id="609" w:name="_Toc114134626"/>
      <w:bookmarkStart w:id="610" w:name="_Toc112937869"/>
      <w:bookmarkStart w:id="611" w:name="_Toc120681565"/>
      <w:bookmarkStart w:id="612" w:name="_Toc94020340"/>
      <w:bookmarkStart w:id="613" w:name="_Toc89426555"/>
      <w:bookmarkStart w:id="614" w:name="_Toc133434752"/>
      <w:bookmarkStart w:id="615" w:name="_Toc138693935"/>
      <w:bookmarkStart w:id="616" w:name="_Toc148535645"/>
      <w:bookmarkStart w:id="617" w:name="_Toc151748952"/>
      <w:r>
        <w:t>4.2.2.6.1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51E66302" w14:textId="77777777" w:rsidR="00E9750A" w:rsidRDefault="00A16F12">
      <w:bookmarkStart w:id="618" w:name="_Toc104546823"/>
      <w:bookmarkStart w:id="619" w:name="_Toc100939957"/>
      <w:bookmarkStart w:id="620" w:name="_Toc97037748"/>
      <w:bookmarkStart w:id="621" w:name="_Toc94020341"/>
      <w:bookmarkStart w:id="622" w:name="_Toc97034871"/>
      <w:bookmarkStart w:id="623"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624" w:name="_Toc114134627"/>
      <w:bookmarkStart w:id="625" w:name="_Toc112937870"/>
      <w:bookmarkStart w:id="626" w:name="_Toc120681566"/>
      <w:bookmarkStart w:id="627" w:name="_Toc133434753"/>
      <w:bookmarkStart w:id="628" w:name="_Toc138693936"/>
      <w:bookmarkStart w:id="629" w:name="_Toc148535646"/>
      <w:bookmarkStart w:id="630" w:name="_Toc151748953"/>
      <w:r>
        <w:lastRenderedPageBreak/>
        <w:t>4.2.2.6.2</w:t>
      </w:r>
      <w:r>
        <w:tab/>
        <w:t>Requesting retrieval and subscription of data or analytics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50pt" o:ole="">
            <v:imagedata r:id="rId24" o:title=""/>
          </v:shape>
          <o:OLEObject Type="Embed" ProgID="Visio.Drawing.15" ShapeID="_x0000_i1032" DrawAspect="Content" ObjectID="_176397706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F337CD0" w14:textId="77777777" w:rsidR="00F2201B" w:rsidRDefault="00F2201B" w:rsidP="00F2201B">
      <w:pPr>
        <w:pStyle w:val="EditorsNote"/>
        <w:overflowPunct w:val="0"/>
        <w:autoSpaceDE w:val="0"/>
        <w:autoSpaceDN w:val="0"/>
        <w:adjustRightInd w:val="0"/>
        <w:ind w:left="1559" w:hanging="1276"/>
        <w:textAlignment w:val="baseline"/>
        <w:rPr>
          <w:lang w:eastAsia="en-GB"/>
        </w:rPr>
      </w:pPr>
      <w:bookmarkStart w:id="631" w:name="_Toc120681567"/>
      <w:bookmarkStart w:id="632" w:name="_Toc104546824"/>
      <w:bookmarkStart w:id="633" w:name="_Toc114134628"/>
      <w:bookmarkStart w:id="634" w:name="_Toc112937871"/>
      <w:bookmarkStart w:id="635" w:name="_Toc100939958"/>
      <w:bookmarkStart w:id="636" w:name="_Toc97034872"/>
      <w:bookmarkStart w:id="637" w:name="_Toc97037749"/>
      <w:bookmarkStart w:id="638" w:name="_Toc94020342"/>
      <w:bookmarkStart w:id="639" w:name="_Toc89426557"/>
      <w:bookmarkStart w:id="640" w:name="_Toc133434754"/>
      <w:bookmarkStart w:id="641" w:name="_Toc138693937"/>
      <w:bookmarkStart w:id="642" w:name="_Toc148535647"/>
      <w:r>
        <w:rPr>
          <w:lang w:eastAsia="en-GB"/>
        </w:rPr>
        <w:t>Editor’s Note: How to ensure that the consumer to comply with the user consent when retrieving data from ADRF is FFS.</w:t>
      </w:r>
    </w:p>
    <w:p w14:paraId="1652B544" w14:textId="77777777" w:rsidR="00E9750A" w:rsidRDefault="00A16F12">
      <w:pPr>
        <w:pStyle w:val="41"/>
      </w:pPr>
      <w:bookmarkStart w:id="643" w:name="_Toc151748954"/>
      <w:r>
        <w:lastRenderedPageBreak/>
        <w:t>4.2.2.7</w:t>
      </w:r>
      <w:r>
        <w:tab/>
        <w:t>Nadrf_DataManagement_RetrievalUnsubscribe service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7E009C69" w14:textId="77777777" w:rsidR="00E9750A" w:rsidRDefault="00A16F12">
      <w:pPr>
        <w:pStyle w:val="50"/>
      </w:pPr>
      <w:bookmarkStart w:id="644" w:name="_Toc94020343"/>
      <w:bookmarkStart w:id="645" w:name="_Toc89426558"/>
      <w:bookmarkStart w:id="646" w:name="_Toc97034873"/>
      <w:bookmarkStart w:id="647" w:name="_Toc112937872"/>
      <w:bookmarkStart w:id="648" w:name="_Toc100939959"/>
      <w:bookmarkStart w:id="649" w:name="_Toc97037750"/>
      <w:bookmarkStart w:id="650" w:name="_Toc104546825"/>
      <w:bookmarkStart w:id="651" w:name="_Toc114134629"/>
      <w:bookmarkStart w:id="652" w:name="_Toc120681568"/>
      <w:bookmarkStart w:id="653" w:name="_Toc133434755"/>
      <w:bookmarkStart w:id="654" w:name="_Toc138693938"/>
      <w:bookmarkStart w:id="655" w:name="_Toc148535648"/>
      <w:bookmarkStart w:id="656" w:name="_Toc151748955"/>
      <w:r>
        <w:t>4.2.2.7.1</w:t>
      </w:r>
      <w: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57" w:name="_Toc112937873"/>
      <w:bookmarkStart w:id="658" w:name="_Toc97037751"/>
      <w:bookmarkStart w:id="659" w:name="_Toc97034874"/>
      <w:bookmarkStart w:id="660" w:name="_Toc94020344"/>
      <w:bookmarkStart w:id="661" w:name="_Toc104546826"/>
      <w:bookmarkStart w:id="662" w:name="_Toc100939960"/>
      <w:bookmarkStart w:id="663" w:name="_Toc120681569"/>
      <w:bookmarkStart w:id="664" w:name="_Toc114134630"/>
      <w:bookmarkStart w:id="665" w:name="_Toc89426559"/>
      <w:bookmarkStart w:id="666" w:name="_Toc133434756"/>
      <w:bookmarkStart w:id="667" w:name="_Toc138693939"/>
      <w:bookmarkStart w:id="668" w:name="_Toc148535649"/>
      <w:bookmarkStart w:id="669" w:name="_Toc151748956"/>
      <w:r>
        <w:t>4.2.2.7.2</w:t>
      </w:r>
      <w:r>
        <w:tab/>
        <w:t>Requesting removal of retrieval subscription for data or analytics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50pt" o:ole="">
            <v:imagedata r:id="rId26" o:title=""/>
          </v:shape>
          <o:OLEObject Type="Embed" ProgID="Visio.Drawing.15" ShapeID="_x0000_i1033" DrawAspect="Content" ObjectID="_176397706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670" w:name="_Toc89426560"/>
      <w:bookmarkStart w:id="671" w:name="_Toc94020345"/>
      <w:bookmarkStart w:id="672" w:name="_Toc97034875"/>
      <w:bookmarkStart w:id="673" w:name="_Toc97037752"/>
      <w:bookmarkStart w:id="674" w:name="_Toc100939961"/>
      <w:bookmarkStart w:id="675" w:name="_Toc104546827"/>
      <w:bookmarkStart w:id="676" w:name="_Toc112937874"/>
      <w:bookmarkStart w:id="677" w:name="_Toc114134631"/>
      <w:bookmarkStart w:id="678" w:name="_Toc120681570"/>
      <w:bookmarkStart w:id="679" w:name="_Toc133434757"/>
      <w:bookmarkStart w:id="680" w:name="_Toc138693940"/>
      <w:bookmarkStart w:id="681" w:name="_Toc148535650"/>
      <w:bookmarkStart w:id="682" w:name="_Toc151748957"/>
      <w:r>
        <w:t>4.2.2.8</w:t>
      </w:r>
      <w:r>
        <w:tab/>
        <w:t>Nadrf_DataManagement_RetrievalNotify service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7B7D282" w14:textId="77777777" w:rsidR="00E9750A" w:rsidRDefault="00A16F12">
      <w:pPr>
        <w:pStyle w:val="50"/>
      </w:pPr>
      <w:bookmarkStart w:id="683" w:name="_Toc89426561"/>
      <w:bookmarkStart w:id="684" w:name="_Toc94020346"/>
      <w:bookmarkStart w:id="685" w:name="_Toc97034876"/>
      <w:bookmarkStart w:id="686" w:name="_Toc97037753"/>
      <w:bookmarkStart w:id="687" w:name="_Toc100939962"/>
      <w:bookmarkStart w:id="688" w:name="_Toc104546828"/>
      <w:bookmarkStart w:id="689" w:name="_Toc112937875"/>
      <w:bookmarkStart w:id="690" w:name="_Toc114134632"/>
      <w:bookmarkStart w:id="691" w:name="_Toc120681571"/>
      <w:bookmarkStart w:id="692" w:name="_Toc133434758"/>
      <w:bookmarkStart w:id="693" w:name="_Toc138693941"/>
      <w:bookmarkStart w:id="694" w:name="_Toc148535651"/>
      <w:bookmarkStart w:id="695" w:name="_Toc151748958"/>
      <w:r>
        <w:t>4.2.2.8.1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21D19" w14:textId="77777777" w:rsidR="00B22446" w:rsidRDefault="00B22446" w:rsidP="00B22446">
      <w:bookmarkStart w:id="696" w:name="_Toc89426562"/>
      <w:bookmarkStart w:id="697" w:name="_Toc94020347"/>
      <w:bookmarkStart w:id="698" w:name="_Toc97034877"/>
      <w:bookmarkStart w:id="699" w:name="_Toc97037754"/>
      <w:bookmarkStart w:id="700" w:name="_Toc100939963"/>
      <w:bookmarkStart w:id="701" w:name="_Toc104546829"/>
      <w:bookmarkStart w:id="702" w:name="_Toc112937876"/>
      <w:bookmarkStart w:id="703" w:name="_Toc114134633"/>
      <w:bookmarkStart w:id="704" w:name="_Toc120681572"/>
      <w:bookmarkStart w:id="70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06" w:name="_Toc138693942"/>
      <w:bookmarkStart w:id="707" w:name="_Toc148535652"/>
      <w:bookmarkStart w:id="708" w:name="_Toc151748959"/>
      <w:r>
        <w:t>4.2.2.8.2</w:t>
      </w:r>
      <w:r>
        <w:tab/>
        <w:t>Notification about subscribed data or analytics</w:t>
      </w:r>
      <w:bookmarkEnd w:id="696"/>
      <w:bookmarkEnd w:id="697"/>
      <w:bookmarkEnd w:id="698"/>
      <w:bookmarkEnd w:id="699"/>
      <w:bookmarkEnd w:id="700"/>
      <w:bookmarkEnd w:id="701"/>
      <w:bookmarkEnd w:id="702"/>
      <w:bookmarkEnd w:id="703"/>
      <w:bookmarkEnd w:id="704"/>
      <w:bookmarkEnd w:id="705"/>
      <w:bookmarkEnd w:id="706"/>
      <w:bookmarkEnd w:id="707"/>
      <w:bookmarkEnd w:id="7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50pt" o:ole="">
            <v:imagedata r:id="rId28" o:title=""/>
          </v:shape>
          <o:OLEObject Type="Embed" ProgID="Visio.Drawing.15" ShapeID="_x0000_i1034" DrawAspect="Content" ObjectID="_176397706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09" w:name="_Toc89426563"/>
      <w:bookmarkStart w:id="710" w:name="_Toc94020348"/>
      <w:bookmarkStart w:id="711" w:name="_Toc97034878"/>
      <w:bookmarkStart w:id="712" w:name="_Toc97037755"/>
      <w:bookmarkStart w:id="713" w:name="_Toc100939964"/>
      <w:bookmarkStart w:id="714" w:name="_Toc104546830"/>
      <w:bookmarkStart w:id="715" w:name="_Toc112937877"/>
      <w:bookmarkStart w:id="716" w:name="_Toc114134634"/>
      <w:bookmarkStart w:id="717"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C820D6">
      <w:pPr>
        <w:pStyle w:val="TH"/>
        <w:rPr>
          <w:lang w:eastAsia="zh-CN"/>
        </w:rPr>
      </w:pPr>
      <w:r w:rsidRPr="006C7DEC">
        <w:object w:dxaOrig="10128" w:dyaOrig="3312" w14:anchorId="069007C6">
          <v:shape id="_x0000_i1035" type="#_x0000_t75" style="width:506.75pt;height:166.35pt" o:ole="">
            <v:imagedata r:id="rId30" o:title=""/>
          </v:shape>
          <o:OLEObject Type="Embed" ProgID="Visio.Drawing.15" ShapeID="_x0000_i1035" DrawAspect="Content" ObjectID="_1763977065"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718" w:name="_Toc133434760"/>
      <w:bookmarkStart w:id="719" w:name="_Toc138693943"/>
      <w:bookmarkStart w:id="720" w:name="_Toc148535653"/>
      <w:bookmarkStart w:id="721" w:name="_Toc151748960"/>
      <w:r>
        <w:lastRenderedPageBreak/>
        <w:t>4.2.2.9</w:t>
      </w:r>
      <w:r>
        <w:tab/>
        <w:t>Nadrf_DataManagement_Delete service operation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7AE124AC" w14:textId="77777777" w:rsidR="00E9750A" w:rsidRDefault="00A16F12">
      <w:pPr>
        <w:pStyle w:val="50"/>
      </w:pPr>
      <w:bookmarkStart w:id="722" w:name="_Toc89426564"/>
      <w:bookmarkStart w:id="723" w:name="_Toc94020349"/>
      <w:bookmarkStart w:id="724" w:name="_Toc97034879"/>
      <w:bookmarkStart w:id="725" w:name="_Toc97037756"/>
      <w:bookmarkStart w:id="726" w:name="_Toc100939965"/>
      <w:bookmarkStart w:id="727" w:name="_Toc104546831"/>
      <w:bookmarkStart w:id="728" w:name="_Toc112937878"/>
      <w:bookmarkStart w:id="729" w:name="_Toc114134635"/>
      <w:bookmarkStart w:id="730" w:name="_Toc120681574"/>
      <w:bookmarkStart w:id="731" w:name="_Toc133434761"/>
      <w:bookmarkStart w:id="732" w:name="_Toc138693944"/>
      <w:bookmarkStart w:id="733" w:name="_Toc148535654"/>
      <w:bookmarkStart w:id="734" w:name="_Toc151748961"/>
      <w:r>
        <w:t>4.2.2.9.1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A48D96A" w14:textId="77777777" w:rsidR="00E9750A" w:rsidRDefault="00A16F12">
      <w:bookmarkStart w:id="735" w:name="_Hlk83722130"/>
      <w:r>
        <w:t>The Nadrf_DataManagement_Delete service operation is used by an NF service consumer to delete stored data or analytics.</w:t>
      </w:r>
      <w:bookmarkEnd w:id="735"/>
    </w:p>
    <w:p w14:paraId="47C985F5" w14:textId="77777777" w:rsidR="00E9750A" w:rsidRDefault="00A16F12">
      <w:pPr>
        <w:pStyle w:val="50"/>
      </w:pPr>
      <w:bookmarkStart w:id="736" w:name="_Toc89426565"/>
      <w:bookmarkStart w:id="737" w:name="_Toc94020350"/>
      <w:bookmarkStart w:id="738" w:name="_Toc97034880"/>
      <w:bookmarkStart w:id="739" w:name="_Toc97037757"/>
      <w:bookmarkStart w:id="740" w:name="_Toc100939966"/>
      <w:bookmarkStart w:id="741" w:name="_Toc104546832"/>
      <w:bookmarkStart w:id="742" w:name="_Toc112937879"/>
      <w:bookmarkStart w:id="743" w:name="_Toc114134636"/>
      <w:bookmarkStart w:id="744" w:name="_Toc120681575"/>
      <w:bookmarkStart w:id="745" w:name="_Toc133434762"/>
      <w:bookmarkStart w:id="746" w:name="_Toc138693945"/>
      <w:bookmarkStart w:id="747" w:name="_Toc148535655"/>
      <w:bookmarkStart w:id="748" w:name="_Toc151748962"/>
      <w:r>
        <w:t>4.2.2.9.2</w:t>
      </w:r>
      <w:r>
        <w:tab/>
        <w:t>Requesting removal of stored data or analytics</w:t>
      </w:r>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437"/>
    <w:bookmarkEnd w:id="438"/>
    <w:bookmarkEnd w:id="439"/>
    <w:bookmarkEnd w:id="440"/>
    <w:bookmarkEnd w:id="441"/>
    <w:p w14:paraId="1924E8AA" w14:textId="77777777" w:rsidR="00E9750A" w:rsidRDefault="00A16F12">
      <w:r>
        <w:t xml:space="preserve">Figure 4.2.2.9.2-1 shows a scenario </w:t>
      </w:r>
      <w:bookmarkStart w:id="749" w:name="_Hlk83722186"/>
      <w:r>
        <w:t>where the NF service consumer sends a request to the ADRF to</w:t>
      </w:r>
      <w:bookmarkEnd w:id="749"/>
      <w:r>
        <w:t xml:space="preserve"> delete stored data or analytics.</w:t>
      </w:r>
    </w:p>
    <w:bookmarkStart w:id="750" w:name="_Hlk83638051"/>
    <w:p w14:paraId="37FE815F" w14:textId="77777777" w:rsidR="00E9750A" w:rsidRDefault="00A16F12">
      <w:pPr>
        <w:pStyle w:val="TH"/>
        <w:rPr>
          <w:lang w:eastAsia="zh-CN"/>
        </w:rPr>
      </w:pPr>
      <w:r>
        <w:object w:dxaOrig="9108" w:dyaOrig="2988" w14:anchorId="5B392AE8">
          <v:shape id="_x0000_i1036" type="#_x0000_t75" style="width:456pt;height:150pt" o:ole="">
            <v:imagedata r:id="rId32" o:title=""/>
          </v:shape>
          <o:OLEObject Type="Embed" ProgID="Visio.Drawing.15" ShapeID="_x0000_i1036" DrawAspect="Content" ObjectID="_1763977066" r:id="rId33"/>
        </w:object>
      </w:r>
      <w:bookmarkEnd w:id="750"/>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51" w:name="_Hlk83722371"/>
      <w:r>
        <w:t>representing an "Individual ADRF Data Store Record" resource, as shown in figure 4.2.2.9.2-1, step 1,</w:t>
      </w:r>
      <w:bookmarkEnd w:id="75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52" w:name="_Toc97034881"/>
      <w:bookmarkStart w:id="753" w:name="_Toc97037758"/>
      <w:bookmarkStart w:id="754" w:name="_Toc100939967"/>
      <w:bookmarkStart w:id="755" w:name="_Toc104546833"/>
      <w:bookmarkStart w:id="756" w:name="_Toc112937880"/>
      <w:bookmarkStart w:id="757" w:name="_Toc114134637"/>
      <w:bookmarkStart w:id="758" w:name="_Toc120681576"/>
      <w:bookmarkStart w:id="759" w:name="_Toc133434763"/>
      <w:bookmarkStart w:id="760" w:name="_Toc138693946"/>
      <w:bookmarkStart w:id="761" w:name="_Toc148535656"/>
      <w:bookmarkStart w:id="762" w:name="_Toc151748963"/>
      <w:bookmarkEnd w:id="442"/>
      <w:bookmarkEnd w:id="443"/>
      <w:bookmarkEnd w:id="444"/>
      <w:bookmarkEnd w:id="445"/>
      <w:bookmarkEnd w:id="446"/>
      <w:bookmarkEnd w:id="447"/>
      <w:bookmarkEnd w:id="448"/>
      <w:r>
        <w:t>4.2.2.9.3</w:t>
      </w:r>
      <w:r>
        <w:tab/>
        <w:t>Requesting removal of stored data or analytics using data or analytics specification</w:t>
      </w:r>
      <w:bookmarkEnd w:id="752"/>
      <w:bookmarkEnd w:id="753"/>
      <w:bookmarkEnd w:id="754"/>
      <w:bookmarkEnd w:id="755"/>
      <w:bookmarkEnd w:id="756"/>
      <w:bookmarkEnd w:id="757"/>
      <w:bookmarkEnd w:id="758"/>
      <w:bookmarkEnd w:id="759"/>
      <w:bookmarkEnd w:id="760"/>
      <w:bookmarkEnd w:id="761"/>
      <w:bookmarkEnd w:id="7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45pt;height:151.1pt" o:ole="">
            <v:imagedata r:id="rId34" o:title=""/>
          </v:shape>
          <o:OLEObject Type="Embed" ProgID="Visio.Drawing.15" ShapeID="_x0000_i1037" DrawAspect="Content" ObjectID="_176397706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63" w:name="_Toc148535657"/>
      <w:bookmarkStart w:id="764" w:name="_Toc151748964"/>
      <w:r>
        <w:t>4.3</w:t>
      </w:r>
      <w:r>
        <w:tab/>
        <w:t>Nadrf_ MLModelManagement Service</w:t>
      </w:r>
      <w:bookmarkEnd w:id="763"/>
      <w:bookmarkEnd w:id="764"/>
    </w:p>
    <w:p w14:paraId="73738A6F" w14:textId="77777777" w:rsidR="00356552" w:rsidRDefault="00356552" w:rsidP="00356552">
      <w:pPr>
        <w:pStyle w:val="31"/>
      </w:pPr>
      <w:bookmarkStart w:id="765" w:name="_Toc148535658"/>
      <w:bookmarkStart w:id="766" w:name="_Toc151748965"/>
      <w:r>
        <w:t>4.3.1</w:t>
      </w:r>
      <w:r>
        <w:tab/>
        <w:t>Service Description</w:t>
      </w:r>
      <w:bookmarkEnd w:id="765"/>
      <w:bookmarkEnd w:id="766"/>
    </w:p>
    <w:p w14:paraId="3292B9AA" w14:textId="77777777" w:rsidR="00356552" w:rsidRDefault="00356552" w:rsidP="00356552">
      <w:pPr>
        <w:pStyle w:val="41"/>
      </w:pPr>
      <w:bookmarkStart w:id="767" w:name="_Toc148535659"/>
      <w:bookmarkStart w:id="768" w:name="_Toc151748966"/>
      <w:r>
        <w:t>4.3.</w:t>
      </w:r>
      <w:r>
        <w:rPr>
          <w:lang w:eastAsia="zh-CN"/>
        </w:rPr>
        <w:t>1.1</w:t>
      </w:r>
      <w:r>
        <w:tab/>
      </w:r>
      <w:r>
        <w:rPr>
          <w:lang w:eastAsia="zh-CN"/>
        </w:rPr>
        <w:t>Overview</w:t>
      </w:r>
      <w:bookmarkEnd w:id="767"/>
      <w:bookmarkEnd w:id="768"/>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769" w:name="_Toc148535660"/>
      <w:bookmarkStart w:id="770" w:name="_Toc151748967"/>
      <w:r>
        <w:t>4.3.1.2</w:t>
      </w:r>
      <w:r>
        <w:tab/>
        <w:t>Service Architecture</w:t>
      </w:r>
      <w:bookmarkEnd w:id="769"/>
      <w:bookmarkEnd w:id="7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38" type="#_x0000_t75" style="width:240pt;height:108pt" o:ole="">
            <v:imagedata r:id="rId36" o:title=""/>
          </v:shape>
          <o:OLEObject Type="Embed" ProgID="Visio.Drawing.15" ShapeID="_x0000_i1038" DrawAspect="Content" ObjectID="_1763977068"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39" type="#_x0000_t75" style="width:265.1pt;height:120.55pt" o:ole="">
            <v:imagedata r:id="rId38" o:title=""/>
          </v:shape>
          <o:OLEObject Type="Embed" ProgID="Visio.Drawing.15" ShapeID="_x0000_i1039" DrawAspect="Content" ObjectID="_1763977069"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771" w:name="_Toc148535661"/>
      <w:bookmarkStart w:id="772" w:name="_Toc151748968"/>
      <w:r>
        <w:rPr>
          <w:lang w:val="en-US"/>
        </w:rPr>
        <w:t>4.3.</w:t>
      </w:r>
      <w:r>
        <w:rPr>
          <w:lang w:val="en-US" w:eastAsia="zh-CN"/>
        </w:rPr>
        <w:t>1.3</w:t>
      </w:r>
      <w:r>
        <w:rPr>
          <w:lang w:val="en-US"/>
        </w:rPr>
        <w:tab/>
        <w:t>Network Functions</w:t>
      </w:r>
      <w:bookmarkEnd w:id="771"/>
      <w:bookmarkEnd w:id="772"/>
    </w:p>
    <w:p w14:paraId="27896FDA" w14:textId="77777777" w:rsidR="00356552" w:rsidRDefault="00356552" w:rsidP="00356552">
      <w:pPr>
        <w:pStyle w:val="50"/>
        <w:rPr>
          <w:lang w:eastAsia="zh-CN"/>
        </w:rPr>
      </w:pPr>
      <w:bookmarkStart w:id="773" w:name="_Toc148535662"/>
      <w:bookmarkStart w:id="774" w:name="_Toc151748969"/>
      <w:r>
        <w:t>4.3.</w:t>
      </w:r>
      <w:r>
        <w:rPr>
          <w:lang w:eastAsia="zh-CN"/>
        </w:rPr>
        <w:t>1.3.1</w:t>
      </w:r>
      <w:r>
        <w:tab/>
        <w:t>Analytics Data Repository Function (ADRF)</w:t>
      </w:r>
      <w:bookmarkEnd w:id="773"/>
      <w:bookmarkEnd w:id="774"/>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775" w:name="_Toc148535663"/>
      <w:bookmarkStart w:id="776" w:name="_Toc151748970"/>
      <w:r>
        <w:t>4.3.</w:t>
      </w:r>
      <w:r>
        <w:rPr>
          <w:lang w:eastAsia="zh-CN"/>
        </w:rPr>
        <w:t>1.3.2</w:t>
      </w:r>
      <w:r>
        <w:tab/>
      </w:r>
      <w:r>
        <w:rPr>
          <w:lang w:eastAsia="zh-CN"/>
        </w:rPr>
        <w:t>NF Service Consumers</w:t>
      </w:r>
      <w:bookmarkEnd w:id="775"/>
      <w:bookmarkEnd w:id="77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777" w:name="_Toc148535664"/>
      <w:bookmarkStart w:id="778" w:name="_Toc151748971"/>
      <w:r>
        <w:lastRenderedPageBreak/>
        <w:t>4.3.2</w:t>
      </w:r>
      <w:r>
        <w:tab/>
        <w:t>Service Operations</w:t>
      </w:r>
      <w:bookmarkEnd w:id="777"/>
      <w:bookmarkEnd w:id="778"/>
    </w:p>
    <w:p w14:paraId="7C9BC013" w14:textId="77777777" w:rsidR="00356552" w:rsidRDefault="00356552" w:rsidP="00356552">
      <w:pPr>
        <w:pStyle w:val="41"/>
      </w:pPr>
      <w:bookmarkStart w:id="779" w:name="_Toc148535665"/>
      <w:bookmarkStart w:id="780" w:name="_Toc151748972"/>
      <w:r>
        <w:t>4.3.2.1</w:t>
      </w:r>
      <w:r>
        <w:tab/>
        <w:t>Introduction</w:t>
      </w:r>
      <w:bookmarkEnd w:id="779"/>
      <w:bookmarkEnd w:id="78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781" w:name="_Toc148535666"/>
      <w:bookmarkStart w:id="782" w:name="_Toc151748973"/>
      <w:r>
        <w:t>4.3.2.2</w:t>
      </w:r>
      <w:r>
        <w:tab/>
        <w:t>Nadrf_</w:t>
      </w:r>
      <w:bookmarkStart w:id="783" w:name="_Hlk138939161"/>
      <w:r>
        <w:t>MLModelManagement</w:t>
      </w:r>
      <w:bookmarkEnd w:id="783"/>
      <w:r>
        <w:t>_StorageRequest service operation</w:t>
      </w:r>
      <w:bookmarkEnd w:id="781"/>
      <w:bookmarkEnd w:id="782"/>
    </w:p>
    <w:p w14:paraId="64079C9A" w14:textId="77777777" w:rsidR="00356552" w:rsidRDefault="00356552" w:rsidP="00356552">
      <w:pPr>
        <w:pStyle w:val="50"/>
      </w:pPr>
      <w:bookmarkStart w:id="784" w:name="_Toc148535667"/>
      <w:bookmarkStart w:id="785" w:name="_Toc151748974"/>
      <w:r>
        <w:t>4.3.2.2.1</w:t>
      </w:r>
      <w:r>
        <w:tab/>
        <w:t>General</w:t>
      </w:r>
      <w:bookmarkEnd w:id="784"/>
      <w:bookmarkEnd w:id="785"/>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786" w:name="_Toc148535668"/>
      <w:bookmarkStart w:id="787" w:name="_Toc151748975"/>
      <w:r>
        <w:t>4.3.2.2.2</w:t>
      </w:r>
      <w:r>
        <w:tab/>
        <w:t>Request Storage of ML model(s)</w:t>
      </w:r>
      <w:bookmarkEnd w:id="786"/>
      <w:bookmarkEnd w:id="78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0" type="#_x0000_t75" style="width:505.1pt;height:166.9pt" o:ole="">
            <v:imagedata r:id="rId40" o:title=""/>
          </v:shape>
          <o:OLEObject Type="Embed" ProgID="Visio.Drawing.15" ShapeID="_x0000_i1040" DrawAspect="Content" ObjectID="_1763977070"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159120D5" w14:textId="566261A3" w:rsidR="00F2201B" w:rsidRDefault="00F2201B" w:rsidP="00F2201B">
      <w:bookmarkStart w:id="788"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7BA5594D" w14:textId="17488B66" w:rsidR="00F2201B" w:rsidRDefault="00F2201B" w:rsidP="00F2201B">
      <w:r>
        <w:t>If an error occurs when processing the HTTP POST request, the ADRF shall send an HTTP error response as specified in clause 5.2.7.</w:t>
      </w:r>
    </w:p>
    <w:p w14:paraId="115FDB95" w14:textId="77777777" w:rsidR="00F2201B" w:rsidRDefault="00F2201B" w:rsidP="00F2201B">
      <w:pPr>
        <w:pStyle w:val="EditorsNote"/>
      </w:pPr>
      <w:bookmarkStart w:id="789" w:name="_Hlk135843134"/>
      <w:r>
        <w:t>Editor's Note:</w:t>
      </w:r>
      <w:r>
        <w:tab/>
        <w:t>The use of Application Errors to indicate the result of the storage operation when the operation result is erroneous and is the same for all ML models provided in the store request is FFS.</w:t>
      </w:r>
      <w:bookmarkEnd w:id="789"/>
    </w:p>
    <w:p w14:paraId="7F791BC2" w14:textId="77777777" w:rsidR="004C60A9" w:rsidRDefault="004C60A9" w:rsidP="004C60A9">
      <w:pPr>
        <w:pStyle w:val="41"/>
      </w:pPr>
      <w:bookmarkStart w:id="790" w:name="_Toc151748976"/>
      <w:r>
        <w:t>4.3.2.3</w:t>
      </w:r>
      <w:r>
        <w:tab/>
        <w:t>Nadrf_MLModelManagement_RetrievalRequest service operation</w:t>
      </w:r>
      <w:bookmarkEnd w:id="788"/>
      <w:bookmarkEnd w:id="790"/>
    </w:p>
    <w:p w14:paraId="642AE5A6" w14:textId="77777777" w:rsidR="004C60A9" w:rsidRDefault="004C60A9" w:rsidP="004C60A9">
      <w:pPr>
        <w:pStyle w:val="50"/>
      </w:pPr>
      <w:bookmarkStart w:id="791" w:name="_Toc148535670"/>
      <w:bookmarkStart w:id="792" w:name="_Toc151748977"/>
      <w:r>
        <w:t>4.3.2.3.1</w:t>
      </w:r>
      <w:r>
        <w:tab/>
        <w:t>General</w:t>
      </w:r>
      <w:bookmarkEnd w:id="791"/>
      <w:bookmarkEnd w:id="79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793" w:name="_Toc148535671"/>
      <w:bookmarkStart w:id="794" w:name="_Toc151748978"/>
      <w:r>
        <w:t>4.3.2.3.2</w:t>
      </w:r>
      <w:r>
        <w:tab/>
        <w:t>Request and get stored ML model(s) from ADRF ML Model Store</w:t>
      </w:r>
      <w:bookmarkEnd w:id="793"/>
      <w:bookmarkEnd w:id="79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1" type="#_x0000_t75" style="width:506.2pt;height:166.35pt" o:ole="">
            <v:imagedata r:id="rId42" o:title=""/>
          </v:shape>
          <o:OLEObject Type="Embed" ProgID="Visio.Drawing.15" ShapeID="_x0000_i1041" DrawAspect="Content" ObjectID="_1763977071"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t>Upon the reception of the HTTP GET request, the ADRF shall:</w:t>
      </w:r>
    </w:p>
    <w:p w14:paraId="4510FDDA" w14:textId="77777777" w:rsidR="004C60A9" w:rsidRDefault="004C60A9" w:rsidP="004C60A9">
      <w:pPr>
        <w:pStyle w:val="B1"/>
      </w:pPr>
      <w:r>
        <w:lastRenderedPageBreak/>
        <w:t>-</w:t>
      </w:r>
      <w:r>
        <w:tab/>
        <w:t>find the ML model(s) according to the requested parameters.</w:t>
      </w:r>
    </w:p>
    <w:p w14:paraId="37E761F9" w14:textId="77777777" w:rsidR="004C60A9" w:rsidRDefault="004C60A9" w:rsidP="004C60A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795" w:name="_Toc148535672"/>
      <w:bookmarkStart w:id="796" w:name="_Toc151748979"/>
      <w:r>
        <w:t>4.3.2.4</w:t>
      </w:r>
      <w:r>
        <w:tab/>
        <w:t>Nadrf_MLModelManagement_Delete service operation</w:t>
      </w:r>
      <w:bookmarkEnd w:id="795"/>
      <w:bookmarkEnd w:id="796"/>
    </w:p>
    <w:p w14:paraId="1BB68217" w14:textId="77777777" w:rsidR="00356552" w:rsidRDefault="00356552" w:rsidP="00356552">
      <w:pPr>
        <w:pStyle w:val="50"/>
      </w:pPr>
      <w:bookmarkStart w:id="797" w:name="_Toc148535673"/>
      <w:bookmarkStart w:id="798" w:name="_Toc151748980"/>
      <w:r>
        <w:t>4.3.2.4.1</w:t>
      </w:r>
      <w:r>
        <w:tab/>
        <w:t>General</w:t>
      </w:r>
      <w:bookmarkEnd w:id="797"/>
      <w:bookmarkEnd w:id="798"/>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799" w:name="_Toc148535674"/>
      <w:bookmarkStart w:id="800" w:name="_Toc151748981"/>
      <w:r>
        <w:t>4.3.2.4.2</w:t>
      </w:r>
      <w:r>
        <w:tab/>
        <w:t>Requesting removal of stored ML model(s)</w:t>
      </w:r>
      <w:bookmarkEnd w:id="799"/>
      <w:bookmarkEnd w:id="80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宋体"/>
        </w:rPr>
        <w:object w:dxaOrig="10116" w:dyaOrig="3324" w14:anchorId="6514D708">
          <v:shape id="_x0000_i1042" type="#_x0000_t75" style="width:505.1pt;height:166.35pt" o:ole="">
            <v:imagedata r:id="rId44" o:title=""/>
          </v:shape>
          <o:OLEObject Type="Embed" ProgID="Visio.Drawing.15" ShapeID="_x0000_i1042" DrawAspect="Content" ObjectID="_1763977072"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54C152C4" w14:textId="77777777" w:rsidR="006225F9" w:rsidRDefault="006225F9" w:rsidP="006225F9">
      <w:r>
        <w:lastRenderedPageBreak/>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801" w:name="_Toc148535675"/>
      <w:bookmarkStart w:id="802" w:name="_Toc151748982"/>
      <w:bookmarkStart w:id="803" w:name="_Toc510696597"/>
      <w:bookmarkStart w:id="804" w:name="_Toc35971389"/>
      <w:bookmarkStart w:id="805" w:name="_Toc36812120"/>
      <w:bookmarkStart w:id="806" w:name="_Toc72766434"/>
      <w:bookmarkStart w:id="807" w:name="_Toc72767001"/>
      <w:bookmarkStart w:id="808" w:name="_Toc73042453"/>
      <w:bookmarkStart w:id="809" w:name="_Toc81242797"/>
      <w:bookmarkStart w:id="810" w:name="_Toc89426566"/>
      <w:bookmarkStart w:id="811" w:name="_Toc94020351"/>
      <w:bookmarkStart w:id="812" w:name="_Toc97034882"/>
      <w:bookmarkStart w:id="813" w:name="_Toc97037759"/>
      <w:bookmarkStart w:id="814" w:name="_Toc100939968"/>
      <w:bookmarkStart w:id="815" w:name="_Toc104546834"/>
      <w:bookmarkStart w:id="816" w:name="_Toc112937881"/>
      <w:bookmarkStart w:id="817" w:name="_Toc114134638"/>
      <w:bookmarkStart w:id="818" w:name="_Toc120681577"/>
      <w:bookmarkStart w:id="819" w:name="_Toc133434764"/>
      <w:bookmarkStart w:id="820" w:name="_Toc138693947"/>
      <w:r>
        <w:t>4.3.2.4.3</w:t>
      </w:r>
      <w:r>
        <w:tab/>
        <w:t>Requesting removal of stored ML model(s) using unique ML model identifier</w:t>
      </w:r>
      <w:bookmarkEnd w:id="801"/>
      <w:bookmarkEnd w:id="802"/>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宋体"/>
          <w:lang w:eastAsia="zh-CN"/>
        </w:rPr>
      </w:pPr>
    </w:p>
    <w:p w14:paraId="1A8EF0C4" w14:textId="77777777" w:rsidR="00A3407C" w:rsidRDefault="00A3407C" w:rsidP="00A3407C">
      <w:pPr>
        <w:pStyle w:val="TF"/>
      </w:pPr>
      <w:r>
        <w:rPr>
          <w:rFonts w:eastAsia="宋体"/>
        </w:rPr>
        <w:object w:dxaOrig="10104" w:dyaOrig="3312" w14:anchorId="72463174">
          <v:shape id="_x0000_i1043" type="#_x0000_t75" style="width:506.2pt;height:166.35pt" o:ole="">
            <v:imagedata r:id="rId46" o:title=""/>
          </v:shape>
          <o:OLEObject Type="Embed" ProgID="Visio.Drawing.15" ShapeID="_x0000_i1043" DrawAspect="Content" ObjectID="_1763977073"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1"/>
      </w:pPr>
      <w:bookmarkStart w:id="821" w:name="_Toc148535676"/>
      <w:bookmarkStart w:id="822" w:name="_Toc151748983"/>
      <w:r>
        <w:t>5</w:t>
      </w:r>
      <w:r>
        <w:tab/>
        <w:t>API Definitions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21E4BDF" w14:textId="77777777" w:rsidR="00E9750A" w:rsidRDefault="00A16F12">
      <w:pPr>
        <w:pStyle w:val="21"/>
      </w:pPr>
      <w:bookmarkStart w:id="823" w:name="_Toc72766435"/>
      <w:bookmarkStart w:id="824" w:name="_Toc72767002"/>
      <w:bookmarkStart w:id="825" w:name="_Toc73042454"/>
      <w:bookmarkStart w:id="826" w:name="_Toc81242798"/>
      <w:bookmarkStart w:id="827" w:name="_Toc89426567"/>
      <w:bookmarkStart w:id="828" w:name="_Toc94020352"/>
      <w:bookmarkStart w:id="829" w:name="_Toc97034883"/>
      <w:bookmarkStart w:id="830" w:name="_Toc97037760"/>
      <w:bookmarkStart w:id="831" w:name="_Toc100939969"/>
      <w:bookmarkStart w:id="832" w:name="_Toc104546835"/>
      <w:bookmarkStart w:id="833" w:name="_Toc112937882"/>
      <w:bookmarkStart w:id="834" w:name="_Toc114134639"/>
      <w:bookmarkStart w:id="835" w:name="_Toc120681578"/>
      <w:bookmarkStart w:id="836" w:name="_Toc133434765"/>
      <w:bookmarkStart w:id="837" w:name="_Toc138693948"/>
      <w:bookmarkStart w:id="838" w:name="_Toc148535677"/>
      <w:bookmarkStart w:id="839" w:name="_Toc151748984"/>
      <w:bookmarkStart w:id="840" w:name="_Toc510696649"/>
      <w:bookmarkStart w:id="841" w:name="_Hlk530142087"/>
      <w:r>
        <w:t>5.1</w:t>
      </w:r>
      <w:r>
        <w:tab/>
        <w:t>Nadrf_DataManagement Service API</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F51931A" w14:textId="77777777" w:rsidR="00E9750A" w:rsidRDefault="00A16F12">
      <w:pPr>
        <w:pStyle w:val="31"/>
      </w:pPr>
      <w:bookmarkStart w:id="842" w:name="_Toc72766436"/>
      <w:bookmarkStart w:id="843" w:name="_Toc72767003"/>
      <w:bookmarkStart w:id="844" w:name="_Toc73042455"/>
      <w:bookmarkStart w:id="845" w:name="_Toc81242799"/>
      <w:bookmarkStart w:id="846" w:name="_Toc89426568"/>
      <w:bookmarkStart w:id="847" w:name="_Toc94020353"/>
      <w:bookmarkStart w:id="848" w:name="_Toc97034884"/>
      <w:bookmarkStart w:id="849" w:name="_Toc97037761"/>
      <w:bookmarkStart w:id="850" w:name="_Toc100939970"/>
      <w:bookmarkStart w:id="851" w:name="_Toc104546836"/>
      <w:bookmarkStart w:id="852" w:name="_Toc112937883"/>
      <w:bookmarkStart w:id="853" w:name="_Toc114134640"/>
      <w:bookmarkStart w:id="854" w:name="_Toc120681579"/>
      <w:bookmarkStart w:id="855" w:name="_Toc133434766"/>
      <w:bookmarkStart w:id="856" w:name="_Toc138693949"/>
      <w:bookmarkStart w:id="857" w:name="_Toc148535678"/>
      <w:bookmarkStart w:id="858" w:name="_Toc151748985"/>
      <w:r>
        <w:t>5.1.1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78509A9" w14:textId="77777777" w:rsidR="00E9750A" w:rsidRDefault="00A16F12">
      <w:pPr>
        <w:rPr>
          <w:lang w:eastAsia="zh-CN"/>
        </w:rPr>
      </w:pPr>
      <w:bookmarkStart w:id="859" w:name="_Toc72766437"/>
      <w:bookmarkStart w:id="860" w:name="_Toc72767004"/>
      <w:bookmarkStart w:id="861" w:name="_Toc73042456"/>
      <w:bookmarkStart w:id="862" w:name="_Toc81242800"/>
      <w:bookmarkStart w:id="863" w:name="_Toc89426569"/>
      <w:bookmarkStart w:id="864" w:name="_Toc94020354"/>
      <w:bookmarkStart w:id="865" w:name="_Toc97034885"/>
      <w:bookmarkStart w:id="866" w:name="_Toc97037762"/>
      <w:bookmarkStart w:id="867" w:name="_Toc100939971"/>
      <w:bookmarkStart w:id="868" w:name="_Toc104546837"/>
      <w:bookmarkStart w:id="869" w:name="_Toc112937884"/>
      <w:bookmarkStart w:id="87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lastRenderedPageBreak/>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871" w:name="_Toc120681580"/>
      <w:bookmarkStart w:id="872" w:name="_Toc133434767"/>
      <w:bookmarkStart w:id="873" w:name="_Toc138693950"/>
      <w:bookmarkStart w:id="874" w:name="_Toc148535679"/>
      <w:bookmarkStart w:id="875" w:name="_Toc151748986"/>
      <w:r>
        <w:t>5.1.2</w:t>
      </w:r>
      <w:r>
        <w:tab/>
        <w:t>Usage of HTTP</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74F5FB5" w14:textId="77777777" w:rsidR="00E9750A" w:rsidRDefault="00A16F12">
      <w:pPr>
        <w:pStyle w:val="41"/>
      </w:pPr>
      <w:bookmarkStart w:id="876" w:name="_Toc97037763"/>
      <w:bookmarkStart w:id="877" w:name="_Toc104546838"/>
      <w:bookmarkStart w:id="878" w:name="_Toc94020355"/>
      <w:bookmarkStart w:id="879" w:name="_Toc120681581"/>
      <w:bookmarkStart w:id="880" w:name="_Toc72767005"/>
      <w:bookmarkStart w:id="881" w:name="_Toc100939972"/>
      <w:bookmarkStart w:id="882" w:name="_Toc114134642"/>
      <w:bookmarkStart w:id="883" w:name="_Toc97034886"/>
      <w:bookmarkStart w:id="884" w:name="_Toc81242801"/>
      <w:bookmarkStart w:id="885" w:name="_Toc89426570"/>
      <w:bookmarkStart w:id="886" w:name="_Toc73042457"/>
      <w:bookmarkStart w:id="887" w:name="_Toc72766438"/>
      <w:bookmarkStart w:id="888" w:name="_Toc112937885"/>
      <w:bookmarkStart w:id="889" w:name="_Toc133434768"/>
      <w:bookmarkStart w:id="890" w:name="_Toc138693951"/>
      <w:bookmarkStart w:id="891" w:name="_Toc148535680"/>
      <w:bookmarkStart w:id="892" w:name="_Toc151748987"/>
      <w:r>
        <w:t>5.1.2.1</w:t>
      </w:r>
      <w:r>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893" w:name="_Toc120681582"/>
      <w:bookmarkStart w:id="894" w:name="_Toc100939973"/>
      <w:bookmarkStart w:id="895" w:name="_Toc104546839"/>
      <w:bookmarkStart w:id="896" w:name="_Toc112937886"/>
      <w:bookmarkStart w:id="897" w:name="_Toc114134643"/>
      <w:bookmarkStart w:id="898" w:name="_Toc94020356"/>
      <w:bookmarkStart w:id="899" w:name="_Toc97034887"/>
      <w:bookmarkStart w:id="900" w:name="_Toc97037764"/>
      <w:bookmarkStart w:id="901" w:name="_Toc73042458"/>
      <w:bookmarkStart w:id="902" w:name="_Toc81242802"/>
      <w:bookmarkStart w:id="903" w:name="_Toc89426571"/>
      <w:bookmarkStart w:id="904" w:name="_Toc72766439"/>
      <w:bookmarkStart w:id="905" w:name="_Toc72767006"/>
      <w:bookmarkStart w:id="906" w:name="_Toc133434769"/>
      <w:bookmarkStart w:id="907" w:name="_Toc138693952"/>
      <w:bookmarkStart w:id="908" w:name="_Toc148535681"/>
      <w:bookmarkStart w:id="909" w:name="_Toc151748988"/>
      <w:r>
        <w:t>5.1.2.2</w:t>
      </w:r>
      <w:r>
        <w:tab/>
        <w:t>HTTP standard headers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2BDC2C6" w14:textId="77777777" w:rsidR="00E9750A" w:rsidRDefault="00A16F12">
      <w:pPr>
        <w:pStyle w:val="50"/>
        <w:rPr>
          <w:lang w:eastAsia="zh-CN"/>
        </w:rPr>
      </w:pPr>
      <w:bookmarkStart w:id="910" w:name="_Toc120681583"/>
      <w:bookmarkStart w:id="911" w:name="_Toc114134644"/>
      <w:bookmarkStart w:id="912" w:name="_Toc89426572"/>
      <w:bookmarkStart w:id="913" w:name="_Toc104546840"/>
      <w:bookmarkStart w:id="914" w:name="_Toc112937887"/>
      <w:bookmarkStart w:id="915" w:name="_Toc97037765"/>
      <w:bookmarkStart w:id="916" w:name="_Toc73042459"/>
      <w:bookmarkStart w:id="917" w:name="_Toc72766440"/>
      <w:bookmarkStart w:id="918" w:name="_Toc100939974"/>
      <w:bookmarkStart w:id="919" w:name="_Toc81242803"/>
      <w:bookmarkStart w:id="920" w:name="_Toc72767007"/>
      <w:bookmarkStart w:id="921" w:name="_Toc94020357"/>
      <w:bookmarkStart w:id="922" w:name="_Toc97034888"/>
      <w:bookmarkStart w:id="923" w:name="_Toc133434770"/>
      <w:bookmarkStart w:id="924" w:name="_Toc138693953"/>
      <w:bookmarkStart w:id="925" w:name="_Toc148535682"/>
      <w:bookmarkStart w:id="926" w:name="_Toc151748989"/>
      <w:r>
        <w:t>5.1.2.2.1</w:t>
      </w:r>
      <w:r>
        <w:rPr>
          <w:rFonts w:hint="eastAsia"/>
          <w:lang w:eastAsia="zh-CN"/>
        </w:rPr>
        <w:tab/>
      </w:r>
      <w:r>
        <w:rPr>
          <w:lang w:eastAsia="zh-CN"/>
        </w:rPr>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24E60491" w14:textId="77777777" w:rsidR="00E9750A" w:rsidRDefault="00A16F12">
      <w:bookmarkStart w:id="927" w:name="_Toc97034889"/>
      <w:bookmarkStart w:id="928" w:name="_Toc72767008"/>
      <w:bookmarkStart w:id="929" w:name="_Toc114134645"/>
      <w:bookmarkStart w:id="930" w:name="_Toc97037766"/>
      <w:bookmarkStart w:id="931" w:name="_Toc100939975"/>
      <w:bookmarkStart w:id="932" w:name="_Toc94020358"/>
      <w:bookmarkStart w:id="933" w:name="_Toc73042460"/>
      <w:bookmarkStart w:id="934" w:name="_Toc112937888"/>
      <w:bookmarkStart w:id="935" w:name="_Toc72766441"/>
      <w:bookmarkStart w:id="936" w:name="_Toc104546841"/>
      <w:bookmarkStart w:id="937" w:name="_Toc89426573"/>
      <w:bookmarkStart w:id="938" w:name="_Toc81242804"/>
      <w:r>
        <w:t>See clause 5.2.2 of 3GPP TS 29.500 [4] for the usage of HTTP standard headers.</w:t>
      </w:r>
    </w:p>
    <w:p w14:paraId="2749F1F7" w14:textId="77777777" w:rsidR="00E9750A" w:rsidRDefault="00A16F12">
      <w:pPr>
        <w:pStyle w:val="50"/>
      </w:pPr>
      <w:bookmarkStart w:id="939" w:name="_Toc120681584"/>
      <w:bookmarkStart w:id="940" w:name="_Toc133434771"/>
      <w:bookmarkStart w:id="941" w:name="_Toc138693954"/>
      <w:bookmarkStart w:id="942" w:name="_Toc148535683"/>
      <w:bookmarkStart w:id="943" w:name="_Toc151748990"/>
      <w:r>
        <w:t>5.1.2.2.2</w:t>
      </w:r>
      <w:r>
        <w:tab/>
        <w:t>Content type</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944" w:name="_Toc97037767"/>
      <w:bookmarkStart w:id="945" w:name="_Toc100939976"/>
      <w:bookmarkStart w:id="946" w:name="_Toc112937889"/>
      <w:bookmarkStart w:id="947" w:name="_Toc104546842"/>
      <w:bookmarkStart w:id="948" w:name="_Toc114134646"/>
      <w:bookmarkStart w:id="949" w:name="_Toc120681585"/>
      <w:bookmarkStart w:id="950" w:name="_Toc73042461"/>
      <w:bookmarkStart w:id="951" w:name="_Toc72767009"/>
      <w:bookmarkStart w:id="952" w:name="_Toc89426574"/>
      <w:bookmarkStart w:id="953" w:name="_Toc97034890"/>
      <w:bookmarkStart w:id="954" w:name="_Toc72766442"/>
      <w:bookmarkStart w:id="955" w:name="_Toc94020359"/>
      <w:bookmarkStart w:id="956" w:name="_Toc81242805"/>
      <w:bookmarkStart w:id="957" w:name="_Toc133434772"/>
      <w:bookmarkStart w:id="958" w:name="_Toc138693955"/>
      <w:bookmarkStart w:id="95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960" w:name="_Toc151748991"/>
      <w:r>
        <w:t>5.1.2.3</w:t>
      </w:r>
      <w:r>
        <w:tab/>
        <w:t>HTTP custom headers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64952465" w14:textId="77777777" w:rsidR="00E9750A" w:rsidRDefault="00A16F12">
      <w:bookmarkStart w:id="961" w:name="_Toc73042462"/>
      <w:bookmarkStart w:id="962" w:name="_Toc100939977"/>
      <w:bookmarkStart w:id="963" w:name="_Toc97037768"/>
      <w:bookmarkStart w:id="964" w:name="_Toc97034891"/>
      <w:bookmarkStart w:id="965" w:name="_Toc89426575"/>
      <w:bookmarkStart w:id="966" w:name="_Toc94020360"/>
      <w:bookmarkStart w:id="967" w:name="_Toc81242806"/>
      <w:bookmarkStart w:id="968" w:name="_Toc112937890"/>
      <w:bookmarkStart w:id="969" w:name="_Toc104546843"/>
      <w:bookmarkStart w:id="970" w:name="_Toc72767010"/>
      <w:bookmarkStart w:id="971" w:name="_Toc72766443"/>
      <w:bookmarkStart w:id="972" w:name="_Toc114134647"/>
      <w:r>
        <w:t>The mandatory HTTP custom header fields specified in clause 5.2.3.2 of 3GPP TS 29.500 [4] shall be applicable.</w:t>
      </w:r>
    </w:p>
    <w:p w14:paraId="48A21C5E" w14:textId="77777777" w:rsidR="00E9750A" w:rsidRDefault="00A16F12">
      <w:pPr>
        <w:pStyle w:val="31"/>
      </w:pPr>
      <w:bookmarkStart w:id="973" w:name="_Toc120681586"/>
      <w:bookmarkStart w:id="974" w:name="_Toc133434773"/>
      <w:bookmarkStart w:id="975" w:name="_Toc138693956"/>
      <w:bookmarkStart w:id="976" w:name="_Toc148535685"/>
      <w:bookmarkStart w:id="977" w:name="_Toc151748992"/>
      <w:r>
        <w:t>5.1.3</w:t>
      </w:r>
      <w:r>
        <w:tab/>
        <w:t>Resources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E272EA6" w14:textId="77777777" w:rsidR="00E9750A" w:rsidRDefault="00A16F12">
      <w:pPr>
        <w:pStyle w:val="41"/>
      </w:pPr>
      <w:bookmarkStart w:id="978" w:name="_Toc89426576"/>
      <w:bookmarkStart w:id="979" w:name="_Toc72767011"/>
      <w:bookmarkStart w:id="980" w:name="_Toc97034892"/>
      <w:bookmarkStart w:id="981" w:name="_Toc112937891"/>
      <w:bookmarkStart w:id="982" w:name="_Toc100939978"/>
      <w:bookmarkStart w:id="983" w:name="_Toc97037769"/>
      <w:bookmarkStart w:id="984" w:name="_Toc120681587"/>
      <w:bookmarkStart w:id="985" w:name="_Toc73042463"/>
      <w:bookmarkStart w:id="986" w:name="_Toc81242807"/>
      <w:bookmarkStart w:id="987" w:name="_Toc94020361"/>
      <w:bookmarkStart w:id="988" w:name="_Toc72766444"/>
      <w:bookmarkStart w:id="989" w:name="_Toc104546844"/>
      <w:bookmarkStart w:id="990" w:name="_Toc114134648"/>
      <w:bookmarkStart w:id="991" w:name="_Toc133434774"/>
      <w:bookmarkStart w:id="992" w:name="_Toc138693957"/>
      <w:bookmarkStart w:id="993" w:name="_Toc148535686"/>
      <w:bookmarkStart w:id="994" w:name="_Toc151748993"/>
      <w:r>
        <w:t>5.1.3.1</w:t>
      </w:r>
      <w:r>
        <w:tab/>
        <w:t>Overview</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1pt;height:156.55pt" o:ole="">
            <v:imagedata r:id="rId48" o:title="" cropbottom="7081f" cropright="4734f"/>
          </v:shape>
          <o:OLEObject Type="Embed" ProgID="Visio.Drawing.15" ShapeID="_x0000_i1044" DrawAspect="Content" ObjectID="_1763977074"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995" w:name="_Toc114134649"/>
      <w:bookmarkStart w:id="996" w:name="_Toc112937892"/>
      <w:bookmarkStart w:id="997" w:name="_Toc104546845"/>
      <w:bookmarkStart w:id="998" w:name="_Toc120681588"/>
      <w:bookmarkStart w:id="999" w:name="_Toc89426577"/>
      <w:bookmarkStart w:id="1000" w:name="_Toc73042464"/>
      <w:bookmarkStart w:id="1001" w:name="_Toc94020362"/>
      <w:bookmarkStart w:id="1002" w:name="_Toc97034893"/>
      <w:bookmarkStart w:id="1003" w:name="_Toc72766445"/>
      <w:bookmarkStart w:id="1004" w:name="_Toc97037770"/>
      <w:bookmarkStart w:id="1005" w:name="_Toc72767012"/>
      <w:bookmarkStart w:id="1006" w:name="_Toc81242808"/>
      <w:bookmarkStart w:id="1007" w:name="_Toc100939979"/>
      <w:bookmarkStart w:id="1008" w:name="_Toc133434775"/>
      <w:bookmarkStart w:id="1009" w:name="_Toc138693958"/>
      <w:bookmarkStart w:id="1010" w:name="_Toc148535687"/>
      <w:bookmarkStart w:id="1011" w:name="_Toc151748994"/>
      <w:r>
        <w:t>5.1.3.2</w:t>
      </w:r>
      <w:r>
        <w:tab/>
        <w:t>Resource: ADRF Data Store Records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3681A9C" w14:textId="77777777" w:rsidR="00E9750A" w:rsidRDefault="00A16F12">
      <w:pPr>
        <w:pStyle w:val="50"/>
      </w:pPr>
      <w:bookmarkStart w:id="1012" w:name="_Toc114134650"/>
      <w:bookmarkStart w:id="1013" w:name="_Toc120681589"/>
      <w:bookmarkStart w:id="1014" w:name="_Toc97034894"/>
      <w:bookmarkStart w:id="1015" w:name="_Toc72767013"/>
      <w:bookmarkStart w:id="1016" w:name="_Toc112937893"/>
      <w:bookmarkStart w:id="1017" w:name="_Toc89426578"/>
      <w:bookmarkStart w:id="1018" w:name="_Toc100939980"/>
      <w:bookmarkStart w:id="1019" w:name="_Toc104546846"/>
      <w:bookmarkStart w:id="1020" w:name="_Toc94020363"/>
      <w:bookmarkStart w:id="1021" w:name="_Toc97037771"/>
      <w:bookmarkStart w:id="1022" w:name="_Toc81242809"/>
      <w:bookmarkStart w:id="1023" w:name="_Toc73042465"/>
      <w:bookmarkStart w:id="1024" w:name="_Toc72766446"/>
      <w:bookmarkStart w:id="1025" w:name="_Toc133434776"/>
      <w:bookmarkStart w:id="1026" w:name="_Toc138693959"/>
      <w:bookmarkStart w:id="1027" w:name="_Toc148535688"/>
      <w:bookmarkStart w:id="1028" w:name="_Toc151748995"/>
      <w:r>
        <w:t>5.1.3.2.1</w:t>
      </w:r>
      <w:r>
        <w:tab/>
        <w:t>Description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029" w:name="_Toc73042466"/>
      <w:bookmarkStart w:id="1030" w:name="_Toc72766447"/>
      <w:bookmarkStart w:id="1031" w:name="_Toc72767014"/>
      <w:bookmarkStart w:id="1032" w:name="_Toc97034895"/>
      <w:bookmarkStart w:id="1033" w:name="_Toc89426579"/>
      <w:bookmarkStart w:id="1034" w:name="_Toc94020364"/>
      <w:bookmarkStart w:id="1035" w:name="_Toc81242810"/>
      <w:bookmarkStart w:id="1036" w:name="_Toc97037772"/>
      <w:bookmarkStart w:id="1037" w:name="_Toc120681590"/>
      <w:bookmarkStart w:id="1038" w:name="_Toc112937894"/>
      <w:bookmarkStart w:id="1039" w:name="_Toc114134651"/>
      <w:bookmarkStart w:id="1040" w:name="_Toc104546847"/>
      <w:bookmarkStart w:id="1041" w:name="_Toc100939981"/>
      <w:bookmarkStart w:id="1042" w:name="_Toc133434777"/>
      <w:bookmarkStart w:id="1043" w:name="_Toc138693960"/>
      <w:bookmarkStart w:id="1044" w:name="_Toc148535689"/>
      <w:bookmarkStart w:id="1045" w:name="_Toc151748996"/>
      <w:r>
        <w:t>5.1.3.2.2</w:t>
      </w:r>
      <w:r>
        <w:tab/>
        <w:t>Resource Definition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046" w:name="_Toc81242811"/>
      <w:bookmarkStart w:id="1047" w:name="_Toc89426580"/>
      <w:bookmarkStart w:id="1048" w:name="_Toc73042467"/>
      <w:bookmarkStart w:id="1049" w:name="_Toc72767015"/>
      <w:bookmarkStart w:id="1050" w:name="_Toc72766448"/>
      <w:bookmarkStart w:id="1051" w:name="_Toc94020365"/>
      <w:bookmarkStart w:id="1052" w:name="_Toc97034896"/>
      <w:bookmarkStart w:id="1053" w:name="_Toc104546848"/>
      <w:bookmarkStart w:id="1054" w:name="_Toc112937895"/>
      <w:bookmarkStart w:id="1055" w:name="_Toc114134652"/>
      <w:bookmarkStart w:id="1056" w:name="_Toc120681591"/>
      <w:bookmarkStart w:id="1057" w:name="_Toc100939982"/>
      <w:bookmarkStart w:id="1058" w:name="_Toc97037773"/>
      <w:bookmarkStart w:id="1059" w:name="_Toc133434778"/>
      <w:bookmarkStart w:id="1060" w:name="_Toc138693961"/>
      <w:bookmarkStart w:id="1061" w:name="_Toc148535690"/>
      <w:bookmarkStart w:id="1062" w:name="_Toc151748997"/>
      <w:r>
        <w:lastRenderedPageBreak/>
        <w:t>5.1.3.2.3</w:t>
      </w:r>
      <w:r>
        <w:tab/>
        <w:t>Resource Standard Methods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48C90A8" w14:textId="77777777" w:rsidR="00E9750A" w:rsidRDefault="00A16F12">
      <w:pPr>
        <w:pStyle w:val="6"/>
      </w:pPr>
      <w:bookmarkStart w:id="1063" w:name="_Toc97034897"/>
      <w:bookmarkStart w:id="1064" w:name="_Toc72766449"/>
      <w:bookmarkStart w:id="1065" w:name="_Toc73042468"/>
      <w:bookmarkStart w:id="1066" w:name="_Toc72767016"/>
      <w:bookmarkStart w:id="1067" w:name="_Toc97037774"/>
      <w:bookmarkStart w:id="1068" w:name="_Toc114134653"/>
      <w:bookmarkStart w:id="1069" w:name="_Toc89426581"/>
      <w:bookmarkStart w:id="1070" w:name="_Toc100939983"/>
      <w:bookmarkStart w:id="1071" w:name="_Toc94020366"/>
      <w:bookmarkStart w:id="1072" w:name="_Toc120681592"/>
      <w:bookmarkStart w:id="1073" w:name="_Toc112937896"/>
      <w:bookmarkStart w:id="1074" w:name="_Toc81242812"/>
      <w:bookmarkStart w:id="1075" w:name="_Toc104546849"/>
      <w:bookmarkStart w:id="1076" w:name="_Toc133434779"/>
      <w:bookmarkStart w:id="1077" w:name="_Toc138693962"/>
      <w:bookmarkStart w:id="1078" w:name="_Toc148535691"/>
      <w:bookmarkStart w:id="1079" w:name="_Toc151748998"/>
      <w:r>
        <w:t>5.1.3.2.3.1</w:t>
      </w:r>
      <w:r>
        <w:tab/>
        <w:t>POST</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080" w:name="_Toc120681593"/>
      <w:bookmarkStart w:id="1081" w:name="_Toc114134654"/>
      <w:bookmarkStart w:id="1082" w:name="_Toc72767017"/>
      <w:bookmarkStart w:id="1083" w:name="_Toc94020367"/>
      <w:bookmarkStart w:id="1084" w:name="_Toc73042469"/>
      <w:bookmarkStart w:id="1085" w:name="_Toc72766450"/>
      <w:bookmarkStart w:id="1086" w:name="_Toc89426582"/>
      <w:bookmarkStart w:id="1087" w:name="_Toc112937897"/>
      <w:bookmarkStart w:id="1088" w:name="_Toc97034898"/>
      <w:bookmarkStart w:id="1089" w:name="_Toc97037775"/>
      <w:bookmarkStart w:id="1090" w:name="_Toc81242813"/>
      <w:bookmarkStart w:id="1091" w:name="_Toc100939984"/>
      <w:bookmarkStart w:id="1092" w:name="_Toc104546850"/>
      <w:bookmarkStart w:id="1093" w:name="_Toc133434780"/>
      <w:bookmarkStart w:id="1094" w:name="_Toc138693963"/>
      <w:bookmarkStart w:id="1095" w:name="_Toc148535692"/>
      <w:bookmarkStart w:id="1096" w:name="_Toc151748999"/>
      <w:r>
        <w:t>5.1.3.2.3.2</w:t>
      </w:r>
      <w:r>
        <w:tab/>
        <w:t>GET</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097" w:name="_Toc100939985"/>
      <w:bookmarkStart w:id="1098" w:name="_Toc97037776"/>
      <w:bookmarkStart w:id="1099" w:name="_Toc120681594"/>
      <w:bookmarkStart w:id="1100" w:name="_Toc114134655"/>
      <w:bookmarkStart w:id="1101" w:name="_Toc104546851"/>
      <w:bookmarkStart w:id="1102" w:name="_Toc112937898"/>
      <w:bookmarkStart w:id="1103" w:name="_Toc72767018"/>
      <w:bookmarkStart w:id="1104" w:name="_Toc72766451"/>
      <w:bookmarkStart w:id="1105" w:name="_Toc73042470"/>
      <w:bookmarkStart w:id="1106" w:name="_Toc89426583"/>
      <w:bookmarkStart w:id="1107" w:name="_Toc81242814"/>
      <w:bookmarkStart w:id="1108" w:name="_Toc97034899"/>
      <w:bookmarkStart w:id="1109" w:name="_Toc94020368"/>
      <w:bookmarkStart w:id="1110" w:name="_Toc133434781"/>
      <w:bookmarkStart w:id="1111" w:name="_Toc138693964"/>
      <w:bookmarkStart w:id="1112" w:name="_Toc148535693"/>
      <w:bookmarkStart w:id="1113" w:name="_Toc151749000"/>
      <w:r>
        <w:t>5.1.3.2.4</w:t>
      </w:r>
      <w:r>
        <w:tab/>
        <w:t>Resource Custom Operations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1678171" w14:textId="77777777" w:rsidR="00E9750A" w:rsidRDefault="00A16F12">
      <w:r>
        <w:t>None.</w:t>
      </w:r>
    </w:p>
    <w:p w14:paraId="0ADDB8ED" w14:textId="77777777" w:rsidR="00E9750A" w:rsidRDefault="00A16F12">
      <w:pPr>
        <w:pStyle w:val="41"/>
      </w:pPr>
      <w:bookmarkStart w:id="1114" w:name="_Toc72766457"/>
      <w:bookmarkStart w:id="1115" w:name="_Toc97037777"/>
      <w:bookmarkStart w:id="1116" w:name="_Toc73042476"/>
      <w:bookmarkStart w:id="1117" w:name="_Toc72767024"/>
      <w:bookmarkStart w:id="1118" w:name="_Toc94020369"/>
      <w:bookmarkStart w:id="1119" w:name="_Toc89426584"/>
      <w:bookmarkStart w:id="1120" w:name="_Toc120681595"/>
      <w:bookmarkStart w:id="1121" w:name="_Toc100939986"/>
      <w:bookmarkStart w:id="1122" w:name="_Toc97034900"/>
      <w:bookmarkStart w:id="1123" w:name="_Toc81242820"/>
      <w:bookmarkStart w:id="1124" w:name="_Toc112937899"/>
      <w:bookmarkStart w:id="1125" w:name="_Toc114134656"/>
      <w:bookmarkStart w:id="1126" w:name="_Toc104546852"/>
      <w:bookmarkStart w:id="1127" w:name="_Toc133434782"/>
      <w:bookmarkStart w:id="1128" w:name="_Toc138693965"/>
      <w:bookmarkStart w:id="1129" w:name="_Toc148535694"/>
      <w:bookmarkStart w:id="1130" w:name="_Toc151749001"/>
      <w:r>
        <w:t>5.1.3.3</w:t>
      </w:r>
      <w:r>
        <w:tab/>
        <w:t>Resource: Individual ADRF Data Store Record</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70C0CA6" w14:textId="77777777" w:rsidR="00E9750A" w:rsidRDefault="00A16F12">
      <w:pPr>
        <w:pStyle w:val="50"/>
      </w:pPr>
      <w:bookmarkStart w:id="1131" w:name="_Toc100939987"/>
      <w:bookmarkStart w:id="1132" w:name="_Toc97034901"/>
      <w:bookmarkStart w:id="1133" w:name="_Toc112937900"/>
      <w:bookmarkStart w:id="1134" w:name="_Toc104546853"/>
      <w:bookmarkStart w:id="1135" w:name="_Toc120681596"/>
      <w:bookmarkStart w:id="1136" w:name="_Toc114134657"/>
      <w:bookmarkStart w:id="1137" w:name="_Toc94020370"/>
      <w:bookmarkStart w:id="1138" w:name="_Toc97037778"/>
      <w:bookmarkStart w:id="1139" w:name="_Toc89426585"/>
      <w:bookmarkStart w:id="1140" w:name="_Toc133434783"/>
      <w:bookmarkStart w:id="1141" w:name="_Toc138693966"/>
      <w:bookmarkStart w:id="1142" w:name="_Toc148535695"/>
      <w:bookmarkStart w:id="1143" w:name="_Toc151749002"/>
      <w:r>
        <w:t>5.1.3.3.1</w:t>
      </w:r>
      <w:r>
        <w:tab/>
        <w:t>Description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144" w:name="_Toc100939988"/>
      <w:bookmarkStart w:id="1145" w:name="_Toc114134658"/>
      <w:bookmarkStart w:id="1146" w:name="_Toc120681597"/>
      <w:bookmarkStart w:id="1147" w:name="_Toc89426586"/>
      <w:bookmarkStart w:id="1148" w:name="_Toc104546854"/>
      <w:bookmarkStart w:id="1149" w:name="_Toc112937901"/>
      <w:bookmarkStart w:id="1150" w:name="_Toc97034902"/>
      <w:bookmarkStart w:id="1151" w:name="_Toc94020371"/>
      <w:bookmarkStart w:id="1152" w:name="_Toc97037779"/>
      <w:bookmarkStart w:id="1153" w:name="_Toc133434784"/>
      <w:bookmarkStart w:id="1154" w:name="_Toc138693967"/>
      <w:bookmarkStart w:id="1155" w:name="_Toc148535696"/>
      <w:bookmarkStart w:id="1156" w:name="_Toc151749003"/>
      <w:r>
        <w:t>5.1.3.3.2</w:t>
      </w:r>
      <w:r>
        <w:tab/>
        <w:t>Resource Definition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157" w:name="_Toc89426587"/>
      <w:bookmarkStart w:id="1158" w:name="_Toc94020372"/>
      <w:bookmarkStart w:id="1159" w:name="_Toc97034903"/>
      <w:bookmarkStart w:id="1160" w:name="_Toc97037780"/>
      <w:bookmarkStart w:id="1161" w:name="_Toc100939989"/>
      <w:bookmarkStart w:id="1162" w:name="_Toc104546855"/>
      <w:bookmarkStart w:id="1163" w:name="_Toc112937902"/>
      <w:bookmarkStart w:id="1164" w:name="_Toc114134659"/>
      <w:bookmarkStart w:id="1165" w:name="_Toc120681598"/>
      <w:bookmarkStart w:id="1166" w:name="_Toc133434785"/>
      <w:bookmarkStart w:id="1167" w:name="_Toc138693968"/>
      <w:bookmarkStart w:id="1168" w:name="_Toc148535697"/>
      <w:bookmarkStart w:id="1169" w:name="_Toc151749004"/>
      <w:r>
        <w:t>5.1.3.3.3</w:t>
      </w:r>
      <w:r>
        <w:tab/>
        <w:t>Resource Standard Methods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41FC66A" w14:textId="77777777" w:rsidR="00E9750A" w:rsidRDefault="00A16F12">
      <w:pPr>
        <w:pStyle w:val="6"/>
      </w:pPr>
      <w:bookmarkStart w:id="1170" w:name="_Toc89426588"/>
      <w:bookmarkStart w:id="1171" w:name="_Toc94020373"/>
      <w:bookmarkStart w:id="1172" w:name="_Toc97034904"/>
      <w:bookmarkStart w:id="1173" w:name="_Toc97037781"/>
      <w:bookmarkStart w:id="1174" w:name="_Toc100939990"/>
      <w:bookmarkStart w:id="1175" w:name="_Toc104546856"/>
      <w:bookmarkStart w:id="1176" w:name="_Toc112937903"/>
      <w:bookmarkStart w:id="1177" w:name="_Toc114134660"/>
      <w:bookmarkStart w:id="1178" w:name="_Toc120681599"/>
      <w:bookmarkStart w:id="1179" w:name="_Toc133434786"/>
      <w:bookmarkStart w:id="1180" w:name="_Toc138693969"/>
      <w:bookmarkStart w:id="1181" w:name="_Toc148535698"/>
      <w:bookmarkStart w:id="1182" w:name="_Toc151749005"/>
      <w:r>
        <w:t>5.1.3.3.3.1</w:t>
      </w:r>
      <w:r>
        <w:tab/>
        <w:t>DELETE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183" w:name="_Toc114134661"/>
      <w:bookmarkStart w:id="1184" w:name="_Toc120681600"/>
      <w:bookmarkStart w:id="1185" w:name="_Toc97037782"/>
      <w:bookmarkStart w:id="1186" w:name="_Toc112937904"/>
      <w:bookmarkStart w:id="1187" w:name="_Toc104546857"/>
      <w:bookmarkStart w:id="1188" w:name="_Toc100939991"/>
      <w:bookmarkStart w:id="1189" w:name="_Toc97034905"/>
      <w:bookmarkStart w:id="1190" w:name="_Toc89426589"/>
      <w:bookmarkStart w:id="1191" w:name="_Toc94020374"/>
      <w:bookmarkStart w:id="11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193" w:name="_Toc138693970"/>
      <w:bookmarkStart w:id="1194" w:name="_Toc148535699"/>
      <w:bookmarkStart w:id="1195" w:name="_Toc151749006"/>
      <w:r>
        <w:t>5.1.3.3.4</w:t>
      </w:r>
      <w:r>
        <w:tab/>
        <w:t>Resource Custom Operations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0869F77" w14:textId="77777777" w:rsidR="00E9750A" w:rsidRDefault="00A16F12">
      <w:r>
        <w:t>None in this release of the specification.</w:t>
      </w:r>
    </w:p>
    <w:p w14:paraId="47A04437" w14:textId="77777777" w:rsidR="00E9750A" w:rsidRDefault="00A16F12">
      <w:pPr>
        <w:pStyle w:val="41"/>
      </w:pPr>
      <w:bookmarkStart w:id="1196" w:name="_Toc89426590"/>
      <w:bookmarkStart w:id="1197" w:name="_Toc94020375"/>
      <w:bookmarkStart w:id="1198" w:name="_Toc97034906"/>
      <w:bookmarkStart w:id="1199" w:name="_Toc97037783"/>
      <w:bookmarkStart w:id="1200" w:name="_Toc100939992"/>
      <w:bookmarkStart w:id="1201" w:name="_Toc104546858"/>
      <w:bookmarkStart w:id="1202" w:name="_Toc112937905"/>
      <w:bookmarkStart w:id="1203" w:name="_Toc114134662"/>
      <w:bookmarkStart w:id="1204" w:name="_Toc120681601"/>
      <w:bookmarkStart w:id="1205" w:name="_Toc133434788"/>
      <w:bookmarkStart w:id="1206" w:name="_Toc138693971"/>
      <w:bookmarkStart w:id="1207" w:name="_Toc148535700"/>
      <w:bookmarkStart w:id="1208" w:name="_Toc151749007"/>
      <w:r>
        <w:lastRenderedPageBreak/>
        <w:t>5.1.3.4</w:t>
      </w:r>
      <w:r>
        <w:tab/>
        <w:t>Resource: ADRF Data Retrieval Subscriptions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6A65BD5B" w14:textId="77777777" w:rsidR="00E9750A" w:rsidRDefault="00A16F12">
      <w:pPr>
        <w:pStyle w:val="50"/>
      </w:pPr>
      <w:bookmarkStart w:id="1209" w:name="_Toc89426591"/>
      <w:bookmarkStart w:id="1210" w:name="_Toc94020376"/>
      <w:bookmarkStart w:id="1211" w:name="_Toc97034907"/>
      <w:bookmarkStart w:id="1212" w:name="_Toc97037784"/>
      <w:bookmarkStart w:id="1213" w:name="_Toc100939993"/>
      <w:bookmarkStart w:id="1214" w:name="_Toc104546859"/>
      <w:bookmarkStart w:id="1215" w:name="_Toc112937906"/>
      <w:bookmarkStart w:id="1216" w:name="_Toc114134663"/>
      <w:bookmarkStart w:id="1217" w:name="_Toc120681602"/>
      <w:bookmarkStart w:id="1218" w:name="_Toc133434789"/>
      <w:bookmarkStart w:id="1219" w:name="_Toc138693972"/>
      <w:bookmarkStart w:id="1220" w:name="_Toc148535701"/>
      <w:bookmarkStart w:id="1221" w:name="_Toc151749008"/>
      <w:r>
        <w:t>5.1.3.4.1</w:t>
      </w:r>
      <w:r>
        <w:tab/>
        <w:t>Description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222" w:name="_Toc89426592"/>
      <w:bookmarkStart w:id="1223" w:name="_Toc94020377"/>
      <w:bookmarkStart w:id="1224" w:name="_Toc97034908"/>
      <w:bookmarkStart w:id="1225" w:name="_Toc97037785"/>
      <w:bookmarkStart w:id="1226" w:name="_Toc100939994"/>
      <w:bookmarkStart w:id="1227" w:name="_Toc104546860"/>
      <w:bookmarkStart w:id="1228" w:name="_Toc112937907"/>
      <w:bookmarkStart w:id="1229" w:name="_Toc114134664"/>
      <w:bookmarkStart w:id="1230" w:name="_Toc120681603"/>
      <w:bookmarkStart w:id="1231" w:name="_Toc133434790"/>
      <w:bookmarkStart w:id="1232" w:name="_Toc138693973"/>
      <w:bookmarkStart w:id="1233" w:name="_Toc148535702"/>
      <w:bookmarkStart w:id="1234" w:name="_Toc151749009"/>
      <w:r>
        <w:t>5.1.3.4.2</w:t>
      </w:r>
      <w:r>
        <w:tab/>
        <w:t>Resource Definition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235" w:name="_Toc94020378"/>
      <w:bookmarkStart w:id="1236" w:name="_Toc89426593"/>
      <w:bookmarkStart w:id="1237" w:name="_Toc97034909"/>
      <w:bookmarkStart w:id="1238" w:name="_Toc97037786"/>
      <w:bookmarkStart w:id="1239" w:name="_Toc100939995"/>
      <w:bookmarkStart w:id="1240" w:name="_Toc104546861"/>
      <w:bookmarkStart w:id="1241" w:name="_Toc112937908"/>
      <w:bookmarkStart w:id="1242" w:name="_Toc114134665"/>
      <w:bookmarkStart w:id="1243" w:name="_Toc120681604"/>
      <w:bookmarkStart w:id="1244" w:name="_Toc133434791"/>
      <w:bookmarkStart w:id="1245" w:name="_Toc138693974"/>
      <w:bookmarkStart w:id="1246" w:name="_Toc148535703"/>
      <w:bookmarkStart w:id="1247" w:name="_Toc151749010"/>
      <w:r>
        <w:t>5.1.3.4.3</w:t>
      </w:r>
      <w:r>
        <w:tab/>
        <w:t>Resource Standard Methods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A2614A6" w14:textId="77777777" w:rsidR="00E9750A" w:rsidRDefault="00A16F12">
      <w:pPr>
        <w:pStyle w:val="6"/>
      </w:pPr>
      <w:bookmarkStart w:id="1248" w:name="_Toc89426594"/>
      <w:bookmarkStart w:id="1249" w:name="_Toc94020379"/>
      <w:bookmarkStart w:id="1250" w:name="_Toc97034910"/>
      <w:bookmarkStart w:id="1251" w:name="_Toc97037787"/>
      <w:bookmarkStart w:id="1252" w:name="_Toc100939996"/>
      <w:bookmarkStart w:id="1253" w:name="_Toc104546862"/>
      <w:bookmarkStart w:id="1254" w:name="_Toc112937909"/>
      <w:bookmarkStart w:id="1255" w:name="_Toc114134666"/>
      <w:bookmarkStart w:id="1256" w:name="_Toc120681605"/>
      <w:bookmarkStart w:id="1257" w:name="_Toc133434792"/>
      <w:bookmarkStart w:id="1258" w:name="_Toc138693975"/>
      <w:bookmarkStart w:id="1259" w:name="_Toc148535704"/>
      <w:bookmarkStart w:id="1260" w:name="_Toc151749011"/>
      <w:r>
        <w:t>5.1.3.4.3.1</w:t>
      </w:r>
      <w:r>
        <w:tab/>
        <w:t>POST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261" w:name="_Toc97037788"/>
      <w:bookmarkStart w:id="1262" w:name="_Toc97034911"/>
      <w:bookmarkStart w:id="1263" w:name="_Toc89426595"/>
      <w:bookmarkStart w:id="1264" w:name="_Toc94020380"/>
      <w:bookmarkStart w:id="1265" w:name="_Toc100939997"/>
      <w:bookmarkStart w:id="1266" w:name="_Toc104546863"/>
      <w:bookmarkStart w:id="1267" w:name="_Toc112937910"/>
      <w:bookmarkStart w:id="1268" w:name="_Toc114134667"/>
      <w:bookmarkStart w:id="1269" w:name="_Toc120681606"/>
      <w:bookmarkStart w:id="1270" w:name="_Toc133434793"/>
      <w:bookmarkStart w:id="1271" w:name="_Toc138693976"/>
      <w:bookmarkStart w:id="1272" w:name="_Toc148535705"/>
      <w:bookmarkStart w:id="1273" w:name="_Toc151749012"/>
      <w:r>
        <w:lastRenderedPageBreak/>
        <w:t>5.1.3.4.4</w:t>
      </w:r>
      <w:r>
        <w:tab/>
        <w:t>Resource Custom Operations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791E135" w14:textId="77777777" w:rsidR="00E9750A" w:rsidRDefault="00A16F12">
      <w:r>
        <w:t>None in this release of the specification.</w:t>
      </w:r>
    </w:p>
    <w:p w14:paraId="72797429" w14:textId="77777777" w:rsidR="00E9750A" w:rsidRDefault="00A16F12">
      <w:pPr>
        <w:pStyle w:val="41"/>
      </w:pPr>
      <w:bookmarkStart w:id="1274" w:name="_Toc89426596"/>
      <w:bookmarkStart w:id="1275" w:name="_Toc94020381"/>
      <w:bookmarkStart w:id="1276" w:name="_Toc97034912"/>
      <w:bookmarkStart w:id="1277" w:name="_Toc97037789"/>
      <w:bookmarkStart w:id="1278" w:name="_Toc100939998"/>
      <w:bookmarkStart w:id="1279" w:name="_Toc104546864"/>
      <w:bookmarkStart w:id="1280" w:name="_Toc112937911"/>
      <w:bookmarkStart w:id="1281" w:name="_Toc114134668"/>
      <w:bookmarkStart w:id="1282" w:name="_Toc120681607"/>
      <w:bookmarkStart w:id="1283" w:name="_Toc133434794"/>
      <w:bookmarkStart w:id="1284" w:name="_Toc138693977"/>
      <w:bookmarkStart w:id="1285" w:name="_Toc148535706"/>
      <w:bookmarkStart w:id="1286" w:name="_Toc151749013"/>
      <w:r>
        <w:t>5.1.3.5</w:t>
      </w:r>
      <w:r>
        <w:tab/>
        <w:t>Resource: Individual ADRF Data Retrieval Subscription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86A34CB" w14:textId="77777777" w:rsidR="00E9750A" w:rsidRDefault="00A16F12">
      <w:pPr>
        <w:pStyle w:val="50"/>
      </w:pPr>
      <w:bookmarkStart w:id="1287" w:name="_Toc89426597"/>
      <w:bookmarkStart w:id="1288" w:name="_Toc94020382"/>
      <w:bookmarkStart w:id="1289" w:name="_Toc97034913"/>
      <w:bookmarkStart w:id="1290" w:name="_Toc97037790"/>
      <w:bookmarkStart w:id="1291" w:name="_Toc100939999"/>
      <w:bookmarkStart w:id="1292" w:name="_Toc104546865"/>
      <w:bookmarkStart w:id="1293" w:name="_Toc112937912"/>
      <w:bookmarkStart w:id="1294" w:name="_Toc114134669"/>
      <w:bookmarkStart w:id="1295" w:name="_Toc120681608"/>
      <w:bookmarkStart w:id="1296" w:name="_Toc133434795"/>
      <w:bookmarkStart w:id="1297" w:name="_Toc138693978"/>
      <w:bookmarkStart w:id="1298" w:name="_Toc148535707"/>
      <w:bookmarkStart w:id="1299" w:name="_Toc151749014"/>
      <w:r>
        <w:t>5.1.3.5.1</w:t>
      </w:r>
      <w:r>
        <w:tab/>
        <w:t>Description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300" w:name="_Toc89426598"/>
      <w:bookmarkStart w:id="1301" w:name="_Toc94020383"/>
      <w:bookmarkStart w:id="1302" w:name="_Toc97034914"/>
      <w:bookmarkStart w:id="1303" w:name="_Toc97037791"/>
      <w:bookmarkStart w:id="1304" w:name="_Toc100940000"/>
      <w:bookmarkStart w:id="1305" w:name="_Toc104546866"/>
      <w:bookmarkStart w:id="1306" w:name="_Toc112937913"/>
      <w:bookmarkStart w:id="1307" w:name="_Toc114134670"/>
      <w:bookmarkStart w:id="1308" w:name="_Toc120681609"/>
      <w:bookmarkStart w:id="1309" w:name="_Toc133434796"/>
      <w:bookmarkStart w:id="1310" w:name="_Toc138693979"/>
      <w:bookmarkStart w:id="1311" w:name="_Toc148535708"/>
      <w:bookmarkStart w:id="1312" w:name="_Toc151749015"/>
      <w:r>
        <w:t>5.1.3.5.2</w:t>
      </w:r>
      <w:r>
        <w:tab/>
        <w:t>Resource Definition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313" w:name="_Toc100940001"/>
      <w:bookmarkStart w:id="1314" w:name="_Toc89426599"/>
      <w:bookmarkStart w:id="1315" w:name="_Toc97034915"/>
      <w:bookmarkStart w:id="1316" w:name="_Toc97037792"/>
      <w:bookmarkStart w:id="1317" w:name="_Toc94020384"/>
      <w:bookmarkStart w:id="1318" w:name="_Toc114134671"/>
      <w:bookmarkStart w:id="1319" w:name="_Toc104546867"/>
      <w:bookmarkStart w:id="1320" w:name="_Toc112937914"/>
      <w:bookmarkStart w:id="1321" w:name="_Toc120681610"/>
      <w:bookmarkStart w:id="1322" w:name="_Toc133434797"/>
      <w:bookmarkStart w:id="1323" w:name="_Toc138693980"/>
      <w:bookmarkStart w:id="1324" w:name="_Toc148535709"/>
      <w:bookmarkStart w:id="1325" w:name="_Toc151749016"/>
      <w:r>
        <w:t>5.1.3.5.3</w:t>
      </w:r>
      <w:r>
        <w:tab/>
        <w:t>Resource Standard Methods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DECD73B" w14:textId="77777777" w:rsidR="00E9750A" w:rsidRDefault="00A16F12">
      <w:pPr>
        <w:pStyle w:val="6"/>
      </w:pPr>
      <w:bookmarkStart w:id="1326" w:name="_Toc89426600"/>
      <w:bookmarkStart w:id="1327" w:name="_Toc94020385"/>
      <w:bookmarkStart w:id="1328" w:name="_Toc97034916"/>
      <w:bookmarkStart w:id="1329" w:name="_Toc97037793"/>
      <w:bookmarkStart w:id="1330" w:name="_Toc100940002"/>
      <w:bookmarkStart w:id="1331" w:name="_Toc104546868"/>
      <w:bookmarkStart w:id="1332" w:name="_Toc112937915"/>
      <w:bookmarkStart w:id="1333" w:name="_Toc114134672"/>
      <w:bookmarkStart w:id="1334" w:name="_Toc120681611"/>
      <w:bookmarkStart w:id="1335" w:name="_Toc133434798"/>
      <w:bookmarkStart w:id="1336" w:name="_Toc138693981"/>
      <w:bookmarkStart w:id="1337" w:name="_Toc148535710"/>
      <w:bookmarkStart w:id="1338" w:name="_Toc151749017"/>
      <w:r>
        <w:t>5.1.3.5.3.1</w:t>
      </w:r>
      <w:r>
        <w:tab/>
        <w:t>DELETE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339" w:name="_Toc112937916"/>
      <w:bookmarkStart w:id="1340" w:name="_Toc97037794"/>
      <w:bookmarkStart w:id="1341" w:name="_Toc114134673"/>
      <w:bookmarkStart w:id="1342" w:name="_Toc120681612"/>
      <w:bookmarkStart w:id="1343" w:name="_Toc104546869"/>
      <w:bookmarkStart w:id="1344" w:name="_Toc100940003"/>
      <w:bookmarkStart w:id="1345" w:name="_Toc97034917"/>
      <w:bookmarkStart w:id="1346" w:name="_Toc89426601"/>
      <w:bookmarkStart w:id="1347" w:name="_Toc94020386"/>
      <w:bookmarkStart w:id="134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349" w:name="_Toc138693982"/>
      <w:bookmarkStart w:id="1350" w:name="_Toc148535711"/>
      <w:bookmarkStart w:id="1351" w:name="_Toc151749018"/>
      <w:r>
        <w:t>5.1.3.5.4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563DA5A" w14:textId="77777777" w:rsidR="00E9750A" w:rsidRDefault="00A16F12">
      <w:r>
        <w:t>None in this release of the specification.</w:t>
      </w:r>
    </w:p>
    <w:p w14:paraId="22BC993F" w14:textId="77777777" w:rsidR="00E9750A" w:rsidRDefault="00A16F12">
      <w:pPr>
        <w:pStyle w:val="31"/>
      </w:pPr>
      <w:bookmarkStart w:id="1352" w:name="_Toc72766458"/>
      <w:bookmarkStart w:id="1353" w:name="_Toc72767025"/>
      <w:bookmarkStart w:id="1354" w:name="_Toc73042477"/>
      <w:bookmarkStart w:id="1355" w:name="_Toc81242821"/>
      <w:bookmarkStart w:id="1356" w:name="_Toc89426602"/>
      <w:bookmarkStart w:id="1357" w:name="_Toc94020387"/>
      <w:bookmarkStart w:id="1358" w:name="_Toc97034918"/>
      <w:bookmarkStart w:id="1359" w:name="_Toc97037795"/>
      <w:bookmarkStart w:id="1360" w:name="_Toc100940004"/>
      <w:bookmarkStart w:id="1361" w:name="_Toc104546870"/>
      <w:bookmarkStart w:id="1362" w:name="_Toc112937917"/>
      <w:bookmarkStart w:id="1363" w:name="_Toc114134674"/>
      <w:bookmarkStart w:id="1364" w:name="_Toc120681613"/>
      <w:bookmarkStart w:id="1365" w:name="_Toc133434800"/>
      <w:bookmarkStart w:id="1366" w:name="_Toc138693983"/>
      <w:bookmarkStart w:id="1367" w:name="_Toc148535712"/>
      <w:bookmarkStart w:id="1368" w:name="_Toc151749019"/>
      <w:r>
        <w:t>5.1.4</w:t>
      </w:r>
      <w:r>
        <w:tab/>
        <w:t>Custom Operations without associated resources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4FC49A" w14:textId="77777777" w:rsidR="00E9750A" w:rsidRDefault="00A16F12">
      <w:pPr>
        <w:pStyle w:val="41"/>
      </w:pPr>
      <w:bookmarkStart w:id="1369" w:name="_Toc72766459"/>
      <w:bookmarkStart w:id="1370" w:name="_Toc72767026"/>
      <w:bookmarkStart w:id="1371" w:name="_Toc73042478"/>
      <w:bookmarkStart w:id="1372" w:name="_Toc81242822"/>
      <w:bookmarkStart w:id="1373" w:name="_Toc89426603"/>
      <w:bookmarkStart w:id="1374" w:name="_Toc94020388"/>
      <w:bookmarkStart w:id="1375" w:name="_Toc97034919"/>
      <w:bookmarkStart w:id="1376" w:name="_Toc97037796"/>
      <w:bookmarkStart w:id="1377" w:name="_Toc100940005"/>
      <w:bookmarkStart w:id="1378" w:name="_Toc104546871"/>
      <w:bookmarkStart w:id="1379" w:name="_Toc112937918"/>
      <w:bookmarkStart w:id="1380" w:name="_Toc114134675"/>
      <w:bookmarkStart w:id="1381" w:name="_Toc120681614"/>
      <w:bookmarkStart w:id="1382" w:name="_Toc133434801"/>
      <w:bookmarkStart w:id="1383" w:name="_Toc138693984"/>
      <w:bookmarkStart w:id="1384" w:name="_Toc148535713"/>
      <w:bookmarkStart w:id="1385" w:name="_Toc151749020"/>
      <w:r>
        <w:t>5.1.4.1</w:t>
      </w:r>
      <w:r>
        <w:tab/>
        <w:t>Overview</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1pt;height:190.9pt" o:ole="">
            <v:imagedata r:id="rId50" o:title="" cropbottom="7081f" cropright="4734f"/>
          </v:shape>
          <o:OLEObject Type="Embed" ProgID="Visio.Drawing.15" ShapeID="_x0000_i1045" DrawAspect="Content" ObjectID="_1763977075"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386" w:name="_Toc97034920"/>
      <w:bookmarkStart w:id="1387" w:name="_Toc112937919"/>
      <w:bookmarkStart w:id="1388" w:name="_Toc94020389"/>
      <w:bookmarkStart w:id="1389" w:name="_Toc97037797"/>
      <w:bookmarkStart w:id="1390" w:name="_Toc81242823"/>
      <w:bookmarkStart w:id="1391" w:name="_Toc89426604"/>
      <w:bookmarkStart w:id="1392" w:name="_Toc72767027"/>
      <w:bookmarkStart w:id="1393" w:name="_Toc73042479"/>
      <w:bookmarkStart w:id="1394" w:name="_Toc72766460"/>
      <w:bookmarkStart w:id="1395" w:name="_Toc100940006"/>
      <w:bookmarkStart w:id="1396" w:name="_Toc104546872"/>
      <w:bookmarkStart w:id="1397" w:name="_Toc114134676"/>
      <w:bookmarkStart w:id="1398" w:name="_Toc120681615"/>
      <w:bookmarkStart w:id="1399" w:name="_Toc133434802"/>
      <w:bookmarkStart w:id="1400" w:name="_Toc138693985"/>
      <w:bookmarkStart w:id="1401" w:name="_Toc148535714"/>
      <w:bookmarkStart w:id="1402" w:name="_Toc151749021"/>
      <w:r>
        <w:t>5.1.4.2</w:t>
      </w:r>
      <w:r>
        <w:tab/>
        <w:t>Operation: request-storage-sub</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E6209B3" w14:textId="77777777" w:rsidR="00E9750A" w:rsidRDefault="00A16F12">
      <w:pPr>
        <w:pStyle w:val="50"/>
      </w:pPr>
      <w:bookmarkStart w:id="1403" w:name="_Toc97034921"/>
      <w:bookmarkStart w:id="1404" w:name="_Toc94020390"/>
      <w:bookmarkStart w:id="1405" w:name="_Toc112937920"/>
      <w:bookmarkStart w:id="1406" w:name="_Toc104546873"/>
      <w:bookmarkStart w:id="1407" w:name="_Toc100940007"/>
      <w:bookmarkStart w:id="1408" w:name="_Toc114134677"/>
      <w:bookmarkStart w:id="1409" w:name="_Toc120681616"/>
      <w:bookmarkStart w:id="1410" w:name="_Toc97037798"/>
      <w:bookmarkStart w:id="1411" w:name="_Toc72766461"/>
      <w:bookmarkStart w:id="1412" w:name="_Toc72767028"/>
      <w:bookmarkStart w:id="1413" w:name="_Toc73042480"/>
      <w:bookmarkStart w:id="1414" w:name="_Toc81242824"/>
      <w:bookmarkStart w:id="1415" w:name="_Toc89426605"/>
      <w:bookmarkStart w:id="1416" w:name="_Toc133434803"/>
      <w:bookmarkStart w:id="1417" w:name="_Toc138693986"/>
      <w:bookmarkStart w:id="1418" w:name="_Toc148535715"/>
      <w:bookmarkStart w:id="1419" w:name="_Toc151749022"/>
      <w:r>
        <w:t>5.1.4.2.1</w:t>
      </w:r>
      <w:r>
        <w:tab/>
        <w:t>Description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420" w:name="_Toc73042481"/>
      <w:bookmarkStart w:id="1421" w:name="_Toc89426606"/>
      <w:bookmarkStart w:id="1422" w:name="_Toc81242825"/>
      <w:bookmarkStart w:id="1423" w:name="_Toc72767029"/>
      <w:bookmarkStart w:id="1424" w:name="_Toc72766462"/>
      <w:bookmarkStart w:id="1425" w:name="_Toc94020391"/>
      <w:bookmarkStart w:id="1426" w:name="_Toc97034922"/>
      <w:bookmarkStart w:id="1427" w:name="_Toc97037799"/>
      <w:bookmarkStart w:id="1428" w:name="_Toc100940008"/>
      <w:bookmarkStart w:id="1429" w:name="_Toc104546874"/>
      <w:bookmarkStart w:id="1430" w:name="_Toc112937921"/>
      <w:bookmarkStart w:id="1431" w:name="_Toc114134678"/>
      <w:bookmarkStart w:id="1432" w:name="_Toc120681617"/>
      <w:bookmarkStart w:id="1433" w:name="_Toc133434804"/>
      <w:bookmarkStart w:id="1434" w:name="_Toc138693987"/>
      <w:bookmarkStart w:id="1435" w:name="_Toc148535716"/>
      <w:bookmarkStart w:id="1436" w:name="_Toc151749023"/>
      <w:r>
        <w:t>5.1.4.2.2</w:t>
      </w:r>
      <w:r>
        <w:tab/>
        <w:t>Operation Definition</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437" w:name="_Toc72767030"/>
      <w:bookmarkStart w:id="1438" w:name="_Toc72766463"/>
      <w:bookmarkStart w:id="1439" w:name="_Toc81242826"/>
      <w:bookmarkStart w:id="1440" w:name="_Toc73042482"/>
      <w:bookmarkStart w:id="1441" w:name="_Toc94020392"/>
      <w:bookmarkStart w:id="1442" w:name="_Toc89426607"/>
      <w:bookmarkStart w:id="1443" w:name="_Toc97037800"/>
      <w:bookmarkStart w:id="1444" w:name="_Toc97034923"/>
      <w:bookmarkStart w:id="1445" w:name="_Toc100940009"/>
      <w:bookmarkStart w:id="1446" w:name="_Toc104546875"/>
      <w:bookmarkStart w:id="1447" w:name="_Toc112937922"/>
      <w:bookmarkStart w:id="1448" w:name="_Toc114134679"/>
      <w:bookmarkStart w:id="1449" w:name="_Toc120681618"/>
      <w:bookmarkStart w:id="1450" w:name="_Toc133434805"/>
      <w:bookmarkStart w:id="1451" w:name="_Toc138693988"/>
      <w:bookmarkStart w:id="1452" w:name="_Toc148535717"/>
      <w:bookmarkStart w:id="1453" w:name="_Toc151749024"/>
      <w:r>
        <w:t>5.1.4.3</w:t>
      </w:r>
      <w:r>
        <w:tab/>
        <w:t>Operation: request-storage-sub-removal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93F017C" w14:textId="77777777" w:rsidR="00E9750A" w:rsidRDefault="00A16F12">
      <w:pPr>
        <w:pStyle w:val="50"/>
      </w:pPr>
      <w:bookmarkStart w:id="1454" w:name="_Toc97034924"/>
      <w:bookmarkStart w:id="1455" w:name="_Toc94020393"/>
      <w:bookmarkStart w:id="1456" w:name="_Toc97037801"/>
      <w:bookmarkStart w:id="1457" w:name="_Toc100940010"/>
      <w:bookmarkStart w:id="1458" w:name="_Toc89426608"/>
      <w:bookmarkStart w:id="1459" w:name="_Toc104546876"/>
      <w:bookmarkStart w:id="1460" w:name="_Toc112937923"/>
      <w:bookmarkStart w:id="1461" w:name="_Toc114134680"/>
      <w:bookmarkStart w:id="1462" w:name="_Toc120681619"/>
      <w:bookmarkStart w:id="1463" w:name="_Toc133434806"/>
      <w:bookmarkStart w:id="1464" w:name="_Toc138693989"/>
      <w:bookmarkStart w:id="1465" w:name="_Toc148535718"/>
      <w:bookmarkStart w:id="1466" w:name="_Toc151749025"/>
      <w:r>
        <w:t>5.1.4.3.1</w:t>
      </w:r>
      <w:r>
        <w:tab/>
        <w:t>Description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467" w:name="_Toc89426609"/>
      <w:bookmarkStart w:id="1468" w:name="_Toc94020394"/>
      <w:bookmarkStart w:id="1469" w:name="_Toc97034925"/>
      <w:bookmarkStart w:id="1470" w:name="_Toc97037802"/>
      <w:bookmarkStart w:id="1471" w:name="_Toc100940011"/>
      <w:bookmarkStart w:id="1472" w:name="_Toc104546877"/>
      <w:bookmarkStart w:id="1473" w:name="_Toc112937924"/>
      <w:bookmarkStart w:id="1474" w:name="_Toc114134681"/>
      <w:bookmarkStart w:id="1475" w:name="_Toc120681620"/>
      <w:bookmarkStart w:id="1476" w:name="_Toc133434807"/>
      <w:bookmarkStart w:id="1477" w:name="_Toc138693990"/>
      <w:bookmarkStart w:id="1478" w:name="_Toc148535719"/>
      <w:bookmarkStart w:id="1479" w:name="_Toc151749026"/>
      <w:r>
        <w:t>5.1.4.3.2</w:t>
      </w:r>
      <w:r>
        <w:tab/>
        <w:t>Operation Definition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480" w:name="_Toc114134682"/>
      <w:bookmarkStart w:id="1481" w:name="_Toc120681621"/>
      <w:bookmarkStart w:id="1482" w:name="_Toc97037803"/>
      <w:bookmarkStart w:id="1483" w:name="_Toc97034926"/>
      <w:bookmarkStart w:id="1484" w:name="_Toc112937925"/>
      <w:bookmarkStart w:id="1485" w:name="_Toc104546878"/>
      <w:bookmarkStart w:id="1486" w:name="_Toc100940012"/>
      <w:bookmarkStart w:id="1487" w:name="_Toc133434808"/>
      <w:bookmarkStart w:id="1488" w:name="_Toc138693991"/>
      <w:bookmarkStart w:id="1489" w:name="_Toc148535720"/>
      <w:bookmarkStart w:id="1490" w:name="_Toc151749027"/>
      <w:r>
        <w:t>5.1.4.4</w:t>
      </w:r>
      <w:r>
        <w:tab/>
        <w:t>Operation: remove-stored-data-analytics</w:t>
      </w:r>
      <w:bookmarkEnd w:id="1480"/>
      <w:bookmarkEnd w:id="1481"/>
      <w:bookmarkEnd w:id="1482"/>
      <w:bookmarkEnd w:id="1483"/>
      <w:bookmarkEnd w:id="1484"/>
      <w:bookmarkEnd w:id="1485"/>
      <w:bookmarkEnd w:id="1486"/>
      <w:bookmarkEnd w:id="1487"/>
      <w:bookmarkEnd w:id="1488"/>
      <w:bookmarkEnd w:id="1489"/>
      <w:bookmarkEnd w:id="1490"/>
    </w:p>
    <w:p w14:paraId="397148E8" w14:textId="77777777" w:rsidR="00E9750A" w:rsidRDefault="00A16F12">
      <w:pPr>
        <w:pStyle w:val="50"/>
      </w:pPr>
      <w:bookmarkStart w:id="1491" w:name="_Toc104546879"/>
      <w:bookmarkStart w:id="1492" w:name="_Toc97037804"/>
      <w:bookmarkStart w:id="1493" w:name="_Toc100940013"/>
      <w:bookmarkStart w:id="1494" w:name="_Toc97034927"/>
      <w:bookmarkStart w:id="1495" w:name="_Toc114134683"/>
      <w:bookmarkStart w:id="1496" w:name="_Toc112937926"/>
      <w:bookmarkStart w:id="1497" w:name="_Toc120681622"/>
      <w:bookmarkStart w:id="1498" w:name="_Toc133434809"/>
      <w:bookmarkStart w:id="1499" w:name="_Toc138693992"/>
      <w:bookmarkStart w:id="1500" w:name="_Toc148535721"/>
      <w:bookmarkStart w:id="1501" w:name="_Toc151749028"/>
      <w:r>
        <w:t>5.1.4.4.1</w:t>
      </w:r>
      <w:r>
        <w:tab/>
        <w:t>Description</w:t>
      </w:r>
      <w:bookmarkEnd w:id="1491"/>
      <w:bookmarkEnd w:id="1492"/>
      <w:bookmarkEnd w:id="1493"/>
      <w:bookmarkEnd w:id="1494"/>
      <w:bookmarkEnd w:id="1495"/>
      <w:bookmarkEnd w:id="1496"/>
      <w:bookmarkEnd w:id="1497"/>
      <w:bookmarkEnd w:id="1498"/>
      <w:bookmarkEnd w:id="1499"/>
      <w:bookmarkEnd w:id="1500"/>
      <w:bookmarkEnd w:id="150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502" w:name="_Toc97034928"/>
      <w:bookmarkStart w:id="1503" w:name="_Toc97037805"/>
      <w:bookmarkStart w:id="1504" w:name="_Toc100940014"/>
      <w:bookmarkStart w:id="1505" w:name="_Toc104546880"/>
      <w:bookmarkStart w:id="1506" w:name="_Toc112937927"/>
      <w:bookmarkStart w:id="1507" w:name="_Toc114134684"/>
      <w:bookmarkStart w:id="1508" w:name="_Toc120681623"/>
      <w:bookmarkStart w:id="1509" w:name="_Toc133434810"/>
      <w:bookmarkStart w:id="1510" w:name="_Toc138693993"/>
      <w:bookmarkStart w:id="1511" w:name="_Toc148535722"/>
      <w:bookmarkStart w:id="1512" w:name="_Toc151749029"/>
      <w:r>
        <w:t>5.1.4.4.2</w:t>
      </w:r>
      <w:r>
        <w:tab/>
        <w:t>Operation Definition</w:t>
      </w:r>
      <w:bookmarkEnd w:id="1502"/>
      <w:bookmarkEnd w:id="1503"/>
      <w:bookmarkEnd w:id="1504"/>
      <w:bookmarkEnd w:id="1505"/>
      <w:bookmarkEnd w:id="1506"/>
      <w:bookmarkEnd w:id="1507"/>
      <w:bookmarkEnd w:id="1508"/>
      <w:bookmarkEnd w:id="1509"/>
      <w:bookmarkEnd w:id="1510"/>
      <w:bookmarkEnd w:id="1511"/>
      <w:bookmarkEnd w:id="151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513" w:name="_Toc72766464"/>
      <w:bookmarkStart w:id="1514" w:name="_Toc72767031"/>
      <w:bookmarkStart w:id="1515" w:name="_Toc73042483"/>
      <w:bookmarkStart w:id="1516" w:name="_Toc89426610"/>
      <w:bookmarkStart w:id="1517" w:name="_Toc81242827"/>
      <w:bookmarkStart w:id="1518" w:name="_Toc97034929"/>
      <w:bookmarkStart w:id="1519" w:name="_Toc94020395"/>
      <w:bookmarkStart w:id="1520" w:name="_Toc100940015"/>
      <w:bookmarkStart w:id="1521" w:name="_Toc97037806"/>
      <w:bookmarkStart w:id="1522" w:name="_Toc104546881"/>
      <w:bookmarkStart w:id="1523" w:name="_Toc112937928"/>
      <w:bookmarkStart w:id="1524" w:name="_Toc114134685"/>
      <w:bookmarkStart w:id="1525" w:name="_Toc120681624"/>
      <w:bookmarkStart w:id="1526" w:name="_Toc133434811"/>
      <w:bookmarkStart w:id="1527" w:name="_Toc138693994"/>
      <w:bookmarkStart w:id="1528" w:name="_Toc148535723"/>
      <w:bookmarkStart w:id="1529" w:name="_Toc151749030"/>
      <w:r>
        <w:t>5.1.5</w:t>
      </w:r>
      <w:r>
        <w:tab/>
        <w:t>Notifications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990CC5C" w14:textId="77777777" w:rsidR="00E9750A" w:rsidRDefault="00A16F12">
      <w:pPr>
        <w:pStyle w:val="41"/>
      </w:pPr>
      <w:bookmarkStart w:id="1530" w:name="_Toc72766465"/>
      <w:bookmarkStart w:id="1531" w:name="_Toc72767032"/>
      <w:bookmarkStart w:id="1532" w:name="_Toc73042484"/>
      <w:bookmarkStart w:id="1533" w:name="_Toc81242828"/>
      <w:bookmarkStart w:id="1534" w:name="_Toc89426611"/>
      <w:bookmarkStart w:id="1535" w:name="_Toc94020396"/>
      <w:bookmarkStart w:id="1536" w:name="_Toc97034930"/>
      <w:bookmarkStart w:id="1537" w:name="_Toc97037807"/>
      <w:bookmarkStart w:id="1538" w:name="_Toc100940016"/>
      <w:bookmarkStart w:id="1539" w:name="_Toc104546882"/>
      <w:bookmarkStart w:id="1540" w:name="_Toc112937929"/>
      <w:bookmarkStart w:id="1541" w:name="_Toc114134686"/>
      <w:bookmarkStart w:id="1542" w:name="_Toc120681625"/>
      <w:bookmarkStart w:id="1543" w:name="_Toc133434812"/>
      <w:bookmarkStart w:id="1544" w:name="_Toc138693995"/>
      <w:bookmarkStart w:id="1545" w:name="_Toc148535724"/>
      <w:bookmarkStart w:id="1546" w:name="_Toc151749031"/>
      <w:r>
        <w:t>5.1.5.1</w:t>
      </w:r>
      <w:r>
        <w:tab/>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547" w:name="_Toc72766466"/>
      <w:bookmarkStart w:id="1548" w:name="_Toc72767033"/>
      <w:bookmarkStart w:id="1549" w:name="_Toc73042485"/>
      <w:bookmarkStart w:id="1550" w:name="_Toc81242829"/>
      <w:bookmarkStart w:id="1551" w:name="_Toc89426612"/>
      <w:bookmarkStart w:id="1552" w:name="_Toc94020397"/>
      <w:bookmarkStart w:id="1553" w:name="_Toc97034931"/>
      <w:bookmarkStart w:id="1554" w:name="_Toc97037808"/>
      <w:bookmarkStart w:id="1555" w:name="_Toc100940017"/>
      <w:bookmarkStart w:id="1556" w:name="_Toc104546883"/>
      <w:bookmarkStart w:id="1557" w:name="_Toc112937930"/>
      <w:bookmarkStart w:id="1558" w:name="_Toc114134687"/>
      <w:bookmarkStart w:id="1559" w:name="_Toc120681626"/>
      <w:bookmarkStart w:id="1560" w:name="_Toc133434813"/>
      <w:bookmarkStart w:id="1561" w:name="_Toc138693996"/>
      <w:bookmarkStart w:id="1562" w:name="_Toc148535725"/>
      <w:bookmarkStart w:id="1563" w:name="_Toc151749032"/>
      <w:r>
        <w:t>5.1.5.2</w:t>
      </w:r>
      <w:r>
        <w:tab/>
        <w:t>Retrieval Notification</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B666E6E" w14:textId="77777777" w:rsidR="00E9750A" w:rsidRDefault="00A16F12">
      <w:pPr>
        <w:pStyle w:val="50"/>
      </w:pPr>
      <w:bookmarkStart w:id="1564" w:name="_Toc72766467"/>
      <w:bookmarkStart w:id="1565" w:name="_Toc72767034"/>
      <w:bookmarkStart w:id="1566" w:name="_Toc73042486"/>
      <w:bookmarkStart w:id="1567" w:name="_Toc81242830"/>
      <w:bookmarkStart w:id="1568" w:name="_Toc89426613"/>
      <w:bookmarkStart w:id="1569" w:name="_Toc94020398"/>
      <w:bookmarkStart w:id="1570" w:name="_Toc97034932"/>
      <w:bookmarkStart w:id="1571" w:name="_Toc97037809"/>
      <w:bookmarkStart w:id="1572" w:name="_Toc100940018"/>
      <w:bookmarkStart w:id="1573" w:name="_Toc104546884"/>
      <w:bookmarkStart w:id="1574" w:name="_Toc112937931"/>
      <w:bookmarkStart w:id="1575" w:name="_Toc114134688"/>
      <w:bookmarkStart w:id="1576" w:name="_Toc120681627"/>
      <w:bookmarkStart w:id="1577" w:name="_Toc133434814"/>
      <w:bookmarkStart w:id="1578" w:name="_Toc138693997"/>
      <w:bookmarkStart w:id="1579" w:name="_Toc148535726"/>
      <w:bookmarkStart w:id="1580" w:name="_Toc151749033"/>
      <w:r>
        <w:t>5.1.5.2.1</w:t>
      </w:r>
      <w:r>
        <w:tab/>
        <w:t>Description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581" w:name="_Toc72766468"/>
      <w:bookmarkStart w:id="1582" w:name="_Toc72767035"/>
      <w:bookmarkStart w:id="1583" w:name="_Toc73042487"/>
      <w:bookmarkStart w:id="1584" w:name="_Toc81242831"/>
      <w:bookmarkStart w:id="1585" w:name="_Toc89426614"/>
      <w:bookmarkStart w:id="1586" w:name="_Toc94020399"/>
      <w:bookmarkStart w:id="1587" w:name="_Toc97034933"/>
      <w:bookmarkStart w:id="1588" w:name="_Toc97037810"/>
      <w:bookmarkStart w:id="1589" w:name="_Toc100940019"/>
      <w:bookmarkStart w:id="1590" w:name="_Toc104546885"/>
      <w:bookmarkStart w:id="1591" w:name="_Toc112937932"/>
      <w:bookmarkStart w:id="1592" w:name="_Toc114134689"/>
      <w:bookmarkStart w:id="1593" w:name="_Toc120681628"/>
      <w:bookmarkStart w:id="1594" w:name="_Toc133434815"/>
      <w:bookmarkStart w:id="1595" w:name="_Toc138693998"/>
      <w:bookmarkStart w:id="1596" w:name="_Toc148535727"/>
      <w:bookmarkStart w:id="1597" w:name="_Toc151749034"/>
      <w:r>
        <w:t>5.1.5.2.2</w:t>
      </w:r>
      <w:r>
        <w:tab/>
        <w:t>Target URI</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598" w:name="_Toc72766469"/>
      <w:bookmarkStart w:id="1599" w:name="_Toc72767036"/>
      <w:bookmarkStart w:id="1600" w:name="_Toc73042488"/>
      <w:bookmarkStart w:id="1601" w:name="_Toc81242832"/>
      <w:bookmarkStart w:id="1602" w:name="_Toc89426615"/>
      <w:bookmarkStart w:id="1603" w:name="_Toc94020400"/>
      <w:bookmarkStart w:id="1604" w:name="_Toc97034934"/>
      <w:bookmarkStart w:id="1605" w:name="_Toc97037811"/>
      <w:bookmarkStart w:id="1606" w:name="_Toc100940020"/>
      <w:bookmarkStart w:id="1607" w:name="_Toc104546886"/>
      <w:bookmarkStart w:id="1608" w:name="_Toc112937933"/>
      <w:bookmarkStart w:id="1609" w:name="_Toc114134690"/>
      <w:bookmarkStart w:id="1610" w:name="_Toc120681629"/>
      <w:bookmarkStart w:id="1611" w:name="_Toc133434816"/>
      <w:bookmarkStart w:id="1612" w:name="_Toc138693999"/>
      <w:bookmarkStart w:id="1613" w:name="_Toc148535728"/>
      <w:bookmarkStart w:id="1614" w:name="_Toc151749035"/>
      <w:r>
        <w:t>5.1.5.2.3</w:t>
      </w:r>
      <w:r>
        <w:tab/>
        <w:t>Standard Methods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C058296" w14:textId="77777777" w:rsidR="00E9750A" w:rsidRDefault="00A16F12">
      <w:pPr>
        <w:pStyle w:val="6"/>
      </w:pPr>
      <w:bookmarkStart w:id="1615" w:name="_Toc72766470"/>
      <w:bookmarkStart w:id="1616" w:name="_Toc72767037"/>
      <w:bookmarkStart w:id="1617" w:name="_Toc73042489"/>
      <w:bookmarkStart w:id="1618" w:name="_Toc81242833"/>
      <w:bookmarkStart w:id="1619" w:name="_Toc89426616"/>
      <w:bookmarkStart w:id="1620" w:name="_Toc94020401"/>
      <w:bookmarkStart w:id="1621" w:name="_Toc97034935"/>
      <w:bookmarkStart w:id="1622" w:name="_Toc97037812"/>
      <w:bookmarkStart w:id="1623" w:name="_Toc100940021"/>
      <w:bookmarkStart w:id="1624" w:name="_Toc104546887"/>
      <w:bookmarkStart w:id="1625" w:name="_Toc112937934"/>
      <w:bookmarkStart w:id="1626" w:name="_Toc114134691"/>
      <w:bookmarkStart w:id="1627" w:name="_Toc120681630"/>
      <w:bookmarkStart w:id="1628" w:name="_Toc133434817"/>
      <w:bookmarkStart w:id="1629" w:name="_Toc138694000"/>
      <w:bookmarkStart w:id="1630" w:name="_Toc148535729"/>
      <w:bookmarkStart w:id="1631" w:name="_Toc151749036"/>
      <w:r>
        <w:t>5.1.5.2.3.1</w:t>
      </w:r>
      <w:r>
        <w:tab/>
        <w:t>POST</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632" w:name="_Toc97037813"/>
      <w:bookmarkStart w:id="1633" w:name="_Toc97034937"/>
      <w:bookmarkStart w:id="1634" w:name="_Toc81242835"/>
      <w:bookmarkStart w:id="1635" w:name="_Toc104546888"/>
      <w:bookmarkStart w:id="1636" w:name="_Toc100940022"/>
      <w:bookmarkStart w:id="1637" w:name="_Toc89426618"/>
      <w:bookmarkStart w:id="1638" w:name="_Toc94020403"/>
      <w:bookmarkStart w:id="1639" w:name="_Toc112937935"/>
      <w:bookmarkStart w:id="1640" w:name="_Toc73042491"/>
      <w:bookmarkStart w:id="1641" w:name="_Toc72766472"/>
      <w:bookmarkStart w:id="1642" w:name="_Toc72767039"/>
      <w:bookmarkStart w:id="1643" w:name="_Toc114134692"/>
      <w:bookmarkStart w:id="1644" w:name="_Toc120681631"/>
      <w:bookmarkStart w:id="1645" w:name="_Toc133434818"/>
      <w:bookmarkStart w:id="1646" w:name="_Toc138694001"/>
      <w:bookmarkStart w:id="1647" w:name="_Toc148535730"/>
      <w:bookmarkStart w:id="1648" w:name="_Toc151749037"/>
      <w:r>
        <w:lastRenderedPageBreak/>
        <w:t>5.1.6</w:t>
      </w:r>
      <w:r>
        <w:tab/>
        <w:t>Data Model</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6AF3A6" w14:textId="77777777" w:rsidR="00E9750A" w:rsidRDefault="00A16F12">
      <w:pPr>
        <w:pStyle w:val="41"/>
      </w:pPr>
      <w:bookmarkStart w:id="1649" w:name="_Toc72766473"/>
      <w:bookmarkStart w:id="1650" w:name="_Toc72767040"/>
      <w:bookmarkStart w:id="1651" w:name="_Toc73042492"/>
      <w:bookmarkStart w:id="1652" w:name="_Toc81242836"/>
      <w:bookmarkStart w:id="1653" w:name="_Toc89426619"/>
      <w:bookmarkStart w:id="1654" w:name="_Toc94020404"/>
      <w:bookmarkStart w:id="1655" w:name="_Toc97034938"/>
      <w:bookmarkStart w:id="1656" w:name="_Toc97037814"/>
      <w:bookmarkStart w:id="1657" w:name="_Toc100940023"/>
      <w:bookmarkStart w:id="1658" w:name="_Toc104546889"/>
      <w:bookmarkStart w:id="1659" w:name="_Toc112937936"/>
      <w:bookmarkStart w:id="1660" w:name="_Toc114134693"/>
      <w:bookmarkStart w:id="1661" w:name="_Toc120681632"/>
      <w:bookmarkStart w:id="1662" w:name="_Toc133434819"/>
      <w:bookmarkStart w:id="1663" w:name="_Toc138694002"/>
      <w:bookmarkStart w:id="1664" w:name="_Toc148535731"/>
      <w:bookmarkStart w:id="1665" w:name="_Toc151749038"/>
      <w:r>
        <w:t>5.1.6.1</w:t>
      </w:r>
      <w:r>
        <w:tab/>
        <w:t>General</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666" w:name="_Hlk91663035"/>
            <w:r>
              <w:rPr>
                <w:lang w:eastAsia="zh-CN"/>
              </w:rPr>
              <w:t>Contains information about Data or Analytics specification.</w:t>
            </w:r>
            <w:bookmarkEnd w:id="166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667" w:name="_Toc114134694"/>
      <w:bookmarkStart w:id="1668" w:name="_Toc120681633"/>
      <w:bookmarkStart w:id="1669" w:name="_Toc112937937"/>
      <w:bookmarkStart w:id="1670" w:name="_Toc100940024"/>
      <w:bookmarkStart w:id="1671" w:name="_Toc104546890"/>
      <w:bookmarkStart w:id="1672" w:name="_Toc97034939"/>
      <w:bookmarkStart w:id="1673" w:name="_Toc97037815"/>
      <w:bookmarkStart w:id="1674" w:name="_Toc81242837"/>
      <w:bookmarkStart w:id="1675" w:name="_Toc89426620"/>
      <w:bookmarkStart w:id="1676" w:name="_Toc94020405"/>
      <w:bookmarkStart w:id="1677" w:name="_Toc73042493"/>
      <w:bookmarkStart w:id="1678" w:name="_Toc72766474"/>
      <w:bookmarkStart w:id="1679" w:name="_Toc72767041"/>
      <w:bookmarkStart w:id="1680" w:name="_Toc133434820"/>
      <w:bookmarkStart w:id="1681" w:name="_Toc138694003"/>
      <w:bookmarkStart w:id="1682" w:name="_Toc148535732"/>
      <w:bookmarkStart w:id="1683" w:name="_Toc151749039"/>
      <w:r>
        <w:rPr>
          <w:lang w:val="en-US"/>
        </w:rPr>
        <w:t>5.1.6.2</w:t>
      </w:r>
      <w:r>
        <w:rPr>
          <w:lang w:val="en-US"/>
        </w:rPr>
        <w:tab/>
        <w:t>Structured data types</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6DB2A745" w14:textId="77777777" w:rsidR="00E9750A" w:rsidRDefault="00A16F12">
      <w:pPr>
        <w:pStyle w:val="50"/>
      </w:pPr>
      <w:bookmarkStart w:id="1684" w:name="_Toc104546891"/>
      <w:bookmarkStart w:id="1685" w:name="_Toc120681634"/>
      <w:bookmarkStart w:id="1686" w:name="_Toc114134695"/>
      <w:bookmarkStart w:id="1687" w:name="_Toc112937938"/>
      <w:bookmarkStart w:id="1688" w:name="_Toc73042494"/>
      <w:bookmarkStart w:id="1689" w:name="_Toc100940025"/>
      <w:bookmarkStart w:id="1690" w:name="_Toc97034940"/>
      <w:bookmarkStart w:id="1691" w:name="_Toc97037816"/>
      <w:bookmarkStart w:id="1692" w:name="_Toc94020406"/>
      <w:bookmarkStart w:id="1693" w:name="_Toc89426621"/>
      <w:bookmarkStart w:id="1694" w:name="_Toc81242838"/>
      <w:bookmarkStart w:id="1695" w:name="_Toc72767042"/>
      <w:bookmarkStart w:id="1696" w:name="_Toc72766475"/>
      <w:bookmarkStart w:id="1697" w:name="_Toc133434821"/>
      <w:bookmarkStart w:id="1698" w:name="_Toc138694004"/>
      <w:bookmarkStart w:id="1699" w:name="_Toc148535733"/>
      <w:bookmarkStart w:id="1700" w:name="_Toc151749040"/>
      <w:r>
        <w:t>5.1.6.2.1</w:t>
      </w:r>
      <w:r>
        <w:tab/>
        <w:t>Introduction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701" w:name="_Toc120681635"/>
      <w:bookmarkStart w:id="1702" w:name="_Toc114134696"/>
      <w:bookmarkStart w:id="1703" w:name="_Toc104546892"/>
      <w:bookmarkStart w:id="1704" w:name="_Toc112937939"/>
      <w:bookmarkStart w:id="1705" w:name="_Toc100940026"/>
      <w:bookmarkStart w:id="1706" w:name="_Toc97034941"/>
      <w:bookmarkStart w:id="1707" w:name="_Toc97037817"/>
      <w:bookmarkStart w:id="1708" w:name="_Toc94020407"/>
      <w:bookmarkStart w:id="1709" w:name="_Toc81242839"/>
      <w:bookmarkStart w:id="1710" w:name="_Toc89426622"/>
      <w:bookmarkStart w:id="1711" w:name="_Toc73042495"/>
      <w:bookmarkStart w:id="1712" w:name="_Toc72766476"/>
      <w:bookmarkStart w:id="1713" w:name="_Toc72767043"/>
      <w:bookmarkStart w:id="1714" w:name="_Toc133434822"/>
      <w:bookmarkStart w:id="1715" w:name="_Toc138694005"/>
      <w:bookmarkStart w:id="1716" w:name="_Toc148535734"/>
      <w:bookmarkStart w:id="1717" w:name="_Toc151749041"/>
      <w:r>
        <w:t>5.1.6.2.2</w:t>
      </w:r>
      <w:r>
        <w:tab/>
        <w:t>Type: NadrfDataStoreRecord</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5A20780E" w14:textId="77777777" w:rsidR="00F547CF" w:rsidRDefault="00F547CF" w:rsidP="00F547CF">
      <w:pPr>
        <w:keepNext/>
        <w:keepLines/>
        <w:spacing w:before="60"/>
        <w:jc w:val="center"/>
        <w:rPr>
          <w:rFonts w:ascii="Arial" w:hAnsi="Arial"/>
          <w:b/>
        </w:rPr>
      </w:pPr>
      <w:bookmarkStart w:id="1718" w:name="_Toc100940027"/>
      <w:bookmarkStart w:id="1719" w:name="_Toc97037818"/>
      <w:bookmarkStart w:id="1720" w:name="_Toc97034942"/>
      <w:bookmarkStart w:id="1721" w:name="_Toc120681636"/>
      <w:bookmarkStart w:id="1722" w:name="_Toc94020408"/>
      <w:bookmarkStart w:id="1723" w:name="_Toc114134697"/>
      <w:bookmarkStart w:id="1724" w:name="_Toc89426623"/>
      <w:bookmarkStart w:id="1725" w:name="_Toc81242840"/>
      <w:bookmarkStart w:id="1726" w:name="_Toc112937940"/>
      <w:bookmarkStart w:id="1727" w:name="_Toc73042496"/>
      <w:bookmarkStart w:id="1728" w:name="_Toc72766477"/>
      <w:bookmarkStart w:id="1729" w:name="_Toc104546893"/>
      <w:bookmarkStart w:id="1730" w:name="_Toc72767044"/>
      <w:bookmarkStart w:id="1731" w:name="_Toc133434823"/>
      <w:bookmarkStart w:id="1732"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733" w:name="_Hlk99036241"/>
            <w:r>
              <w:rPr>
                <w:rFonts w:ascii="Arial" w:hAnsi="Arial"/>
                <w:sz w:val="18"/>
                <w:lang w:eastAsia="zh-CN"/>
              </w:rPr>
              <w:t>dataNotif</w:t>
            </w:r>
            <w:bookmarkEnd w:id="173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734" w:name="_Hlk99036224"/>
            <w:r>
              <w:rPr>
                <w:rFonts w:ascii="Arial" w:hAnsi="Arial"/>
                <w:sz w:val="18"/>
              </w:rPr>
              <w:t>DataNotificatio</w:t>
            </w:r>
            <w:bookmarkEnd w:id="173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735" w:name="_Toc148535735"/>
      <w:bookmarkStart w:id="1736" w:name="_Toc151749042"/>
      <w:r>
        <w:lastRenderedPageBreak/>
        <w:t>5.1.6.2.3</w:t>
      </w:r>
      <w:r>
        <w:tab/>
        <w:t>Type: NadrfDataStoreSubscription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5"/>
      <w:bookmarkEnd w:id="1736"/>
    </w:p>
    <w:p w14:paraId="73A01962" w14:textId="77777777" w:rsidR="00E9750A" w:rsidRDefault="00A16F12">
      <w:pPr>
        <w:pStyle w:val="TH"/>
      </w:pPr>
      <w:bookmarkStart w:id="1737" w:name="_Toc114134698"/>
      <w:bookmarkStart w:id="1738" w:name="_Toc100940028"/>
      <w:bookmarkStart w:id="1739" w:name="_Toc104546894"/>
      <w:bookmarkStart w:id="1740" w:name="_Toc112937941"/>
      <w:bookmarkStart w:id="1741" w:name="_Toc89426624"/>
      <w:bookmarkStart w:id="1742" w:name="_Toc97034943"/>
      <w:bookmarkStart w:id="1743" w:name="_Toc94020409"/>
      <w:bookmarkStart w:id="1744"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745" w:name="_Toc120681637"/>
      <w:bookmarkStart w:id="1746" w:name="_Toc133434824"/>
      <w:bookmarkStart w:id="1747" w:name="_Toc138694007"/>
      <w:bookmarkStart w:id="1748" w:name="_Toc148535736"/>
      <w:bookmarkStart w:id="1749" w:name="_Toc151749043"/>
      <w:r>
        <w:lastRenderedPageBreak/>
        <w:t>5.1.6.2.4</w:t>
      </w:r>
      <w:r>
        <w:tab/>
        <w:t xml:space="preserve">Type: </w:t>
      </w:r>
      <w:bookmarkStart w:id="1750" w:name="_Hlk86138818"/>
      <w:r>
        <w:t>NadrfDataRetrievalSubscription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1C876EB" w14:textId="77777777" w:rsidR="00E9750A" w:rsidRDefault="00A16F12">
      <w:pPr>
        <w:pStyle w:val="TH"/>
      </w:pPr>
      <w:bookmarkStart w:id="1751" w:name="_Toc104546895"/>
      <w:bookmarkStart w:id="1752" w:name="_Toc100940029"/>
      <w:bookmarkStart w:id="1753" w:name="_Toc97037820"/>
      <w:bookmarkStart w:id="1754" w:name="_Toc97034944"/>
      <w:bookmarkStart w:id="1755" w:name="_Toc94020410"/>
      <w:bookmarkStart w:id="1756" w:name="_Toc89426625"/>
      <w:bookmarkStart w:id="1757" w:name="_Toc120681638"/>
      <w:bookmarkStart w:id="1758" w:name="_Toc114134699"/>
      <w:bookmarkStart w:id="175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760" w:name="_Toc133434825"/>
      <w:bookmarkStart w:id="1761" w:name="_Toc138694008"/>
      <w:bookmarkStart w:id="1762" w:name="_Toc148535737"/>
      <w:bookmarkStart w:id="1763" w:name="_Toc151749044"/>
      <w:r>
        <w:lastRenderedPageBreak/>
        <w:t>5.1.6.2.5</w:t>
      </w:r>
      <w:r>
        <w:tab/>
        <w:t>Type: NadrfDataRetrievalNotification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2B302834" w14:textId="77777777" w:rsidR="00F547CF" w:rsidRDefault="00F547CF" w:rsidP="00F547CF">
      <w:pPr>
        <w:keepNext/>
        <w:keepLines/>
        <w:spacing w:before="60"/>
        <w:jc w:val="center"/>
        <w:rPr>
          <w:rFonts w:ascii="Arial" w:hAnsi="Arial"/>
          <w:b/>
        </w:rPr>
      </w:pPr>
      <w:bookmarkStart w:id="1764" w:name="_Toc114134700"/>
      <w:bookmarkStart w:id="1765" w:name="_Toc120681639"/>
      <w:bookmarkStart w:id="1766" w:name="_Toc94020411"/>
      <w:bookmarkStart w:id="1767" w:name="_Toc89426626"/>
      <w:bookmarkStart w:id="1768" w:name="_Toc97037821"/>
      <w:bookmarkStart w:id="1769" w:name="_Toc97034945"/>
      <w:bookmarkStart w:id="1770" w:name="_Toc104546896"/>
      <w:bookmarkStart w:id="1771" w:name="_Toc112937943"/>
      <w:bookmarkStart w:id="1772" w:name="_Toc100940030"/>
      <w:bookmarkStart w:id="1773" w:name="_Toc133434826"/>
      <w:bookmarkStart w:id="1774"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775" w:name="_Toc148535738"/>
      <w:bookmarkStart w:id="1776" w:name="_Toc151749045"/>
      <w:r>
        <w:t>5.1.6.2.6</w:t>
      </w:r>
      <w:r>
        <w:tab/>
        <w:t>Type: NadrfDataStoreSubscriptionRef</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DDA7397" w14:textId="77777777" w:rsidR="007D661F" w:rsidRDefault="007D661F" w:rsidP="007D661F">
      <w:pPr>
        <w:keepNext/>
        <w:keepLines/>
        <w:spacing w:before="60"/>
        <w:jc w:val="center"/>
        <w:rPr>
          <w:rFonts w:ascii="Arial" w:hAnsi="Arial"/>
          <w:b/>
        </w:rPr>
      </w:pPr>
      <w:bookmarkStart w:id="1777" w:name="_Toc114134701"/>
      <w:bookmarkStart w:id="1778" w:name="_Toc112937944"/>
      <w:bookmarkStart w:id="1779" w:name="_Toc97037822"/>
      <w:bookmarkStart w:id="1780" w:name="_Toc100940031"/>
      <w:bookmarkStart w:id="1781" w:name="_Toc97034946"/>
      <w:bookmarkStart w:id="1782" w:name="_Toc104546897"/>
      <w:bookmarkStart w:id="1783" w:name="_Toc94020412"/>
      <w:bookmarkStart w:id="1784" w:name="_Toc120681640"/>
      <w:bookmarkStart w:id="1785"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786" w:name="_Toc138694010"/>
      <w:bookmarkStart w:id="1787" w:name="_Toc148535739"/>
      <w:bookmarkStart w:id="1788" w:name="_Toc151749046"/>
      <w:r>
        <w:lastRenderedPageBreak/>
        <w:t>5.1.6.2.7</w:t>
      </w:r>
      <w:r>
        <w:tab/>
        <w:t>Type: NadrfStoredDataSpec</w:t>
      </w:r>
      <w:bookmarkEnd w:id="1777"/>
      <w:bookmarkEnd w:id="1778"/>
      <w:bookmarkEnd w:id="1779"/>
      <w:bookmarkEnd w:id="1780"/>
      <w:bookmarkEnd w:id="1781"/>
      <w:bookmarkEnd w:id="1782"/>
      <w:bookmarkEnd w:id="1783"/>
      <w:bookmarkEnd w:id="1784"/>
      <w:bookmarkEnd w:id="1785"/>
      <w:bookmarkEnd w:id="1786"/>
      <w:bookmarkEnd w:id="1787"/>
      <w:bookmarkEnd w:id="178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789" w:name="_Toc114134702"/>
      <w:bookmarkStart w:id="1790" w:name="_Toc120681641"/>
      <w:bookmarkStart w:id="1791" w:name="_Toc94020413"/>
      <w:bookmarkStart w:id="1792" w:name="_Toc112937945"/>
      <w:bookmarkStart w:id="1793" w:name="_Toc100940032"/>
      <w:bookmarkStart w:id="1794" w:name="_Toc104546898"/>
      <w:bookmarkStart w:id="1795" w:name="_Toc97034947"/>
      <w:bookmarkStart w:id="1796" w:name="_Toc97037823"/>
      <w:bookmarkStart w:id="1797" w:name="_Toc133434828"/>
      <w:bookmarkStart w:id="1798" w:name="_Toc138694011"/>
      <w:bookmarkStart w:id="1799" w:name="_Toc148535740"/>
      <w:bookmarkStart w:id="1800" w:name="_Toc151749047"/>
      <w:r>
        <w:t>5.1.6.2.8</w:t>
      </w:r>
      <w:r>
        <w:tab/>
        <w:t>Type: DataSubscription</w:t>
      </w:r>
      <w:bookmarkEnd w:id="1789"/>
      <w:bookmarkEnd w:id="1790"/>
      <w:bookmarkEnd w:id="1791"/>
      <w:bookmarkEnd w:id="1792"/>
      <w:bookmarkEnd w:id="1793"/>
      <w:bookmarkEnd w:id="1794"/>
      <w:bookmarkEnd w:id="1795"/>
      <w:bookmarkEnd w:id="1796"/>
      <w:bookmarkEnd w:id="1797"/>
      <w:bookmarkEnd w:id="1798"/>
      <w:bookmarkEnd w:id="1799"/>
      <w:bookmarkEnd w:id="1800"/>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801" w:name="_Toc97192465"/>
      <w:bookmarkStart w:id="1802" w:name="_Toc97192586"/>
      <w:bookmarkStart w:id="1803" w:name="_Toc100940033"/>
      <w:bookmarkStart w:id="1804" w:name="_Toc104546899"/>
      <w:bookmarkStart w:id="1805" w:name="_Toc112937946"/>
      <w:bookmarkStart w:id="1806" w:name="_Toc114134703"/>
      <w:bookmarkStart w:id="1807" w:name="_Toc120681642"/>
      <w:bookmarkStart w:id="1808" w:name="_Toc133434829"/>
      <w:bookmarkStart w:id="1809" w:name="_Toc138694012"/>
      <w:bookmarkStart w:id="1810" w:name="_Toc148535741"/>
      <w:bookmarkStart w:id="1811" w:name="_Toc151749048"/>
      <w:bookmarkStart w:id="1812" w:name="_Toc510696633"/>
      <w:bookmarkStart w:id="1813" w:name="_Toc35971428"/>
      <w:bookmarkStart w:id="1814" w:name="_Toc67903544"/>
      <w:bookmarkStart w:id="1815" w:name="_Toc73173276"/>
      <w:bookmarkStart w:id="1816" w:name="_Toc96959865"/>
      <w:bookmarkStart w:id="1817" w:name="_Toc72784243"/>
      <w:bookmarkStart w:id="1818" w:name="_Toc73041789"/>
      <w:bookmarkStart w:id="1819" w:name="_Toc81244850"/>
      <w:bookmarkStart w:id="1820" w:name="_Toc88645414"/>
      <w:bookmarkStart w:id="1821" w:name="_Toc89426326"/>
      <w:bookmarkStart w:id="1822" w:name="_Toc94033205"/>
      <w:bookmarkStart w:id="1823" w:name="_Toc97037353"/>
      <w:bookmarkStart w:id="1824" w:name="_Toc97038363"/>
      <w:bookmarkStart w:id="1825" w:name="_Toc96959878"/>
      <w:r>
        <w:lastRenderedPageBreak/>
        <w:t>5.1.6.2.9</w:t>
      </w:r>
      <w:r>
        <w:tab/>
        <w:t xml:space="preserve">Type: </w:t>
      </w:r>
      <w:bookmarkEnd w:id="1801"/>
      <w:bookmarkEnd w:id="1802"/>
      <w:r>
        <w:t>DataNotification</w:t>
      </w:r>
      <w:bookmarkEnd w:id="1803"/>
      <w:bookmarkEnd w:id="1804"/>
      <w:bookmarkEnd w:id="1805"/>
      <w:bookmarkEnd w:id="1806"/>
      <w:bookmarkEnd w:id="1807"/>
      <w:bookmarkEnd w:id="1808"/>
      <w:bookmarkEnd w:id="1809"/>
      <w:bookmarkEnd w:id="1810"/>
      <w:bookmarkEnd w:id="1811"/>
    </w:p>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1826" w:name="_Toc72766478"/>
      <w:bookmarkStart w:id="1827" w:name="_Toc72767045"/>
      <w:bookmarkStart w:id="1828" w:name="_Toc73042497"/>
      <w:bookmarkStart w:id="1829" w:name="_Toc81242841"/>
      <w:bookmarkStart w:id="1830" w:name="_Toc89426627"/>
      <w:bookmarkStart w:id="1831" w:name="_Toc94020414"/>
      <w:bookmarkStart w:id="1832" w:name="_Toc97034948"/>
      <w:bookmarkStart w:id="1833" w:name="_Toc97037824"/>
      <w:bookmarkStart w:id="1834" w:name="_Toc100940034"/>
      <w:bookmarkStart w:id="1835" w:name="_Toc104546900"/>
      <w:bookmarkStart w:id="1836" w:name="_Toc112937947"/>
      <w:bookmarkStart w:id="1837" w:name="_Toc114134704"/>
      <w:bookmarkStart w:id="1838" w:name="_Toc120681643"/>
      <w:bookmarkStart w:id="1839" w:name="_Toc133434830"/>
      <w:r>
        <w:t>5.1.6.2</w:t>
      </w:r>
      <w:r w:rsidRPr="00B22446">
        <w:t>.10</w:t>
      </w:r>
      <w:r w:rsidRPr="00B22446">
        <w:tab/>
        <w:t>Type: StorageHandlingInfo</w:t>
      </w:r>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r>
        <w:lastRenderedPageBreak/>
        <w:t>5.1.</w:t>
      </w:r>
      <w:r w:rsidRPr="006C7DEC">
        <w:t>6.2.11</w:t>
      </w:r>
      <w:r w:rsidRPr="006C7DEC">
        <w:tab/>
        <w:t>Type: NadrfAlertNotification</w:t>
      </w:r>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r w:rsidRPr="006C7DEC">
        <w:t>5.1.6.2.12</w:t>
      </w:r>
      <w:r w:rsidRPr="006C7DEC">
        <w:tab/>
        <w:t>Type: NadrfAlertNotificationResponse</w:t>
      </w:r>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r w:rsidRPr="006C7DEC">
        <w:t>5.1.6.2.13</w:t>
      </w:r>
      <w:r w:rsidRPr="006C7DEC">
        <w:tab/>
        <w:t>Type: DataSetTag</w:t>
      </w:r>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840" w:name="_Toc138694013"/>
      <w:bookmarkStart w:id="1841" w:name="_Toc148535742"/>
      <w:bookmarkStart w:id="1842" w:name="_Toc151749049"/>
      <w:r>
        <w:rPr>
          <w:lang w:val="en-US"/>
        </w:rPr>
        <w:t>5.1.6.3</w:t>
      </w:r>
      <w:r>
        <w:rPr>
          <w:lang w:val="en-US"/>
        </w:rPr>
        <w:tab/>
        <w:t>Simple data types and enumerations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171ED0E7" w14:textId="77777777" w:rsidR="00E9750A" w:rsidRDefault="00A16F12">
      <w:pPr>
        <w:rPr>
          <w:lang w:val="en-US"/>
        </w:rPr>
      </w:pPr>
      <w:bookmarkStart w:id="1843" w:name="_Toc97034953"/>
      <w:bookmarkStart w:id="1844" w:name="_Toc94020419"/>
      <w:bookmarkStart w:id="1845" w:name="_Toc89426632"/>
      <w:bookmarkStart w:id="1846" w:name="_Toc81242846"/>
      <w:bookmarkStart w:id="1847" w:name="_Toc73042502"/>
      <w:bookmarkStart w:id="1848" w:name="_Toc72767050"/>
      <w:bookmarkStart w:id="1849" w:name="_Toc72766483"/>
      <w:bookmarkStart w:id="1850" w:name="_Toc97037825"/>
      <w:bookmarkStart w:id="1851" w:name="_Toc100940035"/>
      <w:bookmarkStart w:id="1852" w:name="_Toc104546901"/>
      <w:bookmarkStart w:id="1853" w:name="_Toc112937948"/>
      <w:bookmarkStart w:id="1854" w:name="_Toc114134705"/>
      <w:r>
        <w:rPr>
          <w:lang w:val="en-US"/>
        </w:rPr>
        <w:t>None.</w:t>
      </w:r>
    </w:p>
    <w:p w14:paraId="1440ECF0" w14:textId="77777777" w:rsidR="00E9750A" w:rsidRDefault="00A16F12">
      <w:pPr>
        <w:pStyle w:val="41"/>
        <w:rPr>
          <w:lang w:val="en-US"/>
        </w:rPr>
      </w:pPr>
      <w:bookmarkStart w:id="1855" w:name="_Toc120681644"/>
      <w:bookmarkStart w:id="1856" w:name="_Toc133434831"/>
      <w:bookmarkStart w:id="1857" w:name="_Toc138694014"/>
      <w:bookmarkStart w:id="1858" w:name="_Toc148535743"/>
      <w:bookmarkStart w:id="1859"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19CE5D73" w14:textId="77777777" w:rsidR="00E9750A" w:rsidRDefault="00A16F12">
      <w:pPr>
        <w:rPr>
          <w:lang w:val="en-US"/>
        </w:rPr>
      </w:pPr>
      <w:bookmarkStart w:id="1860" w:name="_Toc72767055"/>
      <w:bookmarkStart w:id="1861" w:name="_Toc72766488"/>
      <w:bookmarkStart w:id="1862" w:name="_Toc73042507"/>
      <w:bookmarkStart w:id="1863" w:name="_Toc81242851"/>
      <w:bookmarkStart w:id="1864" w:name="_Toc89426637"/>
      <w:bookmarkStart w:id="1865" w:name="_Toc94020424"/>
      <w:bookmarkStart w:id="1866" w:name="_Toc97034958"/>
      <w:bookmarkStart w:id="1867" w:name="_Toc97037826"/>
      <w:bookmarkStart w:id="1868" w:name="_Toc100940036"/>
      <w:bookmarkStart w:id="1869" w:name="_Toc104546902"/>
      <w:bookmarkStart w:id="1870" w:name="_Toc112937949"/>
      <w:bookmarkStart w:id="1871" w:name="_Toc114134706"/>
      <w:r>
        <w:rPr>
          <w:lang w:val="en-US"/>
        </w:rPr>
        <w:t>None.</w:t>
      </w:r>
    </w:p>
    <w:p w14:paraId="1CE3C957" w14:textId="77777777" w:rsidR="00E9750A" w:rsidRDefault="00A16F12">
      <w:pPr>
        <w:pStyle w:val="31"/>
      </w:pPr>
      <w:bookmarkStart w:id="1872" w:name="_Toc120681645"/>
      <w:bookmarkStart w:id="1873" w:name="_Toc133434832"/>
      <w:bookmarkStart w:id="1874" w:name="_Toc138694015"/>
      <w:bookmarkStart w:id="1875" w:name="_Toc148535744"/>
      <w:bookmarkStart w:id="1876" w:name="_Toc151749051"/>
      <w:r>
        <w:t>5.1.7</w:t>
      </w:r>
      <w:r>
        <w:tab/>
        <w:t>Error Handling</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9AFC9CC" w14:textId="77777777" w:rsidR="00E9750A" w:rsidRDefault="00A16F12">
      <w:pPr>
        <w:pStyle w:val="41"/>
      </w:pPr>
      <w:bookmarkStart w:id="1877" w:name="_Toc72766489"/>
      <w:bookmarkStart w:id="1878" w:name="_Toc72767056"/>
      <w:bookmarkStart w:id="1879" w:name="_Toc73042508"/>
      <w:bookmarkStart w:id="1880" w:name="_Toc81242852"/>
      <w:bookmarkStart w:id="1881" w:name="_Toc89426638"/>
      <w:bookmarkStart w:id="1882" w:name="_Toc94020425"/>
      <w:bookmarkStart w:id="1883" w:name="_Toc97034959"/>
      <w:bookmarkStart w:id="1884" w:name="_Toc97037827"/>
      <w:bookmarkStart w:id="1885" w:name="_Toc100940037"/>
      <w:bookmarkStart w:id="1886" w:name="_Toc104546903"/>
      <w:bookmarkStart w:id="1887" w:name="_Toc112937950"/>
      <w:bookmarkStart w:id="1888" w:name="_Toc114134707"/>
      <w:bookmarkStart w:id="1889" w:name="_Toc120681646"/>
      <w:bookmarkStart w:id="1890" w:name="_Toc133434833"/>
      <w:bookmarkStart w:id="1891" w:name="_Toc138694016"/>
      <w:bookmarkStart w:id="1892" w:name="_Toc148535745"/>
      <w:bookmarkStart w:id="1893" w:name="_Toc151749052"/>
      <w:r>
        <w:t>5.1.7.1</w:t>
      </w:r>
      <w:r>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2F86F374" w14:textId="4D86C312" w:rsidR="006225F9" w:rsidRDefault="006225F9" w:rsidP="006225F9">
      <w:bookmarkStart w:id="1894" w:name="_Toc72766490"/>
      <w:bookmarkStart w:id="1895" w:name="_Toc72767057"/>
      <w:bookmarkStart w:id="1896" w:name="_Toc73042509"/>
      <w:bookmarkStart w:id="1897" w:name="_Toc81242853"/>
      <w:bookmarkStart w:id="1898" w:name="_Toc89426639"/>
      <w:bookmarkStart w:id="1899" w:name="_Toc94020426"/>
      <w:bookmarkStart w:id="1900" w:name="_Toc97034960"/>
      <w:bookmarkStart w:id="1901" w:name="_Toc97037828"/>
      <w:bookmarkStart w:id="1902" w:name="_Toc100940038"/>
      <w:bookmarkStart w:id="1903" w:name="_Toc104546904"/>
      <w:bookmarkStart w:id="1904" w:name="_Toc112937951"/>
      <w:bookmarkStart w:id="1905" w:name="_Toc114134708"/>
      <w:bookmarkStart w:id="1906" w:name="_Toc120681647"/>
      <w:bookmarkStart w:id="1907" w:name="_Toc133434834"/>
      <w:bookmarkStart w:id="190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909" w:name="_Toc148535746"/>
      <w:bookmarkStart w:id="1910" w:name="_Toc151749053"/>
      <w:r>
        <w:lastRenderedPageBreak/>
        <w:t>5.1.7.2</w:t>
      </w:r>
      <w:r>
        <w:tab/>
        <w:t>Protocol Errors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911" w:name="_Toc72766491"/>
      <w:bookmarkStart w:id="1912" w:name="_Toc72767058"/>
      <w:bookmarkStart w:id="1913" w:name="_Toc73042510"/>
      <w:bookmarkStart w:id="1914" w:name="_Toc81242854"/>
      <w:bookmarkStart w:id="1915" w:name="_Toc89426640"/>
      <w:bookmarkStart w:id="1916" w:name="_Toc94020427"/>
      <w:bookmarkStart w:id="1917" w:name="_Toc97034961"/>
      <w:bookmarkStart w:id="1918" w:name="_Toc97037829"/>
      <w:bookmarkStart w:id="1919" w:name="_Toc100940039"/>
      <w:bookmarkStart w:id="1920" w:name="_Toc104546905"/>
      <w:bookmarkStart w:id="1921" w:name="_Toc112937952"/>
      <w:bookmarkStart w:id="1922" w:name="_Toc114134709"/>
      <w:bookmarkStart w:id="1923" w:name="_Toc120681648"/>
      <w:bookmarkStart w:id="1924" w:name="_Toc133434835"/>
      <w:bookmarkStart w:id="1925" w:name="_Toc138694018"/>
      <w:bookmarkStart w:id="1926" w:name="_Toc148535747"/>
      <w:bookmarkStart w:id="1927" w:name="_Toc151749054"/>
      <w:r>
        <w:t>5.1.7.3</w:t>
      </w:r>
      <w:r>
        <w:tab/>
        <w:t>Application Errors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928" w:name="_Toc72766492"/>
      <w:bookmarkStart w:id="1929" w:name="_Toc72767059"/>
      <w:bookmarkStart w:id="1930" w:name="_Toc73042511"/>
      <w:bookmarkStart w:id="1931" w:name="_Toc81242855"/>
      <w:bookmarkStart w:id="1932" w:name="_Toc89426641"/>
      <w:bookmarkStart w:id="1933" w:name="_Toc94020428"/>
      <w:bookmarkStart w:id="1934" w:name="_Toc97034962"/>
      <w:bookmarkStart w:id="1935" w:name="_Toc97037830"/>
      <w:bookmarkStart w:id="1936" w:name="_Toc100940040"/>
      <w:bookmarkStart w:id="1937" w:name="_Toc104546906"/>
      <w:bookmarkStart w:id="1938" w:name="_Toc112937953"/>
      <w:bookmarkStart w:id="1939" w:name="_Toc114134710"/>
      <w:bookmarkStart w:id="1940" w:name="_Toc120681649"/>
      <w:bookmarkStart w:id="1941" w:name="_Toc133434836"/>
      <w:bookmarkStart w:id="1942" w:name="_Toc138694019"/>
      <w:bookmarkStart w:id="1943" w:name="_Toc148535748"/>
      <w:bookmarkStart w:id="1944" w:name="_Toc151749055"/>
      <w:r>
        <w:t>5.1.8</w:t>
      </w:r>
      <w:r>
        <w:rPr>
          <w:lang w:eastAsia="zh-CN"/>
        </w:rPr>
        <w:tab/>
        <w:t>Feature negotiation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1945" w:name="_Toc97034963"/>
      <w:bookmarkStart w:id="1946" w:name="_Toc81242856"/>
      <w:bookmarkStart w:id="1947" w:name="_Toc73042512"/>
      <w:bookmarkStart w:id="1948" w:name="_Toc89426642"/>
      <w:bookmarkStart w:id="1949" w:name="_Toc94020429"/>
      <w:bookmarkStart w:id="1950" w:name="_Toc72767060"/>
      <w:bookmarkStart w:id="1951" w:name="_Toc72766493"/>
      <w:bookmarkStart w:id="1952" w:name="_Toc97037831"/>
      <w:bookmarkStart w:id="1953" w:name="_Toc100940041"/>
      <w:bookmarkStart w:id="1954" w:name="_Toc104546907"/>
      <w:bookmarkStart w:id="1955" w:name="_Toc112937954"/>
      <w:bookmarkStart w:id="1956" w:name="_Toc114134711"/>
      <w:bookmarkStart w:id="1957" w:name="_Toc120681650"/>
      <w:bookmarkStart w:id="1958" w:name="_Toc133434837"/>
      <w:bookmarkStart w:id="1959"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1960" w:name="_Toc148535749"/>
      <w:bookmarkStart w:id="1961" w:name="_Toc151749056"/>
      <w:r>
        <w:t>5.1.9</w:t>
      </w:r>
      <w:r>
        <w:tab/>
        <w:t>Security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1962" w:name="_Toc148535750"/>
      <w:bookmarkStart w:id="1963" w:name="_Toc151749057"/>
      <w:r>
        <w:lastRenderedPageBreak/>
        <w:t>5.2</w:t>
      </w:r>
      <w:r>
        <w:tab/>
        <w:t>Nadrf_MLModelManagement Service API</w:t>
      </w:r>
      <w:bookmarkEnd w:id="1962"/>
      <w:bookmarkEnd w:id="1963"/>
    </w:p>
    <w:p w14:paraId="3D671463" w14:textId="77777777" w:rsidR="00356552" w:rsidRDefault="00356552" w:rsidP="00356552">
      <w:pPr>
        <w:pStyle w:val="31"/>
      </w:pPr>
      <w:bookmarkStart w:id="1964" w:name="_Toc148535751"/>
      <w:bookmarkStart w:id="1965" w:name="_Toc151749058"/>
      <w:r>
        <w:t>5.2.1</w:t>
      </w:r>
      <w:r>
        <w:tab/>
        <w:t>Introduction</w:t>
      </w:r>
      <w:bookmarkEnd w:id="1964"/>
      <w:bookmarkEnd w:id="196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1966" w:name="_Toc148535752"/>
      <w:bookmarkStart w:id="1967" w:name="_Toc151749059"/>
      <w:r>
        <w:t>5.2.2</w:t>
      </w:r>
      <w:r>
        <w:tab/>
        <w:t>Usage of HTTP</w:t>
      </w:r>
      <w:bookmarkEnd w:id="1966"/>
      <w:bookmarkEnd w:id="1967"/>
    </w:p>
    <w:p w14:paraId="4C6F41AA" w14:textId="77777777" w:rsidR="00356552" w:rsidRDefault="00356552" w:rsidP="00356552">
      <w:pPr>
        <w:pStyle w:val="41"/>
      </w:pPr>
      <w:bookmarkStart w:id="1968" w:name="_Toc148535753"/>
      <w:bookmarkStart w:id="1969" w:name="_Toc151749060"/>
      <w:r>
        <w:t>5.2.2.1</w:t>
      </w:r>
      <w:r>
        <w:tab/>
        <w:t>General</w:t>
      </w:r>
      <w:bookmarkEnd w:id="1968"/>
      <w:bookmarkEnd w:id="196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1970" w:name="_Toc148535754"/>
      <w:bookmarkStart w:id="1971" w:name="_Toc151749061"/>
      <w:r>
        <w:t>5.2.2.2</w:t>
      </w:r>
      <w:r>
        <w:tab/>
        <w:t>HTTP standard headers</w:t>
      </w:r>
      <w:bookmarkEnd w:id="1970"/>
      <w:bookmarkEnd w:id="1971"/>
    </w:p>
    <w:p w14:paraId="519C0AC8" w14:textId="77777777" w:rsidR="00356552" w:rsidRDefault="00356552" w:rsidP="00356552">
      <w:pPr>
        <w:pStyle w:val="50"/>
        <w:rPr>
          <w:lang w:eastAsia="zh-CN"/>
        </w:rPr>
      </w:pPr>
      <w:bookmarkStart w:id="1972" w:name="_Toc148535755"/>
      <w:bookmarkStart w:id="1973" w:name="_Toc151749062"/>
      <w:r>
        <w:t>5.2.2.2.1</w:t>
      </w:r>
      <w:r>
        <w:rPr>
          <w:lang w:eastAsia="zh-CN"/>
        </w:rPr>
        <w:tab/>
        <w:t>General</w:t>
      </w:r>
      <w:bookmarkEnd w:id="1972"/>
      <w:bookmarkEnd w:id="197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1974" w:name="_Toc148535756"/>
      <w:bookmarkStart w:id="1975" w:name="_Toc151749063"/>
      <w:r>
        <w:t>5.2.2.2.2</w:t>
      </w:r>
      <w:r>
        <w:tab/>
        <w:t>Content type</w:t>
      </w:r>
      <w:bookmarkEnd w:id="1974"/>
      <w:bookmarkEnd w:id="197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1976"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1977" w:name="_Toc151749064"/>
      <w:r>
        <w:t>5.2.2.3</w:t>
      </w:r>
      <w:r>
        <w:tab/>
        <w:t>HTTP custom headers</w:t>
      </w:r>
      <w:bookmarkEnd w:id="1976"/>
      <w:bookmarkEnd w:id="1977"/>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1978" w:name="_Toc148535758"/>
      <w:bookmarkStart w:id="1979" w:name="_Toc151749065"/>
      <w:r>
        <w:t>5.2.3</w:t>
      </w:r>
      <w:r>
        <w:tab/>
        <w:t>Resources</w:t>
      </w:r>
      <w:bookmarkEnd w:id="1978"/>
      <w:bookmarkEnd w:id="1979"/>
    </w:p>
    <w:p w14:paraId="7FAF89C0" w14:textId="77777777" w:rsidR="00356552" w:rsidRDefault="00356552" w:rsidP="00356552">
      <w:pPr>
        <w:pStyle w:val="41"/>
      </w:pPr>
      <w:bookmarkStart w:id="1980" w:name="_Toc148535759"/>
      <w:bookmarkStart w:id="1981" w:name="_Toc151749066"/>
      <w:r>
        <w:t>5.2.3.1</w:t>
      </w:r>
      <w:r>
        <w:tab/>
        <w:t>Overview</w:t>
      </w:r>
      <w:bookmarkEnd w:id="1980"/>
      <w:bookmarkEnd w:id="198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46" type="#_x0000_t75" style="width:356.75pt;height:132.55pt" o:ole="">
            <v:imagedata r:id="rId52" o:title="" cropbottom="7081f" cropright="4734f"/>
          </v:shape>
          <o:OLEObject Type="Embed" ProgID="Visio.Drawing.15" ShapeID="_x0000_i1046" DrawAspect="Content" ObjectID="_1763977076"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1982" w:name="_Toc148535760"/>
      <w:bookmarkStart w:id="1983" w:name="_Toc151749067"/>
      <w:r>
        <w:t>5.2.3.2</w:t>
      </w:r>
      <w:r>
        <w:tab/>
        <w:t>Resource: ADRF ML Model Store Records</w:t>
      </w:r>
      <w:bookmarkEnd w:id="1982"/>
      <w:bookmarkEnd w:id="1983"/>
    </w:p>
    <w:p w14:paraId="3993DC3D" w14:textId="77777777" w:rsidR="00356552" w:rsidRDefault="00356552" w:rsidP="00356552">
      <w:pPr>
        <w:pStyle w:val="50"/>
      </w:pPr>
      <w:bookmarkStart w:id="1984" w:name="_Toc148535761"/>
      <w:bookmarkStart w:id="1985" w:name="_Toc151749068"/>
      <w:r>
        <w:t>5.2.3.2.1</w:t>
      </w:r>
      <w:r>
        <w:tab/>
        <w:t>Description</w:t>
      </w:r>
      <w:bookmarkEnd w:id="1984"/>
      <w:bookmarkEnd w:id="198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1986" w:name="_Toc148535762"/>
      <w:bookmarkStart w:id="1987" w:name="_Toc151749069"/>
      <w:r>
        <w:t>5.2.3.2.2</w:t>
      </w:r>
      <w:r>
        <w:tab/>
        <w:t>Resource Definition</w:t>
      </w:r>
      <w:bookmarkEnd w:id="1986"/>
      <w:bookmarkEnd w:id="198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1988" w:name="_Toc148535763"/>
      <w:bookmarkStart w:id="1989" w:name="_Toc151749070"/>
      <w:r>
        <w:t>5.2.3.2.3</w:t>
      </w:r>
      <w:r>
        <w:tab/>
        <w:t>Resource Standard Methods</w:t>
      </w:r>
      <w:bookmarkEnd w:id="1988"/>
      <w:bookmarkEnd w:id="1989"/>
    </w:p>
    <w:p w14:paraId="0D66DB0F" w14:textId="77777777" w:rsidR="00356552" w:rsidRDefault="00356552" w:rsidP="00356552">
      <w:pPr>
        <w:pStyle w:val="6"/>
      </w:pPr>
      <w:bookmarkStart w:id="1990" w:name="_Toc148535764"/>
      <w:bookmarkStart w:id="1991" w:name="_Toc151749071"/>
      <w:r>
        <w:t>5.2.3.2.3.1</w:t>
      </w:r>
      <w:r>
        <w:tab/>
        <w:t>POST</w:t>
      </w:r>
      <w:bookmarkEnd w:id="1990"/>
      <w:bookmarkEnd w:id="199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1992" w:name="_Toc148535765"/>
      <w:bookmarkStart w:id="1993" w:name="_Toc151749072"/>
      <w:r>
        <w:t>5.2.3.2.3.2</w:t>
      </w:r>
      <w:r>
        <w:tab/>
        <w:t>GET</w:t>
      </w:r>
      <w:bookmarkEnd w:id="1992"/>
      <w:bookmarkEnd w:id="1993"/>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1994" w:name="_Toc148535766"/>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1995" w:name="_Toc151749073"/>
      <w:r>
        <w:t>5.2.3.2.4</w:t>
      </w:r>
      <w:r>
        <w:tab/>
        <w:t>Resource Custom Operations</w:t>
      </w:r>
      <w:bookmarkEnd w:id="1994"/>
      <w:bookmarkEnd w:id="1995"/>
    </w:p>
    <w:p w14:paraId="45A2F56A" w14:textId="77777777" w:rsidR="00356552" w:rsidRDefault="00356552" w:rsidP="00356552">
      <w:r>
        <w:t>None.</w:t>
      </w:r>
    </w:p>
    <w:p w14:paraId="17ADBBA0" w14:textId="77777777" w:rsidR="00356552" w:rsidRDefault="00356552" w:rsidP="00356552">
      <w:pPr>
        <w:pStyle w:val="41"/>
      </w:pPr>
      <w:bookmarkStart w:id="1996" w:name="_Toc148535767"/>
      <w:bookmarkStart w:id="1997" w:name="_Toc151749074"/>
      <w:r>
        <w:t>5.2.3.3</w:t>
      </w:r>
      <w:r>
        <w:tab/>
        <w:t>Resource: Individual ADRF ML Model Store Record</w:t>
      </w:r>
      <w:bookmarkEnd w:id="1996"/>
      <w:bookmarkEnd w:id="1997"/>
    </w:p>
    <w:p w14:paraId="7F03B3FA" w14:textId="77777777" w:rsidR="00356552" w:rsidRDefault="00356552" w:rsidP="00356552">
      <w:pPr>
        <w:pStyle w:val="50"/>
      </w:pPr>
      <w:bookmarkStart w:id="1998" w:name="_Toc148535768"/>
      <w:bookmarkStart w:id="1999" w:name="_Toc151749075"/>
      <w:r>
        <w:t>5.2.3.3.1</w:t>
      </w:r>
      <w:r>
        <w:tab/>
        <w:t>Description</w:t>
      </w:r>
      <w:bookmarkEnd w:id="1998"/>
      <w:bookmarkEnd w:id="199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000" w:name="_Toc148535769"/>
      <w:bookmarkStart w:id="2001" w:name="_Toc151749076"/>
      <w:r>
        <w:t>5.2.3.3.2</w:t>
      </w:r>
      <w:r>
        <w:tab/>
        <w:t>Resource Definition</w:t>
      </w:r>
      <w:bookmarkEnd w:id="2000"/>
      <w:bookmarkEnd w:id="200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002" w:name="_Toc148535770"/>
      <w:bookmarkStart w:id="2003" w:name="_Toc151749077"/>
      <w:r>
        <w:t>5.2.3.3.3</w:t>
      </w:r>
      <w:r>
        <w:tab/>
        <w:t>Resource Standard Methods</w:t>
      </w:r>
      <w:bookmarkEnd w:id="2002"/>
      <w:bookmarkEnd w:id="2003"/>
    </w:p>
    <w:p w14:paraId="4A8E217A" w14:textId="77777777" w:rsidR="00356552" w:rsidRDefault="00356552" w:rsidP="00356552">
      <w:pPr>
        <w:pStyle w:val="6"/>
      </w:pPr>
      <w:bookmarkStart w:id="2004" w:name="_Toc148535771"/>
      <w:bookmarkStart w:id="2005" w:name="_Toc151749078"/>
      <w:r>
        <w:t>5.2.3.3.3.1</w:t>
      </w:r>
      <w:r>
        <w:tab/>
        <w:t>DELETE</w:t>
      </w:r>
      <w:bookmarkEnd w:id="2004"/>
      <w:bookmarkEnd w:id="200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006" w:name="_Toc148535772"/>
      <w:bookmarkStart w:id="2007" w:name="_Toc151749079"/>
      <w:r>
        <w:t>5.2.3.3.4</w:t>
      </w:r>
      <w:r>
        <w:tab/>
        <w:t>Resource Custom Operations</w:t>
      </w:r>
      <w:bookmarkEnd w:id="2006"/>
      <w:bookmarkEnd w:id="200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008" w:name="_Toc148535773"/>
      <w:bookmarkStart w:id="2009" w:name="_Toc151749080"/>
      <w:r>
        <w:t>5.2.4</w:t>
      </w:r>
      <w:r>
        <w:tab/>
        <w:t>Custom Operations without associated resources</w:t>
      </w:r>
      <w:bookmarkEnd w:id="2008"/>
      <w:bookmarkEnd w:id="2009"/>
    </w:p>
    <w:p w14:paraId="309064D3" w14:textId="77777777" w:rsidR="00356552" w:rsidRDefault="00356552" w:rsidP="00356552">
      <w:pPr>
        <w:pStyle w:val="41"/>
      </w:pPr>
      <w:bookmarkStart w:id="2010" w:name="_Toc148535774"/>
      <w:bookmarkStart w:id="2011" w:name="_Toc151749081"/>
      <w:r>
        <w:t>5.2.4.1</w:t>
      </w:r>
      <w:r>
        <w:tab/>
        <w:t>Overview</w:t>
      </w:r>
      <w:bookmarkEnd w:id="2010"/>
      <w:bookmarkEnd w:id="201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47" type="#_x0000_t75" style="width:295.1pt;height:87.25pt" o:ole="">
            <v:imagedata r:id="rId54" o:title="" cropbottom="7081f" cropright="4734f"/>
          </v:shape>
          <o:OLEObject Type="Embed" ProgID="Visio.Drawing.15" ShapeID="_x0000_i1047" DrawAspect="Content" ObjectID="_1763977077"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012" w:name="_Toc148535775"/>
      <w:bookmarkStart w:id="2013" w:name="_Toc151749082"/>
      <w:r>
        <w:t>5.2.4.4</w:t>
      </w:r>
      <w:r>
        <w:tab/>
        <w:t>Operation: remove-stored-mlmodel</w:t>
      </w:r>
      <w:bookmarkEnd w:id="2012"/>
      <w:bookmarkEnd w:id="2013"/>
    </w:p>
    <w:p w14:paraId="7727E1A6" w14:textId="77777777" w:rsidR="00356552" w:rsidRDefault="00356552" w:rsidP="00356552">
      <w:pPr>
        <w:pStyle w:val="50"/>
      </w:pPr>
      <w:bookmarkStart w:id="2014" w:name="_Toc148535776"/>
      <w:bookmarkStart w:id="2015" w:name="_Toc151749083"/>
      <w:r>
        <w:t>5.2.4.4.1</w:t>
      </w:r>
      <w:r>
        <w:tab/>
        <w:t>Description</w:t>
      </w:r>
      <w:bookmarkEnd w:id="2014"/>
      <w:bookmarkEnd w:id="201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016" w:name="_Toc148535777"/>
      <w:bookmarkStart w:id="2017" w:name="_Toc151749084"/>
      <w:r>
        <w:t>5.2.4.4.2</w:t>
      </w:r>
      <w:r>
        <w:tab/>
        <w:t>Operation Definition</w:t>
      </w:r>
      <w:bookmarkEnd w:id="2016"/>
      <w:bookmarkEnd w:id="2017"/>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2018" w:name="_Toc94064366"/>
      <w:bookmarkStart w:id="2019" w:name="_Toc85557168"/>
      <w:bookmarkStart w:id="2020" w:name="_Toc120702428"/>
      <w:bookmarkStart w:id="2021" w:name="_Toc85553069"/>
      <w:bookmarkStart w:id="2022" w:name="_Toc70550695"/>
      <w:bookmarkStart w:id="2023" w:name="_Toc114133927"/>
      <w:bookmarkStart w:id="2024" w:name="_Toc51762962"/>
      <w:bookmarkStart w:id="2025" w:name="_Toc101244530"/>
      <w:bookmarkStart w:id="2026" w:name="_Toc43563564"/>
      <w:bookmarkStart w:id="2027" w:name="_Toc90655961"/>
      <w:bookmarkStart w:id="2028" w:name="_Toc56641031"/>
      <w:bookmarkStart w:id="2029" w:name="_Toc66231867"/>
      <w:bookmarkStart w:id="2030" w:name="_Toc68169028"/>
      <w:bookmarkStart w:id="2031" w:name="_Toc98233753"/>
      <w:bookmarkStart w:id="2032" w:name="_Toc50032042"/>
      <w:bookmarkStart w:id="2033" w:name="_Toc112951248"/>
      <w:bookmarkStart w:id="2034" w:name="_Toc59017999"/>
      <w:bookmarkStart w:id="2035" w:name="_Toc36102520"/>
      <w:bookmarkStart w:id="2036" w:name="_Toc83233148"/>
      <w:bookmarkStart w:id="2037" w:name="_Toc88667676"/>
      <w:bookmarkStart w:id="2038" w:name="_Toc104539125"/>
      <w:bookmarkStart w:id="2039" w:name="_Toc28012863"/>
      <w:bookmarkStart w:id="2040" w:name="_Toc113031788"/>
      <w:bookmarkStart w:id="2041" w:name="_Toc136562524"/>
      <w:bookmarkStart w:id="2042" w:name="_Toc34266349"/>
      <w:bookmarkStart w:id="2043" w:name="_Toc45134110"/>
      <w:bookmarkStart w:id="2044" w:name="_Toc138754358"/>
      <w:bookmarkStart w:id="2045" w:name="_Toc148535778"/>
      <w:bookmarkStart w:id="2046" w:name="_Toc151749085"/>
      <w:r>
        <w:rPr>
          <w:lang w:val="en-US"/>
        </w:rPr>
        <w:t>5.2.5</w:t>
      </w:r>
      <w:r>
        <w:rPr>
          <w:lang w:val="en-US"/>
        </w:rPr>
        <w:tab/>
        <w:t>Notifications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047" w:name="_Toc148535779"/>
      <w:bookmarkStart w:id="2048" w:name="_Toc151749086"/>
      <w:r>
        <w:lastRenderedPageBreak/>
        <w:t>5.2.6</w:t>
      </w:r>
      <w:r>
        <w:tab/>
        <w:t>Data Model</w:t>
      </w:r>
      <w:bookmarkEnd w:id="2047"/>
      <w:bookmarkEnd w:id="2048"/>
    </w:p>
    <w:p w14:paraId="2CC7CA0C" w14:textId="77777777" w:rsidR="006225F9" w:rsidRDefault="006225F9" w:rsidP="006225F9">
      <w:pPr>
        <w:pStyle w:val="41"/>
      </w:pPr>
      <w:bookmarkStart w:id="2049" w:name="_Toc148535780"/>
      <w:bookmarkStart w:id="2050" w:name="_Toc151749087"/>
      <w:bookmarkStart w:id="2051" w:name="_Hlk138946652"/>
      <w:r>
        <w:t>5.2.6.1</w:t>
      </w:r>
      <w:r>
        <w:tab/>
        <w:t>General</w:t>
      </w:r>
      <w:bookmarkEnd w:id="2049"/>
      <w:bookmarkEnd w:id="205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052" w:name="_Toc148535781"/>
      <w:bookmarkStart w:id="2053" w:name="_Toc151749088"/>
      <w:r>
        <w:rPr>
          <w:lang w:val="en-US"/>
        </w:rPr>
        <w:t>5.2.6.2</w:t>
      </w:r>
      <w:r>
        <w:rPr>
          <w:lang w:val="en-US"/>
        </w:rPr>
        <w:tab/>
        <w:t>Structured data types</w:t>
      </w:r>
      <w:bookmarkEnd w:id="2052"/>
      <w:bookmarkEnd w:id="2053"/>
    </w:p>
    <w:p w14:paraId="7B10CA63" w14:textId="77777777" w:rsidR="00356552" w:rsidRDefault="00356552" w:rsidP="00356552">
      <w:pPr>
        <w:pStyle w:val="50"/>
      </w:pPr>
      <w:bookmarkStart w:id="2054" w:name="_Toc148535782"/>
      <w:bookmarkStart w:id="2055" w:name="_Toc151749089"/>
      <w:r>
        <w:t>5.2.6.2.1</w:t>
      </w:r>
      <w:r>
        <w:tab/>
        <w:t>Introduction</w:t>
      </w:r>
      <w:bookmarkEnd w:id="2054"/>
      <w:bookmarkEnd w:id="2055"/>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056" w:name="_Toc148535783"/>
      <w:bookmarkStart w:id="2057" w:name="_Toc151749090"/>
      <w:bookmarkStart w:id="2058" w:name="_Toc122419262"/>
      <w:bookmarkStart w:id="2059" w:name="_Toc138669905"/>
      <w:r>
        <w:lastRenderedPageBreak/>
        <w:t>5.2.6.2.2</w:t>
      </w:r>
      <w:r>
        <w:tab/>
        <w:t>Type: NadrfMLModelStoreRecord</w:t>
      </w:r>
      <w:bookmarkEnd w:id="2056"/>
      <w:bookmarkEnd w:id="2057"/>
    </w:p>
    <w:bookmarkEnd w:id="2058"/>
    <w:bookmarkEnd w:id="2059"/>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2060" w:name="_Toc148535784"/>
      <w:bookmarkStart w:id="2061" w:name="_Toc151749091"/>
      <w:bookmarkEnd w:id="2051"/>
      <w:r>
        <w:t>5.2.6.2.3</w:t>
      </w:r>
      <w:r>
        <w:tab/>
        <w:t>Type: MLModelInfo</w:t>
      </w:r>
      <w:bookmarkEnd w:id="2060"/>
      <w:bookmarkEnd w:id="206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062" w:name="_Toc148535785"/>
      <w:bookmarkStart w:id="2063" w:name="_Toc151749092"/>
      <w:r>
        <w:t>5.2.6.2.4</w:t>
      </w:r>
      <w:r>
        <w:tab/>
        <w:t>Type: MLModel</w:t>
      </w:r>
      <w:bookmarkEnd w:id="2062"/>
      <w:bookmarkEnd w:id="2063"/>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064" w:name="_Toc148535786"/>
      <w:bookmarkStart w:id="2065" w:name="_Toc151749093"/>
      <w:r>
        <w:lastRenderedPageBreak/>
        <w:t>5.2.6.2.5</w:t>
      </w:r>
      <w:r>
        <w:tab/>
        <w:t>Type: MLModelDelResult</w:t>
      </w:r>
      <w:bookmarkEnd w:id="2064"/>
      <w:bookmarkEnd w:id="2065"/>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066" w:name="_Toc148535787"/>
      <w:bookmarkStart w:id="2067" w:name="_Toc151749094"/>
      <w:r>
        <w:t>5.2.6.2.6</w:t>
      </w:r>
      <w:r>
        <w:tab/>
        <w:t>Type: AllowedConsumer</w:t>
      </w:r>
      <w:bookmarkEnd w:id="2066"/>
      <w:bookmarkEnd w:id="206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068" w:name="_Toc151749095"/>
      <w:r>
        <w:t>5.2.6.2.7</w:t>
      </w:r>
      <w:r>
        <w:tab/>
        <w:t>Type: ModelStoreResult</w:t>
      </w:r>
      <w:bookmarkEnd w:id="206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069" w:name="_Toc148535788"/>
      <w:bookmarkStart w:id="2070" w:name="_Toc151749096"/>
      <w:r>
        <w:rPr>
          <w:lang w:val="en-US"/>
        </w:rPr>
        <w:t>5.2.6.3</w:t>
      </w:r>
      <w:r>
        <w:rPr>
          <w:lang w:val="en-US"/>
        </w:rPr>
        <w:tab/>
        <w:t>Simple data types and enumerations</w:t>
      </w:r>
      <w:bookmarkEnd w:id="2069"/>
      <w:bookmarkEnd w:id="207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071" w:name="_Toc114133877"/>
      <w:bookmarkStart w:id="2072" w:name="_Toc59017966"/>
      <w:bookmarkStart w:id="2073" w:name="_Toc90655918"/>
      <w:bookmarkStart w:id="2074" w:name="_Toc88667633"/>
      <w:bookmarkStart w:id="2075" w:name="_Toc113031738"/>
      <w:bookmarkStart w:id="2076" w:name="_Toc104539075"/>
      <w:bookmarkStart w:id="2077" w:name="_Toc51762930"/>
      <w:bookmarkStart w:id="2078" w:name="_Toc136562463"/>
      <w:bookmarkStart w:id="2079" w:name="_Toc50032010"/>
      <w:bookmarkStart w:id="2080" w:name="_Toc85557126"/>
      <w:bookmarkStart w:id="2081" w:name="_Toc34266320"/>
      <w:bookmarkStart w:id="2082" w:name="_Toc120702377"/>
      <w:bookmarkStart w:id="2083" w:name="_Toc94064317"/>
      <w:bookmarkStart w:id="2084" w:name="_Toc28012838"/>
      <w:bookmarkStart w:id="2085" w:name="_Toc66231834"/>
      <w:bookmarkStart w:id="2086" w:name="_Toc98233703"/>
      <w:bookmarkStart w:id="2087" w:name="_Toc70550662"/>
      <w:bookmarkStart w:id="2088" w:name="_Toc43563535"/>
      <w:bookmarkStart w:id="2089" w:name="_Toc85553027"/>
      <w:bookmarkStart w:id="2090" w:name="_Toc45134078"/>
      <w:bookmarkStart w:id="2091" w:name="_Toc56640998"/>
      <w:bookmarkStart w:id="2092" w:name="_Toc112951198"/>
      <w:bookmarkStart w:id="2093" w:name="_Toc83233112"/>
      <w:bookmarkStart w:id="2094" w:name="_Toc36102491"/>
      <w:bookmarkStart w:id="2095" w:name="_Toc101244480"/>
      <w:bookmarkStart w:id="2096" w:name="_Toc68168995"/>
      <w:bookmarkStart w:id="2097" w:name="_Toc138754297"/>
      <w:bookmarkStart w:id="2098" w:name="_Toc151749097"/>
      <w:r>
        <w:t>5.2.6.3.2</w:t>
      </w:r>
      <w:r>
        <w:tab/>
        <w:t>Enumeration: StoreResult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CB1280">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E84C37" w14:paraId="7136C920" w14:textId="77777777" w:rsidTr="00CB1280">
        <w:tc>
          <w:tcPr>
            <w:tcW w:w="3828" w:type="dxa"/>
            <w:tcBorders>
              <w:top w:val="single" w:sz="6" w:space="0" w:color="auto"/>
              <w:left w:val="single" w:sz="6" w:space="0" w:color="auto"/>
              <w:bottom w:val="single" w:sz="6" w:space="0" w:color="auto"/>
              <w:right w:val="single" w:sz="6" w:space="0" w:color="auto"/>
            </w:tcBorders>
            <w:hideMark/>
          </w:tcPr>
          <w:p w14:paraId="5469EAAF" w14:textId="77777777" w:rsidR="00E84C37" w:rsidRDefault="00E84C37" w:rsidP="00CB1280">
            <w:pPr>
              <w:pStyle w:val="TAL"/>
            </w:pPr>
            <w:r>
              <w:t>ML_MODEL_FILE_STORED_IN_ADRF</w:t>
            </w:r>
          </w:p>
        </w:tc>
        <w:tc>
          <w:tcPr>
            <w:tcW w:w="3543" w:type="dxa"/>
            <w:tcBorders>
              <w:top w:val="single" w:sz="6" w:space="0" w:color="auto"/>
              <w:left w:val="single" w:sz="6" w:space="0" w:color="auto"/>
              <w:bottom w:val="single" w:sz="6" w:space="0" w:color="auto"/>
              <w:right w:val="single" w:sz="6" w:space="0" w:color="auto"/>
            </w:tcBorders>
            <w:hideMark/>
          </w:tcPr>
          <w:p w14:paraId="7E5D199B" w14:textId="77777777" w:rsidR="00E84C37" w:rsidRDefault="00E84C37" w:rsidP="00CB1280">
            <w:pPr>
              <w:pStyle w:val="TAL"/>
            </w:pPr>
            <w:r>
              <w:t>Indicates that the ML model was successfully stored in ADRF,</w:t>
            </w:r>
          </w:p>
        </w:tc>
        <w:tc>
          <w:tcPr>
            <w:tcW w:w="2268" w:type="dxa"/>
            <w:tcBorders>
              <w:top w:val="single" w:sz="6" w:space="0" w:color="auto"/>
              <w:left w:val="single" w:sz="6" w:space="0" w:color="auto"/>
              <w:bottom w:val="single" w:sz="6" w:space="0" w:color="auto"/>
              <w:right w:val="single" w:sz="6" w:space="0" w:color="auto"/>
            </w:tcBorders>
          </w:tcPr>
          <w:p w14:paraId="54AC4DF0" w14:textId="77777777" w:rsidR="00E84C37" w:rsidRDefault="00E84C37" w:rsidP="00CB1280">
            <w:pPr>
              <w:pStyle w:val="TAL"/>
            </w:pPr>
          </w:p>
        </w:tc>
      </w:tr>
      <w:tr w:rsidR="00E84C37" w14:paraId="12BACAC5" w14:textId="77777777" w:rsidTr="00CB1280">
        <w:tc>
          <w:tcPr>
            <w:tcW w:w="3828"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3"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8"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CB1280">
        <w:tc>
          <w:tcPr>
            <w:tcW w:w="3828"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3"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8"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099" w:name="_Toc148535789"/>
      <w:bookmarkStart w:id="2100" w:name="_Toc151749098"/>
      <w:r>
        <w:rPr>
          <w:lang w:val="en-US"/>
        </w:rPr>
        <w:lastRenderedPageBreak/>
        <w:t>5.2.6.4</w:t>
      </w:r>
      <w:r>
        <w:rPr>
          <w:lang w:val="en-US"/>
        </w:rPr>
        <w:tab/>
      </w:r>
      <w:r>
        <w:rPr>
          <w:lang w:eastAsia="zh-CN"/>
        </w:rPr>
        <w:t>Data types describing alternative data types or combinations of data types</w:t>
      </w:r>
      <w:bookmarkEnd w:id="2099"/>
      <w:bookmarkEnd w:id="210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101" w:name="_Toc148535790"/>
      <w:bookmarkStart w:id="2102" w:name="_Toc151749099"/>
      <w:r>
        <w:t>5.2.7</w:t>
      </w:r>
      <w:r>
        <w:tab/>
        <w:t>Error Handling</w:t>
      </w:r>
      <w:bookmarkEnd w:id="2101"/>
      <w:bookmarkEnd w:id="2102"/>
    </w:p>
    <w:p w14:paraId="3AD1F0A1" w14:textId="77777777" w:rsidR="00356552" w:rsidRDefault="00356552" w:rsidP="00356552">
      <w:pPr>
        <w:pStyle w:val="41"/>
      </w:pPr>
      <w:bookmarkStart w:id="2103" w:name="_Toc148535791"/>
      <w:bookmarkStart w:id="2104" w:name="_Toc151749100"/>
      <w:r>
        <w:t>5.2.7.1</w:t>
      </w:r>
      <w:r>
        <w:tab/>
        <w:t>General</w:t>
      </w:r>
      <w:bookmarkEnd w:id="2103"/>
      <w:bookmarkEnd w:id="2104"/>
    </w:p>
    <w:p w14:paraId="14E80ED7" w14:textId="600C25E0" w:rsidR="006225F9" w:rsidRDefault="006225F9" w:rsidP="006225F9">
      <w:r>
        <w:t>For the Nadrf_</w:t>
      </w:r>
      <w:bookmarkStart w:id="2105" w:name="_Hlk141195725"/>
      <w:r>
        <w:t>MLModel</w:t>
      </w:r>
      <w:bookmarkEnd w:id="210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106" w:name="_Toc148535792"/>
      <w:bookmarkStart w:id="2107" w:name="_Toc151749101"/>
      <w:r>
        <w:t>5.2.7.2</w:t>
      </w:r>
      <w:r>
        <w:tab/>
        <w:t>Protocol Errors</w:t>
      </w:r>
      <w:bookmarkEnd w:id="2106"/>
      <w:bookmarkEnd w:id="210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108" w:name="_Toc148535793"/>
      <w:bookmarkStart w:id="2109" w:name="_Toc151749102"/>
      <w:r>
        <w:t>5.2.7.3</w:t>
      </w:r>
      <w:r>
        <w:tab/>
        <w:t>Application Errors</w:t>
      </w:r>
      <w:bookmarkEnd w:id="2108"/>
      <w:bookmarkEnd w:id="2109"/>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31"/>
        <w:rPr>
          <w:lang w:eastAsia="zh-CN"/>
        </w:rPr>
      </w:pPr>
      <w:bookmarkStart w:id="2110" w:name="_Toc148535794"/>
      <w:bookmarkStart w:id="2111" w:name="_Toc151749103"/>
      <w:r>
        <w:t>5.2.8</w:t>
      </w:r>
      <w:r>
        <w:rPr>
          <w:lang w:eastAsia="zh-CN"/>
        </w:rPr>
        <w:tab/>
        <w:t>Feature negotiation</w:t>
      </w:r>
      <w:bookmarkEnd w:id="2110"/>
      <w:bookmarkEnd w:id="211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112" w:name="_Toc148535795"/>
      <w:bookmarkStart w:id="2113" w:name="_Toc151749104"/>
      <w:r>
        <w:t>5.2.9</w:t>
      </w:r>
      <w:r>
        <w:tab/>
        <w:t>Security</w:t>
      </w:r>
      <w:bookmarkEnd w:id="2112"/>
      <w:bookmarkEnd w:id="2113"/>
    </w:p>
    <w:p w14:paraId="3B1F8793" w14:textId="77777777" w:rsidR="00356552" w:rsidRDefault="00356552" w:rsidP="00356552">
      <w:r>
        <w:t>As indicated in 3GPP TS 33.501 [8] and 3GPP TS 29.500 [4], the access to the Nadrf_</w:t>
      </w:r>
      <w:bookmarkStart w:id="2114" w:name="_Hlk141195963"/>
      <w:r>
        <w:t>MLModelManagement</w:t>
      </w:r>
      <w:bookmarkEnd w:id="2114"/>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lastRenderedPageBreak/>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840"/>
    <w:bookmarkEnd w:id="841"/>
    <w:p w14:paraId="6F0499F8" w14:textId="77777777" w:rsidR="00E9750A" w:rsidRDefault="00A16F12">
      <w:pPr>
        <w:pStyle w:val="8"/>
      </w:pPr>
      <w:r>
        <w:br w:type="page"/>
      </w:r>
      <w:bookmarkStart w:id="2115" w:name="_Toc510696650"/>
      <w:bookmarkStart w:id="2116" w:name="_Toc35971450"/>
      <w:bookmarkStart w:id="2117" w:name="_Toc36812181"/>
      <w:bookmarkStart w:id="2118" w:name="_Toc72766494"/>
      <w:bookmarkStart w:id="2119" w:name="_Toc72767061"/>
      <w:bookmarkStart w:id="2120" w:name="_Toc73042513"/>
      <w:bookmarkStart w:id="2121" w:name="_Toc81242857"/>
      <w:bookmarkStart w:id="2122" w:name="_Toc89426643"/>
      <w:bookmarkStart w:id="2123" w:name="_Toc94020430"/>
      <w:bookmarkStart w:id="2124" w:name="_Toc97034964"/>
      <w:bookmarkStart w:id="2125" w:name="_Toc97037832"/>
      <w:bookmarkStart w:id="2126" w:name="_Toc100940042"/>
      <w:bookmarkStart w:id="2127" w:name="_Toc104546908"/>
      <w:bookmarkStart w:id="2128" w:name="_Toc112937955"/>
      <w:bookmarkStart w:id="2129" w:name="_Toc120681651"/>
      <w:bookmarkStart w:id="2130" w:name="_Toc114134712"/>
      <w:bookmarkStart w:id="2131" w:name="_Toc133434838"/>
      <w:bookmarkStart w:id="2132" w:name="_Toc138694021"/>
      <w:bookmarkStart w:id="2133" w:name="_Toc148535796"/>
      <w:bookmarkStart w:id="2134" w:name="_Toc151749105"/>
      <w:r>
        <w:lastRenderedPageBreak/>
        <w:t>Annex A (normative):</w:t>
      </w:r>
      <w:r>
        <w:br/>
        <w:t>OpenAPI specification</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E93BFF9" w14:textId="77777777" w:rsidR="00E9750A" w:rsidRDefault="00A16F12">
      <w:pPr>
        <w:pStyle w:val="1"/>
      </w:pPr>
      <w:bookmarkStart w:id="2135" w:name="_Toc94020431"/>
      <w:bookmarkStart w:id="2136" w:name="_Toc72767062"/>
      <w:bookmarkStart w:id="2137" w:name="_Toc72766495"/>
      <w:bookmarkStart w:id="2138" w:name="_Toc510696651"/>
      <w:bookmarkStart w:id="2139" w:name="_Toc35971451"/>
      <w:bookmarkStart w:id="2140" w:name="_Toc36812182"/>
      <w:bookmarkStart w:id="2141" w:name="_Toc73042514"/>
      <w:bookmarkStart w:id="2142" w:name="_Toc81242858"/>
      <w:bookmarkStart w:id="2143" w:name="_Toc89426644"/>
      <w:bookmarkStart w:id="2144" w:name="_Toc97034965"/>
      <w:bookmarkStart w:id="2145" w:name="_Toc120681652"/>
      <w:bookmarkStart w:id="2146" w:name="_Toc112937956"/>
      <w:bookmarkStart w:id="2147" w:name="_Toc114134713"/>
      <w:bookmarkStart w:id="2148" w:name="_Toc100940043"/>
      <w:bookmarkStart w:id="2149" w:name="_Toc104546909"/>
      <w:bookmarkStart w:id="2150" w:name="_Toc97037833"/>
      <w:bookmarkStart w:id="2151" w:name="_Toc133434839"/>
      <w:bookmarkStart w:id="2152" w:name="_Toc138694022"/>
      <w:bookmarkStart w:id="2153" w:name="_Toc148535797"/>
      <w:bookmarkStart w:id="2154" w:name="_Toc151749106"/>
      <w:r>
        <w:t>A.1</w:t>
      </w:r>
      <w:r>
        <w:tab/>
        <w:t>General</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2538771F" w14:textId="77777777" w:rsidR="00E9750A" w:rsidRDefault="00A16F12">
      <w:bookmarkStart w:id="215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15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157" w:name="_Toc114134714"/>
      <w:bookmarkStart w:id="2158" w:name="_Toc120681653"/>
      <w:bookmarkStart w:id="2159" w:name="_Toc112937957"/>
      <w:bookmarkStart w:id="2160" w:name="_Toc100940044"/>
      <w:bookmarkStart w:id="2161" w:name="_Toc104546910"/>
      <w:bookmarkStart w:id="2162" w:name="_Toc97037834"/>
      <w:bookmarkStart w:id="2163" w:name="_Toc97034966"/>
      <w:bookmarkStart w:id="2164" w:name="_Toc94020432"/>
      <w:bookmarkStart w:id="2165" w:name="_Toc81242859"/>
      <w:bookmarkStart w:id="2166" w:name="_Toc89426645"/>
      <w:bookmarkStart w:id="2167" w:name="_Toc73042515"/>
      <w:bookmarkStart w:id="2168" w:name="_Toc72766496"/>
      <w:bookmarkStart w:id="2169" w:name="_Toc72767063"/>
      <w:bookmarkStart w:id="2170" w:name="_Toc133434840"/>
      <w:bookmarkStart w:id="2171" w:name="_Toc138694023"/>
      <w:bookmarkStart w:id="2172" w:name="_Toc148535798"/>
      <w:bookmarkStart w:id="2173" w:name="_Toc151749107"/>
      <w:bookmarkEnd w:id="2155"/>
      <w:bookmarkEnd w:id="2156"/>
      <w:r>
        <w:t>A.2</w:t>
      </w:r>
      <w:r>
        <w:tab/>
        <w:t>Nadrf_DataManagement API</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174"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175" w:name="_Toc148535799"/>
      <w:bookmarkStart w:id="2176" w:name="_Toc151749108"/>
      <w:r>
        <w:t>A.3</w:t>
      </w:r>
      <w:r>
        <w:tab/>
      </w:r>
      <w:bookmarkStart w:id="2177" w:name="_Hlk141197165"/>
      <w:r>
        <w:t>Nadrf_MLModelManagement</w:t>
      </w:r>
      <w:bookmarkEnd w:id="2177"/>
      <w:r>
        <w:t xml:space="preserve"> API</w:t>
      </w:r>
      <w:bookmarkEnd w:id="2175"/>
      <w:bookmarkEnd w:id="217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1386C8E" w:rsidR="00356552" w:rsidRDefault="00356552" w:rsidP="00356552">
      <w:pPr>
        <w:pStyle w:val="PL"/>
      </w:pPr>
      <w:r>
        <w:t xml:space="preserve">  version: 1.0.0-alpha.</w:t>
      </w:r>
      <w:r w:rsidR="00260729">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1CA96B37" w:rsidR="00356552" w:rsidRDefault="00356552" w:rsidP="00356552">
      <w:pPr>
        <w:pStyle w:val="PL"/>
      </w:pPr>
      <w:r>
        <w:t xml:space="preserve">  description: 3GPP TS 29.575 V18.</w:t>
      </w:r>
      <w:r w:rsidR="00260729">
        <w:t>4</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lastRenderedPageBreak/>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178" w:name="_Hlk144890286"/>
      <w:r>
        <w:t>StoreResult</w:t>
      </w:r>
      <w:bookmarkEnd w:id="217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2B50451C" w14:textId="38737622" w:rsidR="00E9750A" w:rsidRDefault="00A16F12" w:rsidP="002C3934">
      <w:pPr>
        <w:pStyle w:val="8"/>
      </w:pPr>
      <w:r>
        <w:br w:type="page"/>
      </w:r>
      <w:bookmarkStart w:id="2179" w:name="_Toc112937958"/>
      <w:bookmarkStart w:id="2180" w:name="_Toc104546911"/>
      <w:bookmarkStart w:id="2181" w:name="_Toc100940045"/>
      <w:bookmarkStart w:id="2182" w:name="_Toc97037835"/>
      <w:bookmarkStart w:id="2183" w:name="_Toc94020433"/>
      <w:bookmarkStart w:id="2184" w:name="_Toc97034967"/>
      <w:bookmarkStart w:id="2185" w:name="_Toc89426646"/>
      <w:bookmarkStart w:id="2186" w:name="_Toc81242860"/>
      <w:bookmarkStart w:id="2187" w:name="_Toc2086459"/>
      <w:bookmarkStart w:id="2188" w:name="_Toc72767064"/>
      <w:bookmarkStart w:id="2189" w:name="_Toc73042516"/>
      <w:bookmarkStart w:id="2190" w:name="_Toc72766497"/>
      <w:bookmarkStart w:id="2191" w:name="_Toc114134715"/>
      <w:bookmarkStart w:id="2192" w:name="_Toc120681654"/>
      <w:bookmarkStart w:id="2193" w:name="_Toc133434841"/>
      <w:bookmarkStart w:id="2194" w:name="_Toc138694024"/>
      <w:bookmarkStart w:id="2195" w:name="_Toc148535800"/>
      <w:bookmarkStart w:id="2196" w:name="_Toc151749109"/>
      <w:bookmarkEnd w:id="2174"/>
      <w:r>
        <w:lastRenderedPageBreak/>
        <w:t>Annex B (informative):</w:t>
      </w:r>
      <w:r>
        <w:br/>
        <w:t>Change history</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9E2D5" w14:textId="77777777" w:rsidR="002F0E9F" w:rsidRDefault="002F0E9F">
      <w:pPr>
        <w:spacing w:after="0"/>
      </w:pPr>
      <w:r>
        <w:separator/>
      </w:r>
    </w:p>
  </w:endnote>
  <w:endnote w:type="continuationSeparator" w:id="0">
    <w:p w14:paraId="714F4FD5" w14:textId="77777777" w:rsidR="002F0E9F" w:rsidRDefault="002F0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7C51B" w14:textId="77777777" w:rsidR="002F0E9F" w:rsidRDefault="002F0E9F">
      <w:pPr>
        <w:spacing w:after="0"/>
      </w:pPr>
      <w:r>
        <w:separator/>
      </w:r>
    </w:p>
  </w:footnote>
  <w:footnote w:type="continuationSeparator" w:id="0">
    <w:p w14:paraId="62885F2E" w14:textId="77777777" w:rsidR="002F0E9F" w:rsidRDefault="002F0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CD4E78A"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4CE">
      <w:rPr>
        <w:rFonts w:ascii="Arial" w:hAnsi="Arial" w:cs="Arial"/>
        <w:b/>
        <w:noProof/>
        <w:sz w:val="18"/>
        <w:szCs w:val="18"/>
      </w:rPr>
      <w:t>3GPP TS 29.575 V18.4.0 (2023-12)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0CD0AC5"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14CE">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0"/>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F0E9F"/>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B279C"/>
    <w:rsid w:val="007B728F"/>
    <w:rsid w:val="007C4BB4"/>
    <w:rsid w:val="007D12F2"/>
    <w:rsid w:val="007D14CE"/>
    <w:rsid w:val="007D661F"/>
    <w:rsid w:val="007D708F"/>
    <w:rsid w:val="007E4DE2"/>
    <w:rsid w:val="007E79B2"/>
    <w:rsid w:val="007F14C3"/>
    <w:rsid w:val="007F6E5B"/>
    <w:rsid w:val="00804DF8"/>
    <w:rsid w:val="00810BB6"/>
    <w:rsid w:val="0081243D"/>
    <w:rsid w:val="008125C6"/>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28344</Words>
  <Characters>161562</Characters>
  <Application>Microsoft Office Word</Application>
  <DocSecurity>0</DocSecurity>
  <Lines>1346</Lines>
  <Paragraphs>379</Paragraphs>
  <ScaleCrop>false</ScaleCrop>
  <Company>ETSI</Company>
  <LinksUpToDate>false</LinksUpToDate>
  <CharactersWithSpaces>189527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4</cp:revision>
  <cp:lastPrinted>2019-02-25T22:05:00Z</cp:lastPrinted>
  <dcterms:created xsi:type="dcterms:W3CDTF">2023-12-13T04:49:00Z</dcterms:created>
  <dcterms:modified xsi:type="dcterms:W3CDTF">2023-12-13T04:50:00Z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