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5BC19B4" w:rsidR="00E9750A" w:rsidRDefault="00A16F12">
            <w:pPr>
              <w:pStyle w:val="ZA"/>
              <w:framePr w:w="0" w:hRule="auto" w:wrap="auto" w:vAnchor="margin" w:hAnchor="text" w:yAlign="inline"/>
            </w:pPr>
            <w:bookmarkStart w:id="0" w:name="page1"/>
            <w:r>
              <w:rPr>
                <w:sz w:val="64"/>
              </w:rPr>
              <w:t xml:space="preserve">3GPP TS 29.575 </w:t>
            </w:r>
            <w:r>
              <w:t>V18.</w:t>
            </w:r>
            <w:r w:rsidR="00E353F5">
              <w:rPr>
                <w:lang w:eastAsia="zh-CN"/>
              </w:rPr>
              <w:t>8</w:t>
            </w:r>
            <w:r>
              <w:t xml:space="preserve">.0 </w:t>
            </w:r>
            <w:r>
              <w:rPr>
                <w:sz w:val="32"/>
              </w:rPr>
              <w:t>(</w:t>
            </w:r>
            <w:r w:rsidR="00E353F5">
              <w:rPr>
                <w:sz w:val="32"/>
              </w:rPr>
              <w:t>2025</w:t>
            </w:r>
            <w:r>
              <w:rPr>
                <w:sz w:val="32"/>
              </w:rPr>
              <w:t>-</w:t>
            </w:r>
            <w:r w:rsidR="00E353F5">
              <w:rPr>
                <w:sz w:val="32"/>
              </w:rPr>
              <w:t>0</w:t>
            </w:r>
            <w:r w:rsidR="00E353F5">
              <w:rPr>
                <w:sz w:val="32"/>
                <w:lang w:eastAsia="zh-CN"/>
              </w:rPr>
              <w:t>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pt;height:62.85pt;mso-width-percent:0;mso-height-percent:0;mso-width-percent:0;mso-height-percent:0" o:ole="">
                  <v:imagedata r:id="rId8" o:title=""/>
                </v:shape>
                <o:OLEObject Type="Embed" ProgID="Word.Picture.8" ShapeID="_x0000_i1025" DrawAspect="Content" ObjectID="_1803479295"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4E5ADCF7" w14:textId="0B4140D3" w:rsidR="00AD0422" w:rsidRDefault="00285CC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AD0422">
        <w:rPr>
          <w:noProof/>
        </w:rPr>
        <w:t>Foreword</w:t>
      </w:r>
      <w:r w:rsidR="00AD0422">
        <w:rPr>
          <w:noProof/>
        </w:rPr>
        <w:tab/>
      </w:r>
      <w:r w:rsidR="00AD0422">
        <w:rPr>
          <w:noProof/>
        </w:rPr>
        <w:fldChar w:fldCharType="begin" w:fldLock="1"/>
      </w:r>
      <w:r w:rsidR="00AD0422">
        <w:rPr>
          <w:noProof/>
        </w:rPr>
        <w:instrText xml:space="preserve"> PAGEREF _Toc192874952 \h </w:instrText>
      </w:r>
      <w:r w:rsidR="00AD0422">
        <w:rPr>
          <w:noProof/>
        </w:rPr>
      </w:r>
      <w:r w:rsidR="00AD0422">
        <w:rPr>
          <w:noProof/>
        </w:rPr>
        <w:fldChar w:fldCharType="separate"/>
      </w:r>
      <w:r w:rsidR="00AD0422">
        <w:rPr>
          <w:noProof/>
        </w:rPr>
        <w:t>7</w:t>
      </w:r>
      <w:r w:rsidR="00AD0422">
        <w:rPr>
          <w:noProof/>
        </w:rPr>
        <w:fldChar w:fldCharType="end"/>
      </w:r>
    </w:p>
    <w:p w14:paraId="0EDBC899" w14:textId="70F69F9D"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_Toc192874953 \h </w:instrText>
      </w:r>
      <w:r>
        <w:rPr>
          <w:noProof/>
        </w:rPr>
      </w:r>
      <w:r>
        <w:rPr>
          <w:noProof/>
        </w:rPr>
        <w:fldChar w:fldCharType="separate"/>
      </w:r>
      <w:r>
        <w:rPr>
          <w:noProof/>
        </w:rPr>
        <w:t>8</w:t>
      </w:r>
      <w:r>
        <w:rPr>
          <w:noProof/>
        </w:rPr>
        <w:fldChar w:fldCharType="end"/>
      </w:r>
    </w:p>
    <w:p w14:paraId="20AB5965" w14:textId="52BF2D1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_Toc192874954 \h </w:instrText>
      </w:r>
      <w:r>
        <w:rPr>
          <w:noProof/>
        </w:rPr>
      </w:r>
      <w:r>
        <w:rPr>
          <w:noProof/>
        </w:rPr>
        <w:fldChar w:fldCharType="separate"/>
      </w:r>
      <w:r>
        <w:rPr>
          <w:noProof/>
        </w:rPr>
        <w:t>9</w:t>
      </w:r>
      <w:r>
        <w:rPr>
          <w:noProof/>
        </w:rPr>
        <w:fldChar w:fldCharType="end"/>
      </w:r>
    </w:p>
    <w:p w14:paraId="689139ED" w14:textId="3A9E597A"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_Toc192874955 \h </w:instrText>
      </w:r>
      <w:r>
        <w:rPr>
          <w:noProof/>
        </w:rPr>
      </w:r>
      <w:r>
        <w:rPr>
          <w:noProof/>
        </w:rPr>
        <w:fldChar w:fldCharType="separate"/>
      </w:r>
      <w:r>
        <w:rPr>
          <w:noProof/>
        </w:rPr>
        <w:t>9</w:t>
      </w:r>
      <w:r>
        <w:rPr>
          <w:noProof/>
        </w:rPr>
        <w:fldChar w:fldCharType="end"/>
      </w:r>
    </w:p>
    <w:p w14:paraId="266828D1" w14:textId="112CEB94"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_Toc192874956 \h </w:instrText>
      </w:r>
      <w:r>
        <w:rPr>
          <w:noProof/>
        </w:rPr>
      </w:r>
      <w:r>
        <w:rPr>
          <w:noProof/>
        </w:rPr>
        <w:fldChar w:fldCharType="separate"/>
      </w:r>
      <w:r>
        <w:rPr>
          <w:noProof/>
        </w:rPr>
        <w:t>10</w:t>
      </w:r>
      <w:r>
        <w:rPr>
          <w:noProof/>
        </w:rPr>
        <w:fldChar w:fldCharType="end"/>
      </w:r>
    </w:p>
    <w:p w14:paraId="04F2AD1A" w14:textId="6197EB16"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_Toc192874957 \h </w:instrText>
      </w:r>
      <w:r>
        <w:rPr>
          <w:noProof/>
        </w:rPr>
      </w:r>
      <w:r>
        <w:rPr>
          <w:noProof/>
        </w:rPr>
        <w:fldChar w:fldCharType="separate"/>
      </w:r>
      <w:r>
        <w:rPr>
          <w:noProof/>
        </w:rPr>
        <w:t>10</w:t>
      </w:r>
      <w:r>
        <w:rPr>
          <w:noProof/>
        </w:rPr>
        <w:fldChar w:fldCharType="end"/>
      </w:r>
    </w:p>
    <w:p w14:paraId="6CE76362" w14:textId="7110C1BC"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_Toc192874958 \h </w:instrText>
      </w:r>
      <w:r>
        <w:rPr>
          <w:noProof/>
        </w:rPr>
      </w:r>
      <w:r>
        <w:rPr>
          <w:noProof/>
        </w:rPr>
        <w:fldChar w:fldCharType="separate"/>
      </w:r>
      <w:r>
        <w:rPr>
          <w:noProof/>
        </w:rPr>
        <w:t>10</w:t>
      </w:r>
      <w:r>
        <w:rPr>
          <w:noProof/>
        </w:rPr>
        <w:fldChar w:fldCharType="end"/>
      </w:r>
    </w:p>
    <w:p w14:paraId="03DC9580" w14:textId="7E6CB03C"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_Toc192874959 \h </w:instrText>
      </w:r>
      <w:r>
        <w:rPr>
          <w:noProof/>
        </w:rPr>
      </w:r>
      <w:r>
        <w:rPr>
          <w:noProof/>
        </w:rPr>
        <w:fldChar w:fldCharType="separate"/>
      </w:r>
      <w:r>
        <w:rPr>
          <w:noProof/>
        </w:rPr>
        <w:t>10</w:t>
      </w:r>
      <w:r>
        <w:rPr>
          <w:noProof/>
        </w:rPr>
        <w:fldChar w:fldCharType="end"/>
      </w:r>
    </w:p>
    <w:p w14:paraId="405FFC62" w14:textId="3E1D43B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_Toc192874960 \h </w:instrText>
      </w:r>
      <w:r>
        <w:rPr>
          <w:noProof/>
        </w:rPr>
      </w:r>
      <w:r>
        <w:rPr>
          <w:noProof/>
        </w:rPr>
        <w:fldChar w:fldCharType="separate"/>
      </w:r>
      <w:r>
        <w:rPr>
          <w:noProof/>
        </w:rPr>
        <w:t>11</w:t>
      </w:r>
      <w:r>
        <w:rPr>
          <w:noProof/>
        </w:rPr>
        <w:fldChar w:fldCharType="end"/>
      </w:r>
    </w:p>
    <w:p w14:paraId="3D620DE0" w14:textId="0EFF9C19"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_Toc192874961 \h </w:instrText>
      </w:r>
      <w:r>
        <w:rPr>
          <w:noProof/>
        </w:rPr>
      </w:r>
      <w:r>
        <w:rPr>
          <w:noProof/>
        </w:rPr>
        <w:fldChar w:fldCharType="separate"/>
      </w:r>
      <w:r>
        <w:rPr>
          <w:noProof/>
        </w:rPr>
        <w:t>11</w:t>
      </w:r>
      <w:r>
        <w:rPr>
          <w:noProof/>
        </w:rPr>
        <w:fldChar w:fldCharType="end"/>
      </w:r>
    </w:p>
    <w:p w14:paraId="75BB0EC8" w14:textId="00F55040"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_Toc192874962 \h </w:instrText>
      </w:r>
      <w:r>
        <w:rPr>
          <w:noProof/>
        </w:rPr>
      </w:r>
      <w:r>
        <w:rPr>
          <w:noProof/>
        </w:rPr>
        <w:fldChar w:fldCharType="separate"/>
      </w:r>
      <w:r>
        <w:rPr>
          <w:noProof/>
        </w:rPr>
        <w:t>12</w:t>
      </w:r>
      <w:r>
        <w:rPr>
          <w:noProof/>
        </w:rPr>
        <w:fldChar w:fldCharType="end"/>
      </w:r>
    </w:p>
    <w:p w14:paraId="243308A4" w14:textId="0614B33B"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_Toc192874963 \h </w:instrText>
      </w:r>
      <w:r>
        <w:rPr>
          <w:noProof/>
        </w:rPr>
      </w:r>
      <w:r>
        <w:rPr>
          <w:noProof/>
        </w:rPr>
        <w:fldChar w:fldCharType="separate"/>
      </w:r>
      <w:r>
        <w:rPr>
          <w:noProof/>
        </w:rPr>
        <w:t>12</w:t>
      </w:r>
      <w:r>
        <w:rPr>
          <w:noProof/>
        </w:rPr>
        <w:fldChar w:fldCharType="end"/>
      </w:r>
    </w:p>
    <w:p w14:paraId="54DF4A54" w14:textId="2A5FDA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_Toc192874964 \h </w:instrText>
      </w:r>
      <w:r>
        <w:rPr>
          <w:noProof/>
        </w:rPr>
      </w:r>
      <w:r>
        <w:rPr>
          <w:noProof/>
        </w:rPr>
        <w:fldChar w:fldCharType="separate"/>
      </w:r>
      <w:r>
        <w:rPr>
          <w:noProof/>
        </w:rPr>
        <w:t>12</w:t>
      </w:r>
      <w:r>
        <w:rPr>
          <w:noProof/>
        </w:rPr>
        <w:fldChar w:fldCharType="end"/>
      </w:r>
    </w:p>
    <w:p w14:paraId="15334EB0" w14:textId="019DFF4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_Toc192874965 \h </w:instrText>
      </w:r>
      <w:r>
        <w:rPr>
          <w:noProof/>
        </w:rPr>
      </w:r>
      <w:r>
        <w:rPr>
          <w:noProof/>
        </w:rPr>
        <w:fldChar w:fldCharType="separate"/>
      </w:r>
      <w:r>
        <w:rPr>
          <w:noProof/>
        </w:rPr>
        <w:t>12</w:t>
      </w:r>
      <w:r>
        <w:rPr>
          <w:noProof/>
        </w:rPr>
        <w:fldChar w:fldCharType="end"/>
      </w:r>
    </w:p>
    <w:p w14:paraId="6C5E6511" w14:textId="1290250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4.2.</w:t>
      </w:r>
      <w:r w:rsidRPr="00903D3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Network Functions</w:t>
      </w:r>
      <w:r>
        <w:rPr>
          <w:noProof/>
        </w:rPr>
        <w:tab/>
      </w:r>
      <w:r>
        <w:rPr>
          <w:noProof/>
        </w:rPr>
        <w:fldChar w:fldCharType="begin" w:fldLock="1"/>
      </w:r>
      <w:r>
        <w:rPr>
          <w:noProof/>
        </w:rPr>
        <w:instrText xml:space="preserve"> PAGEREF _Toc192874966 \h </w:instrText>
      </w:r>
      <w:r>
        <w:rPr>
          <w:noProof/>
        </w:rPr>
      </w:r>
      <w:r>
        <w:rPr>
          <w:noProof/>
        </w:rPr>
        <w:fldChar w:fldCharType="separate"/>
      </w:r>
      <w:r>
        <w:rPr>
          <w:noProof/>
        </w:rPr>
        <w:t>13</w:t>
      </w:r>
      <w:r>
        <w:rPr>
          <w:noProof/>
        </w:rPr>
        <w:fldChar w:fldCharType="end"/>
      </w:r>
    </w:p>
    <w:p w14:paraId="7C5820AD" w14:textId="397EFCC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_Toc192874967 \h </w:instrText>
      </w:r>
      <w:r>
        <w:rPr>
          <w:noProof/>
        </w:rPr>
      </w:r>
      <w:r>
        <w:rPr>
          <w:noProof/>
        </w:rPr>
        <w:fldChar w:fldCharType="separate"/>
      </w:r>
      <w:r>
        <w:rPr>
          <w:noProof/>
        </w:rPr>
        <w:t>13</w:t>
      </w:r>
      <w:r>
        <w:rPr>
          <w:noProof/>
        </w:rPr>
        <w:fldChar w:fldCharType="end"/>
      </w:r>
    </w:p>
    <w:p w14:paraId="5BEA9571" w14:textId="4A184D1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_Toc192874968 \h </w:instrText>
      </w:r>
      <w:r>
        <w:rPr>
          <w:noProof/>
        </w:rPr>
      </w:r>
      <w:r>
        <w:rPr>
          <w:noProof/>
        </w:rPr>
        <w:fldChar w:fldCharType="separate"/>
      </w:r>
      <w:r>
        <w:rPr>
          <w:noProof/>
        </w:rPr>
        <w:t>13</w:t>
      </w:r>
      <w:r>
        <w:rPr>
          <w:noProof/>
        </w:rPr>
        <w:fldChar w:fldCharType="end"/>
      </w:r>
    </w:p>
    <w:p w14:paraId="5173EEFC" w14:textId="4DE9E85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_Toc192874969 \h </w:instrText>
      </w:r>
      <w:r>
        <w:rPr>
          <w:noProof/>
        </w:rPr>
      </w:r>
      <w:r>
        <w:rPr>
          <w:noProof/>
        </w:rPr>
        <w:fldChar w:fldCharType="separate"/>
      </w:r>
      <w:r>
        <w:rPr>
          <w:noProof/>
        </w:rPr>
        <w:t>13</w:t>
      </w:r>
      <w:r>
        <w:rPr>
          <w:noProof/>
        </w:rPr>
        <w:fldChar w:fldCharType="end"/>
      </w:r>
    </w:p>
    <w:p w14:paraId="67A418B4" w14:textId="0998C08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_Toc192874970 \h </w:instrText>
      </w:r>
      <w:r>
        <w:rPr>
          <w:noProof/>
        </w:rPr>
      </w:r>
      <w:r>
        <w:rPr>
          <w:noProof/>
        </w:rPr>
        <w:fldChar w:fldCharType="separate"/>
      </w:r>
      <w:r>
        <w:rPr>
          <w:noProof/>
        </w:rPr>
        <w:t>13</w:t>
      </w:r>
      <w:r>
        <w:rPr>
          <w:noProof/>
        </w:rPr>
        <w:fldChar w:fldCharType="end"/>
      </w:r>
    </w:p>
    <w:p w14:paraId="1D54A575" w14:textId="5A4B28F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_Toc192874971 \h </w:instrText>
      </w:r>
      <w:r>
        <w:rPr>
          <w:noProof/>
        </w:rPr>
      </w:r>
      <w:r>
        <w:rPr>
          <w:noProof/>
        </w:rPr>
        <w:fldChar w:fldCharType="separate"/>
      </w:r>
      <w:r>
        <w:rPr>
          <w:noProof/>
        </w:rPr>
        <w:t>14</w:t>
      </w:r>
      <w:r>
        <w:rPr>
          <w:noProof/>
        </w:rPr>
        <w:fldChar w:fldCharType="end"/>
      </w:r>
    </w:p>
    <w:p w14:paraId="535C3AD7" w14:textId="225138A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_Toc192874972 \h </w:instrText>
      </w:r>
      <w:r>
        <w:rPr>
          <w:noProof/>
        </w:rPr>
      </w:r>
      <w:r>
        <w:rPr>
          <w:noProof/>
        </w:rPr>
        <w:fldChar w:fldCharType="separate"/>
      </w:r>
      <w:r>
        <w:rPr>
          <w:noProof/>
        </w:rPr>
        <w:t>14</w:t>
      </w:r>
      <w:r>
        <w:rPr>
          <w:noProof/>
        </w:rPr>
        <w:fldChar w:fldCharType="end"/>
      </w:r>
    </w:p>
    <w:p w14:paraId="144A32EF" w14:textId="6381DD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_Toc192874973 \h </w:instrText>
      </w:r>
      <w:r>
        <w:rPr>
          <w:noProof/>
        </w:rPr>
      </w:r>
      <w:r>
        <w:rPr>
          <w:noProof/>
        </w:rPr>
        <w:fldChar w:fldCharType="separate"/>
      </w:r>
      <w:r>
        <w:rPr>
          <w:noProof/>
        </w:rPr>
        <w:t>14</w:t>
      </w:r>
      <w:r>
        <w:rPr>
          <w:noProof/>
        </w:rPr>
        <w:fldChar w:fldCharType="end"/>
      </w:r>
    </w:p>
    <w:p w14:paraId="7D90B2B8" w14:textId="0F98371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_Toc192874974 \h </w:instrText>
      </w:r>
      <w:r>
        <w:rPr>
          <w:noProof/>
        </w:rPr>
      </w:r>
      <w:r>
        <w:rPr>
          <w:noProof/>
        </w:rPr>
        <w:fldChar w:fldCharType="separate"/>
      </w:r>
      <w:r>
        <w:rPr>
          <w:noProof/>
        </w:rPr>
        <w:t>15</w:t>
      </w:r>
      <w:r>
        <w:rPr>
          <w:noProof/>
        </w:rPr>
        <w:fldChar w:fldCharType="end"/>
      </w:r>
    </w:p>
    <w:p w14:paraId="33252A04" w14:textId="33892F0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_Toc192874975 \h </w:instrText>
      </w:r>
      <w:r>
        <w:rPr>
          <w:noProof/>
        </w:rPr>
      </w:r>
      <w:r>
        <w:rPr>
          <w:noProof/>
        </w:rPr>
        <w:fldChar w:fldCharType="separate"/>
      </w:r>
      <w:r>
        <w:rPr>
          <w:noProof/>
        </w:rPr>
        <w:t>15</w:t>
      </w:r>
      <w:r>
        <w:rPr>
          <w:noProof/>
        </w:rPr>
        <w:fldChar w:fldCharType="end"/>
      </w:r>
    </w:p>
    <w:p w14:paraId="33C9A7F5" w14:textId="4C22B33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_Toc192874976 \h </w:instrText>
      </w:r>
      <w:r>
        <w:rPr>
          <w:noProof/>
        </w:rPr>
      </w:r>
      <w:r>
        <w:rPr>
          <w:noProof/>
        </w:rPr>
        <w:fldChar w:fldCharType="separate"/>
      </w:r>
      <w:r>
        <w:rPr>
          <w:noProof/>
        </w:rPr>
        <w:t>15</w:t>
      </w:r>
      <w:r>
        <w:rPr>
          <w:noProof/>
        </w:rPr>
        <w:fldChar w:fldCharType="end"/>
      </w:r>
    </w:p>
    <w:p w14:paraId="5A3D26F0" w14:textId="5971FD7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_Toc192874977 \h </w:instrText>
      </w:r>
      <w:r>
        <w:rPr>
          <w:noProof/>
        </w:rPr>
      </w:r>
      <w:r>
        <w:rPr>
          <w:noProof/>
        </w:rPr>
        <w:fldChar w:fldCharType="separate"/>
      </w:r>
      <w:r>
        <w:rPr>
          <w:noProof/>
        </w:rPr>
        <w:t>16</w:t>
      </w:r>
      <w:r>
        <w:rPr>
          <w:noProof/>
        </w:rPr>
        <w:fldChar w:fldCharType="end"/>
      </w:r>
    </w:p>
    <w:p w14:paraId="770BA338" w14:textId="6C809A0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_Toc192874978 \h </w:instrText>
      </w:r>
      <w:r>
        <w:rPr>
          <w:noProof/>
        </w:rPr>
      </w:r>
      <w:r>
        <w:rPr>
          <w:noProof/>
        </w:rPr>
        <w:fldChar w:fldCharType="separate"/>
      </w:r>
      <w:r>
        <w:rPr>
          <w:noProof/>
        </w:rPr>
        <w:t>16</w:t>
      </w:r>
      <w:r>
        <w:rPr>
          <w:noProof/>
        </w:rPr>
        <w:fldChar w:fldCharType="end"/>
      </w:r>
    </w:p>
    <w:p w14:paraId="148199FA" w14:textId="5C1697B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_Toc192874979 \h </w:instrText>
      </w:r>
      <w:r>
        <w:rPr>
          <w:noProof/>
        </w:rPr>
      </w:r>
      <w:r>
        <w:rPr>
          <w:noProof/>
        </w:rPr>
        <w:fldChar w:fldCharType="separate"/>
      </w:r>
      <w:r>
        <w:rPr>
          <w:noProof/>
        </w:rPr>
        <w:t>17</w:t>
      </w:r>
      <w:r>
        <w:rPr>
          <w:noProof/>
        </w:rPr>
        <w:fldChar w:fldCharType="end"/>
      </w:r>
    </w:p>
    <w:p w14:paraId="4AFCBE66" w14:textId="35DCAAD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_Toc192874980 \h </w:instrText>
      </w:r>
      <w:r>
        <w:rPr>
          <w:noProof/>
        </w:rPr>
      </w:r>
      <w:r>
        <w:rPr>
          <w:noProof/>
        </w:rPr>
        <w:fldChar w:fldCharType="separate"/>
      </w:r>
      <w:r>
        <w:rPr>
          <w:noProof/>
        </w:rPr>
        <w:t>17</w:t>
      </w:r>
      <w:r>
        <w:rPr>
          <w:noProof/>
        </w:rPr>
        <w:fldChar w:fldCharType="end"/>
      </w:r>
    </w:p>
    <w:p w14:paraId="5D2119D5" w14:textId="0AA82F5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_Toc192874981 \h </w:instrText>
      </w:r>
      <w:r>
        <w:rPr>
          <w:noProof/>
        </w:rPr>
      </w:r>
      <w:r>
        <w:rPr>
          <w:noProof/>
        </w:rPr>
        <w:fldChar w:fldCharType="separate"/>
      </w:r>
      <w:r>
        <w:rPr>
          <w:noProof/>
        </w:rPr>
        <w:t>17</w:t>
      </w:r>
      <w:r>
        <w:rPr>
          <w:noProof/>
        </w:rPr>
        <w:fldChar w:fldCharType="end"/>
      </w:r>
    </w:p>
    <w:p w14:paraId="59E8E4DB" w14:textId="438A6EA2"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_Toc192874982 \h </w:instrText>
      </w:r>
      <w:r>
        <w:rPr>
          <w:noProof/>
        </w:rPr>
      </w:r>
      <w:r>
        <w:rPr>
          <w:noProof/>
        </w:rPr>
        <w:fldChar w:fldCharType="separate"/>
      </w:r>
      <w:r>
        <w:rPr>
          <w:noProof/>
        </w:rPr>
        <w:t>17</w:t>
      </w:r>
      <w:r>
        <w:rPr>
          <w:noProof/>
        </w:rPr>
        <w:fldChar w:fldCharType="end"/>
      </w:r>
    </w:p>
    <w:p w14:paraId="56A095A6" w14:textId="0D7FB5D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_Toc192874983 \h </w:instrText>
      </w:r>
      <w:r>
        <w:rPr>
          <w:noProof/>
        </w:rPr>
      </w:r>
      <w:r>
        <w:rPr>
          <w:noProof/>
        </w:rPr>
        <w:fldChar w:fldCharType="separate"/>
      </w:r>
      <w:r>
        <w:rPr>
          <w:noProof/>
        </w:rPr>
        <w:t>19</w:t>
      </w:r>
      <w:r>
        <w:rPr>
          <w:noProof/>
        </w:rPr>
        <w:fldChar w:fldCharType="end"/>
      </w:r>
    </w:p>
    <w:p w14:paraId="6999F751" w14:textId="62A9C10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_Toc192874984 \h </w:instrText>
      </w:r>
      <w:r>
        <w:rPr>
          <w:noProof/>
        </w:rPr>
      </w:r>
      <w:r>
        <w:rPr>
          <w:noProof/>
        </w:rPr>
        <w:fldChar w:fldCharType="separate"/>
      </w:r>
      <w:r>
        <w:rPr>
          <w:noProof/>
        </w:rPr>
        <w:t>19</w:t>
      </w:r>
      <w:r>
        <w:rPr>
          <w:noProof/>
        </w:rPr>
        <w:fldChar w:fldCharType="end"/>
      </w:r>
    </w:p>
    <w:p w14:paraId="52B1BB7C" w14:textId="10215C0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_Toc192874985 \h </w:instrText>
      </w:r>
      <w:r>
        <w:rPr>
          <w:noProof/>
        </w:rPr>
      </w:r>
      <w:r>
        <w:rPr>
          <w:noProof/>
        </w:rPr>
        <w:fldChar w:fldCharType="separate"/>
      </w:r>
      <w:r>
        <w:rPr>
          <w:noProof/>
        </w:rPr>
        <w:t>19</w:t>
      </w:r>
      <w:r>
        <w:rPr>
          <w:noProof/>
        </w:rPr>
        <w:fldChar w:fldCharType="end"/>
      </w:r>
    </w:p>
    <w:p w14:paraId="077274D1" w14:textId="5495F28C"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_Toc192874986 \h </w:instrText>
      </w:r>
      <w:r>
        <w:rPr>
          <w:noProof/>
        </w:rPr>
      </w:r>
      <w:r>
        <w:rPr>
          <w:noProof/>
        </w:rPr>
        <w:fldChar w:fldCharType="separate"/>
      </w:r>
      <w:r>
        <w:rPr>
          <w:noProof/>
        </w:rPr>
        <w:t>20</w:t>
      </w:r>
      <w:r>
        <w:rPr>
          <w:noProof/>
        </w:rPr>
        <w:fldChar w:fldCharType="end"/>
      </w:r>
    </w:p>
    <w:p w14:paraId="4CF83790" w14:textId="56806F8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_Toc192874987 \h </w:instrText>
      </w:r>
      <w:r>
        <w:rPr>
          <w:noProof/>
        </w:rPr>
      </w:r>
      <w:r>
        <w:rPr>
          <w:noProof/>
        </w:rPr>
        <w:fldChar w:fldCharType="separate"/>
      </w:r>
      <w:r>
        <w:rPr>
          <w:noProof/>
        </w:rPr>
        <w:t>20</w:t>
      </w:r>
      <w:r>
        <w:rPr>
          <w:noProof/>
        </w:rPr>
        <w:fldChar w:fldCharType="end"/>
      </w:r>
    </w:p>
    <w:p w14:paraId="69786DA5" w14:textId="2E1BDFD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_Toc192874988 \h </w:instrText>
      </w:r>
      <w:r>
        <w:rPr>
          <w:noProof/>
        </w:rPr>
      </w:r>
      <w:r>
        <w:rPr>
          <w:noProof/>
        </w:rPr>
        <w:fldChar w:fldCharType="separate"/>
      </w:r>
      <w:r>
        <w:rPr>
          <w:noProof/>
        </w:rPr>
        <w:t>20</w:t>
      </w:r>
      <w:r>
        <w:rPr>
          <w:noProof/>
        </w:rPr>
        <w:fldChar w:fldCharType="end"/>
      </w:r>
    </w:p>
    <w:p w14:paraId="4C134714" w14:textId="7F80984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_Toc192874989 \h </w:instrText>
      </w:r>
      <w:r>
        <w:rPr>
          <w:noProof/>
        </w:rPr>
      </w:r>
      <w:r>
        <w:rPr>
          <w:noProof/>
        </w:rPr>
        <w:fldChar w:fldCharType="separate"/>
      </w:r>
      <w:r>
        <w:rPr>
          <w:noProof/>
        </w:rPr>
        <w:t>21</w:t>
      </w:r>
      <w:r>
        <w:rPr>
          <w:noProof/>
        </w:rPr>
        <w:fldChar w:fldCharType="end"/>
      </w:r>
    </w:p>
    <w:p w14:paraId="1A9AB8F0" w14:textId="7661EA7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_Toc192874990 \h </w:instrText>
      </w:r>
      <w:r>
        <w:rPr>
          <w:noProof/>
        </w:rPr>
      </w:r>
      <w:r>
        <w:rPr>
          <w:noProof/>
        </w:rPr>
        <w:fldChar w:fldCharType="separate"/>
      </w:r>
      <w:r>
        <w:rPr>
          <w:noProof/>
        </w:rPr>
        <w:t>21</w:t>
      </w:r>
      <w:r>
        <w:rPr>
          <w:noProof/>
        </w:rPr>
        <w:fldChar w:fldCharType="end"/>
      </w:r>
    </w:p>
    <w:p w14:paraId="3CB58D87" w14:textId="6C9C0F3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_Toc192874991 \h </w:instrText>
      </w:r>
      <w:r>
        <w:rPr>
          <w:noProof/>
        </w:rPr>
      </w:r>
      <w:r>
        <w:rPr>
          <w:noProof/>
        </w:rPr>
        <w:fldChar w:fldCharType="separate"/>
      </w:r>
      <w:r>
        <w:rPr>
          <w:noProof/>
        </w:rPr>
        <w:t>21</w:t>
      </w:r>
      <w:r>
        <w:rPr>
          <w:noProof/>
        </w:rPr>
        <w:fldChar w:fldCharType="end"/>
      </w:r>
    </w:p>
    <w:p w14:paraId="1C0352AE" w14:textId="13AEBF6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_Toc192874992 \h </w:instrText>
      </w:r>
      <w:r>
        <w:rPr>
          <w:noProof/>
        </w:rPr>
      </w:r>
      <w:r>
        <w:rPr>
          <w:noProof/>
        </w:rPr>
        <w:fldChar w:fldCharType="separate"/>
      </w:r>
      <w:r>
        <w:rPr>
          <w:noProof/>
        </w:rPr>
        <w:t>22</w:t>
      </w:r>
      <w:r>
        <w:rPr>
          <w:noProof/>
        </w:rPr>
        <w:fldChar w:fldCharType="end"/>
      </w:r>
    </w:p>
    <w:p w14:paraId="4687A07F" w14:textId="5945EA3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_Toc192874993 \h </w:instrText>
      </w:r>
      <w:r>
        <w:rPr>
          <w:noProof/>
        </w:rPr>
      </w:r>
      <w:r>
        <w:rPr>
          <w:noProof/>
        </w:rPr>
        <w:fldChar w:fldCharType="separate"/>
      </w:r>
      <w:r>
        <w:rPr>
          <w:noProof/>
        </w:rPr>
        <w:t>23</w:t>
      </w:r>
      <w:r>
        <w:rPr>
          <w:noProof/>
        </w:rPr>
        <w:fldChar w:fldCharType="end"/>
      </w:r>
    </w:p>
    <w:p w14:paraId="5C250652" w14:textId="6496089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_Toc192874994 \h </w:instrText>
      </w:r>
      <w:r>
        <w:rPr>
          <w:noProof/>
        </w:rPr>
      </w:r>
      <w:r>
        <w:rPr>
          <w:noProof/>
        </w:rPr>
        <w:fldChar w:fldCharType="separate"/>
      </w:r>
      <w:r>
        <w:rPr>
          <w:noProof/>
        </w:rPr>
        <w:t>23</w:t>
      </w:r>
      <w:r>
        <w:rPr>
          <w:noProof/>
        </w:rPr>
        <w:fldChar w:fldCharType="end"/>
      </w:r>
    </w:p>
    <w:p w14:paraId="13705DFF" w14:textId="64A3ABC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_Toc192874995 \h </w:instrText>
      </w:r>
      <w:r>
        <w:rPr>
          <w:noProof/>
        </w:rPr>
      </w:r>
      <w:r>
        <w:rPr>
          <w:noProof/>
        </w:rPr>
        <w:fldChar w:fldCharType="separate"/>
      </w:r>
      <w:r>
        <w:rPr>
          <w:noProof/>
        </w:rPr>
        <w:t>23</w:t>
      </w:r>
      <w:r>
        <w:rPr>
          <w:noProof/>
        </w:rPr>
        <w:fldChar w:fldCharType="end"/>
      </w:r>
    </w:p>
    <w:p w14:paraId="58D2A9D2" w14:textId="2B5FD1A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_Toc192874996 \h </w:instrText>
      </w:r>
      <w:r>
        <w:rPr>
          <w:noProof/>
        </w:rPr>
      </w:r>
      <w:r>
        <w:rPr>
          <w:noProof/>
        </w:rPr>
        <w:fldChar w:fldCharType="separate"/>
      </w:r>
      <w:r>
        <w:rPr>
          <w:noProof/>
        </w:rPr>
        <w:t>23</w:t>
      </w:r>
      <w:r>
        <w:rPr>
          <w:noProof/>
        </w:rPr>
        <w:fldChar w:fldCharType="end"/>
      </w:r>
    </w:p>
    <w:p w14:paraId="24C9C13F" w14:textId="4B71EDCB"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_Toc192874997 \h </w:instrText>
      </w:r>
      <w:r>
        <w:rPr>
          <w:noProof/>
        </w:rPr>
      </w:r>
      <w:r>
        <w:rPr>
          <w:noProof/>
        </w:rPr>
        <w:fldChar w:fldCharType="separate"/>
      </w:r>
      <w:r>
        <w:rPr>
          <w:noProof/>
        </w:rPr>
        <w:t>24</w:t>
      </w:r>
      <w:r>
        <w:rPr>
          <w:noProof/>
        </w:rPr>
        <w:fldChar w:fldCharType="end"/>
      </w:r>
    </w:p>
    <w:p w14:paraId="6B074D33" w14:textId="60AF980E"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_Toc192874998 \h </w:instrText>
      </w:r>
      <w:r>
        <w:rPr>
          <w:noProof/>
        </w:rPr>
      </w:r>
      <w:r>
        <w:rPr>
          <w:noProof/>
        </w:rPr>
        <w:fldChar w:fldCharType="separate"/>
      </w:r>
      <w:r>
        <w:rPr>
          <w:noProof/>
        </w:rPr>
        <w:t>24</w:t>
      </w:r>
      <w:r>
        <w:rPr>
          <w:noProof/>
        </w:rPr>
        <w:fldChar w:fldCharType="end"/>
      </w:r>
    </w:p>
    <w:p w14:paraId="12298A07" w14:textId="16D8AAD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_Toc192874999 \h </w:instrText>
      </w:r>
      <w:r>
        <w:rPr>
          <w:noProof/>
        </w:rPr>
      </w:r>
      <w:r>
        <w:rPr>
          <w:noProof/>
        </w:rPr>
        <w:fldChar w:fldCharType="separate"/>
      </w:r>
      <w:r>
        <w:rPr>
          <w:noProof/>
        </w:rPr>
        <w:t>24</w:t>
      </w:r>
      <w:r>
        <w:rPr>
          <w:noProof/>
        </w:rPr>
        <w:fldChar w:fldCharType="end"/>
      </w:r>
    </w:p>
    <w:p w14:paraId="5EA0E29E" w14:textId="0E1B070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_Toc192875000 \h </w:instrText>
      </w:r>
      <w:r>
        <w:rPr>
          <w:noProof/>
        </w:rPr>
      </w:r>
      <w:r>
        <w:rPr>
          <w:noProof/>
        </w:rPr>
        <w:fldChar w:fldCharType="separate"/>
      </w:r>
      <w:r>
        <w:rPr>
          <w:noProof/>
        </w:rPr>
        <w:t>25</w:t>
      </w:r>
      <w:r>
        <w:rPr>
          <w:noProof/>
        </w:rPr>
        <w:fldChar w:fldCharType="end"/>
      </w:r>
    </w:p>
    <w:p w14:paraId="5D22AA74" w14:textId="2FD9EBF9"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4.3.</w:t>
      </w:r>
      <w:r w:rsidRPr="00903D3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Network Functions</w:t>
      </w:r>
      <w:r>
        <w:rPr>
          <w:noProof/>
        </w:rPr>
        <w:tab/>
      </w:r>
      <w:r>
        <w:rPr>
          <w:noProof/>
        </w:rPr>
        <w:fldChar w:fldCharType="begin" w:fldLock="1"/>
      </w:r>
      <w:r>
        <w:rPr>
          <w:noProof/>
        </w:rPr>
        <w:instrText xml:space="preserve"> PAGEREF _Toc192875001 \h </w:instrText>
      </w:r>
      <w:r>
        <w:rPr>
          <w:noProof/>
        </w:rPr>
      </w:r>
      <w:r>
        <w:rPr>
          <w:noProof/>
        </w:rPr>
        <w:fldChar w:fldCharType="separate"/>
      </w:r>
      <w:r>
        <w:rPr>
          <w:noProof/>
        </w:rPr>
        <w:t>25</w:t>
      </w:r>
      <w:r>
        <w:rPr>
          <w:noProof/>
        </w:rPr>
        <w:fldChar w:fldCharType="end"/>
      </w:r>
    </w:p>
    <w:p w14:paraId="15F202EE" w14:textId="74A67C8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_Toc192875002 \h </w:instrText>
      </w:r>
      <w:r>
        <w:rPr>
          <w:noProof/>
        </w:rPr>
      </w:r>
      <w:r>
        <w:rPr>
          <w:noProof/>
        </w:rPr>
        <w:fldChar w:fldCharType="separate"/>
      </w:r>
      <w:r>
        <w:rPr>
          <w:noProof/>
        </w:rPr>
        <w:t>25</w:t>
      </w:r>
      <w:r>
        <w:rPr>
          <w:noProof/>
        </w:rPr>
        <w:fldChar w:fldCharType="end"/>
      </w:r>
    </w:p>
    <w:p w14:paraId="00670F53" w14:textId="4222A5C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_Toc192875003 \h </w:instrText>
      </w:r>
      <w:r>
        <w:rPr>
          <w:noProof/>
        </w:rPr>
      </w:r>
      <w:r>
        <w:rPr>
          <w:noProof/>
        </w:rPr>
        <w:fldChar w:fldCharType="separate"/>
      </w:r>
      <w:r>
        <w:rPr>
          <w:noProof/>
        </w:rPr>
        <w:t>25</w:t>
      </w:r>
      <w:r>
        <w:rPr>
          <w:noProof/>
        </w:rPr>
        <w:fldChar w:fldCharType="end"/>
      </w:r>
    </w:p>
    <w:p w14:paraId="0CC392BC" w14:textId="4C9636A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_Toc192875004 \h </w:instrText>
      </w:r>
      <w:r>
        <w:rPr>
          <w:noProof/>
        </w:rPr>
      </w:r>
      <w:r>
        <w:rPr>
          <w:noProof/>
        </w:rPr>
        <w:fldChar w:fldCharType="separate"/>
      </w:r>
      <w:r>
        <w:rPr>
          <w:noProof/>
        </w:rPr>
        <w:t>26</w:t>
      </w:r>
      <w:r>
        <w:rPr>
          <w:noProof/>
        </w:rPr>
        <w:fldChar w:fldCharType="end"/>
      </w:r>
    </w:p>
    <w:p w14:paraId="45E0F6E3" w14:textId="36E805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_Toc192875005 \h </w:instrText>
      </w:r>
      <w:r>
        <w:rPr>
          <w:noProof/>
        </w:rPr>
      </w:r>
      <w:r>
        <w:rPr>
          <w:noProof/>
        </w:rPr>
        <w:fldChar w:fldCharType="separate"/>
      </w:r>
      <w:r>
        <w:rPr>
          <w:noProof/>
        </w:rPr>
        <w:t>26</w:t>
      </w:r>
      <w:r>
        <w:rPr>
          <w:noProof/>
        </w:rPr>
        <w:fldChar w:fldCharType="end"/>
      </w:r>
    </w:p>
    <w:p w14:paraId="626C3A58" w14:textId="018297A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_Toc192875006 \h </w:instrText>
      </w:r>
      <w:r>
        <w:rPr>
          <w:noProof/>
        </w:rPr>
      </w:r>
      <w:r>
        <w:rPr>
          <w:noProof/>
        </w:rPr>
        <w:fldChar w:fldCharType="separate"/>
      </w:r>
      <w:r>
        <w:rPr>
          <w:noProof/>
        </w:rPr>
        <w:t>26</w:t>
      </w:r>
      <w:r>
        <w:rPr>
          <w:noProof/>
        </w:rPr>
        <w:fldChar w:fldCharType="end"/>
      </w:r>
    </w:p>
    <w:p w14:paraId="6D07355B" w14:textId="6EE6449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_Toc192875007 \h </w:instrText>
      </w:r>
      <w:r>
        <w:rPr>
          <w:noProof/>
        </w:rPr>
      </w:r>
      <w:r>
        <w:rPr>
          <w:noProof/>
        </w:rPr>
        <w:fldChar w:fldCharType="separate"/>
      </w:r>
      <w:r>
        <w:rPr>
          <w:noProof/>
        </w:rPr>
        <w:t>26</w:t>
      </w:r>
      <w:r>
        <w:rPr>
          <w:noProof/>
        </w:rPr>
        <w:fldChar w:fldCharType="end"/>
      </w:r>
    </w:p>
    <w:p w14:paraId="4896D9C5" w14:textId="016A8C3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_Toc192875008 \h </w:instrText>
      </w:r>
      <w:r>
        <w:rPr>
          <w:noProof/>
        </w:rPr>
      </w:r>
      <w:r>
        <w:rPr>
          <w:noProof/>
        </w:rPr>
        <w:fldChar w:fldCharType="separate"/>
      </w:r>
      <w:r>
        <w:rPr>
          <w:noProof/>
        </w:rPr>
        <w:t>26</w:t>
      </w:r>
      <w:r>
        <w:rPr>
          <w:noProof/>
        </w:rPr>
        <w:fldChar w:fldCharType="end"/>
      </w:r>
    </w:p>
    <w:p w14:paraId="5E2D4231" w14:textId="7DC5C66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_Toc192875009 \h </w:instrText>
      </w:r>
      <w:r>
        <w:rPr>
          <w:noProof/>
        </w:rPr>
      </w:r>
      <w:r>
        <w:rPr>
          <w:noProof/>
        </w:rPr>
        <w:fldChar w:fldCharType="separate"/>
      </w:r>
      <w:r>
        <w:rPr>
          <w:noProof/>
        </w:rPr>
        <w:t>27</w:t>
      </w:r>
      <w:r>
        <w:rPr>
          <w:noProof/>
        </w:rPr>
        <w:fldChar w:fldCharType="end"/>
      </w:r>
    </w:p>
    <w:p w14:paraId="095133A9" w14:textId="34B7EF2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_Toc192875010 \h </w:instrText>
      </w:r>
      <w:r>
        <w:rPr>
          <w:noProof/>
        </w:rPr>
      </w:r>
      <w:r>
        <w:rPr>
          <w:noProof/>
        </w:rPr>
        <w:fldChar w:fldCharType="separate"/>
      </w:r>
      <w:r>
        <w:rPr>
          <w:noProof/>
        </w:rPr>
        <w:t>28</w:t>
      </w:r>
      <w:r>
        <w:rPr>
          <w:noProof/>
        </w:rPr>
        <w:fldChar w:fldCharType="end"/>
      </w:r>
    </w:p>
    <w:p w14:paraId="0B37966A" w14:textId="37E8D37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_Toc192875011 \h </w:instrText>
      </w:r>
      <w:r>
        <w:rPr>
          <w:noProof/>
        </w:rPr>
      </w:r>
      <w:r>
        <w:rPr>
          <w:noProof/>
        </w:rPr>
        <w:fldChar w:fldCharType="separate"/>
      </w:r>
      <w:r>
        <w:rPr>
          <w:noProof/>
        </w:rPr>
        <w:t>28</w:t>
      </w:r>
      <w:r>
        <w:rPr>
          <w:noProof/>
        </w:rPr>
        <w:fldChar w:fldCharType="end"/>
      </w:r>
    </w:p>
    <w:p w14:paraId="6E9226F0" w14:textId="3C9F7B1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_Toc192875012 \h </w:instrText>
      </w:r>
      <w:r>
        <w:rPr>
          <w:noProof/>
        </w:rPr>
      </w:r>
      <w:r>
        <w:rPr>
          <w:noProof/>
        </w:rPr>
        <w:fldChar w:fldCharType="separate"/>
      </w:r>
      <w:r>
        <w:rPr>
          <w:noProof/>
        </w:rPr>
        <w:t>28</w:t>
      </w:r>
      <w:r>
        <w:rPr>
          <w:noProof/>
        </w:rPr>
        <w:fldChar w:fldCharType="end"/>
      </w:r>
    </w:p>
    <w:p w14:paraId="77ECBB7F" w14:textId="703B2CE3"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_Toc192875013 \h </w:instrText>
      </w:r>
      <w:r>
        <w:rPr>
          <w:noProof/>
        </w:rPr>
      </w:r>
      <w:r>
        <w:rPr>
          <w:noProof/>
        </w:rPr>
        <w:fldChar w:fldCharType="separate"/>
      </w:r>
      <w:r>
        <w:rPr>
          <w:noProof/>
        </w:rPr>
        <w:t>29</w:t>
      </w:r>
      <w:r>
        <w:rPr>
          <w:noProof/>
        </w:rPr>
        <w:fldChar w:fldCharType="end"/>
      </w:r>
    </w:p>
    <w:p w14:paraId="4FE1F025" w14:textId="530E0F2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_Toc192875014 \h </w:instrText>
      </w:r>
      <w:r>
        <w:rPr>
          <w:noProof/>
        </w:rPr>
      </w:r>
      <w:r>
        <w:rPr>
          <w:noProof/>
        </w:rPr>
        <w:fldChar w:fldCharType="separate"/>
      </w:r>
      <w:r>
        <w:rPr>
          <w:noProof/>
        </w:rPr>
        <w:t>29</w:t>
      </w:r>
      <w:r>
        <w:rPr>
          <w:noProof/>
        </w:rPr>
        <w:fldChar w:fldCharType="end"/>
      </w:r>
    </w:p>
    <w:p w14:paraId="29C6A2C5" w14:textId="06D2E23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_Toc192875015 \h </w:instrText>
      </w:r>
      <w:r>
        <w:rPr>
          <w:noProof/>
        </w:rPr>
      </w:r>
      <w:r>
        <w:rPr>
          <w:noProof/>
        </w:rPr>
        <w:fldChar w:fldCharType="separate"/>
      </w:r>
      <w:r>
        <w:rPr>
          <w:noProof/>
        </w:rPr>
        <w:t>29</w:t>
      </w:r>
      <w:r>
        <w:rPr>
          <w:noProof/>
        </w:rPr>
        <w:fldChar w:fldCharType="end"/>
      </w:r>
    </w:p>
    <w:p w14:paraId="445F258D" w14:textId="4356EB9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_Toc192875016 \h </w:instrText>
      </w:r>
      <w:r>
        <w:rPr>
          <w:noProof/>
        </w:rPr>
      </w:r>
      <w:r>
        <w:rPr>
          <w:noProof/>
        </w:rPr>
        <w:fldChar w:fldCharType="separate"/>
      </w:r>
      <w:r>
        <w:rPr>
          <w:noProof/>
        </w:rPr>
        <w:t>30</w:t>
      </w:r>
      <w:r>
        <w:rPr>
          <w:noProof/>
        </w:rPr>
        <w:fldChar w:fldCharType="end"/>
      </w:r>
    </w:p>
    <w:p w14:paraId="11305EBA" w14:textId="226B025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_Toc192875017 \h </w:instrText>
      </w:r>
      <w:r>
        <w:rPr>
          <w:noProof/>
        </w:rPr>
      </w:r>
      <w:r>
        <w:rPr>
          <w:noProof/>
        </w:rPr>
        <w:fldChar w:fldCharType="separate"/>
      </w:r>
      <w:r>
        <w:rPr>
          <w:noProof/>
        </w:rPr>
        <w:t>31</w:t>
      </w:r>
      <w:r>
        <w:rPr>
          <w:noProof/>
        </w:rPr>
        <w:fldChar w:fldCharType="end"/>
      </w:r>
    </w:p>
    <w:p w14:paraId="07AECA82" w14:textId="171FAA55"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_Toc192875018 \h </w:instrText>
      </w:r>
      <w:r>
        <w:rPr>
          <w:noProof/>
        </w:rPr>
      </w:r>
      <w:r>
        <w:rPr>
          <w:noProof/>
        </w:rPr>
        <w:fldChar w:fldCharType="separate"/>
      </w:r>
      <w:r>
        <w:rPr>
          <w:noProof/>
        </w:rPr>
        <w:t>31</w:t>
      </w:r>
      <w:r>
        <w:rPr>
          <w:noProof/>
        </w:rPr>
        <w:fldChar w:fldCharType="end"/>
      </w:r>
    </w:p>
    <w:p w14:paraId="579B94E6" w14:textId="0D3FF067"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_Toc192875019 \h </w:instrText>
      </w:r>
      <w:r>
        <w:rPr>
          <w:noProof/>
        </w:rPr>
      </w:r>
      <w:r>
        <w:rPr>
          <w:noProof/>
        </w:rPr>
        <w:fldChar w:fldCharType="separate"/>
      </w:r>
      <w:r>
        <w:rPr>
          <w:noProof/>
        </w:rPr>
        <w:t>31</w:t>
      </w:r>
      <w:r>
        <w:rPr>
          <w:noProof/>
        </w:rPr>
        <w:fldChar w:fldCharType="end"/>
      </w:r>
    </w:p>
    <w:p w14:paraId="06AC13D3" w14:textId="7055B603"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_Toc192875020 \h </w:instrText>
      </w:r>
      <w:r>
        <w:rPr>
          <w:noProof/>
        </w:rPr>
      </w:r>
      <w:r>
        <w:rPr>
          <w:noProof/>
        </w:rPr>
        <w:fldChar w:fldCharType="separate"/>
      </w:r>
      <w:r>
        <w:rPr>
          <w:noProof/>
        </w:rPr>
        <w:t>31</w:t>
      </w:r>
      <w:r>
        <w:rPr>
          <w:noProof/>
        </w:rPr>
        <w:fldChar w:fldCharType="end"/>
      </w:r>
    </w:p>
    <w:p w14:paraId="12813815" w14:textId="03C7762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_Toc192875021 \h </w:instrText>
      </w:r>
      <w:r>
        <w:rPr>
          <w:noProof/>
        </w:rPr>
      </w:r>
      <w:r>
        <w:rPr>
          <w:noProof/>
        </w:rPr>
        <w:fldChar w:fldCharType="separate"/>
      </w:r>
      <w:r>
        <w:rPr>
          <w:noProof/>
        </w:rPr>
        <w:t>31</w:t>
      </w:r>
      <w:r>
        <w:rPr>
          <w:noProof/>
        </w:rPr>
        <w:fldChar w:fldCharType="end"/>
      </w:r>
    </w:p>
    <w:p w14:paraId="02513A7A" w14:textId="5BB8BCE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_Toc192875022 \h </w:instrText>
      </w:r>
      <w:r>
        <w:rPr>
          <w:noProof/>
        </w:rPr>
      </w:r>
      <w:r>
        <w:rPr>
          <w:noProof/>
        </w:rPr>
        <w:fldChar w:fldCharType="separate"/>
      </w:r>
      <w:r>
        <w:rPr>
          <w:noProof/>
        </w:rPr>
        <w:t>31</w:t>
      </w:r>
      <w:r>
        <w:rPr>
          <w:noProof/>
        </w:rPr>
        <w:fldChar w:fldCharType="end"/>
      </w:r>
    </w:p>
    <w:p w14:paraId="013CFA52" w14:textId="7B33EAE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_Toc192875023 \h </w:instrText>
      </w:r>
      <w:r>
        <w:rPr>
          <w:noProof/>
        </w:rPr>
      </w:r>
      <w:r>
        <w:rPr>
          <w:noProof/>
        </w:rPr>
        <w:fldChar w:fldCharType="separate"/>
      </w:r>
      <w:r>
        <w:rPr>
          <w:noProof/>
        </w:rPr>
        <w:t>31</w:t>
      </w:r>
      <w:r>
        <w:rPr>
          <w:noProof/>
        </w:rPr>
        <w:fldChar w:fldCharType="end"/>
      </w:r>
    </w:p>
    <w:p w14:paraId="1B5BBE69" w14:textId="38544E5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_Toc192875024 \h </w:instrText>
      </w:r>
      <w:r>
        <w:rPr>
          <w:noProof/>
        </w:rPr>
      </w:r>
      <w:r>
        <w:rPr>
          <w:noProof/>
        </w:rPr>
        <w:fldChar w:fldCharType="separate"/>
      </w:r>
      <w:r>
        <w:rPr>
          <w:noProof/>
        </w:rPr>
        <w:t>31</w:t>
      </w:r>
      <w:r>
        <w:rPr>
          <w:noProof/>
        </w:rPr>
        <w:fldChar w:fldCharType="end"/>
      </w:r>
    </w:p>
    <w:p w14:paraId="29A48979" w14:textId="10660BD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_Toc192875025 \h </w:instrText>
      </w:r>
      <w:r>
        <w:rPr>
          <w:noProof/>
        </w:rPr>
      </w:r>
      <w:r>
        <w:rPr>
          <w:noProof/>
        </w:rPr>
        <w:fldChar w:fldCharType="separate"/>
      </w:r>
      <w:r>
        <w:rPr>
          <w:noProof/>
        </w:rPr>
        <w:t>31</w:t>
      </w:r>
      <w:r>
        <w:rPr>
          <w:noProof/>
        </w:rPr>
        <w:fldChar w:fldCharType="end"/>
      </w:r>
    </w:p>
    <w:p w14:paraId="283AAAA8" w14:textId="2B1D64A0"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_Toc192875026 \h </w:instrText>
      </w:r>
      <w:r>
        <w:rPr>
          <w:noProof/>
        </w:rPr>
      </w:r>
      <w:r>
        <w:rPr>
          <w:noProof/>
        </w:rPr>
        <w:fldChar w:fldCharType="separate"/>
      </w:r>
      <w:r>
        <w:rPr>
          <w:noProof/>
        </w:rPr>
        <w:t>32</w:t>
      </w:r>
      <w:r>
        <w:rPr>
          <w:noProof/>
        </w:rPr>
        <w:fldChar w:fldCharType="end"/>
      </w:r>
    </w:p>
    <w:p w14:paraId="6DB1B9FF" w14:textId="0CFEF9C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_Toc192875027 \h </w:instrText>
      </w:r>
      <w:r>
        <w:rPr>
          <w:noProof/>
        </w:rPr>
      </w:r>
      <w:r>
        <w:rPr>
          <w:noProof/>
        </w:rPr>
        <w:fldChar w:fldCharType="separate"/>
      </w:r>
      <w:r>
        <w:rPr>
          <w:noProof/>
        </w:rPr>
        <w:t>32</w:t>
      </w:r>
      <w:r>
        <w:rPr>
          <w:noProof/>
        </w:rPr>
        <w:fldChar w:fldCharType="end"/>
      </w:r>
    </w:p>
    <w:p w14:paraId="56394E5B" w14:textId="2B29429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_Toc192875028 \h </w:instrText>
      </w:r>
      <w:r>
        <w:rPr>
          <w:noProof/>
        </w:rPr>
      </w:r>
      <w:r>
        <w:rPr>
          <w:noProof/>
        </w:rPr>
        <w:fldChar w:fldCharType="separate"/>
      </w:r>
      <w:r>
        <w:rPr>
          <w:noProof/>
        </w:rPr>
        <w:t>32</w:t>
      </w:r>
      <w:r>
        <w:rPr>
          <w:noProof/>
        </w:rPr>
        <w:fldChar w:fldCharType="end"/>
      </w:r>
    </w:p>
    <w:p w14:paraId="6F7FCBB4" w14:textId="5713295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_Toc192875029 \h </w:instrText>
      </w:r>
      <w:r>
        <w:rPr>
          <w:noProof/>
        </w:rPr>
      </w:r>
      <w:r>
        <w:rPr>
          <w:noProof/>
        </w:rPr>
        <w:fldChar w:fldCharType="separate"/>
      </w:r>
      <w:r>
        <w:rPr>
          <w:noProof/>
        </w:rPr>
        <w:t>32</w:t>
      </w:r>
      <w:r>
        <w:rPr>
          <w:noProof/>
        </w:rPr>
        <w:fldChar w:fldCharType="end"/>
      </w:r>
    </w:p>
    <w:p w14:paraId="14B69FA5" w14:textId="0B8A30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_Toc192875030 \h </w:instrText>
      </w:r>
      <w:r>
        <w:rPr>
          <w:noProof/>
        </w:rPr>
      </w:r>
      <w:r>
        <w:rPr>
          <w:noProof/>
        </w:rPr>
        <w:fldChar w:fldCharType="separate"/>
      </w:r>
      <w:r>
        <w:rPr>
          <w:noProof/>
        </w:rPr>
        <w:t>32</w:t>
      </w:r>
      <w:r>
        <w:rPr>
          <w:noProof/>
        </w:rPr>
        <w:fldChar w:fldCharType="end"/>
      </w:r>
    </w:p>
    <w:p w14:paraId="3D173C1B" w14:textId="5CA293F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_Toc192875031 \h </w:instrText>
      </w:r>
      <w:r>
        <w:rPr>
          <w:noProof/>
        </w:rPr>
      </w:r>
      <w:r>
        <w:rPr>
          <w:noProof/>
        </w:rPr>
        <w:fldChar w:fldCharType="separate"/>
      </w:r>
      <w:r>
        <w:rPr>
          <w:noProof/>
        </w:rPr>
        <w:t>33</w:t>
      </w:r>
      <w:r>
        <w:rPr>
          <w:noProof/>
        </w:rPr>
        <w:fldChar w:fldCharType="end"/>
      </w:r>
    </w:p>
    <w:p w14:paraId="3F69B65E" w14:textId="02AD3EA9"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_Toc192875032 \h </w:instrText>
      </w:r>
      <w:r>
        <w:rPr>
          <w:noProof/>
        </w:rPr>
      </w:r>
      <w:r>
        <w:rPr>
          <w:noProof/>
        </w:rPr>
        <w:fldChar w:fldCharType="separate"/>
      </w:r>
      <w:r>
        <w:rPr>
          <w:noProof/>
        </w:rPr>
        <w:t>33</w:t>
      </w:r>
      <w:r>
        <w:rPr>
          <w:noProof/>
        </w:rPr>
        <w:fldChar w:fldCharType="end"/>
      </w:r>
    </w:p>
    <w:p w14:paraId="558616D4" w14:textId="7646AB51"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_Toc192875033 \h </w:instrText>
      </w:r>
      <w:r>
        <w:rPr>
          <w:noProof/>
        </w:rPr>
      </w:r>
      <w:r>
        <w:rPr>
          <w:noProof/>
        </w:rPr>
        <w:fldChar w:fldCharType="separate"/>
      </w:r>
      <w:r>
        <w:rPr>
          <w:noProof/>
        </w:rPr>
        <w:t>33</w:t>
      </w:r>
      <w:r>
        <w:rPr>
          <w:noProof/>
        </w:rPr>
        <w:fldChar w:fldCharType="end"/>
      </w:r>
    </w:p>
    <w:p w14:paraId="1426A553" w14:textId="584ECF0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_Toc192875034 \h </w:instrText>
      </w:r>
      <w:r>
        <w:rPr>
          <w:noProof/>
        </w:rPr>
      </w:r>
      <w:r>
        <w:rPr>
          <w:noProof/>
        </w:rPr>
        <w:fldChar w:fldCharType="separate"/>
      </w:r>
      <w:r>
        <w:rPr>
          <w:noProof/>
        </w:rPr>
        <w:t>35</w:t>
      </w:r>
      <w:r>
        <w:rPr>
          <w:noProof/>
        </w:rPr>
        <w:fldChar w:fldCharType="end"/>
      </w:r>
    </w:p>
    <w:p w14:paraId="29A1209E" w14:textId="1F98C09D"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_Toc192875035 \h </w:instrText>
      </w:r>
      <w:r>
        <w:rPr>
          <w:noProof/>
        </w:rPr>
      </w:r>
      <w:r>
        <w:rPr>
          <w:noProof/>
        </w:rPr>
        <w:fldChar w:fldCharType="separate"/>
      </w:r>
      <w:r>
        <w:rPr>
          <w:noProof/>
        </w:rPr>
        <w:t>35</w:t>
      </w:r>
      <w:r>
        <w:rPr>
          <w:noProof/>
        </w:rPr>
        <w:fldChar w:fldCharType="end"/>
      </w:r>
    </w:p>
    <w:p w14:paraId="256D2178" w14:textId="6C54E33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_Toc192875036 \h </w:instrText>
      </w:r>
      <w:r>
        <w:rPr>
          <w:noProof/>
        </w:rPr>
      </w:r>
      <w:r>
        <w:rPr>
          <w:noProof/>
        </w:rPr>
        <w:fldChar w:fldCharType="separate"/>
      </w:r>
      <w:r>
        <w:rPr>
          <w:noProof/>
        </w:rPr>
        <w:t>35</w:t>
      </w:r>
      <w:r>
        <w:rPr>
          <w:noProof/>
        </w:rPr>
        <w:fldChar w:fldCharType="end"/>
      </w:r>
    </w:p>
    <w:p w14:paraId="66A9CACA" w14:textId="60B8250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_Toc192875037 \h </w:instrText>
      </w:r>
      <w:r>
        <w:rPr>
          <w:noProof/>
        </w:rPr>
      </w:r>
      <w:r>
        <w:rPr>
          <w:noProof/>
        </w:rPr>
        <w:fldChar w:fldCharType="separate"/>
      </w:r>
      <w:r>
        <w:rPr>
          <w:noProof/>
        </w:rPr>
        <w:t>35</w:t>
      </w:r>
      <w:r>
        <w:rPr>
          <w:noProof/>
        </w:rPr>
        <w:fldChar w:fldCharType="end"/>
      </w:r>
    </w:p>
    <w:p w14:paraId="1AD58B31" w14:textId="21F8AEB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_Toc192875038 \h </w:instrText>
      </w:r>
      <w:r>
        <w:rPr>
          <w:noProof/>
        </w:rPr>
      </w:r>
      <w:r>
        <w:rPr>
          <w:noProof/>
        </w:rPr>
        <w:fldChar w:fldCharType="separate"/>
      </w:r>
      <w:r>
        <w:rPr>
          <w:noProof/>
        </w:rPr>
        <w:t>35</w:t>
      </w:r>
      <w:r>
        <w:rPr>
          <w:noProof/>
        </w:rPr>
        <w:fldChar w:fldCharType="end"/>
      </w:r>
    </w:p>
    <w:p w14:paraId="0D49882F" w14:textId="1E8E496C"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_Toc192875039 \h </w:instrText>
      </w:r>
      <w:r>
        <w:rPr>
          <w:noProof/>
        </w:rPr>
      </w:r>
      <w:r>
        <w:rPr>
          <w:noProof/>
        </w:rPr>
        <w:fldChar w:fldCharType="separate"/>
      </w:r>
      <w:r>
        <w:rPr>
          <w:noProof/>
        </w:rPr>
        <w:t>35</w:t>
      </w:r>
      <w:r>
        <w:rPr>
          <w:noProof/>
        </w:rPr>
        <w:fldChar w:fldCharType="end"/>
      </w:r>
    </w:p>
    <w:p w14:paraId="58FA1B16" w14:textId="7766829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_Toc192875040 \h </w:instrText>
      </w:r>
      <w:r>
        <w:rPr>
          <w:noProof/>
        </w:rPr>
      </w:r>
      <w:r>
        <w:rPr>
          <w:noProof/>
        </w:rPr>
        <w:fldChar w:fldCharType="separate"/>
      </w:r>
      <w:r>
        <w:rPr>
          <w:noProof/>
        </w:rPr>
        <w:t>36</w:t>
      </w:r>
      <w:r>
        <w:rPr>
          <w:noProof/>
        </w:rPr>
        <w:fldChar w:fldCharType="end"/>
      </w:r>
    </w:p>
    <w:p w14:paraId="0DEDF4AF" w14:textId="0DC0C2A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_Toc192875041 \h </w:instrText>
      </w:r>
      <w:r>
        <w:rPr>
          <w:noProof/>
        </w:rPr>
      </w:r>
      <w:r>
        <w:rPr>
          <w:noProof/>
        </w:rPr>
        <w:fldChar w:fldCharType="separate"/>
      </w:r>
      <w:r>
        <w:rPr>
          <w:noProof/>
        </w:rPr>
        <w:t>36</w:t>
      </w:r>
      <w:r>
        <w:rPr>
          <w:noProof/>
        </w:rPr>
        <w:fldChar w:fldCharType="end"/>
      </w:r>
    </w:p>
    <w:p w14:paraId="7CD0A14E" w14:textId="43BE4E1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_Toc192875042 \h </w:instrText>
      </w:r>
      <w:r>
        <w:rPr>
          <w:noProof/>
        </w:rPr>
      </w:r>
      <w:r>
        <w:rPr>
          <w:noProof/>
        </w:rPr>
        <w:fldChar w:fldCharType="separate"/>
      </w:r>
      <w:r>
        <w:rPr>
          <w:noProof/>
        </w:rPr>
        <w:t>36</w:t>
      </w:r>
      <w:r>
        <w:rPr>
          <w:noProof/>
        </w:rPr>
        <w:fldChar w:fldCharType="end"/>
      </w:r>
    </w:p>
    <w:p w14:paraId="6AC93554" w14:textId="3FBC9E4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_Toc192875043 \h </w:instrText>
      </w:r>
      <w:r>
        <w:rPr>
          <w:noProof/>
        </w:rPr>
      </w:r>
      <w:r>
        <w:rPr>
          <w:noProof/>
        </w:rPr>
        <w:fldChar w:fldCharType="separate"/>
      </w:r>
      <w:r>
        <w:rPr>
          <w:noProof/>
        </w:rPr>
        <w:t>36</w:t>
      </w:r>
      <w:r>
        <w:rPr>
          <w:noProof/>
        </w:rPr>
        <w:fldChar w:fldCharType="end"/>
      </w:r>
    </w:p>
    <w:p w14:paraId="440FCB6E" w14:textId="10B9127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_Toc192875044 \h </w:instrText>
      </w:r>
      <w:r>
        <w:rPr>
          <w:noProof/>
        </w:rPr>
      </w:r>
      <w:r>
        <w:rPr>
          <w:noProof/>
        </w:rPr>
        <w:fldChar w:fldCharType="separate"/>
      </w:r>
      <w:r>
        <w:rPr>
          <w:noProof/>
        </w:rPr>
        <w:t>37</w:t>
      </w:r>
      <w:r>
        <w:rPr>
          <w:noProof/>
        </w:rPr>
        <w:fldChar w:fldCharType="end"/>
      </w:r>
    </w:p>
    <w:p w14:paraId="2CFC14CD" w14:textId="541F37BD"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_Toc192875045 \h </w:instrText>
      </w:r>
      <w:r>
        <w:rPr>
          <w:noProof/>
        </w:rPr>
      </w:r>
      <w:r>
        <w:rPr>
          <w:noProof/>
        </w:rPr>
        <w:fldChar w:fldCharType="separate"/>
      </w:r>
      <w:r>
        <w:rPr>
          <w:noProof/>
        </w:rPr>
        <w:t>37</w:t>
      </w:r>
      <w:r>
        <w:rPr>
          <w:noProof/>
        </w:rPr>
        <w:fldChar w:fldCharType="end"/>
      </w:r>
    </w:p>
    <w:p w14:paraId="5DB6CE25" w14:textId="3CB6734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_Toc192875046 \h </w:instrText>
      </w:r>
      <w:r>
        <w:rPr>
          <w:noProof/>
        </w:rPr>
      </w:r>
      <w:r>
        <w:rPr>
          <w:noProof/>
        </w:rPr>
        <w:fldChar w:fldCharType="separate"/>
      </w:r>
      <w:r>
        <w:rPr>
          <w:noProof/>
        </w:rPr>
        <w:t>37</w:t>
      </w:r>
      <w:r>
        <w:rPr>
          <w:noProof/>
        </w:rPr>
        <w:fldChar w:fldCharType="end"/>
      </w:r>
    </w:p>
    <w:p w14:paraId="490F3AD5" w14:textId="6AEAC3B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_Toc192875047 \h </w:instrText>
      </w:r>
      <w:r>
        <w:rPr>
          <w:noProof/>
        </w:rPr>
      </w:r>
      <w:r>
        <w:rPr>
          <w:noProof/>
        </w:rPr>
        <w:fldChar w:fldCharType="separate"/>
      </w:r>
      <w:r>
        <w:rPr>
          <w:noProof/>
        </w:rPr>
        <w:t>38</w:t>
      </w:r>
      <w:r>
        <w:rPr>
          <w:noProof/>
        </w:rPr>
        <w:fldChar w:fldCharType="end"/>
      </w:r>
    </w:p>
    <w:p w14:paraId="6850CB9A" w14:textId="298D370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_Toc192875048 \h </w:instrText>
      </w:r>
      <w:r>
        <w:rPr>
          <w:noProof/>
        </w:rPr>
      </w:r>
      <w:r>
        <w:rPr>
          <w:noProof/>
        </w:rPr>
        <w:fldChar w:fldCharType="separate"/>
      </w:r>
      <w:r>
        <w:rPr>
          <w:noProof/>
        </w:rPr>
        <w:t>38</w:t>
      </w:r>
      <w:r>
        <w:rPr>
          <w:noProof/>
        </w:rPr>
        <w:fldChar w:fldCharType="end"/>
      </w:r>
    </w:p>
    <w:p w14:paraId="7E9FC50F" w14:textId="36967D9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_Toc192875049 \h </w:instrText>
      </w:r>
      <w:r>
        <w:rPr>
          <w:noProof/>
        </w:rPr>
      </w:r>
      <w:r>
        <w:rPr>
          <w:noProof/>
        </w:rPr>
        <w:fldChar w:fldCharType="separate"/>
      </w:r>
      <w:r>
        <w:rPr>
          <w:noProof/>
        </w:rPr>
        <w:t>38</w:t>
      </w:r>
      <w:r>
        <w:rPr>
          <w:noProof/>
        </w:rPr>
        <w:fldChar w:fldCharType="end"/>
      </w:r>
    </w:p>
    <w:p w14:paraId="5257C2CA" w14:textId="6D151C6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_Toc192875050 \h </w:instrText>
      </w:r>
      <w:r>
        <w:rPr>
          <w:noProof/>
        </w:rPr>
      </w:r>
      <w:r>
        <w:rPr>
          <w:noProof/>
        </w:rPr>
        <w:fldChar w:fldCharType="separate"/>
      </w:r>
      <w:r>
        <w:rPr>
          <w:noProof/>
        </w:rPr>
        <w:t>38</w:t>
      </w:r>
      <w:r>
        <w:rPr>
          <w:noProof/>
        </w:rPr>
        <w:fldChar w:fldCharType="end"/>
      </w:r>
    </w:p>
    <w:p w14:paraId="0BD8A06B" w14:textId="131DECDB"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_Toc192875051 \h </w:instrText>
      </w:r>
      <w:r>
        <w:rPr>
          <w:noProof/>
        </w:rPr>
      </w:r>
      <w:r>
        <w:rPr>
          <w:noProof/>
        </w:rPr>
        <w:fldChar w:fldCharType="separate"/>
      </w:r>
      <w:r>
        <w:rPr>
          <w:noProof/>
        </w:rPr>
        <w:t>38</w:t>
      </w:r>
      <w:r>
        <w:rPr>
          <w:noProof/>
        </w:rPr>
        <w:fldChar w:fldCharType="end"/>
      </w:r>
    </w:p>
    <w:p w14:paraId="108EE4F8" w14:textId="2F83E72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_Toc192875052 \h </w:instrText>
      </w:r>
      <w:r>
        <w:rPr>
          <w:noProof/>
        </w:rPr>
      </w:r>
      <w:r>
        <w:rPr>
          <w:noProof/>
        </w:rPr>
        <w:fldChar w:fldCharType="separate"/>
      </w:r>
      <w:r>
        <w:rPr>
          <w:noProof/>
        </w:rPr>
        <w:t>39</w:t>
      </w:r>
      <w:r>
        <w:rPr>
          <w:noProof/>
        </w:rPr>
        <w:fldChar w:fldCharType="end"/>
      </w:r>
    </w:p>
    <w:p w14:paraId="54F2A521" w14:textId="7BC0FA9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_Toc192875053 \h </w:instrText>
      </w:r>
      <w:r>
        <w:rPr>
          <w:noProof/>
        </w:rPr>
      </w:r>
      <w:r>
        <w:rPr>
          <w:noProof/>
        </w:rPr>
        <w:fldChar w:fldCharType="separate"/>
      </w:r>
      <w:r>
        <w:rPr>
          <w:noProof/>
        </w:rPr>
        <w:t>39</w:t>
      </w:r>
      <w:r>
        <w:rPr>
          <w:noProof/>
        </w:rPr>
        <w:fldChar w:fldCharType="end"/>
      </w:r>
    </w:p>
    <w:p w14:paraId="7BB5D52D" w14:textId="6C943AC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_Toc192875054 \h </w:instrText>
      </w:r>
      <w:r>
        <w:rPr>
          <w:noProof/>
        </w:rPr>
      </w:r>
      <w:r>
        <w:rPr>
          <w:noProof/>
        </w:rPr>
        <w:fldChar w:fldCharType="separate"/>
      </w:r>
      <w:r>
        <w:rPr>
          <w:noProof/>
        </w:rPr>
        <w:t>39</w:t>
      </w:r>
      <w:r>
        <w:rPr>
          <w:noProof/>
        </w:rPr>
        <w:fldChar w:fldCharType="end"/>
      </w:r>
    </w:p>
    <w:p w14:paraId="09C018A9" w14:textId="3F9DBEC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_Toc192875055 \h </w:instrText>
      </w:r>
      <w:r>
        <w:rPr>
          <w:noProof/>
        </w:rPr>
      </w:r>
      <w:r>
        <w:rPr>
          <w:noProof/>
        </w:rPr>
        <w:fldChar w:fldCharType="separate"/>
      </w:r>
      <w:r>
        <w:rPr>
          <w:noProof/>
        </w:rPr>
        <w:t>40</w:t>
      </w:r>
      <w:r>
        <w:rPr>
          <w:noProof/>
        </w:rPr>
        <w:fldChar w:fldCharType="end"/>
      </w:r>
    </w:p>
    <w:p w14:paraId="297EC1DE" w14:textId="1939DE7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_Toc192875056 \h </w:instrText>
      </w:r>
      <w:r>
        <w:rPr>
          <w:noProof/>
        </w:rPr>
      </w:r>
      <w:r>
        <w:rPr>
          <w:noProof/>
        </w:rPr>
        <w:fldChar w:fldCharType="separate"/>
      </w:r>
      <w:r>
        <w:rPr>
          <w:noProof/>
        </w:rPr>
        <w:t>40</w:t>
      </w:r>
      <w:r>
        <w:rPr>
          <w:noProof/>
        </w:rPr>
        <w:fldChar w:fldCharType="end"/>
      </w:r>
    </w:p>
    <w:p w14:paraId="7EE03D82" w14:textId="07E90D5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_Toc192875057 \h </w:instrText>
      </w:r>
      <w:r>
        <w:rPr>
          <w:noProof/>
        </w:rPr>
      </w:r>
      <w:r>
        <w:rPr>
          <w:noProof/>
        </w:rPr>
        <w:fldChar w:fldCharType="separate"/>
      </w:r>
      <w:r>
        <w:rPr>
          <w:noProof/>
        </w:rPr>
        <w:t>40</w:t>
      </w:r>
      <w:r>
        <w:rPr>
          <w:noProof/>
        </w:rPr>
        <w:fldChar w:fldCharType="end"/>
      </w:r>
    </w:p>
    <w:p w14:paraId="7BA49896" w14:textId="6001203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_Toc192875058 \h </w:instrText>
      </w:r>
      <w:r>
        <w:rPr>
          <w:noProof/>
        </w:rPr>
      </w:r>
      <w:r>
        <w:rPr>
          <w:noProof/>
        </w:rPr>
        <w:fldChar w:fldCharType="separate"/>
      </w:r>
      <w:r>
        <w:rPr>
          <w:noProof/>
        </w:rPr>
        <w:t>41</w:t>
      </w:r>
      <w:r>
        <w:rPr>
          <w:noProof/>
        </w:rPr>
        <w:fldChar w:fldCharType="end"/>
      </w:r>
    </w:p>
    <w:p w14:paraId="747EB623" w14:textId="490CE8C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_Toc192875059 \h </w:instrText>
      </w:r>
      <w:r>
        <w:rPr>
          <w:noProof/>
        </w:rPr>
      </w:r>
      <w:r>
        <w:rPr>
          <w:noProof/>
        </w:rPr>
        <w:fldChar w:fldCharType="separate"/>
      </w:r>
      <w:r>
        <w:rPr>
          <w:noProof/>
        </w:rPr>
        <w:t>41</w:t>
      </w:r>
      <w:r>
        <w:rPr>
          <w:noProof/>
        </w:rPr>
        <w:fldChar w:fldCharType="end"/>
      </w:r>
    </w:p>
    <w:p w14:paraId="3C1E6276" w14:textId="3A3A071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_Toc192875060 \h </w:instrText>
      </w:r>
      <w:r>
        <w:rPr>
          <w:noProof/>
        </w:rPr>
      </w:r>
      <w:r>
        <w:rPr>
          <w:noProof/>
        </w:rPr>
        <w:fldChar w:fldCharType="separate"/>
      </w:r>
      <w:r>
        <w:rPr>
          <w:noProof/>
        </w:rPr>
        <w:t>41</w:t>
      </w:r>
      <w:r>
        <w:rPr>
          <w:noProof/>
        </w:rPr>
        <w:fldChar w:fldCharType="end"/>
      </w:r>
    </w:p>
    <w:p w14:paraId="74B42B8B" w14:textId="5A2C3F1C"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_Toc192875061 \h </w:instrText>
      </w:r>
      <w:r>
        <w:rPr>
          <w:noProof/>
        </w:rPr>
      </w:r>
      <w:r>
        <w:rPr>
          <w:noProof/>
        </w:rPr>
        <w:fldChar w:fldCharType="separate"/>
      </w:r>
      <w:r>
        <w:rPr>
          <w:noProof/>
        </w:rPr>
        <w:t>42</w:t>
      </w:r>
      <w:r>
        <w:rPr>
          <w:noProof/>
        </w:rPr>
        <w:fldChar w:fldCharType="end"/>
      </w:r>
    </w:p>
    <w:p w14:paraId="3EF77C2A" w14:textId="20E69A9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_Toc192875062 \h </w:instrText>
      </w:r>
      <w:r>
        <w:rPr>
          <w:noProof/>
        </w:rPr>
      </w:r>
      <w:r>
        <w:rPr>
          <w:noProof/>
        </w:rPr>
        <w:fldChar w:fldCharType="separate"/>
      </w:r>
      <w:r>
        <w:rPr>
          <w:noProof/>
        </w:rPr>
        <w:t>42</w:t>
      </w:r>
      <w:r>
        <w:rPr>
          <w:noProof/>
        </w:rPr>
        <w:fldChar w:fldCharType="end"/>
      </w:r>
    </w:p>
    <w:p w14:paraId="37633D16" w14:textId="77760D9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_Toc192875063 \h </w:instrText>
      </w:r>
      <w:r>
        <w:rPr>
          <w:noProof/>
        </w:rPr>
      </w:r>
      <w:r>
        <w:rPr>
          <w:noProof/>
        </w:rPr>
        <w:fldChar w:fldCharType="separate"/>
      </w:r>
      <w:r>
        <w:rPr>
          <w:noProof/>
        </w:rPr>
        <w:t>42</w:t>
      </w:r>
      <w:r>
        <w:rPr>
          <w:noProof/>
        </w:rPr>
        <w:fldChar w:fldCharType="end"/>
      </w:r>
    </w:p>
    <w:p w14:paraId="752B490F" w14:textId="51D9C3AF"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_Toc192875064 \h </w:instrText>
      </w:r>
      <w:r>
        <w:rPr>
          <w:noProof/>
        </w:rPr>
      </w:r>
      <w:r>
        <w:rPr>
          <w:noProof/>
        </w:rPr>
        <w:fldChar w:fldCharType="separate"/>
      </w:r>
      <w:r>
        <w:rPr>
          <w:noProof/>
        </w:rPr>
        <w:t>43</w:t>
      </w:r>
      <w:r>
        <w:rPr>
          <w:noProof/>
        </w:rPr>
        <w:fldChar w:fldCharType="end"/>
      </w:r>
    </w:p>
    <w:p w14:paraId="189EBD03" w14:textId="4A54189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_Toc192875065 \h </w:instrText>
      </w:r>
      <w:r>
        <w:rPr>
          <w:noProof/>
        </w:rPr>
      </w:r>
      <w:r>
        <w:rPr>
          <w:noProof/>
        </w:rPr>
        <w:fldChar w:fldCharType="separate"/>
      </w:r>
      <w:r>
        <w:rPr>
          <w:noProof/>
        </w:rPr>
        <w:t>43</w:t>
      </w:r>
      <w:r>
        <w:rPr>
          <w:noProof/>
        </w:rPr>
        <w:fldChar w:fldCharType="end"/>
      </w:r>
    </w:p>
    <w:p w14:paraId="1CC5D99C" w14:textId="17532E2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_Toc192875066 \h </w:instrText>
      </w:r>
      <w:r>
        <w:rPr>
          <w:noProof/>
        </w:rPr>
      </w:r>
      <w:r>
        <w:rPr>
          <w:noProof/>
        </w:rPr>
        <w:fldChar w:fldCharType="separate"/>
      </w:r>
      <w:r>
        <w:rPr>
          <w:noProof/>
        </w:rPr>
        <w:t>44</w:t>
      </w:r>
      <w:r>
        <w:rPr>
          <w:noProof/>
        </w:rPr>
        <w:fldChar w:fldCharType="end"/>
      </w:r>
    </w:p>
    <w:p w14:paraId="6D39EE04" w14:textId="7F925A9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_Toc192875067 \h </w:instrText>
      </w:r>
      <w:r>
        <w:rPr>
          <w:noProof/>
        </w:rPr>
      </w:r>
      <w:r>
        <w:rPr>
          <w:noProof/>
        </w:rPr>
        <w:fldChar w:fldCharType="separate"/>
      </w:r>
      <w:r>
        <w:rPr>
          <w:noProof/>
        </w:rPr>
        <w:t>44</w:t>
      </w:r>
      <w:r>
        <w:rPr>
          <w:noProof/>
        </w:rPr>
        <w:fldChar w:fldCharType="end"/>
      </w:r>
    </w:p>
    <w:p w14:paraId="626D0012" w14:textId="0D4BDC9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_Toc192875068 \h </w:instrText>
      </w:r>
      <w:r>
        <w:rPr>
          <w:noProof/>
        </w:rPr>
      </w:r>
      <w:r>
        <w:rPr>
          <w:noProof/>
        </w:rPr>
        <w:fldChar w:fldCharType="separate"/>
      </w:r>
      <w:r>
        <w:rPr>
          <w:noProof/>
        </w:rPr>
        <w:t>44</w:t>
      </w:r>
      <w:r>
        <w:rPr>
          <w:noProof/>
        </w:rPr>
        <w:fldChar w:fldCharType="end"/>
      </w:r>
    </w:p>
    <w:p w14:paraId="0AA88CAE" w14:textId="571BA9B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_Toc192875069 \h </w:instrText>
      </w:r>
      <w:r>
        <w:rPr>
          <w:noProof/>
        </w:rPr>
      </w:r>
      <w:r>
        <w:rPr>
          <w:noProof/>
        </w:rPr>
        <w:fldChar w:fldCharType="separate"/>
      </w:r>
      <w:r>
        <w:rPr>
          <w:noProof/>
        </w:rPr>
        <w:t>44</w:t>
      </w:r>
      <w:r>
        <w:rPr>
          <w:noProof/>
        </w:rPr>
        <w:fldChar w:fldCharType="end"/>
      </w:r>
    </w:p>
    <w:p w14:paraId="7F29B664" w14:textId="34D22B5C"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_Toc192875070 \h </w:instrText>
      </w:r>
      <w:r>
        <w:rPr>
          <w:noProof/>
        </w:rPr>
      </w:r>
      <w:r>
        <w:rPr>
          <w:noProof/>
        </w:rPr>
        <w:fldChar w:fldCharType="separate"/>
      </w:r>
      <w:r>
        <w:rPr>
          <w:noProof/>
        </w:rPr>
        <w:t>44</w:t>
      </w:r>
      <w:r>
        <w:rPr>
          <w:noProof/>
        </w:rPr>
        <w:fldChar w:fldCharType="end"/>
      </w:r>
    </w:p>
    <w:p w14:paraId="7E470998" w14:textId="5041D2C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_Toc192875071 \h </w:instrText>
      </w:r>
      <w:r>
        <w:rPr>
          <w:noProof/>
        </w:rPr>
      </w:r>
      <w:r>
        <w:rPr>
          <w:noProof/>
        </w:rPr>
        <w:fldChar w:fldCharType="separate"/>
      </w:r>
      <w:r>
        <w:rPr>
          <w:noProof/>
        </w:rPr>
        <w:t>45</w:t>
      </w:r>
      <w:r>
        <w:rPr>
          <w:noProof/>
        </w:rPr>
        <w:fldChar w:fldCharType="end"/>
      </w:r>
    </w:p>
    <w:p w14:paraId="06480262" w14:textId="6D64734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_Toc192875072 \h </w:instrText>
      </w:r>
      <w:r>
        <w:rPr>
          <w:noProof/>
        </w:rPr>
      </w:r>
      <w:r>
        <w:rPr>
          <w:noProof/>
        </w:rPr>
        <w:fldChar w:fldCharType="separate"/>
      </w:r>
      <w:r>
        <w:rPr>
          <w:noProof/>
        </w:rPr>
        <w:t>45</w:t>
      </w:r>
      <w:r>
        <w:rPr>
          <w:noProof/>
        </w:rPr>
        <w:fldChar w:fldCharType="end"/>
      </w:r>
    </w:p>
    <w:p w14:paraId="13902E50" w14:textId="60757EA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_Toc192875073 \h </w:instrText>
      </w:r>
      <w:r>
        <w:rPr>
          <w:noProof/>
        </w:rPr>
      </w:r>
      <w:r>
        <w:rPr>
          <w:noProof/>
        </w:rPr>
        <w:fldChar w:fldCharType="separate"/>
      </w:r>
      <w:r>
        <w:rPr>
          <w:noProof/>
        </w:rPr>
        <w:t>45</w:t>
      </w:r>
      <w:r>
        <w:rPr>
          <w:noProof/>
        </w:rPr>
        <w:fldChar w:fldCharType="end"/>
      </w:r>
    </w:p>
    <w:p w14:paraId="1D4D7C32" w14:textId="150F9D6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_Toc192875074 \h </w:instrText>
      </w:r>
      <w:r>
        <w:rPr>
          <w:noProof/>
        </w:rPr>
      </w:r>
      <w:r>
        <w:rPr>
          <w:noProof/>
        </w:rPr>
        <w:fldChar w:fldCharType="separate"/>
      </w:r>
      <w:r>
        <w:rPr>
          <w:noProof/>
        </w:rPr>
        <w:t>45</w:t>
      </w:r>
      <w:r>
        <w:rPr>
          <w:noProof/>
        </w:rPr>
        <w:fldChar w:fldCharType="end"/>
      </w:r>
    </w:p>
    <w:p w14:paraId="40A2486E" w14:textId="09065BAA"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_Toc192875075 \h </w:instrText>
      </w:r>
      <w:r>
        <w:rPr>
          <w:noProof/>
        </w:rPr>
      </w:r>
      <w:r>
        <w:rPr>
          <w:noProof/>
        </w:rPr>
        <w:fldChar w:fldCharType="separate"/>
      </w:r>
      <w:r>
        <w:rPr>
          <w:noProof/>
        </w:rPr>
        <w:t>46</w:t>
      </w:r>
      <w:r>
        <w:rPr>
          <w:noProof/>
        </w:rPr>
        <w:fldChar w:fldCharType="end"/>
      </w:r>
    </w:p>
    <w:p w14:paraId="2CC17BA1" w14:textId="402C69D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_Toc192875076 \h </w:instrText>
      </w:r>
      <w:r>
        <w:rPr>
          <w:noProof/>
        </w:rPr>
      </w:r>
      <w:r>
        <w:rPr>
          <w:noProof/>
        </w:rPr>
        <w:fldChar w:fldCharType="separate"/>
      </w:r>
      <w:r>
        <w:rPr>
          <w:noProof/>
        </w:rPr>
        <w:t>46</w:t>
      </w:r>
      <w:r>
        <w:rPr>
          <w:noProof/>
        </w:rPr>
        <w:fldChar w:fldCharType="end"/>
      </w:r>
    </w:p>
    <w:p w14:paraId="15B096E6" w14:textId="465E834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Structured data types</w:t>
      </w:r>
      <w:r>
        <w:rPr>
          <w:noProof/>
        </w:rPr>
        <w:tab/>
      </w:r>
      <w:r>
        <w:rPr>
          <w:noProof/>
        </w:rPr>
        <w:fldChar w:fldCharType="begin" w:fldLock="1"/>
      </w:r>
      <w:r>
        <w:rPr>
          <w:noProof/>
        </w:rPr>
        <w:instrText xml:space="preserve"> PAGEREF _Toc192875077 \h </w:instrText>
      </w:r>
      <w:r>
        <w:rPr>
          <w:noProof/>
        </w:rPr>
      </w:r>
      <w:r>
        <w:rPr>
          <w:noProof/>
        </w:rPr>
        <w:fldChar w:fldCharType="separate"/>
      </w:r>
      <w:r>
        <w:rPr>
          <w:noProof/>
        </w:rPr>
        <w:t>50</w:t>
      </w:r>
      <w:r>
        <w:rPr>
          <w:noProof/>
        </w:rPr>
        <w:fldChar w:fldCharType="end"/>
      </w:r>
    </w:p>
    <w:p w14:paraId="3299AD01" w14:textId="4213BB0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_Toc192875078 \h </w:instrText>
      </w:r>
      <w:r>
        <w:rPr>
          <w:noProof/>
        </w:rPr>
      </w:r>
      <w:r>
        <w:rPr>
          <w:noProof/>
        </w:rPr>
        <w:fldChar w:fldCharType="separate"/>
      </w:r>
      <w:r>
        <w:rPr>
          <w:noProof/>
        </w:rPr>
        <w:t>50</w:t>
      </w:r>
      <w:r>
        <w:rPr>
          <w:noProof/>
        </w:rPr>
        <w:fldChar w:fldCharType="end"/>
      </w:r>
    </w:p>
    <w:p w14:paraId="4C8EC2B9" w14:textId="172BF0D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_Toc192875079 \h </w:instrText>
      </w:r>
      <w:r>
        <w:rPr>
          <w:noProof/>
        </w:rPr>
      </w:r>
      <w:r>
        <w:rPr>
          <w:noProof/>
        </w:rPr>
        <w:fldChar w:fldCharType="separate"/>
      </w:r>
      <w:r>
        <w:rPr>
          <w:noProof/>
        </w:rPr>
        <w:t>50</w:t>
      </w:r>
      <w:r>
        <w:rPr>
          <w:noProof/>
        </w:rPr>
        <w:fldChar w:fldCharType="end"/>
      </w:r>
    </w:p>
    <w:p w14:paraId="1BD1185D" w14:textId="0C3922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_Toc192875080 \h </w:instrText>
      </w:r>
      <w:r>
        <w:rPr>
          <w:noProof/>
        </w:rPr>
      </w:r>
      <w:r>
        <w:rPr>
          <w:noProof/>
        </w:rPr>
        <w:fldChar w:fldCharType="separate"/>
      </w:r>
      <w:r>
        <w:rPr>
          <w:noProof/>
        </w:rPr>
        <w:t>51</w:t>
      </w:r>
      <w:r>
        <w:rPr>
          <w:noProof/>
        </w:rPr>
        <w:fldChar w:fldCharType="end"/>
      </w:r>
    </w:p>
    <w:p w14:paraId="3FA06381" w14:textId="36632C3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_Toc192875081 \h </w:instrText>
      </w:r>
      <w:r>
        <w:rPr>
          <w:noProof/>
        </w:rPr>
      </w:r>
      <w:r>
        <w:rPr>
          <w:noProof/>
        </w:rPr>
        <w:fldChar w:fldCharType="separate"/>
      </w:r>
      <w:r>
        <w:rPr>
          <w:noProof/>
        </w:rPr>
        <w:t>52</w:t>
      </w:r>
      <w:r>
        <w:rPr>
          <w:noProof/>
        </w:rPr>
        <w:fldChar w:fldCharType="end"/>
      </w:r>
    </w:p>
    <w:p w14:paraId="07161CCA" w14:textId="7C88456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_Toc192875082 \h </w:instrText>
      </w:r>
      <w:r>
        <w:rPr>
          <w:noProof/>
        </w:rPr>
      </w:r>
      <w:r>
        <w:rPr>
          <w:noProof/>
        </w:rPr>
        <w:fldChar w:fldCharType="separate"/>
      </w:r>
      <w:r>
        <w:rPr>
          <w:noProof/>
        </w:rPr>
        <w:t>53</w:t>
      </w:r>
      <w:r>
        <w:rPr>
          <w:noProof/>
        </w:rPr>
        <w:fldChar w:fldCharType="end"/>
      </w:r>
    </w:p>
    <w:p w14:paraId="765B2B73" w14:textId="12DB390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_Toc192875083 \h </w:instrText>
      </w:r>
      <w:r>
        <w:rPr>
          <w:noProof/>
        </w:rPr>
      </w:r>
      <w:r>
        <w:rPr>
          <w:noProof/>
        </w:rPr>
        <w:fldChar w:fldCharType="separate"/>
      </w:r>
      <w:r>
        <w:rPr>
          <w:noProof/>
        </w:rPr>
        <w:t>53</w:t>
      </w:r>
      <w:r>
        <w:rPr>
          <w:noProof/>
        </w:rPr>
        <w:fldChar w:fldCharType="end"/>
      </w:r>
    </w:p>
    <w:p w14:paraId="229ED237" w14:textId="5945589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_Toc192875084 \h </w:instrText>
      </w:r>
      <w:r>
        <w:rPr>
          <w:noProof/>
        </w:rPr>
      </w:r>
      <w:r>
        <w:rPr>
          <w:noProof/>
        </w:rPr>
        <w:fldChar w:fldCharType="separate"/>
      </w:r>
      <w:r>
        <w:rPr>
          <w:noProof/>
        </w:rPr>
        <w:t>54</w:t>
      </w:r>
      <w:r>
        <w:rPr>
          <w:noProof/>
        </w:rPr>
        <w:fldChar w:fldCharType="end"/>
      </w:r>
    </w:p>
    <w:p w14:paraId="41F35023" w14:textId="5856F82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_Toc192875085 \h </w:instrText>
      </w:r>
      <w:r>
        <w:rPr>
          <w:noProof/>
        </w:rPr>
      </w:r>
      <w:r>
        <w:rPr>
          <w:noProof/>
        </w:rPr>
        <w:fldChar w:fldCharType="separate"/>
      </w:r>
      <w:r>
        <w:rPr>
          <w:noProof/>
        </w:rPr>
        <w:t>54</w:t>
      </w:r>
      <w:r>
        <w:rPr>
          <w:noProof/>
        </w:rPr>
        <w:fldChar w:fldCharType="end"/>
      </w:r>
    </w:p>
    <w:p w14:paraId="2E56257C" w14:textId="19D3BF0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_Toc192875086 \h </w:instrText>
      </w:r>
      <w:r>
        <w:rPr>
          <w:noProof/>
        </w:rPr>
      </w:r>
      <w:r>
        <w:rPr>
          <w:noProof/>
        </w:rPr>
        <w:fldChar w:fldCharType="separate"/>
      </w:r>
      <w:r>
        <w:rPr>
          <w:noProof/>
        </w:rPr>
        <w:t>55</w:t>
      </w:r>
      <w:r>
        <w:rPr>
          <w:noProof/>
        </w:rPr>
        <w:fldChar w:fldCharType="end"/>
      </w:r>
    </w:p>
    <w:p w14:paraId="39E8C690" w14:textId="7CCB0F4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_Toc192875087 \h </w:instrText>
      </w:r>
      <w:r>
        <w:rPr>
          <w:noProof/>
        </w:rPr>
      </w:r>
      <w:r>
        <w:rPr>
          <w:noProof/>
        </w:rPr>
        <w:fldChar w:fldCharType="separate"/>
      </w:r>
      <w:r>
        <w:rPr>
          <w:noProof/>
        </w:rPr>
        <w:t>55</w:t>
      </w:r>
      <w:r>
        <w:rPr>
          <w:noProof/>
        </w:rPr>
        <w:fldChar w:fldCharType="end"/>
      </w:r>
    </w:p>
    <w:p w14:paraId="321644DA" w14:textId="21A774A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_Toc192875088 \h </w:instrText>
      </w:r>
      <w:r>
        <w:rPr>
          <w:noProof/>
        </w:rPr>
      </w:r>
      <w:r>
        <w:rPr>
          <w:noProof/>
        </w:rPr>
        <w:fldChar w:fldCharType="separate"/>
      </w:r>
      <w:r>
        <w:rPr>
          <w:noProof/>
        </w:rPr>
        <w:t>56</w:t>
      </w:r>
      <w:r>
        <w:rPr>
          <w:noProof/>
        </w:rPr>
        <w:fldChar w:fldCharType="end"/>
      </w:r>
    </w:p>
    <w:p w14:paraId="1B5C1E10" w14:textId="763F758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_Toc192875089 \h </w:instrText>
      </w:r>
      <w:r>
        <w:rPr>
          <w:noProof/>
        </w:rPr>
      </w:r>
      <w:r>
        <w:rPr>
          <w:noProof/>
        </w:rPr>
        <w:fldChar w:fldCharType="separate"/>
      </w:r>
      <w:r>
        <w:rPr>
          <w:noProof/>
        </w:rPr>
        <w:t>56</w:t>
      </w:r>
      <w:r>
        <w:rPr>
          <w:noProof/>
        </w:rPr>
        <w:fldChar w:fldCharType="end"/>
      </w:r>
    </w:p>
    <w:p w14:paraId="37FA0E80" w14:textId="21CB875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_Toc192875090 \h </w:instrText>
      </w:r>
      <w:r>
        <w:rPr>
          <w:noProof/>
        </w:rPr>
      </w:r>
      <w:r>
        <w:rPr>
          <w:noProof/>
        </w:rPr>
        <w:fldChar w:fldCharType="separate"/>
      </w:r>
      <w:r>
        <w:rPr>
          <w:noProof/>
        </w:rPr>
        <w:t>56</w:t>
      </w:r>
      <w:r>
        <w:rPr>
          <w:noProof/>
        </w:rPr>
        <w:fldChar w:fldCharType="end"/>
      </w:r>
    </w:p>
    <w:p w14:paraId="0F0B114E" w14:textId="3052846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Simple data types and enumerations</w:t>
      </w:r>
      <w:r>
        <w:rPr>
          <w:noProof/>
        </w:rPr>
        <w:tab/>
      </w:r>
      <w:r>
        <w:rPr>
          <w:noProof/>
        </w:rPr>
        <w:fldChar w:fldCharType="begin" w:fldLock="1"/>
      </w:r>
      <w:r>
        <w:rPr>
          <w:noProof/>
        </w:rPr>
        <w:instrText xml:space="preserve"> PAGEREF _Toc192875091 \h </w:instrText>
      </w:r>
      <w:r>
        <w:rPr>
          <w:noProof/>
        </w:rPr>
      </w:r>
      <w:r>
        <w:rPr>
          <w:noProof/>
        </w:rPr>
        <w:fldChar w:fldCharType="separate"/>
      </w:r>
      <w:r>
        <w:rPr>
          <w:noProof/>
        </w:rPr>
        <w:t>56</w:t>
      </w:r>
      <w:r>
        <w:rPr>
          <w:noProof/>
        </w:rPr>
        <w:fldChar w:fldCharType="end"/>
      </w:r>
    </w:p>
    <w:p w14:paraId="36A397C8" w14:textId="75C4287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_Toc192875092 \h </w:instrText>
      </w:r>
      <w:r>
        <w:rPr>
          <w:noProof/>
        </w:rPr>
      </w:r>
      <w:r>
        <w:rPr>
          <w:noProof/>
        </w:rPr>
        <w:fldChar w:fldCharType="separate"/>
      </w:r>
      <w:r>
        <w:rPr>
          <w:noProof/>
        </w:rPr>
        <w:t>56</w:t>
      </w:r>
      <w:r>
        <w:rPr>
          <w:noProof/>
        </w:rPr>
        <w:fldChar w:fldCharType="end"/>
      </w:r>
    </w:p>
    <w:p w14:paraId="3D02A135" w14:textId="5EB3FB5E"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_Toc192875093 \h </w:instrText>
      </w:r>
      <w:r>
        <w:rPr>
          <w:noProof/>
        </w:rPr>
      </w:r>
      <w:r>
        <w:rPr>
          <w:noProof/>
        </w:rPr>
        <w:fldChar w:fldCharType="separate"/>
      </w:r>
      <w:r>
        <w:rPr>
          <w:noProof/>
        </w:rPr>
        <w:t>56</w:t>
      </w:r>
      <w:r>
        <w:rPr>
          <w:noProof/>
        </w:rPr>
        <w:fldChar w:fldCharType="end"/>
      </w:r>
    </w:p>
    <w:p w14:paraId="28EF4805" w14:textId="4C99C04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_Toc192875094 \h </w:instrText>
      </w:r>
      <w:r>
        <w:rPr>
          <w:noProof/>
        </w:rPr>
      </w:r>
      <w:r>
        <w:rPr>
          <w:noProof/>
        </w:rPr>
        <w:fldChar w:fldCharType="separate"/>
      </w:r>
      <w:r>
        <w:rPr>
          <w:noProof/>
        </w:rPr>
        <w:t>56</w:t>
      </w:r>
      <w:r>
        <w:rPr>
          <w:noProof/>
        </w:rPr>
        <w:fldChar w:fldCharType="end"/>
      </w:r>
    </w:p>
    <w:p w14:paraId="7EAAB284" w14:textId="5B93B0D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_Toc192875095 \h </w:instrText>
      </w:r>
      <w:r>
        <w:rPr>
          <w:noProof/>
        </w:rPr>
      </w:r>
      <w:r>
        <w:rPr>
          <w:noProof/>
        </w:rPr>
        <w:fldChar w:fldCharType="separate"/>
      </w:r>
      <w:r>
        <w:rPr>
          <w:noProof/>
        </w:rPr>
        <w:t>57</w:t>
      </w:r>
      <w:r>
        <w:rPr>
          <w:noProof/>
        </w:rPr>
        <w:fldChar w:fldCharType="end"/>
      </w:r>
    </w:p>
    <w:p w14:paraId="758F75D3" w14:textId="1D82764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_Toc192875096 \h </w:instrText>
      </w:r>
      <w:r>
        <w:rPr>
          <w:noProof/>
        </w:rPr>
      </w:r>
      <w:r>
        <w:rPr>
          <w:noProof/>
        </w:rPr>
        <w:fldChar w:fldCharType="separate"/>
      </w:r>
      <w:r>
        <w:rPr>
          <w:noProof/>
        </w:rPr>
        <w:t>57</w:t>
      </w:r>
      <w:r>
        <w:rPr>
          <w:noProof/>
        </w:rPr>
        <w:fldChar w:fldCharType="end"/>
      </w:r>
    </w:p>
    <w:p w14:paraId="1BA813DE" w14:textId="16744DCB"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_Toc192875097 \h </w:instrText>
      </w:r>
      <w:r>
        <w:rPr>
          <w:noProof/>
        </w:rPr>
      </w:r>
      <w:r>
        <w:rPr>
          <w:noProof/>
        </w:rPr>
        <w:fldChar w:fldCharType="separate"/>
      </w:r>
      <w:r>
        <w:rPr>
          <w:noProof/>
        </w:rPr>
        <w:t>57</w:t>
      </w:r>
      <w:r>
        <w:rPr>
          <w:noProof/>
        </w:rPr>
        <w:fldChar w:fldCharType="end"/>
      </w:r>
    </w:p>
    <w:p w14:paraId="1A0EFB00" w14:textId="38B6908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_Toc192875098 \h </w:instrText>
      </w:r>
      <w:r>
        <w:rPr>
          <w:noProof/>
        </w:rPr>
      </w:r>
      <w:r>
        <w:rPr>
          <w:noProof/>
        </w:rPr>
        <w:fldChar w:fldCharType="separate"/>
      </w:r>
      <w:r>
        <w:rPr>
          <w:noProof/>
        </w:rPr>
        <w:t>57</w:t>
      </w:r>
      <w:r>
        <w:rPr>
          <w:noProof/>
        </w:rPr>
        <w:fldChar w:fldCharType="end"/>
      </w:r>
    </w:p>
    <w:p w14:paraId="4BBFF030" w14:textId="3E54C0F9"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_Toc192875099 \h </w:instrText>
      </w:r>
      <w:r>
        <w:rPr>
          <w:noProof/>
        </w:rPr>
      </w:r>
      <w:r>
        <w:rPr>
          <w:noProof/>
        </w:rPr>
        <w:fldChar w:fldCharType="separate"/>
      </w:r>
      <w:r>
        <w:rPr>
          <w:noProof/>
        </w:rPr>
        <w:t>58</w:t>
      </w:r>
      <w:r>
        <w:rPr>
          <w:noProof/>
        </w:rPr>
        <w:fldChar w:fldCharType="end"/>
      </w:r>
    </w:p>
    <w:p w14:paraId="1D6E3C54" w14:textId="5C46404F"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_Toc192875100 \h </w:instrText>
      </w:r>
      <w:r>
        <w:rPr>
          <w:noProof/>
        </w:rPr>
      </w:r>
      <w:r>
        <w:rPr>
          <w:noProof/>
        </w:rPr>
        <w:fldChar w:fldCharType="separate"/>
      </w:r>
      <w:r>
        <w:rPr>
          <w:noProof/>
        </w:rPr>
        <w:t>58</w:t>
      </w:r>
      <w:r>
        <w:rPr>
          <w:noProof/>
        </w:rPr>
        <w:fldChar w:fldCharType="end"/>
      </w:r>
    </w:p>
    <w:p w14:paraId="290D22A8" w14:textId="0B6F1F03"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_Toc192875101 \h </w:instrText>
      </w:r>
      <w:r>
        <w:rPr>
          <w:noProof/>
        </w:rPr>
      </w:r>
      <w:r>
        <w:rPr>
          <w:noProof/>
        </w:rPr>
        <w:fldChar w:fldCharType="separate"/>
      </w:r>
      <w:r>
        <w:rPr>
          <w:noProof/>
        </w:rPr>
        <w:t>58</w:t>
      </w:r>
      <w:r>
        <w:rPr>
          <w:noProof/>
        </w:rPr>
        <w:fldChar w:fldCharType="end"/>
      </w:r>
    </w:p>
    <w:p w14:paraId="77F74D16" w14:textId="0451829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_Toc192875102 \h </w:instrText>
      </w:r>
      <w:r>
        <w:rPr>
          <w:noProof/>
        </w:rPr>
      </w:r>
      <w:r>
        <w:rPr>
          <w:noProof/>
        </w:rPr>
        <w:fldChar w:fldCharType="separate"/>
      </w:r>
      <w:r>
        <w:rPr>
          <w:noProof/>
        </w:rPr>
        <w:t>58</w:t>
      </w:r>
      <w:r>
        <w:rPr>
          <w:noProof/>
        </w:rPr>
        <w:fldChar w:fldCharType="end"/>
      </w:r>
    </w:p>
    <w:p w14:paraId="65553ED3" w14:textId="188746D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_Toc192875103 \h </w:instrText>
      </w:r>
      <w:r>
        <w:rPr>
          <w:noProof/>
        </w:rPr>
      </w:r>
      <w:r>
        <w:rPr>
          <w:noProof/>
        </w:rPr>
        <w:fldChar w:fldCharType="separate"/>
      </w:r>
      <w:r>
        <w:rPr>
          <w:noProof/>
        </w:rPr>
        <w:t>58</w:t>
      </w:r>
      <w:r>
        <w:rPr>
          <w:noProof/>
        </w:rPr>
        <w:fldChar w:fldCharType="end"/>
      </w:r>
    </w:p>
    <w:p w14:paraId="12580BFB" w14:textId="594F57E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_Toc192875104 \h </w:instrText>
      </w:r>
      <w:r>
        <w:rPr>
          <w:noProof/>
        </w:rPr>
      </w:r>
      <w:r>
        <w:rPr>
          <w:noProof/>
        </w:rPr>
        <w:fldChar w:fldCharType="separate"/>
      </w:r>
      <w:r>
        <w:rPr>
          <w:noProof/>
        </w:rPr>
        <w:t>58</w:t>
      </w:r>
      <w:r>
        <w:rPr>
          <w:noProof/>
        </w:rPr>
        <w:fldChar w:fldCharType="end"/>
      </w:r>
    </w:p>
    <w:p w14:paraId="56D0622A" w14:textId="08D2794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_Toc192875105 \h </w:instrText>
      </w:r>
      <w:r>
        <w:rPr>
          <w:noProof/>
        </w:rPr>
      </w:r>
      <w:r>
        <w:rPr>
          <w:noProof/>
        </w:rPr>
        <w:fldChar w:fldCharType="separate"/>
      </w:r>
      <w:r>
        <w:rPr>
          <w:noProof/>
        </w:rPr>
        <w:t>58</w:t>
      </w:r>
      <w:r>
        <w:rPr>
          <w:noProof/>
        </w:rPr>
        <w:fldChar w:fldCharType="end"/>
      </w:r>
    </w:p>
    <w:p w14:paraId="1352D820" w14:textId="22253B0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_Toc192875106 \h </w:instrText>
      </w:r>
      <w:r>
        <w:rPr>
          <w:noProof/>
        </w:rPr>
      </w:r>
      <w:r>
        <w:rPr>
          <w:noProof/>
        </w:rPr>
        <w:fldChar w:fldCharType="separate"/>
      </w:r>
      <w:r>
        <w:rPr>
          <w:noProof/>
        </w:rPr>
        <w:t>58</w:t>
      </w:r>
      <w:r>
        <w:rPr>
          <w:noProof/>
        </w:rPr>
        <w:fldChar w:fldCharType="end"/>
      </w:r>
    </w:p>
    <w:p w14:paraId="6C3A088F" w14:textId="7544299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_Toc192875107 \h </w:instrText>
      </w:r>
      <w:r>
        <w:rPr>
          <w:noProof/>
        </w:rPr>
      </w:r>
      <w:r>
        <w:rPr>
          <w:noProof/>
        </w:rPr>
        <w:fldChar w:fldCharType="separate"/>
      </w:r>
      <w:r>
        <w:rPr>
          <w:noProof/>
        </w:rPr>
        <w:t>59</w:t>
      </w:r>
      <w:r>
        <w:rPr>
          <w:noProof/>
        </w:rPr>
        <w:fldChar w:fldCharType="end"/>
      </w:r>
    </w:p>
    <w:p w14:paraId="096733FD" w14:textId="40DCB161"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_Toc192875108 \h </w:instrText>
      </w:r>
      <w:r>
        <w:rPr>
          <w:noProof/>
        </w:rPr>
      </w:r>
      <w:r>
        <w:rPr>
          <w:noProof/>
        </w:rPr>
        <w:fldChar w:fldCharType="separate"/>
      </w:r>
      <w:r>
        <w:rPr>
          <w:noProof/>
        </w:rPr>
        <w:t>59</w:t>
      </w:r>
      <w:r>
        <w:rPr>
          <w:noProof/>
        </w:rPr>
        <w:fldChar w:fldCharType="end"/>
      </w:r>
    </w:p>
    <w:p w14:paraId="574222E3" w14:textId="6B2551B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_Toc192875109 \h </w:instrText>
      </w:r>
      <w:r>
        <w:rPr>
          <w:noProof/>
        </w:rPr>
      </w:r>
      <w:r>
        <w:rPr>
          <w:noProof/>
        </w:rPr>
        <w:fldChar w:fldCharType="separate"/>
      </w:r>
      <w:r>
        <w:rPr>
          <w:noProof/>
        </w:rPr>
        <w:t>59</w:t>
      </w:r>
      <w:r>
        <w:rPr>
          <w:noProof/>
        </w:rPr>
        <w:fldChar w:fldCharType="end"/>
      </w:r>
    </w:p>
    <w:p w14:paraId="1F413E3A" w14:textId="611ABCD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_Toc192875110 \h </w:instrText>
      </w:r>
      <w:r>
        <w:rPr>
          <w:noProof/>
        </w:rPr>
      </w:r>
      <w:r>
        <w:rPr>
          <w:noProof/>
        </w:rPr>
        <w:fldChar w:fldCharType="separate"/>
      </w:r>
      <w:r>
        <w:rPr>
          <w:noProof/>
        </w:rPr>
        <w:t>59</w:t>
      </w:r>
      <w:r>
        <w:rPr>
          <w:noProof/>
        </w:rPr>
        <w:fldChar w:fldCharType="end"/>
      </w:r>
    </w:p>
    <w:p w14:paraId="24FCEFCB" w14:textId="4C21D20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_Toc192875111 \h </w:instrText>
      </w:r>
      <w:r>
        <w:rPr>
          <w:noProof/>
        </w:rPr>
      </w:r>
      <w:r>
        <w:rPr>
          <w:noProof/>
        </w:rPr>
        <w:fldChar w:fldCharType="separate"/>
      </w:r>
      <w:r>
        <w:rPr>
          <w:noProof/>
        </w:rPr>
        <w:t>59</w:t>
      </w:r>
      <w:r>
        <w:rPr>
          <w:noProof/>
        </w:rPr>
        <w:fldChar w:fldCharType="end"/>
      </w:r>
    </w:p>
    <w:p w14:paraId="1688057B" w14:textId="2421411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_Toc192875112 \h </w:instrText>
      </w:r>
      <w:r>
        <w:rPr>
          <w:noProof/>
        </w:rPr>
      </w:r>
      <w:r>
        <w:rPr>
          <w:noProof/>
        </w:rPr>
        <w:fldChar w:fldCharType="separate"/>
      </w:r>
      <w:r>
        <w:rPr>
          <w:noProof/>
        </w:rPr>
        <w:t>60</w:t>
      </w:r>
      <w:r>
        <w:rPr>
          <w:noProof/>
        </w:rPr>
        <w:fldChar w:fldCharType="end"/>
      </w:r>
    </w:p>
    <w:p w14:paraId="7B470524" w14:textId="035FDCB6"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_Toc192875113 \h </w:instrText>
      </w:r>
      <w:r>
        <w:rPr>
          <w:noProof/>
        </w:rPr>
      </w:r>
      <w:r>
        <w:rPr>
          <w:noProof/>
        </w:rPr>
        <w:fldChar w:fldCharType="separate"/>
      </w:r>
      <w:r>
        <w:rPr>
          <w:noProof/>
        </w:rPr>
        <w:t>60</w:t>
      </w:r>
      <w:r>
        <w:rPr>
          <w:noProof/>
        </w:rPr>
        <w:fldChar w:fldCharType="end"/>
      </w:r>
    </w:p>
    <w:p w14:paraId="6E9D1E87" w14:textId="2E64B7C1"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_Toc192875114 \h </w:instrText>
      </w:r>
      <w:r>
        <w:rPr>
          <w:noProof/>
        </w:rPr>
      </w:r>
      <w:r>
        <w:rPr>
          <w:noProof/>
        </w:rPr>
        <w:fldChar w:fldCharType="separate"/>
      </w:r>
      <w:r>
        <w:rPr>
          <w:noProof/>
        </w:rPr>
        <w:t>60</w:t>
      </w:r>
      <w:r>
        <w:rPr>
          <w:noProof/>
        </w:rPr>
        <w:fldChar w:fldCharType="end"/>
      </w:r>
    </w:p>
    <w:p w14:paraId="1CA902FA" w14:textId="2F559DF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_Toc192875115 \h </w:instrText>
      </w:r>
      <w:r>
        <w:rPr>
          <w:noProof/>
        </w:rPr>
      </w:r>
      <w:r>
        <w:rPr>
          <w:noProof/>
        </w:rPr>
        <w:fldChar w:fldCharType="separate"/>
      </w:r>
      <w:r>
        <w:rPr>
          <w:noProof/>
        </w:rPr>
        <w:t>62</w:t>
      </w:r>
      <w:r>
        <w:rPr>
          <w:noProof/>
        </w:rPr>
        <w:fldChar w:fldCharType="end"/>
      </w:r>
    </w:p>
    <w:p w14:paraId="1AE3F3E2" w14:textId="67DEF7B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_Toc192875116 \h </w:instrText>
      </w:r>
      <w:r>
        <w:rPr>
          <w:noProof/>
        </w:rPr>
      </w:r>
      <w:r>
        <w:rPr>
          <w:noProof/>
        </w:rPr>
        <w:fldChar w:fldCharType="separate"/>
      </w:r>
      <w:r>
        <w:rPr>
          <w:noProof/>
        </w:rPr>
        <w:t>62</w:t>
      </w:r>
      <w:r>
        <w:rPr>
          <w:noProof/>
        </w:rPr>
        <w:fldChar w:fldCharType="end"/>
      </w:r>
    </w:p>
    <w:p w14:paraId="360FEE62" w14:textId="20E1515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_Toc192875117 \h </w:instrText>
      </w:r>
      <w:r>
        <w:rPr>
          <w:noProof/>
        </w:rPr>
      </w:r>
      <w:r>
        <w:rPr>
          <w:noProof/>
        </w:rPr>
        <w:fldChar w:fldCharType="separate"/>
      </w:r>
      <w:r>
        <w:rPr>
          <w:noProof/>
        </w:rPr>
        <w:t>62</w:t>
      </w:r>
      <w:r>
        <w:rPr>
          <w:noProof/>
        </w:rPr>
        <w:fldChar w:fldCharType="end"/>
      </w:r>
    </w:p>
    <w:p w14:paraId="1C38F1CE" w14:textId="4CB410C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_Toc192875118 \h </w:instrText>
      </w:r>
      <w:r>
        <w:rPr>
          <w:noProof/>
        </w:rPr>
      </w:r>
      <w:r>
        <w:rPr>
          <w:noProof/>
        </w:rPr>
        <w:fldChar w:fldCharType="separate"/>
      </w:r>
      <w:r>
        <w:rPr>
          <w:noProof/>
        </w:rPr>
        <w:t>62</w:t>
      </w:r>
      <w:r>
        <w:rPr>
          <w:noProof/>
        </w:rPr>
        <w:fldChar w:fldCharType="end"/>
      </w:r>
    </w:p>
    <w:p w14:paraId="4FA13B42" w14:textId="4EB6BA7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_Toc192875119 \h </w:instrText>
      </w:r>
      <w:r>
        <w:rPr>
          <w:noProof/>
        </w:rPr>
      </w:r>
      <w:r>
        <w:rPr>
          <w:noProof/>
        </w:rPr>
        <w:fldChar w:fldCharType="separate"/>
      </w:r>
      <w:r>
        <w:rPr>
          <w:noProof/>
        </w:rPr>
        <w:t>62</w:t>
      </w:r>
      <w:r>
        <w:rPr>
          <w:noProof/>
        </w:rPr>
        <w:fldChar w:fldCharType="end"/>
      </w:r>
    </w:p>
    <w:p w14:paraId="776B417E" w14:textId="5422ED4D"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_Toc192875120 \h </w:instrText>
      </w:r>
      <w:r>
        <w:rPr>
          <w:noProof/>
        </w:rPr>
      </w:r>
      <w:r>
        <w:rPr>
          <w:noProof/>
        </w:rPr>
        <w:fldChar w:fldCharType="separate"/>
      </w:r>
      <w:r>
        <w:rPr>
          <w:noProof/>
        </w:rPr>
        <w:t>62</w:t>
      </w:r>
      <w:r>
        <w:rPr>
          <w:noProof/>
        </w:rPr>
        <w:fldChar w:fldCharType="end"/>
      </w:r>
    </w:p>
    <w:p w14:paraId="68BC7BE7" w14:textId="30FCE317"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_Toc192875121 \h </w:instrText>
      </w:r>
      <w:r>
        <w:rPr>
          <w:noProof/>
        </w:rPr>
      </w:r>
      <w:r>
        <w:rPr>
          <w:noProof/>
        </w:rPr>
        <w:fldChar w:fldCharType="separate"/>
      </w:r>
      <w:r>
        <w:rPr>
          <w:noProof/>
        </w:rPr>
        <w:t>63</w:t>
      </w:r>
      <w:r>
        <w:rPr>
          <w:noProof/>
        </w:rPr>
        <w:fldChar w:fldCharType="end"/>
      </w:r>
    </w:p>
    <w:p w14:paraId="21EA33F2" w14:textId="04D0268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_Toc192875122 \h </w:instrText>
      </w:r>
      <w:r>
        <w:rPr>
          <w:noProof/>
        </w:rPr>
      </w:r>
      <w:r>
        <w:rPr>
          <w:noProof/>
        </w:rPr>
        <w:fldChar w:fldCharType="separate"/>
      </w:r>
      <w:r>
        <w:rPr>
          <w:noProof/>
        </w:rPr>
        <w:t>64</w:t>
      </w:r>
      <w:r>
        <w:rPr>
          <w:noProof/>
        </w:rPr>
        <w:fldChar w:fldCharType="end"/>
      </w:r>
    </w:p>
    <w:p w14:paraId="30D79B63" w14:textId="3D2AE857"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_Toc192875123 \h </w:instrText>
      </w:r>
      <w:r>
        <w:rPr>
          <w:noProof/>
        </w:rPr>
      </w:r>
      <w:r>
        <w:rPr>
          <w:noProof/>
        </w:rPr>
        <w:fldChar w:fldCharType="separate"/>
      </w:r>
      <w:r>
        <w:rPr>
          <w:noProof/>
        </w:rPr>
        <w:t>64</w:t>
      </w:r>
      <w:r>
        <w:rPr>
          <w:noProof/>
        </w:rPr>
        <w:fldChar w:fldCharType="end"/>
      </w:r>
    </w:p>
    <w:p w14:paraId="5A7101F3" w14:textId="2304844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_Toc192875124 \h </w:instrText>
      </w:r>
      <w:r>
        <w:rPr>
          <w:noProof/>
        </w:rPr>
      </w:r>
      <w:r>
        <w:rPr>
          <w:noProof/>
        </w:rPr>
        <w:fldChar w:fldCharType="separate"/>
      </w:r>
      <w:r>
        <w:rPr>
          <w:noProof/>
        </w:rPr>
        <w:t>64</w:t>
      </w:r>
      <w:r>
        <w:rPr>
          <w:noProof/>
        </w:rPr>
        <w:fldChar w:fldCharType="end"/>
      </w:r>
    </w:p>
    <w:p w14:paraId="3C64B114" w14:textId="1B55CE5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_Toc192875125 \h </w:instrText>
      </w:r>
      <w:r>
        <w:rPr>
          <w:noProof/>
        </w:rPr>
      </w:r>
      <w:r>
        <w:rPr>
          <w:noProof/>
        </w:rPr>
        <w:fldChar w:fldCharType="separate"/>
      </w:r>
      <w:r>
        <w:rPr>
          <w:noProof/>
        </w:rPr>
        <w:t>65</w:t>
      </w:r>
      <w:r>
        <w:rPr>
          <w:noProof/>
        </w:rPr>
        <w:fldChar w:fldCharType="end"/>
      </w:r>
    </w:p>
    <w:p w14:paraId="7DEA1205" w14:textId="41F568F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_Toc192875126 \h </w:instrText>
      </w:r>
      <w:r>
        <w:rPr>
          <w:noProof/>
        </w:rPr>
      </w:r>
      <w:r>
        <w:rPr>
          <w:noProof/>
        </w:rPr>
        <w:fldChar w:fldCharType="separate"/>
      </w:r>
      <w:r>
        <w:rPr>
          <w:noProof/>
        </w:rPr>
        <w:t>65</w:t>
      </w:r>
      <w:r>
        <w:rPr>
          <w:noProof/>
        </w:rPr>
        <w:fldChar w:fldCharType="end"/>
      </w:r>
    </w:p>
    <w:p w14:paraId="17C24E24" w14:textId="540FA69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_Toc192875127 \h </w:instrText>
      </w:r>
      <w:r>
        <w:rPr>
          <w:noProof/>
        </w:rPr>
      </w:r>
      <w:r>
        <w:rPr>
          <w:noProof/>
        </w:rPr>
        <w:fldChar w:fldCharType="separate"/>
      </w:r>
      <w:r>
        <w:rPr>
          <w:noProof/>
        </w:rPr>
        <w:t>65</w:t>
      </w:r>
      <w:r>
        <w:rPr>
          <w:noProof/>
        </w:rPr>
        <w:fldChar w:fldCharType="end"/>
      </w:r>
    </w:p>
    <w:p w14:paraId="143C8C87" w14:textId="3584B5A6"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sidRPr="00903D32">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Notifications</w:t>
      </w:r>
      <w:r>
        <w:rPr>
          <w:noProof/>
        </w:rPr>
        <w:tab/>
      </w:r>
      <w:r>
        <w:rPr>
          <w:noProof/>
        </w:rPr>
        <w:fldChar w:fldCharType="begin" w:fldLock="1"/>
      </w:r>
      <w:r>
        <w:rPr>
          <w:noProof/>
        </w:rPr>
        <w:instrText xml:space="preserve"> PAGEREF _Toc192875128 \h </w:instrText>
      </w:r>
      <w:r>
        <w:rPr>
          <w:noProof/>
        </w:rPr>
      </w:r>
      <w:r>
        <w:rPr>
          <w:noProof/>
        </w:rPr>
        <w:fldChar w:fldCharType="separate"/>
      </w:r>
      <w:r>
        <w:rPr>
          <w:noProof/>
        </w:rPr>
        <w:t>66</w:t>
      </w:r>
      <w:r>
        <w:rPr>
          <w:noProof/>
        </w:rPr>
        <w:fldChar w:fldCharType="end"/>
      </w:r>
    </w:p>
    <w:p w14:paraId="71E7DB86" w14:textId="628AD74D"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_Toc192875129 \h </w:instrText>
      </w:r>
      <w:r>
        <w:rPr>
          <w:noProof/>
        </w:rPr>
      </w:r>
      <w:r>
        <w:rPr>
          <w:noProof/>
        </w:rPr>
        <w:fldChar w:fldCharType="separate"/>
      </w:r>
      <w:r>
        <w:rPr>
          <w:noProof/>
        </w:rPr>
        <w:t>67</w:t>
      </w:r>
      <w:r>
        <w:rPr>
          <w:noProof/>
        </w:rPr>
        <w:fldChar w:fldCharType="end"/>
      </w:r>
    </w:p>
    <w:p w14:paraId="66DDA4A1" w14:textId="0983201D"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_Toc192875130 \h </w:instrText>
      </w:r>
      <w:r>
        <w:rPr>
          <w:noProof/>
        </w:rPr>
      </w:r>
      <w:r>
        <w:rPr>
          <w:noProof/>
        </w:rPr>
        <w:fldChar w:fldCharType="separate"/>
      </w:r>
      <w:r>
        <w:rPr>
          <w:noProof/>
        </w:rPr>
        <w:t>67</w:t>
      </w:r>
      <w:r>
        <w:rPr>
          <w:noProof/>
        </w:rPr>
        <w:fldChar w:fldCharType="end"/>
      </w:r>
    </w:p>
    <w:p w14:paraId="6001A58E" w14:textId="2BCFCEB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Structured data types</w:t>
      </w:r>
      <w:r>
        <w:rPr>
          <w:noProof/>
        </w:rPr>
        <w:tab/>
      </w:r>
      <w:r>
        <w:rPr>
          <w:noProof/>
        </w:rPr>
        <w:fldChar w:fldCharType="begin" w:fldLock="1"/>
      </w:r>
      <w:r>
        <w:rPr>
          <w:noProof/>
        </w:rPr>
        <w:instrText xml:space="preserve"> PAGEREF _Toc192875131 \h </w:instrText>
      </w:r>
      <w:r>
        <w:rPr>
          <w:noProof/>
        </w:rPr>
      </w:r>
      <w:r>
        <w:rPr>
          <w:noProof/>
        </w:rPr>
        <w:fldChar w:fldCharType="separate"/>
      </w:r>
      <w:r>
        <w:rPr>
          <w:noProof/>
        </w:rPr>
        <w:t>67</w:t>
      </w:r>
      <w:r>
        <w:rPr>
          <w:noProof/>
        </w:rPr>
        <w:fldChar w:fldCharType="end"/>
      </w:r>
    </w:p>
    <w:p w14:paraId="3A391619" w14:textId="108F24A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_Toc192875132 \h </w:instrText>
      </w:r>
      <w:r>
        <w:rPr>
          <w:noProof/>
        </w:rPr>
      </w:r>
      <w:r>
        <w:rPr>
          <w:noProof/>
        </w:rPr>
        <w:fldChar w:fldCharType="separate"/>
      </w:r>
      <w:r>
        <w:rPr>
          <w:noProof/>
        </w:rPr>
        <w:t>67</w:t>
      </w:r>
      <w:r>
        <w:rPr>
          <w:noProof/>
        </w:rPr>
        <w:fldChar w:fldCharType="end"/>
      </w:r>
    </w:p>
    <w:p w14:paraId="3B118AEF" w14:textId="75CFFC9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_Toc192875133 \h </w:instrText>
      </w:r>
      <w:r>
        <w:rPr>
          <w:noProof/>
        </w:rPr>
      </w:r>
      <w:r>
        <w:rPr>
          <w:noProof/>
        </w:rPr>
        <w:fldChar w:fldCharType="separate"/>
      </w:r>
      <w:r>
        <w:rPr>
          <w:noProof/>
        </w:rPr>
        <w:t>68</w:t>
      </w:r>
      <w:r>
        <w:rPr>
          <w:noProof/>
        </w:rPr>
        <w:fldChar w:fldCharType="end"/>
      </w:r>
    </w:p>
    <w:p w14:paraId="2B0BC21A" w14:textId="6D051E0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_Toc192875134 \h </w:instrText>
      </w:r>
      <w:r>
        <w:rPr>
          <w:noProof/>
        </w:rPr>
      </w:r>
      <w:r>
        <w:rPr>
          <w:noProof/>
        </w:rPr>
        <w:fldChar w:fldCharType="separate"/>
      </w:r>
      <w:r>
        <w:rPr>
          <w:noProof/>
        </w:rPr>
        <w:t>68</w:t>
      </w:r>
      <w:r>
        <w:rPr>
          <w:noProof/>
        </w:rPr>
        <w:fldChar w:fldCharType="end"/>
      </w:r>
    </w:p>
    <w:p w14:paraId="7D2219A9" w14:textId="3DBF1A4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_Toc192875135 \h </w:instrText>
      </w:r>
      <w:r>
        <w:rPr>
          <w:noProof/>
        </w:rPr>
      </w:r>
      <w:r>
        <w:rPr>
          <w:noProof/>
        </w:rPr>
        <w:fldChar w:fldCharType="separate"/>
      </w:r>
      <w:r>
        <w:rPr>
          <w:noProof/>
        </w:rPr>
        <w:t>68</w:t>
      </w:r>
      <w:r>
        <w:rPr>
          <w:noProof/>
        </w:rPr>
        <w:fldChar w:fldCharType="end"/>
      </w:r>
    </w:p>
    <w:p w14:paraId="203F6DC5" w14:textId="7785D47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_Toc192875136 \h </w:instrText>
      </w:r>
      <w:r>
        <w:rPr>
          <w:noProof/>
        </w:rPr>
      </w:r>
      <w:r>
        <w:rPr>
          <w:noProof/>
        </w:rPr>
        <w:fldChar w:fldCharType="separate"/>
      </w:r>
      <w:r>
        <w:rPr>
          <w:noProof/>
        </w:rPr>
        <w:t>68</w:t>
      </w:r>
      <w:r>
        <w:rPr>
          <w:noProof/>
        </w:rPr>
        <w:fldChar w:fldCharType="end"/>
      </w:r>
    </w:p>
    <w:p w14:paraId="3C62DE55" w14:textId="48754F6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_Toc192875137 \h </w:instrText>
      </w:r>
      <w:r>
        <w:rPr>
          <w:noProof/>
        </w:rPr>
      </w:r>
      <w:r>
        <w:rPr>
          <w:noProof/>
        </w:rPr>
        <w:fldChar w:fldCharType="separate"/>
      </w:r>
      <w:r>
        <w:rPr>
          <w:noProof/>
        </w:rPr>
        <w:t>69</w:t>
      </w:r>
      <w:r>
        <w:rPr>
          <w:noProof/>
        </w:rPr>
        <w:fldChar w:fldCharType="end"/>
      </w:r>
    </w:p>
    <w:p w14:paraId="37F82C76" w14:textId="77FE1A92"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_Toc192875138 \h </w:instrText>
      </w:r>
      <w:r>
        <w:rPr>
          <w:noProof/>
        </w:rPr>
      </w:r>
      <w:r>
        <w:rPr>
          <w:noProof/>
        </w:rPr>
        <w:fldChar w:fldCharType="separate"/>
      </w:r>
      <w:r>
        <w:rPr>
          <w:noProof/>
        </w:rPr>
        <w:t>69</w:t>
      </w:r>
      <w:r>
        <w:rPr>
          <w:noProof/>
        </w:rPr>
        <w:fldChar w:fldCharType="end"/>
      </w:r>
    </w:p>
    <w:p w14:paraId="46CE6C94" w14:textId="23E61D2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Simple data types and enumerations</w:t>
      </w:r>
      <w:r>
        <w:rPr>
          <w:noProof/>
        </w:rPr>
        <w:tab/>
      </w:r>
      <w:r>
        <w:rPr>
          <w:noProof/>
        </w:rPr>
        <w:fldChar w:fldCharType="begin" w:fldLock="1"/>
      </w:r>
      <w:r>
        <w:rPr>
          <w:noProof/>
        </w:rPr>
        <w:instrText xml:space="preserve"> PAGEREF _Toc192875139 \h </w:instrText>
      </w:r>
      <w:r>
        <w:rPr>
          <w:noProof/>
        </w:rPr>
      </w:r>
      <w:r>
        <w:rPr>
          <w:noProof/>
        </w:rPr>
        <w:fldChar w:fldCharType="separate"/>
      </w:r>
      <w:r>
        <w:rPr>
          <w:noProof/>
        </w:rPr>
        <w:t>69</w:t>
      </w:r>
      <w:r>
        <w:rPr>
          <w:noProof/>
        </w:rPr>
        <w:fldChar w:fldCharType="end"/>
      </w:r>
    </w:p>
    <w:p w14:paraId="78284F11" w14:textId="6152FFB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_Toc192875140 \h </w:instrText>
      </w:r>
      <w:r>
        <w:rPr>
          <w:noProof/>
        </w:rPr>
      </w:r>
      <w:r>
        <w:rPr>
          <w:noProof/>
        </w:rPr>
        <w:fldChar w:fldCharType="separate"/>
      </w:r>
      <w:r>
        <w:rPr>
          <w:noProof/>
        </w:rPr>
        <w:t>69</w:t>
      </w:r>
      <w:r>
        <w:rPr>
          <w:noProof/>
        </w:rPr>
        <w:fldChar w:fldCharType="end"/>
      </w:r>
    </w:p>
    <w:p w14:paraId="3D6E2F32" w14:textId="7086B82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_Toc192875141 \h </w:instrText>
      </w:r>
      <w:r>
        <w:rPr>
          <w:noProof/>
        </w:rPr>
      </w:r>
      <w:r>
        <w:rPr>
          <w:noProof/>
        </w:rPr>
        <w:fldChar w:fldCharType="separate"/>
      </w:r>
      <w:r>
        <w:rPr>
          <w:noProof/>
        </w:rPr>
        <w:t>69</w:t>
      </w:r>
      <w:r>
        <w:rPr>
          <w:noProof/>
        </w:rPr>
        <w:fldChar w:fldCharType="end"/>
      </w:r>
    </w:p>
    <w:p w14:paraId="471559EB" w14:textId="56F44BF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_Toc192875142 \h </w:instrText>
      </w:r>
      <w:r>
        <w:rPr>
          <w:noProof/>
        </w:rPr>
      </w:r>
      <w:r>
        <w:rPr>
          <w:noProof/>
        </w:rPr>
        <w:fldChar w:fldCharType="separate"/>
      </w:r>
      <w:r>
        <w:rPr>
          <w:noProof/>
        </w:rPr>
        <w:t>69</w:t>
      </w:r>
      <w:r>
        <w:rPr>
          <w:noProof/>
        </w:rPr>
        <w:fldChar w:fldCharType="end"/>
      </w:r>
    </w:p>
    <w:p w14:paraId="19277486" w14:textId="4022B88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_Toc192875143 \h </w:instrText>
      </w:r>
      <w:r>
        <w:rPr>
          <w:noProof/>
        </w:rPr>
      </w:r>
      <w:r>
        <w:rPr>
          <w:noProof/>
        </w:rPr>
        <w:fldChar w:fldCharType="separate"/>
      </w:r>
      <w:r>
        <w:rPr>
          <w:noProof/>
        </w:rPr>
        <w:t>69</w:t>
      </w:r>
      <w:r>
        <w:rPr>
          <w:noProof/>
        </w:rPr>
        <w:fldChar w:fldCharType="end"/>
      </w:r>
    </w:p>
    <w:p w14:paraId="19ADFE97" w14:textId="28A2CD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_Toc192875144 \h </w:instrText>
      </w:r>
      <w:r>
        <w:rPr>
          <w:noProof/>
        </w:rPr>
      </w:r>
      <w:r>
        <w:rPr>
          <w:noProof/>
        </w:rPr>
        <w:fldChar w:fldCharType="separate"/>
      </w:r>
      <w:r>
        <w:rPr>
          <w:noProof/>
        </w:rPr>
        <w:t>70</w:t>
      </w:r>
      <w:r>
        <w:rPr>
          <w:noProof/>
        </w:rPr>
        <w:fldChar w:fldCharType="end"/>
      </w:r>
    </w:p>
    <w:p w14:paraId="430CAC64" w14:textId="7244787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_Toc192875145 \h </w:instrText>
      </w:r>
      <w:r>
        <w:rPr>
          <w:noProof/>
        </w:rPr>
      </w:r>
      <w:r>
        <w:rPr>
          <w:noProof/>
        </w:rPr>
        <w:fldChar w:fldCharType="separate"/>
      </w:r>
      <w:r>
        <w:rPr>
          <w:noProof/>
        </w:rPr>
        <w:t>70</w:t>
      </w:r>
      <w:r>
        <w:rPr>
          <w:noProof/>
        </w:rPr>
        <w:fldChar w:fldCharType="end"/>
      </w:r>
    </w:p>
    <w:p w14:paraId="583E4162" w14:textId="754BF046"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_Toc192875146 \h </w:instrText>
      </w:r>
      <w:r>
        <w:rPr>
          <w:noProof/>
        </w:rPr>
      </w:r>
      <w:r>
        <w:rPr>
          <w:noProof/>
        </w:rPr>
        <w:fldChar w:fldCharType="separate"/>
      </w:r>
      <w:r>
        <w:rPr>
          <w:noProof/>
        </w:rPr>
        <w:t>70</w:t>
      </w:r>
      <w:r>
        <w:rPr>
          <w:noProof/>
        </w:rPr>
        <w:fldChar w:fldCharType="end"/>
      </w:r>
    </w:p>
    <w:p w14:paraId="675F2A43" w14:textId="74D1E468"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_Toc192875147 \h </w:instrText>
      </w:r>
      <w:r>
        <w:rPr>
          <w:noProof/>
        </w:rPr>
      </w:r>
      <w:r>
        <w:rPr>
          <w:noProof/>
        </w:rPr>
        <w:fldChar w:fldCharType="separate"/>
      </w:r>
      <w:r>
        <w:rPr>
          <w:noProof/>
        </w:rPr>
        <w:t>70</w:t>
      </w:r>
      <w:r>
        <w:rPr>
          <w:noProof/>
        </w:rPr>
        <w:fldChar w:fldCharType="end"/>
      </w:r>
    </w:p>
    <w:p w14:paraId="48E52820" w14:textId="67E2D428" w:rsidR="00AD0422" w:rsidRDefault="00AD0422">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_Toc192875148 \h </w:instrText>
      </w:r>
      <w:r>
        <w:rPr>
          <w:noProof/>
        </w:rPr>
      </w:r>
      <w:r>
        <w:rPr>
          <w:noProof/>
        </w:rPr>
        <w:fldChar w:fldCharType="separate"/>
      </w:r>
      <w:r>
        <w:rPr>
          <w:noProof/>
        </w:rPr>
        <w:t>71</w:t>
      </w:r>
      <w:r>
        <w:rPr>
          <w:noProof/>
        </w:rPr>
        <w:fldChar w:fldCharType="end"/>
      </w:r>
    </w:p>
    <w:p w14:paraId="1A414106" w14:textId="584DE94F"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_Toc192875149 \h </w:instrText>
      </w:r>
      <w:r>
        <w:rPr>
          <w:noProof/>
        </w:rPr>
      </w:r>
      <w:r>
        <w:rPr>
          <w:noProof/>
        </w:rPr>
        <w:fldChar w:fldCharType="separate"/>
      </w:r>
      <w:r>
        <w:rPr>
          <w:noProof/>
        </w:rPr>
        <w:t>71</w:t>
      </w:r>
      <w:r>
        <w:rPr>
          <w:noProof/>
        </w:rPr>
        <w:fldChar w:fldCharType="end"/>
      </w:r>
    </w:p>
    <w:p w14:paraId="54683E26" w14:textId="173D5A8E"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_Toc192875150 \h </w:instrText>
      </w:r>
      <w:r>
        <w:rPr>
          <w:noProof/>
        </w:rPr>
      </w:r>
      <w:r>
        <w:rPr>
          <w:noProof/>
        </w:rPr>
        <w:fldChar w:fldCharType="separate"/>
      </w:r>
      <w:r>
        <w:rPr>
          <w:noProof/>
        </w:rPr>
        <w:t>71</w:t>
      </w:r>
      <w:r>
        <w:rPr>
          <w:noProof/>
        </w:rPr>
        <w:fldChar w:fldCharType="end"/>
      </w:r>
    </w:p>
    <w:p w14:paraId="3E250FC5" w14:textId="3D61B50B"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_Toc192875151 \h </w:instrText>
      </w:r>
      <w:r>
        <w:rPr>
          <w:noProof/>
        </w:rPr>
      </w:r>
      <w:r>
        <w:rPr>
          <w:noProof/>
        </w:rPr>
        <w:fldChar w:fldCharType="separate"/>
      </w:r>
      <w:r>
        <w:rPr>
          <w:noProof/>
        </w:rPr>
        <w:t>83</w:t>
      </w:r>
      <w:r>
        <w:rPr>
          <w:noProof/>
        </w:rPr>
        <w:fldChar w:fldCharType="end"/>
      </w:r>
    </w:p>
    <w:p w14:paraId="2EDADBD9" w14:textId="751806B5" w:rsidR="00AD0422" w:rsidRDefault="00AD0422">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_Toc192875152 \h </w:instrText>
      </w:r>
      <w:r>
        <w:rPr>
          <w:noProof/>
        </w:rPr>
      </w:r>
      <w:r>
        <w:rPr>
          <w:noProof/>
        </w:rPr>
        <w:fldChar w:fldCharType="separate"/>
      </w:r>
      <w:r>
        <w:rPr>
          <w:noProof/>
        </w:rPr>
        <w:t>90</w:t>
      </w:r>
      <w:r>
        <w:rPr>
          <w:noProof/>
        </w:rPr>
        <w:fldChar w:fldCharType="end"/>
      </w:r>
    </w:p>
    <w:p w14:paraId="15FB20EE" w14:textId="1D30E129" w:rsidR="00E9750A" w:rsidRDefault="00285CC2">
      <w: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9287495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192874953"/>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192874954"/>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192874955"/>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Heading1"/>
      </w:pPr>
      <w:bookmarkStart w:id="124" w:name="_Toc162009108"/>
      <w:bookmarkStart w:id="125" w:name="_Toc170160869"/>
      <w:bookmarkStart w:id="126" w:name="_Toc192874956"/>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Heading2"/>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192874957"/>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192874958"/>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192874959"/>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12" w:name="_Toc133434728"/>
      <w:bookmarkStart w:id="213" w:name="_Toc138693911"/>
      <w:bookmarkStart w:id="214" w:name="_Toc148535621"/>
      <w:bookmarkStart w:id="215" w:name="_Toc162009112"/>
      <w:bookmarkStart w:id="216" w:name="_Toc170160873"/>
      <w:bookmarkStart w:id="217" w:name="_Toc192874960"/>
      <w:r>
        <w:lastRenderedPageBreak/>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Heading2"/>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192874961"/>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255" w:name="_Toc148535623"/>
      <w:bookmarkStart w:id="256" w:name="_Toc162009114"/>
      <w:bookmarkStart w:id="257" w:name="_Toc170160875"/>
      <w:bookmarkStart w:id="258" w:name="_Toc192874962"/>
      <w:r>
        <w:lastRenderedPageBreak/>
        <w:t>4.2</w:t>
      </w:r>
      <w:r>
        <w:tab/>
        <w:t>Nadrf_DataManagement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Heading3"/>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192874963"/>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Heading4"/>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192874964"/>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333" w:name="_Toc162009117"/>
      <w:bookmarkStart w:id="334" w:name="_Toc170160878"/>
      <w:bookmarkStart w:id="335" w:name="_Toc192874965"/>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15pt;height:106.15pt;mso-width-percent:0;mso-height-percent:0;mso-width-percent:0;mso-height-percent:0" o:ole="">
            <v:imagedata r:id="rId12" o:title=""/>
          </v:shape>
          <o:OLEObject Type="Embed" ProgID="Visio.Drawing.15" ShapeID="_x0000_i1026" DrawAspect="Content" ObjectID="_180347929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5pt;height:119.45pt;mso-width-percent:0;mso-height-percent:0;mso-width-percent:0;mso-height-percent:0" o:ole="">
            <v:imagedata r:id="rId14" o:title=""/>
          </v:shape>
          <o:OLEObject Type="Embed" ProgID="Visio.Drawing.15" ShapeID="_x0000_i1027" DrawAspect="Content" ObjectID="_1803479297" r:id="rId15"/>
        </w:object>
      </w:r>
    </w:p>
    <w:p w14:paraId="5E8CC08C" w14:textId="77777777" w:rsidR="00E9750A" w:rsidRDefault="00A16F12">
      <w:pPr>
        <w:pStyle w:val="TF"/>
      </w:pPr>
      <w:r>
        <w:t xml:space="preserve">Figure 4.2.1.2-2: </w:t>
      </w:r>
      <w:bookmarkStart w:id="336" w:name="_Hlk68599672"/>
      <w:r>
        <w:t xml:space="preserve">Nadrf_DataManagement service </w:t>
      </w:r>
      <w:bookmarkEnd w:id="336"/>
      <w:r>
        <w:t>architecture, reference point representation</w:t>
      </w:r>
    </w:p>
    <w:p w14:paraId="58C3AFF9" w14:textId="77777777" w:rsidR="00E9750A" w:rsidRDefault="00A16F12">
      <w:pPr>
        <w:pStyle w:val="Heading4"/>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192874966"/>
      <w:r>
        <w:rPr>
          <w:lang w:val="en-US"/>
        </w:rPr>
        <w:lastRenderedPageBreak/>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Heading5"/>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192874967"/>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421" w:name="_Toc162009120"/>
      <w:bookmarkStart w:id="422" w:name="_Toc170160881"/>
      <w:bookmarkStart w:id="423" w:name="_Toc192874968"/>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192874969"/>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Heading4"/>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192874970"/>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67903508"/>
      <w:bookmarkStart w:id="477" w:name="_Toc510696592"/>
      <w:bookmarkStart w:id="478" w:name="_Toc35971384"/>
      <w:bookmarkStart w:id="479" w:name="_Toc73173215"/>
      <w:bookmarkStart w:id="480" w:name="_Toc76110434"/>
      <w:bookmarkStart w:id="481" w:name="_Toc72766425"/>
      <w:bookmarkStart w:id="482" w:name="_Toc35971399"/>
      <w:bookmarkStart w:id="483" w:name="_Toc68594633"/>
      <w:bookmarkStart w:id="484" w:name="_Toc81242794"/>
      <w:bookmarkStart w:id="485" w:name="_Toc72766998"/>
      <w:bookmarkStart w:id="486" w:name="_Toc73042450"/>
      <w:bookmarkStart w:id="487" w:name="_Toc510696608"/>
      <w:bookmarkStart w:id="488" w:name="_Toc192874971"/>
      <w:r>
        <w:lastRenderedPageBreak/>
        <w:t>4.2.2.2</w:t>
      </w:r>
      <w:r>
        <w:tab/>
        <w:t>Nadrf_DataManagement_StorageRequest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8"/>
    </w:p>
    <w:p w14:paraId="6245225D" w14:textId="77777777" w:rsidR="00E9750A" w:rsidRDefault="00A16F12">
      <w:pPr>
        <w:pStyle w:val="Heading5"/>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192874972"/>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192874973"/>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9pt;height:149.85pt;mso-width-percent:0;mso-height-percent:0;mso-width-percent:0;mso-height-percent:0" o:ole="">
            <v:imagedata r:id="rId16" o:title=""/>
          </v:shape>
          <o:OLEObject Type="Embed" ProgID="Visio.Drawing.15" ShapeID="_x0000_i1028" DrawAspect="Content" ObjectID="_180347929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529" w:name="_Toc138693925"/>
      <w:bookmarkStart w:id="530" w:name="_Toc148535635"/>
      <w:bookmarkStart w:id="531" w:name="_Toc162009126"/>
      <w:bookmarkStart w:id="532" w:name="_Toc170160887"/>
      <w:bookmarkStart w:id="533" w:name="_Toc192874974"/>
      <w:r>
        <w:t>4.2.2.3</w:t>
      </w:r>
      <w:r>
        <w:tab/>
        <w:t>Nadrf_DataManagement_StorageSubscriptionRequest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Heading5"/>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192874975"/>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192874976"/>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4pt;height:149.85pt;mso-width-percent:0;mso-height-percent:0;mso-width-percent:0;mso-height-percent:0" o:ole="">
            <v:imagedata r:id="rId18" o:title=""/>
          </v:shape>
          <o:OLEObject Type="Embed" ProgID="Visio.Drawing.15" ShapeID="_x0000_i1029" DrawAspect="Content" ObjectID="_180347929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574" w:name="_Toc138693928"/>
      <w:bookmarkStart w:id="575" w:name="_Toc148535638"/>
      <w:bookmarkStart w:id="576" w:name="_Toc162009129"/>
      <w:bookmarkStart w:id="577" w:name="_Toc170160890"/>
      <w:bookmarkStart w:id="578" w:name="_Toc192874977"/>
      <w:r>
        <w:t>4.2.2.4</w:t>
      </w:r>
      <w:r>
        <w:tab/>
        <w:t>Nadrf_DataManagement_StorageSubscriptionRemoval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Heading5"/>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192874978"/>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192874979"/>
      <w:r>
        <w:lastRenderedPageBreak/>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4pt;height:149.85pt;mso-width-percent:0;mso-height-percent:0;mso-width-percent:0;mso-height-percent:0" o:ole="">
            <v:imagedata r:id="rId20" o:title=""/>
          </v:shape>
          <o:OLEObject Type="Embed" ProgID="Visio.Drawing.15" ShapeID="_x0000_i1030" DrawAspect="Content" ObjectID="_1803479300"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619" w:name="_Toc138693931"/>
      <w:bookmarkStart w:id="620" w:name="_Toc148535641"/>
      <w:bookmarkStart w:id="621" w:name="_Toc162009132"/>
      <w:bookmarkStart w:id="622" w:name="_Toc170160893"/>
      <w:bookmarkStart w:id="623" w:name="_Toc192874980"/>
      <w:r>
        <w:t>4.2.2.5</w:t>
      </w:r>
      <w:r>
        <w:tab/>
        <w:t>Nadrf_DataManagement_RetrievalRequest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Heading5"/>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192874981"/>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651" w:name="_Toc162009134"/>
      <w:bookmarkStart w:id="652" w:name="_Toc170160895"/>
      <w:bookmarkStart w:id="653" w:name="_Toc192874982"/>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15pt;mso-width-percent:0;mso-height-percent:0;mso-width-percent:0;mso-height-percent:0" o:ole="">
            <v:imagedata r:id="rId22" o:title=""/>
          </v:shape>
          <o:OLEObject Type="Embed" ProgID="Visio.Drawing.15" ShapeID="_x0000_i1031" DrawAspect="Content" ObjectID="_1803479301"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192874983"/>
      <w:r>
        <w:lastRenderedPageBreak/>
        <w:t>4.2.2.6</w:t>
      </w:r>
      <w:r>
        <w:tab/>
        <w:t>Nadrf_DataManagement_RetrievalSubscribe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Heading5"/>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192874984"/>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696" w:name="_Toc162009137"/>
      <w:bookmarkStart w:id="697" w:name="_Toc170160898"/>
      <w:bookmarkStart w:id="698" w:name="_Toc192874985"/>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9pt;height:149.85pt;mso-width-percent:0;mso-height-percent:0;mso-width-percent:0;mso-height-percent:0" o:ole="">
            <v:imagedata r:id="rId24" o:title=""/>
          </v:shape>
          <o:OLEObject Type="Embed" ProgID="Visio.Drawing.15" ShapeID="_x0000_i1032" DrawAspect="Content" ObjectID="_180347930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711" w:name="_Toc162009138"/>
      <w:bookmarkStart w:id="712" w:name="_Toc170160899"/>
      <w:bookmarkStart w:id="713" w:name="_Toc192874986"/>
      <w:r>
        <w:t>4.2.2.7</w:t>
      </w:r>
      <w:r>
        <w:tab/>
        <w:t>Nadrf_DataManagement_RetrievalUnsubscribe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Heading5"/>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192874987"/>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192874988"/>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9pt;height:149.85pt;mso-width-percent:0;mso-height-percent:0;mso-width-percent:0;mso-height-percent:0" o:ole="">
            <v:imagedata r:id="rId26" o:title=""/>
          </v:shape>
          <o:OLEObject Type="Embed" ProgID="Visio.Drawing.15" ShapeID="_x0000_i1033" DrawAspect="Content" ObjectID="_180347930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192874989"/>
      <w:r>
        <w:lastRenderedPageBreak/>
        <w:t>4.2.2.8</w:t>
      </w:r>
      <w:r>
        <w:tab/>
        <w:t>Nadrf_DataManagement_RetrievalNotify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Heading5"/>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192874990"/>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784" w:name="_Toc138693942"/>
      <w:bookmarkStart w:id="785" w:name="_Toc148535652"/>
      <w:bookmarkStart w:id="786" w:name="_Toc162009143"/>
      <w:bookmarkStart w:id="787" w:name="_Toc170160904"/>
      <w:bookmarkStart w:id="788" w:name="_Toc192874991"/>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9pt;height:149.85pt;mso-width-percent:0;mso-height-percent:0;mso-width-percent:0;mso-height-percent:0" o:ole="">
            <v:imagedata r:id="rId28" o:title=""/>
          </v:shape>
          <o:OLEObject Type="Embed" ProgID="Visio.Drawing.15" ShapeID="_x0000_i1034" DrawAspect="Content" ObjectID="_180347930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798" w:name="_Toc162009144"/>
      <w:bookmarkStart w:id="799" w:name="_Toc170160905"/>
      <w:bookmarkStart w:id="800" w:name="_Toc192874992"/>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79.85pt;height:138.15pt;mso-width-percent:0;mso-height-percent:0;mso-width-percent:0;mso-height-percent:0" o:ole="">
            <v:imagedata r:id="rId30" o:title=""/>
          </v:shape>
          <o:OLEObject Type="Embed" ProgID="Word.Document.8" ShapeID="_x0000_i1035" DrawAspect="Content" ObjectID="_1803479305"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806" w:name="_Toc170160906"/>
      <w:bookmarkStart w:id="807" w:name="_Toc192874993"/>
      <w:r>
        <w:t>4.2.2.9</w:t>
      </w:r>
      <w:r>
        <w:tab/>
        <w:t>Nadrf_DataManagement_Delete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Heading5"/>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192874994"/>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The Nadrf_DataManagement_Delete service operation is used by an NF service consumer to delete stored data or analytics.</w:t>
      </w:r>
      <w:bookmarkEnd w:id="823"/>
    </w:p>
    <w:p w14:paraId="47C985F5" w14:textId="77777777" w:rsidR="00E9750A" w:rsidRDefault="00A16F12">
      <w:pPr>
        <w:pStyle w:val="Heading5"/>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192874995"/>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6"/>
    <w:bookmarkEnd w:id="477"/>
    <w:bookmarkEnd w:id="478"/>
    <w:bookmarkEnd w:id="479"/>
    <w:bookmarkEnd w:id="480"/>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9pt;height:149.85pt;mso-width-percent:0;mso-height-percent:0;mso-width-percent:0;mso-height-percent:0" o:ole="">
            <v:imagedata r:id="rId32" o:title=""/>
          </v:shape>
          <o:OLEObject Type="Embed" ProgID="Visio.Drawing.15" ShapeID="_x0000_i1036" DrawAspect="Content" ObjectID="_1803479306"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192874996"/>
      <w:bookmarkEnd w:id="481"/>
      <w:bookmarkEnd w:id="482"/>
      <w:bookmarkEnd w:id="483"/>
      <w:bookmarkEnd w:id="484"/>
      <w:bookmarkEnd w:id="485"/>
      <w:bookmarkEnd w:id="486"/>
      <w:bookmarkEnd w:id="487"/>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4pt;height:149.85pt;mso-width-percent:0;mso-height-percent:0;mso-width-percent:0;mso-height-percent:0" o:ole="">
            <v:imagedata r:id="rId34" o:title=""/>
          </v:shape>
          <o:OLEObject Type="Embed" ProgID="Visio.Drawing.15" ShapeID="_x0000_i1037" DrawAspect="Content" ObjectID="_180347930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855" w:name="_Toc148535657"/>
      <w:bookmarkStart w:id="856" w:name="_Toc162009149"/>
      <w:bookmarkStart w:id="857" w:name="_Toc170160910"/>
      <w:bookmarkStart w:id="858" w:name="_Toc192874997"/>
      <w:r>
        <w:t>4.3</w:t>
      </w:r>
      <w:r>
        <w:tab/>
        <w:t>Nadrf_ MLModelManagement Service</w:t>
      </w:r>
      <w:bookmarkEnd w:id="855"/>
      <w:bookmarkEnd w:id="856"/>
      <w:bookmarkEnd w:id="857"/>
      <w:bookmarkEnd w:id="858"/>
    </w:p>
    <w:p w14:paraId="73738A6F" w14:textId="77777777" w:rsidR="00356552" w:rsidRDefault="00356552" w:rsidP="00356552">
      <w:pPr>
        <w:pStyle w:val="Heading3"/>
      </w:pPr>
      <w:bookmarkStart w:id="859" w:name="_Toc148535658"/>
      <w:bookmarkStart w:id="860" w:name="_Toc162009150"/>
      <w:bookmarkStart w:id="861" w:name="_Toc170160911"/>
      <w:bookmarkStart w:id="862" w:name="_Toc192874998"/>
      <w:r>
        <w:t>4.3.1</w:t>
      </w:r>
      <w:r>
        <w:tab/>
        <w:t>Service Description</w:t>
      </w:r>
      <w:bookmarkEnd w:id="859"/>
      <w:bookmarkEnd w:id="860"/>
      <w:bookmarkEnd w:id="861"/>
      <w:bookmarkEnd w:id="862"/>
    </w:p>
    <w:p w14:paraId="3292B9AA" w14:textId="77777777" w:rsidR="00356552" w:rsidRDefault="00356552" w:rsidP="00356552">
      <w:pPr>
        <w:pStyle w:val="Heading4"/>
      </w:pPr>
      <w:bookmarkStart w:id="863" w:name="_Toc148535659"/>
      <w:bookmarkStart w:id="864" w:name="_Toc162009151"/>
      <w:bookmarkStart w:id="865" w:name="_Toc170160912"/>
      <w:bookmarkStart w:id="866" w:name="_Toc192874999"/>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868" w:name="_Toc162009152"/>
      <w:bookmarkStart w:id="869" w:name="_Toc170160913"/>
      <w:bookmarkStart w:id="870" w:name="_Toc192875000"/>
      <w:r>
        <w:lastRenderedPageBreak/>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SimSun"/>
          <w:noProof/>
        </w:rPr>
        <w:object w:dxaOrig="4800" w:dyaOrig="2160" w14:anchorId="3F0315C8">
          <v:shape id="_x0000_i1038" type="#_x0000_t75" alt="" style="width:240.15pt;height:109.05pt;mso-width-percent:0;mso-height-percent:0;mso-width-percent:0;mso-height-percent:0" o:ole="">
            <v:imagedata r:id="rId36" o:title=""/>
          </v:shape>
          <o:OLEObject Type="Embed" ProgID="Visio.Drawing.15" ShapeID="_x0000_i1038" DrawAspect="Content" ObjectID="_1803479308"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SimSun"/>
          <w:noProof/>
        </w:rPr>
        <w:object w:dxaOrig="5292" w:dyaOrig="2400" w14:anchorId="2438D596">
          <v:shape id="_x0000_i1039" type="#_x0000_t75" alt="" style="width:266.75pt;height:119.85pt;mso-width-percent:0;mso-height-percent:0;mso-width-percent:0;mso-height-percent:0" o:ole="">
            <v:imagedata r:id="rId38" o:title=""/>
          </v:shape>
          <o:OLEObject Type="Embed" ProgID="Visio.Drawing.15" ShapeID="_x0000_i1039" DrawAspect="Content" ObjectID="_1803479309"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871" w:name="_Toc148535661"/>
      <w:bookmarkStart w:id="872" w:name="_Toc162009153"/>
      <w:bookmarkStart w:id="873" w:name="_Toc170160914"/>
      <w:bookmarkStart w:id="874" w:name="_Toc192875001"/>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Heading5"/>
        <w:rPr>
          <w:lang w:eastAsia="zh-CN"/>
        </w:rPr>
      </w:pPr>
      <w:bookmarkStart w:id="875" w:name="_Toc148535662"/>
      <w:bookmarkStart w:id="876" w:name="_Toc162009154"/>
      <w:bookmarkStart w:id="877" w:name="_Toc170160915"/>
      <w:bookmarkStart w:id="878" w:name="_Toc192875002"/>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881" w:name="_Toc170160916"/>
      <w:bookmarkStart w:id="882" w:name="_Toc192875003"/>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883" w:name="_Toc148535664"/>
      <w:bookmarkStart w:id="884" w:name="_Toc162009156"/>
      <w:bookmarkStart w:id="885" w:name="_Toc170160917"/>
      <w:bookmarkStart w:id="886" w:name="_Toc192875004"/>
      <w:r>
        <w:lastRenderedPageBreak/>
        <w:t>4.3.2</w:t>
      </w:r>
      <w:r>
        <w:tab/>
        <w:t>Service Operations</w:t>
      </w:r>
      <w:bookmarkEnd w:id="883"/>
      <w:bookmarkEnd w:id="884"/>
      <w:bookmarkEnd w:id="885"/>
      <w:bookmarkEnd w:id="886"/>
    </w:p>
    <w:p w14:paraId="7C9BC013" w14:textId="77777777" w:rsidR="00356552" w:rsidRDefault="00356552" w:rsidP="00356552">
      <w:pPr>
        <w:pStyle w:val="Heading4"/>
      </w:pPr>
      <w:bookmarkStart w:id="887" w:name="_Toc148535665"/>
      <w:bookmarkStart w:id="888" w:name="_Toc162009157"/>
      <w:bookmarkStart w:id="889" w:name="_Toc170160918"/>
      <w:bookmarkStart w:id="890" w:name="_Toc192875005"/>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891" w:name="_Toc148535666"/>
      <w:bookmarkStart w:id="892" w:name="_Toc162009158"/>
      <w:bookmarkStart w:id="893" w:name="_Toc170160919"/>
      <w:bookmarkStart w:id="894" w:name="_Toc192875006"/>
      <w:r>
        <w:t>4.3.2.2</w:t>
      </w:r>
      <w:r>
        <w:tab/>
        <w:t>Nadrf_</w:t>
      </w:r>
      <w:bookmarkStart w:id="895" w:name="_Hlk138939161"/>
      <w:r>
        <w:t>MLModelManagement</w:t>
      </w:r>
      <w:bookmarkEnd w:id="895"/>
      <w:r>
        <w:t>_StorageRequest service operation</w:t>
      </w:r>
      <w:bookmarkEnd w:id="891"/>
      <w:bookmarkEnd w:id="892"/>
      <w:bookmarkEnd w:id="893"/>
      <w:bookmarkEnd w:id="894"/>
    </w:p>
    <w:p w14:paraId="64079C9A" w14:textId="77777777" w:rsidR="00356552" w:rsidRDefault="00356552" w:rsidP="00356552">
      <w:pPr>
        <w:pStyle w:val="Heading5"/>
      </w:pPr>
      <w:bookmarkStart w:id="896" w:name="_Toc148535667"/>
      <w:bookmarkStart w:id="897" w:name="_Toc162009159"/>
      <w:bookmarkStart w:id="898" w:name="_Toc170160920"/>
      <w:bookmarkStart w:id="899" w:name="_Toc192875007"/>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902" w:name="_Toc170160921"/>
      <w:bookmarkStart w:id="903" w:name="_Toc192875008"/>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85pt;height:167.7pt;mso-width-percent:0;mso-height-percent:0;mso-width-percent:0;mso-height-percent:0" o:ole="">
            <v:imagedata r:id="rId40" o:title=""/>
          </v:shape>
          <o:OLEObject Type="Embed" ProgID="Visio.Drawing.15" ShapeID="_x0000_i1040" DrawAspect="Content" ObjectID="_1803479310"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906" w:name="_Toc170160922"/>
      <w:bookmarkStart w:id="907" w:name="_Toc192875009"/>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25pt;height:131.1pt;mso-width-percent:0;mso-height-percent:0;mso-width-percent:0;mso-height-percent:0" o:ole="">
            <v:imagedata r:id="rId42" o:title=""/>
          </v:shape>
          <o:OLEObject Type="Embed" ProgID="Visio.Drawing.11" ShapeID="_x0000_i1041" DrawAspect="Content" ObjectID="_1803479311"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908" w:name="_Toc162009161"/>
      <w:bookmarkStart w:id="909" w:name="_Toc170160923"/>
      <w:bookmarkStart w:id="910" w:name="_Toc192875010"/>
      <w:bookmarkEnd w:id="904"/>
      <w:r>
        <w:t>4.3.2.3</w:t>
      </w:r>
      <w:r>
        <w:tab/>
        <w:t>Nadrf_MLModelManagement_RetrievalRequest service operation</w:t>
      </w:r>
      <w:bookmarkEnd w:id="905"/>
      <w:bookmarkEnd w:id="908"/>
      <w:bookmarkEnd w:id="909"/>
      <w:bookmarkEnd w:id="910"/>
    </w:p>
    <w:p w14:paraId="642AE5A6" w14:textId="77777777" w:rsidR="004C60A9" w:rsidRDefault="004C60A9" w:rsidP="004C60A9">
      <w:pPr>
        <w:pStyle w:val="Heading5"/>
      </w:pPr>
      <w:bookmarkStart w:id="911" w:name="_Toc148535670"/>
      <w:bookmarkStart w:id="912" w:name="_Toc162009162"/>
      <w:bookmarkStart w:id="913" w:name="_Toc170160924"/>
      <w:bookmarkStart w:id="914" w:name="_Toc192875011"/>
      <w:r>
        <w:t>4.3.2.3.1</w:t>
      </w:r>
      <w:r>
        <w:tab/>
        <w:t>General</w:t>
      </w:r>
      <w:bookmarkEnd w:id="911"/>
      <w:bookmarkEnd w:id="912"/>
      <w:bookmarkEnd w:id="913"/>
      <w:bookmarkEnd w:id="9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915" w:name="_Toc148535671"/>
      <w:bookmarkStart w:id="916" w:name="_Toc162009163"/>
      <w:bookmarkStart w:id="917" w:name="_Toc170160925"/>
      <w:bookmarkStart w:id="918" w:name="_Toc192875012"/>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3.15pt;mso-width-percent:0;mso-height-percent:0;mso-width-percent:0;mso-height-percent:0" o:ole="">
            <v:imagedata r:id="rId44" o:title=""/>
          </v:shape>
          <o:OLEObject Type="Embed" ProgID="Visio.Drawing.15" ShapeID="_x0000_i1042" DrawAspect="Content" ObjectID="_1803479312"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921" w:name="_Toc170160926"/>
      <w:bookmarkStart w:id="922" w:name="_Toc192875013"/>
      <w:r>
        <w:t>4.3.2.4</w:t>
      </w:r>
      <w:r>
        <w:tab/>
        <w:t>Nadrf_MLModelManagement_Delete service operation</w:t>
      </w:r>
      <w:bookmarkEnd w:id="919"/>
      <w:bookmarkEnd w:id="920"/>
      <w:bookmarkEnd w:id="921"/>
      <w:bookmarkEnd w:id="922"/>
    </w:p>
    <w:p w14:paraId="1BB68217" w14:textId="77777777" w:rsidR="00356552" w:rsidRDefault="00356552" w:rsidP="00356552">
      <w:pPr>
        <w:pStyle w:val="Heading5"/>
      </w:pPr>
      <w:bookmarkStart w:id="923" w:name="_Toc148535673"/>
      <w:bookmarkStart w:id="924" w:name="_Toc162009165"/>
      <w:bookmarkStart w:id="925" w:name="_Toc170160927"/>
      <w:bookmarkStart w:id="926" w:name="_Toc192875014"/>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929" w:name="_Toc170160928"/>
      <w:bookmarkStart w:id="930" w:name="_Toc192875015"/>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85pt;height:166.9pt;mso-width-percent:0;mso-height-percent:0;mso-width-percent:0;mso-height-percent:0" o:ole="">
            <v:imagedata r:id="rId46" o:title=""/>
          </v:shape>
          <o:OLEObject Type="Embed" ProgID="Visio.Drawing.15" ShapeID="_x0000_i1043" DrawAspect="Content" ObjectID="_1803479313"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950" w:name="_Toc162009167"/>
      <w:bookmarkStart w:id="951" w:name="_Toc170160929"/>
      <w:bookmarkStart w:id="952" w:name="_Toc192875016"/>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25pt;mso-width-percent:0;mso-height-percent:0;mso-width-percent:0;mso-height-percent:0" o:ole="">
            <v:imagedata r:id="rId48" o:title=""/>
          </v:shape>
          <o:OLEObject Type="Embed" ProgID="Visio.Drawing.15" ShapeID="_x0000_i1044" DrawAspect="Content" ObjectID="_1803479314"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954" w:name="_Toc162009168"/>
      <w:bookmarkStart w:id="955" w:name="_Toc170160930"/>
      <w:bookmarkStart w:id="956" w:name="_Toc192875017"/>
      <w:r>
        <w:lastRenderedPageBreak/>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Heading2"/>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510696649"/>
      <w:bookmarkStart w:id="976" w:name="_Hlk530142087"/>
      <w:bookmarkStart w:id="977" w:name="_Toc192875018"/>
      <w:r>
        <w:t>5.1</w:t>
      </w:r>
      <w:r>
        <w:tab/>
        <w:t>Nadrf_DataManagement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7"/>
    </w:p>
    <w:p w14:paraId="0F51931A" w14:textId="77777777" w:rsidR="00E9750A" w:rsidRDefault="00A16F12">
      <w:pPr>
        <w:pStyle w:val="Heading3"/>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192875019"/>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192875020"/>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Heading4"/>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192875021"/>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192875022"/>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Heading5"/>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192875023"/>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Heading5"/>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192875024"/>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108" w:name="_Toc162009176"/>
      <w:bookmarkStart w:id="1109" w:name="_Toc170160938"/>
      <w:bookmarkStart w:id="1110" w:name="_Toc192875025"/>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128" w:name="_Toc170160939"/>
      <w:bookmarkStart w:id="1129" w:name="_Toc192875026"/>
      <w:r>
        <w:lastRenderedPageBreak/>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Heading4"/>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192875027"/>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pt;height:157.3pt;mso-width-percent:0;mso-height-percent:0;mso-width-percent:0;mso-height-percent:0" o:ole="">
            <v:imagedata r:id="rId50" o:title="" cropbottom="7081f" cropright="4734f"/>
          </v:shape>
          <o:OLEObject Type="Embed" ProgID="Visio.Drawing.15" ShapeID="_x0000_i1045" DrawAspect="Content" ObjectID="_1803479315"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192875028"/>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Heading5"/>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192875029"/>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192875030"/>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192875031"/>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Heading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192875032"/>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Heading6"/>
      </w:pPr>
      <w:bookmarkStart w:id="1261" w:name="_Toc170160946"/>
      <w:bookmarkStart w:id="1262" w:name="_Toc192875033"/>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280" w:name="_Toc170160947"/>
      <w:bookmarkStart w:id="1281" w:name="_Toc192875034"/>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Heading4"/>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192875035"/>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Heading5"/>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192875036"/>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192875037"/>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192875038"/>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Heading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192875039"/>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371" w:name="_Toc138693970"/>
      <w:bookmarkStart w:id="1372" w:name="_Toc148535699"/>
      <w:bookmarkStart w:id="1373" w:name="_Toc162009191"/>
      <w:bookmarkStart w:id="1374" w:name="_Toc170160953"/>
      <w:bookmarkStart w:id="1375" w:name="_Toc192875040"/>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Heading4"/>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192875041"/>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Heading5"/>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192875042"/>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192875043"/>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192875044"/>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Heading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192875045"/>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192875046"/>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Heading4"/>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192875047"/>
      <w:r>
        <w:lastRenderedPageBreak/>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Heading5"/>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192875048"/>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192875049"/>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192875050"/>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Heading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192875051"/>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551" w:name="_Toc138693982"/>
      <w:bookmarkStart w:id="1552" w:name="_Toc148535711"/>
      <w:bookmarkStart w:id="1553" w:name="_Toc162009203"/>
      <w:bookmarkStart w:id="1554" w:name="_Toc170160965"/>
      <w:bookmarkStart w:id="1555" w:name="_Toc192875052"/>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Heading3"/>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192875053"/>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Heading4"/>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192875054"/>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pt;height:190.2pt;mso-width-percent:0;mso-height-percent:0;mso-width-percent:0;mso-height-percent:0" o:ole="">
            <v:imagedata r:id="rId52" o:title="" cropbottom="7081f" cropright="4734f"/>
          </v:shape>
          <o:OLEObject Type="Embed" ProgID="Visio.Drawing.15" ShapeID="_x0000_i1046" DrawAspect="Content" ObjectID="_1803479316"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192875055"/>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Heading5"/>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192875056"/>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192875057"/>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1668" w:name="_Toc170160971"/>
      <w:bookmarkStart w:id="1669" w:name="_Toc192875058"/>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Heading5"/>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192875059"/>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192875060"/>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1711" w:name="_Toc170160974"/>
      <w:bookmarkStart w:id="1712" w:name="_Toc192875061"/>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Heading5"/>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192875062"/>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192875063"/>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1756" w:name="_Toc170160977"/>
      <w:bookmarkStart w:id="1757" w:name="_Toc192875064"/>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Heading4"/>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192875065"/>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1794" w:name="_Toc170160979"/>
      <w:bookmarkStart w:id="1795" w:name="_Toc192875066"/>
      <w:r>
        <w:lastRenderedPageBreak/>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Heading5"/>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192875067"/>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192875068"/>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192875069"/>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Heading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192875070"/>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1872" w:name="_Toc162009222"/>
      <w:bookmarkStart w:id="1873" w:name="_Toc170160984"/>
      <w:bookmarkStart w:id="1874" w:name="_Toc192875071"/>
      <w:r w:rsidRPr="00C11E5F">
        <w:t>5.1.5.3</w:t>
      </w:r>
      <w:r w:rsidRPr="00C11E5F">
        <w:tab/>
        <w:t>ADRF Alert Notification</w:t>
      </w:r>
      <w:bookmarkEnd w:id="1872"/>
      <w:bookmarkEnd w:id="1873"/>
      <w:bookmarkEnd w:id="1874"/>
    </w:p>
    <w:p w14:paraId="185AD17D" w14:textId="77777777" w:rsidR="006C7DEC" w:rsidRDefault="006C7DEC" w:rsidP="00C11E5F">
      <w:pPr>
        <w:pStyle w:val="Heading5"/>
      </w:pPr>
      <w:bookmarkStart w:id="1875" w:name="_Toc162009223"/>
      <w:bookmarkStart w:id="1876" w:name="_Toc170160985"/>
      <w:bookmarkStart w:id="1877" w:name="_Toc192875072"/>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1878" w:name="_Toc162009224"/>
      <w:bookmarkStart w:id="1879" w:name="_Toc170160986"/>
      <w:bookmarkStart w:id="1880" w:name="_Toc192875073"/>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1882" w:name="_Toc170160987"/>
      <w:bookmarkStart w:id="1883" w:name="_Toc192875074"/>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192875075"/>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Heading4"/>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192875076"/>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192875077"/>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Heading5"/>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192875078"/>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192875079"/>
      <w:r>
        <w:t>5.1.6.2.2</w:t>
      </w:r>
      <w:r>
        <w:tab/>
        <w:t>Type: 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r>
              <w:rPr>
                <w:rFonts w:ascii="Arial" w:hAnsi="Arial"/>
                <w:sz w:val="18"/>
                <w:lang w:eastAsia="zh-CN"/>
              </w:rPr>
              <w:t>dataNotif</w:t>
            </w:r>
            <w:bookmarkEnd w:id="199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r>
              <w:rPr>
                <w:rFonts w:ascii="Arial" w:hAnsi="Arial"/>
                <w:sz w:val="18"/>
              </w:rPr>
              <w:t>DataNotificatio</w:t>
            </w:r>
            <w:bookmarkEnd w:id="199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1997" w:name="_Toc148535735"/>
      <w:bookmarkStart w:id="1998" w:name="_Toc162009231"/>
      <w:bookmarkStart w:id="1999" w:name="_Toc170160993"/>
      <w:bookmarkStart w:id="2000" w:name="_Toc192875080"/>
      <w:r>
        <w:lastRenderedPageBreak/>
        <w:t>5.1.6.2.3</w:t>
      </w:r>
      <w:r>
        <w:tab/>
        <w:t>Type: 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192875081"/>
      <w:r>
        <w:lastRenderedPageBreak/>
        <w:t>5.1.6.2.4</w:t>
      </w:r>
      <w:r>
        <w:tab/>
        <w:t xml:space="preserve">Type: </w:t>
      </w:r>
      <w:bookmarkStart w:id="2016" w:name="_Hlk86138818"/>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2026" w:name="_Toc133434825"/>
      <w:bookmarkStart w:id="2027" w:name="_Toc138694008"/>
      <w:bookmarkStart w:id="2028" w:name="_Toc148535737"/>
      <w:bookmarkStart w:id="2029" w:name="_Toc162009233"/>
      <w:bookmarkStart w:id="2030" w:name="_Toc170160995"/>
      <w:bookmarkStart w:id="2031" w:name="_Toc192875082"/>
      <w:r>
        <w:lastRenderedPageBreak/>
        <w:t>5.1.6.2.5</w:t>
      </w:r>
      <w:r>
        <w:tab/>
        <w:t>Type: 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2043" w:name="_Toc148535738"/>
      <w:bookmarkStart w:id="2044" w:name="_Toc162009234"/>
      <w:bookmarkStart w:id="2045" w:name="_Toc170160996"/>
      <w:bookmarkStart w:id="2046" w:name="_Toc192875083"/>
      <w:r>
        <w:t>5.1.6.2.6</w:t>
      </w:r>
      <w:r>
        <w:tab/>
        <w:t>Type: 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2056" w:name="_Toc138694010"/>
      <w:bookmarkStart w:id="2057" w:name="_Toc148535739"/>
      <w:bookmarkStart w:id="2058" w:name="_Toc162009235"/>
      <w:bookmarkStart w:id="2059" w:name="_Toc170160997"/>
      <w:bookmarkStart w:id="2060" w:name="_Toc192875084"/>
      <w:r>
        <w:lastRenderedPageBreak/>
        <w:t>5.1.6.2.7</w:t>
      </w:r>
      <w:r>
        <w:tab/>
        <w:t>Type: 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192875085"/>
      <w:r>
        <w:t>5.1.6.2.8</w:t>
      </w:r>
      <w:r>
        <w:tab/>
        <w:t>Type: 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510696633"/>
      <w:bookmarkStart w:id="2088" w:name="_Toc35971428"/>
      <w:bookmarkStart w:id="2089" w:name="_Toc67903544"/>
      <w:bookmarkStart w:id="2090" w:name="_Toc73173276"/>
      <w:bookmarkStart w:id="2091" w:name="_Toc96959865"/>
      <w:bookmarkStart w:id="2092" w:name="_Toc72784243"/>
      <w:bookmarkStart w:id="2093" w:name="_Toc73041789"/>
      <w:bookmarkStart w:id="2094" w:name="_Toc81244850"/>
      <w:bookmarkStart w:id="2095" w:name="_Toc88645414"/>
      <w:bookmarkStart w:id="2096" w:name="_Toc89426326"/>
      <w:bookmarkStart w:id="2097" w:name="_Toc94033205"/>
      <w:bookmarkStart w:id="2098" w:name="_Toc97037353"/>
      <w:bookmarkStart w:id="2099" w:name="_Toc97038363"/>
      <w:bookmarkStart w:id="2100" w:name="_Toc96959878"/>
      <w:bookmarkStart w:id="2101" w:name="_Toc192875086"/>
      <w:r>
        <w:lastRenderedPageBreak/>
        <w:t>5.1.6.2.9</w:t>
      </w:r>
      <w:r>
        <w:tab/>
        <w:t xml:space="preserve">Type: </w:t>
      </w:r>
      <w:bookmarkEnd w:id="2075"/>
      <w:bookmarkEnd w:id="2076"/>
      <w:r>
        <w:t>DataNotification</w:t>
      </w:r>
      <w:bookmarkEnd w:id="2077"/>
      <w:bookmarkEnd w:id="2078"/>
      <w:bookmarkEnd w:id="2079"/>
      <w:bookmarkEnd w:id="2080"/>
      <w:bookmarkEnd w:id="2081"/>
      <w:bookmarkEnd w:id="2082"/>
      <w:bookmarkEnd w:id="2083"/>
      <w:bookmarkEnd w:id="2084"/>
      <w:bookmarkEnd w:id="2085"/>
      <w:bookmarkEnd w:id="2086"/>
      <w:bookmarkEnd w:id="2101"/>
    </w:p>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Heading5"/>
      </w:pPr>
      <w:bookmarkStart w:id="2102" w:name="_Toc162009238"/>
      <w:bookmarkStart w:id="2103" w:name="_Toc170161000"/>
      <w:bookmarkStart w:id="2104" w:name="_Toc72766478"/>
      <w:bookmarkStart w:id="2105" w:name="_Toc72767045"/>
      <w:bookmarkStart w:id="2106" w:name="_Toc73042497"/>
      <w:bookmarkStart w:id="2107" w:name="_Toc81242841"/>
      <w:bookmarkStart w:id="2108" w:name="_Toc89426627"/>
      <w:bookmarkStart w:id="2109" w:name="_Toc94020414"/>
      <w:bookmarkStart w:id="2110" w:name="_Toc97034948"/>
      <w:bookmarkStart w:id="2111" w:name="_Toc97037824"/>
      <w:bookmarkStart w:id="2112" w:name="_Toc100940034"/>
      <w:bookmarkStart w:id="2113" w:name="_Toc104546900"/>
      <w:bookmarkStart w:id="2114" w:name="_Toc112937947"/>
      <w:bookmarkStart w:id="2115" w:name="_Toc114134704"/>
      <w:bookmarkStart w:id="2116" w:name="_Toc120681643"/>
      <w:bookmarkStart w:id="2117" w:name="_Toc133434830"/>
      <w:bookmarkStart w:id="2118" w:name="_Toc192875087"/>
      <w:r>
        <w:t>5.1.6.2</w:t>
      </w:r>
      <w:r w:rsidRPr="00B22446">
        <w:t>.10</w:t>
      </w:r>
      <w:r w:rsidRPr="00B22446">
        <w:tab/>
        <w:t>Type: StorageHandlingInfo</w:t>
      </w:r>
      <w:bookmarkEnd w:id="2102"/>
      <w:bookmarkEnd w:id="2103"/>
      <w:bookmarkEnd w:id="211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2119" w:name="_Toc162009239"/>
      <w:bookmarkStart w:id="2120" w:name="_Toc170161001"/>
      <w:bookmarkStart w:id="2121" w:name="_Toc192875088"/>
      <w:r>
        <w:lastRenderedPageBreak/>
        <w:t>5.1.</w:t>
      </w:r>
      <w:r w:rsidRPr="006C7DEC">
        <w:t>6.2.11</w:t>
      </w:r>
      <w:r w:rsidRPr="006C7DEC">
        <w:tab/>
        <w:t>Type: NadrfAlertNotification</w:t>
      </w:r>
      <w:bookmarkEnd w:id="2119"/>
      <w:bookmarkEnd w:id="2120"/>
      <w:bookmarkEnd w:id="212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2122" w:name="_Toc162009240"/>
      <w:bookmarkStart w:id="2123" w:name="_Toc170161002"/>
      <w:bookmarkStart w:id="2124" w:name="_Toc192875089"/>
      <w:r w:rsidRPr="006C7DEC">
        <w:t>5.1.6.2.12</w:t>
      </w:r>
      <w:r w:rsidRPr="006C7DEC">
        <w:tab/>
        <w:t>Type: NadrfAlertNotificationResponse</w:t>
      </w:r>
      <w:bookmarkEnd w:id="2122"/>
      <w:bookmarkEnd w:id="2123"/>
      <w:bookmarkEnd w:id="21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2125" w:name="_Toc162009241"/>
      <w:bookmarkStart w:id="2126" w:name="_Toc170161003"/>
      <w:bookmarkStart w:id="2127" w:name="_Toc192875090"/>
      <w:r w:rsidRPr="006C7DEC">
        <w:t>5.1.6.2.13</w:t>
      </w:r>
      <w:r w:rsidRPr="006C7DEC">
        <w:tab/>
        <w:t>Type: DataSetTag</w:t>
      </w:r>
      <w:bookmarkEnd w:id="2125"/>
      <w:bookmarkEnd w:id="2126"/>
      <w:bookmarkEnd w:id="21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128" w:name="_Toc138694013"/>
      <w:bookmarkStart w:id="2129" w:name="_Toc148535742"/>
      <w:bookmarkStart w:id="2130" w:name="_Toc162009242"/>
      <w:bookmarkStart w:id="2131" w:name="_Toc170161004"/>
      <w:bookmarkStart w:id="2132" w:name="_Toc192875091"/>
      <w:r>
        <w:rPr>
          <w:lang w:val="en-US"/>
        </w:rPr>
        <w:t>5.1.6.3</w:t>
      </w:r>
      <w:r>
        <w:rPr>
          <w:lang w:val="en-US"/>
        </w:rPr>
        <w:tab/>
        <w:t>Simple data types and enumerations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Heading4"/>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1928750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Heading3"/>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192875093"/>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Heading4"/>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192875094"/>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205" w:name="_Toc148535746"/>
      <w:bookmarkStart w:id="2206" w:name="_Toc162009246"/>
      <w:bookmarkStart w:id="2207" w:name="_Toc170161008"/>
      <w:bookmarkStart w:id="2208" w:name="_Toc192875095"/>
      <w:r>
        <w:lastRenderedPageBreak/>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192875096"/>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192875097"/>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2262" w:name="_Toc148535749"/>
      <w:bookmarkStart w:id="2263" w:name="_Toc162009249"/>
      <w:bookmarkStart w:id="2264" w:name="_Toc170161011"/>
      <w:bookmarkStart w:id="2265" w:name="_Toc192875098"/>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266" w:name="_Toc148535750"/>
      <w:bookmarkStart w:id="2267" w:name="_Toc162009250"/>
      <w:bookmarkStart w:id="2268" w:name="_Toc170161012"/>
      <w:bookmarkStart w:id="2269" w:name="_Toc192875099"/>
      <w:r>
        <w:lastRenderedPageBreak/>
        <w:t>5.2</w:t>
      </w:r>
      <w:r>
        <w:tab/>
        <w:t>Nadrf_MLModelManagement Service API</w:t>
      </w:r>
      <w:bookmarkEnd w:id="2266"/>
      <w:bookmarkEnd w:id="2267"/>
      <w:bookmarkEnd w:id="2268"/>
      <w:bookmarkEnd w:id="2269"/>
    </w:p>
    <w:p w14:paraId="3D671463" w14:textId="77777777" w:rsidR="00356552" w:rsidRDefault="00356552" w:rsidP="00356552">
      <w:pPr>
        <w:pStyle w:val="Heading3"/>
      </w:pPr>
      <w:bookmarkStart w:id="2270" w:name="_Toc148535751"/>
      <w:bookmarkStart w:id="2271" w:name="_Toc162009251"/>
      <w:bookmarkStart w:id="2272" w:name="_Toc170161013"/>
      <w:bookmarkStart w:id="2273" w:name="_Toc192875100"/>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2274" w:name="_Toc148535752"/>
      <w:bookmarkStart w:id="2275" w:name="_Toc162009252"/>
      <w:bookmarkStart w:id="2276" w:name="_Toc170161014"/>
      <w:bookmarkStart w:id="2277" w:name="_Toc192875101"/>
      <w:r>
        <w:t>5.2.2</w:t>
      </w:r>
      <w:r>
        <w:tab/>
        <w:t>Usage of HTTP</w:t>
      </w:r>
      <w:bookmarkEnd w:id="2274"/>
      <w:bookmarkEnd w:id="2275"/>
      <w:bookmarkEnd w:id="2276"/>
      <w:bookmarkEnd w:id="2277"/>
    </w:p>
    <w:p w14:paraId="4C6F41AA" w14:textId="77777777" w:rsidR="00356552" w:rsidRDefault="00356552" w:rsidP="00356552">
      <w:pPr>
        <w:pStyle w:val="Heading4"/>
      </w:pPr>
      <w:bookmarkStart w:id="2278" w:name="_Toc148535753"/>
      <w:bookmarkStart w:id="2279" w:name="_Toc162009253"/>
      <w:bookmarkStart w:id="2280" w:name="_Toc170161015"/>
      <w:bookmarkStart w:id="2281" w:name="_Toc192875102"/>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2282" w:name="_Toc148535754"/>
      <w:bookmarkStart w:id="2283" w:name="_Toc162009254"/>
      <w:bookmarkStart w:id="2284" w:name="_Toc170161016"/>
      <w:bookmarkStart w:id="2285" w:name="_Toc192875103"/>
      <w:r>
        <w:t>5.2.2.2</w:t>
      </w:r>
      <w:r>
        <w:tab/>
        <w:t>HTTP standard headers</w:t>
      </w:r>
      <w:bookmarkEnd w:id="2282"/>
      <w:bookmarkEnd w:id="2283"/>
      <w:bookmarkEnd w:id="2284"/>
      <w:bookmarkEnd w:id="2285"/>
    </w:p>
    <w:p w14:paraId="519C0AC8" w14:textId="77777777" w:rsidR="00356552" w:rsidRDefault="00356552" w:rsidP="00356552">
      <w:pPr>
        <w:pStyle w:val="Heading5"/>
        <w:rPr>
          <w:lang w:eastAsia="zh-CN"/>
        </w:rPr>
      </w:pPr>
      <w:bookmarkStart w:id="2286" w:name="_Toc148535755"/>
      <w:bookmarkStart w:id="2287" w:name="_Toc162009255"/>
      <w:bookmarkStart w:id="2288" w:name="_Toc170161017"/>
      <w:bookmarkStart w:id="2289" w:name="_Toc192875104"/>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290" w:name="_Toc148535756"/>
      <w:bookmarkStart w:id="2291" w:name="_Toc162009256"/>
      <w:bookmarkStart w:id="2292" w:name="_Toc170161018"/>
      <w:bookmarkStart w:id="2293" w:name="_Toc192875105"/>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2295" w:name="_Toc162009257"/>
      <w:bookmarkStart w:id="2296" w:name="_Toc170161019"/>
      <w:bookmarkStart w:id="2297" w:name="_Toc192875106"/>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2300" w:name="_Toc170161020"/>
      <w:bookmarkStart w:id="2301" w:name="_Toc192875107"/>
      <w:r>
        <w:lastRenderedPageBreak/>
        <w:t>5.2.3</w:t>
      </w:r>
      <w:r>
        <w:tab/>
        <w:t>Resources</w:t>
      </w:r>
      <w:bookmarkEnd w:id="2298"/>
      <w:bookmarkEnd w:id="2299"/>
      <w:bookmarkEnd w:id="2300"/>
      <w:bookmarkEnd w:id="2301"/>
    </w:p>
    <w:p w14:paraId="7FAF89C0" w14:textId="77777777" w:rsidR="00356552" w:rsidRDefault="00356552" w:rsidP="00356552">
      <w:pPr>
        <w:pStyle w:val="Heading4"/>
      </w:pPr>
      <w:bookmarkStart w:id="2302" w:name="_Toc148535759"/>
      <w:bookmarkStart w:id="2303" w:name="_Toc162009259"/>
      <w:bookmarkStart w:id="2304" w:name="_Toc170161021"/>
      <w:bookmarkStart w:id="2305" w:name="_Toc192875108"/>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05pt;height:96.95pt;mso-width-percent:0;mso-height-percent:0;mso-width-percent:0;mso-height-percent:0" o:ole="">
            <v:imagedata r:id="rId54" o:title=""/>
          </v:shape>
          <o:OLEObject Type="Embed" ProgID="Visio.Drawing.15" ShapeID="_x0000_i1047" DrawAspect="Content" ObjectID="_1803479317"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2306" w:name="_Toc148535760"/>
      <w:bookmarkStart w:id="2307" w:name="_Toc162009260"/>
      <w:bookmarkStart w:id="2308" w:name="_Toc170161022"/>
      <w:bookmarkStart w:id="2309" w:name="_Toc192875109"/>
      <w:r>
        <w:t>5.2.3.2</w:t>
      </w:r>
      <w:r>
        <w:tab/>
        <w:t>Resource: ADRF ML Model Store Records</w:t>
      </w:r>
      <w:bookmarkEnd w:id="2306"/>
      <w:bookmarkEnd w:id="2307"/>
      <w:bookmarkEnd w:id="2308"/>
      <w:bookmarkEnd w:id="2309"/>
    </w:p>
    <w:p w14:paraId="3993DC3D" w14:textId="77777777" w:rsidR="00356552" w:rsidRDefault="00356552" w:rsidP="00356552">
      <w:pPr>
        <w:pStyle w:val="Heading5"/>
      </w:pPr>
      <w:bookmarkStart w:id="2310" w:name="_Toc148535761"/>
      <w:bookmarkStart w:id="2311" w:name="_Toc162009261"/>
      <w:bookmarkStart w:id="2312" w:name="_Toc170161023"/>
      <w:bookmarkStart w:id="2313" w:name="_Toc192875110"/>
      <w:r>
        <w:t>5.2.3.2.1</w:t>
      </w:r>
      <w:r>
        <w:tab/>
        <w:t>Description</w:t>
      </w:r>
      <w:bookmarkEnd w:id="2310"/>
      <w:bookmarkEnd w:id="2311"/>
      <w:bookmarkEnd w:id="2312"/>
      <w:bookmarkEnd w:id="231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314" w:name="_Toc148535762"/>
      <w:bookmarkStart w:id="2315" w:name="_Toc162009262"/>
      <w:bookmarkStart w:id="2316" w:name="_Toc170161024"/>
      <w:bookmarkStart w:id="2317" w:name="_Toc192875111"/>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318" w:name="_Toc148535763"/>
      <w:bookmarkStart w:id="2319" w:name="_Toc162009263"/>
      <w:bookmarkStart w:id="2320" w:name="_Toc170161025"/>
      <w:bookmarkStart w:id="2321" w:name="_Toc192875112"/>
      <w:r>
        <w:t>5.2.3.2.3</w:t>
      </w:r>
      <w:r>
        <w:tab/>
        <w:t>Resource Standard Methods</w:t>
      </w:r>
      <w:bookmarkEnd w:id="2318"/>
      <w:bookmarkEnd w:id="2319"/>
      <w:bookmarkEnd w:id="2320"/>
      <w:bookmarkEnd w:id="2321"/>
    </w:p>
    <w:p w14:paraId="0D66DB0F" w14:textId="77777777" w:rsidR="00356552" w:rsidRDefault="00356552" w:rsidP="00356552">
      <w:pPr>
        <w:pStyle w:val="Heading6"/>
      </w:pPr>
      <w:bookmarkStart w:id="2322" w:name="_Toc148535764"/>
      <w:bookmarkStart w:id="2323" w:name="_Toc162009264"/>
      <w:bookmarkStart w:id="2324" w:name="_Toc170161026"/>
      <w:bookmarkStart w:id="2325" w:name="_Toc192875113"/>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Heading6"/>
      </w:pPr>
      <w:bookmarkStart w:id="2328" w:name="_Toc170161027"/>
      <w:bookmarkStart w:id="2329" w:name="_Toc192875114"/>
      <w:r>
        <w:t>5.2.3.2.3.2</w:t>
      </w:r>
      <w:r>
        <w:tab/>
        <w:t>GET</w:t>
      </w:r>
      <w:bookmarkEnd w:id="2326"/>
      <w:bookmarkEnd w:id="2327"/>
      <w:bookmarkEnd w:id="2328"/>
      <w:bookmarkEnd w:id="2329"/>
    </w:p>
    <w:p w14:paraId="69411C6A" w14:textId="77777777" w:rsidR="00371AC1" w:rsidRDefault="00371AC1" w:rsidP="00371AC1">
      <w:bookmarkStart w:id="2330" w:name="_Toc148535766"/>
      <w:bookmarkStart w:id="2331"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2332" w:name="_Toc170161028"/>
      <w:bookmarkStart w:id="2333" w:name="_Toc192875115"/>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Heading4"/>
      </w:pPr>
      <w:bookmarkStart w:id="2334" w:name="_Toc148535767"/>
      <w:bookmarkStart w:id="2335" w:name="_Toc162009267"/>
      <w:bookmarkStart w:id="2336" w:name="_Toc170161029"/>
      <w:bookmarkStart w:id="2337" w:name="_Toc192875116"/>
      <w:r>
        <w:t>5.2.3.3</w:t>
      </w:r>
      <w:r>
        <w:tab/>
        <w:t>Resource: Individual ADRF ML Model Store Record</w:t>
      </w:r>
      <w:bookmarkEnd w:id="2334"/>
      <w:bookmarkEnd w:id="2335"/>
      <w:bookmarkEnd w:id="2336"/>
      <w:bookmarkEnd w:id="2337"/>
    </w:p>
    <w:p w14:paraId="7F03B3FA" w14:textId="77777777" w:rsidR="00356552" w:rsidRDefault="00356552" w:rsidP="00356552">
      <w:pPr>
        <w:pStyle w:val="Heading5"/>
      </w:pPr>
      <w:bookmarkStart w:id="2338" w:name="_Toc148535768"/>
      <w:bookmarkStart w:id="2339" w:name="_Toc162009268"/>
      <w:bookmarkStart w:id="2340" w:name="_Toc170161030"/>
      <w:bookmarkStart w:id="2341" w:name="_Toc192875117"/>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2342" w:name="_Toc148535769"/>
      <w:bookmarkStart w:id="2343" w:name="_Toc162009269"/>
      <w:bookmarkStart w:id="2344" w:name="_Toc170161031"/>
      <w:bookmarkStart w:id="2345" w:name="_Toc192875118"/>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346" w:name="_Toc148535770"/>
      <w:bookmarkStart w:id="2347" w:name="_Toc162009270"/>
      <w:bookmarkStart w:id="2348" w:name="_Toc170161032"/>
      <w:bookmarkStart w:id="2349" w:name="_Toc192875119"/>
      <w:r>
        <w:t>5.2.3.3.3</w:t>
      </w:r>
      <w:r>
        <w:tab/>
        <w:t>Resource Standard Methods</w:t>
      </w:r>
      <w:bookmarkEnd w:id="2346"/>
      <w:bookmarkEnd w:id="2347"/>
      <w:bookmarkEnd w:id="2348"/>
      <w:bookmarkEnd w:id="2349"/>
    </w:p>
    <w:p w14:paraId="4A8E217A" w14:textId="77777777" w:rsidR="00356552" w:rsidRDefault="00356552" w:rsidP="00356552">
      <w:pPr>
        <w:pStyle w:val="Heading6"/>
      </w:pPr>
      <w:bookmarkStart w:id="2350" w:name="_Toc148535771"/>
      <w:bookmarkStart w:id="2351" w:name="_Toc162009271"/>
      <w:bookmarkStart w:id="2352" w:name="_Toc170161033"/>
      <w:bookmarkStart w:id="2353" w:name="_Toc192875120"/>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Heading6"/>
      </w:pPr>
      <w:bookmarkStart w:id="2354" w:name="_Toc170161034"/>
      <w:bookmarkStart w:id="2355" w:name="_Toc148535772"/>
      <w:bookmarkStart w:id="2356" w:name="_Toc162009272"/>
      <w:bookmarkStart w:id="2357" w:name="_Toc170161035"/>
      <w:bookmarkStart w:id="2358" w:name="_Toc192875121"/>
      <w:r>
        <w:t>5.2.3.3.3.2</w:t>
      </w:r>
      <w:r>
        <w:tab/>
      </w:r>
      <w:r>
        <w:rPr>
          <w:lang w:eastAsia="zh-CN"/>
        </w:rPr>
        <w:t>PUT</w:t>
      </w:r>
      <w:bookmarkEnd w:id="2354"/>
      <w:bookmarkEnd w:id="235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2359" w:name="_Toc192875122"/>
      <w:r>
        <w:t>5.2.3.3.4</w:t>
      </w:r>
      <w:r>
        <w:tab/>
        <w:t>Resource Custom Operations</w:t>
      </w:r>
      <w:bookmarkEnd w:id="2355"/>
      <w:bookmarkEnd w:id="2356"/>
      <w:bookmarkEnd w:id="2357"/>
      <w:bookmarkEnd w:id="2359"/>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2360" w:name="_Toc148535773"/>
      <w:bookmarkStart w:id="2361" w:name="_Toc162009273"/>
      <w:bookmarkStart w:id="2362" w:name="_Toc170161036"/>
      <w:bookmarkStart w:id="2363" w:name="_Toc192875123"/>
      <w:r>
        <w:t>5.2.4</w:t>
      </w:r>
      <w:r>
        <w:tab/>
        <w:t>Custom Operations without associated resources</w:t>
      </w:r>
      <w:bookmarkEnd w:id="2360"/>
      <w:bookmarkEnd w:id="2361"/>
      <w:bookmarkEnd w:id="2362"/>
      <w:bookmarkEnd w:id="2363"/>
    </w:p>
    <w:p w14:paraId="309064D3" w14:textId="77777777" w:rsidR="00356552" w:rsidRDefault="00356552" w:rsidP="00356552">
      <w:pPr>
        <w:pStyle w:val="Heading4"/>
      </w:pPr>
      <w:bookmarkStart w:id="2364" w:name="_Toc148535774"/>
      <w:bookmarkStart w:id="2365" w:name="_Toc162009274"/>
      <w:bookmarkStart w:id="2366" w:name="_Toc170161037"/>
      <w:bookmarkStart w:id="2367" w:name="_Toc192875124"/>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pt;height:87.4pt;mso-width-percent:0;mso-height-percent:0;mso-width-percent:0;mso-height-percent:0" o:ole="">
            <v:imagedata r:id="rId56" o:title="" cropbottom="7081f" cropright="4734f"/>
          </v:shape>
          <o:OLEObject Type="Embed" ProgID="Visio.Drawing.15" ShapeID="_x0000_i1048" DrawAspect="Content" ObjectID="_1803479318"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2368" w:name="_Toc148535775"/>
      <w:bookmarkStart w:id="2369" w:name="_Toc162009275"/>
      <w:bookmarkStart w:id="2370" w:name="_Toc170161038"/>
      <w:bookmarkStart w:id="2371" w:name="_Toc192875125"/>
      <w:r>
        <w:t>5.2.4.4</w:t>
      </w:r>
      <w:r>
        <w:tab/>
        <w:t>Operation: remove-stored-mlmodel</w:t>
      </w:r>
      <w:bookmarkEnd w:id="2368"/>
      <w:bookmarkEnd w:id="2369"/>
      <w:bookmarkEnd w:id="2370"/>
      <w:bookmarkEnd w:id="2371"/>
    </w:p>
    <w:p w14:paraId="7727E1A6" w14:textId="77777777" w:rsidR="00356552" w:rsidRDefault="00356552" w:rsidP="00356552">
      <w:pPr>
        <w:pStyle w:val="Heading5"/>
      </w:pPr>
      <w:bookmarkStart w:id="2372" w:name="_Toc148535776"/>
      <w:bookmarkStart w:id="2373" w:name="_Toc162009276"/>
      <w:bookmarkStart w:id="2374" w:name="_Toc170161039"/>
      <w:bookmarkStart w:id="2375" w:name="_Toc192875126"/>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2376" w:name="_Toc148535777"/>
      <w:bookmarkStart w:id="2377" w:name="_Toc162009277"/>
      <w:bookmarkStart w:id="2378" w:name="_Toc170161040"/>
      <w:bookmarkStart w:id="2379" w:name="_Toc192875127"/>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2409" w:name="_Toc170161041"/>
      <w:bookmarkStart w:id="2410" w:name="_Toc192875128"/>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2411" w:name="_Toc148535779"/>
      <w:bookmarkStart w:id="2412" w:name="_Toc162009279"/>
      <w:bookmarkStart w:id="2413" w:name="_Toc170161042"/>
      <w:bookmarkStart w:id="2414" w:name="_Toc192875129"/>
      <w:r>
        <w:lastRenderedPageBreak/>
        <w:t>5.2.6</w:t>
      </w:r>
      <w:r>
        <w:tab/>
        <w:t>Data Model</w:t>
      </w:r>
      <w:bookmarkEnd w:id="2411"/>
      <w:bookmarkEnd w:id="2412"/>
      <w:bookmarkEnd w:id="2413"/>
      <w:bookmarkEnd w:id="2414"/>
    </w:p>
    <w:p w14:paraId="2CC7CA0C" w14:textId="77777777" w:rsidR="006225F9" w:rsidRDefault="006225F9" w:rsidP="006225F9">
      <w:pPr>
        <w:pStyle w:val="Heading4"/>
      </w:pPr>
      <w:bookmarkStart w:id="2415" w:name="_Toc148535780"/>
      <w:bookmarkStart w:id="2416" w:name="_Toc162009280"/>
      <w:bookmarkStart w:id="2417" w:name="_Toc170161043"/>
      <w:bookmarkStart w:id="2418" w:name="_Hlk138946652"/>
      <w:bookmarkStart w:id="2419" w:name="_Toc192875130"/>
      <w:r>
        <w:t>5.2.6.1</w:t>
      </w:r>
      <w:r>
        <w:tab/>
        <w:t>General</w:t>
      </w:r>
      <w:bookmarkEnd w:id="2415"/>
      <w:bookmarkEnd w:id="2416"/>
      <w:bookmarkEnd w:id="2417"/>
      <w:bookmarkEnd w:id="2419"/>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2420" w:name="_Toc148535781"/>
      <w:bookmarkStart w:id="2421" w:name="_Toc162009281"/>
      <w:bookmarkStart w:id="2422" w:name="_Toc170161044"/>
      <w:bookmarkStart w:id="2423" w:name="_Toc192875131"/>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Heading5"/>
      </w:pPr>
      <w:bookmarkStart w:id="2424" w:name="_Toc148535782"/>
      <w:bookmarkStart w:id="2425" w:name="_Toc162009282"/>
      <w:bookmarkStart w:id="2426" w:name="_Toc170161045"/>
      <w:bookmarkStart w:id="2427" w:name="_Toc192875132"/>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Heading5"/>
      </w:pPr>
      <w:bookmarkStart w:id="2428" w:name="_Toc148535783"/>
      <w:bookmarkStart w:id="2429" w:name="_Toc162009283"/>
      <w:bookmarkStart w:id="2430" w:name="_Toc170161046"/>
      <w:bookmarkStart w:id="2431" w:name="_Toc122419262"/>
      <w:bookmarkStart w:id="2432" w:name="_Toc138669905"/>
      <w:bookmarkStart w:id="2433" w:name="_Toc148535784"/>
      <w:bookmarkStart w:id="2434" w:name="_Toc162009284"/>
      <w:bookmarkStart w:id="2435" w:name="_Toc170161047"/>
      <w:bookmarkStart w:id="2436" w:name="_Toc192875133"/>
      <w:bookmarkEnd w:id="2418"/>
      <w:r>
        <w:lastRenderedPageBreak/>
        <w:t>5.2.6.2.2</w:t>
      </w:r>
      <w:r>
        <w:tab/>
        <w:t>Type: NadrfMLModelStoreRecord</w:t>
      </w:r>
      <w:bookmarkEnd w:id="2428"/>
      <w:bookmarkEnd w:id="2429"/>
      <w:bookmarkEnd w:id="2430"/>
      <w:bookmarkEnd w:id="2436"/>
    </w:p>
    <w:bookmarkEnd w:id="2431"/>
    <w:bookmarkEnd w:id="2432"/>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Heading5"/>
      </w:pPr>
      <w:bookmarkStart w:id="2437" w:name="_Toc192875134"/>
      <w:r>
        <w:t>5.2.6.2.3</w:t>
      </w:r>
      <w:r>
        <w:tab/>
        <w:t>Type: MLModelInfo</w:t>
      </w:r>
      <w:bookmarkEnd w:id="2433"/>
      <w:bookmarkEnd w:id="2434"/>
      <w:bookmarkEnd w:id="2435"/>
      <w:bookmarkEnd w:id="243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맑은 고딕"/>
          <w:lang w:eastAsia="ko-KR"/>
        </w:rPr>
      </w:pPr>
    </w:p>
    <w:p w14:paraId="37FA5294" w14:textId="0AF36048" w:rsidR="006225F9" w:rsidRDefault="006225F9" w:rsidP="006225F9">
      <w:pPr>
        <w:pStyle w:val="Heading5"/>
      </w:pPr>
      <w:bookmarkStart w:id="2438" w:name="_Toc148535785"/>
      <w:bookmarkStart w:id="2439" w:name="_Toc162009285"/>
      <w:bookmarkStart w:id="2440" w:name="_Toc170161048"/>
      <w:bookmarkStart w:id="2441" w:name="_Toc192875135"/>
      <w:r>
        <w:t>5.2.6.2.4</w:t>
      </w:r>
      <w:r>
        <w:tab/>
        <w:t>Type: MLModel</w:t>
      </w:r>
      <w:bookmarkEnd w:id="2438"/>
      <w:bookmarkEnd w:id="2439"/>
      <w:bookmarkEnd w:id="2440"/>
      <w:bookmarkEnd w:id="24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2442" w:name="_Toc148535786"/>
      <w:bookmarkStart w:id="2443" w:name="_Toc162009286"/>
      <w:bookmarkStart w:id="2444" w:name="_Toc170161049"/>
      <w:bookmarkStart w:id="2445" w:name="_Toc192875136"/>
      <w:r>
        <w:t>5.2.6.2.5</w:t>
      </w:r>
      <w:r>
        <w:tab/>
        <w:t>Type: MLModelDelResult</w:t>
      </w:r>
      <w:bookmarkEnd w:id="2442"/>
      <w:bookmarkEnd w:id="2443"/>
      <w:bookmarkEnd w:id="2444"/>
      <w:bookmarkEnd w:id="2445"/>
    </w:p>
    <w:p w14:paraId="3CEE99FF" w14:textId="77777777" w:rsidR="00F3585A" w:rsidRDefault="00F3585A" w:rsidP="00F3585A">
      <w:pPr>
        <w:pStyle w:val="TH"/>
      </w:pPr>
      <w:bookmarkStart w:id="2446" w:name="_Toc148535787"/>
      <w:bookmarkStart w:id="2447" w:name="_Toc162009287"/>
      <w:bookmarkStart w:id="24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2449" w:name="_Toc192875137"/>
      <w:r>
        <w:lastRenderedPageBreak/>
        <w:t>5.2.6.2.6</w:t>
      </w:r>
      <w:r>
        <w:tab/>
        <w:t>Type: AllowedConsumer</w:t>
      </w:r>
      <w:bookmarkEnd w:id="2446"/>
      <w:bookmarkEnd w:id="2447"/>
      <w:bookmarkEnd w:id="2448"/>
      <w:bookmarkEnd w:id="244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2450" w:name="_Toc162009288"/>
      <w:bookmarkStart w:id="2451" w:name="_Toc170161051"/>
      <w:bookmarkStart w:id="2452" w:name="_Toc192875138"/>
      <w:r>
        <w:t>5.2.6.2.7</w:t>
      </w:r>
      <w:r>
        <w:tab/>
        <w:t>Type: ModelStoreResult</w:t>
      </w:r>
      <w:bookmarkEnd w:id="2450"/>
      <w:bookmarkEnd w:id="2451"/>
      <w:bookmarkEnd w:id="24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2453" w:name="_Toc148535788"/>
      <w:bookmarkStart w:id="2454" w:name="_Toc162009289"/>
      <w:bookmarkStart w:id="2455" w:name="_Toc170161052"/>
      <w:bookmarkStart w:id="2456" w:name="_Toc192875139"/>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192875140"/>
      <w:r>
        <w:t>5.2.6.3.2</w:t>
      </w:r>
      <w:r>
        <w:tab/>
        <w:t>Enumeration: 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2487" w:name="_Toc148535789"/>
      <w:bookmarkStart w:id="2488" w:name="_Toc162009291"/>
      <w:bookmarkStart w:id="2489" w:name="_Toc170161054"/>
      <w:bookmarkStart w:id="2490" w:name="_Toc192875141"/>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2491" w:name="_Toc148535790"/>
      <w:bookmarkStart w:id="2492" w:name="_Toc162009292"/>
      <w:bookmarkStart w:id="2493" w:name="_Toc170161055"/>
      <w:bookmarkStart w:id="2494" w:name="_Toc192875142"/>
      <w:r>
        <w:t>5.2.7</w:t>
      </w:r>
      <w:r>
        <w:tab/>
        <w:t>Error Handling</w:t>
      </w:r>
      <w:bookmarkEnd w:id="2491"/>
      <w:bookmarkEnd w:id="2492"/>
      <w:bookmarkEnd w:id="2493"/>
      <w:bookmarkEnd w:id="2494"/>
    </w:p>
    <w:p w14:paraId="3AD1F0A1" w14:textId="77777777" w:rsidR="00356552" w:rsidRDefault="00356552" w:rsidP="00356552">
      <w:pPr>
        <w:pStyle w:val="Heading4"/>
      </w:pPr>
      <w:bookmarkStart w:id="2495" w:name="_Toc148535791"/>
      <w:bookmarkStart w:id="2496" w:name="_Toc162009293"/>
      <w:bookmarkStart w:id="2497" w:name="_Toc170161056"/>
      <w:bookmarkStart w:id="2498" w:name="_Toc192875143"/>
      <w:r>
        <w:t>5.2.7.1</w:t>
      </w:r>
      <w:r>
        <w:tab/>
        <w:t>General</w:t>
      </w:r>
      <w:bookmarkEnd w:id="2495"/>
      <w:bookmarkEnd w:id="2496"/>
      <w:bookmarkEnd w:id="2497"/>
      <w:bookmarkEnd w:id="2498"/>
    </w:p>
    <w:p w14:paraId="14E80ED7" w14:textId="600C25E0" w:rsidR="006225F9" w:rsidRDefault="006225F9" w:rsidP="006225F9">
      <w:r>
        <w:t>For the Nadrf_</w:t>
      </w:r>
      <w:bookmarkStart w:id="2499" w:name="_Hlk141195725"/>
      <w:r>
        <w:t>MLModel</w:t>
      </w:r>
      <w:bookmarkEnd w:id="2499"/>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2500" w:name="_Toc148535792"/>
      <w:bookmarkStart w:id="2501" w:name="_Toc162009294"/>
      <w:bookmarkStart w:id="2502" w:name="_Toc170161057"/>
      <w:bookmarkStart w:id="2503" w:name="_Toc192875144"/>
      <w:r>
        <w:t>5.2.7.2</w:t>
      </w:r>
      <w:r>
        <w:tab/>
        <w:t>Protocol Errors</w:t>
      </w:r>
      <w:bookmarkEnd w:id="2500"/>
      <w:bookmarkEnd w:id="2501"/>
      <w:bookmarkEnd w:id="2502"/>
      <w:bookmarkEnd w:id="250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2504" w:name="_Toc148535793"/>
      <w:bookmarkStart w:id="2505" w:name="_Toc162009295"/>
      <w:bookmarkStart w:id="2506" w:name="_Toc170161058"/>
      <w:bookmarkStart w:id="2507" w:name="_Toc192875145"/>
      <w:r>
        <w:t>5.2.7.3</w:t>
      </w:r>
      <w:r>
        <w:tab/>
        <w:t>Application Errors</w:t>
      </w:r>
      <w:bookmarkEnd w:id="2504"/>
      <w:bookmarkEnd w:id="2505"/>
      <w:bookmarkEnd w:id="2506"/>
      <w:bookmarkEnd w:id="2507"/>
    </w:p>
    <w:p w14:paraId="26A23FDC" w14:textId="7663854A" w:rsidR="00832B49" w:rsidRDefault="00832B49" w:rsidP="00832B49">
      <w:bookmarkStart w:id="250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2510" w:name="_Toc162009296"/>
      <w:bookmarkStart w:id="2511" w:name="_Toc170161059"/>
      <w:bookmarkStart w:id="2512" w:name="_Toc192875146"/>
      <w:r>
        <w:t>5.2.8</w:t>
      </w:r>
      <w:r>
        <w:rPr>
          <w:lang w:eastAsia="zh-CN"/>
        </w:rPr>
        <w:tab/>
        <w:t>Feature negotiation</w:t>
      </w:r>
      <w:bookmarkEnd w:id="2508"/>
      <w:bookmarkEnd w:id="2510"/>
      <w:bookmarkEnd w:id="2511"/>
      <w:bookmarkEnd w:id="25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2513" w:name="_Toc148535795"/>
      <w:bookmarkStart w:id="2514" w:name="_Toc162009297"/>
      <w:bookmarkStart w:id="2515" w:name="_Toc170161060"/>
      <w:bookmarkStart w:id="2516" w:name="_Toc192875147"/>
      <w:r>
        <w:t>5.2.9</w:t>
      </w:r>
      <w:r>
        <w:tab/>
        <w:t>Security</w:t>
      </w:r>
      <w:bookmarkEnd w:id="2513"/>
      <w:bookmarkEnd w:id="2514"/>
      <w:bookmarkEnd w:id="2515"/>
      <w:bookmarkEnd w:id="2516"/>
    </w:p>
    <w:bookmarkEnd w:id="975"/>
    <w:bookmarkEnd w:id="976"/>
    <w:p w14:paraId="5E53DA4D" w14:textId="77777777" w:rsidR="00F3585A" w:rsidRDefault="00F3585A" w:rsidP="00F3585A">
      <w:r>
        <w:t>As indicated in 3GPP TS 33.501 [8] and 3GPP TS 29.500 [4], the access to the Nadrf_</w:t>
      </w:r>
      <w:bookmarkStart w:id="2517" w:name="_Hlk141195963"/>
      <w:r>
        <w:t>MLModelManagement</w:t>
      </w:r>
      <w:bookmarkEnd w:id="251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192875148"/>
      <w:r>
        <w:lastRenderedPageBreak/>
        <w:t>Annex A (normative):</w:t>
      </w:r>
      <w:r>
        <w:br/>
        <w:t>OpenAPI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Heading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192875149"/>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192875150"/>
      <w:bookmarkEnd w:id="2562"/>
      <w:bookmarkEnd w:id="2563"/>
      <w:r>
        <w:t>A.2</w:t>
      </w:r>
      <w:r>
        <w:tab/>
        <w:t>Nadrf_DataManagement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1D642FC" w:rsidR="00E9750A" w:rsidRDefault="00A16F12">
      <w:pPr>
        <w:pStyle w:val="PL"/>
        <w:rPr>
          <w:lang w:val="en-US" w:eastAsia="en-IN"/>
        </w:rPr>
      </w:pPr>
      <w:r>
        <w:rPr>
          <w:lang w:val="en-IN" w:eastAsia="en-IN"/>
        </w:rPr>
        <w:t xml:space="preserve">  version: 1.1.</w:t>
      </w:r>
      <w:r w:rsidR="00E353F5">
        <w:rPr>
          <w:lang w:val="en-IN" w:eastAsia="en-IN"/>
        </w:rPr>
        <w:t>1</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B87CD64" w:rsidR="00E9750A" w:rsidRDefault="00A16F12">
      <w:pPr>
        <w:pStyle w:val="PL"/>
        <w:rPr>
          <w:lang w:val="en-IN" w:eastAsia="en-IN"/>
        </w:rPr>
      </w:pPr>
      <w:r>
        <w:rPr>
          <w:lang w:val="en-IN" w:eastAsia="en-IN"/>
        </w:rPr>
        <w:t xml:space="preserve">  description: </w:t>
      </w:r>
      <w:r>
        <w:t>3GPP TS 29.575 V18.</w:t>
      </w:r>
      <w:r w:rsidR="00E353F5">
        <w:t>8</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2584" w:name="_Toc148535799"/>
      <w:bookmarkStart w:id="2585" w:name="_Toc162009301"/>
      <w:bookmarkStart w:id="2586" w:name="_Toc170161064"/>
      <w:bookmarkStart w:id="2587" w:name="_Toc192875151"/>
      <w:r>
        <w:t>A.3</w:t>
      </w:r>
      <w:r>
        <w:tab/>
      </w:r>
      <w:bookmarkStart w:id="2588" w:name="_Hlk141197165"/>
      <w:r>
        <w:t>Nadrf_MLModelManagement</w:t>
      </w:r>
      <w:bookmarkEnd w:id="2588"/>
      <w:r>
        <w:t xml:space="preserve"> API</w:t>
      </w:r>
      <w:bookmarkEnd w:id="2584"/>
      <w:bookmarkEnd w:id="2585"/>
      <w:bookmarkEnd w:id="2586"/>
      <w:bookmarkEnd w:id="25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r>
        <w:t>StoreResult</w:t>
      </w:r>
      <w:bookmarkEnd w:id="25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192875152"/>
      <w:bookmarkEnd w:id="2583"/>
      <w:r>
        <w:lastRenderedPageBreak/>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5B9E6" w14:textId="77777777" w:rsidR="009F4A8A" w:rsidRDefault="009F4A8A">
      <w:pPr>
        <w:spacing w:after="0"/>
      </w:pPr>
      <w:r>
        <w:separator/>
      </w:r>
    </w:p>
  </w:endnote>
  <w:endnote w:type="continuationSeparator" w:id="0">
    <w:p w14:paraId="191B7D10" w14:textId="77777777" w:rsidR="009F4A8A" w:rsidRDefault="009F4A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C1E99" w14:textId="77777777" w:rsidR="009F4A8A" w:rsidRDefault="009F4A8A">
      <w:pPr>
        <w:spacing w:after="0"/>
      </w:pPr>
      <w:r>
        <w:separator/>
      </w:r>
    </w:p>
  </w:footnote>
  <w:footnote w:type="continuationSeparator" w:id="0">
    <w:p w14:paraId="2DD41E5C" w14:textId="77777777" w:rsidR="009F4A8A" w:rsidRDefault="009F4A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C2F87E2"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0422">
      <w:rPr>
        <w:rFonts w:ascii="Arial" w:hAnsi="Arial" w:cs="Arial"/>
        <w:b/>
        <w:noProof/>
        <w:sz w:val="18"/>
        <w:szCs w:val="18"/>
      </w:rPr>
      <w:t>3GPP TS 29.575 V18.8.0 (2025-03)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437343C0"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0422">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7719782">
    <w:abstractNumId w:val="3"/>
  </w:num>
  <w:num w:numId="2" w16cid:durableId="649293111">
    <w:abstractNumId w:val="13"/>
  </w:num>
  <w:num w:numId="3" w16cid:durableId="296842710">
    <w:abstractNumId w:val="7"/>
  </w:num>
  <w:num w:numId="4" w16cid:durableId="237054907">
    <w:abstractNumId w:val="8"/>
  </w:num>
  <w:num w:numId="5" w16cid:durableId="1647395330">
    <w:abstractNumId w:val="5"/>
  </w:num>
  <w:num w:numId="6" w16cid:durableId="1707759048">
    <w:abstractNumId w:val="2"/>
  </w:num>
  <w:num w:numId="7" w16cid:durableId="716247594">
    <w:abstractNumId w:val="6"/>
  </w:num>
  <w:num w:numId="8" w16cid:durableId="1453666287">
    <w:abstractNumId w:val="1"/>
  </w:num>
  <w:num w:numId="9" w16cid:durableId="548104698">
    <w:abstractNumId w:val="0"/>
  </w:num>
  <w:num w:numId="10" w16cid:durableId="1577015975">
    <w:abstractNumId w:val="14"/>
  </w:num>
  <w:num w:numId="11" w16cid:durableId="168200928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029183630">
    <w:abstractNumId w:val="16"/>
  </w:num>
  <w:num w:numId="13" w16cid:durableId="1305236216">
    <w:abstractNumId w:val="15"/>
  </w:num>
  <w:num w:numId="14" w16cid:durableId="1885362821">
    <w:abstractNumId w:val="12"/>
  </w:num>
  <w:num w:numId="15" w16cid:durableId="29591799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09559086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906454136">
    <w:abstractNumId w:val="11"/>
  </w:num>
  <w:num w:numId="18" w16cid:durableId="232591908">
    <w:abstractNumId w:val="10"/>
  </w:num>
  <w:num w:numId="19" w16cid:durableId="5318451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7844"/>
    <w:rsid w:val="00AA1B8A"/>
    <w:rsid w:val="00AC7A33"/>
    <w:rsid w:val="00AD0422"/>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91</Pages>
  <Words>31707</Words>
  <Characters>180735</Characters>
  <Application>Microsoft Office Word</Application>
  <DocSecurity>0</DocSecurity>
  <Lines>1506</Lines>
  <Paragraphs>424</Paragraphs>
  <ScaleCrop>false</ScaleCrop>
  <Company>ETSI</Company>
  <LinksUpToDate>false</LinksUpToDate>
  <CharactersWithSpaces>212018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4</cp:revision>
  <cp:lastPrinted>2019-02-25T22:05:00Z</cp:lastPrinted>
  <dcterms:created xsi:type="dcterms:W3CDTF">2025-02-27T05:50:00Z</dcterms:created>
  <dcterms:modified xsi:type="dcterms:W3CDTF">2025-03-14T08:22:00Z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